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11F7F" w14:textId="77777777" w:rsidR="00D8495E" w:rsidRPr="00B87B2D" w:rsidRDefault="00AC3E7D" w:rsidP="00460BD6">
      <w:pPr>
        <w:spacing w:before="120" w:after="40" w:line="336" w:lineRule="auto"/>
        <w:ind w:firstLine="567"/>
        <w:jc w:val="center"/>
        <w:rPr>
          <w:b/>
        </w:rPr>
      </w:pPr>
      <w:r w:rsidRPr="00B87B2D">
        <w:rPr>
          <w:b/>
        </w:rPr>
        <w:t>Phụ lục I</w:t>
      </w:r>
    </w:p>
    <w:p w14:paraId="7FBA23FD" w14:textId="5E051994" w:rsidR="004E7E27" w:rsidRPr="00B87B2D" w:rsidRDefault="004E7E27" w:rsidP="00B87B2D">
      <w:pPr>
        <w:spacing w:before="120" w:after="120" w:line="240" w:lineRule="auto"/>
        <w:jc w:val="center"/>
        <w:rPr>
          <w:b/>
        </w:rPr>
      </w:pPr>
      <w:r w:rsidRPr="00B87B2D">
        <w:rPr>
          <w:b/>
        </w:rPr>
        <w:t>ĐỊNH MỨC KINH TẾ - KỸ THUẬT SẢN XUẤT GIỐNG CÂY</w:t>
      </w:r>
      <w:r w:rsidR="0097700C" w:rsidRPr="00B87B2D">
        <w:rPr>
          <w:b/>
        </w:rPr>
        <w:t xml:space="preserve"> TRỒNG</w:t>
      </w:r>
      <w:r w:rsidRPr="00B87B2D">
        <w:rPr>
          <w:b/>
        </w:rPr>
        <w:t xml:space="preserve"> LÂM NGHIỆP VÀ MỘT SỐ BIỆN PHÁP LÂM SINH</w:t>
      </w:r>
    </w:p>
    <w:p w14:paraId="37EBE640" w14:textId="77777777" w:rsidR="0038230C" w:rsidRPr="00B87B2D" w:rsidRDefault="0038230C" w:rsidP="0038230C">
      <w:pPr>
        <w:spacing w:after="0" w:line="240" w:lineRule="auto"/>
        <w:jc w:val="center"/>
        <w:rPr>
          <w:bCs/>
          <w:i/>
          <w:szCs w:val="28"/>
          <w:lang w:val="nl-NL"/>
        </w:rPr>
      </w:pPr>
      <w:r w:rsidRPr="00B87B2D">
        <w:rPr>
          <w:bCs/>
          <w:i/>
          <w:szCs w:val="28"/>
          <w:lang w:val="nl-NL"/>
        </w:rPr>
        <w:t>(Kèm theo Thông tư số  ..... /2026/TT-BNNMT ngày      tháng     năm 2026</w:t>
      </w:r>
    </w:p>
    <w:p w14:paraId="6FECF2E0" w14:textId="77777777" w:rsidR="0038230C" w:rsidRPr="00B87B2D" w:rsidRDefault="0038230C" w:rsidP="0038230C">
      <w:pPr>
        <w:spacing w:after="0" w:line="240" w:lineRule="auto"/>
        <w:jc w:val="center"/>
        <w:rPr>
          <w:bCs/>
          <w:i/>
          <w:szCs w:val="28"/>
          <w:lang w:val="nl-NL"/>
        </w:rPr>
      </w:pPr>
      <w:r w:rsidRPr="00B87B2D">
        <w:rPr>
          <w:bCs/>
          <w:i/>
          <w:szCs w:val="28"/>
          <w:lang w:val="nl-NL"/>
        </w:rPr>
        <w:t>của Bộ trưởng Bộ Nông nghiệp và Môi trường)</w:t>
      </w:r>
    </w:p>
    <w:p w14:paraId="68FA36B6" w14:textId="04B33E1A" w:rsidR="000963A3" w:rsidRPr="00B87B2D" w:rsidRDefault="00B87B2D" w:rsidP="00B87B2D">
      <w:pPr>
        <w:spacing w:after="0" w:line="240" w:lineRule="auto"/>
        <w:jc w:val="center"/>
        <w:rPr>
          <w:b/>
        </w:rPr>
      </w:pPr>
      <w:r w:rsidRPr="00B87B2D">
        <w:rPr>
          <w:noProof/>
          <w:sz w:val="24"/>
          <w:szCs w:val="24"/>
          <w:lang w:eastAsia="ko-KR"/>
        </w:rPr>
        <mc:AlternateContent>
          <mc:Choice Requires="wps">
            <w:drawing>
              <wp:anchor distT="4294967294" distB="4294967294" distL="114300" distR="114300" simplePos="0" relativeHeight="251659264" behindDoc="0" locked="0" layoutInCell="1" allowOverlap="1" wp14:anchorId="58DFBB6B" wp14:editId="33B91D23">
                <wp:simplePos x="0" y="0"/>
                <wp:positionH relativeFrom="column">
                  <wp:posOffset>2343150</wp:posOffset>
                </wp:positionH>
                <wp:positionV relativeFrom="paragraph">
                  <wp:posOffset>81915</wp:posOffset>
                </wp:positionV>
                <wp:extent cx="1348740" cy="0"/>
                <wp:effectExtent l="0" t="0" r="0" b="0"/>
                <wp:wrapNone/>
                <wp:docPr id="560036391" name="Straight Arrow Connector 5600363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874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75D865EF" id="_x0000_t32" coordsize="21600,21600" o:spt="32" o:oned="t" path="m,l21600,21600e" filled="f">
                <v:path arrowok="t" fillok="f" o:connecttype="none"/>
                <o:lock v:ext="edit" shapetype="t"/>
              </v:shapetype>
              <v:shape id="Straight Arrow Connector 560036391" o:spid="_x0000_s1026" type="#_x0000_t32" style="position:absolute;margin-left:184.5pt;margin-top:6.45pt;width:106.2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"/>
            </w:pict>
          </mc:Fallback>
        </mc:AlternateContent>
      </w:r>
    </w:p>
    <w:p w14:paraId="4200DBF0" w14:textId="5B9C1A02" w:rsidR="00B90736" w:rsidRDefault="004E7E27" w:rsidP="004E7E27">
      <w:pPr>
        <w:spacing w:before="120" w:after="120" w:line="240" w:lineRule="auto"/>
        <w:jc w:val="center"/>
        <w:rPr>
          <w:rFonts w:eastAsia="Calibri"/>
          <w:b/>
          <w:bCs/>
          <w:sz w:val="26"/>
          <w:szCs w:val="26"/>
          <w:lang w:val="nl-NL"/>
        </w:rPr>
      </w:pPr>
      <w:r w:rsidRPr="00B87B2D">
        <w:rPr>
          <w:rFonts w:eastAsia="Calibri"/>
          <w:b/>
          <w:bCs/>
          <w:sz w:val="26"/>
          <w:szCs w:val="26"/>
          <w:lang w:val="nl-NL"/>
        </w:rPr>
        <w:t>P</w:t>
      </w:r>
      <w:r w:rsidR="00B90736">
        <w:rPr>
          <w:rFonts w:eastAsia="Calibri"/>
          <w:b/>
          <w:bCs/>
          <w:sz w:val="26"/>
          <w:szCs w:val="26"/>
          <w:lang w:val="nl-NL"/>
        </w:rPr>
        <w:t xml:space="preserve">hần </w:t>
      </w:r>
      <w:r w:rsidR="009C0693">
        <w:rPr>
          <w:rFonts w:eastAsia="Calibri"/>
          <w:b/>
          <w:bCs/>
          <w:sz w:val="26"/>
          <w:szCs w:val="26"/>
          <w:lang w:val="nl-NL"/>
        </w:rPr>
        <w:t>I</w:t>
      </w:r>
      <w:r w:rsidR="000963A3" w:rsidRPr="00B87B2D">
        <w:rPr>
          <w:rFonts w:eastAsia="Calibri"/>
          <w:b/>
          <w:bCs/>
          <w:sz w:val="26"/>
          <w:szCs w:val="26"/>
          <w:lang w:val="nl-NL"/>
        </w:rPr>
        <w:t>:</w:t>
      </w:r>
    </w:p>
    <w:p w14:paraId="4FF9F878" w14:textId="4DC60D81" w:rsidR="00DD1239" w:rsidRPr="00B87B2D" w:rsidRDefault="000963A3" w:rsidP="00334E32">
      <w:pPr>
        <w:spacing w:after="0" w:line="240" w:lineRule="auto"/>
        <w:jc w:val="center"/>
        <w:rPr>
          <w:b/>
        </w:rPr>
      </w:pPr>
      <w:r w:rsidRPr="00B87B2D">
        <w:rPr>
          <w:rFonts w:eastAsia="Calibri"/>
          <w:b/>
          <w:bCs/>
          <w:sz w:val="26"/>
          <w:szCs w:val="26"/>
          <w:lang w:val="nl-NL"/>
        </w:rPr>
        <w:t xml:space="preserve"> </w:t>
      </w:r>
      <w:r w:rsidR="00DD1239" w:rsidRPr="00B87B2D">
        <w:rPr>
          <w:b/>
        </w:rPr>
        <w:t xml:space="preserve">ĐỊNH MỨC KINH TẾ - KỸ THUẬT SẢN XUẤT </w:t>
      </w:r>
    </w:p>
    <w:p w14:paraId="36124662" w14:textId="1A51D235" w:rsidR="00DD1239" w:rsidRPr="00B87B2D" w:rsidRDefault="00DD1239" w:rsidP="00334E32">
      <w:pPr>
        <w:spacing w:after="0" w:line="240" w:lineRule="auto"/>
        <w:jc w:val="center"/>
        <w:rPr>
          <w:b/>
        </w:rPr>
      </w:pPr>
      <w:r w:rsidRPr="00B87B2D">
        <w:rPr>
          <w:b/>
        </w:rPr>
        <w:t>GIỐNG CÂY TRỒNG LÂM NGHIỆP</w:t>
      </w:r>
    </w:p>
    <w:p w14:paraId="2DE59913" w14:textId="77777777" w:rsidR="001E51C8" w:rsidRPr="00B87B2D" w:rsidRDefault="001E51C8" w:rsidP="004E7E27">
      <w:pPr>
        <w:spacing w:before="120" w:after="120" w:line="240" w:lineRule="auto"/>
        <w:jc w:val="center"/>
        <w:rPr>
          <w:rFonts w:eastAsia="Calibri"/>
          <w:b/>
          <w:bCs/>
          <w:sz w:val="26"/>
          <w:szCs w:val="26"/>
          <w:lang w:val="nl-NL"/>
        </w:rPr>
      </w:pPr>
    </w:p>
    <w:p w14:paraId="18D925AE" w14:textId="0605603E" w:rsidR="00EF4CD4" w:rsidRDefault="00EF4CD4" w:rsidP="00334E32">
      <w:pPr>
        <w:spacing w:before="120" w:after="120" w:line="240" w:lineRule="auto"/>
        <w:ind w:firstLine="567"/>
        <w:jc w:val="both"/>
        <w:rPr>
          <w:rFonts w:eastAsia="Calibri"/>
          <w:b/>
          <w:sz w:val="26"/>
          <w:szCs w:val="26"/>
        </w:rPr>
      </w:pPr>
      <w:r>
        <w:rPr>
          <w:rFonts w:eastAsia="Calibri"/>
          <w:b/>
          <w:sz w:val="26"/>
          <w:szCs w:val="26"/>
        </w:rPr>
        <w:t>I</w:t>
      </w:r>
      <w:r w:rsidRPr="00B87B2D">
        <w:rPr>
          <w:rFonts w:eastAsia="Calibri"/>
          <w:b/>
          <w:sz w:val="26"/>
          <w:szCs w:val="26"/>
        </w:rPr>
        <w:t xml:space="preserve">. </w:t>
      </w:r>
      <w:r>
        <w:rPr>
          <w:rFonts w:eastAsia="Calibri"/>
          <w:b/>
          <w:sz w:val="26"/>
          <w:szCs w:val="26"/>
        </w:rPr>
        <w:t>TRÌNH TỰ THỰC HIỆN</w:t>
      </w:r>
    </w:p>
    <w:p w14:paraId="5D873823" w14:textId="77777777" w:rsidR="00EF4CD4" w:rsidRPr="00F20E32" w:rsidRDefault="00EF4CD4" w:rsidP="00EF4CD4">
      <w:pPr>
        <w:spacing w:before="120" w:after="120" w:line="360" w:lineRule="exact"/>
        <w:ind w:firstLine="567"/>
        <w:jc w:val="both"/>
        <w:rPr>
          <w:szCs w:val="28"/>
        </w:rPr>
      </w:pPr>
      <w:r>
        <w:rPr>
          <w:szCs w:val="28"/>
        </w:rPr>
        <w:t>1.1.</w:t>
      </w:r>
      <w:r w:rsidRPr="00F20E32">
        <w:rPr>
          <w:szCs w:val="28"/>
        </w:rPr>
        <w:t xml:space="preserve"> Thu hái và chế biến hạt giống/hom giống/cành ghép/trụ mầm: sau khi thu hái, tiến hành phân loại, loại bỏ những quả, hạt, hom giống, cành ghép, chồi ghép không đạt yêu cầu. Quả sau khi phân loại đem ủ, phơi, đập vỏ tách hạt, sàng sẩy loại bỏ tạp chất và hạt lép; phơi, sấy hoặc đem vào bảo quản ngay theo hướng dẫn kỹ thuật của từng loài. Việc xử lý, bảo quản hom giống, cành ghép và tạo cây mầm thực hiện theo hướng dẫn kỹ thuật của từng loài cây.</w:t>
      </w:r>
    </w:p>
    <w:p w14:paraId="27816BD6" w14:textId="77777777" w:rsidR="00EF4CD4" w:rsidRPr="00F20E32" w:rsidRDefault="00EF4CD4" w:rsidP="00EF4CD4">
      <w:pPr>
        <w:spacing w:before="120" w:after="120" w:line="360" w:lineRule="exact"/>
        <w:ind w:firstLine="709"/>
        <w:jc w:val="both"/>
        <w:rPr>
          <w:szCs w:val="28"/>
        </w:rPr>
      </w:pPr>
      <w:r>
        <w:rPr>
          <w:szCs w:val="28"/>
        </w:rPr>
        <w:t>1.2.</w:t>
      </w:r>
      <w:r w:rsidRPr="00F20E32">
        <w:rPr>
          <w:szCs w:val="28"/>
        </w:rPr>
        <w:t xml:space="preserve"> Khai thác, vận chuyển vật liệu đóng bầu, làm giàn che: Chuẩn bị dụng cụ, khai thác đất bùn, đập và sàng đất (làm nhuyễn), vận chuyển đến địa điểm đóng bầu. Phát dọn thực bì và các loại cây nhỏ, đào đất, đập sàng đất, vận chuyển đến nơi đóng bầu. Dựng khung và kéo lưới che sáng đảm bảo tỉ lệ che sáng quy định, không làm ảnh hưởng cây con hoặc hạt gieo trên diện tích mặt luống.</w:t>
      </w:r>
    </w:p>
    <w:p w14:paraId="2B12B168" w14:textId="77777777" w:rsidR="00EF4CD4" w:rsidRPr="00F20E32" w:rsidRDefault="00EF4CD4" w:rsidP="00EF4CD4">
      <w:pPr>
        <w:spacing w:before="120" w:after="120" w:line="360" w:lineRule="exact"/>
        <w:ind w:firstLine="709"/>
        <w:jc w:val="both"/>
        <w:rPr>
          <w:szCs w:val="28"/>
        </w:rPr>
      </w:pPr>
      <w:r>
        <w:rPr>
          <w:szCs w:val="28"/>
        </w:rPr>
        <w:t>1.3.</w:t>
      </w:r>
      <w:r w:rsidRPr="00F20E32">
        <w:rPr>
          <w:szCs w:val="28"/>
        </w:rPr>
        <w:t xml:space="preserve"> Xây dựng vườn ươm: Lựa chọn địa điểm, làm cỏ, thu dọn, khử trùng, làm hàng rào bảo vệ, làm giàn che, lắp đặt hệ thống tưới.</w:t>
      </w:r>
    </w:p>
    <w:p w14:paraId="072CB342" w14:textId="77777777" w:rsidR="00EF4CD4" w:rsidRPr="00F20E32" w:rsidRDefault="00EF4CD4" w:rsidP="00EF4CD4">
      <w:pPr>
        <w:spacing w:before="120" w:after="120" w:line="360" w:lineRule="exact"/>
        <w:ind w:firstLine="709"/>
        <w:jc w:val="both"/>
        <w:rPr>
          <w:szCs w:val="28"/>
        </w:rPr>
      </w:pPr>
      <w:r>
        <w:rPr>
          <w:szCs w:val="28"/>
        </w:rPr>
        <w:t>1.4.</w:t>
      </w:r>
      <w:r w:rsidRPr="00F20E32">
        <w:rPr>
          <w:szCs w:val="28"/>
        </w:rPr>
        <w:t xml:space="preserve"> Đóng bầu, xếp luống: Trộn hỗn hợp: đập nhỏ và sàng các loại phân, đất và vận chuyển đến nơi đóng bầu; Đảo đều đất với các loại phân. Đóng bầu: nhồi hỗn hợp vào bầu, xếp bầu vào luống, chèn vỏ xoa mặt luống. </w:t>
      </w:r>
    </w:p>
    <w:p w14:paraId="58E5A199" w14:textId="77777777" w:rsidR="00EF4CD4" w:rsidRPr="00F20E32" w:rsidRDefault="00EF4CD4" w:rsidP="00EF4CD4">
      <w:pPr>
        <w:spacing w:before="120" w:after="120" w:line="360" w:lineRule="exact"/>
        <w:ind w:firstLine="709"/>
        <w:jc w:val="both"/>
        <w:rPr>
          <w:szCs w:val="28"/>
        </w:rPr>
      </w:pPr>
      <w:r>
        <w:rPr>
          <w:szCs w:val="28"/>
        </w:rPr>
        <w:t>1.5.</w:t>
      </w:r>
      <w:r w:rsidRPr="00F20E32">
        <w:rPr>
          <w:szCs w:val="28"/>
        </w:rPr>
        <w:t xml:space="preserve"> Gieo hạt, cấy cây, giâm hom, ghép cây:</w:t>
      </w:r>
    </w:p>
    <w:p w14:paraId="7C755461" w14:textId="77777777" w:rsidR="00EF4CD4" w:rsidRPr="00F20E32" w:rsidRDefault="00EF4CD4" w:rsidP="00EF4CD4">
      <w:pPr>
        <w:spacing w:before="120" w:after="120" w:line="360" w:lineRule="exact"/>
        <w:ind w:firstLine="709"/>
        <w:jc w:val="both"/>
        <w:rPr>
          <w:szCs w:val="28"/>
        </w:rPr>
      </w:pPr>
      <w:r>
        <w:rPr>
          <w:szCs w:val="28"/>
        </w:rPr>
        <w:t>-</w:t>
      </w:r>
      <w:r w:rsidRPr="00F20E32">
        <w:rPr>
          <w:szCs w:val="28"/>
        </w:rPr>
        <w:t xml:space="preserve"> Gieo hạt: San nền, lên luống; Xử lý hạt giống trước khi gieo hạt; Gieo hạt trực tiếp vào bầu hoặc lên mặt luống, sàng đất lên mặt luống, phủ vật liệu che ẩm, tưới nước.</w:t>
      </w:r>
    </w:p>
    <w:p w14:paraId="3C32F95C" w14:textId="77777777" w:rsidR="00EF4CD4" w:rsidRPr="00F20E32" w:rsidRDefault="00EF4CD4" w:rsidP="00EF4CD4">
      <w:pPr>
        <w:spacing w:before="120" w:after="120" w:line="360" w:lineRule="exact"/>
        <w:ind w:firstLine="709"/>
        <w:jc w:val="both"/>
        <w:rPr>
          <w:szCs w:val="28"/>
        </w:rPr>
      </w:pPr>
      <w:r>
        <w:rPr>
          <w:szCs w:val="28"/>
        </w:rPr>
        <w:t>-</w:t>
      </w:r>
      <w:r w:rsidRPr="00F20E32">
        <w:rPr>
          <w:szCs w:val="28"/>
        </w:rPr>
        <w:t xml:space="preserve"> Giâm hom, cắt ghép: Cắt hom ở vườn cây đầu dòng, Cắt cành ghép tại vườn vật liệu theo đúng tiêu chuẩn quy định, xử lý cành ghép hoặc hom theo hướng dẫn kỹ thuật của từng loài cây, xếp gọn vào khay để đem đi cấy.</w:t>
      </w:r>
    </w:p>
    <w:p w14:paraId="0A951C76" w14:textId="77777777" w:rsidR="00EF4CD4" w:rsidRPr="00334E32" w:rsidRDefault="00EF4CD4" w:rsidP="00EF4CD4">
      <w:pPr>
        <w:spacing w:before="120" w:after="120" w:line="240" w:lineRule="auto"/>
        <w:ind w:firstLine="720"/>
        <w:jc w:val="both"/>
        <w:rPr>
          <w:rFonts w:eastAsia="Calibri"/>
          <w:b/>
          <w:spacing w:val="-2"/>
          <w:sz w:val="26"/>
          <w:szCs w:val="26"/>
        </w:rPr>
      </w:pPr>
      <w:r w:rsidRPr="00334E32">
        <w:rPr>
          <w:spacing w:val="-2"/>
          <w:szCs w:val="28"/>
        </w:rPr>
        <w:t>1.6. Chăm sóc cây con: Nhổ cỏ, phá váng; đảo bầu, cắt rễ đâm ra khỏi túi bầu trên luống; phân loại cây; tưới nước, bón phân; phun thuốc phòng trừ dịch hại.</w:t>
      </w:r>
    </w:p>
    <w:p w14:paraId="02F62049" w14:textId="0E9EA934" w:rsidR="004E7E27" w:rsidRPr="00B87B2D" w:rsidRDefault="009B3A0F" w:rsidP="000E4DBE">
      <w:pPr>
        <w:spacing w:before="120" w:after="120" w:line="240" w:lineRule="auto"/>
        <w:ind w:firstLine="720"/>
        <w:jc w:val="both"/>
        <w:rPr>
          <w:rFonts w:eastAsia="Calibri"/>
          <w:b/>
          <w:bCs/>
          <w:sz w:val="26"/>
          <w:szCs w:val="26"/>
          <w:lang w:val="nl-NL"/>
        </w:rPr>
      </w:pPr>
      <w:r>
        <w:rPr>
          <w:rFonts w:eastAsia="Calibri"/>
          <w:b/>
          <w:bCs/>
          <w:sz w:val="26"/>
          <w:szCs w:val="26"/>
          <w:lang w:val="nl-NL"/>
        </w:rPr>
        <w:lastRenderedPageBreak/>
        <w:t>I</w:t>
      </w:r>
      <w:r w:rsidR="00EF4CD4">
        <w:rPr>
          <w:rFonts w:eastAsia="Calibri"/>
          <w:b/>
          <w:bCs/>
          <w:sz w:val="26"/>
          <w:szCs w:val="26"/>
          <w:lang w:val="nl-NL"/>
        </w:rPr>
        <w:t>I</w:t>
      </w:r>
      <w:r w:rsidR="00DD1239" w:rsidRPr="00B87B2D">
        <w:rPr>
          <w:rFonts w:eastAsia="Calibri"/>
          <w:b/>
          <w:bCs/>
          <w:sz w:val="26"/>
          <w:szCs w:val="26"/>
          <w:lang w:val="nl-NL"/>
        </w:rPr>
        <w:t xml:space="preserve">. </w:t>
      </w:r>
      <w:r w:rsidR="004E7E27" w:rsidRPr="00B87B2D">
        <w:rPr>
          <w:rFonts w:eastAsia="Calibri"/>
          <w:b/>
          <w:bCs/>
          <w:sz w:val="26"/>
          <w:szCs w:val="26"/>
          <w:lang w:val="nl-NL"/>
        </w:rPr>
        <w:t xml:space="preserve">CÁC </w:t>
      </w:r>
      <w:r w:rsidR="00DD1239" w:rsidRPr="00B87B2D">
        <w:rPr>
          <w:rFonts w:eastAsia="Calibri"/>
          <w:b/>
          <w:bCs/>
          <w:sz w:val="26"/>
          <w:szCs w:val="26"/>
          <w:lang w:val="nl-NL"/>
        </w:rPr>
        <w:t xml:space="preserve">BẢNG ĐỊNH </w:t>
      </w:r>
      <w:r w:rsidR="004E7E27" w:rsidRPr="00B87B2D">
        <w:rPr>
          <w:rFonts w:eastAsia="Calibri"/>
          <w:b/>
          <w:bCs/>
          <w:sz w:val="26"/>
          <w:szCs w:val="26"/>
          <w:lang w:val="nl-NL"/>
        </w:rPr>
        <w:t>MỨC KINH TẾ - KỸ THUẬT MỘT SỐ BIỆN PHÁP GIEO ƯƠM</w:t>
      </w:r>
      <w:r w:rsidR="000963A3" w:rsidRPr="00B87B2D">
        <w:t xml:space="preserve"> </w:t>
      </w:r>
      <w:r w:rsidR="000963A3" w:rsidRPr="00B87B2D">
        <w:rPr>
          <w:rFonts w:eastAsia="Calibri"/>
          <w:b/>
          <w:bCs/>
          <w:sz w:val="26"/>
          <w:szCs w:val="26"/>
          <w:lang w:val="nl-NL"/>
        </w:rPr>
        <w:t>CÂY TRỒNG LÂM NGHIỆP</w:t>
      </w:r>
    </w:p>
    <w:p w14:paraId="37413190" w14:textId="585F7789" w:rsidR="004E7E27" w:rsidRPr="000E4DBE" w:rsidRDefault="004E7E27" w:rsidP="000E4DBE">
      <w:pPr>
        <w:spacing w:before="120" w:after="120" w:line="240" w:lineRule="auto"/>
        <w:ind w:firstLine="720"/>
        <w:jc w:val="both"/>
        <w:rPr>
          <w:rFonts w:ascii="Times New Roman Bold" w:eastAsia="Calibri" w:hAnsi="Times New Roman Bold"/>
          <w:b/>
          <w:bCs/>
          <w:spacing w:val="-6"/>
          <w:sz w:val="26"/>
          <w:szCs w:val="26"/>
          <w:lang w:val="vi-VN"/>
        </w:rPr>
      </w:pPr>
      <w:r w:rsidRPr="000E4DBE">
        <w:rPr>
          <w:rFonts w:ascii="Times New Roman Bold" w:eastAsia="Calibri" w:hAnsi="Times New Roman Bold"/>
          <w:b/>
          <w:bCs/>
          <w:spacing w:val="-6"/>
          <w:sz w:val="26"/>
          <w:szCs w:val="26"/>
          <w:lang w:val="vi-VN"/>
        </w:rPr>
        <w:t xml:space="preserve">Bảng </w:t>
      </w:r>
      <w:r w:rsidRPr="000E4DBE">
        <w:rPr>
          <w:rFonts w:ascii="Times New Roman Bold" w:eastAsia="Calibri" w:hAnsi="Times New Roman Bold"/>
          <w:b/>
          <w:bCs/>
          <w:spacing w:val="-6"/>
          <w:sz w:val="26"/>
          <w:szCs w:val="26"/>
        </w:rPr>
        <w:t>1</w:t>
      </w:r>
      <w:r w:rsidRPr="000E4DBE">
        <w:rPr>
          <w:rFonts w:ascii="Times New Roman Bold" w:eastAsia="Calibri" w:hAnsi="Times New Roman Bold"/>
          <w:b/>
          <w:bCs/>
          <w:spacing w:val="-6"/>
          <w:sz w:val="26"/>
          <w:szCs w:val="26"/>
          <w:lang w:val="vi-VN"/>
        </w:rPr>
        <w:t xml:space="preserve">: Định mức nhân công thu hái </w:t>
      </w:r>
      <w:r w:rsidR="003D02B5">
        <w:rPr>
          <w:rFonts w:ascii="Times New Roman Bold" w:eastAsia="Calibri" w:hAnsi="Times New Roman Bold"/>
          <w:b/>
          <w:bCs/>
          <w:spacing w:val="-6"/>
          <w:sz w:val="26"/>
          <w:szCs w:val="26"/>
        </w:rPr>
        <w:t xml:space="preserve">và </w:t>
      </w:r>
      <w:r w:rsidRPr="000E4DBE">
        <w:rPr>
          <w:rFonts w:ascii="Times New Roman Bold" w:eastAsia="Calibri" w:hAnsi="Times New Roman Bold"/>
          <w:b/>
          <w:bCs/>
          <w:spacing w:val="-6"/>
          <w:sz w:val="26"/>
          <w:szCs w:val="26"/>
          <w:lang w:val="vi-VN"/>
        </w:rPr>
        <w:t xml:space="preserve">chế biến hạt giống/hom giống/cành ghép/trụ mầm </w:t>
      </w:r>
    </w:p>
    <w:tbl>
      <w:tblPr>
        <w:tblW w:w="920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412"/>
        <w:gridCol w:w="1415"/>
        <w:gridCol w:w="809"/>
        <w:gridCol w:w="3613"/>
      </w:tblGrid>
      <w:tr w:rsidR="00B87B2D" w:rsidRPr="00B87B2D" w14:paraId="0E588385" w14:textId="77777777" w:rsidTr="0079428F">
        <w:trPr>
          <w:trHeight w:val="978"/>
          <w:tblHeader/>
        </w:trPr>
        <w:tc>
          <w:tcPr>
            <w:tcW w:w="960" w:type="dxa"/>
            <w:vAlign w:val="center"/>
            <w:hideMark/>
          </w:tcPr>
          <w:p w14:paraId="5B173F20" w14:textId="77777777" w:rsidR="004E7E27" w:rsidRPr="00B87B2D" w:rsidRDefault="004E7E27" w:rsidP="004E7E27">
            <w:pPr>
              <w:spacing w:after="0" w:line="240" w:lineRule="auto"/>
              <w:jc w:val="center"/>
              <w:rPr>
                <w:b/>
                <w:bCs/>
                <w:sz w:val="26"/>
                <w:szCs w:val="26"/>
              </w:rPr>
            </w:pPr>
            <w:r w:rsidRPr="00B87B2D">
              <w:rPr>
                <w:rFonts w:eastAsia="Calibri"/>
                <w:b/>
                <w:bCs/>
                <w:sz w:val="26"/>
                <w:szCs w:val="26"/>
              </w:rPr>
              <w:t>TT (Mã hiệu)</w:t>
            </w:r>
          </w:p>
        </w:tc>
        <w:tc>
          <w:tcPr>
            <w:tcW w:w="2412" w:type="dxa"/>
            <w:vAlign w:val="center"/>
            <w:hideMark/>
          </w:tcPr>
          <w:p w14:paraId="25DD88FE" w14:textId="77777777" w:rsidR="004E7E27" w:rsidRPr="00B87B2D" w:rsidRDefault="004E7E27" w:rsidP="004E7E27">
            <w:pPr>
              <w:spacing w:after="0" w:line="240" w:lineRule="auto"/>
              <w:jc w:val="center"/>
              <w:rPr>
                <w:b/>
                <w:bCs/>
                <w:sz w:val="26"/>
                <w:szCs w:val="26"/>
              </w:rPr>
            </w:pPr>
            <w:r w:rsidRPr="00B87B2D">
              <w:rPr>
                <w:rFonts w:eastAsia="Calibri"/>
                <w:b/>
                <w:bCs/>
                <w:sz w:val="26"/>
                <w:szCs w:val="26"/>
              </w:rPr>
              <w:t>Hạng mục</w:t>
            </w:r>
          </w:p>
        </w:tc>
        <w:tc>
          <w:tcPr>
            <w:tcW w:w="1415" w:type="dxa"/>
            <w:vAlign w:val="center"/>
            <w:hideMark/>
          </w:tcPr>
          <w:p w14:paraId="3EDD2DFF" w14:textId="77777777" w:rsidR="004E7E27" w:rsidRPr="00B87B2D" w:rsidRDefault="004E7E27" w:rsidP="004E7E27">
            <w:pPr>
              <w:spacing w:after="0" w:line="240" w:lineRule="auto"/>
              <w:jc w:val="center"/>
              <w:rPr>
                <w:b/>
                <w:bCs/>
                <w:sz w:val="26"/>
                <w:szCs w:val="26"/>
              </w:rPr>
            </w:pPr>
            <w:r w:rsidRPr="00B87B2D">
              <w:rPr>
                <w:rFonts w:eastAsia="Calibri"/>
                <w:b/>
                <w:bCs/>
                <w:sz w:val="26"/>
                <w:szCs w:val="26"/>
              </w:rPr>
              <w:t>ĐVT</w:t>
            </w:r>
          </w:p>
        </w:tc>
        <w:tc>
          <w:tcPr>
            <w:tcW w:w="809" w:type="dxa"/>
            <w:vAlign w:val="center"/>
            <w:hideMark/>
          </w:tcPr>
          <w:p w14:paraId="463A728B" w14:textId="77777777" w:rsidR="004E7E27" w:rsidRPr="00B87B2D" w:rsidRDefault="004E7E27" w:rsidP="004E7E27">
            <w:pPr>
              <w:spacing w:after="0" w:line="240" w:lineRule="auto"/>
              <w:jc w:val="center"/>
              <w:rPr>
                <w:b/>
                <w:bCs/>
                <w:sz w:val="26"/>
                <w:szCs w:val="26"/>
              </w:rPr>
            </w:pPr>
            <w:r w:rsidRPr="00B87B2D">
              <w:rPr>
                <w:rFonts w:eastAsia="Calibri"/>
                <w:b/>
                <w:bCs/>
                <w:sz w:val="26"/>
                <w:szCs w:val="26"/>
              </w:rPr>
              <w:t>Định mức</w:t>
            </w:r>
          </w:p>
        </w:tc>
        <w:tc>
          <w:tcPr>
            <w:tcW w:w="3613" w:type="dxa"/>
            <w:vAlign w:val="center"/>
            <w:hideMark/>
          </w:tcPr>
          <w:p w14:paraId="4B490F58" w14:textId="77777777" w:rsidR="004E7E27" w:rsidRPr="00B87B2D" w:rsidRDefault="004E7E27" w:rsidP="004E7E27">
            <w:pPr>
              <w:spacing w:after="0" w:line="240" w:lineRule="auto"/>
              <w:jc w:val="center"/>
              <w:rPr>
                <w:rFonts w:eastAsia="Calibri"/>
                <w:b/>
                <w:bCs/>
                <w:sz w:val="26"/>
                <w:szCs w:val="26"/>
              </w:rPr>
            </w:pPr>
            <w:r w:rsidRPr="00B87B2D">
              <w:rPr>
                <w:rFonts w:eastAsia="Calibri"/>
                <w:b/>
                <w:bCs/>
                <w:sz w:val="26"/>
                <w:szCs w:val="26"/>
              </w:rPr>
              <w:t>Tiêu chuẩn kỹ thuật/</w:t>
            </w:r>
          </w:p>
          <w:p w14:paraId="4CDE7C6F" w14:textId="77777777" w:rsidR="004E7E27" w:rsidRPr="00B87B2D" w:rsidRDefault="004E7E27" w:rsidP="004E7E27">
            <w:pPr>
              <w:spacing w:after="0" w:line="240" w:lineRule="auto"/>
              <w:jc w:val="center"/>
              <w:rPr>
                <w:b/>
                <w:bCs/>
                <w:sz w:val="26"/>
                <w:szCs w:val="26"/>
              </w:rPr>
            </w:pPr>
            <w:r w:rsidRPr="00B87B2D">
              <w:rPr>
                <w:rFonts w:eastAsia="Calibri"/>
                <w:b/>
                <w:bCs/>
                <w:sz w:val="26"/>
                <w:szCs w:val="26"/>
                <w:lang w:val="vi-VN" w:eastAsia="vi-VN"/>
              </w:rPr>
              <w:t>Yêu cầu kỹ thuật</w:t>
            </w:r>
          </w:p>
        </w:tc>
      </w:tr>
      <w:tr w:rsidR="00B87B2D" w:rsidRPr="00B87B2D" w14:paraId="6B323AF9" w14:textId="77777777" w:rsidTr="0079428F">
        <w:trPr>
          <w:trHeight w:val="990"/>
        </w:trPr>
        <w:tc>
          <w:tcPr>
            <w:tcW w:w="960" w:type="dxa"/>
            <w:vAlign w:val="center"/>
            <w:hideMark/>
          </w:tcPr>
          <w:p w14:paraId="74BA4CF2" w14:textId="77777777" w:rsidR="004E7E27" w:rsidRPr="00B87B2D" w:rsidRDefault="004E7E27" w:rsidP="004E7E27">
            <w:pPr>
              <w:spacing w:after="0" w:line="240" w:lineRule="auto"/>
              <w:jc w:val="center"/>
              <w:rPr>
                <w:sz w:val="26"/>
                <w:szCs w:val="26"/>
              </w:rPr>
            </w:pPr>
            <w:r w:rsidRPr="00B87B2D">
              <w:rPr>
                <w:sz w:val="26"/>
                <w:szCs w:val="26"/>
              </w:rPr>
              <w:t>I</w:t>
            </w:r>
          </w:p>
        </w:tc>
        <w:tc>
          <w:tcPr>
            <w:tcW w:w="2412" w:type="dxa"/>
            <w:vAlign w:val="center"/>
            <w:hideMark/>
          </w:tcPr>
          <w:p w14:paraId="2A26D2A2" w14:textId="77777777" w:rsidR="004E7E27" w:rsidRPr="00B87B2D" w:rsidRDefault="004E7E27" w:rsidP="004E7E27">
            <w:pPr>
              <w:spacing w:after="0" w:line="240" w:lineRule="auto"/>
              <w:jc w:val="both"/>
              <w:rPr>
                <w:sz w:val="26"/>
                <w:szCs w:val="26"/>
              </w:rPr>
            </w:pPr>
            <w:r w:rsidRPr="00B87B2D">
              <w:rPr>
                <w:sz w:val="26"/>
                <w:szCs w:val="26"/>
              </w:rPr>
              <w:t>Thu hái và chế biến hạt giống/hom giống/cành ghép</w:t>
            </w:r>
          </w:p>
        </w:tc>
        <w:tc>
          <w:tcPr>
            <w:tcW w:w="1415" w:type="dxa"/>
            <w:vAlign w:val="center"/>
            <w:hideMark/>
          </w:tcPr>
          <w:p w14:paraId="2E6B47ED" w14:textId="77777777" w:rsidR="004E7E27" w:rsidRPr="00B87B2D" w:rsidRDefault="004E7E27" w:rsidP="004E7E27">
            <w:pPr>
              <w:spacing w:after="0" w:line="240" w:lineRule="auto"/>
              <w:jc w:val="center"/>
              <w:rPr>
                <w:sz w:val="26"/>
                <w:szCs w:val="26"/>
              </w:rPr>
            </w:pPr>
            <w:r w:rsidRPr="00B87B2D">
              <w:rPr>
                <w:sz w:val="26"/>
                <w:szCs w:val="26"/>
              </w:rPr>
              <w:t> </w:t>
            </w:r>
          </w:p>
        </w:tc>
        <w:tc>
          <w:tcPr>
            <w:tcW w:w="809" w:type="dxa"/>
            <w:vAlign w:val="center"/>
            <w:hideMark/>
          </w:tcPr>
          <w:p w14:paraId="64B315FA" w14:textId="77777777" w:rsidR="004E7E27" w:rsidRPr="00B87B2D" w:rsidRDefault="004E7E27" w:rsidP="004E7E27">
            <w:pPr>
              <w:spacing w:after="0" w:line="240" w:lineRule="auto"/>
              <w:jc w:val="center"/>
              <w:rPr>
                <w:sz w:val="26"/>
                <w:szCs w:val="26"/>
              </w:rPr>
            </w:pPr>
            <w:r w:rsidRPr="00B87B2D">
              <w:rPr>
                <w:sz w:val="26"/>
                <w:szCs w:val="26"/>
              </w:rPr>
              <w:t> </w:t>
            </w:r>
          </w:p>
        </w:tc>
        <w:tc>
          <w:tcPr>
            <w:tcW w:w="3613" w:type="dxa"/>
            <w:vAlign w:val="center"/>
            <w:hideMark/>
          </w:tcPr>
          <w:p w14:paraId="455F1194" w14:textId="77777777" w:rsidR="004E7E27" w:rsidRPr="00B87B2D" w:rsidRDefault="004E7E27" w:rsidP="004E7E27">
            <w:pPr>
              <w:spacing w:after="0" w:line="240" w:lineRule="auto"/>
              <w:jc w:val="both"/>
              <w:rPr>
                <w:sz w:val="26"/>
                <w:szCs w:val="26"/>
              </w:rPr>
            </w:pPr>
            <w:r w:rsidRPr="00B87B2D">
              <w:rPr>
                <w:sz w:val="26"/>
                <w:szCs w:val="26"/>
              </w:rPr>
              <w:t> </w:t>
            </w:r>
          </w:p>
        </w:tc>
      </w:tr>
      <w:tr w:rsidR="00B87B2D" w:rsidRPr="00B87B2D" w14:paraId="01DF730C" w14:textId="77777777" w:rsidTr="0079428F">
        <w:trPr>
          <w:trHeight w:val="345"/>
        </w:trPr>
        <w:tc>
          <w:tcPr>
            <w:tcW w:w="960" w:type="dxa"/>
            <w:vAlign w:val="center"/>
            <w:hideMark/>
          </w:tcPr>
          <w:p w14:paraId="010D44FE" w14:textId="77777777" w:rsidR="004E7E27" w:rsidRPr="00B87B2D" w:rsidRDefault="004E7E27" w:rsidP="004E7E27">
            <w:pPr>
              <w:spacing w:after="0" w:line="240" w:lineRule="auto"/>
              <w:jc w:val="center"/>
              <w:rPr>
                <w:sz w:val="26"/>
                <w:szCs w:val="26"/>
              </w:rPr>
            </w:pPr>
            <w:r w:rsidRPr="00B87B2D">
              <w:rPr>
                <w:sz w:val="26"/>
                <w:szCs w:val="26"/>
              </w:rPr>
              <w:t>1</w:t>
            </w:r>
          </w:p>
        </w:tc>
        <w:tc>
          <w:tcPr>
            <w:tcW w:w="2412" w:type="dxa"/>
            <w:vAlign w:val="center"/>
            <w:hideMark/>
          </w:tcPr>
          <w:p w14:paraId="751C725A" w14:textId="77777777" w:rsidR="004E7E27" w:rsidRPr="00B87B2D" w:rsidRDefault="004E7E27" w:rsidP="004E7E27">
            <w:pPr>
              <w:spacing w:after="0" w:line="240" w:lineRule="auto"/>
              <w:jc w:val="both"/>
              <w:rPr>
                <w:sz w:val="26"/>
                <w:szCs w:val="26"/>
              </w:rPr>
            </w:pPr>
            <w:r w:rsidRPr="00B87B2D">
              <w:rPr>
                <w:sz w:val="26"/>
                <w:szCs w:val="26"/>
              </w:rPr>
              <w:t>Chọn lọc cây trội/cây mẹ</w:t>
            </w:r>
          </w:p>
        </w:tc>
        <w:tc>
          <w:tcPr>
            <w:tcW w:w="1415" w:type="dxa"/>
            <w:vAlign w:val="center"/>
            <w:hideMark/>
          </w:tcPr>
          <w:p w14:paraId="5F5BDBBC" w14:textId="77777777" w:rsidR="004E7E27" w:rsidRPr="00B87B2D" w:rsidRDefault="004E7E27" w:rsidP="004E7E27">
            <w:pPr>
              <w:spacing w:after="0" w:line="240" w:lineRule="auto"/>
              <w:jc w:val="center"/>
              <w:rPr>
                <w:sz w:val="26"/>
                <w:szCs w:val="26"/>
              </w:rPr>
            </w:pPr>
            <w:r w:rsidRPr="00B87B2D">
              <w:rPr>
                <w:sz w:val="26"/>
                <w:szCs w:val="26"/>
              </w:rPr>
              <w:t> </w:t>
            </w:r>
          </w:p>
        </w:tc>
        <w:tc>
          <w:tcPr>
            <w:tcW w:w="809" w:type="dxa"/>
            <w:vAlign w:val="center"/>
            <w:hideMark/>
          </w:tcPr>
          <w:p w14:paraId="62099609" w14:textId="77777777" w:rsidR="004E7E27" w:rsidRPr="00B87B2D" w:rsidRDefault="004E7E27" w:rsidP="004E7E27">
            <w:pPr>
              <w:spacing w:after="0" w:line="240" w:lineRule="auto"/>
              <w:jc w:val="center"/>
              <w:rPr>
                <w:sz w:val="26"/>
                <w:szCs w:val="26"/>
              </w:rPr>
            </w:pPr>
            <w:r w:rsidRPr="00B87B2D">
              <w:rPr>
                <w:sz w:val="26"/>
                <w:szCs w:val="26"/>
              </w:rPr>
              <w:t> </w:t>
            </w:r>
          </w:p>
        </w:tc>
        <w:tc>
          <w:tcPr>
            <w:tcW w:w="3613" w:type="dxa"/>
            <w:vAlign w:val="center"/>
            <w:hideMark/>
          </w:tcPr>
          <w:p w14:paraId="24CDAFD6" w14:textId="77777777" w:rsidR="004E7E27" w:rsidRPr="00B87B2D" w:rsidRDefault="004E7E27" w:rsidP="004E7E27">
            <w:pPr>
              <w:spacing w:after="0" w:line="240" w:lineRule="auto"/>
              <w:jc w:val="both"/>
              <w:rPr>
                <w:sz w:val="26"/>
                <w:szCs w:val="26"/>
              </w:rPr>
            </w:pPr>
            <w:r w:rsidRPr="00B87B2D">
              <w:rPr>
                <w:sz w:val="26"/>
                <w:szCs w:val="26"/>
              </w:rPr>
              <w:t> </w:t>
            </w:r>
          </w:p>
        </w:tc>
      </w:tr>
      <w:tr w:rsidR="00B87B2D" w:rsidRPr="00B87B2D" w14:paraId="5AF10B42" w14:textId="77777777" w:rsidTr="0079428F">
        <w:trPr>
          <w:trHeight w:val="345"/>
        </w:trPr>
        <w:tc>
          <w:tcPr>
            <w:tcW w:w="960" w:type="dxa"/>
            <w:vAlign w:val="center"/>
            <w:hideMark/>
          </w:tcPr>
          <w:p w14:paraId="744D3FB7" w14:textId="77777777" w:rsidR="004E7E27" w:rsidRPr="00B87B2D" w:rsidRDefault="004E7E27" w:rsidP="004E7E27">
            <w:pPr>
              <w:spacing w:after="0" w:line="240" w:lineRule="auto"/>
              <w:jc w:val="center"/>
              <w:rPr>
                <w:sz w:val="26"/>
                <w:szCs w:val="26"/>
              </w:rPr>
            </w:pPr>
            <w:r w:rsidRPr="00B87B2D">
              <w:rPr>
                <w:sz w:val="26"/>
                <w:szCs w:val="26"/>
              </w:rPr>
              <w:t>VU.11</w:t>
            </w:r>
          </w:p>
        </w:tc>
        <w:tc>
          <w:tcPr>
            <w:tcW w:w="2412" w:type="dxa"/>
            <w:vAlign w:val="center"/>
            <w:hideMark/>
          </w:tcPr>
          <w:p w14:paraId="52923DB4" w14:textId="77777777" w:rsidR="004E7E27" w:rsidRPr="00B87B2D" w:rsidRDefault="004E7E27" w:rsidP="004E7E27">
            <w:pPr>
              <w:spacing w:after="0" w:line="240" w:lineRule="auto"/>
              <w:jc w:val="both"/>
              <w:rPr>
                <w:sz w:val="26"/>
                <w:szCs w:val="26"/>
              </w:rPr>
            </w:pPr>
            <w:r w:rsidRPr="00B87B2D">
              <w:rPr>
                <w:sz w:val="26"/>
                <w:szCs w:val="26"/>
              </w:rPr>
              <w:t>Từ rừng tự nhiên</w:t>
            </w:r>
          </w:p>
        </w:tc>
        <w:tc>
          <w:tcPr>
            <w:tcW w:w="1415" w:type="dxa"/>
            <w:vAlign w:val="center"/>
            <w:hideMark/>
          </w:tcPr>
          <w:p w14:paraId="4F55F449" w14:textId="77777777" w:rsidR="004E7E27" w:rsidRPr="00B87B2D" w:rsidRDefault="004E7E27" w:rsidP="004E7E27">
            <w:pPr>
              <w:spacing w:after="0" w:line="240" w:lineRule="auto"/>
              <w:jc w:val="center"/>
              <w:rPr>
                <w:sz w:val="26"/>
                <w:szCs w:val="26"/>
              </w:rPr>
            </w:pPr>
            <w:r w:rsidRPr="00B87B2D">
              <w:rPr>
                <w:rFonts w:eastAsia="Calibri"/>
                <w:sz w:val="26"/>
                <w:szCs w:val="26"/>
              </w:rPr>
              <w:t>Cây/công</w:t>
            </w:r>
          </w:p>
        </w:tc>
        <w:tc>
          <w:tcPr>
            <w:tcW w:w="809" w:type="dxa"/>
            <w:vAlign w:val="center"/>
            <w:hideMark/>
          </w:tcPr>
          <w:p w14:paraId="2F8982D1" w14:textId="77777777" w:rsidR="004E7E27" w:rsidRPr="00B87B2D" w:rsidRDefault="004E7E27" w:rsidP="004E7E27">
            <w:pPr>
              <w:spacing w:after="0" w:line="240" w:lineRule="auto"/>
              <w:jc w:val="center"/>
              <w:rPr>
                <w:sz w:val="26"/>
                <w:szCs w:val="26"/>
              </w:rPr>
            </w:pPr>
            <w:r w:rsidRPr="00B87B2D">
              <w:rPr>
                <w:rFonts w:eastAsia="Calibri"/>
                <w:sz w:val="26"/>
                <w:szCs w:val="26"/>
              </w:rPr>
              <w:t>24,38</w:t>
            </w:r>
          </w:p>
        </w:tc>
        <w:tc>
          <w:tcPr>
            <w:tcW w:w="3613" w:type="dxa"/>
            <w:vMerge w:val="restart"/>
            <w:vAlign w:val="center"/>
            <w:hideMark/>
          </w:tcPr>
          <w:p w14:paraId="496C4DCA" w14:textId="77777777" w:rsidR="004E7E27" w:rsidRPr="00B87B2D" w:rsidRDefault="004E7E27" w:rsidP="004E7E27">
            <w:pPr>
              <w:spacing w:after="0" w:line="240" w:lineRule="auto"/>
              <w:jc w:val="both"/>
              <w:rPr>
                <w:sz w:val="26"/>
                <w:szCs w:val="26"/>
              </w:rPr>
            </w:pPr>
            <w:r w:rsidRPr="00B87B2D">
              <w:rPr>
                <w:sz w:val="26"/>
                <w:szCs w:val="26"/>
              </w:rPr>
              <w:t> Tiêu chuẩn cây trội theo TCVN 8755:2017</w:t>
            </w:r>
          </w:p>
        </w:tc>
      </w:tr>
      <w:tr w:rsidR="00B87B2D" w:rsidRPr="00B87B2D" w14:paraId="45A3DB17" w14:textId="77777777" w:rsidTr="0079428F">
        <w:trPr>
          <w:trHeight w:val="345"/>
        </w:trPr>
        <w:tc>
          <w:tcPr>
            <w:tcW w:w="960" w:type="dxa"/>
            <w:vAlign w:val="center"/>
            <w:hideMark/>
          </w:tcPr>
          <w:p w14:paraId="6C49CAC0" w14:textId="77777777" w:rsidR="004E7E27" w:rsidRPr="00B87B2D" w:rsidRDefault="004E7E27" w:rsidP="004E7E27">
            <w:pPr>
              <w:spacing w:after="0" w:line="240" w:lineRule="auto"/>
              <w:jc w:val="center"/>
              <w:rPr>
                <w:sz w:val="26"/>
                <w:szCs w:val="26"/>
              </w:rPr>
            </w:pPr>
            <w:r w:rsidRPr="00B87B2D">
              <w:rPr>
                <w:sz w:val="26"/>
                <w:szCs w:val="26"/>
              </w:rPr>
              <w:t>VU.12</w:t>
            </w:r>
          </w:p>
        </w:tc>
        <w:tc>
          <w:tcPr>
            <w:tcW w:w="2412" w:type="dxa"/>
            <w:vAlign w:val="center"/>
            <w:hideMark/>
          </w:tcPr>
          <w:p w14:paraId="65F4178B" w14:textId="77777777" w:rsidR="004E7E27" w:rsidRPr="00B87B2D" w:rsidRDefault="004E7E27" w:rsidP="004E7E27">
            <w:pPr>
              <w:spacing w:after="0" w:line="240" w:lineRule="auto"/>
              <w:jc w:val="both"/>
              <w:rPr>
                <w:sz w:val="26"/>
                <w:szCs w:val="26"/>
              </w:rPr>
            </w:pPr>
            <w:r w:rsidRPr="00B87B2D">
              <w:rPr>
                <w:sz w:val="26"/>
                <w:szCs w:val="26"/>
              </w:rPr>
              <w:t>Từ rừng trồng</w:t>
            </w:r>
          </w:p>
        </w:tc>
        <w:tc>
          <w:tcPr>
            <w:tcW w:w="1415" w:type="dxa"/>
            <w:vAlign w:val="center"/>
            <w:hideMark/>
          </w:tcPr>
          <w:p w14:paraId="603809A2" w14:textId="77777777" w:rsidR="004E7E27" w:rsidRPr="00B87B2D" w:rsidRDefault="004E7E27" w:rsidP="004E7E27">
            <w:pPr>
              <w:spacing w:after="0" w:line="240" w:lineRule="auto"/>
              <w:jc w:val="center"/>
              <w:rPr>
                <w:sz w:val="26"/>
                <w:szCs w:val="26"/>
              </w:rPr>
            </w:pPr>
            <w:r w:rsidRPr="00B87B2D">
              <w:rPr>
                <w:rFonts w:eastAsia="Calibri"/>
                <w:sz w:val="26"/>
                <w:szCs w:val="26"/>
              </w:rPr>
              <w:t>Cây/công</w:t>
            </w:r>
          </w:p>
        </w:tc>
        <w:tc>
          <w:tcPr>
            <w:tcW w:w="809" w:type="dxa"/>
            <w:vAlign w:val="center"/>
            <w:hideMark/>
          </w:tcPr>
          <w:p w14:paraId="60D67965" w14:textId="77777777" w:rsidR="004E7E27" w:rsidRPr="00B87B2D" w:rsidRDefault="004E7E27" w:rsidP="004E7E27">
            <w:pPr>
              <w:spacing w:after="0" w:line="240" w:lineRule="auto"/>
              <w:jc w:val="center"/>
              <w:rPr>
                <w:sz w:val="26"/>
                <w:szCs w:val="26"/>
              </w:rPr>
            </w:pPr>
            <w:r w:rsidRPr="00B87B2D">
              <w:rPr>
                <w:rFonts w:eastAsia="Calibri"/>
                <w:sz w:val="26"/>
                <w:szCs w:val="26"/>
              </w:rPr>
              <w:t>12,19</w:t>
            </w:r>
          </w:p>
        </w:tc>
        <w:tc>
          <w:tcPr>
            <w:tcW w:w="3613" w:type="dxa"/>
            <w:vMerge/>
            <w:vAlign w:val="center"/>
            <w:hideMark/>
          </w:tcPr>
          <w:p w14:paraId="1EFC06F6" w14:textId="77777777" w:rsidR="004E7E27" w:rsidRPr="00B87B2D" w:rsidRDefault="004E7E27" w:rsidP="004E7E27">
            <w:pPr>
              <w:spacing w:after="0" w:line="240" w:lineRule="auto"/>
              <w:jc w:val="both"/>
              <w:rPr>
                <w:sz w:val="26"/>
                <w:szCs w:val="26"/>
              </w:rPr>
            </w:pPr>
          </w:p>
        </w:tc>
      </w:tr>
      <w:tr w:rsidR="00B87B2D" w:rsidRPr="00B87B2D" w14:paraId="0BA72593" w14:textId="77777777" w:rsidTr="0079428F">
        <w:trPr>
          <w:trHeight w:val="990"/>
        </w:trPr>
        <w:tc>
          <w:tcPr>
            <w:tcW w:w="960" w:type="dxa"/>
            <w:vAlign w:val="center"/>
            <w:hideMark/>
          </w:tcPr>
          <w:p w14:paraId="3A18E563" w14:textId="77777777" w:rsidR="004E7E27" w:rsidRPr="00B87B2D" w:rsidRDefault="004E7E27" w:rsidP="004E7E27">
            <w:pPr>
              <w:spacing w:after="0" w:line="240" w:lineRule="auto"/>
              <w:jc w:val="center"/>
              <w:rPr>
                <w:sz w:val="26"/>
                <w:szCs w:val="26"/>
              </w:rPr>
            </w:pPr>
            <w:r w:rsidRPr="00B87B2D">
              <w:rPr>
                <w:sz w:val="26"/>
                <w:szCs w:val="26"/>
              </w:rPr>
              <w:t>2</w:t>
            </w:r>
          </w:p>
        </w:tc>
        <w:tc>
          <w:tcPr>
            <w:tcW w:w="2412" w:type="dxa"/>
            <w:vAlign w:val="center"/>
            <w:hideMark/>
          </w:tcPr>
          <w:p w14:paraId="6824CD3F" w14:textId="77777777" w:rsidR="004E7E27" w:rsidRPr="00B87B2D" w:rsidRDefault="004E7E27" w:rsidP="004E7E27">
            <w:pPr>
              <w:spacing w:after="0" w:line="240" w:lineRule="auto"/>
              <w:jc w:val="both"/>
              <w:rPr>
                <w:sz w:val="26"/>
                <w:szCs w:val="26"/>
              </w:rPr>
            </w:pPr>
            <w:r w:rsidRPr="00B87B2D">
              <w:rPr>
                <w:sz w:val="26"/>
                <w:szCs w:val="26"/>
              </w:rPr>
              <w:t>Thu hái hạt giống/hom giống/cành ghép từ cây trội</w:t>
            </w:r>
          </w:p>
        </w:tc>
        <w:tc>
          <w:tcPr>
            <w:tcW w:w="1415" w:type="dxa"/>
            <w:vAlign w:val="center"/>
            <w:hideMark/>
          </w:tcPr>
          <w:p w14:paraId="66E2D243" w14:textId="77777777" w:rsidR="004E7E27" w:rsidRPr="00B87B2D" w:rsidRDefault="004E7E27" w:rsidP="004E7E27">
            <w:pPr>
              <w:spacing w:after="0" w:line="240" w:lineRule="auto"/>
              <w:jc w:val="center"/>
              <w:rPr>
                <w:sz w:val="26"/>
                <w:szCs w:val="26"/>
              </w:rPr>
            </w:pPr>
            <w:r w:rsidRPr="00B87B2D">
              <w:rPr>
                <w:sz w:val="26"/>
                <w:szCs w:val="26"/>
              </w:rPr>
              <w:t> </w:t>
            </w:r>
          </w:p>
        </w:tc>
        <w:tc>
          <w:tcPr>
            <w:tcW w:w="809" w:type="dxa"/>
            <w:vAlign w:val="center"/>
            <w:hideMark/>
          </w:tcPr>
          <w:p w14:paraId="26A92F28" w14:textId="77777777" w:rsidR="004E7E27" w:rsidRPr="00B87B2D" w:rsidRDefault="004E7E27" w:rsidP="004E7E27">
            <w:pPr>
              <w:spacing w:after="0" w:line="240" w:lineRule="auto"/>
              <w:jc w:val="center"/>
              <w:rPr>
                <w:sz w:val="26"/>
                <w:szCs w:val="26"/>
              </w:rPr>
            </w:pPr>
            <w:r w:rsidRPr="00B87B2D">
              <w:rPr>
                <w:sz w:val="26"/>
                <w:szCs w:val="26"/>
              </w:rPr>
              <w:t> </w:t>
            </w:r>
          </w:p>
        </w:tc>
        <w:tc>
          <w:tcPr>
            <w:tcW w:w="3613" w:type="dxa"/>
            <w:vAlign w:val="center"/>
            <w:hideMark/>
          </w:tcPr>
          <w:p w14:paraId="4382CAB4" w14:textId="77777777" w:rsidR="004E7E27" w:rsidRPr="00B87B2D" w:rsidRDefault="004E7E27" w:rsidP="004E7E27">
            <w:pPr>
              <w:spacing w:after="0" w:line="240" w:lineRule="auto"/>
              <w:jc w:val="both"/>
              <w:rPr>
                <w:sz w:val="26"/>
                <w:szCs w:val="26"/>
              </w:rPr>
            </w:pPr>
            <w:r w:rsidRPr="00B87B2D">
              <w:rPr>
                <w:sz w:val="26"/>
                <w:szCs w:val="26"/>
              </w:rPr>
              <w:t> </w:t>
            </w:r>
          </w:p>
        </w:tc>
      </w:tr>
      <w:tr w:rsidR="00B87B2D" w:rsidRPr="00B87B2D" w14:paraId="5A1D4AB9" w14:textId="77777777" w:rsidTr="0079428F">
        <w:trPr>
          <w:trHeight w:val="690"/>
        </w:trPr>
        <w:tc>
          <w:tcPr>
            <w:tcW w:w="960" w:type="dxa"/>
            <w:vAlign w:val="center"/>
            <w:hideMark/>
          </w:tcPr>
          <w:p w14:paraId="26592523" w14:textId="77777777" w:rsidR="004E7E27" w:rsidRPr="00B87B2D" w:rsidRDefault="004E7E27" w:rsidP="004E7E27">
            <w:pPr>
              <w:spacing w:after="0" w:line="240" w:lineRule="auto"/>
              <w:jc w:val="center"/>
              <w:rPr>
                <w:sz w:val="26"/>
                <w:szCs w:val="26"/>
              </w:rPr>
            </w:pPr>
            <w:r w:rsidRPr="00B87B2D">
              <w:rPr>
                <w:sz w:val="26"/>
                <w:szCs w:val="26"/>
              </w:rPr>
              <w:t>2.1</w:t>
            </w:r>
          </w:p>
        </w:tc>
        <w:tc>
          <w:tcPr>
            <w:tcW w:w="2412" w:type="dxa"/>
            <w:vAlign w:val="center"/>
            <w:hideMark/>
          </w:tcPr>
          <w:p w14:paraId="44F2740D" w14:textId="77777777" w:rsidR="004E7E27" w:rsidRPr="00B87B2D" w:rsidRDefault="004E7E27" w:rsidP="004E7E27">
            <w:pPr>
              <w:spacing w:after="0" w:line="240" w:lineRule="auto"/>
              <w:jc w:val="both"/>
              <w:rPr>
                <w:sz w:val="26"/>
                <w:szCs w:val="26"/>
              </w:rPr>
            </w:pPr>
            <w:r w:rsidRPr="00B87B2D">
              <w:rPr>
                <w:sz w:val="26"/>
                <w:szCs w:val="26"/>
              </w:rPr>
              <w:t>Thu hái hạt giống từ cây trội</w:t>
            </w:r>
          </w:p>
        </w:tc>
        <w:tc>
          <w:tcPr>
            <w:tcW w:w="1415" w:type="dxa"/>
            <w:vAlign w:val="center"/>
            <w:hideMark/>
          </w:tcPr>
          <w:p w14:paraId="245AE360" w14:textId="77777777" w:rsidR="004E7E27" w:rsidRPr="00B87B2D" w:rsidRDefault="004E7E27" w:rsidP="004E7E27">
            <w:pPr>
              <w:spacing w:after="0" w:line="240" w:lineRule="auto"/>
              <w:jc w:val="center"/>
              <w:rPr>
                <w:sz w:val="26"/>
                <w:szCs w:val="26"/>
              </w:rPr>
            </w:pPr>
            <w:r w:rsidRPr="00B87B2D">
              <w:rPr>
                <w:sz w:val="26"/>
                <w:szCs w:val="26"/>
              </w:rPr>
              <w:t> </w:t>
            </w:r>
          </w:p>
        </w:tc>
        <w:tc>
          <w:tcPr>
            <w:tcW w:w="809" w:type="dxa"/>
            <w:vAlign w:val="center"/>
            <w:hideMark/>
          </w:tcPr>
          <w:p w14:paraId="4DD1ACBF" w14:textId="77777777" w:rsidR="004E7E27" w:rsidRPr="00B87B2D" w:rsidRDefault="004E7E27" w:rsidP="004E7E27">
            <w:pPr>
              <w:spacing w:after="0" w:line="240" w:lineRule="auto"/>
              <w:jc w:val="center"/>
              <w:rPr>
                <w:sz w:val="26"/>
                <w:szCs w:val="26"/>
              </w:rPr>
            </w:pPr>
            <w:r w:rsidRPr="00B87B2D">
              <w:rPr>
                <w:sz w:val="26"/>
                <w:szCs w:val="26"/>
              </w:rPr>
              <w:t> </w:t>
            </w:r>
          </w:p>
        </w:tc>
        <w:tc>
          <w:tcPr>
            <w:tcW w:w="3613" w:type="dxa"/>
            <w:vAlign w:val="center"/>
            <w:hideMark/>
          </w:tcPr>
          <w:p w14:paraId="7FDCF12D" w14:textId="77777777" w:rsidR="004E7E27" w:rsidRPr="00B87B2D" w:rsidRDefault="004E7E27" w:rsidP="004E7E27">
            <w:pPr>
              <w:spacing w:after="0" w:line="240" w:lineRule="auto"/>
              <w:jc w:val="both"/>
              <w:rPr>
                <w:sz w:val="26"/>
                <w:szCs w:val="26"/>
              </w:rPr>
            </w:pPr>
            <w:r w:rsidRPr="00B87B2D">
              <w:rPr>
                <w:sz w:val="26"/>
                <w:szCs w:val="26"/>
              </w:rPr>
              <w:t> </w:t>
            </w:r>
          </w:p>
        </w:tc>
      </w:tr>
      <w:tr w:rsidR="00B87B2D" w:rsidRPr="00B87B2D" w14:paraId="186EB752" w14:textId="77777777" w:rsidTr="0079428F">
        <w:trPr>
          <w:trHeight w:val="660"/>
        </w:trPr>
        <w:tc>
          <w:tcPr>
            <w:tcW w:w="960" w:type="dxa"/>
            <w:vAlign w:val="center"/>
            <w:hideMark/>
          </w:tcPr>
          <w:p w14:paraId="30C89351" w14:textId="77777777" w:rsidR="004E7E27" w:rsidRPr="00B87B2D" w:rsidRDefault="004E7E27" w:rsidP="004E7E27">
            <w:pPr>
              <w:spacing w:after="0" w:line="240" w:lineRule="auto"/>
              <w:jc w:val="center"/>
              <w:rPr>
                <w:sz w:val="26"/>
                <w:szCs w:val="26"/>
              </w:rPr>
            </w:pPr>
            <w:r w:rsidRPr="00B87B2D">
              <w:rPr>
                <w:sz w:val="26"/>
                <w:szCs w:val="26"/>
              </w:rPr>
              <w:t>a</w:t>
            </w:r>
          </w:p>
        </w:tc>
        <w:tc>
          <w:tcPr>
            <w:tcW w:w="2412" w:type="dxa"/>
            <w:vAlign w:val="center"/>
            <w:hideMark/>
          </w:tcPr>
          <w:p w14:paraId="19C86AC9" w14:textId="77777777" w:rsidR="004E7E27" w:rsidRPr="00B87B2D" w:rsidRDefault="004E7E27" w:rsidP="004E7E27">
            <w:pPr>
              <w:spacing w:after="0" w:line="240" w:lineRule="auto"/>
              <w:jc w:val="both"/>
              <w:rPr>
                <w:sz w:val="26"/>
                <w:szCs w:val="26"/>
              </w:rPr>
            </w:pPr>
            <w:r w:rsidRPr="00B87B2D">
              <w:rPr>
                <w:sz w:val="26"/>
                <w:szCs w:val="26"/>
              </w:rPr>
              <w:t>Từ rừng giống là rừng tự nhiên</w:t>
            </w:r>
          </w:p>
        </w:tc>
        <w:tc>
          <w:tcPr>
            <w:tcW w:w="1415" w:type="dxa"/>
            <w:vAlign w:val="center"/>
            <w:hideMark/>
          </w:tcPr>
          <w:p w14:paraId="38B56B20" w14:textId="77777777" w:rsidR="004E7E27" w:rsidRPr="00B87B2D" w:rsidRDefault="004E7E27" w:rsidP="004E7E27">
            <w:pPr>
              <w:spacing w:after="0" w:line="240" w:lineRule="auto"/>
              <w:rPr>
                <w:sz w:val="26"/>
                <w:szCs w:val="26"/>
              </w:rPr>
            </w:pPr>
            <w:r w:rsidRPr="00B87B2D">
              <w:rPr>
                <w:sz w:val="26"/>
                <w:szCs w:val="26"/>
              </w:rPr>
              <w:t> </w:t>
            </w:r>
          </w:p>
        </w:tc>
        <w:tc>
          <w:tcPr>
            <w:tcW w:w="809" w:type="dxa"/>
            <w:vAlign w:val="center"/>
            <w:hideMark/>
          </w:tcPr>
          <w:p w14:paraId="22DB76C1" w14:textId="77777777" w:rsidR="004E7E27" w:rsidRPr="00B87B2D" w:rsidRDefault="004E7E27" w:rsidP="004E7E27">
            <w:pPr>
              <w:spacing w:after="0" w:line="240" w:lineRule="auto"/>
              <w:rPr>
                <w:sz w:val="26"/>
                <w:szCs w:val="26"/>
              </w:rPr>
            </w:pPr>
            <w:r w:rsidRPr="00B87B2D">
              <w:rPr>
                <w:sz w:val="26"/>
                <w:szCs w:val="26"/>
              </w:rPr>
              <w:t> </w:t>
            </w:r>
          </w:p>
        </w:tc>
        <w:tc>
          <w:tcPr>
            <w:tcW w:w="3613" w:type="dxa"/>
            <w:vMerge w:val="restart"/>
            <w:vAlign w:val="center"/>
            <w:hideMark/>
          </w:tcPr>
          <w:p w14:paraId="58679291" w14:textId="77777777" w:rsidR="004E7E27" w:rsidRPr="00B87B2D" w:rsidRDefault="004E7E27" w:rsidP="004E7E27">
            <w:pPr>
              <w:spacing w:after="0" w:line="240" w:lineRule="auto"/>
              <w:jc w:val="both"/>
              <w:rPr>
                <w:sz w:val="26"/>
                <w:szCs w:val="26"/>
              </w:rPr>
            </w:pPr>
            <w:r w:rsidRPr="00B87B2D">
              <w:rPr>
                <w:sz w:val="26"/>
                <w:szCs w:val="26"/>
              </w:rPr>
              <w:t>Dùng móc hái quả đảm bảo chất lượng, phân loại quả, loại bỏ những quả không đạt yêu cầu. Quả sau khi phân loại đem ủ, phơi, đập vỏ tách hạt sàng sẩy loại bỏ tạp chất và hạt lép; phơi, sấy hoặc đem vào bảo quản ngay theo HDKT của từng loài. Hạt giống được lấy từ nguồn giống theo quy định</w:t>
            </w:r>
          </w:p>
        </w:tc>
      </w:tr>
      <w:tr w:rsidR="00B87B2D" w:rsidRPr="00B87B2D" w14:paraId="1DD43644" w14:textId="77777777" w:rsidTr="0079428F">
        <w:trPr>
          <w:trHeight w:val="660"/>
        </w:trPr>
        <w:tc>
          <w:tcPr>
            <w:tcW w:w="960" w:type="dxa"/>
            <w:vAlign w:val="center"/>
            <w:hideMark/>
          </w:tcPr>
          <w:p w14:paraId="6A7B74D1" w14:textId="77777777" w:rsidR="004E7E27" w:rsidRPr="00B87B2D" w:rsidRDefault="004E7E27" w:rsidP="004E7E27">
            <w:pPr>
              <w:spacing w:after="0" w:line="240" w:lineRule="auto"/>
              <w:jc w:val="center"/>
              <w:rPr>
                <w:sz w:val="26"/>
                <w:szCs w:val="26"/>
              </w:rPr>
            </w:pPr>
            <w:r w:rsidRPr="00B87B2D">
              <w:rPr>
                <w:sz w:val="26"/>
                <w:szCs w:val="26"/>
              </w:rPr>
              <w:t>VU.13</w:t>
            </w:r>
          </w:p>
        </w:tc>
        <w:tc>
          <w:tcPr>
            <w:tcW w:w="2412" w:type="dxa"/>
            <w:vAlign w:val="center"/>
            <w:hideMark/>
          </w:tcPr>
          <w:p w14:paraId="1D3D6054" w14:textId="77777777" w:rsidR="004E7E27" w:rsidRPr="00B87B2D" w:rsidRDefault="004E7E27" w:rsidP="004E7E27">
            <w:pPr>
              <w:spacing w:after="0" w:line="240" w:lineRule="auto"/>
              <w:jc w:val="both"/>
              <w:rPr>
                <w:sz w:val="26"/>
                <w:szCs w:val="26"/>
              </w:rPr>
            </w:pPr>
            <w:r w:rsidRPr="00B87B2D">
              <w:rPr>
                <w:sz w:val="26"/>
                <w:szCs w:val="26"/>
              </w:rPr>
              <w:t>Hạt có ĐK dưới 0,2 cm (≤ 20 g/1000 hạt)</w:t>
            </w:r>
          </w:p>
        </w:tc>
        <w:tc>
          <w:tcPr>
            <w:tcW w:w="1415" w:type="dxa"/>
            <w:vMerge w:val="restart"/>
            <w:vAlign w:val="center"/>
            <w:hideMark/>
          </w:tcPr>
          <w:p w14:paraId="56A5274B" w14:textId="77777777" w:rsidR="004E7E27" w:rsidRPr="00B87B2D" w:rsidRDefault="004E7E27" w:rsidP="004E7E27">
            <w:pPr>
              <w:spacing w:after="0" w:line="240" w:lineRule="auto"/>
              <w:jc w:val="center"/>
              <w:rPr>
                <w:sz w:val="26"/>
                <w:szCs w:val="26"/>
              </w:rPr>
            </w:pPr>
            <w:r w:rsidRPr="00B87B2D">
              <w:rPr>
                <w:sz w:val="26"/>
                <w:szCs w:val="26"/>
              </w:rPr>
              <w:t>Kg/công</w:t>
            </w:r>
          </w:p>
        </w:tc>
        <w:tc>
          <w:tcPr>
            <w:tcW w:w="809" w:type="dxa"/>
            <w:vAlign w:val="center"/>
            <w:hideMark/>
          </w:tcPr>
          <w:p w14:paraId="18E14B9B" w14:textId="77777777" w:rsidR="004E7E27" w:rsidRPr="00B87B2D" w:rsidRDefault="004E7E27" w:rsidP="004E7E27">
            <w:pPr>
              <w:spacing w:after="0" w:line="240" w:lineRule="auto"/>
              <w:jc w:val="center"/>
              <w:rPr>
                <w:sz w:val="26"/>
                <w:szCs w:val="26"/>
              </w:rPr>
            </w:pPr>
            <w:r w:rsidRPr="00B87B2D">
              <w:rPr>
                <w:sz w:val="26"/>
                <w:szCs w:val="26"/>
              </w:rPr>
              <w:t>0,6</w:t>
            </w:r>
          </w:p>
        </w:tc>
        <w:tc>
          <w:tcPr>
            <w:tcW w:w="3613" w:type="dxa"/>
            <w:vMerge/>
            <w:vAlign w:val="center"/>
            <w:hideMark/>
          </w:tcPr>
          <w:p w14:paraId="161E273E" w14:textId="77777777" w:rsidR="004E7E27" w:rsidRPr="00B87B2D" w:rsidRDefault="004E7E27" w:rsidP="004E7E27">
            <w:pPr>
              <w:spacing w:after="0" w:line="240" w:lineRule="auto"/>
              <w:rPr>
                <w:sz w:val="26"/>
                <w:szCs w:val="26"/>
              </w:rPr>
            </w:pPr>
          </w:p>
        </w:tc>
      </w:tr>
      <w:tr w:rsidR="00B87B2D" w:rsidRPr="00B87B2D" w14:paraId="63CC84FD" w14:textId="77777777" w:rsidTr="0079428F">
        <w:trPr>
          <w:trHeight w:val="672"/>
        </w:trPr>
        <w:tc>
          <w:tcPr>
            <w:tcW w:w="960" w:type="dxa"/>
            <w:vAlign w:val="center"/>
            <w:hideMark/>
          </w:tcPr>
          <w:p w14:paraId="71327FC7" w14:textId="77777777" w:rsidR="004E7E27" w:rsidRPr="00B87B2D" w:rsidRDefault="004E7E27" w:rsidP="004E7E27">
            <w:pPr>
              <w:spacing w:after="0" w:line="240" w:lineRule="auto"/>
              <w:jc w:val="center"/>
              <w:rPr>
                <w:sz w:val="26"/>
                <w:szCs w:val="26"/>
              </w:rPr>
            </w:pPr>
            <w:r w:rsidRPr="00B87B2D">
              <w:rPr>
                <w:sz w:val="26"/>
                <w:szCs w:val="26"/>
              </w:rPr>
              <w:t>VU.14</w:t>
            </w:r>
          </w:p>
        </w:tc>
        <w:tc>
          <w:tcPr>
            <w:tcW w:w="2412" w:type="dxa"/>
            <w:vAlign w:val="center"/>
            <w:hideMark/>
          </w:tcPr>
          <w:p w14:paraId="395CF486" w14:textId="77777777" w:rsidR="004E7E27" w:rsidRPr="00B87B2D" w:rsidRDefault="004E7E27" w:rsidP="004E7E27">
            <w:pPr>
              <w:spacing w:after="0" w:line="240" w:lineRule="auto"/>
              <w:jc w:val="both"/>
              <w:rPr>
                <w:sz w:val="26"/>
                <w:szCs w:val="26"/>
              </w:rPr>
            </w:pPr>
            <w:r w:rsidRPr="00B87B2D">
              <w:rPr>
                <w:sz w:val="26"/>
                <w:szCs w:val="26"/>
              </w:rPr>
              <w:t>Hạt có ĐK từ 0,2  - 0,5cm (20 -100 g/1000 hạt)</w:t>
            </w:r>
          </w:p>
        </w:tc>
        <w:tc>
          <w:tcPr>
            <w:tcW w:w="1415" w:type="dxa"/>
            <w:vMerge/>
            <w:vAlign w:val="center"/>
            <w:hideMark/>
          </w:tcPr>
          <w:p w14:paraId="3E1D7CA4" w14:textId="77777777" w:rsidR="004E7E27" w:rsidRPr="00B87B2D" w:rsidRDefault="004E7E27" w:rsidP="004E7E27">
            <w:pPr>
              <w:spacing w:after="0" w:line="240" w:lineRule="auto"/>
              <w:rPr>
                <w:sz w:val="26"/>
                <w:szCs w:val="26"/>
              </w:rPr>
            </w:pPr>
          </w:p>
        </w:tc>
        <w:tc>
          <w:tcPr>
            <w:tcW w:w="809" w:type="dxa"/>
            <w:vAlign w:val="center"/>
            <w:hideMark/>
          </w:tcPr>
          <w:p w14:paraId="0C436FC1" w14:textId="77777777" w:rsidR="004E7E27" w:rsidRPr="00B87B2D" w:rsidRDefault="004E7E27" w:rsidP="004E7E27">
            <w:pPr>
              <w:spacing w:after="0" w:line="240" w:lineRule="auto"/>
              <w:jc w:val="center"/>
              <w:rPr>
                <w:sz w:val="26"/>
                <w:szCs w:val="26"/>
              </w:rPr>
            </w:pPr>
            <w:r w:rsidRPr="00B87B2D">
              <w:rPr>
                <w:sz w:val="26"/>
                <w:szCs w:val="26"/>
              </w:rPr>
              <w:t>1</w:t>
            </w:r>
          </w:p>
        </w:tc>
        <w:tc>
          <w:tcPr>
            <w:tcW w:w="3613" w:type="dxa"/>
            <w:vMerge/>
            <w:vAlign w:val="center"/>
            <w:hideMark/>
          </w:tcPr>
          <w:p w14:paraId="1223003B" w14:textId="77777777" w:rsidR="004E7E27" w:rsidRPr="00B87B2D" w:rsidRDefault="004E7E27" w:rsidP="004E7E27">
            <w:pPr>
              <w:spacing w:after="0" w:line="240" w:lineRule="auto"/>
              <w:rPr>
                <w:sz w:val="26"/>
                <w:szCs w:val="26"/>
              </w:rPr>
            </w:pPr>
          </w:p>
        </w:tc>
      </w:tr>
      <w:tr w:rsidR="00B87B2D" w:rsidRPr="00B87B2D" w14:paraId="774F9CCB" w14:textId="77777777" w:rsidTr="0079428F">
        <w:trPr>
          <w:trHeight w:val="660"/>
        </w:trPr>
        <w:tc>
          <w:tcPr>
            <w:tcW w:w="960" w:type="dxa"/>
            <w:vAlign w:val="center"/>
            <w:hideMark/>
          </w:tcPr>
          <w:p w14:paraId="3816C889" w14:textId="77777777" w:rsidR="004E7E27" w:rsidRPr="00B87B2D" w:rsidRDefault="004E7E27" w:rsidP="004E7E27">
            <w:pPr>
              <w:spacing w:after="0" w:line="240" w:lineRule="auto"/>
              <w:jc w:val="center"/>
              <w:rPr>
                <w:sz w:val="26"/>
                <w:szCs w:val="26"/>
              </w:rPr>
            </w:pPr>
            <w:r w:rsidRPr="00B87B2D">
              <w:rPr>
                <w:sz w:val="26"/>
                <w:szCs w:val="26"/>
              </w:rPr>
              <w:t>VU.15</w:t>
            </w:r>
          </w:p>
        </w:tc>
        <w:tc>
          <w:tcPr>
            <w:tcW w:w="2412" w:type="dxa"/>
            <w:vAlign w:val="center"/>
            <w:hideMark/>
          </w:tcPr>
          <w:p w14:paraId="5D17F574" w14:textId="77777777" w:rsidR="004E7E27" w:rsidRPr="00B87B2D" w:rsidRDefault="004E7E27" w:rsidP="004E7E27">
            <w:pPr>
              <w:spacing w:after="0" w:line="240" w:lineRule="auto"/>
              <w:jc w:val="both"/>
              <w:rPr>
                <w:sz w:val="26"/>
                <w:szCs w:val="26"/>
              </w:rPr>
            </w:pPr>
            <w:r w:rsidRPr="00B87B2D">
              <w:rPr>
                <w:sz w:val="26"/>
                <w:szCs w:val="26"/>
              </w:rPr>
              <w:t>Hạt có ĐK trên 0,5cm (≥100 g/1000 hạt giống)</w:t>
            </w:r>
          </w:p>
        </w:tc>
        <w:tc>
          <w:tcPr>
            <w:tcW w:w="1415" w:type="dxa"/>
            <w:vMerge/>
            <w:vAlign w:val="center"/>
            <w:hideMark/>
          </w:tcPr>
          <w:p w14:paraId="7B303A21" w14:textId="77777777" w:rsidR="004E7E27" w:rsidRPr="00B87B2D" w:rsidRDefault="004E7E27" w:rsidP="004E7E27">
            <w:pPr>
              <w:spacing w:after="0" w:line="240" w:lineRule="auto"/>
              <w:rPr>
                <w:sz w:val="26"/>
                <w:szCs w:val="26"/>
              </w:rPr>
            </w:pPr>
          </w:p>
        </w:tc>
        <w:tc>
          <w:tcPr>
            <w:tcW w:w="809" w:type="dxa"/>
            <w:vAlign w:val="center"/>
            <w:hideMark/>
          </w:tcPr>
          <w:p w14:paraId="0432FFC6" w14:textId="77777777" w:rsidR="004E7E27" w:rsidRPr="00B87B2D" w:rsidRDefault="004E7E27" w:rsidP="004E7E27">
            <w:pPr>
              <w:spacing w:after="0" w:line="240" w:lineRule="auto"/>
              <w:jc w:val="center"/>
              <w:rPr>
                <w:sz w:val="26"/>
                <w:szCs w:val="26"/>
              </w:rPr>
            </w:pPr>
            <w:r w:rsidRPr="00B87B2D">
              <w:rPr>
                <w:sz w:val="26"/>
                <w:szCs w:val="26"/>
              </w:rPr>
              <w:t>1,7</w:t>
            </w:r>
          </w:p>
        </w:tc>
        <w:tc>
          <w:tcPr>
            <w:tcW w:w="3613" w:type="dxa"/>
            <w:vMerge/>
            <w:vAlign w:val="center"/>
            <w:hideMark/>
          </w:tcPr>
          <w:p w14:paraId="338B051B" w14:textId="77777777" w:rsidR="004E7E27" w:rsidRPr="00B87B2D" w:rsidRDefault="004E7E27" w:rsidP="004E7E27">
            <w:pPr>
              <w:spacing w:after="0" w:line="240" w:lineRule="auto"/>
              <w:rPr>
                <w:sz w:val="26"/>
                <w:szCs w:val="26"/>
              </w:rPr>
            </w:pPr>
          </w:p>
        </w:tc>
      </w:tr>
      <w:tr w:rsidR="00B87B2D" w:rsidRPr="00B87B2D" w14:paraId="6AEAA089" w14:textId="77777777" w:rsidTr="0079428F">
        <w:trPr>
          <w:trHeight w:val="660"/>
        </w:trPr>
        <w:tc>
          <w:tcPr>
            <w:tcW w:w="960" w:type="dxa"/>
            <w:vAlign w:val="center"/>
            <w:hideMark/>
          </w:tcPr>
          <w:p w14:paraId="443F1C98" w14:textId="77777777" w:rsidR="004E7E27" w:rsidRPr="00B87B2D" w:rsidRDefault="004E7E27" w:rsidP="004E7E27">
            <w:pPr>
              <w:spacing w:after="0" w:line="240" w:lineRule="auto"/>
              <w:jc w:val="center"/>
              <w:rPr>
                <w:sz w:val="26"/>
                <w:szCs w:val="26"/>
              </w:rPr>
            </w:pPr>
            <w:r w:rsidRPr="00B87B2D">
              <w:rPr>
                <w:sz w:val="26"/>
                <w:szCs w:val="26"/>
              </w:rPr>
              <w:t>b</w:t>
            </w:r>
          </w:p>
        </w:tc>
        <w:tc>
          <w:tcPr>
            <w:tcW w:w="2412" w:type="dxa"/>
            <w:vAlign w:val="center"/>
            <w:hideMark/>
          </w:tcPr>
          <w:p w14:paraId="4438CF02" w14:textId="77777777" w:rsidR="004E7E27" w:rsidRPr="00B87B2D" w:rsidRDefault="004E7E27" w:rsidP="004E7E27">
            <w:pPr>
              <w:spacing w:after="0" w:line="240" w:lineRule="auto"/>
              <w:jc w:val="both"/>
              <w:rPr>
                <w:sz w:val="26"/>
                <w:szCs w:val="26"/>
              </w:rPr>
            </w:pPr>
            <w:r w:rsidRPr="00B87B2D">
              <w:rPr>
                <w:sz w:val="26"/>
                <w:szCs w:val="26"/>
              </w:rPr>
              <w:t>Từ rừng giống là rừng trồng</w:t>
            </w:r>
          </w:p>
        </w:tc>
        <w:tc>
          <w:tcPr>
            <w:tcW w:w="1415" w:type="dxa"/>
            <w:vAlign w:val="center"/>
            <w:hideMark/>
          </w:tcPr>
          <w:p w14:paraId="526A46C2" w14:textId="77777777" w:rsidR="004E7E27" w:rsidRPr="00B87B2D" w:rsidRDefault="004E7E27" w:rsidP="004E7E27">
            <w:pPr>
              <w:spacing w:after="0" w:line="240" w:lineRule="auto"/>
              <w:rPr>
                <w:sz w:val="26"/>
                <w:szCs w:val="26"/>
              </w:rPr>
            </w:pPr>
            <w:r w:rsidRPr="00B87B2D">
              <w:rPr>
                <w:sz w:val="26"/>
                <w:szCs w:val="26"/>
              </w:rPr>
              <w:t> </w:t>
            </w:r>
          </w:p>
        </w:tc>
        <w:tc>
          <w:tcPr>
            <w:tcW w:w="809" w:type="dxa"/>
            <w:vAlign w:val="center"/>
            <w:hideMark/>
          </w:tcPr>
          <w:p w14:paraId="522961CF" w14:textId="77777777" w:rsidR="004E7E27" w:rsidRPr="00B87B2D" w:rsidRDefault="004E7E27" w:rsidP="004E7E27">
            <w:pPr>
              <w:spacing w:after="0" w:line="240" w:lineRule="auto"/>
              <w:jc w:val="center"/>
              <w:rPr>
                <w:sz w:val="26"/>
                <w:szCs w:val="26"/>
              </w:rPr>
            </w:pPr>
            <w:r w:rsidRPr="00B87B2D">
              <w:rPr>
                <w:sz w:val="26"/>
                <w:szCs w:val="26"/>
              </w:rPr>
              <w:t> </w:t>
            </w:r>
          </w:p>
        </w:tc>
        <w:tc>
          <w:tcPr>
            <w:tcW w:w="3613" w:type="dxa"/>
            <w:vMerge/>
            <w:vAlign w:val="center"/>
            <w:hideMark/>
          </w:tcPr>
          <w:p w14:paraId="189A1A2B" w14:textId="77777777" w:rsidR="004E7E27" w:rsidRPr="00B87B2D" w:rsidRDefault="004E7E27" w:rsidP="004E7E27">
            <w:pPr>
              <w:spacing w:after="0" w:line="240" w:lineRule="auto"/>
              <w:rPr>
                <w:sz w:val="26"/>
                <w:szCs w:val="26"/>
              </w:rPr>
            </w:pPr>
          </w:p>
        </w:tc>
      </w:tr>
      <w:tr w:rsidR="00B87B2D" w:rsidRPr="00B87B2D" w14:paraId="144080EF" w14:textId="77777777" w:rsidTr="0079428F">
        <w:trPr>
          <w:trHeight w:val="660"/>
        </w:trPr>
        <w:tc>
          <w:tcPr>
            <w:tcW w:w="960" w:type="dxa"/>
            <w:vAlign w:val="center"/>
            <w:hideMark/>
          </w:tcPr>
          <w:p w14:paraId="461D9B75" w14:textId="77777777" w:rsidR="004E7E27" w:rsidRPr="00B87B2D" w:rsidRDefault="004E7E27" w:rsidP="004E7E27">
            <w:pPr>
              <w:spacing w:after="0" w:line="240" w:lineRule="auto"/>
              <w:jc w:val="center"/>
              <w:rPr>
                <w:sz w:val="26"/>
                <w:szCs w:val="26"/>
              </w:rPr>
            </w:pPr>
            <w:r w:rsidRPr="00B87B2D">
              <w:rPr>
                <w:sz w:val="26"/>
                <w:szCs w:val="26"/>
              </w:rPr>
              <w:t>VU.16</w:t>
            </w:r>
          </w:p>
        </w:tc>
        <w:tc>
          <w:tcPr>
            <w:tcW w:w="2412" w:type="dxa"/>
            <w:vAlign w:val="center"/>
            <w:hideMark/>
          </w:tcPr>
          <w:p w14:paraId="78E1C2B9" w14:textId="77777777" w:rsidR="004E7E27" w:rsidRPr="00B87B2D" w:rsidRDefault="004E7E27" w:rsidP="004E7E27">
            <w:pPr>
              <w:spacing w:after="0" w:line="240" w:lineRule="auto"/>
              <w:jc w:val="both"/>
              <w:rPr>
                <w:sz w:val="26"/>
                <w:szCs w:val="26"/>
              </w:rPr>
            </w:pPr>
            <w:r w:rsidRPr="00B87B2D">
              <w:rPr>
                <w:sz w:val="26"/>
                <w:szCs w:val="26"/>
              </w:rPr>
              <w:t>Hạt có ĐK dưới 0,2 cm (≤ 20 g/1000 hạt)</w:t>
            </w:r>
          </w:p>
        </w:tc>
        <w:tc>
          <w:tcPr>
            <w:tcW w:w="1415" w:type="dxa"/>
            <w:vMerge w:val="restart"/>
            <w:vAlign w:val="center"/>
            <w:hideMark/>
          </w:tcPr>
          <w:p w14:paraId="07F830A4" w14:textId="77777777" w:rsidR="004E7E27" w:rsidRPr="00B87B2D" w:rsidRDefault="004E7E27" w:rsidP="004E7E27">
            <w:pPr>
              <w:spacing w:after="0" w:line="240" w:lineRule="auto"/>
              <w:jc w:val="center"/>
              <w:rPr>
                <w:sz w:val="26"/>
                <w:szCs w:val="26"/>
              </w:rPr>
            </w:pPr>
            <w:r w:rsidRPr="00B87B2D">
              <w:rPr>
                <w:sz w:val="26"/>
                <w:szCs w:val="26"/>
              </w:rPr>
              <w:t>Kg/công</w:t>
            </w:r>
          </w:p>
        </w:tc>
        <w:tc>
          <w:tcPr>
            <w:tcW w:w="809" w:type="dxa"/>
            <w:vAlign w:val="center"/>
            <w:hideMark/>
          </w:tcPr>
          <w:p w14:paraId="576EB9C0" w14:textId="77777777" w:rsidR="004E7E27" w:rsidRPr="00B87B2D" w:rsidRDefault="004E7E27" w:rsidP="004E7E27">
            <w:pPr>
              <w:spacing w:after="0" w:line="240" w:lineRule="auto"/>
              <w:jc w:val="center"/>
              <w:rPr>
                <w:sz w:val="26"/>
                <w:szCs w:val="26"/>
              </w:rPr>
            </w:pPr>
            <w:r w:rsidRPr="00B87B2D">
              <w:rPr>
                <w:sz w:val="26"/>
                <w:szCs w:val="26"/>
              </w:rPr>
              <w:t>1,8</w:t>
            </w:r>
          </w:p>
        </w:tc>
        <w:tc>
          <w:tcPr>
            <w:tcW w:w="3613" w:type="dxa"/>
            <w:vMerge/>
            <w:vAlign w:val="center"/>
            <w:hideMark/>
          </w:tcPr>
          <w:p w14:paraId="4DD8E11A" w14:textId="77777777" w:rsidR="004E7E27" w:rsidRPr="00B87B2D" w:rsidRDefault="004E7E27" w:rsidP="004E7E27">
            <w:pPr>
              <w:spacing w:after="0" w:line="240" w:lineRule="auto"/>
              <w:rPr>
                <w:sz w:val="26"/>
                <w:szCs w:val="26"/>
              </w:rPr>
            </w:pPr>
          </w:p>
        </w:tc>
      </w:tr>
      <w:tr w:rsidR="00B87B2D" w:rsidRPr="00B87B2D" w14:paraId="180E04F4" w14:textId="77777777" w:rsidTr="0079428F">
        <w:trPr>
          <w:trHeight w:val="660"/>
        </w:trPr>
        <w:tc>
          <w:tcPr>
            <w:tcW w:w="960" w:type="dxa"/>
            <w:vAlign w:val="center"/>
            <w:hideMark/>
          </w:tcPr>
          <w:p w14:paraId="099F062D" w14:textId="77777777" w:rsidR="004E7E27" w:rsidRPr="00B87B2D" w:rsidRDefault="004E7E27" w:rsidP="004E7E27">
            <w:pPr>
              <w:spacing w:after="0" w:line="240" w:lineRule="auto"/>
              <w:jc w:val="center"/>
              <w:rPr>
                <w:sz w:val="26"/>
                <w:szCs w:val="26"/>
              </w:rPr>
            </w:pPr>
            <w:r w:rsidRPr="00B87B2D">
              <w:rPr>
                <w:sz w:val="26"/>
                <w:szCs w:val="26"/>
              </w:rPr>
              <w:t>VU.17</w:t>
            </w:r>
          </w:p>
        </w:tc>
        <w:tc>
          <w:tcPr>
            <w:tcW w:w="2412" w:type="dxa"/>
            <w:vAlign w:val="center"/>
            <w:hideMark/>
          </w:tcPr>
          <w:p w14:paraId="34BCAC6A" w14:textId="77777777" w:rsidR="004E7E27" w:rsidRPr="00B87B2D" w:rsidRDefault="004E7E27" w:rsidP="004E7E27">
            <w:pPr>
              <w:spacing w:after="0" w:line="240" w:lineRule="auto"/>
              <w:jc w:val="both"/>
              <w:rPr>
                <w:sz w:val="26"/>
                <w:szCs w:val="26"/>
              </w:rPr>
            </w:pPr>
            <w:r w:rsidRPr="00B87B2D">
              <w:rPr>
                <w:sz w:val="26"/>
                <w:szCs w:val="26"/>
              </w:rPr>
              <w:t>Hạt có ĐK từ 0,2  - 0,5cm (20 -100 g/1000 hạt)</w:t>
            </w:r>
          </w:p>
        </w:tc>
        <w:tc>
          <w:tcPr>
            <w:tcW w:w="1415" w:type="dxa"/>
            <w:vMerge/>
            <w:vAlign w:val="center"/>
            <w:hideMark/>
          </w:tcPr>
          <w:p w14:paraId="452F1D99" w14:textId="77777777" w:rsidR="004E7E27" w:rsidRPr="00B87B2D" w:rsidRDefault="004E7E27" w:rsidP="004E7E27">
            <w:pPr>
              <w:spacing w:after="0" w:line="240" w:lineRule="auto"/>
              <w:rPr>
                <w:sz w:val="26"/>
                <w:szCs w:val="26"/>
              </w:rPr>
            </w:pPr>
          </w:p>
        </w:tc>
        <w:tc>
          <w:tcPr>
            <w:tcW w:w="809" w:type="dxa"/>
            <w:vAlign w:val="center"/>
            <w:hideMark/>
          </w:tcPr>
          <w:p w14:paraId="3B8F4E2C" w14:textId="77777777" w:rsidR="004E7E27" w:rsidRPr="00B87B2D" w:rsidRDefault="004E7E27" w:rsidP="004E7E27">
            <w:pPr>
              <w:spacing w:after="0" w:line="240" w:lineRule="auto"/>
              <w:jc w:val="center"/>
              <w:rPr>
                <w:sz w:val="26"/>
                <w:szCs w:val="26"/>
              </w:rPr>
            </w:pPr>
            <w:r w:rsidRPr="00B87B2D">
              <w:rPr>
                <w:sz w:val="26"/>
                <w:szCs w:val="26"/>
              </w:rPr>
              <w:t>3,2</w:t>
            </w:r>
          </w:p>
        </w:tc>
        <w:tc>
          <w:tcPr>
            <w:tcW w:w="3613" w:type="dxa"/>
            <w:vMerge/>
            <w:vAlign w:val="center"/>
            <w:hideMark/>
          </w:tcPr>
          <w:p w14:paraId="03B6D4CA" w14:textId="77777777" w:rsidR="004E7E27" w:rsidRPr="00B87B2D" w:rsidRDefault="004E7E27" w:rsidP="004E7E27">
            <w:pPr>
              <w:spacing w:after="0" w:line="240" w:lineRule="auto"/>
              <w:rPr>
                <w:sz w:val="26"/>
                <w:szCs w:val="26"/>
              </w:rPr>
            </w:pPr>
          </w:p>
        </w:tc>
      </w:tr>
      <w:tr w:rsidR="00B87B2D" w:rsidRPr="00B87B2D" w14:paraId="00FCDA9E" w14:textId="77777777" w:rsidTr="0079428F">
        <w:trPr>
          <w:trHeight w:val="660"/>
        </w:trPr>
        <w:tc>
          <w:tcPr>
            <w:tcW w:w="960" w:type="dxa"/>
            <w:vAlign w:val="center"/>
            <w:hideMark/>
          </w:tcPr>
          <w:p w14:paraId="6CE0C7A0" w14:textId="77777777" w:rsidR="004E7E27" w:rsidRPr="00B87B2D" w:rsidRDefault="004E7E27" w:rsidP="004E7E27">
            <w:pPr>
              <w:spacing w:after="0" w:line="240" w:lineRule="auto"/>
              <w:jc w:val="center"/>
              <w:rPr>
                <w:sz w:val="26"/>
                <w:szCs w:val="26"/>
              </w:rPr>
            </w:pPr>
            <w:r w:rsidRPr="00B87B2D">
              <w:rPr>
                <w:sz w:val="26"/>
                <w:szCs w:val="26"/>
              </w:rPr>
              <w:t>VU.18</w:t>
            </w:r>
          </w:p>
        </w:tc>
        <w:tc>
          <w:tcPr>
            <w:tcW w:w="2412" w:type="dxa"/>
            <w:vAlign w:val="center"/>
            <w:hideMark/>
          </w:tcPr>
          <w:p w14:paraId="06572DCE" w14:textId="77777777" w:rsidR="004E7E27" w:rsidRPr="00B87B2D" w:rsidRDefault="004E7E27" w:rsidP="004E7E27">
            <w:pPr>
              <w:spacing w:after="0" w:line="240" w:lineRule="auto"/>
              <w:jc w:val="both"/>
              <w:rPr>
                <w:sz w:val="26"/>
                <w:szCs w:val="26"/>
              </w:rPr>
            </w:pPr>
            <w:r w:rsidRPr="00B87B2D">
              <w:rPr>
                <w:sz w:val="26"/>
                <w:szCs w:val="26"/>
              </w:rPr>
              <w:t>Hạt có ĐK trên 0,5cm (≥100 g/1000 hạt giống)</w:t>
            </w:r>
          </w:p>
        </w:tc>
        <w:tc>
          <w:tcPr>
            <w:tcW w:w="1415" w:type="dxa"/>
            <w:vMerge/>
            <w:vAlign w:val="center"/>
            <w:hideMark/>
          </w:tcPr>
          <w:p w14:paraId="5984E1DF" w14:textId="77777777" w:rsidR="004E7E27" w:rsidRPr="00B87B2D" w:rsidRDefault="004E7E27" w:rsidP="004E7E27">
            <w:pPr>
              <w:spacing w:after="0" w:line="240" w:lineRule="auto"/>
              <w:rPr>
                <w:sz w:val="26"/>
                <w:szCs w:val="26"/>
              </w:rPr>
            </w:pPr>
          </w:p>
        </w:tc>
        <w:tc>
          <w:tcPr>
            <w:tcW w:w="809" w:type="dxa"/>
            <w:vAlign w:val="center"/>
            <w:hideMark/>
          </w:tcPr>
          <w:p w14:paraId="59D9FE07" w14:textId="77777777" w:rsidR="004E7E27" w:rsidRPr="00B87B2D" w:rsidRDefault="004E7E27" w:rsidP="004E7E27">
            <w:pPr>
              <w:spacing w:after="0" w:line="240" w:lineRule="auto"/>
              <w:jc w:val="center"/>
              <w:rPr>
                <w:sz w:val="26"/>
                <w:szCs w:val="26"/>
              </w:rPr>
            </w:pPr>
            <w:r w:rsidRPr="00B87B2D">
              <w:rPr>
                <w:sz w:val="26"/>
                <w:szCs w:val="26"/>
              </w:rPr>
              <w:t>5,1</w:t>
            </w:r>
          </w:p>
        </w:tc>
        <w:tc>
          <w:tcPr>
            <w:tcW w:w="3613" w:type="dxa"/>
            <w:vMerge/>
            <w:vAlign w:val="center"/>
            <w:hideMark/>
          </w:tcPr>
          <w:p w14:paraId="1AF34077" w14:textId="77777777" w:rsidR="004E7E27" w:rsidRPr="00B87B2D" w:rsidRDefault="004E7E27" w:rsidP="004E7E27">
            <w:pPr>
              <w:spacing w:after="0" w:line="240" w:lineRule="auto"/>
              <w:rPr>
                <w:sz w:val="26"/>
                <w:szCs w:val="26"/>
              </w:rPr>
            </w:pPr>
          </w:p>
        </w:tc>
      </w:tr>
      <w:tr w:rsidR="00B87B2D" w:rsidRPr="00B87B2D" w14:paraId="7C2CBFF3" w14:textId="77777777" w:rsidTr="0079428F">
        <w:trPr>
          <w:trHeight w:val="690"/>
        </w:trPr>
        <w:tc>
          <w:tcPr>
            <w:tcW w:w="960" w:type="dxa"/>
            <w:vAlign w:val="center"/>
            <w:hideMark/>
          </w:tcPr>
          <w:p w14:paraId="7F5B9A83" w14:textId="77777777" w:rsidR="004E7E27" w:rsidRPr="00B87B2D" w:rsidRDefault="004E7E27" w:rsidP="004E7E27">
            <w:pPr>
              <w:spacing w:after="0" w:line="240" w:lineRule="auto"/>
              <w:jc w:val="center"/>
              <w:rPr>
                <w:sz w:val="26"/>
                <w:szCs w:val="26"/>
              </w:rPr>
            </w:pPr>
            <w:r w:rsidRPr="00B87B2D">
              <w:rPr>
                <w:sz w:val="26"/>
                <w:szCs w:val="26"/>
              </w:rPr>
              <w:t>2.2</w:t>
            </w:r>
          </w:p>
        </w:tc>
        <w:tc>
          <w:tcPr>
            <w:tcW w:w="2412" w:type="dxa"/>
            <w:vAlign w:val="center"/>
            <w:hideMark/>
          </w:tcPr>
          <w:p w14:paraId="78439FDB" w14:textId="77777777" w:rsidR="004E7E27" w:rsidRPr="00B87B2D" w:rsidRDefault="004E7E27" w:rsidP="004E7E27">
            <w:pPr>
              <w:spacing w:after="0" w:line="240" w:lineRule="auto"/>
              <w:jc w:val="both"/>
              <w:rPr>
                <w:sz w:val="26"/>
                <w:szCs w:val="26"/>
              </w:rPr>
            </w:pPr>
            <w:r w:rsidRPr="00B87B2D">
              <w:rPr>
                <w:sz w:val="26"/>
                <w:szCs w:val="26"/>
              </w:rPr>
              <w:t>Thu hái hom giống từ cây trội</w:t>
            </w:r>
          </w:p>
        </w:tc>
        <w:tc>
          <w:tcPr>
            <w:tcW w:w="1415" w:type="dxa"/>
            <w:vAlign w:val="center"/>
            <w:hideMark/>
          </w:tcPr>
          <w:p w14:paraId="55587B22" w14:textId="77777777" w:rsidR="004E7E27" w:rsidRPr="00B87B2D" w:rsidRDefault="004E7E27" w:rsidP="004E7E27">
            <w:pPr>
              <w:spacing w:after="0" w:line="240" w:lineRule="auto"/>
              <w:jc w:val="center"/>
              <w:rPr>
                <w:sz w:val="26"/>
                <w:szCs w:val="26"/>
              </w:rPr>
            </w:pPr>
            <w:r w:rsidRPr="00B87B2D">
              <w:rPr>
                <w:sz w:val="26"/>
                <w:szCs w:val="26"/>
              </w:rPr>
              <w:t> </w:t>
            </w:r>
          </w:p>
        </w:tc>
        <w:tc>
          <w:tcPr>
            <w:tcW w:w="809" w:type="dxa"/>
            <w:vAlign w:val="center"/>
            <w:hideMark/>
          </w:tcPr>
          <w:p w14:paraId="3E78BAD1" w14:textId="77777777" w:rsidR="004E7E27" w:rsidRPr="00B87B2D" w:rsidRDefault="004E7E27" w:rsidP="004E7E27">
            <w:pPr>
              <w:spacing w:after="0" w:line="240" w:lineRule="auto"/>
              <w:jc w:val="center"/>
              <w:rPr>
                <w:sz w:val="26"/>
                <w:szCs w:val="26"/>
              </w:rPr>
            </w:pPr>
            <w:r w:rsidRPr="00B87B2D">
              <w:rPr>
                <w:sz w:val="26"/>
                <w:szCs w:val="26"/>
              </w:rPr>
              <w:t> </w:t>
            </w:r>
          </w:p>
        </w:tc>
        <w:tc>
          <w:tcPr>
            <w:tcW w:w="3613" w:type="dxa"/>
            <w:vAlign w:val="center"/>
            <w:hideMark/>
          </w:tcPr>
          <w:p w14:paraId="38A3BA3E" w14:textId="77777777" w:rsidR="004E7E27" w:rsidRPr="00B87B2D" w:rsidRDefault="004E7E27" w:rsidP="004E7E27">
            <w:pPr>
              <w:spacing w:after="0" w:line="240" w:lineRule="auto"/>
              <w:jc w:val="both"/>
              <w:rPr>
                <w:sz w:val="26"/>
                <w:szCs w:val="26"/>
              </w:rPr>
            </w:pPr>
            <w:r w:rsidRPr="00B87B2D">
              <w:rPr>
                <w:sz w:val="26"/>
                <w:szCs w:val="26"/>
              </w:rPr>
              <w:t> </w:t>
            </w:r>
          </w:p>
        </w:tc>
      </w:tr>
      <w:tr w:rsidR="00B87B2D" w:rsidRPr="00B87B2D" w14:paraId="124F40D8" w14:textId="77777777" w:rsidTr="0079428F">
        <w:trPr>
          <w:trHeight w:val="345"/>
        </w:trPr>
        <w:tc>
          <w:tcPr>
            <w:tcW w:w="960" w:type="dxa"/>
            <w:vAlign w:val="center"/>
            <w:hideMark/>
          </w:tcPr>
          <w:p w14:paraId="5BCCCEE7" w14:textId="77777777" w:rsidR="004E7E27" w:rsidRPr="00B87B2D" w:rsidRDefault="004E7E27" w:rsidP="004E7E27">
            <w:pPr>
              <w:spacing w:after="0" w:line="240" w:lineRule="auto"/>
              <w:jc w:val="center"/>
              <w:rPr>
                <w:sz w:val="26"/>
                <w:szCs w:val="26"/>
              </w:rPr>
            </w:pPr>
            <w:r w:rsidRPr="00B87B2D">
              <w:rPr>
                <w:sz w:val="26"/>
                <w:szCs w:val="26"/>
              </w:rPr>
              <w:t>VU.19</w:t>
            </w:r>
          </w:p>
        </w:tc>
        <w:tc>
          <w:tcPr>
            <w:tcW w:w="2412" w:type="dxa"/>
            <w:vAlign w:val="center"/>
            <w:hideMark/>
          </w:tcPr>
          <w:p w14:paraId="5B2A570C" w14:textId="77777777" w:rsidR="004E7E27" w:rsidRPr="00B87B2D" w:rsidRDefault="004E7E27" w:rsidP="004E7E27">
            <w:pPr>
              <w:spacing w:after="0" w:line="240" w:lineRule="auto"/>
              <w:jc w:val="both"/>
              <w:rPr>
                <w:sz w:val="26"/>
                <w:szCs w:val="26"/>
              </w:rPr>
            </w:pPr>
            <w:r w:rsidRPr="00B87B2D">
              <w:rPr>
                <w:sz w:val="26"/>
                <w:szCs w:val="26"/>
              </w:rPr>
              <w:t>Từ rừng tự nhiên</w:t>
            </w:r>
          </w:p>
        </w:tc>
        <w:tc>
          <w:tcPr>
            <w:tcW w:w="1415" w:type="dxa"/>
            <w:vAlign w:val="center"/>
            <w:hideMark/>
          </w:tcPr>
          <w:p w14:paraId="025A4D1E" w14:textId="77777777" w:rsidR="004E7E27" w:rsidRPr="00B87B2D" w:rsidRDefault="004E7E27" w:rsidP="004E7E27">
            <w:pPr>
              <w:spacing w:after="0" w:line="240" w:lineRule="auto"/>
              <w:jc w:val="center"/>
              <w:rPr>
                <w:sz w:val="26"/>
                <w:szCs w:val="26"/>
              </w:rPr>
            </w:pPr>
            <w:r w:rsidRPr="00B87B2D">
              <w:rPr>
                <w:rFonts w:eastAsia="Calibri"/>
                <w:sz w:val="26"/>
                <w:szCs w:val="26"/>
              </w:rPr>
              <w:t>Hom/công</w:t>
            </w:r>
          </w:p>
        </w:tc>
        <w:tc>
          <w:tcPr>
            <w:tcW w:w="809" w:type="dxa"/>
            <w:vAlign w:val="center"/>
            <w:hideMark/>
          </w:tcPr>
          <w:p w14:paraId="5D4D1EA3" w14:textId="77777777" w:rsidR="004E7E27" w:rsidRPr="00B87B2D" w:rsidRDefault="004E7E27" w:rsidP="004E7E27">
            <w:pPr>
              <w:spacing w:after="0" w:line="240" w:lineRule="auto"/>
              <w:jc w:val="center"/>
              <w:rPr>
                <w:sz w:val="26"/>
                <w:szCs w:val="26"/>
              </w:rPr>
            </w:pPr>
            <w:r w:rsidRPr="00B87B2D">
              <w:rPr>
                <w:rFonts w:eastAsia="Calibri"/>
                <w:sz w:val="26"/>
                <w:szCs w:val="26"/>
              </w:rPr>
              <w:t>800 - 1.100</w:t>
            </w:r>
          </w:p>
        </w:tc>
        <w:tc>
          <w:tcPr>
            <w:tcW w:w="3613" w:type="dxa"/>
            <w:vAlign w:val="center"/>
            <w:hideMark/>
          </w:tcPr>
          <w:p w14:paraId="729D2988" w14:textId="77777777" w:rsidR="004E7E27" w:rsidRPr="00B87B2D" w:rsidRDefault="004E7E27" w:rsidP="004E7E27">
            <w:pPr>
              <w:spacing w:after="0" w:line="240" w:lineRule="auto"/>
              <w:jc w:val="both"/>
              <w:rPr>
                <w:sz w:val="26"/>
                <w:szCs w:val="26"/>
              </w:rPr>
            </w:pPr>
            <w:r w:rsidRPr="00B87B2D">
              <w:rPr>
                <w:rFonts w:eastAsia="Calibri"/>
                <w:sz w:val="26"/>
                <w:szCs w:val="26"/>
              </w:rPr>
              <w:t xml:space="preserve">Cắt hom tại rừng tự nhiên theo đúng tiêu chuẩn quy định, xử lý </w:t>
            </w:r>
            <w:r w:rsidRPr="00B87B2D">
              <w:rPr>
                <w:rFonts w:eastAsia="Calibri"/>
                <w:sz w:val="26"/>
                <w:szCs w:val="26"/>
              </w:rPr>
              <w:lastRenderedPageBreak/>
              <w:t>hom theo hướng dẫn kỹ thuật của từng loài cây, xếp gọn vào khay để đem đi giâm</w:t>
            </w:r>
          </w:p>
        </w:tc>
      </w:tr>
      <w:tr w:rsidR="00B87B2D" w:rsidRPr="00B87B2D" w14:paraId="698A7E67" w14:textId="77777777" w:rsidTr="0079428F">
        <w:trPr>
          <w:trHeight w:val="345"/>
        </w:trPr>
        <w:tc>
          <w:tcPr>
            <w:tcW w:w="960" w:type="dxa"/>
            <w:vAlign w:val="center"/>
            <w:hideMark/>
          </w:tcPr>
          <w:p w14:paraId="05774A75" w14:textId="77777777" w:rsidR="004E7E27" w:rsidRPr="00B87B2D" w:rsidRDefault="004E7E27" w:rsidP="004E7E27">
            <w:pPr>
              <w:spacing w:after="0" w:line="240" w:lineRule="auto"/>
              <w:jc w:val="center"/>
              <w:rPr>
                <w:sz w:val="26"/>
                <w:szCs w:val="26"/>
              </w:rPr>
            </w:pPr>
            <w:r w:rsidRPr="00B87B2D">
              <w:rPr>
                <w:sz w:val="26"/>
                <w:szCs w:val="26"/>
              </w:rPr>
              <w:lastRenderedPageBreak/>
              <w:t>VU.20</w:t>
            </w:r>
          </w:p>
        </w:tc>
        <w:tc>
          <w:tcPr>
            <w:tcW w:w="2412" w:type="dxa"/>
            <w:vAlign w:val="center"/>
            <w:hideMark/>
          </w:tcPr>
          <w:p w14:paraId="4C700F85" w14:textId="77777777" w:rsidR="004E7E27" w:rsidRPr="00B87B2D" w:rsidRDefault="004E7E27" w:rsidP="004E7E27">
            <w:pPr>
              <w:spacing w:after="0" w:line="240" w:lineRule="auto"/>
              <w:jc w:val="both"/>
              <w:rPr>
                <w:sz w:val="26"/>
                <w:szCs w:val="26"/>
              </w:rPr>
            </w:pPr>
            <w:r w:rsidRPr="00B87B2D">
              <w:rPr>
                <w:sz w:val="26"/>
                <w:szCs w:val="26"/>
              </w:rPr>
              <w:t>Từ rừng trồng</w:t>
            </w:r>
          </w:p>
        </w:tc>
        <w:tc>
          <w:tcPr>
            <w:tcW w:w="1415" w:type="dxa"/>
            <w:vAlign w:val="center"/>
            <w:hideMark/>
          </w:tcPr>
          <w:p w14:paraId="021030D2" w14:textId="77777777" w:rsidR="004E7E27" w:rsidRPr="00B87B2D" w:rsidRDefault="004E7E27" w:rsidP="004E7E27">
            <w:pPr>
              <w:spacing w:after="0" w:line="240" w:lineRule="auto"/>
              <w:jc w:val="center"/>
              <w:rPr>
                <w:sz w:val="26"/>
                <w:szCs w:val="26"/>
              </w:rPr>
            </w:pPr>
            <w:r w:rsidRPr="00B87B2D">
              <w:rPr>
                <w:rFonts w:eastAsia="Calibri"/>
                <w:sz w:val="26"/>
                <w:szCs w:val="26"/>
              </w:rPr>
              <w:t>Hom/công</w:t>
            </w:r>
          </w:p>
        </w:tc>
        <w:tc>
          <w:tcPr>
            <w:tcW w:w="809" w:type="dxa"/>
            <w:vAlign w:val="center"/>
            <w:hideMark/>
          </w:tcPr>
          <w:p w14:paraId="422D910D" w14:textId="77777777" w:rsidR="004E7E27" w:rsidRPr="00B87B2D" w:rsidRDefault="004E7E27" w:rsidP="004E7E27">
            <w:pPr>
              <w:spacing w:after="0" w:line="240" w:lineRule="auto"/>
              <w:jc w:val="center"/>
              <w:rPr>
                <w:sz w:val="26"/>
                <w:szCs w:val="26"/>
              </w:rPr>
            </w:pPr>
            <w:r w:rsidRPr="00B87B2D">
              <w:rPr>
                <w:rFonts w:eastAsia="Calibri"/>
                <w:sz w:val="26"/>
                <w:szCs w:val="26"/>
              </w:rPr>
              <w:t>1.000 - 1.300</w:t>
            </w:r>
          </w:p>
        </w:tc>
        <w:tc>
          <w:tcPr>
            <w:tcW w:w="3613" w:type="dxa"/>
            <w:vAlign w:val="center"/>
            <w:hideMark/>
          </w:tcPr>
          <w:p w14:paraId="6922725E" w14:textId="77777777" w:rsidR="004E7E27" w:rsidRPr="00B87B2D" w:rsidRDefault="004E7E27" w:rsidP="004E7E27">
            <w:pPr>
              <w:spacing w:after="0" w:line="240" w:lineRule="auto"/>
              <w:jc w:val="both"/>
              <w:rPr>
                <w:sz w:val="26"/>
                <w:szCs w:val="26"/>
              </w:rPr>
            </w:pPr>
            <w:r w:rsidRPr="00B87B2D">
              <w:rPr>
                <w:rFonts w:eastAsia="Calibri"/>
                <w:sz w:val="26"/>
                <w:szCs w:val="26"/>
              </w:rPr>
              <w:t>Cắt hom tại rừng trồng theo đúng tiêu chuẩn quy định, xử lý hom theo hướng dẫn kỹ thuật của từng loài cây, xếp gọn vào khay để đem đi giâm</w:t>
            </w:r>
          </w:p>
        </w:tc>
      </w:tr>
      <w:tr w:rsidR="00B87B2D" w:rsidRPr="00B87B2D" w14:paraId="515E765D" w14:textId="77777777" w:rsidTr="0079428F">
        <w:trPr>
          <w:trHeight w:val="660"/>
        </w:trPr>
        <w:tc>
          <w:tcPr>
            <w:tcW w:w="960" w:type="dxa"/>
            <w:vAlign w:val="center"/>
            <w:hideMark/>
          </w:tcPr>
          <w:p w14:paraId="012011BC" w14:textId="77777777" w:rsidR="004E7E27" w:rsidRPr="00B87B2D" w:rsidRDefault="004E7E27" w:rsidP="004E7E27">
            <w:pPr>
              <w:spacing w:after="0" w:line="240" w:lineRule="auto"/>
              <w:jc w:val="center"/>
              <w:rPr>
                <w:sz w:val="26"/>
                <w:szCs w:val="26"/>
              </w:rPr>
            </w:pPr>
            <w:r w:rsidRPr="00B87B2D">
              <w:rPr>
                <w:sz w:val="26"/>
                <w:szCs w:val="26"/>
              </w:rPr>
              <w:t>VU.21</w:t>
            </w:r>
          </w:p>
        </w:tc>
        <w:tc>
          <w:tcPr>
            <w:tcW w:w="2412" w:type="dxa"/>
            <w:vAlign w:val="center"/>
            <w:hideMark/>
          </w:tcPr>
          <w:p w14:paraId="46550461" w14:textId="77777777" w:rsidR="004E7E27" w:rsidRPr="00B87B2D" w:rsidRDefault="004E7E27" w:rsidP="004E7E27">
            <w:pPr>
              <w:spacing w:after="0" w:line="240" w:lineRule="auto"/>
              <w:jc w:val="both"/>
              <w:rPr>
                <w:sz w:val="26"/>
                <w:szCs w:val="26"/>
              </w:rPr>
            </w:pPr>
            <w:r w:rsidRPr="00B87B2D">
              <w:rPr>
                <w:sz w:val="26"/>
                <w:szCs w:val="26"/>
              </w:rPr>
              <w:t>Từ rừng giống là rừng tự nhiên</w:t>
            </w:r>
          </w:p>
        </w:tc>
        <w:tc>
          <w:tcPr>
            <w:tcW w:w="1415" w:type="dxa"/>
            <w:vAlign w:val="center"/>
            <w:hideMark/>
          </w:tcPr>
          <w:p w14:paraId="4695E816" w14:textId="77777777" w:rsidR="004E7E27" w:rsidRPr="00B87B2D" w:rsidRDefault="004E7E27" w:rsidP="004E7E27">
            <w:pPr>
              <w:spacing w:after="0" w:line="240" w:lineRule="auto"/>
              <w:rPr>
                <w:sz w:val="26"/>
                <w:szCs w:val="26"/>
              </w:rPr>
            </w:pPr>
            <w:r w:rsidRPr="00B87B2D">
              <w:rPr>
                <w:rFonts w:eastAsia="Calibri"/>
                <w:sz w:val="26"/>
                <w:szCs w:val="26"/>
              </w:rPr>
              <w:t>Hom/công</w:t>
            </w:r>
          </w:p>
        </w:tc>
        <w:tc>
          <w:tcPr>
            <w:tcW w:w="809" w:type="dxa"/>
            <w:vAlign w:val="center"/>
            <w:hideMark/>
          </w:tcPr>
          <w:p w14:paraId="7FF57A0A" w14:textId="77777777" w:rsidR="004E7E27" w:rsidRPr="00B87B2D" w:rsidRDefault="004E7E27" w:rsidP="004E7E27">
            <w:pPr>
              <w:spacing w:after="0" w:line="240" w:lineRule="auto"/>
              <w:rPr>
                <w:sz w:val="26"/>
                <w:szCs w:val="26"/>
              </w:rPr>
            </w:pPr>
            <w:r w:rsidRPr="00B87B2D">
              <w:rPr>
                <w:rFonts w:eastAsia="Calibri"/>
                <w:sz w:val="26"/>
                <w:szCs w:val="26"/>
              </w:rPr>
              <w:t>1.100 - 1.500</w:t>
            </w:r>
          </w:p>
        </w:tc>
        <w:tc>
          <w:tcPr>
            <w:tcW w:w="3613" w:type="dxa"/>
            <w:vAlign w:val="center"/>
            <w:hideMark/>
          </w:tcPr>
          <w:p w14:paraId="0757E0F9" w14:textId="77777777" w:rsidR="004E7E27" w:rsidRPr="00B87B2D" w:rsidRDefault="004E7E27" w:rsidP="004E7E27">
            <w:pPr>
              <w:spacing w:after="0" w:line="240" w:lineRule="auto"/>
              <w:jc w:val="both"/>
              <w:rPr>
                <w:sz w:val="26"/>
                <w:szCs w:val="26"/>
              </w:rPr>
            </w:pPr>
            <w:r w:rsidRPr="00B87B2D">
              <w:rPr>
                <w:rFonts w:eastAsia="Calibri"/>
                <w:sz w:val="26"/>
                <w:szCs w:val="26"/>
              </w:rPr>
              <w:t>Cắt hom tại vườn vật liệu theo đúng tiêu chuẩn quy định, xử lý hom theo hướng dẫn kỹ thuật của từng loài cây, xếp gọn vào khay để đem đi giâm</w:t>
            </w:r>
          </w:p>
        </w:tc>
      </w:tr>
      <w:tr w:rsidR="00B87B2D" w:rsidRPr="00B87B2D" w14:paraId="7458A094" w14:textId="77777777" w:rsidTr="0079428F">
        <w:trPr>
          <w:trHeight w:val="330"/>
        </w:trPr>
        <w:tc>
          <w:tcPr>
            <w:tcW w:w="960" w:type="dxa"/>
            <w:vAlign w:val="center"/>
            <w:hideMark/>
          </w:tcPr>
          <w:p w14:paraId="2FEFB9AF" w14:textId="77777777" w:rsidR="004E7E27" w:rsidRPr="00B87B2D" w:rsidRDefault="004E7E27" w:rsidP="004E7E27">
            <w:pPr>
              <w:spacing w:after="0" w:line="240" w:lineRule="auto"/>
              <w:jc w:val="center"/>
              <w:rPr>
                <w:sz w:val="26"/>
                <w:szCs w:val="26"/>
              </w:rPr>
            </w:pPr>
            <w:r w:rsidRPr="00B87B2D">
              <w:rPr>
                <w:sz w:val="26"/>
                <w:szCs w:val="26"/>
              </w:rPr>
              <w:t>VU.22</w:t>
            </w:r>
          </w:p>
        </w:tc>
        <w:tc>
          <w:tcPr>
            <w:tcW w:w="2412" w:type="dxa"/>
            <w:vAlign w:val="center"/>
            <w:hideMark/>
          </w:tcPr>
          <w:p w14:paraId="1AB337A2" w14:textId="77777777" w:rsidR="004E7E27" w:rsidRPr="00B87B2D" w:rsidRDefault="004E7E27" w:rsidP="004E7E27">
            <w:pPr>
              <w:spacing w:after="0" w:line="240" w:lineRule="auto"/>
              <w:jc w:val="both"/>
              <w:rPr>
                <w:sz w:val="26"/>
                <w:szCs w:val="26"/>
              </w:rPr>
            </w:pPr>
            <w:r w:rsidRPr="00B87B2D">
              <w:rPr>
                <w:sz w:val="26"/>
                <w:szCs w:val="26"/>
              </w:rPr>
              <w:t>Từ rừng giống là rừng trồng</w:t>
            </w:r>
          </w:p>
        </w:tc>
        <w:tc>
          <w:tcPr>
            <w:tcW w:w="1415" w:type="dxa"/>
            <w:vAlign w:val="center"/>
            <w:hideMark/>
          </w:tcPr>
          <w:p w14:paraId="6869F926" w14:textId="77777777" w:rsidR="004E7E27" w:rsidRPr="00B87B2D" w:rsidRDefault="004E7E27" w:rsidP="004E7E27">
            <w:pPr>
              <w:spacing w:after="0" w:line="240" w:lineRule="auto"/>
              <w:jc w:val="center"/>
              <w:rPr>
                <w:sz w:val="26"/>
                <w:szCs w:val="26"/>
              </w:rPr>
            </w:pPr>
            <w:r w:rsidRPr="00B87B2D">
              <w:rPr>
                <w:rFonts w:eastAsia="Calibri"/>
                <w:sz w:val="26"/>
                <w:szCs w:val="26"/>
              </w:rPr>
              <w:t>Hom/công</w:t>
            </w:r>
          </w:p>
        </w:tc>
        <w:tc>
          <w:tcPr>
            <w:tcW w:w="809" w:type="dxa"/>
            <w:vAlign w:val="center"/>
            <w:hideMark/>
          </w:tcPr>
          <w:p w14:paraId="44880298" w14:textId="77777777" w:rsidR="004E7E27" w:rsidRPr="00B87B2D" w:rsidRDefault="004E7E27" w:rsidP="004E7E27">
            <w:pPr>
              <w:spacing w:after="0" w:line="240" w:lineRule="auto"/>
              <w:jc w:val="center"/>
              <w:rPr>
                <w:sz w:val="26"/>
                <w:szCs w:val="26"/>
              </w:rPr>
            </w:pPr>
            <w:r w:rsidRPr="00B87B2D">
              <w:rPr>
                <w:rFonts w:eastAsia="Calibri"/>
                <w:sz w:val="26"/>
                <w:szCs w:val="26"/>
              </w:rPr>
              <w:t>1.000 - 1.300</w:t>
            </w:r>
          </w:p>
        </w:tc>
        <w:tc>
          <w:tcPr>
            <w:tcW w:w="3613" w:type="dxa"/>
            <w:vAlign w:val="center"/>
            <w:hideMark/>
          </w:tcPr>
          <w:p w14:paraId="30D84841" w14:textId="77777777" w:rsidR="004E7E27" w:rsidRPr="00B87B2D" w:rsidRDefault="004E7E27" w:rsidP="004E7E27">
            <w:pPr>
              <w:spacing w:after="0" w:line="240" w:lineRule="auto"/>
              <w:jc w:val="both"/>
              <w:rPr>
                <w:sz w:val="26"/>
                <w:szCs w:val="26"/>
              </w:rPr>
            </w:pPr>
            <w:r w:rsidRPr="00B87B2D">
              <w:rPr>
                <w:rFonts w:eastAsia="Calibri"/>
                <w:sz w:val="26"/>
                <w:szCs w:val="26"/>
              </w:rPr>
              <w:t>Cắt hom tại rừng giống theo đúng tiêu chuẩn quy định, xử lý hom theo hướng dẫn kỹ thuật của từng loài cây, xếp gọn vào khay để đem đi giâm</w:t>
            </w:r>
          </w:p>
        </w:tc>
      </w:tr>
      <w:tr w:rsidR="00B87B2D" w:rsidRPr="00B87B2D" w14:paraId="032C69AE" w14:textId="77777777" w:rsidTr="0079428F">
        <w:trPr>
          <w:trHeight w:val="690"/>
        </w:trPr>
        <w:tc>
          <w:tcPr>
            <w:tcW w:w="960" w:type="dxa"/>
            <w:vAlign w:val="center"/>
            <w:hideMark/>
          </w:tcPr>
          <w:p w14:paraId="07154C19" w14:textId="77777777" w:rsidR="004E7E27" w:rsidRPr="00B87B2D" w:rsidRDefault="004E7E27" w:rsidP="004E7E27">
            <w:pPr>
              <w:spacing w:after="0" w:line="240" w:lineRule="auto"/>
              <w:jc w:val="center"/>
              <w:rPr>
                <w:sz w:val="26"/>
                <w:szCs w:val="26"/>
              </w:rPr>
            </w:pPr>
            <w:r w:rsidRPr="00B87B2D">
              <w:rPr>
                <w:sz w:val="26"/>
                <w:szCs w:val="26"/>
              </w:rPr>
              <w:t>2.3</w:t>
            </w:r>
          </w:p>
        </w:tc>
        <w:tc>
          <w:tcPr>
            <w:tcW w:w="2412" w:type="dxa"/>
            <w:vAlign w:val="center"/>
            <w:hideMark/>
          </w:tcPr>
          <w:p w14:paraId="57151826" w14:textId="77777777" w:rsidR="004E7E27" w:rsidRPr="00B87B2D" w:rsidRDefault="004E7E27" w:rsidP="004E7E27">
            <w:pPr>
              <w:spacing w:after="0" w:line="240" w:lineRule="auto"/>
              <w:jc w:val="both"/>
              <w:rPr>
                <w:sz w:val="26"/>
                <w:szCs w:val="26"/>
              </w:rPr>
            </w:pPr>
            <w:r w:rsidRPr="00B87B2D">
              <w:rPr>
                <w:sz w:val="26"/>
                <w:szCs w:val="26"/>
              </w:rPr>
              <w:t>Thu hái cành ghép từ cây trội</w:t>
            </w:r>
          </w:p>
        </w:tc>
        <w:tc>
          <w:tcPr>
            <w:tcW w:w="1415" w:type="dxa"/>
            <w:vAlign w:val="center"/>
            <w:hideMark/>
          </w:tcPr>
          <w:p w14:paraId="5F4C4511" w14:textId="77777777" w:rsidR="004E7E27" w:rsidRPr="00B87B2D" w:rsidRDefault="004E7E27" w:rsidP="004E7E27">
            <w:pPr>
              <w:spacing w:after="0" w:line="240" w:lineRule="auto"/>
              <w:jc w:val="center"/>
              <w:rPr>
                <w:sz w:val="26"/>
                <w:szCs w:val="26"/>
              </w:rPr>
            </w:pPr>
            <w:r w:rsidRPr="00B87B2D">
              <w:rPr>
                <w:sz w:val="26"/>
                <w:szCs w:val="26"/>
              </w:rPr>
              <w:t> </w:t>
            </w:r>
          </w:p>
        </w:tc>
        <w:tc>
          <w:tcPr>
            <w:tcW w:w="809" w:type="dxa"/>
            <w:vAlign w:val="center"/>
            <w:hideMark/>
          </w:tcPr>
          <w:p w14:paraId="0C028029" w14:textId="77777777" w:rsidR="004E7E27" w:rsidRPr="00B87B2D" w:rsidRDefault="004E7E27" w:rsidP="004E7E27">
            <w:pPr>
              <w:spacing w:after="0" w:line="240" w:lineRule="auto"/>
              <w:jc w:val="center"/>
              <w:rPr>
                <w:sz w:val="26"/>
                <w:szCs w:val="26"/>
              </w:rPr>
            </w:pPr>
            <w:r w:rsidRPr="00B87B2D">
              <w:rPr>
                <w:sz w:val="26"/>
                <w:szCs w:val="26"/>
              </w:rPr>
              <w:t> </w:t>
            </w:r>
          </w:p>
        </w:tc>
        <w:tc>
          <w:tcPr>
            <w:tcW w:w="3613" w:type="dxa"/>
            <w:vAlign w:val="center"/>
            <w:hideMark/>
          </w:tcPr>
          <w:p w14:paraId="56FB5659" w14:textId="77777777" w:rsidR="004E7E27" w:rsidRPr="00B87B2D" w:rsidRDefault="004E7E27" w:rsidP="004E7E27">
            <w:pPr>
              <w:spacing w:after="0" w:line="240" w:lineRule="auto"/>
              <w:jc w:val="both"/>
              <w:rPr>
                <w:sz w:val="26"/>
                <w:szCs w:val="26"/>
              </w:rPr>
            </w:pPr>
            <w:r w:rsidRPr="00B87B2D">
              <w:rPr>
                <w:sz w:val="26"/>
                <w:szCs w:val="26"/>
              </w:rPr>
              <w:t> </w:t>
            </w:r>
          </w:p>
        </w:tc>
      </w:tr>
      <w:tr w:rsidR="00B87B2D" w:rsidRPr="00B87B2D" w14:paraId="7D30AF85" w14:textId="77777777" w:rsidTr="0079428F">
        <w:trPr>
          <w:trHeight w:val="345"/>
        </w:trPr>
        <w:tc>
          <w:tcPr>
            <w:tcW w:w="960" w:type="dxa"/>
            <w:vAlign w:val="center"/>
            <w:hideMark/>
          </w:tcPr>
          <w:p w14:paraId="59DEE76A" w14:textId="77777777" w:rsidR="004E7E27" w:rsidRPr="00B87B2D" w:rsidRDefault="004E7E27" w:rsidP="004E7E27">
            <w:pPr>
              <w:spacing w:after="0" w:line="240" w:lineRule="auto"/>
              <w:jc w:val="center"/>
              <w:rPr>
                <w:sz w:val="26"/>
                <w:szCs w:val="26"/>
              </w:rPr>
            </w:pPr>
            <w:r w:rsidRPr="00B87B2D">
              <w:rPr>
                <w:sz w:val="26"/>
                <w:szCs w:val="26"/>
              </w:rPr>
              <w:t>VU.23</w:t>
            </w:r>
          </w:p>
        </w:tc>
        <w:tc>
          <w:tcPr>
            <w:tcW w:w="2412" w:type="dxa"/>
            <w:vAlign w:val="center"/>
            <w:hideMark/>
          </w:tcPr>
          <w:p w14:paraId="5760B7FB" w14:textId="77777777" w:rsidR="004E7E27" w:rsidRPr="00B87B2D" w:rsidRDefault="004E7E27" w:rsidP="004E7E27">
            <w:pPr>
              <w:spacing w:after="0" w:line="240" w:lineRule="auto"/>
              <w:jc w:val="both"/>
              <w:rPr>
                <w:sz w:val="26"/>
                <w:szCs w:val="26"/>
              </w:rPr>
            </w:pPr>
            <w:r w:rsidRPr="00B87B2D">
              <w:rPr>
                <w:sz w:val="26"/>
                <w:szCs w:val="26"/>
              </w:rPr>
              <w:t>Từ rừng tự nhiên</w:t>
            </w:r>
          </w:p>
        </w:tc>
        <w:tc>
          <w:tcPr>
            <w:tcW w:w="1415" w:type="dxa"/>
            <w:vAlign w:val="center"/>
            <w:hideMark/>
          </w:tcPr>
          <w:p w14:paraId="347F0D4C" w14:textId="77777777" w:rsidR="004E7E27" w:rsidRPr="00B87B2D" w:rsidRDefault="004E7E27" w:rsidP="004E7E27">
            <w:pPr>
              <w:spacing w:after="0" w:line="240" w:lineRule="auto"/>
              <w:jc w:val="center"/>
              <w:rPr>
                <w:sz w:val="26"/>
                <w:szCs w:val="26"/>
              </w:rPr>
            </w:pPr>
            <w:r w:rsidRPr="00B87B2D">
              <w:rPr>
                <w:rFonts w:eastAsia="Calibri"/>
                <w:sz w:val="26"/>
                <w:szCs w:val="26"/>
              </w:rPr>
              <w:t>Cành/công</w:t>
            </w:r>
          </w:p>
        </w:tc>
        <w:tc>
          <w:tcPr>
            <w:tcW w:w="809" w:type="dxa"/>
            <w:vAlign w:val="center"/>
            <w:hideMark/>
          </w:tcPr>
          <w:p w14:paraId="092DF2C8" w14:textId="77777777" w:rsidR="004E7E27" w:rsidRPr="00B87B2D" w:rsidRDefault="004E7E27" w:rsidP="004E7E27">
            <w:pPr>
              <w:spacing w:after="0" w:line="240" w:lineRule="auto"/>
              <w:jc w:val="center"/>
              <w:rPr>
                <w:sz w:val="26"/>
                <w:szCs w:val="26"/>
              </w:rPr>
            </w:pPr>
            <w:r w:rsidRPr="00B87B2D">
              <w:rPr>
                <w:rFonts w:eastAsia="Calibri"/>
                <w:sz w:val="26"/>
                <w:szCs w:val="26"/>
              </w:rPr>
              <w:t>30</w:t>
            </w:r>
          </w:p>
        </w:tc>
        <w:tc>
          <w:tcPr>
            <w:tcW w:w="3613" w:type="dxa"/>
            <w:vAlign w:val="center"/>
            <w:hideMark/>
          </w:tcPr>
          <w:p w14:paraId="42C791C9" w14:textId="77777777" w:rsidR="004E7E27" w:rsidRPr="00B87B2D" w:rsidRDefault="004E7E27" w:rsidP="004E7E27">
            <w:pPr>
              <w:spacing w:after="0" w:line="240" w:lineRule="auto"/>
              <w:jc w:val="both"/>
              <w:rPr>
                <w:sz w:val="26"/>
                <w:szCs w:val="26"/>
              </w:rPr>
            </w:pPr>
            <w:r w:rsidRPr="00B87B2D">
              <w:rPr>
                <w:rFonts w:eastAsia="Calibri"/>
                <w:sz w:val="26"/>
                <w:szCs w:val="26"/>
              </w:rPr>
              <w:t>Cắt cành ghép tại rừng tự nhiên theo đúng tiêu chuẩn quy định, xử lý cành ghép theo hướng dẫn kỹ thuật của từng loài cây, xếp gọn vào khay để đem ghép</w:t>
            </w:r>
          </w:p>
        </w:tc>
      </w:tr>
      <w:tr w:rsidR="00B87B2D" w:rsidRPr="00B87B2D" w14:paraId="73BA85F7" w14:textId="77777777" w:rsidTr="0079428F">
        <w:trPr>
          <w:trHeight w:val="345"/>
        </w:trPr>
        <w:tc>
          <w:tcPr>
            <w:tcW w:w="960" w:type="dxa"/>
            <w:vAlign w:val="center"/>
            <w:hideMark/>
          </w:tcPr>
          <w:p w14:paraId="4FCA89E9" w14:textId="77777777" w:rsidR="004E7E27" w:rsidRPr="00B87B2D" w:rsidRDefault="004E7E27" w:rsidP="004E7E27">
            <w:pPr>
              <w:spacing w:after="0" w:line="240" w:lineRule="auto"/>
              <w:jc w:val="center"/>
              <w:rPr>
                <w:sz w:val="26"/>
                <w:szCs w:val="26"/>
              </w:rPr>
            </w:pPr>
            <w:r w:rsidRPr="00B87B2D">
              <w:rPr>
                <w:sz w:val="26"/>
                <w:szCs w:val="26"/>
              </w:rPr>
              <w:t>VU.24</w:t>
            </w:r>
          </w:p>
        </w:tc>
        <w:tc>
          <w:tcPr>
            <w:tcW w:w="2412" w:type="dxa"/>
            <w:vAlign w:val="center"/>
            <w:hideMark/>
          </w:tcPr>
          <w:p w14:paraId="28198E95" w14:textId="77777777" w:rsidR="004E7E27" w:rsidRPr="00B87B2D" w:rsidRDefault="004E7E27" w:rsidP="004E7E27">
            <w:pPr>
              <w:spacing w:after="0" w:line="240" w:lineRule="auto"/>
              <w:jc w:val="both"/>
              <w:rPr>
                <w:sz w:val="26"/>
                <w:szCs w:val="26"/>
              </w:rPr>
            </w:pPr>
            <w:r w:rsidRPr="00B87B2D">
              <w:rPr>
                <w:sz w:val="26"/>
                <w:szCs w:val="26"/>
              </w:rPr>
              <w:t>Từ rừng trồng</w:t>
            </w:r>
          </w:p>
        </w:tc>
        <w:tc>
          <w:tcPr>
            <w:tcW w:w="1415" w:type="dxa"/>
            <w:vAlign w:val="center"/>
            <w:hideMark/>
          </w:tcPr>
          <w:p w14:paraId="777FA2EC" w14:textId="77777777" w:rsidR="004E7E27" w:rsidRPr="00B87B2D" w:rsidRDefault="004E7E27" w:rsidP="004E7E27">
            <w:pPr>
              <w:spacing w:after="0" w:line="240" w:lineRule="auto"/>
              <w:jc w:val="center"/>
              <w:rPr>
                <w:sz w:val="26"/>
                <w:szCs w:val="26"/>
              </w:rPr>
            </w:pPr>
            <w:r w:rsidRPr="00B87B2D">
              <w:rPr>
                <w:rFonts w:eastAsia="Calibri"/>
                <w:sz w:val="26"/>
                <w:szCs w:val="26"/>
              </w:rPr>
              <w:t>Cành/công</w:t>
            </w:r>
          </w:p>
        </w:tc>
        <w:tc>
          <w:tcPr>
            <w:tcW w:w="809" w:type="dxa"/>
            <w:vAlign w:val="center"/>
            <w:hideMark/>
          </w:tcPr>
          <w:p w14:paraId="769A2BCC" w14:textId="77777777" w:rsidR="004E7E27" w:rsidRPr="00B87B2D" w:rsidRDefault="004E7E27" w:rsidP="004E7E27">
            <w:pPr>
              <w:spacing w:after="0" w:line="240" w:lineRule="auto"/>
              <w:jc w:val="center"/>
              <w:rPr>
                <w:sz w:val="26"/>
                <w:szCs w:val="26"/>
              </w:rPr>
            </w:pPr>
            <w:r w:rsidRPr="00B87B2D">
              <w:rPr>
                <w:rFonts w:eastAsia="Calibri"/>
                <w:sz w:val="26"/>
                <w:szCs w:val="26"/>
              </w:rPr>
              <w:t>40</w:t>
            </w:r>
          </w:p>
        </w:tc>
        <w:tc>
          <w:tcPr>
            <w:tcW w:w="3613" w:type="dxa"/>
            <w:vAlign w:val="center"/>
            <w:hideMark/>
          </w:tcPr>
          <w:p w14:paraId="138F18E3" w14:textId="77777777" w:rsidR="004E7E27" w:rsidRPr="00B87B2D" w:rsidRDefault="004E7E27" w:rsidP="004E7E27">
            <w:pPr>
              <w:spacing w:after="0" w:line="240" w:lineRule="auto"/>
              <w:jc w:val="both"/>
              <w:rPr>
                <w:sz w:val="26"/>
                <w:szCs w:val="26"/>
              </w:rPr>
            </w:pPr>
            <w:r w:rsidRPr="00B87B2D">
              <w:rPr>
                <w:rFonts w:eastAsia="Calibri"/>
                <w:sz w:val="26"/>
                <w:szCs w:val="26"/>
              </w:rPr>
              <w:t>Cắt cành ghép tại rừng trồng theo đúng tiêu chuẩn quy định, xử lý cành ghép theo hướng dẫn kỹ thuật của từng loài cây, xếp gọn vào khay để đem ghép</w:t>
            </w:r>
          </w:p>
        </w:tc>
      </w:tr>
      <w:tr w:rsidR="00B87B2D" w:rsidRPr="00B87B2D" w14:paraId="02057432" w14:textId="77777777" w:rsidTr="0079428F">
        <w:trPr>
          <w:trHeight w:val="660"/>
        </w:trPr>
        <w:tc>
          <w:tcPr>
            <w:tcW w:w="960" w:type="dxa"/>
            <w:vAlign w:val="center"/>
            <w:hideMark/>
          </w:tcPr>
          <w:p w14:paraId="55B25C33" w14:textId="77777777" w:rsidR="004E7E27" w:rsidRPr="00B87B2D" w:rsidRDefault="004E7E27" w:rsidP="004E7E27">
            <w:pPr>
              <w:spacing w:after="0" w:line="240" w:lineRule="auto"/>
              <w:jc w:val="center"/>
              <w:rPr>
                <w:sz w:val="26"/>
                <w:szCs w:val="26"/>
              </w:rPr>
            </w:pPr>
            <w:r w:rsidRPr="00B87B2D">
              <w:rPr>
                <w:sz w:val="26"/>
                <w:szCs w:val="26"/>
              </w:rPr>
              <w:t>VU.25</w:t>
            </w:r>
          </w:p>
        </w:tc>
        <w:tc>
          <w:tcPr>
            <w:tcW w:w="2412" w:type="dxa"/>
            <w:vAlign w:val="center"/>
            <w:hideMark/>
          </w:tcPr>
          <w:p w14:paraId="3687F9F4" w14:textId="77777777" w:rsidR="004E7E27" w:rsidRPr="00B87B2D" w:rsidRDefault="004E7E27" w:rsidP="004E7E27">
            <w:pPr>
              <w:spacing w:after="0" w:line="240" w:lineRule="auto"/>
              <w:jc w:val="both"/>
              <w:rPr>
                <w:sz w:val="26"/>
                <w:szCs w:val="26"/>
              </w:rPr>
            </w:pPr>
            <w:r w:rsidRPr="00B87B2D">
              <w:rPr>
                <w:sz w:val="26"/>
                <w:szCs w:val="26"/>
              </w:rPr>
              <w:t>Từ rừng giống là rừng tự nhiên</w:t>
            </w:r>
          </w:p>
        </w:tc>
        <w:tc>
          <w:tcPr>
            <w:tcW w:w="1415" w:type="dxa"/>
            <w:vAlign w:val="center"/>
            <w:hideMark/>
          </w:tcPr>
          <w:p w14:paraId="198CCEEC" w14:textId="77777777" w:rsidR="004E7E27" w:rsidRPr="00B87B2D" w:rsidRDefault="004E7E27" w:rsidP="004E7E27">
            <w:pPr>
              <w:spacing w:after="0" w:line="240" w:lineRule="auto"/>
              <w:rPr>
                <w:sz w:val="26"/>
                <w:szCs w:val="26"/>
              </w:rPr>
            </w:pPr>
            <w:r w:rsidRPr="00B87B2D">
              <w:rPr>
                <w:rFonts w:eastAsia="Calibri"/>
                <w:sz w:val="26"/>
                <w:szCs w:val="26"/>
              </w:rPr>
              <w:t>Cành/công</w:t>
            </w:r>
          </w:p>
        </w:tc>
        <w:tc>
          <w:tcPr>
            <w:tcW w:w="809" w:type="dxa"/>
            <w:vAlign w:val="center"/>
            <w:hideMark/>
          </w:tcPr>
          <w:p w14:paraId="49EAFFF0" w14:textId="77777777" w:rsidR="004E7E27" w:rsidRPr="00B87B2D" w:rsidRDefault="004E7E27" w:rsidP="004E7E27">
            <w:pPr>
              <w:spacing w:after="0" w:line="240" w:lineRule="auto"/>
              <w:rPr>
                <w:sz w:val="26"/>
                <w:szCs w:val="26"/>
              </w:rPr>
            </w:pPr>
            <w:r w:rsidRPr="00B87B2D">
              <w:rPr>
                <w:rFonts w:eastAsia="Calibri"/>
                <w:sz w:val="26"/>
                <w:szCs w:val="26"/>
              </w:rPr>
              <w:t>50</w:t>
            </w:r>
          </w:p>
        </w:tc>
        <w:tc>
          <w:tcPr>
            <w:tcW w:w="3613" w:type="dxa"/>
            <w:vAlign w:val="center"/>
            <w:hideMark/>
          </w:tcPr>
          <w:p w14:paraId="5769699C" w14:textId="77777777" w:rsidR="004E7E27" w:rsidRPr="00B87B2D" w:rsidRDefault="004E7E27" w:rsidP="004E7E27">
            <w:pPr>
              <w:spacing w:after="0" w:line="240" w:lineRule="auto"/>
              <w:jc w:val="both"/>
              <w:rPr>
                <w:sz w:val="26"/>
                <w:szCs w:val="26"/>
              </w:rPr>
            </w:pPr>
            <w:r w:rsidRPr="00B87B2D">
              <w:rPr>
                <w:rFonts w:eastAsia="Calibri"/>
                <w:sz w:val="26"/>
                <w:szCs w:val="26"/>
              </w:rPr>
              <w:t>Cắt cành ghép tại vườn vật liệu theo đúng tiêu chuẩn quy định, xử lý cành ghép theo hướng dẫn kỹ thuật của từng loài cây, xếp gọn vào khay để đem ghép</w:t>
            </w:r>
            <w:r w:rsidRPr="00B87B2D">
              <w:rPr>
                <w:rFonts w:eastAsia="Calibri"/>
                <w:sz w:val="26"/>
                <w:szCs w:val="26"/>
              </w:rPr>
              <w:br/>
              <w:t>Cây cao trên 5m, thêm 5m tăng 25%</w:t>
            </w:r>
          </w:p>
        </w:tc>
      </w:tr>
      <w:tr w:rsidR="00B87B2D" w:rsidRPr="00B87B2D" w14:paraId="65EBE4A8" w14:textId="77777777" w:rsidTr="0079428F">
        <w:trPr>
          <w:trHeight w:val="330"/>
        </w:trPr>
        <w:tc>
          <w:tcPr>
            <w:tcW w:w="960" w:type="dxa"/>
            <w:vAlign w:val="center"/>
            <w:hideMark/>
          </w:tcPr>
          <w:p w14:paraId="26475292" w14:textId="77777777" w:rsidR="004E7E27" w:rsidRPr="00B87B2D" w:rsidRDefault="004E7E27" w:rsidP="004E7E27">
            <w:pPr>
              <w:spacing w:after="0" w:line="240" w:lineRule="auto"/>
              <w:jc w:val="center"/>
              <w:rPr>
                <w:sz w:val="26"/>
                <w:szCs w:val="26"/>
              </w:rPr>
            </w:pPr>
            <w:r w:rsidRPr="00B87B2D">
              <w:rPr>
                <w:sz w:val="26"/>
                <w:szCs w:val="26"/>
              </w:rPr>
              <w:t>VU.26</w:t>
            </w:r>
          </w:p>
        </w:tc>
        <w:tc>
          <w:tcPr>
            <w:tcW w:w="2412" w:type="dxa"/>
            <w:vAlign w:val="center"/>
            <w:hideMark/>
          </w:tcPr>
          <w:p w14:paraId="19376B8F" w14:textId="77777777" w:rsidR="004E7E27" w:rsidRPr="00B87B2D" w:rsidRDefault="004E7E27" w:rsidP="004E7E27">
            <w:pPr>
              <w:spacing w:after="0" w:line="240" w:lineRule="auto"/>
              <w:jc w:val="both"/>
              <w:rPr>
                <w:sz w:val="26"/>
                <w:szCs w:val="26"/>
              </w:rPr>
            </w:pPr>
            <w:r w:rsidRPr="00B87B2D">
              <w:rPr>
                <w:sz w:val="26"/>
                <w:szCs w:val="26"/>
              </w:rPr>
              <w:t>Từ rừng giống là rừng trồng</w:t>
            </w:r>
          </w:p>
        </w:tc>
        <w:tc>
          <w:tcPr>
            <w:tcW w:w="1415" w:type="dxa"/>
            <w:vAlign w:val="center"/>
            <w:hideMark/>
          </w:tcPr>
          <w:p w14:paraId="7E26001F" w14:textId="77777777" w:rsidR="004E7E27" w:rsidRPr="00B87B2D" w:rsidRDefault="004E7E27" w:rsidP="004E7E27">
            <w:pPr>
              <w:spacing w:after="0" w:line="240" w:lineRule="auto"/>
              <w:jc w:val="center"/>
              <w:rPr>
                <w:sz w:val="26"/>
                <w:szCs w:val="26"/>
              </w:rPr>
            </w:pPr>
            <w:r w:rsidRPr="00B87B2D">
              <w:rPr>
                <w:rFonts w:eastAsia="Calibri"/>
                <w:sz w:val="26"/>
                <w:szCs w:val="26"/>
              </w:rPr>
              <w:t>Cành/công</w:t>
            </w:r>
          </w:p>
        </w:tc>
        <w:tc>
          <w:tcPr>
            <w:tcW w:w="809" w:type="dxa"/>
            <w:vAlign w:val="center"/>
            <w:hideMark/>
          </w:tcPr>
          <w:p w14:paraId="12DFA7CA" w14:textId="77777777" w:rsidR="004E7E27" w:rsidRPr="00B87B2D" w:rsidRDefault="004E7E27" w:rsidP="004E7E27">
            <w:pPr>
              <w:spacing w:after="0" w:line="240" w:lineRule="auto"/>
              <w:jc w:val="center"/>
              <w:rPr>
                <w:sz w:val="26"/>
                <w:szCs w:val="26"/>
              </w:rPr>
            </w:pPr>
            <w:r w:rsidRPr="00B87B2D">
              <w:rPr>
                <w:sz w:val="26"/>
                <w:szCs w:val="26"/>
              </w:rPr>
              <w:t>40</w:t>
            </w:r>
          </w:p>
        </w:tc>
        <w:tc>
          <w:tcPr>
            <w:tcW w:w="3613" w:type="dxa"/>
            <w:vAlign w:val="center"/>
            <w:hideMark/>
          </w:tcPr>
          <w:p w14:paraId="2934B40B" w14:textId="77777777" w:rsidR="004E7E27" w:rsidRPr="00B87B2D" w:rsidRDefault="004E7E27" w:rsidP="004E7E27">
            <w:pPr>
              <w:spacing w:after="0" w:line="240" w:lineRule="auto"/>
              <w:jc w:val="both"/>
              <w:rPr>
                <w:sz w:val="26"/>
                <w:szCs w:val="26"/>
              </w:rPr>
            </w:pPr>
            <w:r w:rsidRPr="00B87B2D">
              <w:rPr>
                <w:rFonts w:eastAsia="Calibri"/>
                <w:sz w:val="26"/>
                <w:szCs w:val="26"/>
              </w:rPr>
              <w:t>Cắt cành ghép tại rừng giống theo đúng tiêu chuẩn quy định, xử lý cành ghép theo hướng dẫn kỹ thuật của từng loài cây, xếp gọn vào khay để đem ghép</w:t>
            </w:r>
          </w:p>
        </w:tc>
      </w:tr>
      <w:tr w:rsidR="00B87B2D" w:rsidRPr="00B87B2D" w14:paraId="6752D3E2" w14:textId="77777777" w:rsidTr="0079428F">
        <w:trPr>
          <w:trHeight w:val="990"/>
        </w:trPr>
        <w:tc>
          <w:tcPr>
            <w:tcW w:w="960" w:type="dxa"/>
            <w:vAlign w:val="center"/>
            <w:hideMark/>
          </w:tcPr>
          <w:p w14:paraId="25AFF8FE" w14:textId="77777777" w:rsidR="004E7E27" w:rsidRPr="00B87B2D" w:rsidRDefault="004E7E27" w:rsidP="004E7E27">
            <w:pPr>
              <w:spacing w:after="0" w:line="240" w:lineRule="auto"/>
              <w:jc w:val="center"/>
              <w:rPr>
                <w:sz w:val="26"/>
                <w:szCs w:val="26"/>
              </w:rPr>
            </w:pPr>
            <w:r w:rsidRPr="00B87B2D">
              <w:rPr>
                <w:sz w:val="26"/>
                <w:szCs w:val="26"/>
              </w:rPr>
              <w:lastRenderedPageBreak/>
              <w:t>3</w:t>
            </w:r>
          </w:p>
        </w:tc>
        <w:tc>
          <w:tcPr>
            <w:tcW w:w="2412" w:type="dxa"/>
            <w:vAlign w:val="center"/>
            <w:hideMark/>
          </w:tcPr>
          <w:p w14:paraId="6AEFFAB1" w14:textId="77777777" w:rsidR="004E7E27" w:rsidRPr="00B87B2D" w:rsidRDefault="004E7E27" w:rsidP="004E7E27">
            <w:pPr>
              <w:spacing w:after="0" w:line="240" w:lineRule="auto"/>
              <w:jc w:val="both"/>
              <w:rPr>
                <w:sz w:val="26"/>
                <w:szCs w:val="26"/>
              </w:rPr>
            </w:pPr>
            <w:r w:rsidRPr="00B87B2D">
              <w:rPr>
                <w:sz w:val="26"/>
                <w:szCs w:val="26"/>
              </w:rPr>
              <w:t>Chế biến và bảo quảo hạt giống/hom giống/cành ghép</w:t>
            </w:r>
          </w:p>
        </w:tc>
        <w:tc>
          <w:tcPr>
            <w:tcW w:w="1415" w:type="dxa"/>
            <w:vAlign w:val="center"/>
            <w:hideMark/>
          </w:tcPr>
          <w:p w14:paraId="13715103" w14:textId="77777777" w:rsidR="004E7E27" w:rsidRPr="00B87B2D" w:rsidRDefault="004E7E27" w:rsidP="004E7E27">
            <w:pPr>
              <w:spacing w:after="0" w:line="240" w:lineRule="auto"/>
              <w:rPr>
                <w:sz w:val="26"/>
                <w:szCs w:val="26"/>
              </w:rPr>
            </w:pPr>
            <w:r w:rsidRPr="00B87B2D">
              <w:rPr>
                <w:sz w:val="26"/>
                <w:szCs w:val="26"/>
              </w:rPr>
              <w:t> </w:t>
            </w:r>
          </w:p>
        </w:tc>
        <w:tc>
          <w:tcPr>
            <w:tcW w:w="809" w:type="dxa"/>
            <w:vAlign w:val="center"/>
            <w:hideMark/>
          </w:tcPr>
          <w:p w14:paraId="7D3DAB8A" w14:textId="77777777" w:rsidR="004E7E27" w:rsidRPr="00B87B2D" w:rsidRDefault="004E7E27" w:rsidP="004E7E27">
            <w:pPr>
              <w:spacing w:after="0" w:line="240" w:lineRule="auto"/>
              <w:rPr>
                <w:sz w:val="26"/>
                <w:szCs w:val="26"/>
              </w:rPr>
            </w:pPr>
            <w:r w:rsidRPr="00B87B2D">
              <w:rPr>
                <w:sz w:val="26"/>
                <w:szCs w:val="26"/>
              </w:rPr>
              <w:t> </w:t>
            </w:r>
          </w:p>
        </w:tc>
        <w:tc>
          <w:tcPr>
            <w:tcW w:w="3613" w:type="dxa"/>
            <w:vAlign w:val="center"/>
            <w:hideMark/>
          </w:tcPr>
          <w:p w14:paraId="41EAC9F7" w14:textId="77777777" w:rsidR="004E7E27" w:rsidRPr="00B87B2D" w:rsidRDefault="004E7E27" w:rsidP="004E7E27">
            <w:pPr>
              <w:spacing w:after="0" w:line="240" w:lineRule="auto"/>
              <w:jc w:val="both"/>
              <w:rPr>
                <w:sz w:val="26"/>
                <w:szCs w:val="26"/>
              </w:rPr>
            </w:pPr>
            <w:r w:rsidRPr="00B87B2D">
              <w:rPr>
                <w:sz w:val="26"/>
                <w:szCs w:val="26"/>
              </w:rPr>
              <w:t> </w:t>
            </w:r>
          </w:p>
        </w:tc>
      </w:tr>
      <w:tr w:rsidR="00B87B2D" w:rsidRPr="00B87B2D" w14:paraId="7044FA6E" w14:textId="77777777" w:rsidTr="0079428F">
        <w:trPr>
          <w:trHeight w:val="690"/>
        </w:trPr>
        <w:tc>
          <w:tcPr>
            <w:tcW w:w="960" w:type="dxa"/>
            <w:vAlign w:val="center"/>
            <w:hideMark/>
          </w:tcPr>
          <w:p w14:paraId="6F97660E" w14:textId="77777777" w:rsidR="004E7E27" w:rsidRPr="00B87B2D" w:rsidRDefault="004E7E27" w:rsidP="004E7E27">
            <w:pPr>
              <w:spacing w:after="0" w:line="240" w:lineRule="auto"/>
              <w:jc w:val="center"/>
              <w:rPr>
                <w:sz w:val="26"/>
                <w:szCs w:val="26"/>
              </w:rPr>
            </w:pPr>
            <w:r w:rsidRPr="00B87B2D">
              <w:rPr>
                <w:sz w:val="26"/>
                <w:szCs w:val="26"/>
              </w:rPr>
              <w:t>3.1</w:t>
            </w:r>
          </w:p>
        </w:tc>
        <w:tc>
          <w:tcPr>
            <w:tcW w:w="2412" w:type="dxa"/>
            <w:vAlign w:val="center"/>
            <w:hideMark/>
          </w:tcPr>
          <w:p w14:paraId="1E3328F0" w14:textId="77777777" w:rsidR="004E7E27" w:rsidRPr="00B87B2D" w:rsidRDefault="004E7E27" w:rsidP="004E7E27">
            <w:pPr>
              <w:spacing w:after="0" w:line="240" w:lineRule="auto"/>
              <w:jc w:val="both"/>
              <w:rPr>
                <w:sz w:val="26"/>
                <w:szCs w:val="26"/>
              </w:rPr>
            </w:pPr>
            <w:r w:rsidRPr="00B87B2D">
              <w:rPr>
                <w:sz w:val="26"/>
                <w:szCs w:val="26"/>
              </w:rPr>
              <w:t>Chế biến và bảo quảo hạt giống</w:t>
            </w:r>
          </w:p>
        </w:tc>
        <w:tc>
          <w:tcPr>
            <w:tcW w:w="1415" w:type="dxa"/>
            <w:vAlign w:val="center"/>
            <w:hideMark/>
          </w:tcPr>
          <w:p w14:paraId="2BB650C9" w14:textId="77777777" w:rsidR="004E7E27" w:rsidRPr="00B87B2D" w:rsidRDefault="004E7E27" w:rsidP="004E7E27">
            <w:pPr>
              <w:spacing w:after="0" w:line="240" w:lineRule="auto"/>
              <w:rPr>
                <w:sz w:val="26"/>
                <w:szCs w:val="26"/>
              </w:rPr>
            </w:pPr>
            <w:r w:rsidRPr="00B87B2D">
              <w:rPr>
                <w:sz w:val="26"/>
                <w:szCs w:val="26"/>
              </w:rPr>
              <w:t> </w:t>
            </w:r>
          </w:p>
        </w:tc>
        <w:tc>
          <w:tcPr>
            <w:tcW w:w="809" w:type="dxa"/>
            <w:vAlign w:val="center"/>
            <w:hideMark/>
          </w:tcPr>
          <w:p w14:paraId="0C460172" w14:textId="77777777" w:rsidR="004E7E27" w:rsidRPr="00B87B2D" w:rsidRDefault="004E7E27" w:rsidP="004E7E27">
            <w:pPr>
              <w:spacing w:after="0" w:line="240" w:lineRule="auto"/>
              <w:rPr>
                <w:sz w:val="26"/>
                <w:szCs w:val="26"/>
              </w:rPr>
            </w:pPr>
            <w:r w:rsidRPr="00B87B2D">
              <w:rPr>
                <w:sz w:val="26"/>
                <w:szCs w:val="26"/>
              </w:rPr>
              <w:t> </w:t>
            </w:r>
          </w:p>
        </w:tc>
        <w:tc>
          <w:tcPr>
            <w:tcW w:w="3613" w:type="dxa"/>
            <w:vAlign w:val="center"/>
            <w:hideMark/>
          </w:tcPr>
          <w:p w14:paraId="74B21E65" w14:textId="77777777" w:rsidR="004E7E27" w:rsidRPr="00B87B2D" w:rsidRDefault="004E7E27" w:rsidP="004E7E27">
            <w:pPr>
              <w:spacing w:after="0" w:line="240" w:lineRule="auto"/>
              <w:jc w:val="both"/>
              <w:rPr>
                <w:sz w:val="26"/>
                <w:szCs w:val="26"/>
              </w:rPr>
            </w:pPr>
            <w:r w:rsidRPr="00B87B2D">
              <w:rPr>
                <w:sz w:val="26"/>
                <w:szCs w:val="26"/>
              </w:rPr>
              <w:t> </w:t>
            </w:r>
          </w:p>
        </w:tc>
      </w:tr>
      <w:tr w:rsidR="00B87B2D" w:rsidRPr="00B87B2D" w14:paraId="7E1949C2" w14:textId="77777777" w:rsidTr="0079428F">
        <w:trPr>
          <w:trHeight w:val="1020"/>
        </w:trPr>
        <w:tc>
          <w:tcPr>
            <w:tcW w:w="960" w:type="dxa"/>
            <w:vAlign w:val="center"/>
            <w:hideMark/>
          </w:tcPr>
          <w:p w14:paraId="214843FA" w14:textId="77777777" w:rsidR="004E7E27" w:rsidRPr="00B87B2D" w:rsidRDefault="004E7E27" w:rsidP="004E7E27">
            <w:pPr>
              <w:spacing w:after="0" w:line="240" w:lineRule="auto"/>
              <w:jc w:val="center"/>
              <w:rPr>
                <w:sz w:val="26"/>
                <w:szCs w:val="26"/>
              </w:rPr>
            </w:pPr>
            <w:r w:rsidRPr="00B87B2D">
              <w:rPr>
                <w:sz w:val="26"/>
                <w:szCs w:val="26"/>
              </w:rPr>
              <w:t>VU.27</w:t>
            </w:r>
          </w:p>
        </w:tc>
        <w:tc>
          <w:tcPr>
            <w:tcW w:w="2412" w:type="dxa"/>
            <w:vAlign w:val="center"/>
            <w:hideMark/>
          </w:tcPr>
          <w:p w14:paraId="6C648497" w14:textId="77777777" w:rsidR="004E7E27" w:rsidRPr="00B87B2D" w:rsidRDefault="004E7E27" w:rsidP="004E7E27">
            <w:pPr>
              <w:spacing w:after="0" w:line="240" w:lineRule="auto"/>
              <w:jc w:val="both"/>
              <w:rPr>
                <w:sz w:val="26"/>
                <w:szCs w:val="26"/>
              </w:rPr>
            </w:pPr>
            <w:r w:rsidRPr="00B87B2D">
              <w:rPr>
                <w:sz w:val="26"/>
                <w:szCs w:val="26"/>
              </w:rPr>
              <w:t>Chế biến hạt</w:t>
            </w:r>
          </w:p>
        </w:tc>
        <w:tc>
          <w:tcPr>
            <w:tcW w:w="1415" w:type="dxa"/>
            <w:vAlign w:val="center"/>
            <w:hideMark/>
          </w:tcPr>
          <w:p w14:paraId="673F8C97" w14:textId="77777777" w:rsidR="004E7E27" w:rsidRPr="00B87B2D" w:rsidRDefault="004E7E27" w:rsidP="004E7E27">
            <w:pPr>
              <w:spacing w:after="0" w:line="240" w:lineRule="auto"/>
              <w:jc w:val="center"/>
              <w:rPr>
                <w:sz w:val="26"/>
                <w:szCs w:val="26"/>
              </w:rPr>
            </w:pPr>
            <w:r w:rsidRPr="00B87B2D">
              <w:rPr>
                <w:rFonts w:eastAsia="Calibri"/>
                <w:sz w:val="26"/>
                <w:szCs w:val="26"/>
              </w:rPr>
              <w:t>Kg/công</w:t>
            </w:r>
          </w:p>
        </w:tc>
        <w:tc>
          <w:tcPr>
            <w:tcW w:w="809" w:type="dxa"/>
            <w:vAlign w:val="center"/>
            <w:hideMark/>
          </w:tcPr>
          <w:p w14:paraId="0C0160E3" w14:textId="77777777" w:rsidR="004E7E27" w:rsidRPr="00B87B2D" w:rsidRDefault="004E7E27" w:rsidP="004E7E27">
            <w:pPr>
              <w:spacing w:after="0" w:line="240" w:lineRule="auto"/>
              <w:jc w:val="center"/>
              <w:rPr>
                <w:sz w:val="26"/>
                <w:szCs w:val="26"/>
              </w:rPr>
            </w:pPr>
            <w:r w:rsidRPr="00B87B2D">
              <w:rPr>
                <w:rFonts w:eastAsia="Calibri"/>
                <w:sz w:val="26"/>
                <w:szCs w:val="26"/>
              </w:rPr>
              <w:t>3,20 - 10,76</w:t>
            </w:r>
          </w:p>
        </w:tc>
        <w:tc>
          <w:tcPr>
            <w:tcW w:w="3613" w:type="dxa"/>
            <w:vAlign w:val="center"/>
            <w:hideMark/>
          </w:tcPr>
          <w:p w14:paraId="2BEEAAC0" w14:textId="77777777" w:rsidR="004E7E27" w:rsidRPr="00B87B2D" w:rsidRDefault="004E7E27" w:rsidP="004E7E27">
            <w:pPr>
              <w:spacing w:after="0" w:line="240" w:lineRule="auto"/>
              <w:jc w:val="both"/>
              <w:rPr>
                <w:sz w:val="26"/>
                <w:szCs w:val="26"/>
              </w:rPr>
            </w:pPr>
            <w:r w:rsidRPr="00B87B2D">
              <w:rPr>
                <w:rFonts w:eastAsia="Calibri"/>
                <w:sz w:val="26"/>
                <w:szCs w:val="26"/>
              </w:rPr>
              <w:t>Quả sau khi thu hái, phân loại đem ủ, phơi, đập vỏ tách hạt sàng sẩy loại bỏ tạp chất và hạt lép; phơi, sấy hoặc đem vào bảo quản ngay theo HDKT của từng loài. Hạt giống được lấy từ nguồn giống theo quy định</w:t>
            </w:r>
          </w:p>
        </w:tc>
      </w:tr>
      <w:tr w:rsidR="00B87B2D" w:rsidRPr="00B87B2D" w14:paraId="3F448EE0" w14:textId="77777777" w:rsidTr="0079428F">
        <w:trPr>
          <w:trHeight w:val="330"/>
        </w:trPr>
        <w:tc>
          <w:tcPr>
            <w:tcW w:w="960" w:type="dxa"/>
            <w:vAlign w:val="center"/>
            <w:hideMark/>
          </w:tcPr>
          <w:p w14:paraId="2B2F98A8" w14:textId="77777777" w:rsidR="004E7E27" w:rsidRPr="00B87B2D" w:rsidRDefault="004E7E27" w:rsidP="004E7E27">
            <w:pPr>
              <w:spacing w:after="0" w:line="240" w:lineRule="auto"/>
              <w:jc w:val="center"/>
              <w:rPr>
                <w:sz w:val="26"/>
                <w:szCs w:val="26"/>
              </w:rPr>
            </w:pPr>
            <w:r w:rsidRPr="00B87B2D">
              <w:rPr>
                <w:sz w:val="26"/>
                <w:szCs w:val="26"/>
              </w:rPr>
              <w:t>VU.28</w:t>
            </w:r>
          </w:p>
        </w:tc>
        <w:tc>
          <w:tcPr>
            <w:tcW w:w="2412" w:type="dxa"/>
            <w:vAlign w:val="center"/>
            <w:hideMark/>
          </w:tcPr>
          <w:p w14:paraId="5C001E33" w14:textId="77777777" w:rsidR="004E7E27" w:rsidRPr="00B87B2D" w:rsidRDefault="004E7E27" w:rsidP="004E7E27">
            <w:pPr>
              <w:spacing w:after="0" w:line="240" w:lineRule="auto"/>
              <w:jc w:val="both"/>
              <w:rPr>
                <w:sz w:val="26"/>
                <w:szCs w:val="26"/>
              </w:rPr>
            </w:pPr>
            <w:r w:rsidRPr="00B87B2D">
              <w:rPr>
                <w:sz w:val="26"/>
                <w:szCs w:val="26"/>
              </w:rPr>
              <w:t>Kiểm tra tỷ lệ nẩy mầm</w:t>
            </w:r>
          </w:p>
        </w:tc>
        <w:tc>
          <w:tcPr>
            <w:tcW w:w="1415" w:type="dxa"/>
            <w:vAlign w:val="center"/>
            <w:hideMark/>
          </w:tcPr>
          <w:p w14:paraId="0B937B13" w14:textId="77777777" w:rsidR="004E7E27" w:rsidRPr="00B87B2D" w:rsidRDefault="004E7E27" w:rsidP="004E7E27">
            <w:pPr>
              <w:spacing w:after="0" w:line="240" w:lineRule="auto"/>
              <w:jc w:val="center"/>
              <w:rPr>
                <w:sz w:val="26"/>
                <w:szCs w:val="26"/>
              </w:rPr>
            </w:pPr>
            <w:r w:rsidRPr="00B87B2D">
              <w:rPr>
                <w:rFonts w:eastAsia="Calibri"/>
                <w:sz w:val="26"/>
                <w:szCs w:val="26"/>
              </w:rPr>
              <w:t>Kg/công</w:t>
            </w:r>
          </w:p>
        </w:tc>
        <w:tc>
          <w:tcPr>
            <w:tcW w:w="809" w:type="dxa"/>
            <w:vAlign w:val="center"/>
            <w:hideMark/>
          </w:tcPr>
          <w:p w14:paraId="33E534A3" w14:textId="77777777" w:rsidR="004E7E27" w:rsidRPr="00B87B2D" w:rsidRDefault="004E7E27" w:rsidP="004E7E27">
            <w:pPr>
              <w:spacing w:after="0" w:line="240" w:lineRule="auto"/>
              <w:jc w:val="center"/>
              <w:rPr>
                <w:sz w:val="26"/>
                <w:szCs w:val="26"/>
              </w:rPr>
            </w:pPr>
            <w:r w:rsidRPr="00B87B2D">
              <w:rPr>
                <w:rFonts w:eastAsia="Calibri"/>
                <w:sz w:val="26"/>
                <w:szCs w:val="26"/>
              </w:rPr>
              <w:t>0,50</w:t>
            </w:r>
          </w:p>
        </w:tc>
        <w:tc>
          <w:tcPr>
            <w:tcW w:w="3613" w:type="dxa"/>
            <w:vAlign w:val="center"/>
            <w:hideMark/>
          </w:tcPr>
          <w:p w14:paraId="7B21158C" w14:textId="77777777" w:rsidR="004E7E27" w:rsidRPr="00B87B2D" w:rsidRDefault="004E7E27" w:rsidP="004E7E27">
            <w:pPr>
              <w:spacing w:after="0" w:line="240" w:lineRule="auto"/>
              <w:jc w:val="both"/>
              <w:rPr>
                <w:sz w:val="26"/>
                <w:szCs w:val="26"/>
              </w:rPr>
            </w:pPr>
            <w:r w:rsidRPr="00B87B2D">
              <w:rPr>
                <w:rFonts w:eastAsia="Calibri"/>
                <w:sz w:val="26"/>
                <w:szCs w:val="26"/>
              </w:rPr>
              <w:t>Chuẩn bị dụng cụ, kiểm tra chất lượng hạt giống, khả năng nảy mầm, tỷ lệ nảy mầm</w:t>
            </w:r>
          </w:p>
        </w:tc>
      </w:tr>
      <w:tr w:rsidR="00B87B2D" w:rsidRPr="00B87B2D" w14:paraId="16C56D88" w14:textId="77777777" w:rsidTr="0079428F">
        <w:trPr>
          <w:trHeight w:val="330"/>
        </w:trPr>
        <w:tc>
          <w:tcPr>
            <w:tcW w:w="960" w:type="dxa"/>
            <w:vAlign w:val="center"/>
            <w:hideMark/>
          </w:tcPr>
          <w:p w14:paraId="4429FA52" w14:textId="77777777" w:rsidR="004E7E27" w:rsidRPr="00B87B2D" w:rsidRDefault="004E7E27" w:rsidP="004E7E27">
            <w:pPr>
              <w:spacing w:after="0" w:line="240" w:lineRule="auto"/>
              <w:jc w:val="center"/>
              <w:rPr>
                <w:sz w:val="26"/>
                <w:szCs w:val="26"/>
              </w:rPr>
            </w:pPr>
            <w:r w:rsidRPr="00B87B2D">
              <w:rPr>
                <w:sz w:val="26"/>
                <w:szCs w:val="26"/>
              </w:rPr>
              <w:t>VU.29</w:t>
            </w:r>
          </w:p>
        </w:tc>
        <w:tc>
          <w:tcPr>
            <w:tcW w:w="2412" w:type="dxa"/>
            <w:vAlign w:val="center"/>
            <w:hideMark/>
          </w:tcPr>
          <w:p w14:paraId="1974F88E" w14:textId="77777777" w:rsidR="004E7E27" w:rsidRPr="00B87B2D" w:rsidRDefault="004E7E27" w:rsidP="004E7E27">
            <w:pPr>
              <w:spacing w:after="0" w:line="240" w:lineRule="auto"/>
              <w:jc w:val="both"/>
              <w:rPr>
                <w:sz w:val="26"/>
                <w:szCs w:val="26"/>
              </w:rPr>
            </w:pPr>
            <w:r w:rsidRPr="00B87B2D">
              <w:rPr>
                <w:sz w:val="26"/>
                <w:szCs w:val="26"/>
              </w:rPr>
              <w:t>Cắt trữ, bảo quản hạt giống</w:t>
            </w:r>
          </w:p>
        </w:tc>
        <w:tc>
          <w:tcPr>
            <w:tcW w:w="1415" w:type="dxa"/>
            <w:vAlign w:val="center"/>
            <w:hideMark/>
          </w:tcPr>
          <w:p w14:paraId="37700E1E" w14:textId="77777777" w:rsidR="004E7E27" w:rsidRPr="00B87B2D" w:rsidRDefault="004E7E27" w:rsidP="004E7E27">
            <w:pPr>
              <w:spacing w:after="0" w:line="240" w:lineRule="auto"/>
              <w:jc w:val="center"/>
              <w:rPr>
                <w:sz w:val="26"/>
                <w:szCs w:val="26"/>
              </w:rPr>
            </w:pPr>
            <w:r w:rsidRPr="00B87B2D">
              <w:rPr>
                <w:rFonts w:eastAsia="Calibri"/>
                <w:sz w:val="26"/>
                <w:szCs w:val="26"/>
              </w:rPr>
              <w:t>Kg/công</w:t>
            </w:r>
          </w:p>
        </w:tc>
        <w:tc>
          <w:tcPr>
            <w:tcW w:w="809" w:type="dxa"/>
            <w:vAlign w:val="center"/>
            <w:hideMark/>
          </w:tcPr>
          <w:p w14:paraId="60DA6705" w14:textId="77777777" w:rsidR="004E7E27" w:rsidRPr="00B87B2D" w:rsidRDefault="004E7E27" w:rsidP="004E7E27">
            <w:pPr>
              <w:spacing w:after="0" w:line="240" w:lineRule="auto"/>
              <w:jc w:val="center"/>
              <w:rPr>
                <w:sz w:val="26"/>
                <w:szCs w:val="26"/>
              </w:rPr>
            </w:pPr>
            <w:r w:rsidRPr="00B87B2D">
              <w:rPr>
                <w:rFonts w:eastAsia="Calibri"/>
                <w:sz w:val="26"/>
                <w:szCs w:val="26"/>
              </w:rPr>
              <w:t>0,50</w:t>
            </w:r>
          </w:p>
        </w:tc>
        <w:tc>
          <w:tcPr>
            <w:tcW w:w="3613" w:type="dxa"/>
            <w:vAlign w:val="center"/>
            <w:hideMark/>
          </w:tcPr>
          <w:p w14:paraId="35AF07A7" w14:textId="77777777" w:rsidR="004E7E27" w:rsidRPr="00B87B2D" w:rsidRDefault="004E7E27" w:rsidP="004E7E27">
            <w:pPr>
              <w:spacing w:after="0" w:line="240" w:lineRule="auto"/>
              <w:jc w:val="both"/>
              <w:rPr>
                <w:sz w:val="26"/>
                <w:szCs w:val="26"/>
              </w:rPr>
            </w:pPr>
            <w:r w:rsidRPr="00B87B2D">
              <w:rPr>
                <w:rFonts w:eastAsia="Calibri"/>
                <w:sz w:val="26"/>
                <w:szCs w:val="26"/>
              </w:rPr>
              <w:t>Chuẩn bị dụng cụ, cất trữ hạt giống, kiểm tra chất lượng hạt giống theo hướng dẫn kỹ thuật của từng loài và định kỳ 1 năm từ 1-3 lần</w:t>
            </w:r>
          </w:p>
        </w:tc>
      </w:tr>
      <w:tr w:rsidR="00B87B2D" w:rsidRPr="00B87B2D" w14:paraId="3A2E6C1D" w14:textId="77777777" w:rsidTr="0079428F">
        <w:trPr>
          <w:trHeight w:val="705"/>
        </w:trPr>
        <w:tc>
          <w:tcPr>
            <w:tcW w:w="960" w:type="dxa"/>
            <w:vAlign w:val="center"/>
            <w:hideMark/>
          </w:tcPr>
          <w:p w14:paraId="2F07C868" w14:textId="77777777" w:rsidR="004E7E27" w:rsidRPr="00B87B2D" w:rsidRDefault="004E7E27" w:rsidP="004E7E27">
            <w:pPr>
              <w:spacing w:after="0" w:line="240" w:lineRule="auto"/>
              <w:jc w:val="center"/>
              <w:rPr>
                <w:sz w:val="26"/>
                <w:szCs w:val="26"/>
              </w:rPr>
            </w:pPr>
            <w:r w:rsidRPr="00B87B2D">
              <w:rPr>
                <w:sz w:val="26"/>
                <w:szCs w:val="26"/>
              </w:rPr>
              <w:t>VU.30</w:t>
            </w:r>
          </w:p>
        </w:tc>
        <w:tc>
          <w:tcPr>
            <w:tcW w:w="2412" w:type="dxa"/>
            <w:vAlign w:val="center"/>
            <w:hideMark/>
          </w:tcPr>
          <w:p w14:paraId="58A01AFE" w14:textId="77777777" w:rsidR="004E7E27" w:rsidRPr="00B87B2D" w:rsidRDefault="004E7E27" w:rsidP="004E7E27">
            <w:pPr>
              <w:spacing w:after="0" w:line="240" w:lineRule="auto"/>
              <w:jc w:val="both"/>
              <w:rPr>
                <w:sz w:val="26"/>
                <w:szCs w:val="26"/>
              </w:rPr>
            </w:pPr>
            <w:r w:rsidRPr="00B87B2D">
              <w:rPr>
                <w:sz w:val="26"/>
                <w:szCs w:val="26"/>
              </w:rPr>
              <w:t>Xử lý hạt giống, ngâm ủ nhặt hạt</w:t>
            </w:r>
          </w:p>
        </w:tc>
        <w:tc>
          <w:tcPr>
            <w:tcW w:w="1415" w:type="dxa"/>
            <w:vAlign w:val="center"/>
            <w:hideMark/>
          </w:tcPr>
          <w:p w14:paraId="11385A9E" w14:textId="77777777" w:rsidR="004E7E27" w:rsidRPr="00B87B2D" w:rsidRDefault="004E7E27" w:rsidP="004E7E27">
            <w:pPr>
              <w:spacing w:after="0" w:line="240" w:lineRule="auto"/>
              <w:jc w:val="center"/>
              <w:rPr>
                <w:sz w:val="26"/>
                <w:szCs w:val="26"/>
              </w:rPr>
            </w:pPr>
            <w:r w:rsidRPr="00B87B2D">
              <w:rPr>
                <w:rFonts w:eastAsia="Calibri"/>
                <w:sz w:val="26"/>
                <w:szCs w:val="26"/>
              </w:rPr>
              <w:t>Kg/công</w:t>
            </w:r>
          </w:p>
        </w:tc>
        <w:tc>
          <w:tcPr>
            <w:tcW w:w="809" w:type="dxa"/>
            <w:vAlign w:val="center"/>
            <w:hideMark/>
          </w:tcPr>
          <w:p w14:paraId="39F918CB" w14:textId="77777777" w:rsidR="004E7E27" w:rsidRPr="00B87B2D" w:rsidRDefault="004E7E27" w:rsidP="004E7E27">
            <w:pPr>
              <w:spacing w:after="0" w:line="240" w:lineRule="auto"/>
              <w:jc w:val="center"/>
              <w:rPr>
                <w:sz w:val="26"/>
                <w:szCs w:val="26"/>
              </w:rPr>
            </w:pPr>
            <w:r w:rsidRPr="00B87B2D">
              <w:rPr>
                <w:rFonts w:eastAsia="Calibri"/>
                <w:sz w:val="26"/>
                <w:szCs w:val="26"/>
              </w:rPr>
              <w:t>0,6</w:t>
            </w:r>
          </w:p>
        </w:tc>
        <w:tc>
          <w:tcPr>
            <w:tcW w:w="3613" w:type="dxa"/>
            <w:vAlign w:val="center"/>
            <w:hideMark/>
          </w:tcPr>
          <w:p w14:paraId="243902D5" w14:textId="77777777" w:rsidR="004E7E27" w:rsidRPr="00B87B2D" w:rsidRDefault="004E7E27" w:rsidP="004E7E27">
            <w:pPr>
              <w:spacing w:after="0" w:line="240" w:lineRule="auto"/>
              <w:jc w:val="both"/>
              <w:rPr>
                <w:sz w:val="26"/>
                <w:szCs w:val="26"/>
              </w:rPr>
            </w:pPr>
            <w:r w:rsidRPr="00B87B2D">
              <w:rPr>
                <w:rFonts w:eastAsia="Calibri"/>
                <w:sz w:val="26"/>
                <w:szCs w:val="26"/>
              </w:rPr>
              <w:t>Chuẩn bị dụng cụ, xử lý hạt theo HDKT của từng loài.</w:t>
            </w:r>
          </w:p>
        </w:tc>
      </w:tr>
      <w:tr w:rsidR="00B87B2D" w:rsidRPr="00B87B2D" w14:paraId="439CE592" w14:textId="77777777" w:rsidTr="0079428F">
        <w:trPr>
          <w:trHeight w:val="690"/>
        </w:trPr>
        <w:tc>
          <w:tcPr>
            <w:tcW w:w="960" w:type="dxa"/>
            <w:vAlign w:val="center"/>
            <w:hideMark/>
          </w:tcPr>
          <w:p w14:paraId="21F659FF" w14:textId="77777777" w:rsidR="004E7E27" w:rsidRPr="00B87B2D" w:rsidRDefault="004E7E27" w:rsidP="004E7E27">
            <w:pPr>
              <w:spacing w:after="0" w:line="240" w:lineRule="auto"/>
              <w:jc w:val="center"/>
              <w:rPr>
                <w:sz w:val="26"/>
                <w:szCs w:val="26"/>
              </w:rPr>
            </w:pPr>
            <w:r w:rsidRPr="00B87B2D">
              <w:rPr>
                <w:sz w:val="26"/>
                <w:szCs w:val="26"/>
              </w:rPr>
              <w:t>3.2</w:t>
            </w:r>
          </w:p>
        </w:tc>
        <w:tc>
          <w:tcPr>
            <w:tcW w:w="2412" w:type="dxa"/>
            <w:vAlign w:val="center"/>
            <w:hideMark/>
          </w:tcPr>
          <w:p w14:paraId="02E74DBA" w14:textId="77777777" w:rsidR="004E7E27" w:rsidRPr="00B87B2D" w:rsidRDefault="004E7E27" w:rsidP="004E7E27">
            <w:pPr>
              <w:spacing w:after="0" w:line="240" w:lineRule="auto"/>
              <w:jc w:val="both"/>
              <w:rPr>
                <w:sz w:val="26"/>
                <w:szCs w:val="26"/>
              </w:rPr>
            </w:pPr>
            <w:r w:rsidRPr="00B87B2D">
              <w:rPr>
                <w:sz w:val="26"/>
                <w:szCs w:val="26"/>
              </w:rPr>
              <w:t>Xử lý và bảo quản hom giống</w:t>
            </w:r>
          </w:p>
        </w:tc>
        <w:tc>
          <w:tcPr>
            <w:tcW w:w="1415" w:type="dxa"/>
            <w:vAlign w:val="center"/>
            <w:hideMark/>
          </w:tcPr>
          <w:p w14:paraId="7E9D93FC" w14:textId="77777777" w:rsidR="004E7E27" w:rsidRPr="00B87B2D" w:rsidRDefault="004E7E27" w:rsidP="004E7E27">
            <w:pPr>
              <w:spacing w:after="0" w:line="240" w:lineRule="auto"/>
              <w:jc w:val="center"/>
              <w:rPr>
                <w:sz w:val="26"/>
                <w:szCs w:val="26"/>
              </w:rPr>
            </w:pPr>
            <w:r w:rsidRPr="00B87B2D">
              <w:rPr>
                <w:sz w:val="26"/>
                <w:szCs w:val="26"/>
              </w:rPr>
              <w:t> </w:t>
            </w:r>
          </w:p>
        </w:tc>
        <w:tc>
          <w:tcPr>
            <w:tcW w:w="809" w:type="dxa"/>
            <w:vAlign w:val="center"/>
            <w:hideMark/>
          </w:tcPr>
          <w:p w14:paraId="7E432C52" w14:textId="77777777" w:rsidR="004E7E27" w:rsidRPr="00B87B2D" w:rsidRDefault="004E7E27" w:rsidP="004E7E27">
            <w:pPr>
              <w:spacing w:after="0" w:line="240" w:lineRule="auto"/>
              <w:jc w:val="center"/>
              <w:rPr>
                <w:sz w:val="26"/>
                <w:szCs w:val="26"/>
              </w:rPr>
            </w:pPr>
            <w:r w:rsidRPr="00B87B2D">
              <w:rPr>
                <w:sz w:val="26"/>
                <w:szCs w:val="26"/>
              </w:rPr>
              <w:t> </w:t>
            </w:r>
          </w:p>
        </w:tc>
        <w:tc>
          <w:tcPr>
            <w:tcW w:w="3613" w:type="dxa"/>
            <w:vAlign w:val="center"/>
            <w:hideMark/>
          </w:tcPr>
          <w:p w14:paraId="72084DC8" w14:textId="77777777" w:rsidR="004E7E27" w:rsidRPr="00B87B2D" w:rsidRDefault="004E7E27" w:rsidP="004E7E27">
            <w:pPr>
              <w:spacing w:after="0" w:line="240" w:lineRule="auto"/>
              <w:jc w:val="both"/>
              <w:rPr>
                <w:sz w:val="26"/>
                <w:szCs w:val="26"/>
              </w:rPr>
            </w:pPr>
            <w:r w:rsidRPr="00B87B2D">
              <w:rPr>
                <w:sz w:val="26"/>
                <w:szCs w:val="26"/>
              </w:rPr>
              <w:t> </w:t>
            </w:r>
          </w:p>
        </w:tc>
      </w:tr>
      <w:tr w:rsidR="00B87B2D" w:rsidRPr="00B87B2D" w14:paraId="37A930B6" w14:textId="77777777" w:rsidTr="0079428F">
        <w:trPr>
          <w:trHeight w:val="660"/>
        </w:trPr>
        <w:tc>
          <w:tcPr>
            <w:tcW w:w="960" w:type="dxa"/>
            <w:vAlign w:val="center"/>
            <w:hideMark/>
          </w:tcPr>
          <w:p w14:paraId="751FEBE0" w14:textId="77777777" w:rsidR="004E7E27" w:rsidRPr="00B87B2D" w:rsidRDefault="004E7E27" w:rsidP="004E7E27">
            <w:pPr>
              <w:spacing w:after="0" w:line="240" w:lineRule="auto"/>
              <w:jc w:val="center"/>
              <w:rPr>
                <w:sz w:val="26"/>
                <w:szCs w:val="26"/>
              </w:rPr>
            </w:pPr>
            <w:r w:rsidRPr="00B87B2D">
              <w:rPr>
                <w:sz w:val="26"/>
                <w:szCs w:val="26"/>
              </w:rPr>
              <w:t>VU.31</w:t>
            </w:r>
          </w:p>
        </w:tc>
        <w:tc>
          <w:tcPr>
            <w:tcW w:w="2412" w:type="dxa"/>
            <w:vAlign w:val="center"/>
            <w:hideMark/>
          </w:tcPr>
          <w:p w14:paraId="64A8E869" w14:textId="77777777" w:rsidR="004E7E27" w:rsidRPr="00B87B2D" w:rsidRDefault="004E7E27" w:rsidP="004E7E27">
            <w:pPr>
              <w:spacing w:after="0" w:line="240" w:lineRule="auto"/>
              <w:jc w:val="both"/>
              <w:rPr>
                <w:sz w:val="26"/>
                <w:szCs w:val="26"/>
              </w:rPr>
            </w:pPr>
            <w:r w:rsidRPr="00B87B2D">
              <w:rPr>
                <w:sz w:val="26"/>
                <w:szCs w:val="26"/>
              </w:rPr>
              <w:t>Theo dõi kiểm tra chất lượng chồi</w:t>
            </w:r>
          </w:p>
        </w:tc>
        <w:tc>
          <w:tcPr>
            <w:tcW w:w="1415" w:type="dxa"/>
            <w:vAlign w:val="center"/>
            <w:hideMark/>
          </w:tcPr>
          <w:p w14:paraId="3EE8DDAF" w14:textId="77777777" w:rsidR="004E7E27" w:rsidRPr="00B87B2D" w:rsidRDefault="004E7E27" w:rsidP="004E7E27">
            <w:pPr>
              <w:spacing w:after="0" w:line="240" w:lineRule="auto"/>
              <w:jc w:val="center"/>
              <w:rPr>
                <w:sz w:val="26"/>
                <w:szCs w:val="26"/>
              </w:rPr>
            </w:pPr>
            <w:r w:rsidRPr="00B87B2D">
              <w:rPr>
                <w:sz w:val="26"/>
                <w:szCs w:val="26"/>
              </w:rPr>
              <w:t>1.000 hom/công</w:t>
            </w:r>
          </w:p>
        </w:tc>
        <w:tc>
          <w:tcPr>
            <w:tcW w:w="809" w:type="dxa"/>
            <w:vAlign w:val="center"/>
            <w:hideMark/>
          </w:tcPr>
          <w:p w14:paraId="068D5EBD" w14:textId="77777777" w:rsidR="004E7E27" w:rsidRPr="00B87B2D" w:rsidRDefault="004E7E27" w:rsidP="004E7E27">
            <w:pPr>
              <w:spacing w:after="0" w:line="240" w:lineRule="auto"/>
              <w:jc w:val="center"/>
              <w:rPr>
                <w:sz w:val="26"/>
                <w:szCs w:val="26"/>
              </w:rPr>
            </w:pPr>
            <w:r w:rsidRPr="00B87B2D">
              <w:rPr>
                <w:sz w:val="26"/>
                <w:szCs w:val="26"/>
              </w:rPr>
              <w:t>1</w:t>
            </w:r>
          </w:p>
        </w:tc>
        <w:tc>
          <w:tcPr>
            <w:tcW w:w="3613" w:type="dxa"/>
            <w:vAlign w:val="center"/>
            <w:hideMark/>
          </w:tcPr>
          <w:p w14:paraId="78783C2B" w14:textId="77777777" w:rsidR="004E7E27" w:rsidRPr="00B87B2D" w:rsidRDefault="004E7E27" w:rsidP="004E7E27">
            <w:pPr>
              <w:spacing w:after="0" w:line="240" w:lineRule="auto"/>
              <w:jc w:val="both"/>
              <w:rPr>
                <w:sz w:val="26"/>
                <w:szCs w:val="26"/>
              </w:rPr>
            </w:pPr>
            <w:r w:rsidRPr="00B87B2D">
              <w:rPr>
                <w:sz w:val="26"/>
                <w:szCs w:val="26"/>
              </w:rPr>
              <w:t> Theo dõi cây lấy hom</w:t>
            </w:r>
          </w:p>
        </w:tc>
      </w:tr>
      <w:tr w:rsidR="00B87B2D" w:rsidRPr="00B87B2D" w14:paraId="439DC73A" w14:textId="77777777" w:rsidTr="0079428F">
        <w:trPr>
          <w:trHeight w:val="630"/>
        </w:trPr>
        <w:tc>
          <w:tcPr>
            <w:tcW w:w="960" w:type="dxa"/>
            <w:vAlign w:val="center"/>
            <w:hideMark/>
          </w:tcPr>
          <w:p w14:paraId="70BE8FF4" w14:textId="77777777" w:rsidR="004E7E27" w:rsidRPr="00B87B2D" w:rsidRDefault="004E7E27" w:rsidP="004E7E27">
            <w:pPr>
              <w:spacing w:after="0" w:line="240" w:lineRule="auto"/>
              <w:jc w:val="center"/>
              <w:rPr>
                <w:sz w:val="26"/>
                <w:szCs w:val="26"/>
              </w:rPr>
            </w:pPr>
            <w:r w:rsidRPr="00B87B2D">
              <w:rPr>
                <w:sz w:val="26"/>
                <w:szCs w:val="26"/>
              </w:rPr>
              <w:t>VU.32</w:t>
            </w:r>
          </w:p>
        </w:tc>
        <w:tc>
          <w:tcPr>
            <w:tcW w:w="2412" w:type="dxa"/>
            <w:vAlign w:val="center"/>
            <w:hideMark/>
          </w:tcPr>
          <w:p w14:paraId="59A57BAD" w14:textId="77777777" w:rsidR="004E7E27" w:rsidRPr="00B87B2D" w:rsidRDefault="004E7E27" w:rsidP="004E7E27">
            <w:pPr>
              <w:spacing w:after="0" w:line="240" w:lineRule="auto"/>
              <w:jc w:val="both"/>
              <w:rPr>
                <w:sz w:val="26"/>
                <w:szCs w:val="26"/>
              </w:rPr>
            </w:pPr>
            <w:r w:rsidRPr="00B87B2D">
              <w:rPr>
                <w:sz w:val="26"/>
                <w:szCs w:val="26"/>
              </w:rPr>
              <w:t>Cắt cành, xử lý hom giống</w:t>
            </w:r>
          </w:p>
        </w:tc>
        <w:tc>
          <w:tcPr>
            <w:tcW w:w="1415" w:type="dxa"/>
            <w:vAlign w:val="center"/>
            <w:hideMark/>
          </w:tcPr>
          <w:p w14:paraId="3C867563" w14:textId="77777777" w:rsidR="004E7E27" w:rsidRPr="00B87B2D" w:rsidRDefault="004E7E27" w:rsidP="004E7E27">
            <w:pPr>
              <w:spacing w:after="0" w:line="240" w:lineRule="auto"/>
              <w:jc w:val="center"/>
              <w:rPr>
                <w:sz w:val="26"/>
                <w:szCs w:val="26"/>
              </w:rPr>
            </w:pPr>
            <w:r w:rsidRPr="00B87B2D">
              <w:rPr>
                <w:sz w:val="26"/>
                <w:szCs w:val="26"/>
              </w:rPr>
              <w:t>1.000 hom/công</w:t>
            </w:r>
          </w:p>
        </w:tc>
        <w:tc>
          <w:tcPr>
            <w:tcW w:w="809" w:type="dxa"/>
            <w:vAlign w:val="center"/>
            <w:hideMark/>
          </w:tcPr>
          <w:p w14:paraId="0D523321" w14:textId="77777777" w:rsidR="004E7E27" w:rsidRPr="00B87B2D" w:rsidRDefault="004E7E27" w:rsidP="004E7E27">
            <w:pPr>
              <w:spacing w:after="0" w:line="240" w:lineRule="auto"/>
              <w:jc w:val="center"/>
              <w:rPr>
                <w:sz w:val="26"/>
                <w:szCs w:val="26"/>
              </w:rPr>
            </w:pPr>
            <w:r w:rsidRPr="00B87B2D">
              <w:rPr>
                <w:sz w:val="26"/>
                <w:szCs w:val="26"/>
              </w:rPr>
              <w:t>1,5</w:t>
            </w:r>
          </w:p>
        </w:tc>
        <w:tc>
          <w:tcPr>
            <w:tcW w:w="3613" w:type="dxa"/>
            <w:vAlign w:val="center"/>
            <w:hideMark/>
          </w:tcPr>
          <w:p w14:paraId="25803C80" w14:textId="77777777" w:rsidR="004E7E27" w:rsidRPr="00B87B2D" w:rsidRDefault="004E7E27" w:rsidP="004E7E27">
            <w:pPr>
              <w:spacing w:after="0" w:line="240" w:lineRule="auto"/>
              <w:jc w:val="both"/>
              <w:rPr>
                <w:sz w:val="26"/>
                <w:szCs w:val="26"/>
              </w:rPr>
            </w:pPr>
            <w:r w:rsidRPr="00B87B2D">
              <w:rPr>
                <w:rFonts w:eastAsia="Calibri"/>
                <w:sz w:val="26"/>
                <w:szCs w:val="26"/>
              </w:rPr>
              <w:t>Cắt cành, xử lý hom theo đúng tiêu chuẩn quy định, hướng dẫn kỹ thuật của từng loài cây, xếp gọn vào khay để đem đi giâm</w:t>
            </w:r>
          </w:p>
        </w:tc>
      </w:tr>
      <w:tr w:rsidR="00B87B2D" w:rsidRPr="00B87B2D" w14:paraId="04C719B7" w14:textId="77777777" w:rsidTr="0079428F">
        <w:trPr>
          <w:trHeight w:val="420"/>
        </w:trPr>
        <w:tc>
          <w:tcPr>
            <w:tcW w:w="960" w:type="dxa"/>
            <w:vAlign w:val="center"/>
            <w:hideMark/>
          </w:tcPr>
          <w:p w14:paraId="16F0D5EA" w14:textId="77777777" w:rsidR="004E7E27" w:rsidRPr="00B87B2D" w:rsidRDefault="004E7E27" w:rsidP="004E7E27">
            <w:pPr>
              <w:spacing w:after="0" w:line="240" w:lineRule="auto"/>
              <w:jc w:val="center"/>
              <w:rPr>
                <w:sz w:val="26"/>
                <w:szCs w:val="26"/>
              </w:rPr>
            </w:pPr>
            <w:r w:rsidRPr="00B87B2D">
              <w:rPr>
                <w:sz w:val="26"/>
                <w:szCs w:val="26"/>
              </w:rPr>
              <w:t>VU.33</w:t>
            </w:r>
          </w:p>
        </w:tc>
        <w:tc>
          <w:tcPr>
            <w:tcW w:w="2412" w:type="dxa"/>
            <w:vAlign w:val="center"/>
            <w:hideMark/>
          </w:tcPr>
          <w:p w14:paraId="304B1D51" w14:textId="77777777" w:rsidR="004E7E27" w:rsidRPr="00B87B2D" w:rsidRDefault="004E7E27" w:rsidP="004E7E27">
            <w:pPr>
              <w:spacing w:after="0" w:line="240" w:lineRule="auto"/>
              <w:jc w:val="both"/>
              <w:rPr>
                <w:sz w:val="26"/>
                <w:szCs w:val="26"/>
              </w:rPr>
            </w:pPr>
            <w:r w:rsidRPr="00B87B2D">
              <w:rPr>
                <w:sz w:val="26"/>
                <w:szCs w:val="26"/>
              </w:rPr>
              <w:t>Bảo quản hom giống</w:t>
            </w:r>
          </w:p>
        </w:tc>
        <w:tc>
          <w:tcPr>
            <w:tcW w:w="1415" w:type="dxa"/>
            <w:vAlign w:val="center"/>
            <w:hideMark/>
          </w:tcPr>
          <w:p w14:paraId="4CB085D1" w14:textId="77777777" w:rsidR="004E7E27" w:rsidRPr="00B87B2D" w:rsidRDefault="004E7E27" w:rsidP="004E7E27">
            <w:pPr>
              <w:spacing w:after="0" w:line="240" w:lineRule="auto"/>
              <w:jc w:val="center"/>
              <w:rPr>
                <w:sz w:val="26"/>
                <w:szCs w:val="26"/>
              </w:rPr>
            </w:pPr>
            <w:r w:rsidRPr="00B87B2D">
              <w:rPr>
                <w:sz w:val="26"/>
                <w:szCs w:val="26"/>
              </w:rPr>
              <w:t> </w:t>
            </w:r>
          </w:p>
        </w:tc>
        <w:tc>
          <w:tcPr>
            <w:tcW w:w="809" w:type="dxa"/>
            <w:vAlign w:val="center"/>
            <w:hideMark/>
          </w:tcPr>
          <w:p w14:paraId="2B0A7127" w14:textId="77777777" w:rsidR="004E7E27" w:rsidRPr="00B87B2D" w:rsidRDefault="004E7E27" w:rsidP="004E7E27">
            <w:pPr>
              <w:spacing w:after="0" w:line="240" w:lineRule="auto"/>
              <w:jc w:val="center"/>
              <w:rPr>
                <w:sz w:val="26"/>
                <w:szCs w:val="26"/>
              </w:rPr>
            </w:pPr>
            <w:r w:rsidRPr="00B87B2D">
              <w:rPr>
                <w:sz w:val="26"/>
                <w:szCs w:val="26"/>
              </w:rPr>
              <w:t> </w:t>
            </w:r>
          </w:p>
        </w:tc>
        <w:tc>
          <w:tcPr>
            <w:tcW w:w="3613" w:type="dxa"/>
            <w:vAlign w:val="center"/>
            <w:hideMark/>
          </w:tcPr>
          <w:p w14:paraId="4AA3B0EC" w14:textId="77777777" w:rsidR="004E7E27" w:rsidRPr="00B87B2D" w:rsidRDefault="004E7E27" w:rsidP="004E7E27">
            <w:pPr>
              <w:spacing w:after="0" w:line="240" w:lineRule="auto"/>
              <w:jc w:val="both"/>
              <w:rPr>
                <w:sz w:val="26"/>
                <w:szCs w:val="26"/>
              </w:rPr>
            </w:pPr>
            <w:r w:rsidRPr="00B87B2D">
              <w:rPr>
                <w:sz w:val="26"/>
                <w:szCs w:val="26"/>
              </w:rPr>
              <w:t> Bảo quản hom theo đúng hướng dẫn</w:t>
            </w:r>
          </w:p>
        </w:tc>
      </w:tr>
      <w:tr w:rsidR="00B87B2D" w:rsidRPr="00B87B2D" w14:paraId="34CD7907" w14:textId="77777777" w:rsidTr="0079428F">
        <w:trPr>
          <w:trHeight w:val="750"/>
        </w:trPr>
        <w:tc>
          <w:tcPr>
            <w:tcW w:w="960" w:type="dxa"/>
            <w:vAlign w:val="center"/>
            <w:hideMark/>
          </w:tcPr>
          <w:p w14:paraId="65323BFF" w14:textId="77777777" w:rsidR="004E7E27" w:rsidRPr="00B87B2D" w:rsidRDefault="004E7E27" w:rsidP="004E7E27">
            <w:pPr>
              <w:spacing w:after="0" w:line="240" w:lineRule="auto"/>
              <w:jc w:val="center"/>
              <w:rPr>
                <w:sz w:val="26"/>
                <w:szCs w:val="26"/>
              </w:rPr>
            </w:pPr>
            <w:r w:rsidRPr="00B87B2D">
              <w:rPr>
                <w:sz w:val="26"/>
                <w:szCs w:val="26"/>
              </w:rPr>
              <w:t>3.3</w:t>
            </w:r>
          </w:p>
        </w:tc>
        <w:tc>
          <w:tcPr>
            <w:tcW w:w="2412" w:type="dxa"/>
            <w:vAlign w:val="center"/>
            <w:hideMark/>
          </w:tcPr>
          <w:p w14:paraId="5334A085" w14:textId="77777777" w:rsidR="004E7E27" w:rsidRPr="00B87B2D" w:rsidRDefault="004E7E27" w:rsidP="004E7E27">
            <w:pPr>
              <w:spacing w:after="0" w:line="240" w:lineRule="auto"/>
              <w:jc w:val="both"/>
              <w:rPr>
                <w:sz w:val="26"/>
                <w:szCs w:val="26"/>
              </w:rPr>
            </w:pPr>
            <w:r w:rsidRPr="00B87B2D">
              <w:rPr>
                <w:sz w:val="26"/>
                <w:szCs w:val="26"/>
              </w:rPr>
              <w:t>Xử lý và bảo quản cành ghép</w:t>
            </w:r>
          </w:p>
        </w:tc>
        <w:tc>
          <w:tcPr>
            <w:tcW w:w="1415" w:type="dxa"/>
            <w:vAlign w:val="center"/>
            <w:hideMark/>
          </w:tcPr>
          <w:p w14:paraId="24FEE3F6" w14:textId="77777777" w:rsidR="004E7E27" w:rsidRPr="00B87B2D" w:rsidRDefault="004E7E27" w:rsidP="004E7E27">
            <w:pPr>
              <w:spacing w:after="0" w:line="240" w:lineRule="auto"/>
              <w:jc w:val="center"/>
              <w:rPr>
                <w:sz w:val="26"/>
                <w:szCs w:val="26"/>
              </w:rPr>
            </w:pPr>
            <w:r w:rsidRPr="00B87B2D">
              <w:rPr>
                <w:sz w:val="26"/>
                <w:szCs w:val="26"/>
              </w:rPr>
              <w:t> </w:t>
            </w:r>
          </w:p>
        </w:tc>
        <w:tc>
          <w:tcPr>
            <w:tcW w:w="809" w:type="dxa"/>
            <w:vAlign w:val="center"/>
            <w:hideMark/>
          </w:tcPr>
          <w:p w14:paraId="617C1F72" w14:textId="77777777" w:rsidR="004E7E27" w:rsidRPr="00B87B2D" w:rsidRDefault="004E7E27" w:rsidP="004E7E27">
            <w:pPr>
              <w:spacing w:after="0" w:line="240" w:lineRule="auto"/>
              <w:jc w:val="center"/>
              <w:rPr>
                <w:sz w:val="26"/>
                <w:szCs w:val="26"/>
              </w:rPr>
            </w:pPr>
            <w:r w:rsidRPr="00B87B2D">
              <w:rPr>
                <w:sz w:val="26"/>
                <w:szCs w:val="26"/>
              </w:rPr>
              <w:t> </w:t>
            </w:r>
          </w:p>
        </w:tc>
        <w:tc>
          <w:tcPr>
            <w:tcW w:w="3613" w:type="dxa"/>
            <w:vAlign w:val="center"/>
            <w:hideMark/>
          </w:tcPr>
          <w:p w14:paraId="71CF3266" w14:textId="77777777" w:rsidR="004E7E27" w:rsidRPr="00B87B2D" w:rsidRDefault="004E7E27" w:rsidP="004E7E27">
            <w:pPr>
              <w:spacing w:after="0" w:line="240" w:lineRule="auto"/>
              <w:jc w:val="both"/>
              <w:rPr>
                <w:sz w:val="26"/>
                <w:szCs w:val="26"/>
              </w:rPr>
            </w:pPr>
            <w:r w:rsidRPr="00B87B2D">
              <w:rPr>
                <w:sz w:val="26"/>
                <w:szCs w:val="26"/>
              </w:rPr>
              <w:t> </w:t>
            </w:r>
          </w:p>
        </w:tc>
      </w:tr>
      <w:tr w:rsidR="00B87B2D" w:rsidRPr="00B87B2D" w14:paraId="2E59FF59" w14:textId="77777777" w:rsidTr="0079428F">
        <w:trPr>
          <w:trHeight w:val="420"/>
        </w:trPr>
        <w:tc>
          <w:tcPr>
            <w:tcW w:w="960" w:type="dxa"/>
            <w:vAlign w:val="center"/>
            <w:hideMark/>
          </w:tcPr>
          <w:p w14:paraId="49A8D2B1" w14:textId="77777777" w:rsidR="004E7E27" w:rsidRPr="00B87B2D" w:rsidRDefault="004E7E27" w:rsidP="004E7E27">
            <w:pPr>
              <w:spacing w:after="0" w:line="240" w:lineRule="auto"/>
              <w:jc w:val="center"/>
              <w:rPr>
                <w:sz w:val="26"/>
                <w:szCs w:val="26"/>
              </w:rPr>
            </w:pPr>
            <w:r w:rsidRPr="00B87B2D">
              <w:rPr>
                <w:sz w:val="26"/>
                <w:szCs w:val="26"/>
              </w:rPr>
              <w:t>VU.34</w:t>
            </w:r>
          </w:p>
        </w:tc>
        <w:tc>
          <w:tcPr>
            <w:tcW w:w="2412" w:type="dxa"/>
            <w:vAlign w:val="center"/>
            <w:hideMark/>
          </w:tcPr>
          <w:p w14:paraId="6CA79F46" w14:textId="77777777" w:rsidR="004E7E27" w:rsidRPr="00B87B2D" w:rsidRDefault="004E7E27" w:rsidP="004E7E27">
            <w:pPr>
              <w:spacing w:after="0" w:line="240" w:lineRule="auto"/>
              <w:jc w:val="both"/>
              <w:rPr>
                <w:sz w:val="26"/>
                <w:szCs w:val="26"/>
              </w:rPr>
            </w:pPr>
            <w:r w:rsidRPr="00B87B2D">
              <w:rPr>
                <w:sz w:val="26"/>
                <w:szCs w:val="26"/>
              </w:rPr>
              <w:t>Xử lý cành ghép</w:t>
            </w:r>
          </w:p>
        </w:tc>
        <w:tc>
          <w:tcPr>
            <w:tcW w:w="1415" w:type="dxa"/>
            <w:vAlign w:val="center"/>
            <w:hideMark/>
          </w:tcPr>
          <w:p w14:paraId="75962B80" w14:textId="77777777" w:rsidR="004E7E27" w:rsidRPr="00B87B2D" w:rsidRDefault="004E7E27" w:rsidP="004E7E27">
            <w:pPr>
              <w:spacing w:after="0" w:line="240" w:lineRule="auto"/>
              <w:jc w:val="center"/>
              <w:rPr>
                <w:sz w:val="26"/>
                <w:szCs w:val="26"/>
              </w:rPr>
            </w:pPr>
            <w:r w:rsidRPr="00B87B2D">
              <w:rPr>
                <w:sz w:val="26"/>
                <w:szCs w:val="26"/>
              </w:rPr>
              <w:t>350 cành/công </w:t>
            </w:r>
          </w:p>
        </w:tc>
        <w:tc>
          <w:tcPr>
            <w:tcW w:w="809" w:type="dxa"/>
            <w:vAlign w:val="center"/>
            <w:hideMark/>
          </w:tcPr>
          <w:p w14:paraId="1D0FBD12" w14:textId="77777777" w:rsidR="004E7E27" w:rsidRPr="00B87B2D" w:rsidRDefault="004E7E27" w:rsidP="004E7E27">
            <w:pPr>
              <w:spacing w:after="0" w:line="240" w:lineRule="auto"/>
              <w:jc w:val="center"/>
              <w:rPr>
                <w:sz w:val="26"/>
                <w:szCs w:val="26"/>
              </w:rPr>
            </w:pPr>
            <w:r w:rsidRPr="00B87B2D">
              <w:rPr>
                <w:sz w:val="26"/>
                <w:szCs w:val="26"/>
              </w:rPr>
              <w:t> </w:t>
            </w:r>
          </w:p>
        </w:tc>
        <w:tc>
          <w:tcPr>
            <w:tcW w:w="3613" w:type="dxa"/>
            <w:vAlign w:val="center"/>
            <w:hideMark/>
          </w:tcPr>
          <w:p w14:paraId="7FD520D8" w14:textId="77777777" w:rsidR="004E7E27" w:rsidRPr="00B87B2D" w:rsidRDefault="004E7E27" w:rsidP="004E7E27">
            <w:pPr>
              <w:spacing w:after="0" w:line="240" w:lineRule="auto"/>
              <w:jc w:val="both"/>
              <w:rPr>
                <w:sz w:val="26"/>
                <w:szCs w:val="26"/>
              </w:rPr>
            </w:pPr>
            <w:r w:rsidRPr="00B87B2D">
              <w:rPr>
                <w:rFonts w:eastAsia="Calibri"/>
                <w:sz w:val="26"/>
                <w:szCs w:val="26"/>
              </w:rPr>
              <w:t>Xử lý cành theo đúng tiêu chuẩn quy định, hướng dẫn kỹ thuật của từng loài cây, xếp gọn vào khay để đem đi ghép</w:t>
            </w:r>
          </w:p>
        </w:tc>
      </w:tr>
      <w:tr w:rsidR="00B87B2D" w:rsidRPr="00B87B2D" w14:paraId="049F6870" w14:textId="77777777" w:rsidTr="0079428F">
        <w:trPr>
          <w:trHeight w:val="420"/>
        </w:trPr>
        <w:tc>
          <w:tcPr>
            <w:tcW w:w="960" w:type="dxa"/>
            <w:vAlign w:val="center"/>
            <w:hideMark/>
          </w:tcPr>
          <w:p w14:paraId="4DA5BCFE" w14:textId="77777777" w:rsidR="004E7E27" w:rsidRPr="00B87B2D" w:rsidRDefault="004E7E27" w:rsidP="004E7E27">
            <w:pPr>
              <w:spacing w:after="0" w:line="240" w:lineRule="auto"/>
              <w:jc w:val="center"/>
              <w:rPr>
                <w:sz w:val="26"/>
                <w:szCs w:val="26"/>
              </w:rPr>
            </w:pPr>
            <w:r w:rsidRPr="00B87B2D">
              <w:rPr>
                <w:sz w:val="26"/>
                <w:szCs w:val="26"/>
              </w:rPr>
              <w:t>VU.35</w:t>
            </w:r>
          </w:p>
        </w:tc>
        <w:tc>
          <w:tcPr>
            <w:tcW w:w="2412" w:type="dxa"/>
            <w:vAlign w:val="center"/>
            <w:hideMark/>
          </w:tcPr>
          <w:p w14:paraId="6A5036EF" w14:textId="77777777" w:rsidR="004E7E27" w:rsidRPr="00B87B2D" w:rsidRDefault="004E7E27" w:rsidP="004E7E27">
            <w:pPr>
              <w:spacing w:after="0" w:line="240" w:lineRule="auto"/>
              <w:jc w:val="both"/>
              <w:rPr>
                <w:sz w:val="26"/>
                <w:szCs w:val="26"/>
              </w:rPr>
            </w:pPr>
            <w:r w:rsidRPr="00B87B2D">
              <w:rPr>
                <w:sz w:val="26"/>
                <w:szCs w:val="26"/>
              </w:rPr>
              <w:t>Bảo quản cành ghép</w:t>
            </w:r>
          </w:p>
        </w:tc>
        <w:tc>
          <w:tcPr>
            <w:tcW w:w="1415" w:type="dxa"/>
            <w:vAlign w:val="center"/>
            <w:hideMark/>
          </w:tcPr>
          <w:p w14:paraId="225866C9" w14:textId="77777777" w:rsidR="004E7E27" w:rsidRPr="00B87B2D" w:rsidRDefault="004E7E27" w:rsidP="004E7E27">
            <w:pPr>
              <w:spacing w:after="0" w:line="240" w:lineRule="auto"/>
              <w:jc w:val="center"/>
              <w:rPr>
                <w:sz w:val="26"/>
                <w:szCs w:val="26"/>
              </w:rPr>
            </w:pPr>
            <w:r w:rsidRPr="00B87B2D">
              <w:rPr>
                <w:sz w:val="26"/>
                <w:szCs w:val="26"/>
              </w:rPr>
              <w:t>350 cành/công  </w:t>
            </w:r>
          </w:p>
        </w:tc>
        <w:tc>
          <w:tcPr>
            <w:tcW w:w="809" w:type="dxa"/>
            <w:vAlign w:val="center"/>
            <w:hideMark/>
          </w:tcPr>
          <w:p w14:paraId="346BFF71" w14:textId="77777777" w:rsidR="004E7E27" w:rsidRPr="00B87B2D" w:rsidRDefault="004E7E27" w:rsidP="004E7E27">
            <w:pPr>
              <w:spacing w:after="0" w:line="240" w:lineRule="auto"/>
              <w:jc w:val="center"/>
              <w:rPr>
                <w:sz w:val="26"/>
                <w:szCs w:val="26"/>
              </w:rPr>
            </w:pPr>
            <w:r w:rsidRPr="00B87B2D">
              <w:rPr>
                <w:sz w:val="26"/>
                <w:szCs w:val="26"/>
              </w:rPr>
              <w:t> </w:t>
            </w:r>
          </w:p>
        </w:tc>
        <w:tc>
          <w:tcPr>
            <w:tcW w:w="3613" w:type="dxa"/>
            <w:vAlign w:val="center"/>
            <w:hideMark/>
          </w:tcPr>
          <w:p w14:paraId="2E336466" w14:textId="77777777" w:rsidR="004E7E27" w:rsidRPr="00B87B2D" w:rsidRDefault="004E7E27" w:rsidP="004E7E27">
            <w:pPr>
              <w:spacing w:after="0" w:line="240" w:lineRule="auto"/>
              <w:jc w:val="both"/>
              <w:rPr>
                <w:sz w:val="26"/>
                <w:szCs w:val="26"/>
              </w:rPr>
            </w:pPr>
            <w:r w:rsidRPr="00B87B2D">
              <w:rPr>
                <w:sz w:val="26"/>
                <w:szCs w:val="26"/>
              </w:rPr>
              <w:t> Bảo quản cành ghép theo đúng hướng dẫn</w:t>
            </w:r>
          </w:p>
        </w:tc>
      </w:tr>
      <w:tr w:rsidR="00B87B2D" w:rsidRPr="00B87B2D" w14:paraId="2653D6CD" w14:textId="77777777" w:rsidTr="0079428F">
        <w:trPr>
          <w:trHeight w:val="645"/>
        </w:trPr>
        <w:tc>
          <w:tcPr>
            <w:tcW w:w="960" w:type="dxa"/>
            <w:vAlign w:val="center"/>
            <w:hideMark/>
          </w:tcPr>
          <w:p w14:paraId="727639D2" w14:textId="77777777" w:rsidR="004E7E27" w:rsidRPr="00B87B2D" w:rsidRDefault="004E7E27" w:rsidP="004E7E27">
            <w:pPr>
              <w:spacing w:after="0" w:line="240" w:lineRule="auto"/>
              <w:jc w:val="center"/>
              <w:rPr>
                <w:sz w:val="26"/>
                <w:szCs w:val="26"/>
              </w:rPr>
            </w:pPr>
            <w:r w:rsidRPr="00B87B2D">
              <w:rPr>
                <w:sz w:val="26"/>
                <w:szCs w:val="26"/>
              </w:rPr>
              <w:lastRenderedPageBreak/>
              <w:t>4</w:t>
            </w:r>
          </w:p>
        </w:tc>
        <w:tc>
          <w:tcPr>
            <w:tcW w:w="2412" w:type="dxa"/>
            <w:vAlign w:val="center"/>
            <w:hideMark/>
          </w:tcPr>
          <w:p w14:paraId="3C9522C7" w14:textId="77777777" w:rsidR="004E7E27" w:rsidRPr="00B87B2D" w:rsidRDefault="004E7E27" w:rsidP="004E7E27">
            <w:pPr>
              <w:spacing w:after="0" w:line="240" w:lineRule="auto"/>
              <w:jc w:val="both"/>
              <w:rPr>
                <w:sz w:val="26"/>
                <w:szCs w:val="26"/>
              </w:rPr>
            </w:pPr>
            <w:r w:rsidRPr="00B87B2D">
              <w:rPr>
                <w:sz w:val="26"/>
                <w:szCs w:val="26"/>
              </w:rPr>
              <w:t>Tạo cây mầm bằng phương pháp nuôi cấy mô</w:t>
            </w:r>
          </w:p>
        </w:tc>
        <w:tc>
          <w:tcPr>
            <w:tcW w:w="1415" w:type="dxa"/>
            <w:vAlign w:val="center"/>
            <w:hideMark/>
          </w:tcPr>
          <w:p w14:paraId="4063FEF0" w14:textId="77777777" w:rsidR="004E7E27" w:rsidRPr="00B87B2D" w:rsidRDefault="004E7E27" w:rsidP="004E7E27">
            <w:pPr>
              <w:spacing w:after="0" w:line="240" w:lineRule="auto"/>
              <w:jc w:val="center"/>
              <w:rPr>
                <w:sz w:val="26"/>
                <w:szCs w:val="26"/>
              </w:rPr>
            </w:pPr>
            <w:r w:rsidRPr="00B87B2D">
              <w:rPr>
                <w:sz w:val="26"/>
                <w:szCs w:val="26"/>
              </w:rPr>
              <w:t> </w:t>
            </w:r>
          </w:p>
        </w:tc>
        <w:tc>
          <w:tcPr>
            <w:tcW w:w="809" w:type="dxa"/>
            <w:vAlign w:val="center"/>
            <w:hideMark/>
          </w:tcPr>
          <w:p w14:paraId="57382470" w14:textId="77777777" w:rsidR="004E7E27" w:rsidRPr="00B87B2D" w:rsidRDefault="004E7E27" w:rsidP="004E7E27">
            <w:pPr>
              <w:spacing w:after="0" w:line="240" w:lineRule="auto"/>
              <w:jc w:val="center"/>
              <w:rPr>
                <w:sz w:val="26"/>
                <w:szCs w:val="26"/>
              </w:rPr>
            </w:pPr>
            <w:r w:rsidRPr="00B87B2D">
              <w:rPr>
                <w:sz w:val="26"/>
                <w:szCs w:val="26"/>
              </w:rPr>
              <w:t> </w:t>
            </w:r>
          </w:p>
        </w:tc>
        <w:tc>
          <w:tcPr>
            <w:tcW w:w="3613" w:type="dxa"/>
            <w:vAlign w:val="center"/>
            <w:hideMark/>
          </w:tcPr>
          <w:p w14:paraId="1FDAC211" w14:textId="77777777" w:rsidR="004E7E27" w:rsidRPr="00B87B2D" w:rsidRDefault="004E7E27" w:rsidP="004E7E27">
            <w:pPr>
              <w:spacing w:after="0" w:line="240" w:lineRule="auto"/>
              <w:jc w:val="both"/>
              <w:rPr>
                <w:sz w:val="26"/>
                <w:szCs w:val="26"/>
              </w:rPr>
            </w:pPr>
            <w:r w:rsidRPr="00B87B2D">
              <w:rPr>
                <w:sz w:val="26"/>
                <w:szCs w:val="26"/>
              </w:rPr>
              <w:t> </w:t>
            </w:r>
          </w:p>
        </w:tc>
      </w:tr>
      <w:tr w:rsidR="00B87B2D" w:rsidRPr="00B87B2D" w14:paraId="05BB760C" w14:textId="77777777" w:rsidTr="0079428F">
        <w:trPr>
          <w:trHeight w:val="630"/>
        </w:trPr>
        <w:tc>
          <w:tcPr>
            <w:tcW w:w="960" w:type="dxa"/>
            <w:vAlign w:val="center"/>
            <w:hideMark/>
          </w:tcPr>
          <w:p w14:paraId="79643B07" w14:textId="77777777" w:rsidR="004E7E27" w:rsidRPr="00B87B2D" w:rsidRDefault="004E7E27" w:rsidP="004E7E27">
            <w:pPr>
              <w:spacing w:after="0" w:line="240" w:lineRule="auto"/>
              <w:jc w:val="center"/>
              <w:rPr>
                <w:sz w:val="26"/>
                <w:szCs w:val="26"/>
              </w:rPr>
            </w:pPr>
            <w:r w:rsidRPr="00B87B2D">
              <w:rPr>
                <w:sz w:val="26"/>
                <w:szCs w:val="26"/>
              </w:rPr>
              <w:t>VU.36</w:t>
            </w:r>
          </w:p>
        </w:tc>
        <w:tc>
          <w:tcPr>
            <w:tcW w:w="2412" w:type="dxa"/>
            <w:vAlign w:val="center"/>
            <w:hideMark/>
          </w:tcPr>
          <w:p w14:paraId="15398377" w14:textId="77777777" w:rsidR="004E7E27" w:rsidRPr="00B87B2D" w:rsidRDefault="004E7E27" w:rsidP="004E7E27">
            <w:pPr>
              <w:spacing w:after="0" w:line="240" w:lineRule="auto"/>
              <w:jc w:val="both"/>
              <w:rPr>
                <w:sz w:val="26"/>
                <w:szCs w:val="26"/>
              </w:rPr>
            </w:pPr>
            <w:r w:rsidRPr="00B87B2D">
              <w:rPr>
                <w:sz w:val="26"/>
                <w:szCs w:val="26"/>
              </w:rPr>
              <w:t>Khử trùng vật liệu</w:t>
            </w:r>
          </w:p>
        </w:tc>
        <w:tc>
          <w:tcPr>
            <w:tcW w:w="1415" w:type="dxa"/>
            <w:vAlign w:val="center"/>
            <w:hideMark/>
          </w:tcPr>
          <w:p w14:paraId="5A7532E3" w14:textId="77777777" w:rsidR="004E7E27" w:rsidRPr="00B87B2D" w:rsidRDefault="004E7E27" w:rsidP="004E7E27">
            <w:pPr>
              <w:spacing w:after="0" w:line="240" w:lineRule="auto"/>
              <w:jc w:val="center"/>
              <w:rPr>
                <w:sz w:val="26"/>
                <w:szCs w:val="26"/>
              </w:rPr>
            </w:pPr>
            <w:r w:rsidRPr="00B87B2D">
              <w:rPr>
                <w:sz w:val="26"/>
                <w:szCs w:val="26"/>
              </w:rPr>
              <w:t>1000 cây/công</w:t>
            </w:r>
          </w:p>
        </w:tc>
        <w:tc>
          <w:tcPr>
            <w:tcW w:w="809" w:type="dxa"/>
            <w:vAlign w:val="center"/>
            <w:hideMark/>
          </w:tcPr>
          <w:p w14:paraId="5D2E1351" w14:textId="77777777" w:rsidR="004E7E27" w:rsidRPr="00B87B2D" w:rsidRDefault="004E7E27" w:rsidP="004E7E27">
            <w:pPr>
              <w:spacing w:after="0" w:line="240" w:lineRule="auto"/>
              <w:jc w:val="center"/>
              <w:rPr>
                <w:sz w:val="26"/>
                <w:szCs w:val="26"/>
              </w:rPr>
            </w:pPr>
            <w:r w:rsidRPr="00B87B2D">
              <w:rPr>
                <w:sz w:val="26"/>
                <w:szCs w:val="26"/>
              </w:rPr>
              <w:t>3</w:t>
            </w:r>
          </w:p>
        </w:tc>
        <w:tc>
          <w:tcPr>
            <w:tcW w:w="3613" w:type="dxa"/>
            <w:vMerge w:val="restart"/>
            <w:vAlign w:val="center"/>
            <w:hideMark/>
          </w:tcPr>
          <w:p w14:paraId="4BA7F6FF" w14:textId="77777777" w:rsidR="004E7E27" w:rsidRPr="00B87B2D" w:rsidRDefault="004E7E27" w:rsidP="004E7E27">
            <w:pPr>
              <w:spacing w:after="0" w:line="240" w:lineRule="auto"/>
              <w:jc w:val="both"/>
              <w:rPr>
                <w:sz w:val="26"/>
                <w:szCs w:val="26"/>
              </w:rPr>
            </w:pPr>
            <w:r w:rsidRPr="00B87B2D">
              <w:rPr>
                <w:sz w:val="26"/>
                <w:szCs w:val="26"/>
              </w:rPr>
              <w:t>Theo hướng dẫn kỹ thuật của từng loài</w:t>
            </w:r>
          </w:p>
        </w:tc>
      </w:tr>
      <w:tr w:rsidR="00B87B2D" w:rsidRPr="00B87B2D" w14:paraId="3175C1C3" w14:textId="77777777" w:rsidTr="0079428F">
        <w:trPr>
          <w:trHeight w:val="600"/>
        </w:trPr>
        <w:tc>
          <w:tcPr>
            <w:tcW w:w="960" w:type="dxa"/>
            <w:vAlign w:val="center"/>
            <w:hideMark/>
          </w:tcPr>
          <w:p w14:paraId="03AC62EF" w14:textId="77777777" w:rsidR="004E7E27" w:rsidRPr="00B87B2D" w:rsidRDefault="004E7E27" w:rsidP="004E7E27">
            <w:pPr>
              <w:spacing w:after="0" w:line="240" w:lineRule="auto"/>
              <w:jc w:val="center"/>
              <w:rPr>
                <w:sz w:val="26"/>
                <w:szCs w:val="26"/>
              </w:rPr>
            </w:pPr>
            <w:r w:rsidRPr="00B87B2D">
              <w:rPr>
                <w:sz w:val="26"/>
                <w:szCs w:val="26"/>
              </w:rPr>
              <w:t>VU.37</w:t>
            </w:r>
          </w:p>
        </w:tc>
        <w:tc>
          <w:tcPr>
            <w:tcW w:w="2412" w:type="dxa"/>
            <w:vAlign w:val="center"/>
            <w:hideMark/>
          </w:tcPr>
          <w:p w14:paraId="075C23A0" w14:textId="77777777" w:rsidR="004E7E27" w:rsidRPr="00B87B2D" w:rsidRDefault="004E7E27" w:rsidP="004E7E27">
            <w:pPr>
              <w:spacing w:after="0" w:line="240" w:lineRule="auto"/>
              <w:jc w:val="both"/>
              <w:rPr>
                <w:sz w:val="26"/>
                <w:szCs w:val="26"/>
              </w:rPr>
            </w:pPr>
            <w:r w:rsidRPr="00B87B2D">
              <w:rPr>
                <w:sz w:val="26"/>
                <w:szCs w:val="26"/>
              </w:rPr>
              <w:t>Pha môi trường</w:t>
            </w:r>
          </w:p>
        </w:tc>
        <w:tc>
          <w:tcPr>
            <w:tcW w:w="1415" w:type="dxa"/>
            <w:vAlign w:val="center"/>
            <w:hideMark/>
          </w:tcPr>
          <w:p w14:paraId="74CF5876" w14:textId="77777777" w:rsidR="004E7E27" w:rsidRPr="00B87B2D" w:rsidRDefault="004E7E27" w:rsidP="004E7E27">
            <w:pPr>
              <w:spacing w:after="0" w:line="240" w:lineRule="auto"/>
              <w:jc w:val="center"/>
              <w:rPr>
                <w:sz w:val="26"/>
                <w:szCs w:val="26"/>
              </w:rPr>
            </w:pPr>
            <w:r w:rsidRPr="00B87B2D">
              <w:rPr>
                <w:sz w:val="26"/>
                <w:szCs w:val="26"/>
              </w:rPr>
              <w:t>1000 cây/công</w:t>
            </w:r>
          </w:p>
        </w:tc>
        <w:tc>
          <w:tcPr>
            <w:tcW w:w="809" w:type="dxa"/>
            <w:vAlign w:val="center"/>
            <w:hideMark/>
          </w:tcPr>
          <w:p w14:paraId="51818E91" w14:textId="77777777" w:rsidR="004E7E27" w:rsidRPr="00B87B2D" w:rsidRDefault="004E7E27" w:rsidP="004E7E27">
            <w:pPr>
              <w:spacing w:after="0" w:line="240" w:lineRule="auto"/>
              <w:jc w:val="center"/>
              <w:rPr>
                <w:sz w:val="26"/>
                <w:szCs w:val="26"/>
              </w:rPr>
            </w:pPr>
            <w:r w:rsidRPr="00B87B2D">
              <w:rPr>
                <w:sz w:val="26"/>
                <w:szCs w:val="26"/>
              </w:rPr>
              <w:t>3</w:t>
            </w:r>
          </w:p>
        </w:tc>
        <w:tc>
          <w:tcPr>
            <w:tcW w:w="3613" w:type="dxa"/>
            <w:vMerge/>
            <w:vAlign w:val="center"/>
            <w:hideMark/>
          </w:tcPr>
          <w:p w14:paraId="7247397F" w14:textId="77777777" w:rsidR="004E7E27" w:rsidRPr="00B87B2D" w:rsidRDefault="004E7E27" w:rsidP="004E7E27">
            <w:pPr>
              <w:spacing w:after="0" w:line="240" w:lineRule="auto"/>
              <w:jc w:val="both"/>
              <w:rPr>
                <w:sz w:val="26"/>
                <w:szCs w:val="26"/>
              </w:rPr>
            </w:pPr>
          </w:p>
        </w:tc>
      </w:tr>
      <w:tr w:rsidR="00B87B2D" w:rsidRPr="00B87B2D" w14:paraId="39376E8F" w14:textId="77777777" w:rsidTr="0079428F">
        <w:trPr>
          <w:trHeight w:val="660"/>
        </w:trPr>
        <w:tc>
          <w:tcPr>
            <w:tcW w:w="960" w:type="dxa"/>
            <w:vAlign w:val="center"/>
            <w:hideMark/>
          </w:tcPr>
          <w:p w14:paraId="0D971CCD" w14:textId="77777777" w:rsidR="004E7E27" w:rsidRPr="00B87B2D" w:rsidRDefault="004E7E27" w:rsidP="004E7E27">
            <w:pPr>
              <w:spacing w:after="0" w:line="240" w:lineRule="auto"/>
              <w:jc w:val="center"/>
              <w:rPr>
                <w:sz w:val="26"/>
                <w:szCs w:val="26"/>
              </w:rPr>
            </w:pPr>
            <w:r w:rsidRPr="00B87B2D">
              <w:rPr>
                <w:sz w:val="26"/>
                <w:szCs w:val="26"/>
              </w:rPr>
              <w:t>VU.38</w:t>
            </w:r>
          </w:p>
        </w:tc>
        <w:tc>
          <w:tcPr>
            <w:tcW w:w="2412" w:type="dxa"/>
            <w:vAlign w:val="center"/>
            <w:hideMark/>
          </w:tcPr>
          <w:p w14:paraId="79389878" w14:textId="77777777" w:rsidR="004E7E27" w:rsidRPr="00B87B2D" w:rsidRDefault="004E7E27" w:rsidP="004E7E27">
            <w:pPr>
              <w:spacing w:after="0" w:line="240" w:lineRule="auto"/>
              <w:jc w:val="both"/>
              <w:rPr>
                <w:sz w:val="26"/>
                <w:szCs w:val="26"/>
              </w:rPr>
            </w:pPr>
            <w:r w:rsidRPr="00B87B2D">
              <w:rPr>
                <w:sz w:val="26"/>
                <w:szCs w:val="26"/>
              </w:rPr>
              <w:t>Cấy vào môi trường nhân chồi</w:t>
            </w:r>
          </w:p>
        </w:tc>
        <w:tc>
          <w:tcPr>
            <w:tcW w:w="1415" w:type="dxa"/>
            <w:vAlign w:val="center"/>
            <w:hideMark/>
          </w:tcPr>
          <w:p w14:paraId="0B3E360C" w14:textId="77777777" w:rsidR="004E7E27" w:rsidRPr="00B87B2D" w:rsidRDefault="004E7E27" w:rsidP="004E7E27">
            <w:pPr>
              <w:spacing w:after="0" w:line="240" w:lineRule="auto"/>
              <w:jc w:val="center"/>
              <w:rPr>
                <w:sz w:val="26"/>
                <w:szCs w:val="26"/>
              </w:rPr>
            </w:pPr>
            <w:r w:rsidRPr="00B87B2D">
              <w:rPr>
                <w:sz w:val="26"/>
                <w:szCs w:val="26"/>
              </w:rPr>
              <w:t>1000 cây/công</w:t>
            </w:r>
          </w:p>
        </w:tc>
        <w:tc>
          <w:tcPr>
            <w:tcW w:w="809" w:type="dxa"/>
            <w:vAlign w:val="center"/>
            <w:hideMark/>
          </w:tcPr>
          <w:p w14:paraId="6CAC26F9" w14:textId="77777777" w:rsidR="004E7E27" w:rsidRPr="00B87B2D" w:rsidRDefault="004E7E27" w:rsidP="004E7E27">
            <w:pPr>
              <w:spacing w:after="0" w:line="240" w:lineRule="auto"/>
              <w:jc w:val="center"/>
              <w:rPr>
                <w:sz w:val="26"/>
                <w:szCs w:val="26"/>
              </w:rPr>
            </w:pPr>
            <w:r w:rsidRPr="00B87B2D">
              <w:rPr>
                <w:sz w:val="26"/>
                <w:szCs w:val="26"/>
              </w:rPr>
              <w:t>4</w:t>
            </w:r>
          </w:p>
        </w:tc>
        <w:tc>
          <w:tcPr>
            <w:tcW w:w="3613" w:type="dxa"/>
            <w:vMerge/>
            <w:vAlign w:val="center"/>
            <w:hideMark/>
          </w:tcPr>
          <w:p w14:paraId="23601CA3" w14:textId="77777777" w:rsidR="004E7E27" w:rsidRPr="00B87B2D" w:rsidRDefault="004E7E27" w:rsidP="004E7E27">
            <w:pPr>
              <w:spacing w:after="0" w:line="240" w:lineRule="auto"/>
              <w:jc w:val="both"/>
              <w:rPr>
                <w:sz w:val="26"/>
                <w:szCs w:val="26"/>
              </w:rPr>
            </w:pPr>
          </w:p>
        </w:tc>
      </w:tr>
      <w:tr w:rsidR="00B87B2D" w:rsidRPr="00B87B2D" w14:paraId="65247B37" w14:textId="77777777" w:rsidTr="0079428F">
        <w:trPr>
          <w:trHeight w:val="660"/>
        </w:trPr>
        <w:tc>
          <w:tcPr>
            <w:tcW w:w="960" w:type="dxa"/>
            <w:vAlign w:val="center"/>
            <w:hideMark/>
          </w:tcPr>
          <w:p w14:paraId="1E993985" w14:textId="77777777" w:rsidR="004E7E27" w:rsidRPr="00B87B2D" w:rsidRDefault="004E7E27" w:rsidP="004E7E27">
            <w:pPr>
              <w:spacing w:after="0" w:line="240" w:lineRule="auto"/>
              <w:jc w:val="center"/>
              <w:rPr>
                <w:sz w:val="26"/>
                <w:szCs w:val="26"/>
              </w:rPr>
            </w:pPr>
            <w:r w:rsidRPr="00B87B2D">
              <w:rPr>
                <w:sz w:val="26"/>
                <w:szCs w:val="26"/>
              </w:rPr>
              <w:t>VU.39</w:t>
            </w:r>
          </w:p>
        </w:tc>
        <w:tc>
          <w:tcPr>
            <w:tcW w:w="2412" w:type="dxa"/>
            <w:vAlign w:val="center"/>
            <w:hideMark/>
          </w:tcPr>
          <w:p w14:paraId="7740676C" w14:textId="77777777" w:rsidR="004E7E27" w:rsidRPr="00B87B2D" w:rsidRDefault="004E7E27" w:rsidP="004E7E27">
            <w:pPr>
              <w:spacing w:after="0" w:line="240" w:lineRule="auto"/>
              <w:jc w:val="both"/>
              <w:rPr>
                <w:sz w:val="26"/>
                <w:szCs w:val="26"/>
              </w:rPr>
            </w:pPr>
            <w:r w:rsidRPr="00B87B2D">
              <w:rPr>
                <w:sz w:val="26"/>
                <w:szCs w:val="26"/>
              </w:rPr>
              <w:t>Cắt và cấy chồi vào môi trường ra rễ</w:t>
            </w:r>
          </w:p>
        </w:tc>
        <w:tc>
          <w:tcPr>
            <w:tcW w:w="1415" w:type="dxa"/>
            <w:vAlign w:val="center"/>
            <w:hideMark/>
          </w:tcPr>
          <w:p w14:paraId="7CCC9EB4" w14:textId="77777777" w:rsidR="004E7E27" w:rsidRPr="00B87B2D" w:rsidRDefault="004E7E27" w:rsidP="004E7E27">
            <w:pPr>
              <w:spacing w:after="0" w:line="240" w:lineRule="auto"/>
              <w:jc w:val="center"/>
              <w:rPr>
                <w:sz w:val="26"/>
                <w:szCs w:val="26"/>
              </w:rPr>
            </w:pPr>
            <w:r w:rsidRPr="00B87B2D">
              <w:rPr>
                <w:sz w:val="26"/>
                <w:szCs w:val="26"/>
              </w:rPr>
              <w:t>1000 cây/công</w:t>
            </w:r>
          </w:p>
        </w:tc>
        <w:tc>
          <w:tcPr>
            <w:tcW w:w="809" w:type="dxa"/>
            <w:vAlign w:val="center"/>
            <w:hideMark/>
          </w:tcPr>
          <w:p w14:paraId="50F164FD" w14:textId="77777777" w:rsidR="004E7E27" w:rsidRPr="00B87B2D" w:rsidRDefault="004E7E27" w:rsidP="004E7E27">
            <w:pPr>
              <w:spacing w:after="0" w:line="240" w:lineRule="auto"/>
              <w:jc w:val="center"/>
              <w:rPr>
                <w:sz w:val="26"/>
                <w:szCs w:val="26"/>
              </w:rPr>
            </w:pPr>
            <w:r w:rsidRPr="00B87B2D">
              <w:rPr>
                <w:sz w:val="26"/>
                <w:szCs w:val="26"/>
              </w:rPr>
              <w:t>8</w:t>
            </w:r>
          </w:p>
        </w:tc>
        <w:tc>
          <w:tcPr>
            <w:tcW w:w="3613" w:type="dxa"/>
            <w:vMerge/>
            <w:vAlign w:val="center"/>
            <w:hideMark/>
          </w:tcPr>
          <w:p w14:paraId="57BC12A7" w14:textId="77777777" w:rsidR="004E7E27" w:rsidRPr="00B87B2D" w:rsidRDefault="004E7E27" w:rsidP="004E7E27">
            <w:pPr>
              <w:spacing w:after="0" w:line="240" w:lineRule="auto"/>
              <w:jc w:val="both"/>
              <w:rPr>
                <w:sz w:val="26"/>
                <w:szCs w:val="26"/>
              </w:rPr>
            </w:pPr>
          </w:p>
        </w:tc>
      </w:tr>
      <w:tr w:rsidR="00B87B2D" w:rsidRPr="00B87B2D" w14:paraId="47887162" w14:textId="77777777" w:rsidTr="0079428F">
        <w:trPr>
          <w:trHeight w:val="660"/>
        </w:trPr>
        <w:tc>
          <w:tcPr>
            <w:tcW w:w="960" w:type="dxa"/>
            <w:vAlign w:val="center"/>
            <w:hideMark/>
          </w:tcPr>
          <w:p w14:paraId="4397D20F" w14:textId="77777777" w:rsidR="004E7E27" w:rsidRPr="00B87B2D" w:rsidRDefault="004E7E27" w:rsidP="004E7E27">
            <w:pPr>
              <w:spacing w:after="0" w:line="240" w:lineRule="auto"/>
              <w:jc w:val="center"/>
              <w:rPr>
                <w:sz w:val="26"/>
                <w:szCs w:val="26"/>
              </w:rPr>
            </w:pPr>
            <w:r w:rsidRPr="00B87B2D">
              <w:rPr>
                <w:sz w:val="26"/>
                <w:szCs w:val="26"/>
              </w:rPr>
              <w:t>VU.40</w:t>
            </w:r>
          </w:p>
        </w:tc>
        <w:tc>
          <w:tcPr>
            <w:tcW w:w="2412" w:type="dxa"/>
            <w:vAlign w:val="center"/>
            <w:hideMark/>
          </w:tcPr>
          <w:p w14:paraId="32626490" w14:textId="77777777" w:rsidR="004E7E27" w:rsidRPr="00B87B2D" w:rsidRDefault="004E7E27" w:rsidP="004E7E27">
            <w:pPr>
              <w:spacing w:after="0" w:line="240" w:lineRule="auto"/>
              <w:jc w:val="both"/>
              <w:rPr>
                <w:sz w:val="26"/>
                <w:szCs w:val="26"/>
              </w:rPr>
            </w:pPr>
            <w:r w:rsidRPr="00B87B2D">
              <w:rPr>
                <w:sz w:val="26"/>
                <w:szCs w:val="26"/>
              </w:rPr>
              <w:t>Rửa dụng cụ</w:t>
            </w:r>
          </w:p>
        </w:tc>
        <w:tc>
          <w:tcPr>
            <w:tcW w:w="1415" w:type="dxa"/>
            <w:vAlign w:val="center"/>
            <w:hideMark/>
          </w:tcPr>
          <w:p w14:paraId="03B8BD5C" w14:textId="77777777" w:rsidR="004E7E27" w:rsidRPr="00B87B2D" w:rsidRDefault="004E7E27" w:rsidP="004E7E27">
            <w:pPr>
              <w:spacing w:after="0" w:line="240" w:lineRule="auto"/>
              <w:jc w:val="center"/>
              <w:rPr>
                <w:sz w:val="26"/>
                <w:szCs w:val="26"/>
              </w:rPr>
            </w:pPr>
            <w:r w:rsidRPr="00B87B2D">
              <w:rPr>
                <w:sz w:val="26"/>
                <w:szCs w:val="26"/>
              </w:rPr>
              <w:t>1000 cây/công</w:t>
            </w:r>
          </w:p>
        </w:tc>
        <w:tc>
          <w:tcPr>
            <w:tcW w:w="809" w:type="dxa"/>
            <w:vAlign w:val="center"/>
            <w:hideMark/>
          </w:tcPr>
          <w:p w14:paraId="61452C1D" w14:textId="77777777" w:rsidR="004E7E27" w:rsidRPr="00B87B2D" w:rsidRDefault="004E7E27" w:rsidP="004E7E27">
            <w:pPr>
              <w:spacing w:after="0" w:line="240" w:lineRule="auto"/>
              <w:jc w:val="center"/>
              <w:rPr>
                <w:sz w:val="26"/>
                <w:szCs w:val="26"/>
              </w:rPr>
            </w:pPr>
            <w:r w:rsidRPr="00B87B2D">
              <w:rPr>
                <w:sz w:val="26"/>
                <w:szCs w:val="26"/>
              </w:rPr>
              <w:t>2</w:t>
            </w:r>
          </w:p>
        </w:tc>
        <w:tc>
          <w:tcPr>
            <w:tcW w:w="3613" w:type="dxa"/>
            <w:vMerge/>
            <w:vAlign w:val="center"/>
            <w:hideMark/>
          </w:tcPr>
          <w:p w14:paraId="35BA4F7E" w14:textId="77777777" w:rsidR="004E7E27" w:rsidRPr="00B87B2D" w:rsidRDefault="004E7E27" w:rsidP="004E7E27">
            <w:pPr>
              <w:spacing w:after="0" w:line="240" w:lineRule="auto"/>
              <w:jc w:val="both"/>
              <w:rPr>
                <w:sz w:val="26"/>
                <w:szCs w:val="26"/>
              </w:rPr>
            </w:pPr>
          </w:p>
        </w:tc>
      </w:tr>
    </w:tbl>
    <w:p w14:paraId="59AC6DB4" w14:textId="77777777" w:rsidR="004E7E27" w:rsidRPr="00B87B2D" w:rsidRDefault="004E7E27" w:rsidP="004E7E27">
      <w:pPr>
        <w:jc w:val="both"/>
      </w:pPr>
    </w:p>
    <w:p w14:paraId="5872A9EC" w14:textId="70CEAF47" w:rsidR="004E7E27" w:rsidRPr="00B87B2D" w:rsidRDefault="004E7E27" w:rsidP="004E7E27">
      <w:pPr>
        <w:jc w:val="both"/>
        <w:rPr>
          <w:rFonts w:ascii="Times New Roman Bold" w:hAnsi="Times New Roman Bold"/>
          <w:b/>
          <w:bCs/>
          <w:spacing w:val="-6"/>
        </w:rPr>
      </w:pPr>
      <w:r w:rsidRPr="00B87B2D">
        <w:rPr>
          <w:b/>
          <w:bCs/>
          <w:spacing w:val="-6"/>
        </w:rPr>
        <w:t xml:space="preserve">Bảng 2: </w:t>
      </w:r>
      <w:r w:rsidRPr="00B87B2D">
        <w:rPr>
          <w:rFonts w:eastAsia="Calibri"/>
          <w:b/>
          <w:bCs/>
          <w:spacing w:val="-6"/>
          <w:szCs w:val="28"/>
          <w:lang w:val="vi-VN"/>
        </w:rPr>
        <w:t>Định mức nhân công</w:t>
      </w:r>
      <w:r w:rsidRPr="00B87B2D">
        <w:rPr>
          <w:rFonts w:eastAsia="Calibri"/>
          <w:b/>
          <w:bCs/>
          <w:spacing w:val="-6"/>
          <w:sz w:val="26"/>
          <w:szCs w:val="26"/>
          <w:lang w:val="vi-VN"/>
        </w:rPr>
        <w:t xml:space="preserve"> </w:t>
      </w:r>
      <w:r w:rsidRPr="00B87B2D">
        <w:rPr>
          <w:rFonts w:eastAsia="Calibri"/>
          <w:b/>
          <w:bCs/>
          <w:spacing w:val="-6"/>
          <w:sz w:val="26"/>
          <w:szCs w:val="26"/>
        </w:rPr>
        <w:t>k</w:t>
      </w:r>
      <w:r w:rsidRPr="00B87B2D">
        <w:rPr>
          <w:b/>
          <w:bCs/>
          <w:spacing w:val="-6"/>
        </w:rPr>
        <w:t>hai thác</w:t>
      </w:r>
      <w:r w:rsidR="005C1B17">
        <w:rPr>
          <w:b/>
          <w:bCs/>
          <w:spacing w:val="-6"/>
        </w:rPr>
        <w:t>,</w:t>
      </w:r>
      <w:r w:rsidRPr="00B87B2D">
        <w:rPr>
          <w:b/>
          <w:bCs/>
          <w:spacing w:val="-6"/>
        </w:rPr>
        <w:t xml:space="preserve"> vận chuyển vật liệu đóng bầu</w:t>
      </w:r>
      <w:r w:rsidRPr="00E94E78">
        <w:rPr>
          <w:b/>
          <w:bCs/>
          <w:spacing w:val="-6"/>
        </w:rPr>
        <w:t xml:space="preserve">, </w:t>
      </w:r>
      <w:r w:rsidRPr="00334E32">
        <w:rPr>
          <w:b/>
          <w:bCs/>
          <w:spacing w:val="-6"/>
        </w:rPr>
        <w:t xml:space="preserve">làm giàn </w:t>
      </w:r>
      <w:r w:rsidRPr="00334E32">
        <w:rPr>
          <w:rFonts w:ascii="Times New Roman Bold" w:hAnsi="Times New Roman Bold"/>
          <w:b/>
          <w:bCs/>
          <w:spacing w:val="-6"/>
        </w:rPr>
        <w:t>che</w:t>
      </w:r>
    </w:p>
    <w:tbl>
      <w:tblPr>
        <w:tblW w:w="920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412"/>
        <w:gridCol w:w="1415"/>
        <w:gridCol w:w="809"/>
        <w:gridCol w:w="3613"/>
      </w:tblGrid>
      <w:tr w:rsidR="00B87B2D" w:rsidRPr="00B87B2D" w14:paraId="1F07B171" w14:textId="77777777" w:rsidTr="0079428F">
        <w:trPr>
          <w:trHeight w:val="660"/>
        </w:trPr>
        <w:tc>
          <w:tcPr>
            <w:tcW w:w="960" w:type="dxa"/>
            <w:vAlign w:val="center"/>
            <w:hideMark/>
          </w:tcPr>
          <w:p w14:paraId="41ED9D19" w14:textId="77777777" w:rsidR="004E7E27" w:rsidRPr="00B87B2D" w:rsidRDefault="004E7E27" w:rsidP="004E7E27">
            <w:pPr>
              <w:spacing w:after="0" w:line="240" w:lineRule="auto"/>
              <w:jc w:val="center"/>
              <w:rPr>
                <w:sz w:val="26"/>
                <w:szCs w:val="26"/>
              </w:rPr>
            </w:pPr>
            <w:r w:rsidRPr="00B87B2D">
              <w:rPr>
                <w:sz w:val="26"/>
                <w:szCs w:val="26"/>
              </w:rPr>
              <w:t>II</w:t>
            </w:r>
          </w:p>
        </w:tc>
        <w:tc>
          <w:tcPr>
            <w:tcW w:w="2412" w:type="dxa"/>
            <w:vAlign w:val="center"/>
            <w:hideMark/>
          </w:tcPr>
          <w:p w14:paraId="53B0A42B" w14:textId="77777777" w:rsidR="004E7E27" w:rsidRPr="00B87B2D" w:rsidRDefault="004E7E27" w:rsidP="004E7E27">
            <w:pPr>
              <w:spacing w:after="0" w:line="240" w:lineRule="auto"/>
              <w:jc w:val="both"/>
              <w:rPr>
                <w:sz w:val="26"/>
                <w:szCs w:val="26"/>
              </w:rPr>
            </w:pPr>
            <w:r w:rsidRPr="00B87B2D">
              <w:rPr>
                <w:sz w:val="26"/>
                <w:szCs w:val="26"/>
              </w:rPr>
              <w:t>Khai thác và vận chuyển đất đóng bầu</w:t>
            </w:r>
          </w:p>
        </w:tc>
        <w:tc>
          <w:tcPr>
            <w:tcW w:w="1415" w:type="dxa"/>
            <w:vAlign w:val="center"/>
            <w:hideMark/>
          </w:tcPr>
          <w:p w14:paraId="3A96E887" w14:textId="77777777" w:rsidR="004E7E27" w:rsidRPr="00B87B2D" w:rsidRDefault="004E7E27" w:rsidP="004E7E27">
            <w:pPr>
              <w:spacing w:after="0" w:line="240" w:lineRule="auto"/>
              <w:jc w:val="center"/>
              <w:rPr>
                <w:sz w:val="26"/>
                <w:szCs w:val="26"/>
              </w:rPr>
            </w:pPr>
            <w:r w:rsidRPr="00B87B2D">
              <w:rPr>
                <w:sz w:val="26"/>
                <w:szCs w:val="26"/>
              </w:rPr>
              <w:t> </w:t>
            </w:r>
          </w:p>
        </w:tc>
        <w:tc>
          <w:tcPr>
            <w:tcW w:w="809" w:type="dxa"/>
            <w:vAlign w:val="center"/>
            <w:hideMark/>
          </w:tcPr>
          <w:p w14:paraId="4A6353E4" w14:textId="77777777" w:rsidR="004E7E27" w:rsidRPr="00B87B2D" w:rsidRDefault="004E7E27" w:rsidP="004E7E27">
            <w:pPr>
              <w:spacing w:after="0" w:line="240" w:lineRule="auto"/>
              <w:jc w:val="center"/>
              <w:rPr>
                <w:sz w:val="26"/>
                <w:szCs w:val="26"/>
              </w:rPr>
            </w:pPr>
            <w:r w:rsidRPr="00B87B2D">
              <w:rPr>
                <w:sz w:val="26"/>
                <w:szCs w:val="26"/>
              </w:rPr>
              <w:t> </w:t>
            </w:r>
          </w:p>
        </w:tc>
        <w:tc>
          <w:tcPr>
            <w:tcW w:w="3613" w:type="dxa"/>
            <w:vAlign w:val="center"/>
            <w:hideMark/>
          </w:tcPr>
          <w:p w14:paraId="5F962B4A" w14:textId="77777777" w:rsidR="004E7E27" w:rsidRPr="00B87B2D" w:rsidRDefault="004E7E27" w:rsidP="004E7E27">
            <w:pPr>
              <w:spacing w:after="0" w:line="240" w:lineRule="auto"/>
              <w:jc w:val="both"/>
              <w:rPr>
                <w:sz w:val="26"/>
                <w:szCs w:val="26"/>
              </w:rPr>
            </w:pPr>
            <w:r w:rsidRPr="00B87B2D">
              <w:rPr>
                <w:sz w:val="26"/>
                <w:szCs w:val="26"/>
              </w:rPr>
              <w:t> </w:t>
            </w:r>
          </w:p>
        </w:tc>
      </w:tr>
      <w:tr w:rsidR="00B87B2D" w:rsidRPr="00B87B2D" w14:paraId="2679FA9A" w14:textId="77777777" w:rsidTr="0079428F">
        <w:trPr>
          <w:trHeight w:val="660"/>
        </w:trPr>
        <w:tc>
          <w:tcPr>
            <w:tcW w:w="960" w:type="dxa"/>
            <w:vAlign w:val="center"/>
            <w:hideMark/>
          </w:tcPr>
          <w:p w14:paraId="052F03B0" w14:textId="77777777" w:rsidR="004E7E27" w:rsidRPr="00B87B2D" w:rsidRDefault="004E7E27" w:rsidP="004E7E27">
            <w:pPr>
              <w:spacing w:after="0" w:line="240" w:lineRule="auto"/>
              <w:jc w:val="center"/>
              <w:rPr>
                <w:sz w:val="26"/>
                <w:szCs w:val="26"/>
              </w:rPr>
            </w:pPr>
            <w:r w:rsidRPr="00B87B2D">
              <w:rPr>
                <w:sz w:val="26"/>
                <w:szCs w:val="26"/>
              </w:rPr>
              <w:t>VU.41</w:t>
            </w:r>
          </w:p>
        </w:tc>
        <w:tc>
          <w:tcPr>
            <w:tcW w:w="2412" w:type="dxa"/>
            <w:vAlign w:val="center"/>
            <w:hideMark/>
          </w:tcPr>
          <w:p w14:paraId="77AD1CEC" w14:textId="77777777" w:rsidR="004E7E27" w:rsidRPr="00B87B2D" w:rsidRDefault="004E7E27" w:rsidP="004E7E27">
            <w:pPr>
              <w:spacing w:after="0" w:line="240" w:lineRule="auto"/>
              <w:jc w:val="both"/>
              <w:rPr>
                <w:sz w:val="26"/>
                <w:szCs w:val="26"/>
              </w:rPr>
            </w:pPr>
            <w:r w:rsidRPr="00B87B2D">
              <w:rPr>
                <w:sz w:val="26"/>
                <w:szCs w:val="26"/>
              </w:rPr>
              <w:t>Khai thác đất bùn đã phơi khô</w:t>
            </w:r>
          </w:p>
        </w:tc>
        <w:tc>
          <w:tcPr>
            <w:tcW w:w="1415" w:type="dxa"/>
            <w:vAlign w:val="center"/>
            <w:hideMark/>
          </w:tcPr>
          <w:p w14:paraId="473B8D75" w14:textId="77777777" w:rsidR="004E7E27" w:rsidRPr="00B87B2D" w:rsidRDefault="004E7E27" w:rsidP="004E7E27">
            <w:pPr>
              <w:spacing w:after="0" w:line="240" w:lineRule="auto"/>
              <w:jc w:val="center"/>
              <w:rPr>
                <w:sz w:val="26"/>
                <w:szCs w:val="26"/>
              </w:rPr>
            </w:pPr>
            <w:r w:rsidRPr="00B87B2D">
              <w:rPr>
                <w:sz w:val="26"/>
                <w:szCs w:val="26"/>
              </w:rPr>
              <w:t>m</w:t>
            </w:r>
            <w:r w:rsidRPr="00B87B2D">
              <w:rPr>
                <w:sz w:val="26"/>
                <w:szCs w:val="26"/>
                <w:vertAlign w:val="superscript"/>
              </w:rPr>
              <w:t>3</w:t>
            </w:r>
            <w:r w:rsidRPr="00B87B2D">
              <w:rPr>
                <w:sz w:val="26"/>
                <w:szCs w:val="26"/>
              </w:rPr>
              <w:t>/công</w:t>
            </w:r>
          </w:p>
        </w:tc>
        <w:tc>
          <w:tcPr>
            <w:tcW w:w="809" w:type="dxa"/>
            <w:vAlign w:val="center"/>
            <w:hideMark/>
          </w:tcPr>
          <w:p w14:paraId="52AEA7EE" w14:textId="77777777" w:rsidR="004E7E27" w:rsidRPr="00B87B2D" w:rsidRDefault="004E7E27" w:rsidP="004E7E27">
            <w:pPr>
              <w:spacing w:after="0" w:line="240" w:lineRule="auto"/>
              <w:jc w:val="center"/>
              <w:rPr>
                <w:sz w:val="26"/>
                <w:szCs w:val="26"/>
              </w:rPr>
            </w:pPr>
            <w:r w:rsidRPr="00B87B2D">
              <w:rPr>
                <w:sz w:val="26"/>
                <w:szCs w:val="26"/>
              </w:rPr>
              <w:t>1,1</w:t>
            </w:r>
          </w:p>
        </w:tc>
        <w:tc>
          <w:tcPr>
            <w:tcW w:w="3613" w:type="dxa"/>
            <w:vMerge w:val="restart"/>
            <w:vAlign w:val="center"/>
            <w:hideMark/>
          </w:tcPr>
          <w:p w14:paraId="116D3AEB" w14:textId="04D7E206" w:rsidR="004E7E27" w:rsidRPr="00B87B2D" w:rsidRDefault="004E7E27" w:rsidP="004E7E27">
            <w:pPr>
              <w:spacing w:after="0" w:line="240" w:lineRule="auto"/>
              <w:jc w:val="both"/>
              <w:rPr>
                <w:sz w:val="26"/>
                <w:szCs w:val="26"/>
              </w:rPr>
            </w:pPr>
            <w:r w:rsidRPr="00B87B2D">
              <w:rPr>
                <w:sz w:val="26"/>
                <w:szCs w:val="26"/>
              </w:rPr>
              <w:t>Chuẩn bị dụng cụ, khai thác đất bùn, đập và sàng đất (làm nhuyễn), vận chuyển đến địa điểm đóng bầu</w:t>
            </w:r>
          </w:p>
        </w:tc>
      </w:tr>
      <w:tr w:rsidR="00B87B2D" w:rsidRPr="00B87B2D" w14:paraId="677B84CD" w14:textId="77777777" w:rsidTr="0079428F">
        <w:trPr>
          <w:trHeight w:val="660"/>
        </w:trPr>
        <w:tc>
          <w:tcPr>
            <w:tcW w:w="960" w:type="dxa"/>
            <w:vAlign w:val="center"/>
            <w:hideMark/>
          </w:tcPr>
          <w:p w14:paraId="308FA663" w14:textId="77777777" w:rsidR="004E7E27" w:rsidRPr="00B87B2D" w:rsidRDefault="004E7E27" w:rsidP="004E7E27">
            <w:pPr>
              <w:spacing w:after="0" w:line="240" w:lineRule="auto"/>
              <w:jc w:val="center"/>
              <w:rPr>
                <w:sz w:val="26"/>
                <w:szCs w:val="26"/>
              </w:rPr>
            </w:pPr>
            <w:r w:rsidRPr="00B87B2D">
              <w:rPr>
                <w:sz w:val="26"/>
                <w:szCs w:val="26"/>
              </w:rPr>
              <w:t>VU.42</w:t>
            </w:r>
          </w:p>
        </w:tc>
        <w:tc>
          <w:tcPr>
            <w:tcW w:w="2412" w:type="dxa"/>
            <w:vAlign w:val="center"/>
            <w:hideMark/>
          </w:tcPr>
          <w:p w14:paraId="11EEDF89" w14:textId="77777777" w:rsidR="004E7E27" w:rsidRPr="00B87B2D" w:rsidRDefault="004E7E27" w:rsidP="004E7E27">
            <w:pPr>
              <w:spacing w:after="0" w:line="240" w:lineRule="auto"/>
              <w:jc w:val="both"/>
              <w:rPr>
                <w:sz w:val="26"/>
                <w:szCs w:val="26"/>
              </w:rPr>
            </w:pPr>
            <w:r w:rsidRPr="00B87B2D">
              <w:rPr>
                <w:sz w:val="26"/>
                <w:szCs w:val="26"/>
              </w:rPr>
              <w:t>Khai thác đất bùn tươi và vận chuyển</w:t>
            </w:r>
          </w:p>
        </w:tc>
        <w:tc>
          <w:tcPr>
            <w:tcW w:w="1415" w:type="dxa"/>
            <w:vAlign w:val="center"/>
            <w:hideMark/>
          </w:tcPr>
          <w:p w14:paraId="14024DC2" w14:textId="77777777" w:rsidR="004E7E27" w:rsidRPr="00B87B2D" w:rsidRDefault="004E7E27" w:rsidP="004E7E27">
            <w:pPr>
              <w:spacing w:after="0" w:line="240" w:lineRule="auto"/>
              <w:jc w:val="center"/>
              <w:rPr>
                <w:sz w:val="26"/>
                <w:szCs w:val="26"/>
              </w:rPr>
            </w:pPr>
            <w:r w:rsidRPr="00B87B2D">
              <w:rPr>
                <w:sz w:val="26"/>
                <w:szCs w:val="26"/>
              </w:rPr>
              <w:t>m</w:t>
            </w:r>
            <w:r w:rsidRPr="00B87B2D">
              <w:rPr>
                <w:sz w:val="26"/>
                <w:szCs w:val="26"/>
                <w:vertAlign w:val="superscript"/>
              </w:rPr>
              <w:t>3</w:t>
            </w:r>
            <w:r w:rsidRPr="00B87B2D">
              <w:rPr>
                <w:sz w:val="26"/>
                <w:szCs w:val="26"/>
              </w:rPr>
              <w:t>/công</w:t>
            </w:r>
          </w:p>
        </w:tc>
        <w:tc>
          <w:tcPr>
            <w:tcW w:w="809" w:type="dxa"/>
            <w:vAlign w:val="center"/>
            <w:hideMark/>
          </w:tcPr>
          <w:p w14:paraId="376DCDCA" w14:textId="77777777" w:rsidR="004E7E27" w:rsidRPr="00B87B2D" w:rsidRDefault="004E7E27" w:rsidP="004E7E27">
            <w:pPr>
              <w:spacing w:after="0" w:line="240" w:lineRule="auto"/>
              <w:jc w:val="center"/>
              <w:rPr>
                <w:sz w:val="26"/>
                <w:szCs w:val="26"/>
              </w:rPr>
            </w:pPr>
            <w:r w:rsidRPr="00B87B2D">
              <w:rPr>
                <w:sz w:val="26"/>
                <w:szCs w:val="26"/>
              </w:rPr>
              <w:t>0,4</w:t>
            </w:r>
          </w:p>
        </w:tc>
        <w:tc>
          <w:tcPr>
            <w:tcW w:w="3613" w:type="dxa"/>
            <w:vMerge/>
            <w:vAlign w:val="center"/>
            <w:hideMark/>
          </w:tcPr>
          <w:p w14:paraId="0A7C8EB6" w14:textId="77777777" w:rsidR="004E7E27" w:rsidRPr="00B87B2D" w:rsidRDefault="004E7E27" w:rsidP="004E7E27">
            <w:pPr>
              <w:spacing w:after="0" w:line="240" w:lineRule="auto"/>
              <w:rPr>
                <w:sz w:val="26"/>
                <w:szCs w:val="26"/>
              </w:rPr>
            </w:pPr>
          </w:p>
        </w:tc>
      </w:tr>
      <w:tr w:rsidR="00B87B2D" w:rsidRPr="00B87B2D" w14:paraId="29DB8EDA" w14:textId="77777777" w:rsidTr="0079428F">
        <w:trPr>
          <w:trHeight w:val="1290"/>
        </w:trPr>
        <w:tc>
          <w:tcPr>
            <w:tcW w:w="960" w:type="dxa"/>
            <w:vAlign w:val="center"/>
            <w:hideMark/>
          </w:tcPr>
          <w:p w14:paraId="08A29E84" w14:textId="77777777" w:rsidR="004E7E27" w:rsidRPr="00B87B2D" w:rsidRDefault="004E7E27" w:rsidP="004E7E27">
            <w:pPr>
              <w:spacing w:after="0" w:line="240" w:lineRule="auto"/>
              <w:jc w:val="center"/>
              <w:rPr>
                <w:sz w:val="26"/>
                <w:szCs w:val="26"/>
              </w:rPr>
            </w:pPr>
            <w:r w:rsidRPr="00B87B2D">
              <w:rPr>
                <w:sz w:val="26"/>
                <w:szCs w:val="26"/>
              </w:rPr>
              <w:t>VU.43</w:t>
            </w:r>
          </w:p>
        </w:tc>
        <w:tc>
          <w:tcPr>
            <w:tcW w:w="2412" w:type="dxa"/>
            <w:vAlign w:val="center"/>
            <w:hideMark/>
          </w:tcPr>
          <w:p w14:paraId="61A7F2F6" w14:textId="77777777" w:rsidR="004E7E27" w:rsidRPr="00B87B2D" w:rsidRDefault="004E7E27" w:rsidP="004E7E27">
            <w:pPr>
              <w:spacing w:after="0" w:line="240" w:lineRule="auto"/>
              <w:jc w:val="both"/>
              <w:rPr>
                <w:sz w:val="26"/>
                <w:szCs w:val="26"/>
              </w:rPr>
            </w:pPr>
            <w:r w:rsidRPr="00B87B2D">
              <w:rPr>
                <w:sz w:val="26"/>
                <w:szCs w:val="26"/>
              </w:rPr>
              <w:t>Đất rừng hoặc đất thịt nhẹ, tầng đất mặt sâu &gt; 40 cm, xốp ẩm, tỉ lệ đá và rễ cây  ≤ 10%.</w:t>
            </w:r>
          </w:p>
        </w:tc>
        <w:tc>
          <w:tcPr>
            <w:tcW w:w="1415" w:type="dxa"/>
            <w:vAlign w:val="center"/>
            <w:hideMark/>
          </w:tcPr>
          <w:p w14:paraId="0320AC60" w14:textId="77777777" w:rsidR="004E7E27" w:rsidRPr="00B87B2D" w:rsidRDefault="004E7E27" w:rsidP="004E7E27">
            <w:pPr>
              <w:spacing w:after="0" w:line="240" w:lineRule="auto"/>
              <w:jc w:val="center"/>
              <w:rPr>
                <w:sz w:val="26"/>
                <w:szCs w:val="26"/>
              </w:rPr>
            </w:pPr>
            <w:r w:rsidRPr="00B87B2D">
              <w:rPr>
                <w:sz w:val="26"/>
                <w:szCs w:val="26"/>
              </w:rPr>
              <w:t>m</w:t>
            </w:r>
            <w:r w:rsidRPr="00B87B2D">
              <w:rPr>
                <w:sz w:val="26"/>
                <w:szCs w:val="26"/>
                <w:vertAlign w:val="superscript"/>
              </w:rPr>
              <w:t>3</w:t>
            </w:r>
            <w:r w:rsidRPr="00B87B2D">
              <w:rPr>
                <w:sz w:val="26"/>
                <w:szCs w:val="26"/>
              </w:rPr>
              <w:t>/công</w:t>
            </w:r>
          </w:p>
        </w:tc>
        <w:tc>
          <w:tcPr>
            <w:tcW w:w="809" w:type="dxa"/>
            <w:vAlign w:val="center"/>
            <w:hideMark/>
          </w:tcPr>
          <w:p w14:paraId="17818CA9" w14:textId="77777777" w:rsidR="004E7E27" w:rsidRPr="00B87B2D" w:rsidRDefault="004E7E27" w:rsidP="004E7E27">
            <w:pPr>
              <w:spacing w:after="0" w:line="240" w:lineRule="auto"/>
              <w:jc w:val="center"/>
              <w:rPr>
                <w:sz w:val="26"/>
                <w:szCs w:val="26"/>
              </w:rPr>
            </w:pPr>
            <w:r w:rsidRPr="00B87B2D">
              <w:rPr>
                <w:sz w:val="26"/>
                <w:szCs w:val="26"/>
              </w:rPr>
              <w:t>1,042</w:t>
            </w:r>
          </w:p>
        </w:tc>
        <w:tc>
          <w:tcPr>
            <w:tcW w:w="3613" w:type="dxa"/>
            <w:vMerge w:val="restart"/>
            <w:vAlign w:val="center"/>
            <w:hideMark/>
          </w:tcPr>
          <w:p w14:paraId="5FFDE232" w14:textId="77777777" w:rsidR="004E7E27" w:rsidRPr="00B87B2D" w:rsidRDefault="004E7E27" w:rsidP="004E7E27">
            <w:pPr>
              <w:spacing w:after="0" w:line="240" w:lineRule="auto"/>
              <w:jc w:val="both"/>
              <w:rPr>
                <w:sz w:val="26"/>
                <w:szCs w:val="26"/>
              </w:rPr>
            </w:pPr>
            <w:r w:rsidRPr="00B87B2D">
              <w:rPr>
                <w:sz w:val="26"/>
                <w:szCs w:val="26"/>
              </w:rPr>
              <w:t>Phát dọn thực bì và các loại cây nhỏ, đào đất, đập sàng đất, vận chuyển đến nơi đóng bầu</w:t>
            </w:r>
          </w:p>
        </w:tc>
      </w:tr>
      <w:tr w:rsidR="00B87B2D" w:rsidRPr="00B87B2D" w14:paraId="2F9BF5CF" w14:textId="77777777" w:rsidTr="0079428F">
        <w:trPr>
          <w:trHeight w:val="1320"/>
        </w:trPr>
        <w:tc>
          <w:tcPr>
            <w:tcW w:w="960" w:type="dxa"/>
            <w:vAlign w:val="center"/>
            <w:hideMark/>
          </w:tcPr>
          <w:p w14:paraId="6704103E" w14:textId="77777777" w:rsidR="004E7E27" w:rsidRPr="00B87B2D" w:rsidRDefault="004E7E27" w:rsidP="004E7E27">
            <w:pPr>
              <w:spacing w:after="0" w:line="240" w:lineRule="auto"/>
              <w:jc w:val="center"/>
              <w:rPr>
                <w:sz w:val="26"/>
                <w:szCs w:val="26"/>
              </w:rPr>
            </w:pPr>
            <w:r w:rsidRPr="00B87B2D">
              <w:rPr>
                <w:sz w:val="26"/>
                <w:szCs w:val="26"/>
              </w:rPr>
              <w:t>VU.44</w:t>
            </w:r>
          </w:p>
        </w:tc>
        <w:tc>
          <w:tcPr>
            <w:tcW w:w="2412" w:type="dxa"/>
            <w:vAlign w:val="center"/>
            <w:hideMark/>
          </w:tcPr>
          <w:p w14:paraId="21F00C91" w14:textId="77777777" w:rsidR="004E7E27" w:rsidRPr="00B87B2D" w:rsidRDefault="004E7E27" w:rsidP="004E7E27">
            <w:pPr>
              <w:spacing w:after="0" w:line="240" w:lineRule="auto"/>
              <w:jc w:val="both"/>
              <w:rPr>
                <w:sz w:val="26"/>
                <w:szCs w:val="26"/>
              </w:rPr>
            </w:pPr>
            <w:r w:rsidRPr="00B87B2D">
              <w:rPr>
                <w:sz w:val="26"/>
                <w:szCs w:val="26"/>
              </w:rPr>
              <w:t>Đất rừng hoặc đất thịt trung bình, tầng đất mặt sâu &gt; 40 cm, xốp ẩm, tỉ lệ đá và rễ cây &gt;10%.</w:t>
            </w:r>
          </w:p>
        </w:tc>
        <w:tc>
          <w:tcPr>
            <w:tcW w:w="1415" w:type="dxa"/>
            <w:vAlign w:val="center"/>
            <w:hideMark/>
          </w:tcPr>
          <w:p w14:paraId="111EDBB0" w14:textId="77777777" w:rsidR="004E7E27" w:rsidRPr="00B87B2D" w:rsidRDefault="004E7E27" w:rsidP="004E7E27">
            <w:pPr>
              <w:spacing w:after="0" w:line="240" w:lineRule="auto"/>
              <w:jc w:val="center"/>
              <w:rPr>
                <w:sz w:val="26"/>
                <w:szCs w:val="26"/>
              </w:rPr>
            </w:pPr>
            <w:r w:rsidRPr="00B87B2D">
              <w:rPr>
                <w:sz w:val="26"/>
                <w:szCs w:val="26"/>
              </w:rPr>
              <w:t>m</w:t>
            </w:r>
            <w:r w:rsidRPr="00B87B2D">
              <w:rPr>
                <w:sz w:val="26"/>
                <w:szCs w:val="26"/>
                <w:vertAlign w:val="superscript"/>
              </w:rPr>
              <w:t>3</w:t>
            </w:r>
            <w:r w:rsidRPr="00B87B2D">
              <w:rPr>
                <w:sz w:val="26"/>
                <w:szCs w:val="26"/>
              </w:rPr>
              <w:t>/công</w:t>
            </w:r>
          </w:p>
        </w:tc>
        <w:tc>
          <w:tcPr>
            <w:tcW w:w="809" w:type="dxa"/>
            <w:vAlign w:val="center"/>
            <w:hideMark/>
          </w:tcPr>
          <w:p w14:paraId="67DEAD93" w14:textId="77777777" w:rsidR="004E7E27" w:rsidRPr="00B87B2D" w:rsidRDefault="004E7E27" w:rsidP="004E7E27">
            <w:pPr>
              <w:spacing w:after="0" w:line="240" w:lineRule="auto"/>
              <w:jc w:val="center"/>
              <w:rPr>
                <w:sz w:val="26"/>
                <w:szCs w:val="26"/>
              </w:rPr>
            </w:pPr>
            <w:r w:rsidRPr="00B87B2D">
              <w:rPr>
                <w:sz w:val="26"/>
                <w:szCs w:val="26"/>
              </w:rPr>
              <w:t>0,768</w:t>
            </w:r>
          </w:p>
        </w:tc>
        <w:tc>
          <w:tcPr>
            <w:tcW w:w="3613" w:type="dxa"/>
            <w:vMerge/>
            <w:vAlign w:val="center"/>
            <w:hideMark/>
          </w:tcPr>
          <w:p w14:paraId="64B5DAE8" w14:textId="77777777" w:rsidR="004E7E27" w:rsidRPr="00B87B2D" w:rsidRDefault="004E7E27" w:rsidP="004E7E27">
            <w:pPr>
              <w:spacing w:after="0" w:line="240" w:lineRule="auto"/>
              <w:rPr>
                <w:sz w:val="26"/>
                <w:szCs w:val="26"/>
              </w:rPr>
            </w:pPr>
          </w:p>
        </w:tc>
      </w:tr>
      <w:tr w:rsidR="00B87B2D" w:rsidRPr="00B87B2D" w14:paraId="1509D8B6" w14:textId="77777777" w:rsidTr="0079428F">
        <w:trPr>
          <w:trHeight w:val="525"/>
        </w:trPr>
        <w:tc>
          <w:tcPr>
            <w:tcW w:w="960" w:type="dxa"/>
            <w:vAlign w:val="center"/>
            <w:hideMark/>
          </w:tcPr>
          <w:p w14:paraId="0D31E5E3" w14:textId="77777777" w:rsidR="004E7E27" w:rsidRPr="00B87B2D" w:rsidRDefault="004E7E27" w:rsidP="004E7E27">
            <w:pPr>
              <w:spacing w:after="0" w:line="240" w:lineRule="auto"/>
              <w:jc w:val="center"/>
              <w:rPr>
                <w:sz w:val="26"/>
                <w:szCs w:val="26"/>
              </w:rPr>
            </w:pPr>
            <w:r w:rsidRPr="00B87B2D">
              <w:rPr>
                <w:sz w:val="26"/>
                <w:szCs w:val="26"/>
              </w:rPr>
              <w:t>III</w:t>
            </w:r>
          </w:p>
        </w:tc>
        <w:tc>
          <w:tcPr>
            <w:tcW w:w="2412" w:type="dxa"/>
            <w:vAlign w:val="center"/>
            <w:hideMark/>
          </w:tcPr>
          <w:p w14:paraId="4E4CE737" w14:textId="77777777" w:rsidR="004E7E27" w:rsidRPr="00B87B2D" w:rsidRDefault="004E7E27" w:rsidP="004E7E27">
            <w:pPr>
              <w:spacing w:after="0" w:line="240" w:lineRule="auto"/>
              <w:jc w:val="both"/>
              <w:rPr>
                <w:sz w:val="26"/>
                <w:szCs w:val="26"/>
              </w:rPr>
            </w:pPr>
            <w:r w:rsidRPr="00B87B2D">
              <w:rPr>
                <w:sz w:val="26"/>
                <w:szCs w:val="26"/>
              </w:rPr>
              <w:t>Làm giàn che</w:t>
            </w:r>
          </w:p>
        </w:tc>
        <w:tc>
          <w:tcPr>
            <w:tcW w:w="1415" w:type="dxa"/>
            <w:noWrap/>
            <w:vAlign w:val="center"/>
            <w:hideMark/>
          </w:tcPr>
          <w:p w14:paraId="774F1A32" w14:textId="77777777" w:rsidR="004E7E27" w:rsidRPr="00B87B2D" w:rsidRDefault="004E7E27" w:rsidP="004E7E27">
            <w:pPr>
              <w:spacing w:after="0" w:line="240" w:lineRule="auto"/>
              <w:rPr>
                <w:sz w:val="26"/>
                <w:szCs w:val="26"/>
              </w:rPr>
            </w:pPr>
            <w:r w:rsidRPr="00B87B2D">
              <w:rPr>
                <w:sz w:val="26"/>
                <w:szCs w:val="26"/>
              </w:rPr>
              <w:t> </w:t>
            </w:r>
          </w:p>
        </w:tc>
        <w:tc>
          <w:tcPr>
            <w:tcW w:w="809" w:type="dxa"/>
            <w:noWrap/>
            <w:vAlign w:val="center"/>
            <w:hideMark/>
          </w:tcPr>
          <w:p w14:paraId="30ACDB9D" w14:textId="77777777" w:rsidR="004E7E27" w:rsidRPr="00B87B2D" w:rsidRDefault="004E7E27" w:rsidP="004E7E27">
            <w:pPr>
              <w:spacing w:after="0" w:line="240" w:lineRule="auto"/>
              <w:rPr>
                <w:sz w:val="26"/>
                <w:szCs w:val="26"/>
              </w:rPr>
            </w:pPr>
            <w:r w:rsidRPr="00B87B2D">
              <w:rPr>
                <w:sz w:val="26"/>
                <w:szCs w:val="26"/>
              </w:rPr>
              <w:t> </w:t>
            </w:r>
          </w:p>
        </w:tc>
        <w:tc>
          <w:tcPr>
            <w:tcW w:w="3613" w:type="dxa"/>
            <w:noWrap/>
            <w:vAlign w:val="center"/>
            <w:hideMark/>
          </w:tcPr>
          <w:p w14:paraId="7271DBCA" w14:textId="77777777" w:rsidR="004E7E27" w:rsidRPr="00B87B2D" w:rsidRDefault="004E7E27" w:rsidP="004E7E27">
            <w:pPr>
              <w:spacing w:after="0" w:line="240" w:lineRule="auto"/>
              <w:jc w:val="both"/>
              <w:rPr>
                <w:sz w:val="26"/>
                <w:szCs w:val="26"/>
              </w:rPr>
            </w:pPr>
            <w:r w:rsidRPr="00B87B2D">
              <w:rPr>
                <w:sz w:val="26"/>
                <w:szCs w:val="26"/>
              </w:rPr>
              <w:t> </w:t>
            </w:r>
          </w:p>
        </w:tc>
      </w:tr>
      <w:tr w:rsidR="00B87B2D" w:rsidRPr="00B87B2D" w14:paraId="32B27934" w14:textId="6F19F681" w:rsidTr="00334E32">
        <w:trPr>
          <w:trHeight w:val="690"/>
        </w:trPr>
        <w:tc>
          <w:tcPr>
            <w:tcW w:w="960" w:type="dxa"/>
            <w:vAlign w:val="center"/>
          </w:tcPr>
          <w:p w14:paraId="35CB6934" w14:textId="05D0394F" w:rsidR="004E7E27" w:rsidRPr="00B87B2D" w:rsidRDefault="004E7E27" w:rsidP="004E7E27">
            <w:pPr>
              <w:spacing w:after="0" w:line="240" w:lineRule="auto"/>
              <w:jc w:val="center"/>
              <w:rPr>
                <w:sz w:val="26"/>
                <w:szCs w:val="26"/>
              </w:rPr>
            </w:pPr>
            <w:r w:rsidRPr="00B87B2D">
              <w:rPr>
                <w:sz w:val="26"/>
                <w:szCs w:val="26"/>
              </w:rPr>
              <w:t>1</w:t>
            </w:r>
          </w:p>
        </w:tc>
        <w:tc>
          <w:tcPr>
            <w:tcW w:w="2412" w:type="dxa"/>
            <w:vAlign w:val="center"/>
          </w:tcPr>
          <w:p w14:paraId="578FB460" w14:textId="681CDDC0" w:rsidR="004E7E27" w:rsidRPr="00B87B2D" w:rsidRDefault="004E7E27" w:rsidP="004E7E27">
            <w:pPr>
              <w:spacing w:after="0" w:line="240" w:lineRule="auto"/>
              <w:jc w:val="both"/>
              <w:rPr>
                <w:sz w:val="26"/>
                <w:szCs w:val="26"/>
              </w:rPr>
            </w:pPr>
            <w:r w:rsidRPr="00B87B2D">
              <w:rPr>
                <w:sz w:val="26"/>
                <w:szCs w:val="26"/>
              </w:rPr>
              <w:t>Khai thác vật liệu và làm giàn che</w:t>
            </w:r>
          </w:p>
        </w:tc>
        <w:tc>
          <w:tcPr>
            <w:tcW w:w="1415" w:type="dxa"/>
            <w:vAlign w:val="center"/>
          </w:tcPr>
          <w:p w14:paraId="3F07A177" w14:textId="1CE19EA7" w:rsidR="004E7E27" w:rsidRPr="00B87B2D" w:rsidRDefault="004E7E27" w:rsidP="004E7E27">
            <w:pPr>
              <w:spacing w:after="0" w:line="240" w:lineRule="auto"/>
              <w:rPr>
                <w:sz w:val="26"/>
                <w:szCs w:val="26"/>
              </w:rPr>
            </w:pPr>
            <w:r w:rsidRPr="00B87B2D">
              <w:rPr>
                <w:sz w:val="26"/>
                <w:szCs w:val="26"/>
              </w:rPr>
              <w:t> </w:t>
            </w:r>
          </w:p>
        </w:tc>
        <w:tc>
          <w:tcPr>
            <w:tcW w:w="809" w:type="dxa"/>
            <w:vAlign w:val="center"/>
          </w:tcPr>
          <w:p w14:paraId="22CA1CDC" w14:textId="33A0CC6E" w:rsidR="004E7E27" w:rsidRPr="00B87B2D" w:rsidRDefault="004E7E27" w:rsidP="004E7E27">
            <w:pPr>
              <w:spacing w:after="0" w:line="240" w:lineRule="auto"/>
              <w:rPr>
                <w:sz w:val="26"/>
                <w:szCs w:val="26"/>
              </w:rPr>
            </w:pPr>
            <w:r w:rsidRPr="00B87B2D">
              <w:rPr>
                <w:sz w:val="26"/>
                <w:szCs w:val="26"/>
              </w:rPr>
              <w:t> </w:t>
            </w:r>
          </w:p>
        </w:tc>
        <w:tc>
          <w:tcPr>
            <w:tcW w:w="3613" w:type="dxa"/>
            <w:noWrap/>
            <w:vAlign w:val="center"/>
          </w:tcPr>
          <w:p w14:paraId="3EC1FA77" w14:textId="440E2E7B" w:rsidR="004E7E27" w:rsidRPr="00B87B2D" w:rsidRDefault="004E7E27" w:rsidP="004E7E27">
            <w:pPr>
              <w:spacing w:after="0" w:line="240" w:lineRule="auto"/>
              <w:jc w:val="both"/>
              <w:rPr>
                <w:sz w:val="26"/>
                <w:szCs w:val="26"/>
              </w:rPr>
            </w:pPr>
            <w:r w:rsidRPr="00B87B2D">
              <w:rPr>
                <w:sz w:val="26"/>
                <w:szCs w:val="26"/>
              </w:rPr>
              <w:t> </w:t>
            </w:r>
          </w:p>
        </w:tc>
      </w:tr>
      <w:tr w:rsidR="00B87B2D" w:rsidRPr="00B87B2D" w14:paraId="12F772DD" w14:textId="2EFE54CE" w:rsidTr="00334E32">
        <w:trPr>
          <w:trHeight w:val="915"/>
        </w:trPr>
        <w:tc>
          <w:tcPr>
            <w:tcW w:w="960" w:type="dxa"/>
            <w:vAlign w:val="center"/>
          </w:tcPr>
          <w:p w14:paraId="03E08ECB" w14:textId="2EB20FDC" w:rsidR="004E7E27" w:rsidRPr="00B87B2D" w:rsidRDefault="004E7E27" w:rsidP="004E7E27">
            <w:pPr>
              <w:spacing w:after="0" w:line="240" w:lineRule="auto"/>
              <w:jc w:val="center"/>
              <w:rPr>
                <w:sz w:val="26"/>
                <w:szCs w:val="26"/>
              </w:rPr>
            </w:pPr>
            <w:r w:rsidRPr="00B87B2D">
              <w:rPr>
                <w:sz w:val="26"/>
                <w:szCs w:val="26"/>
              </w:rPr>
              <w:t>VU.45</w:t>
            </w:r>
          </w:p>
        </w:tc>
        <w:tc>
          <w:tcPr>
            <w:tcW w:w="2412" w:type="dxa"/>
            <w:vAlign w:val="center"/>
          </w:tcPr>
          <w:p w14:paraId="58D2BF7C" w14:textId="16C16982" w:rsidR="004E7E27" w:rsidRPr="00B87B2D" w:rsidRDefault="004E7E27" w:rsidP="004E7E27">
            <w:pPr>
              <w:spacing w:after="0" w:line="240" w:lineRule="auto"/>
              <w:jc w:val="both"/>
              <w:rPr>
                <w:sz w:val="26"/>
                <w:szCs w:val="26"/>
              </w:rPr>
            </w:pPr>
            <w:r w:rsidRPr="00B87B2D">
              <w:rPr>
                <w:sz w:val="26"/>
                <w:szCs w:val="26"/>
              </w:rPr>
              <w:t>Độ che sáng dưới 50 %</w:t>
            </w:r>
          </w:p>
        </w:tc>
        <w:tc>
          <w:tcPr>
            <w:tcW w:w="1415" w:type="dxa"/>
            <w:vMerge w:val="restart"/>
            <w:vAlign w:val="center"/>
          </w:tcPr>
          <w:p w14:paraId="2808EBAA" w14:textId="409C7D0A" w:rsidR="004E7E27" w:rsidRPr="00B87B2D" w:rsidRDefault="004E7E27" w:rsidP="004E7E27">
            <w:pPr>
              <w:spacing w:after="0" w:line="240" w:lineRule="auto"/>
              <w:jc w:val="center"/>
              <w:rPr>
                <w:sz w:val="26"/>
                <w:szCs w:val="26"/>
              </w:rPr>
            </w:pPr>
            <w:r w:rsidRPr="00B87B2D">
              <w:rPr>
                <w:sz w:val="26"/>
                <w:szCs w:val="26"/>
              </w:rPr>
              <w:t>m</w:t>
            </w:r>
            <w:r w:rsidRPr="00B87B2D">
              <w:rPr>
                <w:sz w:val="26"/>
                <w:szCs w:val="26"/>
                <w:vertAlign w:val="superscript"/>
              </w:rPr>
              <w:t>2</w:t>
            </w:r>
            <w:r w:rsidRPr="00B87B2D">
              <w:rPr>
                <w:sz w:val="26"/>
                <w:szCs w:val="26"/>
              </w:rPr>
              <w:t>/công</w:t>
            </w:r>
          </w:p>
        </w:tc>
        <w:tc>
          <w:tcPr>
            <w:tcW w:w="809" w:type="dxa"/>
            <w:noWrap/>
            <w:vAlign w:val="center"/>
          </w:tcPr>
          <w:p w14:paraId="794596A5" w14:textId="16CC4C78" w:rsidR="004E7E27" w:rsidRPr="00B87B2D" w:rsidRDefault="004E7E27" w:rsidP="004E7E27">
            <w:pPr>
              <w:spacing w:after="0" w:line="240" w:lineRule="auto"/>
              <w:jc w:val="center"/>
              <w:rPr>
                <w:sz w:val="26"/>
                <w:szCs w:val="26"/>
              </w:rPr>
            </w:pPr>
            <w:r w:rsidRPr="00B87B2D">
              <w:rPr>
                <w:sz w:val="26"/>
                <w:szCs w:val="26"/>
              </w:rPr>
              <w:t>33,2</w:t>
            </w:r>
          </w:p>
        </w:tc>
        <w:tc>
          <w:tcPr>
            <w:tcW w:w="3613" w:type="dxa"/>
            <w:vMerge w:val="restart"/>
            <w:vAlign w:val="center"/>
          </w:tcPr>
          <w:p w14:paraId="7DB1397D" w14:textId="71D261C9" w:rsidR="004E7E27" w:rsidRPr="00B87B2D" w:rsidRDefault="004E7E27" w:rsidP="004E7E27">
            <w:pPr>
              <w:spacing w:after="0" w:line="240" w:lineRule="auto"/>
              <w:jc w:val="both"/>
              <w:rPr>
                <w:sz w:val="26"/>
                <w:szCs w:val="26"/>
              </w:rPr>
            </w:pPr>
            <w:bookmarkStart w:id="0" w:name="_Hlk232605959"/>
            <w:r w:rsidRPr="00B87B2D">
              <w:rPr>
                <w:sz w:val="26"/>
                <w:szCs w:val="26"/>
              </w:rPr>
              <w:t xml:space="preserve">Cắt Ràng dài khoảng 30-40 cm, tán rộng được bó xếp gọn gàng; cắm ràng đều trên diện tích mặt </w:t>
            </w:r>
            <w:r w:rsidRPr="00B87B2D">
              <w:rPr>
                <w:sz w:val="26"/>
                <w:szCs w:val="26"/>
              </w:rPr>
              <w:lastRenderedPageBreak/>
              <w:t>luống, đảm bảo tỉ lệ che sáng quy định, không làm ảnh hưởng cây con hoặc hạt gieo.</w:t>
            </w:r>
            <w:bookmarkEnd w:id="0"/>
          </w:p>
        </w:tc>
      </w:tr>
      <w:tr w:rsidR="00B87B2D" w:rsidRPr="00B87B2D" w14:paraId="63E25F1E" w14:textId="116FA1E7" w:rsidTr="00334E32">
        <w:trPr>
          <w:trHeight w:val="915"/>
        </w:trPr>
        <w:tc>
          <w:tcPr>
            <w:tcW w:w="960" w:type="dxa"/>
            <w:vAlign w:val="center"/>
          </w:tcPr>
          <w:p w14:paraId="39FE44E7" w14:textId="4BED1774" w:rsidR="004E7E27" w:rsidRPr="00B87B2D" w:rsidRDefault="004E7E27" w:rsidP="004E7E27">
            <w:pPr>
              <w:spacing w:after="0" w:line="240" w:lineRule="auto"/>
              <w:jc w:val="center"/>
              <w:rPr>
                <w:sz w:val="26"/>
                <w:szCs w:val="26"/>
              </w:rPr>
            </w:pPr>
            <w:r w:rsidRPr="00B87B2D">
              <w:rPr>
                <w:sz w:val="26"/>
                <w:szCs w:val="26"/>
              </w:rPr>
              <w:lastRenderedPageBreak/>
              <w:t>VU.46</w:t>
            </w:r>
          </w:p>
        </w:tc>
        <w:tc>
          <w:tcPr>
            <w:tcW w:w="2412" w:type="dxa"/>
            <w:vAlign w:val="center"/>
          </w:tcPr>
          <w:p w14:paraId="6AA629BB" w14:textId="408AFE72" w:rsidR="004E7E27" w:rsidRPr="00B87B2D" w:rsidRDefault="004E7E27" w:rsidP="004E7E27">
            <w:pPr>
              <w:spacing w:after="0" w:line="240" w:lineRule="auto"/>
              <w:jc w:val="both"/>
              <w:rPr>
                <w:sz w:val="26"/>
                <w:szCs w:val="26"/>
              </w:rPr>
            </w:pPr>
            <w:r w:rsidRPr="00B87B2D">
              <w:rPr>
                <w:sz w:val="26"/>
                <w:szCs w:val="26"/>
              </w:rPr>
              <w:t>Độ che sáng từ 50 -75 %</w:t>
            </w:r>
          </w:p>
        </w:tc>
        <w:tc>
          <w:tcPr>
            <w:tcW w:w="1415" w:type="dxa"/>
            <w:vMerge/>
            <w:vAlign w:val="center"/>
          </w:tcPr>
          <w:p w14:paraId="039BE6A5" w14:textId="2F5025D2" w:rsidR="004E7E27" w:rsidRPr="00B87B2D" w:rsidRDefault="004E7E27" w:rsidP="004E7E27">
            <w:pPr>
              <w:spacing w:after="0" w:line="240" w:lineRule="auto"/>
              <w:rPr>
                <w:sz w:val="26"/>
                <w:szCs w:val="26"/>
              </w:rPr>
            </w:pPr>
          </w:p>
        </w:tc>
        <w:tc>
          <w:tcPr>
            <w:tcW w:w="809" w:type="dxa"/>
            <w:noWrap/>
            <w:vAlign w:val="center"/>
          </w:tcPr>
          <w:p w14:paraId="0EEBF726" w14:textId="76F5246E" w:rsidR="004E7E27" w:rsidRPr="00B87B2D" w:rsidRDefault="004E7E27" w:rsidP="004E7E27">
            <w:pPr>
              <w:spacing w:after="0" w:line="240" w:lineRule="auto"/>
              <w:jc w:val="center"/>
              <w:rPr>
                <w:sz w:val="26"/>
                <w:szCs w:val="26"/>
              </w:rPr>
            </w:pPr>
            <w:r w:rsidRPr="00B87B2D">
              <w:rPr>
                <w:sz w:val="26"/>
                <w:szCs w:val="26"/>
              </w:rPr>
              <w:t>26,9</w:t>
            </w:r>
          </w:p>
        </w:tc>
        <w:tc>
          <w:tcPr>
            <w:tcW w:w="3613" w:type="dxa"/>
            <w:vMerge/>
            <w:vAlign w:val="center"/>
          </w:tcPr>
          <w:p w14:paraId="0D7530EB" w14:textId="3583841A" w:rsidR="004E7E27" w:rsidRPr="00B87B2D" w:rsidRDefault="004E7E27" w:rsidP="004E7E27">
            <w:pPr>
              <w:spacing w:after="0" w:line="240" w:lineRule="auto"/>
              <w:rPr>
                <w:sz w:val="26"/>
                <w:szCs w:val="26"/>
              </w:rPr>
            </w:pPr>
          </w:p>
        </w:tc>
      </w:tr>
      <w:tr w:rsidR="00B87B2D" w:rsidRPr="00B87B2D" w14:paraId="51F90A89" w14:textId="4370254D" w:rsidTr="00334E32">
        <w:trPr>
          <w:trHeight w:val="915"/>
        </w:trPr>
        <w:tc>
          <w:tcPr>
            <w:tcW w:w="960" w:type="dxa"/>
            <w:vAlign w:val="center"/>
          </w:tcPr>
          <w:p w14:paraId="7E67E121" w14:textId="3E8C3F8F" w:rsidR="004E7E27" w:rsidRPr="00B87B2D" w:rsidRDefault="004E7E27" w:rsidP="004E7E27">
            <w:pPr>
              <w:spacing w:after="0" w:line="240" w:lineRule="auto"/>
              <w:jc w:val="center"/>
              <w:rPr>
                <w:sz w:val="26"/>
                <w:szCs w:val="26"/>
              </w:rPr>
            </w:pPr>
            <w:r w:rsidRPr="00B87B2D">
              <w:rPr>
                <w:sz w:val="26"/>
                <w:szCs w:val="26"/>
              </w:rPr>
              <w:t>VU.47</w:t>
            </w:r>
          </w:p>
        </w:tc>
        <w:tc>
          <w:tcPr>
            <w:tcW w:w="2412" w:type="dxa"/>
            <w:vAlign w:val="center"/>
          </w:tcPr>
          <w:p w14:paraId="7234AA05" w14:textId="3184F5B1" w:rsidR="004E7E27" w:rsidRPr="00B87B2D" w:rsidRDefault="004E7E27" w:rsidP="004E7E27">
            <w:pPr>
              <w:spacing w:after="0" w:line="240" w:lineRule="auto"/>
              <w:jc w:val="both"/>
              <w:rPr>
                <w:sz w:val="26"/>
                <w:szCs w:val="26"/>
              </w:rPr>
            </w:pPr>
            <w:r w:rsidRPr="00B87B2D">
              <w:rPr>
                <w:sz w:val="26"/>
                <w:szCs w:val="26"/>
              </w:rPr>
              <w:t>Độ che sáng trên 75%</w:t>
            </w:r>
          </w:p>
        </w:tc>
        <w:tc>
          <w:tcPr>
            <w:tcW w:w="1415" w:type="dxa"/>
            <w:vMerge/>
            <w:vAlign w:val="center"/>
          </w:tcPr>
          <w:p w14:paraId="696B658B" w14:textId="54D26197" w:rsidR="004E7E27" w:rsidRPr="00B87B2D" w:rsidRDefault="004E7E27" w:rsidP="004E7E27">
            <w:pPr>
              <w:spacing w:after="0" w:line="240" w:lineRule="auto"/>
              <w:rPr>
                <w:sz w:val="26"/>
                <w:szCs w:val="26"/>
              </w:rPr>
            </w:pPr>
          </w:p>
        </w:tc>
        <w:tc>
          <w:tcPr>
            <w:tcW w:w="809" w:type="dxa"/>
            <w:noWrap/>
            <w:vAlign w:val="center"/>
          </w:tcPr>
          <w:p w14:paraId="58237CB5" w14:textId="043CE17D" w:rsidR="004E7E27" w:rsidRPr="00B87B2D" w:rsidRDefault="004E7E27" w:rsidP="004E7E27">
            <w:pPr>
              <w:spacing w:after="0" w:line="240" w:lineRule="auto"/>
              <w:jc w:val="center"/>
              <w:rPr>
                <w:sz w:val="26"/>
                <w:szCs w:val="26"/>
              </w:rPr>
            </w:pPr>
            <w:r w:rsidRPr="00B87B2D">
              <w:rPr>
                <w:sz w:val="26"/>
                <w:szCs w:val="26"/>
              </w:rPr>
              <w:t>20,5</w:t>
            </w:r>
          </w:p>
        </w:tc>
        <w:tc>
          <w:tcPr>
            <w:tcW w:w="3613" w:type="dxa"/>
            <w:vMerge/>
            <w:vAlign w:val="center"/>
          </w:tcPr>
          <w:p w14:paraId="64740537" w14:textId="2EA32285" w:rsidR="004E7E27" w:rsidRPr="00B87B2D" w:rsidRDefault="004E7E27" w:rsidP="004E7E27">
            <w:pPr>
              <w:spacing w:after="0" w:line="240" w:lineRule="auto"/>
              <w:rPr>
                <w:sz w:val="26"/>
                <w:szCs w:val="26"/>
              </w:rPr>
            </w:pPr>
          </w:p>
        </w:tc>
      </w:tr>
      <w:tr w:rsidR="00B87B2D" w:rsidRPr="00B87B2D" w14:paraId="11E30A22" w14:textId="222BF21E" w:rsidTr="00334E32">
        <w:trPr>
          <w:trHeight w:val="690"/>
        </w:trPr>
        <w:tc>
          <w:tcPr>
            <w:tcW w:w="960" w:type="dxa"/>
            <w:vAlign w:val="center"/>
          </w:tcPr>
          <w:p w14:paraId="5A1617C3" w14:textId="6D7C45AF" w:rsidR="004E7E27" w:rsidRPr="00B87B2D" w:rsidRDefault="004E7E27" w:rsidP="004E7E27">
            <w:pPr>
              <w:spacing w:after="0" w:line="240" w:lineRule="auto"/>
              <w:jc w:val="center"/>
              <w:rPr>
                <w:sz w:val="26"/>
                <w:szCs w:val="26"/>
              </w:rPr>
            </w:pPr>
            <w:r w:rsidRPr="00B87B2D">
              <w:rPr>
                <w:sz w:val="26"/>
                <w:szCs w:val="26"/>
              </w:rPr>
              <w:t>2</w:t>
            </w:r>
          </w:p>
        </w:tc>
        <w:tc>
          <w:tcPr>
            <w:tcW w:w="2412" w:type="dxa"/>
            <w:vAlign w:val="center"/>
          </w:tcPr>
          <w:p w14:paraId="1C9A868F" w14:textId="7C019F00" w:rsidR="004E7E27" w:rsidRPr="00B87B2D" w:rsidRDefault="004E7E27" w:rsidP="004E7E27">
            <w:pPr>
              <w:spacing w:after="0" w:line="240" w:lineRule="auto"/>
              <w:jc w:val="both"/>
              <w:rPr>
                <w:sz w:val="26"/>
                <w:szCs w:val="26"/>
              </w:rPr>
            </w:pPr>
            <w:r w:rsidRPr="00B87B2D">
              <w:rPr>
                <w:sz w:val="26"/>
                <w:szCs w:val="26"/>
              </w:rPr>
              <w:t>Làm giàn che bằng vật liệu (tự nhiên) có sẵn</w:t>
            </w:r>
          </w:p>
        </w:tc>
        <w:tc>
          <w:tcPr>
            <w:tcW w:w="1415" w:type="dxa"/>
            <w:vAlign w:val="center"/>
          </w:tcPr>
          <w:p w14:paraId="6F28D2F2" w14:textId="0A433893" w:rsidR="004E7E27" w:rsidRPr="00B87B2D" w:rsidRDefault="004E7E27" w:rsidP="004E7E27">
            <w:pPr>
              <w:spacing w:after="0" w:line="240" w:lineRule="auto"/>
              <w:rPr>
                <w:sz w:val="26"/>
                <w:szCs w:val="26"/>
              </w:rPr>
            </w:pPr>
            <w:r w:rsidRPr="00B87B2D">
              <w:rPr>
                <w:sz w:val="26"/>
                <w:szCs w:val="26"/>
              </w:rPr>
              <w:t> </w:t>
            </w:r>
          </w:p>
        </w:tc>
        <w:tc>
          <w:tcPr>
            <w:tcW w:w="809" w:type="dxa"/>
            <w:noWrap/>
            <w:vAlign w:val="center"/>
          </w:tcPr>
          <w:p w14:paraId="0C317432" w14:textId="1556359D" w:rsidR="004E7E27" w:rsidRPr="00B87B2D" w:rsidRDefault="004E7E27" w:rsidP="004E7E27">
            <w:pPr>
              <w:spacing w:after="0" w:line="240" w:lineRule="auto"/>
              <w:rPr>
                <w:sz w:val="26"/>
                <w:szCs w:val="26"/>
              </w:rPr>
            </w:pPr>
            <w:r w:rsidRPr="00B87B2D">
              <w:rPr>
                <w:sz w:val="26"/>
                <w:szCs w:val="26"/>
              </w:rPr>
              <w:t> </w:t>
            </w:r>
          </w:p>
        </w:tc>
        <w:tc>
          <w:tcPr>
            <w:tcW w:w="3613" w:type="dxa"/>
            <w:noWrap/>
            <w:vAlign w:val="center"/>
          </w:tcPr>
          <w:p w14:paraId="60435364" w14:textId="47A50E8C" w:rsidR="004E7E27" w:rsidRPr="00B87B2D" w:rsidRDefault="004E7E27" w:rsidP="004E7E27">
            <w:pPr>
              <w:spacing w:after="0" w:line="240" w:lineRule="auto"/>
              <w:jc w:val="both"/>
              <w:rPr>
                <w:sz w:val="26"/>
                <w:szCs w:val="26"/>
              </w:rPr>
            </w:pPr>
            <w:r w:rsidRPr="00B87B2D">
              <w:rPr>
                <w:sz w:val="26"/>
                <w:szCs w:val="26"/>
              </w:rPr>
              <w:t> </w:t>
            </w:r>
          </w:p>
        </w:tc>
      </w:tr>
      <w:tr w:rsidR="00B87B2D" w:rsidRPr="00B87B2D" w14:paraId="510D8C2A" w14:textId="639DD687" w:rsidTr="00334E32">
        <w:trPr>
          <w:trHeight w:val="705"/>
        </w:trPr>
        <w:tc>
          <w:tcPr>
            <w:tcW w:w="960" w:type="dxa"/>
            <w:vAlign w:val="center"/>
          </w:tcPr>
          <w:p w14:paraId="4E0875EB" w14:textId="565DED97" w:rsidR="004E7E27" w:rsidRPr="00B87B2D" w:rsidRDefault="004E7E27" w:rsidP="004E7E27">
            <w:pPr>
              <w:spacing w:after="0" w:line="240" w:lineRule="auto"/>
              <w:jc w:val="center"/>
              <w:rPr>
                <w:sz w:val="26"/>
                <w:szCs w:val="26"/>
              </w:rPr>
            </w:pPr>
            <w:r w:rsidRPr="00B87B2D">
              <w:rPr>
                <w:sz w:val="26"/>
                <w:szCs w:val="26"/>
              </w:rPr>
              <w:t>VU.48</w:t>
            </w:r>
          </w:p>
        </w:tc>
        <w:tc>
          <w:tcPr>
            <w:tcW w:w="2412" w:type="dxa"/>
            <w:vAlign w:val="center"/>
          </w:tcPr>
          <w:p w14:paraId="35A0A1B9" w14:textId="39B0395E" w:rsidR="004E7E27" w:rsidRPr="00B87B2D" w:rsidRDefault="004E7E27" w:rsidP="004E7E27">
            <w:pPr>
              <w:spacing w:after="0" w:line="240" w:lineRule="auto"/>
              <w:jc w:val="both"/>
              <w:rPr>
                <w:sz w:val="26"/>
                <w:szCs w:val="26"/>
              </w:rPr>
            </w:pPr>
            <w:r w:rsidRPr="00B87B2D">
              <w:rPr>
                <w:sz w:val="26"/>
                <w:szCs w:val="26"/>
              </w:rPr>
              <w:t>Độ che sáng dưới 50 %</w:t>
            </w:r>
          </w:p>
        </w:tc>
        <w:tc>
          <w:tcPr>
            <w:tcW w:w="1415" w:type="dxa"/>
            <w:vMerge w:val="restart"/>
            <w:noWrap/>
            <w:vAlign w:val="center"/>
          </w:tcPr>
          <w:p w14:paraId="6E68F884" w14:textId="3170E564" w:rsidR="004E7E27" w:rsidRPr="00B87B2D" w:rsidRDefault="004E7E27" w:rsidP="004E7E27">
            <w:pPr>
              <w:spacing w:after="0" w:line="240" w:lineRule="auto"/>
              <w:jc w:val="center"/>
              <w:rPr>
                <w:sz w:val="26"/>
                <w:szCs w:val="26"/>
              </w:rPr>
            </w:pPr>
            <w:r w:rsidRPr="00B87B2D">
              <w:rPr>
                <w:sz w:val="26"/>
                <w:szCs w:val="26"/>
              </w:rPr>
              <w:t>m</w:t>
            </w:r>
            <w:r w:rsidRPr="00B87B2D">
              <w:rPr>
                <w:sz w:val="26"/>
                <w:szCs w:val="26"/>
                <w:vertAlign w:val="superscript"/>
              </w:rPr>
              <w:t>2</w:t>
            </w:r>
            <w:r w:rsidRPr="00B87B2D">
              <w:rPr>
                <w:sz w:val="26"/>
                <w:szCs w:val="26"/>
              </w:rPr>
              <w:t>/công</w:t>
            </w:r>
          </w:p>
        </w:tc>
        <w:tc>
          <w:tcPr>
            <w:tcW w:w="809" w:type="dxa"/>
            <w:vAlign w:val="center"/>
          </w:tcPr>
          <w:p w14:paraId="4C12D6A4" w14:textId="195E68AE" w:rsidR="004E7E27" w:rsidRPr="00B87B2D" w:rsidRDefault="004E7E27" w:rsidP="004E7E27">
            <w:pPr>
              <w:spacing w:after="0" w:line="240" w:lineRule="auto"/>
              <w:jc w:val="center"/>
              <w:rPr>
                <w:sz w:val="26"/>
                <w:szCs w:val="26"/>
              </w:rPr>
            </w:pPr>
            <w:r w:rsidRPr="00B87B2D">
              <w:rPr>
                <w:sz w:val="26"/>
                <w:szCs w:val="26"/>
              </w:rPr>
              <w:t>15,3</w:t>
            </w:r>
          </w:p>
        </w:tc>
        <w:tc>
          <w:tcPr>
            <w:tcW w:w="3613" w:type="dxa"/>
            <w:vMerge w:val="restart"/>
            <w:vAlign w:val="center"/>
          </w:tcPr>
          <w:p w14:paraId="09C120A2" w14:textId="6EF90E13" w:rsidR="004E7E27" w:rsidRPr="00B87B2D" w:rsidRDefault="004E7E27" w:rsidP="004E7E27">
            <w:pPr>
              <w:spacing w:after="0" w:line="240" w:lineRule="auto"/>
              <w:jc w:val="both"/>
              <w:rPr>
                <w:sz w:val="26"/>
                <w:szCs w:val="26"/>
              </w:rPr>
            </w:pPr>
            <w:r w:rsidRPr="00B87B2D">
              <w:rPr>
                <w:sz w:val="26"/>
                <w:szCs w:val="26"/>
              </w:rPr>
              <w:t>Vận chuyển vật liệu đến vườn ươm, cắm ràng đều trên diện tích mặt luống, đảm bảo tỉ lệ che sáng quy định, không làm ảnh hưởng cây con hoặc hạt gieo.</w:t>
            </w:r>
          </w:p>
        </w:tc>
      </w:tr>
      <w:tr w:rsidR="00B87B2D" w:rsidRPr="00B87B2D" w14:paraId="62DD7D41" w14:textId="5FA85700" w:rsidTr="00334E32">
        <w:trPr>
          <w:trHeight w:val="705"/>
        </w:trPr>
        <w:tc>
          <w:tcPr>
            <w:tcW w:w="960" w:type="dxa"/>
            <w:vAlign w:val="center"/>
          </w:tcPr>
          <w:p w14:paraId="0FC712A2" w14:textId="484C6BCE" w:rsidR="004E7E27" w:rsidRPr="00B87B2D" w:rsidRDefault="004E7E27" w:rsidP="004E7E27">
            <w:pPr>
              <w:spacing w:after="0" w:line="240" w:lineRule="auto"/>
              <w:jc w:val="center"/>
              <w:rPr>
                <w:sz w:val="26"/>
                <w:szCs w:val="26"/>
              </w:rPr>
            </w:pPr>
            <w:r w:rsidRPr="00B87B2D">
              <w:rPr>
                <w:sz w:val="26"/>
                <w:szCs w:val="26"/>
              </w:rPr>
              <w:t>VU.49</w:t>
            </w:r>
          </w:p>
        </w:tc>
        <w:tc>
          <w:tcPr>
            <w:tcW w:w="2412" w:type="dxa"/>
            <w:vAlign w:val="center"/>
          </w:tcPr>
          <w:p w14:paraId="63228F7D" w14:textId="7D90BFE9" w:rsidR="004E7E27" w:rsidRPr="00B87B2D" w:rsidRDefault="004E7E27" w:rsidP="004E7E27">
            <w:pPr>
              <w:spacing w:after="0" w:line="240" w:lineRule="auto"/>
              <w:jc w:val="both"/>
              <w:rPr>
                <w:sz w:val="26"/>
                <w:szCs w:val="26"/>
              </w:rPr>
            </w:pPr>
            <w:r w:rsidRPr="00B87B2D">
              <w:rPr>
                <w:sz w:val="26"/>
                <w:szCs w:val="26"/>
              </w:rPr>
              <w:t>Độ che sáng từ 50 -75 %</w:t>
            </w:r>
          </w:p>
        </w:tc>
        <w:tc>
          <w:tcPr>
            <w:tcW w:w="1415" w:type="dxa"/>
            <w:vMerge/>
            <w:vAlign w:val="center"/>
          </w:tcPr>
          <w:p w14:paraId="3FE7A8EB" w14:textId="351F430F" w:rsidR="004E7E27" w:rsidRPr="00B87B2D" w:rsidRDefault="004E7E27" w:rsidP="004E7E27">
            <w:pPr>
              <w:spacing w:after="0" w:line="240" w:lineRule="auto"/>
              <w:rPr>
                <w:sz w:val="26"/>
                <w:szCs w:val="26"/>
              </w:rPr>
            </w:pPr>
          </w:p>
        </w:tc>
        <w:tc>
          <w:tcPr>
            <w:tcW w:w="809" w:type="dxa"/>
            <w:vAlign w:val="center"/>
          </w:tcPr>
          <w:p w14:paraId="35481889" w14:textId="723030DD" w:rsidR="004E7E27" w:rsidRPr="00B87B2D" w:rsidRDefault="004E7E27" w:rsidP="004E7E27">
            <w:pPr>
              <w:spacing w:after="0" w:line="240" w:lineRule="auto"/>
              <w:jc w:val="center"/>
              <w:rPr>
                <w:sz w:val="26"/>
                <w:szCs w:val="26"/>
              </w:rPr>
            </w:pPr>
            <w:r w:rsidRPr="00B87B2D">
              <w:rPr>
                <w:sz w:val="26"/>
                <w:szCs w:val="26"/>
              </w:rPr>
              <w:t>14</w:t>
            </w:r>
          </w:p>
        </w:tc>
        <w:tc>
          <w:tcPr>
            <w:tcW w:w="3613" w:type="dxa"/>
            <w:vMerge/>
            <w:vAlign w:val="center"/>
          </w:tcPr>
          <w:p w14:paraId="29E21F74" w14:textId="3DCF9588" w:rsidR="004E7E27" w:rsidRPr="00B87B2D" w:rsidRDefault="004E7E27" w:rsidP="004E7E27">
            <w:pPr>
              <w:spacing w:after="0" w:line="240" w:lineRule="auto"/>
              <w:rPr>
                <w:sz w:val="26"/>
                <w:szCs w:val="26"/>
              </w:rPr>
            </w:pPr>
          </w:p>
        </w:tc>
      </w:tr>
      <w:tr w:rsidR="00B87B2D" w:rsidRPr="00B87B2D" w14:paraId="382A1B35" w14:textId="273A480D" w:rsidTr="00334E32">
        <w:trPr>
          <w:trHeight w:val="705"/>
        </w:trPr>
        <w:tc>
          <w:tcPr>
            <w:tcW w:w="960" w:type="dxa"/>
            <w:vAlign w:val="center"/>
          </w:tcPr>
          <w:p w14:paraId="661B17D4" w14:textId="23DF88FF" w:rsidR="004E7E27" w:rsidRPr="00B87B2D" w:rsidRDefault="004E7E27" w:rsidP="004E7E27">
            <w:pPr>
              <w:spacing w:after="0" w:line="240" w:lineRule="auto"/>
              <w:jc w:val="center"/>
              <w:rPr>
                <w:sz w:val="26"/>
                <w:szCs w:val="26"/>
              </w:rPr>
            </w:pPr>
            <w:r w:rsidRPr="00B87B2D">
              <w:rPr>
                <w:sz w:val="26"/>
                <w:szCs w:val="26"/>
              </w:rPr>
              <w:t>VU.50</w:t>
            </w:r>
          </w:p>
        </w:tc>
        <w:tc>
          <w:tcPr>
            <w:tcW w:w="2412" w:type="dxa"/>
            <w:vAlign w:val="center"/>
          </w:tcPr>
          <w:p w14:paraId="386E0B77" w14:textId="354A134D" w:rsidR="004E7E27" w:rsidRPr="00B87B2D" w:rsidRDefault="004E7E27" w:rsidP="004E7E27">
            <w:pPr>
              <w:spacing w:after="0" w:line="240" w:lineRule="auto"/>
              <w:jc w:val="both"/>
              <w:rPr>
                <w:sz w:val="26"/>
                <w:szCs w:val="26"/>
              </w:rPr>
            </w:pPr>
            <w:r w:rsidRPr="00B87B2D">
              <w:rPr>
                <w:sz w:val="26"/>
                <w:szCs w:val="26"/>
              </w:rPr>
              <w:t>Độ che sáng trên 75%</w:t>
            </w:r>
          </w:p>
        </w:tc>
        <w:tc>
          <w:tcPr>
            <w:tcW w:w="1415" w:type="dxa"/>
            <w:vMerge/>
            <w:vAlign w:val="center"/>
          </w:tcPr>
          <w:p w14:paraId="70BA99D6" w14:textId="75D353E0" w:rsidR="004E7E27" w:rsidRPr="00B87B2D" w:rsidRDefault="004E7E27" w:rsidP="004E7E27">
            <w:pPr>
              <w:spacing w:after="0" w:line="240" w:lineRule="auto"/>
              <w:rPr>
                <w:sz w:val="26"/>
                <w:szCs w:val="26"/>
              </w:rPr>
            </w:pPr>
          </w:p>
        </w:tc>
        <w:tc>
          <w:tcPr>
            <w:tcW w:w="809" w:type="dxa"/>
            <w:vAlign w:val="center"/>
          </w:tcPr>
          <w:p w14:paraId="41AC9D21" w14:textId="576DE708" w:rsidR="004E7E27" w:rsidRPr="00B87B2D" w:rsidRDefault="004E7E27" w:rsidP="004E7E27">
            <w:pPr>
              <w:spacing w:after="0" w:line="240" w:lineRule="auto"/>
              <w:jc w:val="center"/>
              <w:rPr>
                <w:sz w:val="26"/>
                <w:szCs w:val="26"/>
              </w:rPr>
            </w:pPr>
            <w:r w:rsidRPr="00B87B2D">
              <w:rPr>
                <w:sz w:val="26"/>
                <w:szCs w:val="26"/>
              </w:rPr>
              <w:t>11,9</w:t>
            </w:r>
          </w:p>
        </w:tc>
        <w:tc>
          <w:tcPr>
            <w:tcW w:w="3613" w:type="dxa"/>
            <w:vMerge/>
            <w:vAlign w:val="center"/>
          </w:tcPr>
          <w:p w14:paraId="1614D488" w14:textId="2E44FA12" w:rsidR="004E7E27" w:rsidRPr="00B87B2D" w:rsidRDefault="004E7E27" w:rsidP="004E7E27">
            <w:pPr>
              <w:spacing w:after="0" w:line="240" w:lineRule="auto"/>
              <w:rPr>
                <w:sz w:val="26"/>
                <w:szCs w:val="26"/>
              </w:rPr>
            </w:pPr>
          </w:p>
        </w:tc>
      </w:tr>
      <w:tr w:rsidR="00B87B2D" w:rsidRPr="00B87B2D" w14:paraId="49145B2E" w14:textId="77777777" w:rsidTr="0079428F">
        <w:trPr>
          <w:trHeight w:val="705"/>
        </w:trPr>
        <w:tc>
          <w:tcPr>
            <w:tcW w:w="960" w:type="dxa"/>
            <w:vAlign w:val="center"/>
            <w:hideMark/>
          </w:tcPr>
          <w:p w14:paraId="426283C4" w14:textId="77777777" w:rsidR="004E7E27" w:rsidRPr="00B87B2D" w:rsidRDefault="004E7E27" w:rsidP="004E7E27">
            <w:pPr>
              <w:spacing w:after="0" w:line="240" w:lineRule="auto"/>
              <w:jc w:val="center"/>
              <w:rPr>
                <w:sz w:val="26"/>
                <w:szCs w:val="26"/>
              </w:rPr>
            </w:pPr>
            <w:r w:rsidRPr="00B87B2D">
              <w:rPr>
                <w:sz w:val="26"/>
                <w:szCs w:val="26"/>
              </w:rPr>
              <w:t>2</w:t>
            </w:r>
          </w:p>
        </w:tc>
        <w:tc>
          <w:tcPr>
            <w:tcW w:w="2412" w:type="dxa"/>
            <w:vAlign w:val="center"/>
            <w:hideMark/>
          </w:tcPr>
          <w:p w14:paraId="5865C2EE" w14:textId="77777777" w:rsidR="004E7E27" w:rsidRPr="00B87B2D" w:rsidRDefault="004E7E27" w:rsidP="004E7E27">
            <w:pPr>
              <w:spacing w:after="0" w:line="240" w:lineRule="auto"/>
              <w:jc w:val="both"/>
              <w:rPr>
                <w:sz w:val="26"/>
                <w:szCs w:val="26"/>
              </w:rPr>
            </w:pPr>
            <w:r w:rsidRPr="00B87B2D">
              <w:rPr>
                <w:sz w:val="26"/>
                <w:szCs w:val="26"/>
              </w:rPr>
              <w:t>Làm giàn che bằng vật liệu lưới che sáng</w:t>
            </w:r>
          </w:p>
        </w:tc>
        <w:tc>
          <w:tcPr>
            <w:tcW w:w="1415" w:type="dxa"/>
            <w:noWrap/>
            <w:vAlign w:val="center"/>
            <w:hideMark/>
          </w:tcPr>
          <w:p w14:paraId="52F3FE4D" w14:textId="77777777" w:rsidR="004E7E27" w:rsidRPr="00B87B2D" w:rsidRDefault="004E7E27" w:rsidP="004E7E27">
            <w:pPr>
              <w:spacing w:after="0" w:line="240" w:lineRule="auto"/>
              <w:jc w:val="center"/>
              <w:rPr>
                <w:sz w:val="26"/>
                <w:szCs w:val="26"/>
              </w:rPr>
            </w:pPr>
            <w:r w:rsidRPr="00B87B2D">
              <w:rPr>
                <w:sz w:val="26"/>
                <w:szCs w:val="26"/>
              </w:rPr>
              <w:t> </w:t>
            </w:r>
          </w:p>
        </w:tc>
        <w:tc>
          <w:tcPr>
            <w:tcW w:w="809" w:type="dxa"/>
            <w:vAlign w:val="center"/>
            <w:hideMark/>
          </w:tcPr>
          <w:p w14:paraId="756FA1A4" w14:textId="77777777" w:rsidR="004E7E27" w:rsidRPr="00B87B2D" w:rsidRDefault="004E7E27" w:rsidP="004E7E27">
            <w:pPr>
              <w:spacing w:after="0" w:line="240" w:lineRule="auto"/>
              <w:jc w:val="center"/>
              <w:rPr>
                <w:sz w:val="26"/>
                <w:szCs w:val="26"/>
              </w:rPr>
            </w:pPr>
            <w:r w:rsidRPr="00B87B2D">
              <w:rPr>
                <w:sz w:val="26"/>
                <w:szCs w:val="26"/>
              </w:rPr>
              <w:t> </w:t>
            </w:r>
          </w:p>
        </w:tc>
        <w:tc>
          <w:tcPr>
            <w:tcW w:w="3613" w:type="dxa"/>
            <w:vAlign w:val="center"/>
            <w:hideMark/>
          </w:tcPr>
          <w:p w14:paraId="56991054" w14:textId="77777777" w:rsidR="004E7E27" w:rsidRPr="00B87B2D" w:rsidRDefault="004E7E27" w:rsidP="004E7E27">
            <w:pPr>
              <w:spacing w:after="0" w:line="240" w:lineRule="auto"/>
              <w:jc w:val="both"/>
              <w:rPr>
                <w:sz w:val="26"/>
                <w:szCs w:val="26"/>
              </w:rPr>
            </w:pPr>
            <w:r w:rsidRPr="00B87B2D">
              <w:rPr>
                <w:sz w:val="26"/>
                <w:szCs w:val="26"/>
              </w:rPr>
              <w:t> </w:t>
            </w:r>
          </w:p>
        </w:tc>
      </w:tr>
      <w:tr w:rsidR="00B87B2D" w:rsidRPr="00B87B2D" w14:paraId="556303F7" w14:textId="77777777" w:rsidTr="0079428F">
        <w:trPr>
          <w:trHeight w:val="705"/>
        </w:trPr>
        <w:tc>
          <w:tcPr>
            <w:tcW w:w="960" w:type="dxa"/>
            <w:vAlign w:val="center"/>
            <w:hideMark/>
          </w:tcPr>
          <w:p w14:paraId="2CFAC66F" w14:textId="77777777" w:rsidR="004E7E27" w:rsidRPr="00B87B2D" w:rsidRDefault="004E7E27" w:rsidP="004E7E27">
            <w:pPr>
              <w:spacing w:after="0" w:line="240" w:lineRule="auto"/>
              <w:jc w:val="center"/>
              <w:rPr>
                <w:sz w:val="26"/>
                <w:szCs w:val="26"/>
              </w:rPr>
            </w:pPr>
            <w:r w:rsidRPr="00B87B2D">
              <w:rPr>
                <w:sz w:val="26"/>
                <w:szCs w:val="26"/>
              </w:rPr>
              <w:t>VU.51</w:t>
            </w:r>
          </w:p>
        </w:tc>
        <w:tc>
          <w:tcPr>
            <w:tcW w:w="2412" w:type="dxa"/>
            <w:vAlign w:val="center"/>
            <w:hideMark/>
          </w:tcPr>
          <w:p w14:paraId="2B9B582F" w14:textId="77777777" w:rsidR="004E7E27" w:rsidRPr="00B87B2D" w:rsidRDefault="004E7E27" w:rsidP="004E7E27">
            <w:pPr>
              <w:spacing w:after="0" w:line="240" w:lineRule="auto"/>
              <w:jc w:val="both"/>
              <w:rPr>
                <w:sz w:val="26"/>
                <w:szCs w:val="26"/>
              </w:rPr>
            </w:pPr>
            <w:r w:rsidRPr="00B87B2D">
              <w:rPr>
                <w:sz w:val="26"/>
                <w:szCs w:val="26"/>
              </w:rPr>
              <w:t>Độ che sáng dưới 50 %</w:t>
            </w:r>
          </w:p>
        </w:tc>
        <w:tc>
          <w:tcPr>
            <w:tcW w:w="1415" w:type="dxa"/>
            <w:vMerge w:val="restart"/>
            <w:noWrap/>
            <w:vAlign w:val="center"/>
            <w:hideMark/>
          </w:tcPr>
          <w:p w14:paraId="0192BDF9" w14:textId="77777777" w:rsidR="004E7E27" w:rsidRPr="00B87B2D" w:rsidRDefault="004E7E27" w:rsidP="004E7E27">
            <w:pPr>
              <w:spacing w:after="0" w:line="240" w:lineRule="auto"/>
              <w:jc w:val="center"/>
              <w:rPr>
                <w:sz w:val="26"/>
                <w:szCs w:val="26"/>
              </w:rPr>
            </w:pPr>
            <w:r w:rsidRPr="00B87B2D">
              <w:rPr>
                <w:sz w:val="26"/>
                <w:szCs w:val="26"/>
              </w:rPr>
              <w:t>m</w:t>
            </w:r>
            <w:r w:rsidRPr="00B87B2D">
              <w:rPr>
                <w:sz w:val="26"/>
                <w:szCs w:val="26"/>
                <w:vertAlign w:val="superscript"/>
              </w:rPr>
              <w:t>2</w:t>
            </w:r>
            <w:r w:rsidRPr="00B87B2D">
              <w:rPr>
                <w:sz w:val="26"/>
                <w:szCs w:val="26"/>
              </w:rPr>
              <w:t>/công</w:t>
            </w:r>
          </w:p>
        </w:tc>
        <w:tc>
          <w:tcPr>
            <w:tcW w:w="809" w:type="dxa"/>
            <w:vAlign w:val="center"/>
            <w:hideMark/>
          </w:tcPr>
          <w:p w14:paraId="758EA417" w14:textId="77777777" w:rsidR="004E7E27" w:rsidRPr="00B87B2D" w:rsidRDefault="004E7E27" w:rsidP="004E7E27">
            <w:pPr>
              <w:spacing w:after="0" w:line="240" w:lineRule="auto"/>
              <w:jc w:val="center"/>
              <w:rPr>
                <w:sz w:val="26"/>
                <w:szCs w:val="26"/>
              </w:rPr>
            </w:pPr>
            <w:r w:rsidRPr="00B87B2D">
              <w:rPr>
                <w:rFonts w:eastAsia="Calibri"/>
                <w:sz w:val="26"/>
                <w:szCs w:val="26"/>
              </w:rPr>
              <w:t>51,82</w:t>
            </w:r>
          </w:p>
        </w:tc>
        <w:tc>
          <w:tcPr>
            <w:tcW w:w="3613" w:type="dxa"/>
            <w:vMerge w:val="restart"/>
            <w:vAlign w:val="center"/>
            <w:hideMark/>
          </w:tcPr>
          <w:p w14:paraId="7C39EDC1" w14:textId="77777777" w:rsidR="004E7E27" w:rsidRPr="00B87B2D" w:rsidRDefault="004E7E27" w:rsidP="004E7E27">
            <w:pPr>
              <w:spacing w:after="0" w:line="240" w:lineRule="auto"/>
              <w:jc w:val="both"/>
              <w:rPr>
                <w:sz w:val="26"/>
                <w:szCs w:val="26"/>
              </w:rPr>
            </w:pPr>
            <w:r w:rsidRPr="00B87B2D">
              <w:rPr>
                <w:sz w:val="26"/>
                <w:szCs w:val="26"/>
              </w:rPr>
              <w:t>Dựng khung và kéo lưới che sáng đảm bảo tỉ lệ che sáng quy định, không làm ảnh hưởng cây con hoặc hạt gieo.</w:t>
            </w:r>
          </w:p>
        </w:tc>
      </w:tr>
      <w:tr w:rsidR="00B87B2D" w:rsidRPr="00B87B2D" w14:paraId="66D61D48" w14:textId="77777777" w:rsidTr="0079428F">
        <w:trPr>
          <w:trHeight w:val="705"/>
        </w:trPr>
        <w:tc>
          <w:tcPr>
            <w:tcW w:w="960" w:type="dxa"/>
            <w:vAlign w:val="center"/>
            <w:hideMark/>
          </w:tcPr>
          <w:p w14:paraId="529C0880" w14:textId="77777777" w:rsidR="004E7E27" w:rsidRPr="00B87B2D" w:rsidRDefault="004E7E27" w:rsidP="004E7E27">
            <w:pPr>
              <w:spacing w:after="0" w:line="240" w:lineRule="auto"/>
              <w:jc w:val="center"/>
              <w:rPr>
                <w:sz w:val="26"/>
                <w:szCs w:val="26"/>
              </w:rPr>
            </w:pPr>
            <w:r w:rsidRPr="00B87B2D">
              <w:rPr>
                <w:sz w:val="26"/>
                <w:szCs w:val="26"/>
              </w:rPr>
              <w:t>VU.52</w:t>
            </w:r>
          </w:p>
        </w:tc>
        <w:tc>
          <w:tcPr>
            <w:tcW w:w="2412" w:type="dxa"/>
            <w:vAlign w:val="center"/>
            <w:hideMark/>
          </w:tcPr>
          <w:p w14:paraId="46FEF44F" w14:textId="77777777" w:rsidR="004E7E27" w:rsidRPr="00B87B2D" w:rsidRDefault="004E7E27" w:rsidP="004E7E27">
            <w:pPr>
              <w:spacing w:after="0" w:line="240" w:lineRule="auto"/>
              <w:jc w:val="both"/>
              <w:rPr>
                <w:sz w:val="26"/>
                <w:szCs w:val="26"/>
              </w:rPr>
            </w:pPr>
            <w:r w:rsidRPr="00B87B2D">
              <w:rPr>
                <w:sz w:val="26"/>
                <w:szCs w:val="26"/>
              </w:rPr>
              <w:t>Độ che sáng từ 50 -75 %</w:t>
            </w:r>
          </w:p>
        </w:tc>
        <w:tc>
          <w:tcPr>
            <w:tcW w:w="1415" w:type="dxa"/>
            <w:vMerge/>
            <w:vAlign w:val="center"/>
            <w:hideMark/>
          </w:tcPr>
          <w:p w14:paraId="3DEF646C" w14:textId="77777777" w:rsidR="004E7E27" w:rsidRPr="00B87B2D" w:rsidRDefault="004E7E27" w:rsidP="004E7E27">
            <w:pPr>
              <w:spacing w:after="0" w:line="240" w:lineRule="auto"/>
              <w:rPr>
                <w:sz w:val="26"/>
                <w:szCs w:val="26"/>
              </w:rPr>
            </w:pPr>
          </w:p>
        </w:tc>
        <w:tc>
          <w:tcPr>
            <w:tcW w:w="809" w:type="dxa"/>
            <w:vAlign w:val="center"/>
            <w:hideMark/>
          </w:tcPr>
          <w:p w14:paraId="23EC6864" w14:textId="77777777" w:rsidR="004E7E27" w:rsidRPr="00B87B2D" w:rsidRDefault="004E7E27" w:rsidP="004E7E27">
            <w:pPr>
              <w:spacing w:after="0" w:line="240" w:lineRule="auto"/>
              <w:jc w:val="center"/>
              <w:rPr>
                <w:sz w:val="26"/>
                <w:szCs w:val="26"/>
              </w:rPr>
            </w:pPr>
            <w:r w:rsidRPr="00B87B2D">
              <w:rPr>
                <w:rFonts w:eastAsia="Calibri"/>
                <w:sz w:val="26"/>
                <w:szCs w:val="26"/>
              </w:rPr>
              <w:t>41,99</w:t>
            </w:r>
          </w:p>
        </w:tc>
        <w:tc>
          <w:tcPr>
            <w:tcW w:w="3613" w:type="dxa"/>
            <w:vMerge/>
            <w:vAlign w:val="center"/>
            <w:hideMark/>
          </w:tcPr>
          <w:p w14:paraId="3F6D800C" w14:textId="77777777" w:rsidR="004E7E27" w:rsidRPr="00B87B2D" w:rsidRDefault="004E7E27" w:rsidP="004E7E27">
            <w:pPr>
              <w:spacing w:after="0" w:line="240" w:lineRule="auto"/>
              <w:rPr>
                <w:sz w:val="26"/>
                <w:szCs w:val="26"/>
              </w:rPr>
            </w:pPr>
          </w:p>
        </w:tc>
      </w:tr>
      <w:tr w:rsidR="00B87B2D" w:rsidRPr="00B87B2D" w14:paraId="7B9FE0D8" w14:textId="77777777" w:rsidTr="0079428F">
        <w:trPr>
          <w:trHeight w:val="705"/>
        </w:trPr>
        <w:tc>
          <w:tcPr>
            <w:tcW w:w="960" w:type="dxa"/>
            <w:vAlign w:val="center"/>
            <w:hideMark/>
          </w:tcPr>
          <w:p w14:paraId="3F2E3397" w14:textId="77777777" w:rsidR="004E7E27" w:rsidRPr="00B87B2D" w:rsidRDefault="004E7E27" w:rsidP="004E7E27">
            <w:pPr>
              <w:spacing w:after="0" w:line="240" w:lineRule="auto"/>
              <w:jc w:val="center"/>
              <w:rPr>
                <w:sz w:val="26"/>
                <w:szCs w:val="26"/>
              </w:rPr>
            </w:pPr>
            <w:r w:rsidRPr="00B87B2D">
              <w:rPr>
                <w:sz w:val="26"/>
                <w:szCs w:val="26"/>
              </w:rPr>
              <w:t>VU.53</w:t>
            </w:r>
          </w:p>
        </w:tc>
        <w:tc>
          <w:tcPr>
            <w:tcW w:w="2412" w:type="dxa"/>
            <w:vAlign w:val="center"/>
            <w:hideMark/>
          </w:tcPr>
          <w:p w14:paraId="6A7DF8ED" w14:textId="77777777" w:rsidR="004E7E27" w:rsidRPr="00B87B2D" w:rsidRDefault="004E7E27" w:rsidP="004E7E27">
            <w:pPr>
              <w:spacing w:after="0" w:line="240" w:lineRule="auto"/>
              <w:jc w:val="both"/>
              <w:rPr>
                <w:sz w:val="26"/>
                <w:szCs w:val="26"/>
              </w:rPr>
            </w:pPr>
            <w:r w:rsidRPr="00B87B2D">
              <w:rPr>
                <w:sz w:val="26"/>
                <w:szCs w:val="26"/>
              </w:rPr>
              <w:t>Độ che sáng trên 75%</w:t>
            </w:r>
          </w:p>
        </w:tc>
        <w:tc>
          <w:tcPr>
            <w:tcW w:w="1415" w:type="dxa"/>
            <w:vMerge/>
            <w:vAlign w:val="center"/>
            <w:hideMark/>
          </w:tcPr>
          <w:p w14:paraId="7DC38A77" w14:textId="77777777" w:rsidR="004E7E27" w:rsidRPr="00B87B2D" w:rsidRDefault="004E7E27" w:rsidP="004E7E27">
            <w:pPr>
              <w:spacing w:after="0" w:line="240" w:lineRule="auto"/>
              <w:rPr>
                <w:sz w:val="26"/>
                <w:szCs w:val="26"/>
              </w:rPr>
            </w:pPr>
          </w:p>
        </w:tc>
        <w:tc>
          <w:tcPr>
            <w:tcW w:w="809" w:type="dxa"/>
            <w:vAlign w:val="center"/>
            <w:hideMark/>
          </w:tcPr>
          <w:p w14:paraId="51A3E66C" w14:textId="77777777" w:rsidR="004E7E27" w:rsidRPr="00B87B2D" w:rsidRDefault="004E7E27" w:rsidP="004E7E27">
            <w:pPr>
              <w:spacing w:after="0" w:line="240" w:lineRule="auto"/>
              <w:jc w:val="center"/>
              <w:rPr>
                <w:sz w:val="26"/>
                <w:szCs w:val="26"/>
              </w:rPr>
            </w:pPr>
            <w:r w:rsidRPr="00B87B2D">
              <w:rPr>
                <w:rFonts w:eastAsia="Calibri"/>
                <w:sz w:val="26"/>
                <w:szCs w:val="26"/>
              </w:rPr>
              <w:t>32,00</w:t>
            </w:r>
          </w:p>
        </w:tc>
        <w:tc>
          <w:tcPr>
            <w:tcW w:w="3613" w:type="dxa"/>
            <w:vMerge/>
            <w:vAlign w:val="center"/>
            <w:hideMark/>
          </w:tcPr>
          <w:p w14:paraId="17CBAC5B" w14:textId="77777777" w:rsidR="004E7E27" w:rsidRPr="00B87B2D" w:rsidRDefault="004E7E27" w:rsidP="004E7E27">
            <w:pPr>
              <w:spacing w:after="0" w:line="240" w:lineRule="auto"/>
              <w:rPr>
                <w:sz w:val="26"/>
                <w:szCs w:val="26"/>
              </w:rPr>
            </w:pPr>
          </w:p>
        </w:tc>
      </w:tr>
    </w:tbl>
    <w:p w14:paraId="3F81AABE" w14:textId="77777777" w:rsidR="004E7E27" w:rsidRPr="00B87B2D" w:rsidRDefault="004E7E27" w:rsidP="004E7E27">
      <w:pPr>
        <w:spacing w:before="120" w:after="120" w:line="240" w:lineRule="auto"/>
        <w:jc w:val="center"/>
        <w:rPr>
          <w:rFonts w:eastAsia="Calibri"/>
          <w:b/>
          <w:bCs/>
          <w:sz w:val="26"/>
          <w:szCs w:val="26"/>
          <w:lang w:val="vi-VN"/>
        </w:rPr>
      </w:pPr>
    </w:p>
    <w:p w14:paraId="6C8000A1" w14:textId="083DA06D" w:rsidR="004E7E27" w:rsidRPr="00B87B2D" w:rsidRDefault="004E7E27" w:rsidP="004E7E27">
      <w:pPr>
        <w:spacing w:before="120" w:after="120" w:line="240" w:lineRule="auto"/>
        <w:jc w:val="center"/>
        <w:rPr>
          <w:rFonts w:eastAsia="Calibri"/>
          <w:b/>
          <w:bCs/>
          <w:sz w:val="26"/>
          <w:szCs w:val="26"/>
          <w:lang w:val="vi-VN"/>
        </w:rPr>
      </w:pPr>
      <w:r w:rsidRPr="00B87B2D">
        <w:rPr>
          <w:rFonts w:eastAsia="Calibri"/>
          <w:b/>
          <w:bCs/>
          <w:sz w:val="26"/>
          <w:szCs w:val="26"/>
          <w:lang w:val="vi-VN"/>
        </w:rPr>
        <w:t xml:space="preserve">Bảng 3: Định mức </w:t>
      </w:r>
      <w:r w:rsidR="00B41978" w:rsidRPr="00B87B2D">
        <w:rPr>
          <w:rFonts w:eastAsia="Calibri"/>
          <w:b/>
          <w:bCs/>
          <w:sz w:val="26"/>
          <w:szCs w:val="26"/>
        </w:rPr>
        <w:t xml:space="preserve">nhân công và vật tư </w:t>
      </w:r>
      <w:r w:rsidRPr="00B87B2D">
        <w:rPr>
          <w:rFonts w:eastAsia="Calibri"/>
          <w:b/>
          <w:bCs/>
          <w:sz w:val="26"/>
          <w:szCs w:val="26"/>
          <w:lang w:val="vi-VN"/>
        </w:rPr>
        <w:t xml:space="preserve">xây dựng vườn </w:t>
      </w:r>
      <w:r w:rsidRPr="00081AF0">
        <w:rPr>
          <w:rFonts w:eastAsia="Calibri"/>
          <w:b/>
          <w:bCs/>
          <w:sz w:val="26"/>
          <w:szCs w:val="26"/>
          <w:lang w:val="vi-VN"/>
        </w:rPr>
        <w:t xml:space="preserve">ươm </w:t>
      </w:r>
      <w:r w:rsidRPr="00334E32">
        <w:rPr>
          <w:rFonts w:eastAsia="Calibri"/>
          <w:b/>
          <w:bCs/>
          <w:sz w:val="26"/>
          <w:szCs w:val="26"/>
          <w:lang w:val="vi-VN"/>
        </w:rPr>
        <w:t>tạm thời</w:t>
      </w:r>
    </w:p>
    <w:p w14:paraId="05A516E1" w14:textId="77777777" w:rsidR="004E7E27" w:rsidRPr="00B87B2D" w:rsidRDefault="004E7E27" w:rsidP="004E7E27">
      <w:pPr>
        <w:spacing w:before="120" w:after="120" w:line="240" w:lineRule="auto"/>
        <w:jc w:val="right"/>
        <w:rPr>
          <w:rFonts w:eastAsia="Calibri"/>
          <w:i/>
          <w:iCs/>
          <w:sz w:val="26"/>
          <w:szCs w:val="26"/>
          <w:lang w:val="vi-VN"/>
        </w:rPr>
      </w:pPr>
      <w:r w:rsidRPr="00B87B2D">
        <w:rPr>
          <w:rFonts w:eastAsia="Calibri"/>
          <w:i/>
          <w:iCs/>
          <w:sz w:val="26"/>
          <w:szCs w:val="26"/>
          <w:lang w:val="vi-VN"/>
        </w:rPr>
        <w:t>Đơn vị tính: 1000 m</w:t>
      </w:r>
      <w:r w:rsidRPr="00B87B2D">
        <w:rPr>
          <w:rFonts w:eastAsia="Calibri"/>
          <w:i/>
          <w:iCs/>
          <w:sz w:val="26"/>
          <w:szCs w:val="26"/>
          <w:vertAlign w:val="superscript"/>
          <w:lang w:val="vi-VN"/>
        </w:rPr>
        <w:t>2</w:t>
      </w: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2409"/>
        <w:gridCol w:w="1130"/>
        <w:gridCol w:w="990"/>
        <w:gridCol w:w="3683"/>
      </w:tblGrid>
      <w:tr w:rsidR="00B87B2D" w:rsidRPr="00B87B2D" w14:paraId="117F7660" w14:textId="77777777" w:rsidTr="00D67D8F">
        <w:trPr>
          <w:trHeight w:val="570"/>
        </w:trPr>
        <w:tc>
          <w:tcPr>
            <w:tcW w:w="538" w:type="pct"/>
            <w:vMerge w:val="restart"/>
            <w:shd w:val="clear" w:color="000000" w:fill="FFFFFF"/>
            <w:vAlign w:val="center"/>
            <w:hideMark/>
          </w:tcPr>
          <w:p w14:paraId="296B68EA" w14:textId="77777777" w:rsidR="004E7E27" w:rsidRPr="00B87B2D" w:rsidRDefault="004E7E27" w:rsidP="004E7E27">
            <w:pPr>
              <w:spacing w:after="0" w:line="240" w:lineRule="auto"/>
              <w:jc w:val="center"/>
              <w:rPr>
                <w:sz w:val="26"/>
                <w:szCs w:val="26"/>
              </w:rPr>
            </w:pPr>
            <w:r w:rsidRPr="00B87B2D">
              <w:rPr>
                <w:rFonts w:eastAsia="Calibri"/>
                <w:b/>
                <w:bCs/>
                <w:sz w:val="26"/>
                <w:szCs w:val="26"/>
              </w:rPr>
              <w:t>TT (Mã hiệu)</w:t>
            </w:r>
          </w:p>
        </w:tc>
        <w:tc>
          <w:tcPr>
            <w:tcW w:w="1309" w:type="pct"/>
            <w:vMerge w:val="restart"/>
            <w:shd w:val="clear" w:color="000000" w:fill="FFFFFF"/>
            <w:vAlign w:val="center"/>
            <w:hideMark/>
          </w:tcPr>
          <w:p w14:paraId="18A4B52C" w14:textId="77777777" w:rsidR="004E7E27" w:rsidRPr="00B87B2D" w:rsidRDefault="004E7E27" w:rsidP="004E7E27">
            <w:pPr>
              <w:spacing w:after="0" w:line="240" w:lineRule="auto"/>
              <w:jc w:val="center"/>
              <w:rPr>
                <w:sz w:val="26"/>
                <w:szCs w:val="26"/>
              </w:rPr>
            </w:pPr>
            <w:r w:rsidRPr="00B87B2D">
              <w:rPr>
                <w:rFonts w:eastAsia="Calibri"/>
                <w:b/>
                <w:bCs/>
                <w:sz w:val="26"/>
                <w:szCs w:val="26"/>
              </w:rPr>
              <w:t>Hạng mục</w:t>
            </w:r>
          </w:p>
        </w:tc>
        <w:tc>
          <w:tcPr>
            <w:tcW w:w="614" w:type="pct"/>
            <w:vMerge w:val="restart"/>
            <w:shd w:val="clear" w:color="000000" w:fill="FFFFFF"/>
            <w:vAlign w:val="center"/>
            <w:hideMark/>
          </w:tcPr>
          <w:p w14:paraId="01C71C80" w14:textId="77777777" w:rsidR="004E7E27" w:rsidRPr="00B87B2D" w:rsidRDefault="004E7E27" w:rsidP="004E7E27">
            <w:pPr>
              <w:spacing w:after="0" w:line="240" w:lineRule="auto"/>
              <w:jc w:val="center"/>
              <w:rPr>
                <w:sz w:val="26"/>
                <w:szCs w:val="26"/>
              </w:rPr>
            </w:pPr>
            <w:r w:rsidRPr="00B87B2D">
              <w:rPr>
                <w:rFonts w:eastAsia="Calibri"/>
                <w:b/>
                <w:bCs/>
                <w:sz w:val="26"/>
                <w:szCs w:val="26"/>
              </w:rPr>
              <w:t>ĐVT</w:t>
            </w:r>
          </w:p>
        </w:tc>
        <w:tc>
          <w:tcPr>
            <w:tcW w:w="538" w:type="pct"/>
            <w:vMerge w:val="restart"/>
            <w:shd w:val="clear" w:color="000000" w:fill="FFFFFF"/>
            <w:vAlign w:val="center"/>
            <w:hideMark/>
          </w:tcPr>
          <w:p w14:paraId="4E9D00DD" w14:textId="77777777" w:rsidR="004E7E27" w:rsidRPr="00B87B2D" w:rsidRDefault="004E7E27" w:rsidP="004E7E27">
            <w:pPr>
              <w:spacing w:after="0" w:line="240" w:lineRule="auto"/>
              <w:jc w:val="center"/>
              <w:rPr>
                <w:sz w:val="26"/>
                <w:szCs w:val="26"/>
              </w:rPr>
            </w:pPr>
            <w:r w:rsidRPr="00B87B2D">
              <w:rPr>
                <w:rFonts w:eastAsia="Calibri"/>
                <w:b/>
                <w:bCs/>
                <w:sz w:val="26"/>
                <w:szCs w:val="26"/>
              </w:rPr>
              <w:t>Định mức</w:t>
            </w:r>
          </w:p>
        </w:tc>
        <w:tc>
          <w:tcPr>
            <w:tcW w:w="1997" w:type="pct"/>
            <w:vMerge w:val="restart"/>
            <w:shd w:val="clear" w:color="000000" w:fill="FFFFFF"/>
            <w:vAlign w:val="center"/>
            <w:hideMark/>
          </w:tcPr>
          <w:p w14:paraId="7836F820" w14:textId="77777777" w:rsidR="004E7E27" w:rsidRPr="00B87B2D" w:rsidRDefault="004E7E27" w:rsidP="004E7E27">
            <w:pPr>
              <w:spacing w:after="0" w:line="240" w:lineRule="auto"/>
              <w:jc w:val="center"/>
              <w:rPr>
                <w:rFonts w:eastAsia="Calibri"/>
                <w:b/>
                <w:bCs/>
                <w:sz w:val="26"/>
                <w:szCs w:val="26"/>
              </w:rPr>
            </w:pPr>
            <w:r w:rsidRPr="00B87B2D">
              <w:rPr>
                <w:rFonts w:eastAsia="Calibri"/>
                <w:b/>
                <w:bCs/>
                <w:sz w:val="26"/>
                <w:szCs w:val="26"/>
              </w:rPr>
              <w:t>Tiêu chuẩn kỹ thuật/</w:t>
            </w:r>
          </w:p>
          <w:p w14:paraId="6FD9CC4C" w14:textId="77777777" w:rsidR="004E7E27" w:rsidRPr="00B87B2D" w:rsidRDefault="004E7E27" w:rsidP="004E7E27">
            <w:pPr>
              <w:spacing w:after="0" w:line="240" w:lineRule="auto"/>
              <w:jc w:val="center"/>
              <w:rPr>
                <w:sz w:val="26"/>
                <w:szCs w:val="26"/>
              </w:rPr>
            </w:pPr>
            <w:r w:rsidRPr="00B87B2D">
              <w:rPr>
                <w:rFonts w:eastAsia="Calibri"/>
                <w:b/>
                <w:bCs/>
                <w:sz w:val="26"/>
                <w:szCs w:val="26"/>
                <w:lang w:val="vi-VN" w:eastAsia="vi-VN"/>
              </w:rPr>
              <w:t>Yêu cầu kỹ thuật</w:t>
            </w:r>
          </w:p>
        </w:tc>
      </w:tr>
      <w:tr w:rsidR="00B87B2D" w:rsidRPr="00B87B2D" w14:paraId="545F3301" w14:textId="77777777" w:rsidTr="00D67D8F">
        <w:trPr>
          <w:trHeight w:val="570"/>
        </w:trPr>
        <w:tc>
          <w:tcPr>
            <w:tcW w:w="538" w:type="pct"/>
            <w:vMerge/>
            <w:vAlign w:val="center"/>
            <w:hideMark/>
          </w:tcPr>
          <w:p w14:paraId="61ECF09A" w14:textId="77777777" w:rsidR="004E7E27" w:rsidRPr="00B87B2D" w:rsidRDefault="004E7E27" w:rsidP="004E7E27">
            <w:pPr>
              <w:spacing w:after="0" w:line="240" w:lineRule="auto"/>
              <w:rPr>
                <w:sz w:val="26"/>
                <w:szCs w:val="26"/>
              </w:rPr>
            </w:pPr>
          </w:p>
        </w:tc>
        <w:tc>
          <w:tcPr>
            <w:tcW w:w="1309" w:type="pct"/>
            <w:vMerge/>
            <w:vAlign w:val="center"/>
            <w:hideMark/>
          </w:tcPr>
          <w:p w14:paraId="59D738D5" w14:textId="77777777" w:rsidR="004E7E27" w:rsidRPr="00B87B2D" w:rsidRDefault="004E7E27" w:rsidP="004E7E27">
            <w:pPr>
              <w:spacing w:after="0" w:line="240" w:lineRule="auto"/>
              <w:rPr>
                <w:sz w:val="26"/>
                <w:szCs w:val="26"/>
              </w:rPr>
            </w:pPr>
          </w:p>
        </w:tc>
        <w:tc>
          <w:tcPr>
            <w:tcW w:w="614" w:type="pct"/>
            <w:vMerge/>
            <w:vAlign w:val="center"/>
            <w:hideMark/>
          </w:tcPr>
          <w:p w14:paraId="30AC2B02" w14:textId="77777777" w:rsidR="004E7E27" w:rsidRPr="00B87B2D" w:rsidRDefault="004E7E27" w:rsidP="004E7E27">
            <w:pPr>
              <w:spacing w:after="0" w:line="240" w:lineRule="auto"/>
              <w:rPr>
                <w:sz w:val="26"/>
                <w:szCs w:val="26"/>
              </w:rPr>
            </w:pPr>
          </w:p>
        </w:tc>
        <w:tc>
          <w:tcPr>
            <w:tcW w:w="538" w:type="pct"/>
            <w:vMerge/>
            <w:vAlign w:val="center"/>
            <w:hideMark/>
          </w:tcPr>
          <w:p w14:paraId="57FAA738" w14:textId="77777777" w:rsidR="004E7E27" w:rsidRPr="00B87B2D" w:rsidRDefault="004E7E27" w:rsidP="004E7E27">
            <w:pPr>
              <w:spacing w:after="0" w:line="240" w:lineRule="auto"/>
              <w:rPr>
                <w:sz w:val="26"/>
                <w:szCs w:val="26"/>
              </w:rPr>
            </w:pPr>
          </w:p>
        </w:tc>
        <w:tc>
          <w:tcPr>
            <w:tcW w:w="1997" w:type="pct"/>
            <w:vMerge/>
            <w:vAlign w:val="center"/>
            <w:hideMark/>
          </w:tcPr>
          <w:p w14:paraId="45EDF1B9" w14:textId="77777777" w:rsidR="004E7E27" w:rsidRPr="00B87B2D" w:rsidRDefault="004E7E27" w:rsidP="004E7E27">
            <w:pPr>
              <w:spacing w:after="0" w:line="240" w:lineRule="auto"/>
              <w:rPr>
                <w:sz w:val="26"/>
                <w:szCs w:val="26"/>
              </w:rPr>
            </w:pPr>
          </w:p>
        </w:tc>
      </w:tr>
      <w:tr w:rsidR="00B87B2D" w:rsidRPr="00B87B2D" w14:paraId="7B2B3A62" w14:textId="77777777" w:rsidTr="00D67D8F">
        <w:trPr>
          <w:trHeight w:val="1320"/>
        </w:trPr>
        <w:tc>
          <w:tcPr>
            <w:tcW w:w="538" w:type="pct"/>
            <w:shd w:val="clear" w:color="000000" w:fill="FFFFFF"/>
            <w:vAlign w:val="center"/>
          </w:tcPr>
          <w:p w14:paraId="63347D4F" w14:textId="77777777" w:rsidR="004E7E27" w:rsidRPr="00B87B2D" w:rsidRDefault="004E7E27" w:rsidP="004E7E27">
            <w:pPr>
              <w:spacing w:after="0" w:line="240" w:lineRule="auto"/>
              <w:jc w:val="center"/>
              <w:rPr>
                <w:sz w:val="26"/>
                <w:szCs w:val="26"/>
              </w:rPr>
            </w:pPr>
            <w:r w:rsidRPr="00B87B2D">
              <w:rPr>
                <w:sz w:val="26"/>
                <w:szCs w:val="26"/>
              </w:rPr>
              <w:t>I</w:t>
            </w:r>
          </w:p>
        </w:tc>
        <w:tc>
          <w:tcPr>
            <w:tcW w:w="1309" w:type="pct"/>
            <w:shd w:val="clear" w:color="000000" w:fill="FFFFFF"/>
            <w:vAlign w:val="center"/>
          </w:tcPr>
          <w:p w14:paraId="6FB838A2" w14:textId="77777777" w:rsidR="004E7E27" w:rsidRPr="00B87B2D" w:rsidRDefault="004E7E27" w:rsidP="004E7E27">
            <w:pPr>
              <w:spacing w:after="0" w:line="240" w:lineRule="auto"/>
              <w:jc w:val="both"/>
              <w:rPr>
                <w:sz w:val="26"/>
                <w:szCs w:val="26"/>
              </w:rPr>
            </w:pPr>
            <w:r w:rsidRPr="00B87B2D">
              <w:rPr>
                <w:sz w:val="26"/>
                <w:szCs w:val="26"/>
              </w:rPr>
              <w:t>Nhân công</w:t>
            </w:r>
          </w:p>
        </w:tc>
        <w:tc>
          <w:tcPr>
            <w:tcW w:w="614" w:type="pct"/>
            <w:shd w:val="clear" w:color="000000" w:fill="FFFFFF"/>
            <w:vAlign w:val="center"/>
          </w:tcPr>
          <w:p w14:paraId="09617F23" w14:textId="77777777" w:rsidR="004E7E27" w:rsidRPr="00B87B2D" w:rsidRDefault="004E7E27" w:rsidP="004E7E27">
            <w:pPr>
              <w:spacing w:after="0" w:line="240" w:lineRule="auto"/>
              <w:jc w:val="center"/>
              <w:rPr>
                <w:sz w:val="26"/>
                <w:szCs w:val="26"/>
              </w:rPr>
            </w:pPr>
          </w:p>
        </w:tc>
        <w:tc>
          <w:tcPr>
            <w:tcW w:w="538" w:type="pct"/>
            <w:shd w:val="clear" w:color="000000" w:fill="FFFFFF"/>
            <w:vAlign w:val="center"/>
          </w:tcPr>
          <w:p w14:paraId="7C5724EC" w14:textId="77777777" w:rsidR="004E7E27" w:rsidRPr="00B87B2D" w:rsidRDefault="004E7E27" w:rsidP="004E7E27">
            <w:pPr>
              <w:spacing w:after="0" w:line="240" w:lineRule="auto"/>
              <w:jc w:val="center"/>
              <w:rPr>
                <w:sz w:val="26"/>
                <w:szCs w:val="26"/>
              </w:rPr>
            </w:pPr>
          </w:p>
        </w:tc>
        <w:tc>
          <w:tcPr>
            <w:tcW w:w="1997" w:type="pct"/>
            <w:shd w:val="clear" w:color="000000" w:fill="FFFFFF"/>
            <w:vAlign w:val="center"/>
          </w:tcPr>
          <w:p w14:paraId="36306F51" w14:textId="77777777" w:rsidR="004E7E27" w:rsidRPr="00B87B2D" w:rsidRDefault="004E7E27" w:rsidP="004E7E27">
            <w:pPr>
              <w:spacing w:after="0" w:line="240" w:lineRule="auto"/>
              <w:jc w:val="both"/>
              <w:rPr>
                <w:sz w:val="26"/>
                <w:szCs w:val="26"/>
              </w:rPr>
            </w:pPr>
          </w:p>
        </w:tc>
      </w:tr>
      <w:tr w:rsidR="00B87B2D" w:rsidRPr="00B87B2D" w14:paraId="4DBC7474" w14:textId="77777777" w:rsidTr="00D67D8F">
        <w:trPr>
          <w:trHeight w:val="1320"/>
        </w:trPr>
        <w:tc>
          <w:tcPr>
            <w:tcW w:w="538" w:type="pct"/>
            <w:shd w:val="clear" w:color="000000" w:fill="FFFFFF"/>
            <w:vAlign w:val="center"/>
            <w:hideMark/>
          </w:tcPr>
          <w:p w14:paraId="446BB823" w14:textId="77777777" w:rsidR="004E7E27" w:rsidRPr="00B87B2D" w:rsidRDefault="004E7E27" w:rsidP="004E7E27">
            <w:pPr>
              <w:spacing w:after="0" w:line="240" w:lineRule="auto"/>
              <w:jc w:val="center"/>
              <w:rPr>
                <w:sz w:val="26"/>
                <w:szCs w:val="26"/>
              </w:rPr>
            </w:pPr>
            <w:r w:rsidRPr="00B87B2D">
              <w:rPr>
                <w:sz w:val="26"/>
                <w:szCs w:val="26"/>
              </w:rPr>
              <w:t>VU.01</w:t>
            </w:r>
          </w:p>
        </w:tc>
        <w:tc>
          <w:tcPr>
            <w:tcW w:w="1309" w:type="pct"/>
            <w:shd w:val="clear" w:color="000000" w:fill="FFFFFF"/>
            <w:vAlign w:val="center"/>
            <w:hideMark/>
          </w:tcPr>
          <w:p w14:paraId="7383FE56" w14:textId="77777777" w:rsidR="004E7E27" w:rsidRPr="00B87B2D" w:rsidRDefault="004E7E27" w:rsidP="004E7E27">
            <w:pPr>
              <w:spacing w:after="0" w:line="240" w:lineRule="auto"/>
              <w:jc w:val="both"/>
              <w:rPr>
                <w:sz w:val="26"/>
                <w:szCs w:val="26"/>
              </w:rPr>
            </w:pPr>
            <w:r w:rsidRPr="00B87B2D">
              <w:rPr>
                <w:sz w:val="26"/>
                <w:szCs w:val="26"/>
              </w:rPr>
              <w:t>Lựa chọn địa điểm xây dựng vườn ươm mới</w:t>
            </w:r>
          </w:p>
        </w:tc>
        <w:tc>
          <w:tcPr>
            <w:tcW w:w="614" w:type="pct"/>
            <w:shd w:val="clear" w:color="000000" w:fill="FFFFFF"/>
            <w:vAlign w:val="center"/>
            <w:hideMark/>
          </w:tcPr>
          <w:p w14:paraId="29C13177" w14:textId="77777777" w:rsidR="004E7E27" w:rsidRPr="00B87B2D" w:rsidRDefault="004E7E27" w:rsidP="004E7E27">
            <w:pPr>
              <w:spacing w:after="0" w:line="240" w:lineRule="auto"/>
              <w:jc w:val="center"/>
              <w:rPr>
                <w:sz w:val="26"/>
                <w:szCs w:val="26"/>
              </w:rPr>
            </w:pPr>
            <w:r w:rsidRPr="00B87B2D">
              <w:rPr>
                <w:sz w:val="26"/>
                <w:szCs w:val="26"/>
              </w:rPr>
              <w:t xml:space="preserve"> m</w:t>
            </w:r>
            <w:r w:rsidRPr="00B87B2D">
              <w:rPr>
                <w:sz w:val="26"/>
                <w:szCs w:val="26"/>
                <w:vertAlign w:val="superscript"/>
              </w:rPr>
              <w:t>2</w:t>
            </w:r>
            <w:r w:rsidRPr="00B87B2D">
              <w:rPr>
                <w:sz w:val="26"/>
                <w:szCs w:val="26"/>
              </w:rPr>
              <w:t>/công</w:t>
            </w:r>
          </w:p>
        </w:tc>
        <w:tc>
          <w:tcPr>
            <w:tcW w:w="538" w:type="pct"/>
            <w:shd w:val="clear" w:color="000000" w:fill="FFFFFF"/>
            <w:vAlign w:val="center"/>
            <w:hideMark/>
          </w:tcPr>
          <w:p w14:paraId="73935E65" w14:textId="77777777" w:rsidR="004E7E27" w:rsidRPr="00B87B2D" w:rsidRDefault="004E7E27" w:rsidP="004E7E27">
            <w:pPr>
              <w:spacing w:after="0" w:line="240" w:lineRule="auto"/>
              <w:jc w:val="center"/>
              <w:rPr>
                <w:sz w:val="26"/>
                <w:szCs w:val="26"/>
              </w:rPr>
            </w:pPr>
            <w:r w:rsidRPr="00B87B2D">
              <w:rPr>
                <w:sz w:val="26"/>
                <w:szCs w:val="26"/>
              </w:rPr>
              <w:t>500</w:t>
            </w:r>
          </w:p>
        </w:tc>
        <w:tc>
          <w:tcPr>
            <w:tcW w:w="1997" w:type="pct"/>
            <w:shd w:val="clear" w:color="000000" w:fill="FFFFFF"/>
            <w:vAlign w:val="center"/>
            <w:hideMark/>
          </w:tcPr>
          <w:p w14:paraId="7799436C" w14:textId="77777777" w:rsidR="004E7E27" w:rsidRPr="00B87B2D" w:rsidRDefault="004E7E27" w:rsidP="004E7E27">
            <w:pPr>
              <w:spacing w:after="0" w:line="240" w:lineRule="auto"/>
              <w:jc w:val="both"/>
              <w:rPr>
                <w:sz w:val="26"/>
                <w:szCs w:val="26"/>
              </w:rPr>
            </w:pPr>
            <w:r w:rsidRPr="00B87B2D">
              <w:rPr>
                <w:sz w:val="26"/>
                <w:szCs w:val="26"/>
              </w:rPr>
              <w:t>Lựa chọn địa điểm xây dựng vườn ươm phù hợp với Tiêu chuẩn xây dựng vườn ươm về địa hình, đất đai, nguồn nước, giao thông…</w:t>
            </w:r>
          </w:p>
        </w:tc>
      </w:tr>
      <w:tr w:rsidR="00B87B2D" w:rsidRPr="00B87B2D" w14:paraId="6D994704" w14:textId="77777777" w:rsidTr="00D67D8F">
        <w:trPr>
          <w:trHeight w:val="660"/>
        </w:trPr>
        <w:tc>
          <w:tcPr>
            <w:tcW w:w="538" w:type="pct"/>
            <w:shd w:val="clear" w:color="000000" w:fill="FFFFFF"/>
            <w:vAlign w:val="center"/>
            <w:hideMark/>
          </w:tcPr>
          <w:p w14:paraId="51CC6779" w14:textId="77777777" w:rsidR="004E7E27" w:rsidRPr="00B87B2D" w:rsidRDefault="004E7E27" w:rsidP="004E7E27">
            <w:pPr>
              <w:spacing w:after="0" w:line="240" w:lineRule="auto"/>
              <w:jc w:val="center"/>
              <w:rPr>
                <w:sz w:val="26"/>
                <w:szCs w:val="26"/>
              </w:rPr>
            </w:pPr>
            <w:r w:rsidRPr="00B87B2D">
              <w:rPr>
                <w:sz w:val="26"/>
                <w:szCs w:val="26"/>
              </w:rPr>
              <w:t>VU.02</w:t>
            </w:r>
          </w:p>
        </w:tc>
        <w:tc>
          <w:tcPr>
            <w:tcW w:w="1309" w:type="pct"/>
            <w:shd w:val="clear" w:color="000000" w:fill="FFFFFF"/>
            <w:vAlign w:val="center"/>
            <w:hideMark/>
          </w:tcPr>
          <w:p w14:paraId="29AA64ED" w14:textId="77777777" w:rsidR="004E7E27" w:rsidRPr="00B87B2D" w:rsidRDefault="004E7E27" w:rsidP="004E7E27">
            <w:pPr>
              <w:spacing w:after="0" w:line="240" w:lineRule="auto"/>
              <w:jc w:val="both"/>
              <w:rPr>
                <w:sz w:val="26"/>
                <w:szCs w:val="26"/>
              </w:rPr>
            </w:pPr>
            <w:r w:rsidRPr="00B87B2D">
              <w:rPr>
                <w:sz w:val="26"/>
                <w:szCs w:val="26"/>
              </w:rPr>
              <w:t>Làm cỏ, thu dọn vườn ươm mới</w:t>
            </w:r>
          </w:p>
        </w:tc>
        <w:tc>
          <w:tcPr>
            <w:tcW w:w="614" w:type="pct"/>
            <w:shd w:val="clear" w:color="000000" w:fill="FFFFFF"/>
            <w:vAlign w:val="center"/>
            <w:hideMark/>
          </w:tcPr>
          <w:p w14:paraId="08EE9505" w14:textId="77777777" w:rsidR="004E7E27" w:rsidRPr="00B87B2D" w:rsidRDefault="004E7E27" w:rsidP="004E7E27">
            <w:pPr>
              <w:spacing w:after="0" w:line="240" w:lineRule="auto"/>
              <w:jc w:val="center"/>
              <w:rPr>
                <w:sz w:val="26"/>
                <w:szCs w:val="26"/>
              </w:rPr>
            </w:pPr>
            <w:r w:rsidRPr="00B87B2D">
              <w:rPr>
                <w:sz w:val="26"/>
                <w:szCs w:val="26"/>
              </w:rPr>
              <w:t xml:space="preserve"> m</w:t>
            </w:r>
            <w:r w:rsidRPr="00B87B2D">
              <w:rPr>
                <w:sz w:val="26"/>
                <w:szCs w:val="26"/>
                <w:vertAlign w:val="superscript"/>
              </w:rPr>
              <w:t>2</w:t>
            </w:r>
            <w:r w:rsidRPr="00B87B2D">
              <w:rPr>
                <w:sz w:val="26"/>
                <w:szCs w:val="26"/>
              </w:rPr>
              <w:t>/công</w:t>
            </w:r>
          </w:p>
        </w:tc>
        <w:tc>
          <w:tcPr>
            <w:tcW w:w="538" w:type="pct"/>
            <w:shd w:val="clear" w:color="000000" w:fill="FFFFFF"/>
            <w:vAlign w:val="center"/>
            <w:hideMark/>
          </w:tcPr>
          <w:p w14:paraId="43D787C7" w14:textId="77777777" w:rsidR="004E7E27" w:rsidRPr="00B87B2D" w:rsidRDefault="004E7E27" w:rsidP="004E7E27">
            <w:pPr>
              <w:spacing w:after="0" w:line="240" w:lineRule="auto"/>
              <w:jc w:val="center"/>
              <w:rPr>
                <w:sz w:val="26"/>
                <w:szCs w:val="26"/>
              </w:rPr>
            </w:pPr>
            <w:r w:rsidRPr="00B87B2D">
              <w:rPr>
                <w:sz w:val="26"/>
                <w:szCs w:val="26"/>
              </w:rPr>
              <w:t>330</w:t>
            </w:r>
          </w:p>
        </w:tc>
        <w:tc>
          <w:tcPr>
            <w:tcW w:w="1997" w:type="pct"/>
            <w:shd w:val="clear" w:color="000000" w:fill="FFFFFF"/>
            <w:vAlign w:val="center"/>
            <w:hideMark/>
          </w:tcPr>
          <w:p w14:paraId="3E80C884" w14:textId="77CDE7A2" w:rsidR="004E7E27" w:rsidRPr="00B87B2D" w:rsidRDefault="004E7E27" w:rsidP="004E7E27">
            <w:pPr>
              <w:spacing w:after="0" w:line="240" w:lineRule="auto"/>
              <w:jc w:val="both"/>
              <w:rPr>
                <w:sz w:val="26"/>
                <w:szCs w:val="26"/>
              </w:rPr>
            </w:pPr>
            <w:r w:rsidRPr="00B87B2D">
              <w:rPr>
                <w:sz w:val="26"/>
                <w:szCs w:val="26"/>
              </w:rPr>
              <w:t>Làm sạch cỏ, săn ph</w:t>
            </w:r>
            <w:r w:rsidR="00081AF0">
              <w:rPr>
                <w:sz w:val="26"/>
                <w:szCs w:val="26"/>
              </w:rPr>
              <w:t>ẳ</w:t>
            </w:r>
            <w:r w:rsidRPr="00B87B2D">
              <w:rPr>
                <w:sz w:val="26"/>
                <w:szCs w:val="26"/>
              </w:rPr>
              <w:t>ng tạo mặt bằng vườn ươm</w:t>
            </w:r>
          </w:p>
        </w:tc>
      </w:tr>
      <w:tr w:rsidR="00B87B2D" w:rsidRPr="00B87B2D" w14:paraId="42D83EB9" w14:textId="77777777" w:rsidTr="00D67D8F">
        <w:trPr>
          <w:trHeight w:val="990"/>
        </w:trPr>
        <w:tc>
          <w:tcPr>
            <w:tcW w:w="538" w:type="pct"/>
            <w:shd w:val="clear" w:color="000000" w:fill="FFFFFF"/>
            <w:vAlign w:val="center"/>
            <w:hideMark/>
          </w:tcPr>
          <w:p w14:paraId="2C466734" w14:textId="77777777" w:rsidR="004E7E27" w:rsidRPr="00B87B2D" w:rsidRDefault="004E7E27" w:rsidP="004E7E27">
            <w:pPr>
              <w:spacing w:after="0" w:line="240" w:lineRule="auto"/>
              <w:jc w:val="center"/>
              <w:rPr>
                <w:sz w:val="26"/>
                <w:szCs w:val="26"/>
              </w:rPr>
            </w:pPr>
            <w:r w:rsidRPr="00B87B2D">
              <w:rPr>
                <w:sz w:val="26"/>
                <w:szCs w:val="26"/>
              </w:rPr>
              <w:lastRenderedPageBreak/>
              <w:t>VU.03</w:t>
            </w:r>
          </w:p>
        </w:tc>
        <w:tc>
          <w:tcPr>
            <w:tcW w:w="1309" w:type="pct"/>
            <w:shd w:val="clear" w:color="000000" w:fill="FFFFFF"/>
            <w:vAlign w:val="center"/>
            <w:hideMark/>
          </w:tcPr>
          <w:p w14:paraId="23F20E62" w14:textId="77777777" w:rsidR="004E7E27" w:rsidRPr="00B87B2D" w:rsidRDefault="004E7E27" w:rsidP="004E7E27">
            <w:pPr>
              <w:spacing w:after="0" w:line="240" w:lineRule="auto"/>
              <w:jc w:val="both"/>
              <w:rPr>
                <w:sz w:val="26"/>
                <w:szCs w:val="26"/>
              </w:rPr>
            </w:pPr>
            <w:r w:rsidRPr="00B87B2D">
              <w:rPr>
                <w:sz w:val="26"/>
                <w:szCs w:val="26"/>
              </w:rPr>
              <w:t>Khử trùng vườn ươm mới</w:t>
            </w:r>
          </w:p>
        </w:tc>
        <w:tc>
          <w:tcPr>
            <w:tcW w:w="614" w:type="pct"/>
            <w:shd w:val="clear" w:color="000000" w:fill="FFFFFF"/>
            <w:vAlign w:val="center"/>
            <w:hideMark/>
          </w:tcPr>
          <w:p w14:paraId="181E8CF0" w14:textId="77777777" w:rsidR="004E7E27" w:rsidRPr="00B87B2D" w:rsidRDefault="004E7E27" w:rsidP="004E7E27">
            <w:pPr>
              <w:spacing w:after="0" w:line="240" w:lineRule="auto"/>
              <w:jc w:val="center"/>
              <w:rPr>
                <w:sz w:val="26"/>
                <w:szCs w:val="26"/>
              </w:rPr>
            </w:pPr>
            <w:r w:rsidRPr="00B87B2D">
              <w:rPr>
                <w:sz w:val="26"/>
                <w:szCs w:val="26"/>
              </w:rPr>
              <w:t xml:space="preserve"> m</w:t>
            </w:r>
            <w:r w:rsidRPr="00B87B2D">
              <w:rPr>
                <w:sz w:val="26"/>
                <w:szCs w:val="26"/>
                <w:vertAlign w:val="superscript"/>
              </w:rPr>
              <w:t>2</w:t>
            </w:r>
            <w:r w:rsidRPr="00B87B2D">
              <w:rPr>
                <w:sz w:val="26"/>
                <w:szCs w:val="26"/>
              </w:rPr>
              <w:t>/công</w:t>
            </w:r>
          </w:p>
        </w:tc>
        <w:tc>
          <w:tcPr>
            <w:tcW w:w="538" w:type="pct"/>
            <w:shd w:val="clear" w:color="000000" w:fill="FFFFFF"/>
            <w:vAlign w:val="center"/>
            <w:hideMark/>
          </w:tcPr>
          <w:p w14:paraId="671183AA" w14:textId="77777777" w:rsidR="004E7E27" w:rsidRPr="00B87B2D" w:rsidRDefault="004E7E27" w:rsidP="004E7E27">
            <w:pPr>
              <w:spacing w:after="0" w:line="240" w:lineRule="auto"/>
              <w:jc w:val="center"/>
              <w:rPr>
                <w:sz w:val="26"/>
                <w:szCs w:val="26"/>
              </w:rPr>
            </w:pPr>
            <w:r w:rsidRPr="00B87B2D">
              <w:rPr>
                <w:sz w:val="26"/>
                <w:szCs w:val="26"/>
              </w:rPr>
              <w:t>910</w:t>
            </w:r>
          </w:p>
        </w:tc>
        <w:tc>
          <w:tcPr>
            <w:tcW w:w="1997" w:type="pct"/>
            <w:shd w:val="clear" w:color="000000" w:fill="FFFFFF"/>
            <w:vAlign w:val="center"/>
            <w:hideMark/>
          </w:tcPr>
          <w:p w14:paraId="25F4FE9B" w14:textId="77777777" w:rsidR="004E7E27" w:rsidRPr="00B87B2D" w:rsidRDefault="004E7E27" w:rsidP="004E7E27">
            <w:pPr>
              <w:spacing w:after="0" w:line="240" w:lineRule="auto"/>
              <w:jc w:val="both"/>
              <w:rPr>
                <w:sz w:val="26"/>
                <w:szCs w:val="26"/>
              </w:rPr>
            </w:pPr>
            <w:r w:rsidRPr="00B87B2D">
              <w:rPr>
                <w:sz w:val="26"/>
                <w:szCs w:val="26"/>
              </w:rPr>
              <w:t>Vận chuyển vôi bột đến vườn ươm, rắc vôi bột đều trên mặt luống, đầm xuống mặt luống.</w:t>
            </w:r>
          </w:p>
        </w:tc>
      </w:tr>
      <w:tr w:rsidR="00B87B2D" w:rsidRPr="00B87B2D" w14:paraId="25924DA1" w14:textId="77777777" w:rsidTr="00D67D8F">
        <w:trPr>
          <w:trHeight w:val="1650"/>
        </w:trPr>
        <w:tc>
          <w:tcPr>
            <w:tcW w:w="538" w:type="pct"/>
            <w:shd w:val="clear" w:color="000000" w:fill="FFFFFF"/>
            <w:vAlign w:val="center"/>
            <w:hideMark/>
          </w:tcPr>
          <w:p w14:paraId="7CEB24CE" w14:textId="77777777" w:rsidR="004E7E27" w:rsidRPr="00B87B2D" w:rsidRDefault="004E7E27" w:rsidP="004E7E27">
            <w:pPr>
              <w:spacing w:after="0" w:line="240" w:lineRule="auto"/>
              <w:jc w:val="center"/>
              <w:rPr>
                <w:sz w:val="26"/>
                <w:szCs w:val="26"/>
              </w:rPr>
            </w:pPr>
            <w:r w:rsidRPr="00B87B2D">
              <w:rPr>
                <w:sz w:val="26"/>
                <w:szCs w:val="26"/>
              </w:rPr>
              <w:t>VU.04</w:t>
            </w:r>
          </w:p>
        </w:tc>
        <w:tc>
          <w:tcPr>
            <w:tcW w:w="1309" w:type="pct"/>
            <w:shd w:val="clear" w:color="000000" w:fill="FFFFFF"/>
            <w:vAlign w:val="center"/>
            <w:hideMark/>
          </w:tcPr>
          <w:p w14:paraId="63EFFEBA" w14:textId="77777777" w:rsidR="004E7E27" w:rsidRPr="00B87B2D" w:rsidRDefault="004E7E27" w:rsidP="004E7E27">
            <w:pPr>
              <w:spacing w:after="0" w:line="240" w:lineRule="auto"/>
              <w:jc w:val="both"/>
              <w:rPr>
                <w:sz w:val="26"/>
                <w:szCs w:val="26"/>
              </w:rPr>
            </w:pPr>
            <w:r w:rsidRPr="00B87B2D">
              <w:rPr>
                <w:sz w:val="26"/>
                <w:szCs w:val="26"/>
              </w:rPr>
              <w:t>Thu dọn, khử trùng vườn ươm cũ</w:t>
            </w:r>
          </w:p>
        </w:tc>
        <w:tc>
          <w:tcPr>
            <w:tcW w:w="614" w:type="pct"/>
            <w:shd w:val="clear" w:color="000000" w:fill="FFFFFF"/>
            <w:vAlign w:val="center"/>
            <w:hideMark/>
          </w:tcPr>
          <w:p w14:paraId="090C0435" w14:textId="77777777" w:rsidR="004E7E27" w:rsidRPr="00B87B2D" w:rsidRDefault="004E7E27" w:rsidP="004E7E27">
            <w:pPr>
              <w:spacing w:after="0" w:line="240" w:lineRule="auto"/>
              <w:jc w:val="center"/>
              <w:rPr>
                <w:sz w:val="26"/>
                <w:szCs w:val="26"/>
              </w:rPr>
            </w:pPr>
            <w:r w:rsidRPr="00B87B2D">
              <w:rPr>
                <w:sz w:val="26"/>
                <w:szCs w:val="26"/>
              </w:rPr>
              <w:t xml:space="preserve"> m</w:t>
            </w:r>
            <w:r w:rsidRPr="00B87B2D">
              <w:rPr>
                <w:sz w:val="26"/>
                <w:szCs w:val="26"/>
                <w:vertAlign w:val="superscript"/>
              </w:rPr>
              <w:t>2</w:t>
            </w:r>
            <w:r w:rsidRPr="00B87B2D">
              <w:rPr>
                <w:sz w:val="26"/>
                <w:szCs w:val="26"/>
              </w:rPr>
              <w:t>/công</w:t>
            </w:r>
          </w:p>
        </w:tc>
        <w:tc>
          <w:tcPr>
            <w:tcW w:w="538" w:type="pct"/>
            <w:shd w:val="clear" w:color="000000" w:fill="FFFFFF"/>
            <w:vAlign w:val="center"/>
            <w:hideMark/>
          </w:tcPr>
          <w:p w14:paraId="2D0A288A" w14:textId="77777777" w:rsidR="004E7E27" w:rsidRPr="00B87B2D" w:rsidRDefault="004E7E27" w:rsidP="004E7E27">
            <w:pPr>
              <w:spacing w:after="0" w:line="240" w:lineRule="auto"/>
              <w:jc w:val="center"/>
              <w:rPr>
                <w:sz w:val="26"/>
                <w:szCs w:val="26"/>
              </w:rPr>
            </w:pPr>
            <w:r w:rsidRPr="00B87B2D">
              <w:rPr>
                <w:sz w:val="26"/>
                <w:szCs w:val="26"/>
              </w:rPr>
              <w:t>244</w:t>
            </w:r>
          </w:p>
        </w:tc>
        <w:tc>
          <w:tcPr>
            <w:tcW w:w="1997" w:type="pct"/>
            <w:shd w:val="clear" w:color="000000" w:fill="FFFFFF"/>
            <w:vAlign w:val="center"/>
            <w:hideMark/>
          </w:tcPr>
          <w:p w14:paraId="79C21451" w14:textId="77777777" w:rsidR="004E7E27" w:rsidRPr="00B87B2D" w:rsidRDefault="004E7E27" w:rsidP="004E7E27">
            <w:pPr>
              <w:spacing w:after="0" w:line="240" w:lineRule="auto"/>
              <w:jc w:val="both"/>
              <w:rPr>
                <w:sz w:val="26"/>
                <w:szCs w:val="26"/>
              </w:rPr>
            </w:pPr>
            <w:r w:rsidRPr="00B87B2D">
              <w:rPr>
                <w:sz w:val="26"/>
                <w:szCs w:val="26"/>
              </w:rPr>
              <w:t>Thu dọn bầu đã qua gieo ươm, làm sạch cỏ, săn phảng tạo mặt bằng vườn ươm; Vận chuyển vôi bột đến vườn ươm, rắc vôi bột đều trên mặt luống, đầm xuống mặt luống.</w:t>
            </w:r>
          </w:p>
        </w:tc>
      </w:tr>
      <w:tr w:rsidR="00B87B2D" w:rsidRPr="00B87B2D" w14:paraId="1F74E185" w14:textId="77777777" w:rsidTr="00D67D8F">
        <w:trPr>
          <w:trHeight w:val="660"/>
        </w:trPr>
        <w:tc>
          <w:tcPr>
            <w:tcW w:w="538" w:type="pct"/>
            <w:shd w:val="clear" w:color="000000" w:fill="FFFFFF"/>
            <w:vAlign w:val="center"/>
            <w:hideMark/>
          </w:tcPr>
          <w:p w14:paraId="78B8EA08" w14:textId="77777777" w:rsidR="004E7E27" w:rsidRPr="00B87B2D" w:rsidRDefault="004E7E27" w:rsidP="004E7E27">
            <w:pPr>
              <w:spacing w:after="0" w:line="240" w:lineRule="auto"/>
              <w:jc w:val="center"/>
              <w:rPr>
                <w:sz w:val="26"/>
                <w:szCs w:val="26"/>
              </w:rPr>
            </w:pPr>
            <w:r w:rsidRPr="00B87B2D">
              <w:rPr>
                <w:sz w:val="26"/>
                <w:szCs w:val="26"/>
              </w:rPr>
              <w:t>VU.05</w:t>
            </w:r>
          </w:p>
        </w:tc>
        <w:tc>
          <w:tcPr>
            <w:tcW w:w="1309" w:type="pct"/>
            <w:shd w:val="clear" w:color="000000" w:fill="FFFFFF"/>
            <w:vAlign w:val="center"/>
            <w:hideMark/>
          </w:tcPr>
          <w:p w14:paraId="68F73F39" w14:textId="77777777" w:rsidR="004E7E27" w:rsidRPr="00B87B2D" w:rsidRDefault="004E7E27" w:rsidP="004E7E27">
            <w:pPr>
              <w:spacing w:after="0" w:line="240" w:lineRule="auto"/>
              <w:jc w:val="both"/>
              <w:rPr>
                <w:sz w:val="26"/>
                <w:szCs w:val="26"/>
              </w:rPr>
            </w:pPr>
            <w:r w:rsidRPr="00B87B2D">
              <w:rPr>
                <w:sz w:val="26"/>
                <w:szCs w:val="26"/>
              </w:rPr>
              <w:t>Dựng cọc làm hàng rào bảo vệ</w:t>
            </w:r>
          </w:p>
        </w:tc>
        <w:tc>
          <w:tcPr>
            <w:tcW w:w="614" w:type="pct"/>
            <w:shd w:val="clear" w:color="000000" w:fill="FFFFFF"/>
            <w:vAlign w:val="center"/>
            <w:hideMark/>
          </w:tcPr>
          <w:p w14:paraId="70415388" w14:textId="77777777" w:rsidR="004E7E27" w:rsidRPr="00B87B2D" w:rsidRDefault="004E7E27" w:rsidP="004E7E27">
            <w:pPr>
              <w:spacing w:after="0" w:line="240" w:lineRule="auto"/>
              <w:jc w:val="center"/>
              <w:rPr>
                <w:sz w:val="26"/>
                <w:szCs w:val="26"/>
              </w:rPr>
            </w:pPr>
            <w:r w:rsidRPr="00B87B2D">
              <w:rPr>
                <w:sz w:val="26"/>
                <w:szCs w:val="26"/>
              </w:rPr>
              <w:t>Cọc/công</w:t>
            </w:r>
          </w:p>
        </w:tc>
        <w:tc>
          <w:tcPr>
            <w:tcW w:w="538" w:type="pct"/>
            <w:shd w:val="clear" w:color="000000" w:fill="FFFFFF"/>
            <w:vAlign w:val="center"/>
            <w:hideMark/>
          </w:tcPr>
          <w:p w14:paraId="152E82D8" w14:textId="77777777" w:rsidR="004E7E27" w:rsidRPr="00B87B2D" w:rsidRDefault="004E7E27" w:rsidP="004E7E27">
            <w:pPr>
              <w:spacing w:after="0" w:line="240" w:lineRule="auto"/>
              <w:jc w:val="center"/>
              <w:rPr>
                <w:sz w:val="26"/>
                <w:szCs w:val="26"/>
              </w:rPr>
            </w:pPr>
            <w:r w:rsidRPr="00B87B2D">
              <w:rPr>
                <w:sz w:val="26"/>
                <w:szCs w:val="26"/>
              </w:rPr>
              <w:t> </w:t>
            </w:r>
          </w:p>
        </w:tc>
        <w:tc>
          <w:tcPr>
            <w:tcW w:w="1997" w:type="pct"/>
            <w:shd w:val="clear" w:color="000000" w:fill="FFFFFF"/>
            <w:vAlign w:val="center"/>
            <w:hideMark/>
          </w:tcPr>
          <w:p w14:paraId="345E4474" w14:textId="77777777" w:rsidR="004E7E27" w:rsidRPr="00B87B2D" w:rsidRDefault="004E7E27" w:rsidP="004E7E27">
            <w:pPr>
              <w:spacing w:after="0" w:line="240" w:lineRule="auto"/>
              <w:jc w:val="both"/>
              <w:rPr>
                <w:sz w:val="26"/>
                <w:szCs w:val="26"/>
              </w:rPr>
            </w:pPr>
            <w:r w:rsidRPr="00B87B2D">
              <w:rPr>
                <w:sz w:val="26"/>
                <w:szCs w:val="26"/>
              </w:rPr>
              <w:t>Chặt cọc, đóng cọc… tạo thành hàng rào bảo vệ theo yêu cầu kỹ thuật của thiết kế. Thu dọn hiện trường sau khi thi công</w:t>
            </w:r>
          </w:p>
        </w:tc>
      </w:tr>
      <w:tr w:rsidR="00B87B2D" w:rsidRPr="00B87B2D" w14:paraId="27FC89F3" w14:textId="77777777" w:rsidTr="00D67D8F">
        <w:trPr>
          <w:trHeight w:val="972"/>
        </w:trPr>
        <w:tc>
          <w:tcPr>
            <w:tcW w:w="538" w:type="pct"/>
            <w:shd w:val="clear" w:color="000000" w:fill="FFFFFF"/>
            <w:vAlign w:val="center"/>
            <w:hideMark/>
          </w:tcPr>
          <w:p w14:paraId="61FC7AD0" w14:textId="77777777" w:rsidR="004E7E27" w:rsidRPr="00B87B2D" w:rsidRDefault="004E7E27" w:rsidP="004E7E27">
            <w:pPr>
              <w:spacing w:after="0" w:line="240" w:lineRule="auto"/>
              <w:jc w:val="center"/>
              <w:rPr>
                <w:sz w:val="26"/>
                <w:szCs w:val="26"/>
              </w:rPr>
            </w:pPr>
            <w:r w:rsidRPr="00B87B2D">
              <w:rPr>
                <w:sz w:val="26"/>
                <w:szCs w:val="26"/>
              </w:rPr>
              <w:t>VU.06</w:t>
            </w:r>
          </w:p>
        </w:tc>
        <w:tc>
          <w:tcPr>
            <w:tcW w:w="1309" w:type="pct"/>
            <w:shd w:val="clear" w:color="000000" w:fill="FFFFFF"/>
            <w:vAlign w:val="center"/>
            <w:hideMark/>
          </w:tcPr>
          <w:p w14:paraId="2E00730D" w14:textId="77777777" w:rsidR="004E7E27" w:rsidRPr="00B87B2D" w:rsidRDefault="004E7E27" w:rsidP="004E7E27">
            <w:pPr>
              <w:spacing w:after="0" w:line="240" w:lineRule="auto"/>
              <w:jc w:val="both"/>
              <w:rPr>
                <w:sz w:val="26"/>
                <w:szCs w:val="26"/>
              </w:rPr>
            </w:pPr>
            <w:r w:rsidRPr="00B87B2D">
              <w:rPr>
                <w:sz w:val="26"/>
                <w:szCs w:val="26"/>
              </w:rPr>
              <w:t>Buộc kéo lưới làm hàng rào bảo vệ</w:t>
            </w:r>
          </w:p>
        </w:tc>
        <w:tc>
          <w:tcPr>
            <w:tcW w:w="614" w:type="pct"/>
            <w:shd w:val="clear" w:color="000000" w:fill="FFFFFF"/>
            <w:vAlign w:val="center"/>
            <w:hideMark/>
          </w:tcPr>
          <w:p w14:paraId="624A8C5E" w14:textId="77777777" w:rsidR="004E7E27" w:rsidRPr="00B87B2D" w:rsidRDefault="004E7E27" w:rsidP="004E7E27">
            <w:pPr>
              <w:spacing w:after="0" w:line="240" w:lineRule="auto"/>
              <w:jc w:val="center"/>
              <w:rPr>
                <w:sz w:val="26"/>
                <w:szCs w:val="26"/>
              </w:rPr>
            </w:pPr>
            <w:r w:rsidRPr="00B87B2D">
              <w:rPr>
                <w:sz w:val="26"/>
                <w:szCs w:val="26"/>
              </w:rPr>
              <w:t xml:space="preserve"> m dài/ công</w:t>
            </w:r>
          </w:p>
        </w:tc>
        <w:tc>
          <w:tcPr>
            <w:tcW w:w="538" w:type="pct"/>
            <w:shd w:val="clear" w:color="000000" w:fill="FFFFFF"/>
            <w:vAlign w:val="center"/>
            <w:hideMark/>
          </w:tcPr>
          <w:p w14:paraId="60F7D966" w14:textId="77777777" w:rsidR="004E7E27" w:rsidRPr="00B87B2D" w:rsidRDefault="004E7E27" w:rsidP="004E7E27">
            <w:pPr>
              <w:spacing w:after="0" w:line="240" w:lineRule="auto"/>
              <w:jc w:val="center"/>
              <w:rPr>
                <w:sz w:val="26"/>
                <w:szCs w:val="26"/>
              </w:rPr>
            </w:pPr>
            <w:r w:rsidRPr="00B87B2D">
              <w:rPr>
                <w:sz w:val="26"/>
                <w:szCs w:val="26"/>
              </w:rPr>
              <w:t>48</w:t>
            </w:r>
          </w:p>
        </w:tc>
        <w:tc>
          <w:tcPr>
            <w:tcW w:w="1997" w:type="pct"/>
            <w:shd w:val="clear" w:color="000000" w:fill="FFFFFF"/>
            <w:vAlign w:val="center"/>
            <w:hideMark/>
          </w:tcPr>
          <w:p w14:paraId="1F5C036F" w14:textId="77777777" w:rsidR="004E7E27" w:rsidRPr="00B87B2D" w:rsidRDefault="004E7E27" w:rsidP="004E7E27">
            <w:pPr>
              <w:spacing w:after="0" w:line="240" w:lineRule="auto"/>
              <w:jc w:val="both"/>
              <w:rPr>
                <w:sz w:val="26"/>
                <w:szCs w:val="26"/>
              </w:rPr>
            </w:pPr>
            <w:r w:rsidRPr="00B87B2D">
              <w:rPr>
                <w:sz w:val="26"/>
                <w:szCs w:val="26"/>
              </w:rPr>
              <w:t>Cọc cao 2m, khoảng cách 2 m, hàng rào được quây lưới bảo vệ</w:t>
            </w:r>
          </w:p>
        </w:tc>
      </w:tr>
      <w:tr w:rsidR="00B87B2D" w:rsidRPr="00B87B2D" w14:paraId="14E9345A" w14:textId="77777777" w:rsidTr="00D67D8F">
        <w:trPr>
          <w:trHeight w:val="660"/>
        </w:trPr>
        <w:tc>
          <w:tcPr>
            <w:tcW w:w="538" w:type="pct"/>
            <w:shd w:val="clear" w:color="000000" w:fill="FFFFFF"/>
            <w:vAlign w:val="center"/>
            <w:hideMark/>
          </w:tcPr>
          <w:p w14:paraId="1E44F3D7" w14:textId="77777777" w:rsidR="004E7E27" w:rsidRPr="00B87B2D" w:rsidRDefault="004E7E27" w:rsidP="004E7E27">
            <w:pPr>
              <w:spacing w:after="0" w:line="240" w:lineRule="auto"/>
              <w:jc w:val="center"/>
              <w:rPr>
                <w:sz w:val="26"/>
                <w:szCs w:val="26"/>
              </w:rPr>
            </w:pPr>
            <w:r w:rsidRPr="00B87B2D">
              <w:rPr>
                <w:sz w:val="26"/>
                <w:szCs w:val="26"/>
              </w:rPr>
              <w:t>VU.07</w:t>
            </w:r>
          </w:p>
        </w:tc>
        <w:tc>
          <w:tcPr>
            <w:tcW w:w="1309" w:type="pct"/>
            <w:shd w:val="clear" w:color="000000" w:fill="FFFFFF"/>
            <w:vAlign w:val="center"/>
            <w:hideMark/>
          </w:tcPr>
          <w:p w14:paraId="564B3A4C" w14:textId="77777777" w:rsidR="004E7E27" w:rsidRPr="00B87B2D" w:rsidRDefault="004E7E27" w:rsidP="004E7E27">
            <w:pPr>
              <w:spacing w:after="0" w:line="240" w:lineRule="auto"/>
              <w:jc w:val="both"/>
              <w:rPr>
                <w:sz w:val="26"/>
                <w:szCs w:val="26"/>
              </w:rPr>
            </w:pPr>
            <w:r w:rsidRPr="00B87B2D">
              <w:rPr>
                <w:sz w:val="26"/>
                <w:szCs w:val="26"/>
              </w:rPr>
              <w:t>Dựng cọc làm giàn che</w:t>
            </w:r>
          </w:p>
        </w:tc>
        <w:tc>
          <w:tcPr>
            <w:tcW w:w="614" w:type="pct"/>
            <w:shd w:val="clear" w:color="000000" w:fill="FFFFFF"/>
            <w:vAlign w:val="center"/>
            <w:hideMark/>
          </w:tcPr>
          <w:p w14:paraId="1F08627C" w14:textId="77777777" w:rsidR="004E7E27" w:rsidRPr="00B87B2D" w:rsidRDefault="004E7E27" w:rsidP="004E7E27">
            <w:pPr>
              <w:spacing w:after="0" w:line="240" w:lineRule="auto"/>
              <w:jc w:val="center"/>
              <w:rPr>
                <w:sz w:val="26"/>
                <w:szCs w:val="26"/>
              </w:rPr>
            </w:pPr>
            <w:r w:rsidRPr="00B87B2D">
              <w:rPr>
                <w:sz w:val="26"/>
                <w:szCs w:val="26"/>
              </w:rPr>
              <w:t>Cọc</w:t>
            </w:r>
          </w:p>
        </w:tc>
        <w:tc>
          <w:tcPr>
            <w:tcW w:w="538" w:type="pct"/>
            <w:shd w:val="clear" w:color="000000" w:fill="FFFFFF"/>
            <w:vAlign w:val="center"/>
            <w:hideMark/>
          </w:tcPr>
          <w:p w14:paraId="1FB6DF9A" w14:textId="77777777" w:rsidR="004E7E27" w:rsidRPr="00B87B2D" w:rsidRDefault="004E7E27" w:rsidP="004E7E27">
            <w:pPr>
              <w:spacing w:after="0" w:line="240" w:lineRule="auto"/>
              <w:jc w:val="center"/>
              <w:rPr>
                <w:sz w:val="26"/>
                <w:szCs w:val="26"/>
              </w:rPr>
            </w:pPr>
            <w:r w:rsidRPr="00B87B2D">
              <w:rPr>
                <w:sz w:val="26"/>
                <w:szCs w:val="26"/>
              </w:rPr>
              <w:t>20</w:t>
            </w:r>
          </w:p>
        </w:tc>
        <w:tc>
          <w:tcPr>
            <w:tcW w:w="1997" w:type="pct"/>
            <w:shd w:val="clear" w:color="000000" w:fill="FFFFFF"/>
            <w:vAlign w:val="center"/>
            <w:hideMark/>
          </w:tcPr>
          <w:p w14:paraId="45ACE565" w14:textId="77777777" w:rsidR="004E7E27" w:rsidRPr="00B87B2D" w:rsidRDefault="004E7E27" w:rsidP="004E7E27">
            <w:pPr>
              <w:spacing w:after="0" w:line="240" w:lineRule="auto"/>
              <w:jc w:val="both"/>
              <w:rPr>
                <w:sz w:val="26"/>
                <w:szCs w:val="26"/>
              </w:rPr>
            </w:pPr>
            <w:r w:rsidRPr="00B87B2D">
              <w:rPr>
                <w:sz w:val="26"/>
                <w:szCs w:val="26"/>
              </w:rPr>
              <w:t>Vận chuyển, đào hố, dựng cọc, chôn cọc</w:t>
            </w:r>
          </w:p>
        </w:tc>
      </w:tr>
      <w:tr w:rsidR="00B87B2D" w:rsidRPr="00B87B2D" w14:paraId="73A50852" w14:textId="77777777" w:rsidTr="00D67D8F">
        <w:trPr>
          <w:trHeight w:val="330"/>
        </w:trPr>
        <w:tc>
          <w:tcPr>
            <w:tcW w:w="538" w:type="pct"/>
            <w:shd w:val="clear" w:color="000000" w:fill="FFFFFF"/>
            <w:vAlign w:val="center"/>
            <w:hideMark/>
          </w:tcPr>
          <w:p w14:paraId="518A204F" w14:textId="77777777" w:rsidR="004E7E27" w:rsidRPr="00B87B2D" w:rsidRDefault="004E7E27" w:rsidP="004E7E27">
            <w:pPr>
              <w:spacing w:after="0" w:line="240" w:lineRule="auto"/>
              <w:jc w:val="center"/>
              <w:rPr>
                <w:sz w:val="26"/>
                <w:szCs w:val="26"/>
              </w:rPr>
            </w:pPr>
            <w:r w:rsidRPr="00B87B2D">
              <w:rPr>
                <w:sz w:val="26"/>
                <w:szCs w:val="26"/>
              </w:rPr>
              <w:t>VU.08</w:t>
            </w:r>
          </w:p>
        </w:tc>
        <w:tc>
          <w:tcPr>
            <w:tcW w:w="1309" w:type="pct"/>
            <w:shd w:val="clear" w:color="000000" w:fill="FFFFFF"/>
            <w:vAlign w:val="center"/>
            <w:hideMark/>
          </w:tcPr>
          <w:p w14:paraId="3B0658B5" w14:textId="77777777" w:rsidR="004E7E27" w:rsidRPr="00B87B2D" w:rsidRDefault="004E7E27" w:rsidP="004E7E27">
            <w:pPr>
              <w:spacing w:after="0" w:line="240" w:lineRule="auto"/>
              <w:jc w:val="both"/>
              <w:rPr>
                <w:sz w:val="26"/>
                <w:szCs w:val="26"/>
              </w:rPr>
            </w:pPr>
            <w:r w:rsidRPr="00B87B2D">
              <w:rPr>
                <w:sz w:val="26"/>
                <w:szCs w:val="26"/>
              </w:rPr>
              <w:t>Làm khung giàn che</w:t>
            </w:r>
          </w:p>
        </w:tc>
        <w:tc>
          <w:tcPr>
            <w:tcW w:w="614" w:type="pct"/>
            <w:shd w:val="clear" w:color="000000" w:fill="FFFFFF"/>
            <w:vAlign w:val="center"/>
            <w:hideMark/>
          </w:tcPr>
          <w:p w14:paraId="7D85E1B4" w14:textId="77777777" w:rsidR="004E7E27" w:rsidRPr="00B87B2D" w:rsidRDefault="004E7E27" w:rsidP="004E7E27">
            <w:pPr>
              <w:spacing w:after="0" w:line="240" w:lineRule="auto"/>
              <w:jc w:val="center"/>
              <w:rPr>
                <w:sz w:val="26"/>
                <w:szCs w:val="26"/>
              </w:rPr>
            </w:pPr>
            <w:r w:rsidRPr="00B87B2D">
              <w:rPr>
                <w:sz w:val="26"/>
                <w:szCs w:val="26"/>
              </w:rPr>
              <w:t xml:space="preserve"> m</w:t>
            </w:r>
            <w:r w:rsidRPr="00B87B2D">
              <w:rPr>
                <w:sz w:val="26"/>
                <w:szCs w:val="26"/>
                <w:vertAlign w:val="superscript"/>
              </w:rPr>
              <w:t>2</w:t>
            </w:r>
            <w:r w:rsidRPr="00B87B2D">
              <w:rPr>
                <w:sz w:val="26"/>
                <w:szCs w:val="26"/>
              </w:rPr>
              <w:t>/công</w:t>
            </w:r>
          </w:p>
        </w:tc>
        <w:tc>
          <w:tcPr>
            <w:tcW w:w="538" w:type="pct"/>
            <w:shd w:val="clear" w:color="000000" w:fill="FFFFFF"/>
            <w:vAlign w:val="center"/>
            <w:hideMark/>
          </w:tcPr>
          <w:p w14:paraId="1430C150" w14:textId="77777777" w:rsidR="004E7E27" w:rsidRPr="00B87B2D" w:rsidRDefault="004E7E27" w:rsidP="004E7E27">
            <w:pPr>
              <w:spacing w:after="0" w:line="240" w:lineRule="auto"/>
              <w:jc w:val="center"/>
              <w:rPr>
                <w:sz w:val="26"/>
                <w:szCs w:val="26"/>
              </w:rPr>
            </w:pPr>
            <w:r w:rsidRPr="00B87B2D">
              <w:rPr>
                <w:sz w:val="26"/>
                <w:szCs w:val="26"/>
              </w:rPr>
              <w:t>30,3</w:t>
            </w:r>
          </w:p>
        </w:tc>
        <w:tc>
          <w:tcPr>
            <w:tcW w:w="1997" w:type="pct"/>
            <w:shd w:val="clear" w:color="000000" w:fill="FFFFFF"/>
            <w:vAlign w:val="center"/>
            <w:hideMark/>
          </w:tcPr>
          <w:p w14:paraId="2D74C48C" w14:textId="77777777" w:rsidR="004E7E27" w:rsidRPr="00B87B2D" w:rsidRDefault="004E7E27" w:rsidP="004E7E27">
            <w:pPr>
              <w:spacing w:after="0" w:line="240" w:lineRule="auto"/>
              <w:jc w:val="both"/>
              <w:rPr>
                <w:sz w:val="26"/>
                <w:szCs w:val="26"/>
              </w:rPr>
            </w:pPr>
            <w:r w:rsidRPr="00B87B2D">
              <w:rPr>
                <w:sz w:val="26"/>
                <w:szCs w:val="26"/>
              </w:rPr>
              <w:t>Chuẩn bị vật tư, dụng cụ, vận chuyển vật tư dụng cụ đến hiện trường. Chặt cọc, đóng cọc, căng lưới,… tạo thành giàn che theo yêu cầu kỹ thuật của thiết kế. Thu dọn hiện trường sau khi thi công.</w:t>
            </w:r>
          </w:p>
        </w:tc>
      </w:tr>
      <w:tr w:rsidR="00B87B2D" w:rsidRPr="00B87B2D" w14:paraId="563A6879" w14:textId="77777777" w:rsidTr="00D67D8F">
        <w:trPr>
          <w:trHeight w:val="990"/>
        </w:trPr>
        <w:tc>
          <w:tcPr>
            <w:tcW w:w="538" w:type="pct"/>
            <w:shd w:val="clear" w:color="000000" w:fill="FFFFFF"/>
            <w:vAlign w:val="center"/>
            <w:hideMark/>
          </w:tcPr>
          <w:p w14:paraId="1D3D2D59" w14:textId="77777777" w:rsidR="004E7E27" w:rsidRPr="00B87B2D" w:rsidRDefault="004E7E27" w:rsidP="004E7E27">
            <w:pPr>
              <w:spacing w:after="0" w:line="240" w:lineRule="auto"/>
              <w:jc w:val="center"/>
              <w:rPr>
                <w:sz w:val="26"/>
                <w:szCs w:val="26"/>
              </w:rPr>
            </w:pPr>
            <w:r w:rsidRPr="00B87B2D">
              <w:rPr>
                <w:sz w:val="26"/>
                <w:szCs w:val="26"/>
              </w:rPr>
              <w:t>VU.09</w:t>
            </w:r>
          </w:p>
        </w:tc>
        <w:tc>
          <w:tcPr>
            <w:tcW w:w="1309" w:type="pct"/>
            <w:shd w:val="clear" w:color="000000" w:fill="FFFFFF"/>
            <w:vAlign w:val="center"/>
            <w:hideMark/>
          </w:tcPr>
          <w:p w14:paraId="4F01770A" w14:textId="77777777" w:rsidR="004E7E27" w:rsidRPr="00B87B2D" w:rsidRDefault="004E7E27" w:rsidP="004E7E27">
            <w:pPr>
              <w:spacing w:after="0" w:line="240" w:lineRule="auto"/>
              <w:jc w:val="both"/>
              <w:rPr>
                <w:sz w:val="26"/>
                <w:szCs w:val="26"/>
              </w:rPr>
            </w:pPr>
            <w:r w:rsidRPr="00B87B2D">
              <w:rPr>
                <w:sz w:val="26"/>
                <w:szCs w:val="26"/>
              </w:rPr>
              <w:t>Làm giàn che bằng lưới che sáng với độ che sáng 25%, 50%, 75%</w:t>
            </w:r>
          </w:p>
        </w:tc>
        <w:tc>
          <w:tcPr>
            <w:tcW w:w="614" w:type="pct"/>
            <w:shd w:val="clear" w:color="000000" w:fill="FFFFFF"/>
            <w:vAlign w:val="center"/>
            <w:hideMark/>
          </w:tcPr>
          <w:p w14:paraId="06408DF5" w14:textId="77777777" w:rsidR="004E7E27" w:rsidRPr="00B87B2D" w:rsidRDefault="004E7E27" w:rsidP="004E7E27">
            <w:pPr>
              <w:spacing w:after="0" w:line="240" w:lineRule="auto"/>
              <w:jc w:val="center"/>
              <w:rPr>
                <w:sz w:val="26"/>
                <w:szCs w:val="26"/>
              </w:rPr>
            </w:pPr>
            <w:r w:rsidRPr="00B87B2D">
              <w:rPr>
                <w:sz w:val="26"/>
                <w:szCs w:val="26"/>
              </w:rPr>
              <w:t xml:space="preserve"> m</w:t>
            </w:r>
            <w:r w:rsidRPr="00B87B2D">
              <w:rPr>
                <w:sz w:val="26"/>
                <w:szCs w:val="26"/>
                <w:vertAlign w:val="superscript"/>
              </w:rPr>
              <w:t>2</w:t>
            </w:r>
            <w:r w:rsidRPr="00B87B2D">
              <w:rPr>
                <w:sz w:val="26"/>
                <w:szCs w:val="26"/>
              </w:rPr>
              <w:t>/công</w:t>
            </w:r>
          </w:p>
        </w:tc>
        <w:tc>
          <w:tcPr>
            <w:tcW w:w="538" w:type="pct"/>
            <w:shd w:val="clear" w:color="000000" w:fill="FFFFFF"/>
            <w:vAlign w:val="center"/>
            <w:hideMark/>
          </w:tcPr>
          <w:p w14:paraId="7592A2E1" w14:textId="77777777" w:rsidR="004E7E27" w:rsidRPr="00B87B2D" w:rsidRDefault="004E7E27" w:rsidP="004E7E27">
            <w:pPr>
              <w:spacing w:after="0" w:line="240" w:lineRule="auto"/>
              <w:jc w:val="center"/>
              <w:rPr>
                <w:sz w:val="26"/>
                <w:szCs w:val="26"/>
              </w:rPr>
            </w:pPr>
            <w:r w:rsidRPr="00B87B2D">
              <w:rPr>
                <w:sz w:val="26"/>
                <w:szCs w:val="26"/>
              </w:rPr>
              <w:t>30,3</w:t>
            </w:r>
          </w:p>
        </w:tc>
        <w:tc>
          <w:tcPr>
            <w:tcW w:w="1997" w:type="pct"/>
            <w:shd w:val="clear" w:color="000000" w:fill="FFFFFF"/>
            <w:vAlign w:val="center"/>
            <w:hideMark/>
          </w:tcPr>
          <w:p w14:paraId="157F7865" w14:textId="77777777" w:rsidR="004E7E27" w:rsidRPr="00B87B2D" w:rsidRDefault="004E7E27" w:rsidP="004E7E27">
            <w:pPr>
              <w:spacing w:after="0" w:line="240" w:lineRule="auto"/>
              <w:jc w:val="both"/>
              <w:rPr>
                <w:sz w:val="26"/>
                <w:szCs w:val="26"/>
              </w:rPr>
            </w:pPr>
            <w:r w:rsidRPr="00B87B2D">
              <w:rPr>
                <w:sz w:val="26"/>
                <w:szCs w:val="26"/>
              </w:rPr>
              <w:t>Chuẩn bị dụng cụ, vận chuyển vận liệu, làm giàn che theo quy định, thu dọn hiện trường.</w:t>
            </w:r>
          </w:p>
        </w:tc>
      </w:tr>
      <w:tr w:rsidR="00B87B2D" w:rsidRPr="00B87B2D" w14:paraId="0738C5CA" w14:textId="77777777" w:rsidTr="00D67D8F">
        <w:trPr>
          <w:trHeight w:val="1650"/>
        </w:trPr>
        <w:tc>
          <w:tcPr>
            <w:tcW w:w="538" w:type="pct"/>
            <w:shd w:val="clear" w:color="000000" w:fill="FFFFFF"/>
            <w:vAlign w:val="center"/>
            <w:hideMark/>
          </w:tcPr>
          <w:p w14:paraId="19C6C320" w14:textId="77777777" w:rsidR="004E7E27" w:rsidRPr="00B87B2D" w:rsidRDefault="004E7E27" w:rsidP="004E7E27">
            <w:pPr>
              <w:spacing w:after="0" w:line="240" w:lineRule="auto"/>
              <w:jc w:val="center"/>
              <w:rPr>
                <w:sz w:val="26"/>
                <w:szCs w:val="26"/>
              </w:rPr>
            </w:pPr>
            <w:r w:rsidRPr="00B87B2D">
              <w:rPr>
                <w:sz w:val="26"/>
                <w:szCs w:val="26"/>
              </w:rPr>
              <w:t>VU.10</w:t>
            </w:r>
          </w:p>
        </w:tc>
        <w:tc>
          <w:tcPr>
            <w:tcW w:w="1309" w:type="pct"/>
            <w:shd w:val="clear" w:color="000000" w:fill="FFFFFF"/>
            <w:vAlign w:val="center"/>
            <w:hideMark/>
          </w:tcPr>
          <w:p w14:paraId="79385BF1" w14:textId="6E280B85" w:rsidR="004E7E27" w:rsidRPr="00B87B2D" w:rsidRDefault="004E7E27" w:rsidP="004E7E27">
            <w:pPr>
              <w:spacing w:after="0" w:line="240" w:lineRule="auto"/>
              <w:jc w:val="both"/>
              <w:rPr>
                <w:sz w:val="26"/>
                <w:szCs w:val="26"/>
              </w:rPr>
            </w:pPr>
            <w:r w:rsidRPr="00B87B2D">
              <w:rPr>
                <w:sz w:val="26"/>
                <w:szCs w:val="26"/>
              </w:rPr>
              <w:t xml:space="preserve">Lăp đặt hệ thống tưới (Hệ thống tưới bán </w:t>
            </w:r>
            <w:r w:rsidR="00A60755">
              <w:rPr>
                <w:sz w:val="26"/>
                <w:szCs w:val="26"/>
              </w:rPr>
              <w:t>tự động</w:t>
            </w:r>
            <w:r w:rsidR="007C4657">
              <w:rPr>
                <w:sz w:val="26"/>
                <w:szCs w:val="26"/>
              </w:rPr>
              <w:t xml:space="preserve"> </w:t>
            </w:r>
            <w:r w:rsidRPr="00B87B2D">
              <w:rPr>
                <w:sz w:val="26"/>
                <w:szCs w:val="26"/>
              </w:rPr>
              <w:t>)</w:t>
            </w:r>
          </w:p>
        </w:tc>
        <w:tc>
          <w:tcPr>
            <w:tcW w:w="614" w:type="pct"/>
            <w:shd w:val="clear" w:color="000000" w:fill="FFFFFF"/>
            <w:vAlign w:val="center"/>
            <w:hideMark/>
          </w:tcPr>
          <w:p w14:paraId="022C2B09" w14:textId="77777777" w:rsidR="004E7E27" w:rsidRPr="00D67D8F" w:rsidRDefault="004E7E27" w:rsidP="004E7E27">
            <w:pPr>
              <w:spacing w:after="0" w:line="240" w:lineRule="auto"/>
              <w:jc w:val="center"/>
              <w:rPr>
                <w:rFonts w:eastAsia="Calibri"/>
                <w:sz w:val="26"/>
                <w:szCs w:val="26"/>
              </w:rPr>
            </w:pPr>
            <w:r w:rsidRPr="00D67D8F">
              <w:rPr>
                <w:rFonts w:eastAsia="Calibri"/>
                <w:sz w:val="26"/>
                <w:szCs w:val="26"/>
              </w:rPr>
              <w:t>m</w:t>
            </w:r>
            <w:r w:rsidRPr="00D67D8F">
              <w:rPr>
                <w:rFonts w:eastAsia="Calibri"/>
                <w:sz w:val="26"/>
                <w:szCs w:val="26"/>
                <w:vertAlign w:val="superscript"/>
              </w:rPr>
              <w:t>2</w:t>
            </w:r>
            <w:r w:rsidRPr="00D67D8F">
              <w:rPr>
                <w:rFonts w:eastAsia="Calibri"/>
                <w:sz w:val="26"/>
                <w:szCs w:val="26"/>
              </w:rPr>
              <w:t>/công</w:t>
            </w:r>
            <w:r w:rsidRPr="00D67D8F">
              <w:rPr>
                <w:sz w:val="26"/>
                <w:szCs w:val="26"/>
              </w:rPr>
              <w:t> </w:t>
            </w:r>
          </w:p>
        </w:tc>
        <w:tc>
          <w:tcPr>
            <w:tcW w:w="538" w:type="pct"/>
            <w:shd w:val="clear" w:color="000000" w:fill="FFFFFF"/>
            <w:vAlign w:val="center"/>
            <w:hideMark/>
          </w:tcPr>
          <w:p w14:paraId="737B9CC2" w14:textId="77777777" w:rsidR="004E7E27" w:rsidRPr="00B87B2D" w:rsidRDefault="004E7E27" w:rsidP="004E7E27">
            <w:pPr>
              <w:spacing w:after="0" w:line="240" w:lineRule="auto"/>
              <w:jc w:val="center"/>
              <w:rPr>
                <w:sz w:val="26"/>
                <w:szCs w:val="26"/>
              </w:rPr>
            </w:pPr>
            <w:r w:rsidRPr="00B87B2D">
              <w:rPr>
                <w:sz w:val="26"/>
                <w:szCs w:val="26"/>
              </w:rPr>
              <w:t> 120</w:t>
            </w:r>
          </w:p>
        </w:tc>
        <w:tc>
          <w:tcPr>
            <w:tcW w:w="1997" w:type="pct"/>
            <w:shd w:val="clear" w:color="000000" w:fill="FFFFFF"/>
            <w:vAlign w:val="center"/>
            <w:hideMark/>
          </w:tcPr>
          <w:p w14:paraId="6839A9ED" w14:textId="77777777" w:rsidR="004E7E27" w:rsidRPr="00B87B2D" w:rsidRDefault="004E7E27" w:rsidP="004E7E27">
            <w:pPr>
              <w:spacing w:after="0" w:line="240" w:lineRule="auto"/>
              <w:jc w:val="both"/>
              <w:rPr>
                <w:sz w:val="26"/>
                <w:szCs w:val="26"/>
              </w:rPr>
            </w:pPr>
            <w:r w:rsidRPr="00B87B2D">
              <w:rPr>
                <w:sz w:val="26"/>
                <w:szCs w:val="26"/>
              </w:rPr>
              <w:t> </w:t>
            </w:r>
            <w:r w:rsidRPr="00B87B2D">
              <w:rPr>
                <w:rFonts w:eastAsia="Calibri"/>
                <w:sz w:val="26"/>
                <w:szCs w:val="26"/>
              </w:rPr>
              <w:t>Chuẩn bị dụng cụ, máy móc, thiết bị lắp đạt hệ thống điện theo thiết kế. Thu dọn hiện trường sau khi thực hiện.</w:t>
            </w:r>
          </w:p>
        </w:tc>
      </w:tr>
      <w:tr w:rsidR="00B87B2D" w:rsidRPr="00B87B2D" w14:paraId="3BB871FE" w14:textId="77777777" w:rsidTr="00D67D8F">
        <w:trPr>
          <w:trHeight w:val="660"/>
          <w:tblHeader/>
        </w:trPr>
        <w:tc>
          <w:tcPr>
            <w:tcW w:w="538" w:type="pct"/>
            <w:vAlign w:val="center"/>
          </w:tcPr>
          <w:p w14:paraId="28087DF2" w14:textId="77777777" w:rsidR="004E7E27" w:rsidRPr="00B87B2D" w:rsidRDefault="004E7E27" w:rsidP="004E7E27">
            <w:pPr>
              <w:spacing w:after="0" w:line="240" w:lineRule="auto"/>
              <w:jc w:val="center"/>
              <w:rPr>
                <w:b/>
                <w:bCs/>
                <w:sz w:val="26"/>
                <w:szCs w:val="26"/>
              </w:rPr>
            </w:pPr>
            <w:r w:rsidRPr="00B87B2D">
              <w:rPr>
                <w:b/>
                <w:bCs/>
                <w:sz w:val="26"/>
                <w:szCs w:val="26"/>
              </w:rPr>
              <w:t>II</w:t>
            </w:r>
          </w:p>
        </w:tc>
        <w:tc>
          <w:tcPr>
            <w:tcW w:w="4462" w:type="pct"/>
            <w:gridSpan w:val="4"/>
            <w:vAlign w:val="center"/>
          </w:tcPr>
          <w:p w14:paraId="68D48328" w14:textId="77777777" w:rsidR="004E7E27" w:rsidRPr="00B87B2D" w:rsidRDefault="004E7E27" w:rsidP="004E7E27">
            <w:pPr>
              <w:spacing w:after="0" w:line="240" w:lineRule="auto"/>
              <w:rPr>
                <w:b/>
                <w:bCs/>
                <w:sz w:val="26"/>
                <w:szCs w:val="26"/>
              </w:rPr>
            </w:pPr>
            <w:r w:rsidRPr="00B87B2D">
              <w:rPr>
                <w:b/>
                <w:bCs/>
                <w:sz w:val="26"/>
                <w:szCs w:val="26"/>
              </w:rPr>
              <w:t>Vật tư</w:t>
            </w:r>
          </w:p>
        </w:tc>
      </w:tr>
      <w:tr w:rsidR="00B87B2D" w:rsidRPr="00B87B2D" w14:paraId="3F845DEE" w14:textId="77777777" w:rsidTr="00D67D8F">
        <w:trPr>
          <w:trHeight w:val="330"/>
        </w:trPr>
        <w:tc>
          <w:tcPr>
            <w:tcW w:w="538" w:type="pct"/>
            <w:vAlign w:val="center"/>
            <w:hideMark/>
          </w:tcPr>
          <w:p w14:paraId="2DF9FCA9" w14:textId="77777777" w:rsidR="004E7E27" w:rsidRPr="00B87B2D" w:rsidRDefault="004E7E27" w:rsidP="004E7E27">
            <w:pPr>
              <w:spacing w:after="0" w:line="240" w:lineRule="auto"/>
              <w:jc w:val="center"/>
              <w:rPr>
                <w:b/>
                <w:bCs/>
                <w:sz w:val="26"/>
                <w:szCs w:val="26"/>
              </w:rPr>
            </w:pPr>
            <w:r w:rsidRPr="00B87B2D">
              <w:rPr>
                <w:b/>
                <w:bCs/>
                <w:sz w:val="26"/>
                <w:szCs w:val="26"/>
              </w:rPr>
              <w:t>1</w:t>
            </w:r>
          </w:p>
        </w:tc>
        <w:tc>
          <w:tcPr>
            <w:tcW w:w="1309" w:type="pct"/>
            <w:vAlign w:val="center"/>
            <w:hideMark/>
          </w:tcPr>
          <w:p w14:paraId="6A5E9BA2" w14:textId="77777777" w:rsidR="004E7E27" w:rsidRPr="00B87B2D" w:rsidRDefault="004E7E27" w:rsidP="004E7E27">
            <w:pPr>
              <w:spacing w:after="0" w:line="240" w:lineRule="auto"/>
              <w:jc w:val="both"/>
              <w:rPr>
                <w:b/>
                <w:bCs/>
                <w:sz w:val="26"/>
                <w:szCs w:val="26"/>
              </w:rPr>
            </w:pPr>
            <w:r w:rsidRPr="00B87B2D">
              <w:rPr>
                <w:b/>
                <w:bCs/>
                <w:sz w:val="26"/>
                <w:szCs w:val="26"/>
              </w:rPr>
              <w:t>Hàng rào bảo vệ</w:t>
            </w:r>
          </w:p>
        </w:tc>
        <w:tc>
          <w:tcPr>
            <w:tcW w:w="614" w:type="pct"/>
            <w:vAlign w:val="center"/>
            <w:hideMark/>
          </w:tcPr>
          <w:p w14:paraId="4A85978D" w14:textId="77777777" w:rsidR="004E7E27" w:rsidRPr="00B87B2D" w:rsidRDefault="004E7E27" w:rsidP="004E7E27">
            <w:pPr>
              <w:spacing w:after="0" w:line="240" w:lineRule="auto"/>
              <w:jc w:val="center"/>
              <w:rPr>
                <w:sz w:val="26"/>
                <w:szCs w:val="26"/>
              </w:rPr>
            </w:pPr>
            <w:r w:rsidRPr="00B87B2D">
              <w:rPr>
                <w:sz w:val="26"/>
                <w:szCs w:val="26"/>
              </w:rPr>
              <w:t> </w:t>
            </w:r>
          </w:p>
        </w:tc>
        <w:tc>
          <w:tcPr>
            <w:tcW w:w="538" w:type="pct"/>
            <w:vAlign w:val="center"/>
            <w:hideMark/>
          </w:tcPr>
          <w:p w14:paraId="0213E62D" w14:textId="77777777" w:rsidR="004E7E27" w:rsidRPr="00B87B2D" w:rsidRDefault="004E7E27" w:rsidP="004E7E27">
            <w:pPr>
              <w:spacing w:after="0" w:line="240" w:lineRule="auto"/>
              <w:jc w:val="center"/>
              <w:rPr>
                <w:sz w:val="26"/>
                <w:szCs w:val="26"/>
              </w:rPr>
            </w:pPr>
            <w:r w:rsidRPr="00B87B2D">
              <w:rPr>
                <w:sz w:val="26"/>
                <w:szCs w:val="26"/>
              </w:rPr>
              <w:t> </w:t>
            </w:r>
          </w:p>
        </w:tc>
        <w:tc>
          <w:tcPr>
            <w:tcW w:w="1997" w:type="pct"/>
            <w:vAlign w:val="center"/>
            <w:hideMark/>
          </w:tcPr>
          <w:p w14:paraId="5071F9AE" w14:textId="77777777" w:rsidR="004E7E27" w:rsidRPr="00B87B2D" w:rsidRDefault="004E7E27" w:rsidP="004E7E27">
            <w:pPr>
              <w:spacing w:after="0" w:line="240" w:lineRule="auto"/>
              <w:jc w:val="both"/>
              <w:rPr>
                <w:sz w:val="26"/>
                <w:szCs w:val="26"/>
              </w:rPr>
            </w:pPr>
            <w:r w:rsidRPr="00B87B2D">
              <w:rPr>
                <w:sz w:val="26"/>
                <w:szCs w:val="26"/>
              </w:rPr>
              <w:t> </w:t>
            </w:r>
          </w:p>
        </w:tc>
      </w:tr>
      <w:tr w:rsidR="00B87B2D" w:rsidRPr="00B87B2D" w14:paraId="1D5BFF2C" w14:textId="77777777" w:rsidTr="00D67D8F">
        <w:trPr>
          <w:trHeight w:val="559"/>
        </w:trPr>
        <w:tc>
          <w:tcPr>
            <w:tcW w:w="538" w:type="pct"/>
            <w:vAlign w:val="center"/>
            <w:hideMark/>
          </w:tcPr>
          <w:p w14:paraId="54145C82" w14:textId="77777777" w:rsidR="004E7E27" w:rsidRPr="00B87B2D" w:rsidRDefault="004E7E27" w:rsidP="004E7E27">
            <w:pPr>
              <w:spacing w:after="0" w:line="240" w:lineRule="auto"/>
              <w:jc w:val="center"/>
              <w:rPr>
                <w:sz w:val="26"/>
                <w:szCs w:val="26"/>
              </w:rPr>
            </w:pPr>
            <w:r w:rsidRPr="00B87B2D">
              <w:rPr>
                <w:sz w:val="26"/>
                <w:szCs w:val="26"/>
              </w:rPr>
              <w:t>VT.01</w:t>
            </w:r>
          </w:p>
        </w:tc>
        <w:tc>
          <w:tcPr>
            <w:tcW w:w="1309" w:type="pct"/>
            <w:vAlign w:val="center"/>
            <w:hideMark/>
          </w:tcPr>
          <w:p w14:paraId="2C2DDA65" w14:textId="77777777" w:rsidR="004E7E27" w:rsidRPr="00B87B2D" w:rsidRDefault="004E7E27" w:rsidP="004E7E27">
            <w:pPr>
              <w:spacing w:after="0" w:line="240" w:lineRule="auto"/>
              <w:jc w:val="both"/>
              <w:rPr>
                <w:sz w:val="26"/>
                <w:szCs w:val="26"/>
              </w:rPr>
            </w:pPr>
            <w:r w:rsidRPr="00B87B2D">
              <w:rPr>
                <w:sz w:val="26"/>
                <w:szCs w:val="26"/>
              </w:rPr>
              <w:t>Cọc làm trụ hàng rào</w:t>
            </w:r>
          </w:p>
        </w:tc>
        <w:tc>
          <w:tcPr>
            <w:tcW w:w="614" w:type="pct"/>
            <w:vAlign w:val="center"/>
            <w:hideMark/>
          </w:tcPr>
          <w:p w14:paraId="76200F22" w14:textId="77777777" w:rsidR="004E7E27" w:rsidRPr="00B87B2D" w:rsidRDefault="004E7E27" w:rsidP="004E7E27">
            <w:pPr>
              <w:spacing w:after="0" w:line="240" w:lineRule="auto"/>
              <w:jc w:val="center"/>
              <w:rPr>
                <w:sz w:val="26"/>
                <w:szCs w:val="26"/>
              </w:rPr>
            </w:pPr>
            <w:r w:rsidRPr="00B87B2D">
              <w:rPr>
                <w:sz w:val="26"/>
                <w:szCs w:val="26"/>
              </w:rPr>
              <w:t>cọc</w:t>
            </w:r>
          </w:p>
        </w:tc>
        <w:tc>
          <w:tcPr>
            <w:tcW w:w="538" w:type="pct"/>
            <w:vAlign w:val="center"/>
            <w:hideMark/>
          </w:tcPr>
          <w:p w14:paraId="46F17F44" w14:textId="77777777" w:rsidR="004E7E27" w:rsidRPr="00B87B2D" w:rsidRDefault="004E7E27" w:rsidP="004E7E27">
            <w:pPr>
              <w:spacing w:after="0" w:line="240" w:lineRule="auto"/>
              <w:jc w:val="center"/>
              <w:rPr>
                <w:sz w:val="26"/>
                <w:szCs w:val="26"/>
              </w:rPr>
            </w:pPr>
            <w:r w:rsidRPr="00B87B2D">
              <w:rPr>
                <w:sz w:val="26"/>
                <w:szCs w:val="26"/>
              </w:rPr>
              <w:t>100</w:t>
            </w:r>
          </w:p>
        </w:tc>
        <w:tc>
          <w:tcPr>
            <w:tcW w:w="1997" w:type="pct"/>
            <w:vAlign w:val="center"/>
            <w:hideMark/>
          </w:tcPr>
          <w:p w14:paraId="39AC2D8B" w14:textId="114ED7DE" w:rsidR="004E7E27" w:rsidRPr="00B87B2D" w:rsidRDefault="004E7E27" w:rsidP="004E7E27">
            <w:pPr>
              <w:spacing w:after="0" w:line="240" w:lineRule="auto"/>
              <w:jc w:val="both"/>
              <w:rPr>
                <w:sz w:val="26"/>
                <w:szCs w:val="26"/>
              </w:rPr>
            </w:pPr>
            <w:r w:rsidRPr="00B87B2D">
              <w:rPr>
                <w:sz w:val="26"/>
                <w:szCs w:val="26"/>
              </w:rPr>
              <w:t xml:space="preserve">Cọc cao 2,5 m (chôn sâu 0,5), bằng </w:t>
            </w:r>
            <w:r w:rsidR="00C90203">
              <w:rPr>
                <w:sz w:val="26"/>
                <w:szCs w:val="26"/>
              </w:rPr>
              <w:t xml:space="preserve">thép, </w:t>
            </w:r>
            <w:r w:rsidRPr="00B87B2D">
              <w:rPr>
                <w:sz w:val="26"/>
                <w:szCs w:val="26"/>
              </w:rPr>
              <w:t>gỗ hoặc tre</w:t>
            </w:r>
            <w:r w:rsidR="000A30B8">
              <w:rPr>
                <w:sz w:val="26"/>
                <w:szCs w:val="26"/>
              </w:rPr>
              <w:t>…</w:t>
            </w:r>
          </w:p>
        </w:tc>
      </w:tr>
      <w:tr w:rsidR="00B87B2D" w:rsidRPr="00B87B2D" w14:paraId="3FA38EA0" w14:textId="77777777" w:rsidTr="00D67D8F">
        <w:trPr>
          <w:trHeight w:val="427"/>
        </w:trPr>
        <w:tc>
          <w:tcPr>
            <w:tcW w:w="538" w:type="pct"/>
            <w:vAlign w:val="center"/>
            <w:hideMark/>
          </w:tcPr>
          <w:p w14:paraId="6D58EE02" w14:textId="77777777" w:rsidR="004E7E27" w:rsidRPr="00B87B2D" w:rsidRDefault="004E7E27" w:rsidP="004E7E27">
            <w:pPr>
              <w:spacing w:after="0" w:line="240" w:lineRule="auto"/>
              <w:jc w:val="center"/>
              <w:rPr>
                <w:sz w:val="26"/>
                <w:szCs w:val="26"/>
              </w:rPr>
            </w:pPr>
            <w:r w:rsidRPr="00B87B2D">
              <w:rPr>
                <w:sz w:val="26"/>
                <w:szCs w:val="26"/>
              </w:rPr>
              <w:t>VT.02</w:t>
            </w:r>
          </w:p>
        </w:tc>
        <w:tc>
          <w:tcPr>
            <w:tcW w:w="1309" w:type="pct"/>
            <w:vAlign w:val="center"/>
            <w:hideMark/>
          </w:tcPr>
          <w:p w14:paraId="07AFB752" w14:textId="18BC1E84" w:rsidR="004E7E27" w:rsidRPr="00B87B2D" w:rsidRDefault="004E7E27" w:rsidP="004E7E27">
            <w:pPr>
              <w:spacing w:after="0" w:line="240" w:lineRule="auto"/>
              <w:jc w:val="both"/>
              <w:rPr>
                <w:sz w:val="26"/>
                <w:szCs w:val="26"/>
              </w:rPr>
            </w:pPr>
            <w:r w:rsidRPr="00B87B2D">
              <w:rPr>
                <w:sz w:val="26"/>
                <w:szCs w:val="26"/>
              </w:rPr>
              <w:t xml:space="preserve"> </w:t>
            </w:r>
            <w:r w:rsidR="00B55F1A">
              <w:rPr>
                <w:sz w:val="26"/>
                <w:szCs w:val="26"/>
              </w:rPr>
              <w:t>Hàng rào</w:t>
            </w:r>
            <w:r w:rsidR="00B55F1A" w:rsidRPr="00B87B2D">
              <w:rPr>
                <w:sz w:val="26"/>
                <w:szCs w:val="26"/>
              </w:rPr>
              <w:t xml:space="preserve"> </w:t>
            </w:r>
            <w:r w:rsidRPr="00B87B2D">
              <w:rPr>
                <w:sz w:val="26"/>
                <w:szCs w:val="26"/>
              </w:rPr>
              <w:t xml:space="preserve">bảo vệ </w:t>
            </w:r>
          </w:p>
        </w:tc>
        <w:tc>
          <w:tcPr>
            <w:tcW w:w="614" w:type="pct"/>
            <w:vAlign w:val="center"/>
            <w:hideMark/>
          </w:tcPr>
          <w:p w14:paraId="7B186A2D" w14:textId="77777777" w:rsidR="004E7E27" w:rsidRPr="00B87B2D" w:rsidRDefault="004E7E27" w:rsidP="004E7E27">
            <w:pPr>
              <w:spacing w:after="0" w:line="240" w:lineRule="auto"/>
              <w:jc w:val="center"/>
              <w:rPr>
                <w:sz w:val="26"/>
                <w:szCs w:val="26"/>
              </w:rPr>
            </w:pPr>
            <w:r w:rsidRPr="00B87B2D">
              <w:rPr>
                <w:sz w:val="26"/>
                <w:szCs w:val="26"/>
              </w:rPr>
              <w:t>m</w:t>
            </w:r>
            <w:r w:rsidRPr="00B87B2D">
              <w:rPr>
                <w:sz w:val="26"/>
                <w:szCs w:val="26"/>
                <w:vertAlign w:val="superscript"/>
              </w:rPr>
              <w:t>2</w:t>
            </w:r>
          </w:p>
        </w:tc>
        <w:tc>
          <w:tcPr>
            <w:tcW w:w="538" w:type="pct"/>
            <w:vAlign w:val="center"/>
            <w:hideMark/>
          </w:tcPr>
          <w:p w14:paraId="72AE32AF" w14:textId="77777777" w:rsidR="004E7E27" w:rsidRPr="00B87B2D" w:rsidRDefault="004E7E27" w:rsidP="004E7E27">
            <w:pPr>
              <w:spacing w:after="0" w:line="240" w:lineRule="auto"/>
              <w:jc w:val="center"/>
              <w:rPr>
                <w:sz w:val="26"/>
                <w:szCs w:val="26"/>
              </w:rPr>
            </w:pPr>
            <w:r w:rsidRPr="00B87B2D">
              <w:rPr>
                <w:sz w:val="26"/>
                <w:szCs w:val="26"/>
              </w:rPr>
              <w:t>396</w:t>
            </w:r>
          </w:p>
        </w:tc>
        <w:tc>
          <w:tcPr>
            <w:tcW w:w="1997" w:type="pct"/>
            <w:vAlign w:val="center"/>
            <w:hideMark/>
          </w:tcPr>
          <w:p w14:paraId="1FDB6AF9" w14:textId="77777777" w:rsidR="004E7E27" w:rsidRPr="00B87B2D" w:rsidRDefault="004E7E27" w:rsidP="004E7E27">
            <w:pPr>
              <w:spacing w:after="0" w:line="240" w:lineRule="auto"/>
              <w:jc w:val="both"/>
              <w:rPr>
                <w:sz w:val="26"/>
                <w:szCs w:val="26"/>
              </w:rPr>
            </w:pPr>
            <w:r w:rsidRPr="00B87B2D">
              <w:rPr>
                <w:sz w:val="26"/>
                <w:szCs w:val="26"/>
              </w:rPr>
              <w:t xml:space="preserve">Lưới thép mặt cáo cao 1,8 m </w:t>
            </w:r>
          </w:p>
        </w:tc>
      </w:tr>
      <w:tr w:rsidR="00B87B2D" w:rsidRPr="00B87B2D" w14:paraId="2D6C2C9A" w14:textId="77777777" w:rsidTr="00D67D8F">
        <w:trPr>
          <w:trHeight w:val="330"/>
        </w:trPr>
        <w:tc>
          <w:tcPr>
            <w:tcW w:w="538" w:type="pct"/>
            <w:vAlign w:val="center"/>
            <w:hideMark/>
          </w:tcPr>
          <w:p w14:paraId="00A36480" w14:textId="77777777" w:rsidR="004E7E27" w:rsidRPr="00B87B2D" w:rsidRDefault="004E7E27" w:rsidP="004E7E27">
            <w:pPr>
              <w:spacing w:after="0" w:line="240" w:lineRule="auto"/>
              <w:jc w:val="center"/>
              <w:rPr>
                <w:sz w:val="26"/>
                <w:szCs w:val="26"/>
              </w:rPr>
            </w:pPr>
            <w:r w:rsidRPr="00B87B2D">
              <w:rPr>
                <w:sz w:val="26"/>
                <w:szCs w:val="26"/>
              </w:rPr>
              <w:t>VT.03</w:t>
            </w:r>
          </w:p>
        </w:tc>
        <w:tc>
          <w:tcPr>
            <w:tcW w:w="1309" w:type="pct"/>
            <w:vAlign w:val="center"/>
            <w:hideMark/>
          </w:tcPr>
          <w:p w14:paraId="175323D9" w14:textId="7F82CE10" w:rsidR="004E7E27" w:rsidRPr="00B87B2D" w:rsidRDefault="004E7E27" w:rsidP="004E7E27">
            <w:pPr>
              <w:spacing w:after="0" w:line="240" w:lineRule="auto"/>
              <w:jc w:val="both"/>
              <w:rPr>
                <w:sz w:val="26"/>
                <w:szCs w:val="26"/>
              </w:rPr>
            </w:pPr>
            <w:r w:rsidRPr="00B87B2D">
              <w:rPr>
                <w:sz w:val="26"/>
                <w:szCs w:val="26"/>
              </w:rPr>
              <w:t>Dây kẽm</w:t>
            </w:r>
            <w:r w:rsidR="00801BF6">
              <w:rPr>
                <w:sz w:val="26"/>
                <w:szCs w:val="26"/>
              </w:rPr>
              <w:t xml:space="preserve"> buộc</w:t>
            </w:r>
          </w:p>
        </w:tc>
        <w:tc>
          <w:tcPr>
            <w:tcW w:w="614" w:type="pct"/>
            <w:vAlign w:val="center"/>
            <w:hideMark/>
          </w:tcPr>
          <w:p w14:paraId="6B92E8CA" w14:textId="77777777" w:rsidR="004E7E27" w:rsidRPr="00B87B2D" w:rsidRDefault="004E7E27" w:rsidP="004E7E27">
            <w:pPr>
              <w:spacing w:after="0" w:line="240" w:lineRule="auto"/>
              <w:jc w:val="center"/>
              <w:rPr>
                <w:sz w:val="26"/>
                <w:szCs w:val="26"/>
              </w:rPr>
            </w:pPr>
            <w:r w:rsidRPr="00B87B2D">
              <w:rPr>
                <w:sz w:val="26"/>
                <w:szCs w:val="26"/>
              </w:rPr>
              <w:t> m</w:t>
            </w:r>
          </w:p>
        </w:tc>
        <w:tc>
          <w:tcPr>
            <w:tcW w:w="538" w:type="pct"/>
            <w:vAlign w:val="center"/>
            <w:hideMark/>
          </w:tcPr>
          <w:p w14:paraId="7DF9721F" w14:textId="77777777" w:rsidR="004E7E27" w:rsidRPr="00B87B2D" w:rsidRDefault="004E7E27" w:rsidP="004E7E27">
            <w:pPr>
              <w:spacing w:after="0" w:line="240" w:lineRule="auto"/>
              <w:jc w:val="center"/>
              <w:rPr>
                <w:sz w:val="26"/>
                <w:szCs w:val="26"/>
              </w:rPr>
            </w:pPr>
            <w:r w:rsidRPr="00B87B2D">
              <w:rPr>
                <w:sz w:val="26"/>
                <w:szCs w:val="26"/>
              </w:rPr>
              <w:t>40</w:t>
            </w:r>
          </w:p>
        </w:tc>
        <w:tc>
          <w:tcPr>
            <w:tcW w:w="1997" w:type="pct"/>
            <w:vAlign w:val="center"/>
            <w:hideMark/>
          </w:tcPr>
          <w:p w14:paraId="659C04AC" w14:textId="77777777" w:rsidR="004E7E27" w:rsidRPr="00B87B2D" w:rsidRDefault="004E7E27" w:rsidP="004E7E27">
            <w:pPr>
              <w:spacing w:after="0" w:line="240" w:lineRule="auto"/>
              <w:jc w:val="both"/>
              <w:rPr>
                <w:sz w:val="26"/>
                <w:szCs w:val="26"/>
              </w:rPr>
            </w:pPr>
            <w:r w:rsidRPr="00B87B2D">
              <w:rPr>
                <w:sz w:val="26"/>
                <w:szCs w:val="26"/>
              </w:rPr>
              <w:t>Theo tiêu chuẩn của nhà sản xuất  </w:t>
            </w:r>
          </w:p>
        </w:tc>
      </w:tr>
      <w:tr w:rsidR="00B87B2D" w:rsidRPr="00B87B2D" w14:paraId="65498644" w14:textId="77777777" w:rsidTr="00D67D8F">
        <w:trPr>
          <w:trHeight w:val="330"/>
        </w:trPr>
        <w:tc>
          <w:tcPr>
            <w:tcW w:w="538" w:type="pct"/>
            <w:vAlign w:val="center"/>
            <w:hideMark/>
          </w:tcPr>
          <w:p w14:paraId="29F7DBED" w14:textId="77777777" w:rsidR="004E7E27" w:rsidRPr="00B87B2D" w:rsidRDefault="004E7E27" w:rsidP="004E7E27">
            <w:pPr>
              <w:spacing w:after="0" w:line="240" w:lineRule="auto"/>
              <w:jc w:val="center"/>
              <w:rPr>
                <w:sz w:val="26"/>
                <w:szCs w:val="26"/>
              </w:rPr>
            </w:pPr>
            <w:r w:rsidRPr="00B87B2D">
              <w:rPr>
                <w:sz w:val="26"/>
                <w:szCs w:val="26"/>
              </w:rPr>
              <w:t>VT.04</w:t>
            </w:r>
          </w:p>
        </w:tc>
        <w:tc>
          <w:tcPr>
            <w:tcW w:w="1309" w:type="pct"/>
            <w:vAlign w:val="center"/>
            <w:hideMark/>
          </w:tcPr>
          <w:p w14:paraId="24BCCD9E" w14:textId="1BE52B9A" w:rsidR="004E7E27" w:rsidRPr="00B87B2D" w:rsidRDefault="004E7E27" w:rsidP="004E7E27">
            <w:pPr>
              <w:spacing w:after="0" w:line="240" w:lineRule="auto"/>
              <w:jc w:val="both"/>
              <w:rPr>
                <w:sz w:val="26"/>
                <w:szCs w:val="26"/>
              </w:rPr>
            </w:pPr>
            <w:r w:rsidRPr="00B87B2D">
              <w:rPr>
                <w:sz w:val="26"/>
                <w:szCs w:val="26"/>
              </w:rPr>
              <w:t xml:space="preserve"> Dây buộc</w:t>
            </w:r>
            <w:r w:rsidR="003363E6">
              <w:rPr>
                <w:sz w:val="26"/>
                <w:szCs w:val="26"/>
              </w:rPr>
              <w:t xml:space="preserve"> lưới</w:t>
            </w:r>
          </w:p>
        </w:tc>
        <w:tc>
          <w:tcPr>
            <w:tcW w:w="614" w:type="pct"/>
            <w:vAlign w:val="center"/>
            <w:hideMark/>
          </w:tcPr>
          <w:p w14:paraId="7A28FAEA" w14:textId="77777777" w:rsidR="004E7E27" w:rsidRPr="00B87B2D" w:rsidRDefault="004E7E27" w:rsidP="004E7E27">
            <w:pPr>
              <w:spacing w:after="0" w:line="240" w:lineRule="auto"/>
              <w:jc w:val="center"/>
              <w:rPr>
                <w:sz w:val="26"/>
                <w:szCs w:val="26"/>
              </w:rPr>
            </w:pPr>
            <w:r w:rsidRPr="00B87B2D">
              <w:rPr>
                <w:sz w:val="26"/>
                <w:szCs w:val="26"/>
              </w:rPr>
              <w:t> m</w:t>
            </w:r>
          </w:p>
        </w:tc>
        <w:tc>
          <w:tcPr>
            <w:tcW w:w="538" w:type="pct"/>
            <w:vAlign w:val="center"/>
            <w:hideMark/>
          </w:tcPr>
          <w:p w14:paraId="112EDF04" w14:textId="77777777" w:rsidR="004E7E27" w:rsidRPr="00B87B2D" w:rsidRDefault="004E7E27" w:rsidP="004E7E27">
            <w:pPr>
              <w:spacing w:after="0" w:line="240" w:lineRule="auto"/>
              <w:jc w:val="center"/>
              <w:rPr>
                <w:sz w:val="26"/>
                <w:szCs w:val="26"/>
              </w:rPr>
            </w:pPr>
            <w:r w:rsidRPr="00B87B2D">
              <w:rPr>
                <w:sz w:val="26"/>
                <w:szCs w:val="26"/>
              </w:rPr>
              <w:t>40</w:t>
            </w:r>
          </w:p>
        </w:tc>
        <w:tc>
          <w:tcPr>
            <w:tcW w:w="1997" w:type="pct"/>
            <w:vAlign w:val="center"/>
            <w:hideMark/>
          </w:tcPr>
          <w:p w14:paraId="4E2E679B" w14:textId="77777777" w:rsidR="004E7E27" w:rsidRPr="00B87B2D" w:rsidRDefault="004E7E27" w:rsidP="004E7E27">
            <w:pPr>
              <w:spacing w:after="0" w:line="240" w:lineRule="auto"/>
              <w:jc w:val="both"/>
              <w:rPr>
                <w:sz w:val="26"/>
                <w:szCs w:val="26"/>
              </w:rPr>
            </w:pPr>
            <w:r w:rsidRPr="00B87B2D">
              <w:rPr>
                <w:sz w:val="26"/>
                <w:szCs w:val="26"/>
              </w:rPr>
              <w:t>Theo tiêu chuẩn của nhà sản xuất  </w:t>
            </w:r>
          </w:p>
        </w:tc>
      </w:tr>
      <w:tr w:rsidR="00B87B2D" w:rsidRPr="00B87B2D" w14:paraId="4AC0A1A1" w14:textId="77777777" w:rsidTr="00D67D8F">
        <w:trPr>
          <w:trHeight w:val="390"/>
        </w:trPr>
        <w:tc>
          <w:tcPr>
            <w:tcW w:w="538" w:type="pct"/>
            <w:vAlign w:val="center"/>
            <w:hideMark/>
          </w:tcPr>
          <w:p w14:paraId="50B0BA31" w14:textId="77777777" w:rsidR="004E7E27" w:rsidRPr="00B87B2D" w:rsidRDefault="004E7E27" w:rsidP="004E7E27">
            <w:pPr>
              <w:spacing w:after="0" w:line="240" w:lineRule="auto"/>
              <w:jc w:val="center"/>
              <w:rPr>
                <w:sz w:val="26"/>
                <w:szCs w:val="26"/>
              </w:rPr>
            </w:pPr>
            <w:r w:rsidRPr="00B87B2D">
              <w:rPr>
                <w:sz w:val="26"/>
                <w:szCs w:val="26"/>
              </w:rPr>
              <w:t>VT.05</w:t>
            </w:r>
          </w:p>
        </w:tc>
        <w:tc>
          <w:tcPr>
            <w:tcW w:w="1309" w:type="pct"/>
            <w:vAlign w:val="center"/>
            <w:hideMark/>
          </w:tcPr>
          <w:p w14:paraId="26E3BB53" w14:textId="77777777" w:rsidR="004E7E27" w:rsidRPr="00B87B2D" w:rsidRDefault="004E7E27" w:rsidP="004E7E27">
            <w:pPr>
              <w:spacing w:after="0" w:line="240" w:lineRule="auto"/>
              <w:jc w:val="both"/>
              <w:rPr>
                <w:sz w:val="26"/>
                <w:szCs w:val="26"/>
              </w:rPr>
            </w:pPr>
            <w:r w:rsidRPr="00B87B2D">
              <w:rPr>
                <w:sz w:val="26"/>
                <w:szCs w:val="26"/>
              </w:rPr>
              <w:t>Lưới che sáng</w:t>
            </w:r>
          </w:p>
        </w:tc>
        <w:tc>
          <w:tcPr>
            <w:tcW w:w="614" w:type="pct"/>
            <w:vAlign w:val="center"/>
            <w:hideMark/>
          </w:tcPr>
          <w:p w14:paraId="09962A9C" w14:textId="77777777" w:rsidR="004E7E27" w:rsidRPr="00B87B2D" w:rsidRDefault="004E7E27" w:rsidP="004E7E27">
            <w:pPr>
              <w:spacing w:after="0" w:line="240" w:lineRule="auto"/>
              <w:jc w:val="center"/>
              <w:rPr>
                <w:sz w:val="26"/>
                <w:szCs w:val="26"/>
              </w:rPr>
            </w:pPr>
            <w:r w:rsidRPr="00B87B2D">
              <w:rPr>
                <w:sz w:val="26"/>
                <w:szCs w:val="26"/>
              </w:rPr>
              <w:t>m</w:t>
            </w:r>
            <w:r w:rsidRPr="00B87B2D">
              <w:rPr>
                <w:sz w:val="26"/>
                <w:szCs w:val="26"/>
                <w:vertAlign w:val="superscript"/>
              </w:rPr>
              <w:t>2</w:t>
            </w:r>
          </w:p>
        </w:tc>
        <w:tc>
          <w:tcPr>
            <w:tcW w:w="538" w:type="pct"/>
            <w:vAlign w:val="center"/>
            <w:hideMark/>
          </w:tcPr>
          <w:p w14:paraId="60ED52C6" w14:textId="797A3A0B" w:rsidR="004E7E27" w:rsidRPr="00B87B2D" w:rsidRDefault="004E7E27" w:rsidP="004E7E27">
            <w:pPr>
              <w:spacing w:after="0" w:line="240" w:lineRule="auto"/>
              <w:jc w:val="center"/>
              <w:rPr>
                <w:sz w:val="26"/>
                <w:szCs w:val="26"/>
              </w:rPr>
            </w:pPr>
            <w:r w:rsidRPr="00B87B2D">
              <w:rPr>
                <w:sz w:val="26"/>
                <w:szCs w:val="26"/>
              </w:rPr>
              <w:t>1300</w:t>
            </w:r>
          </w:p>
        </w:tc>
        <w:tc>
          <w:tcPr>
            <w:tcW w:w="1997" w:type="pct"/>
            <w:vAlign w:val="center"/>
            <w:hideMark/>
          </w:tcPr>
          <w:p w14:paraId="0B8D674D" w14:textId="6111ABE9" w:rsidR="004E7E27" w:rsidRPr="00B87B2D" w:rsidRDefault="004E7E27" w:rsidP="004E7E27">
            <w:pPr>
              <w:spacing w:after="0" w:line="240" w:lineRule="auto"/>
              <w:jc w:val="both"/>
              <w:rPr>
                <w:sz w:val="26"/>
                <w:szCs w:val="26"/>
              </w:rPr>
            </w:pPr>
            <w:r w:rsidRPr="00B87B2D">
              <w:rPr>
                <w:sz w:val="26"/>
                <w:szCs w:val="26"/>
              </w:rPr>
              <w:t>Theo tiêu chuẩn của nhà sản xuất</w:t>
            </w:r>
          </w:p>
        </w:tc>
      </w:tr>
      <w:tr w:rsidR="00B87B2D" w:rsidRPr="00B87B2D" w14:paraId="5726074F" w14:textId="77777777" w:rsidTr="00D67D8F">
        <w:trPr>
          <w:trHeight w:val="575"/>
        </w:trPr>
        <w:tc>
          <w:tcPr>
            <w:tcW w:w="538" w:type="pct"/>
            <w:vAlign w:val="center"/>
            <w:hideMark/>
          </w:tcPr>
          <w:p w14:paraId="5B058137" w14:textId="77777777" w:rsidR="004E7E27" w:rsidRPr="00B87B2D" w:rsidRDefault="004E7E27" w:rsidP="004E7E27">
            <w:pPr>
              <w:spacing w:after="0" w:line="240" w:lineRule="auto"/>
              <w:jc w:val="center"/>
              <w:rPr>
                <w:sz w:val="26"/>
                <w:szCs w:val="26"/>
              </w:rPr>
            </w:pPr>
            <w:r w:rsidRPr="00B87B2D">
              <w:rPr>
                <w:sz w:val="26"/>
                <w:szCs w:val="26"/>
              </w:rPr>
              <w:lastRenderedPageBreak/>
              <w:t>VT.06</w:t>
            </w:r>
          </w:p>
        </w:tc>
        <w:tc>
          <w:tcPr>
            <w:tcW w:w="1309" w:type="pct"/>
            <w:vAlign w:val="center"/>
            <w:hideMark/>
          </w:tcPr>
          <w:p w14:paraId="7D3B121D" w14:textId="4E68382B" w:rsidR="00931B2D" w:rsidRPr="00B87B2D" w:rsidRDefault="004E7E27" w:rsidP="003E45A9">
            <w:pPr>
              <w:spacing w:after="0" w:line="240" w:lineRule="auto"/>
              <w:jc w:val="both"/>
              <w:rPr>
                <w:sz w:val="26"/>
                <w:szCs w:val="26"/>
              </w:rPr>
            </w:pPr>
            <w:r w:rsidRPr="00B87B2D">
              <w:rPr>
                <w:sz w:val="26"/>
                <w:szCs w:val="26"/>
              </w:rPr>
              <w:t>Cọc làm giàn che</w:t>
            </w:r>
          </w:p>
        </w:tc>
        <w:tc>
          <w:tcPr>
            <w:tcW w:w="614" w:type="pct"/>
            <w:vAlign w:val="center"/>
          </w:tcPr>
          <w:p w14:paraId="5E32DB65" w14:textId="7DFCE37B" w:rsidR="004E7E27" w:rsidRPr="00B87B2D" w:rsidRDefault="003E45A9" w:rsidP="004E7E27">
            <w:pPr>
              <w:spacing w:after="0" w:line="240" w:lineRule="auto"/>
              <w:jc w:val="center"/>
              <w:rPr>
                <w:sz w:val="26"/>
                <w:szCs w:val="26"/>
              </w:rPr>
            </w:pPr>
            <w:r>
              <w:rPr>
                <w:sz w:val="26"/>
                <w:szCs w:val="26"/>
              </w:rPr>
              <w:t>cái</w:t>
            </w:r>
          </w:p>
        </w:tc>
        <w:tc>
          <w:tcPr>
            <w:tcW w:w="538" w:type="pct"/>
            <w:vAlign w:val="center"/>
          </w:tcPr>
          <w:p w14:paraId="60178B14" w14:textId="69AFDDB7" w:rsidR="004E7E27" w:rsidRPr="00B87B2D" w:rsidRDefault="003E45A9" w:rsidP="004E7E27">
            <w:pPr>
              <w:spacing w:after="0" w:line="240" w:lineRule="auto"/>
              <w:jc w:val="center"/>
              <w:rPr>
                <w:sz w:val="26"/>
                <w:szCs w:val="26"/>
              </w:rPr>
            </w:pPr>
            <w:r>
              <w:rPr>
                <w:sz w:val="26"/>
                <w:szCs w:val="26"/>
              </w:rPr>
              <w:t>145</w:t>
            </w:r>
          </w:p>
        </w:tc>
        <w:tc>
          <w:tcPr>
            <w:tcW w:w="1997" w:type="pct"/>
            <w:vAlign w:val="center"/>
          </w:tcPr>
          <w:p w14:paraId="023F72DC" w14:textId="7F07AE17" w:rsidR="004E7E27" w:rsidRPr="00B87B2D" w:rsidRDefault="003E45A9" w:rsidP="004E7E27">
            <w:pPr>
              <w:spacing w:after="0" w:line="240" w:lineRule="auto"/>
              <w:jc w:val="both"/>
              <w:rPr>
                <w:sz w:val="26"/>
                <w:szCs w:val="26"/>
              </w:rPr>
            </w:pPr>
            <w:r w:rsidRPr="00B87B2D">
              <w:rPr>
                <w:sz w:val="26"/>
                <w:szCs w:val="26"/>
              </w:rPr>
              <w:t xml:space="preserve">Cọc </w:t>
            </w:r>
            <w:r>
              <w:rPr>
                <w:sz w:val="26"/>
                <w:szCs w:val="26"/>
              </w:rPr>
              <w:t>gỗ</w:t>
            </w:r>
            <w:r w:rsidR="00BB469F">
              <w:rPr>
                <w:sz w:val="26"/>
                <w:szCs w:val="26"/>
              </w:rPr>
              <w:t>,</w:t>
            </w:r>
            <w:r>
              <w:rPr>
                <w:sz w:val="26"/>
                <w:szCs w:val="26"/>
              </w:rPr>
              <w:t xml:space="preserve"> tre</w:t>
            </w:r>
            <w:r w:rsidR="00081AF0">
              <w:rPr>
                <w:sz w:val="26"/>
                <w:szCs w:val="26"/>
              </w:rPr>
              <w:t>, luồng</w:t>
            </w:r>
            <w:r>
              <w:rPr>
                <w:sz w:val="26"/>
                <w:szCs w:val="26"/>
              </w:rPr>
              <w:t xml:space="preserve"> </w:t>
            </w:r>
            <w:r w:rsidRPr="00B87B2D">
              <w:rPr>
                <w:sz w:val="26"/>
                <w:szCs w:val="26"/>
              </w:rPr>
              <w:t xml:space="preserve">cao 3,5m </w:t>
            </w:r>
            <w:r>
              <w:rPr>
                <w:sz w:val="26"/>
                <w:szCs w:val="26"/>
              </w:rPr>
              <w:t xml:space="preserve">hoặc cọc thép mạ kẽm </w:t>
            </w:r>
            <w:r>
              <w:rPr>
                <w:sz w:val="26"/>
                <w:szCs w:val="26"/>
              </w:rPr>
              <w:sym w:font="Symbol" w:char="F046"/>
            </w:r>
            <w:r>
              <w:rPr>
                <w:sz w:val="26"/>
                <w:szCs w:val="26"/>
              </w:rPr>
              <w:t xml:space="preserve"> 32 dày 1,2mm</w:t>
            </w:r>
            <w:r w:rsidRPr="00B87B2D" w:rsidDel="00A24E77">
              <w:rPr>
                <w:sz w:val="26"/>
                <w:szCs w:val="26"/>
              </w:rPr>
              <w:t xml:space="preserve"> </w:t>
            </w:r>
            <w:r>
              <w:rPr>
                <w:sz w:val="26"/>
                <w:szCs w:val="26"/>
              </w:rPr>
              <w:t>cao 3m</w:t>
            </w:r>
          </w:p>
        </w:tc>
      </w:tr>
      <w:tr w:rsidR="002054D8" w:rsidRPr="00B87B2D" w14:paraId="15912874" w14:textId="77777777" w:rsidTr="00D67D8F">
        <w:trPr>
          <w:trHeight w:val="660"/>
        </w:trPr>
        <w:tc>
          <w:tcPr>
            <w:tcW w:w="538" w:type="pct"/>
            <w:vAlign w:val="center"/>
            <w:hideMark/>
          </w:tcPr>
          <w:p w14:paraId="68F3540A" w14:textId="77777777" w:rsidR="002054D8" w:rsidRPr="00B87B2D" w:rsidRDefault="002054D8" w:rsidP="002054D8">
            <w:pPr>
              <w:spacing w:after="0" w:line="240" w:lineRule="auto"/>
              <w:jc w:val="center"/>
              <w:rPr>
                <w:sz w:val="26"/>
                <w:szCs w:val="26"/>
              </w:rPr>
            </w:pPr>
            <w:r w:rsidRPr="00B87B2D">
              <w:rPr>
                <w:sz w:val="26"/>
                <w:szCs w:val="26"/>
              </w:rPr>
              <w:t>VT.07</w:t>
            </w:r>
          </w:p>
        </w:tc>
        <w:tc>
          <w:tcPr>
            <w:tcW w:w="1309" w:type="pct"/>
            <w:vAlign w:val="center"/>
            <w:hideMark/>
          </w:tcPr>
          <w:p w14:paraId="1FCB7B72" w14:textId="6F2421CF" w:rsidR="002054D8" w:rsidRDefault="000E245B" w:rsidP="002054D8">
            <w:pPr>
              <w:spacing w:after="0" w:line="240" w:lineRule="auto"/>
              <w:jc w:val="both"/>
              <w:rPr>
                <w:sz w:val="26"/>
                <w:szCs w:val="26"/>
              </w:rPr>
            </w:pPr>
            <w:r>
              <w:rPr>
                <w:sz w:val="26"/>
                <w:szCs w:val="26"/>
              </w:rPr>
              <w:t>X</w:t>
            </w:r>
            <w:r w:rsidR="002054D8" w:rsidRPr="00B87B2D">
              <w:rPr>
                <w:sz w:val="26"/>
                <w:szCs w:val="26"/>
              </w:rPr>
              <w:t xml:space="preserve">à ngang giàn che </w:t>
            </w:r>
          </w:p>
          <w:p w14:paraId="59EBFB84" w14:textId="0F28D8D7" w:rsidR="00793228" w:rsidRPr="00B87B2D" w:rsidRDefault="00793228" w:rsidP="002054D8">
            <w:pPr>
              <w:spacing w:after="0" w:line="240" w:lineRule="auto"/>
              <w:jc w:val="both"/>
              <w:rPr>
                <w:sz w:val="26"/>
                <w:szCs w:val="26"/>
              </w:rPr>
            </w:pPr>
          </w:p>
        </w:tc>
        <w:tc>
          <w:tcPr>
            <w:tcW w:w="614" w:type="pct"/>
            <w:vAlign w:val="center"/>
          </w:tcPr>
          <w:p w14:paraId="4D1CE8C5" w14:textId="5831EC12" w:rsidR="002054D8" w:rsidRPr="00B87B2D" w:rsidRDefault="00C21727" w:rsidP="002054D8">
            <w:pPr>
              <w:spacing w:after="0" w:line="240" w:lineRule="auto"/>
              <w:jc w:val="center"/>
              <w:rPr>
                <w:sz w:val="26"/>
                <w:szCs w:val="26"/>
              </w:rPr>
            </w:pPr>
            <w:r>
              <w:rPr>
                <w:sz w:val="26"/>
                <w:szCs w:val="26"/>
              </w:rPr>
              <w:t>m</w:t>
            </w:r>
          </w:p>
        </w:tc>
        <w:tc>
          <w:tcPr>
            <w:tcW w:w="538" w:type="pct"/>
            <w:vAlign w:val="center"/>
          </w:tcPr>
          <w:p w14:paraId="691AA408" w14:textId="0E3A61B5" w:rsidR="002054D8" w:rsidRPr="00B87B2D" w:rsidRDefault="00C21727" w:rsidP="002054D8">
            <w:pPr>
              <w:spacing w:after="0" w:line="240" w:lineRule="auto"/>
              <w:jc w:val="center"/>
              <w:rPr>
                <w:sz w:val="26"/>
                <w:szCs w:val="26"/>
              </w:rPr>
            </w:pPr>
            <w:r>
              <w:rPr>
                <w:sz w:val="26"/>
                <w:szCs w:val="26"/>
              </w:rPr>
              <w:t>150</w:t>
            </w:r>
          </w:p>
        </w:tc>
        <w:tc>
          <w:tcPr>
            <w:tcW w:w="1997" w:type="pct"/>
            <w:vAlign w:val="center"/>
          </w:tcPr>
          <w:p w14:paraId="3E13B846" w14:textId="70C31732" w:rsidR="002054D8" w:rsidRPr="00B87B2D" w:rsidRDefault="000E245B" w:rsidP="002054D8">
            <w:pPr>
              <w:spacing w:after="0" w:line="240" w:lineRule="auto"/>
              <w:jc w:val="both"/>
              <w:rPr>
                <w:sz w:val="26"/>
                <w:szCs w:val="26"/>
              </w:rPr>
            </w:pPr>
            <w:r>
              <w:rPr>
                <w:sz w:val="26"/>
                <w:szCs w:val="26"/>
              </w:rPr>
              <w:t>Bằng</w:t>
            </w:r>
            <w:r w:rsidRPr="00B87B2D">
              <w:rPr>
                <w:sz w:val="26"/>
                <w:szCs w:val="26"/>
              </w:rPr>
              <w:t xml:space="preserve"> gỗ</w:t>
            </w:r>
            <w:r w:rsidR="009D4918">
              <w:rPr>
                <w:sz w:val="26"/>
                <w:szCs w:val="26"/>
              </w:rPr>
              <w:t>,</w:t>
            </w:r>
            <w:r w:rsidRPr="00B87B2D">
              <w:rPr>
                <w:sz w:val="26"/>
                <w:szCs w:val="26"/>
              </w:rPr>
              <w:t xml:space="preserve"> tre, luồng</w:t>
            </w:r>
            <w:r>
              <w:rPr>
                <w:sz w:val="26"/>
                <w:szCs w:val="26"/>
              </w:rPr>
              <w:t xml:space="preserve"> </w:t>
            </w:r>
            <w:r w:rsidRPr="00500CA6">
              <w:rPr>
                <w:sz w:val="26"/>
                <w:szCs w:val="26"/>
              </w:rPr>
              <w:t>Φ</w:t>
            </w:r>
            <w:r w:rsidRPr="00B87B2D">
              <w:rPr>
                <w:sz w:val="26"/>
                <w:szCs w:val="26"/>
              </w:rPr>
              <w:t xml:space="preserve"> 5-7 cm</w:t>
            </w:r>
            <w:r>
              <w:rPr>
                <w:sz w:val="26"/>
                <w:szCs w:val="26"/>
              </w:rPr>
              <w:t xml:space="preserve"> hoặc dây thép bọc nhựa </w:t>
            </w:r>
            <w:r w:rsidRPr="00500CA6">
              <w:rPr>
                <w:sz w:val="26"/>
                <w:szCs w:val="26"/>
              </w:rPr>
              <w:t>Φ 6 mm</w:t>
            </w:r>
            <w:r w:rsidRPr="00B87B2D">
              <w:rPr>
                <w:sz w:val="26"/>
                <w:szCs w:val="26"/>
              </w:rPr>
              <w:t>.</w:t>
            </w:r>
          </w:p>
        </w:tc>
      </w:tr>
      <w:tr w:rsidR="00667845" w:rsidRPr="00B87B2D" w14:paraId="0E7A0856" w14:textId="77777777" w:rsidTr="00D67D8F">
        <w:trPr>
          <w:trHeight w:val="660"/>
        </w:trPr>
        <w:tc>
          <w:tcPr>
            <w:tcW w:w="538" w:type="pct"/>
            <w:vAlign w:val="center"/>
            <w:hideMark/>
          </w:tcPr>
          <w:p w14:paraId="7CC9A781" w14:textId="77777777" w:rsidR="00667845" w:rsidRPr="00B87B2D" w:rsidRDefault="00667845" w:rsidP="00667845">
            <w:pPr>
              <w:spacing w:after="0" w:line="240" w:lineRule="auto"/>
              <w:jc w:val="center"/>
              <w:rPr>
                <w:sz w:val="26"/>
                <w:szCs w:val="26"/>
              </w:rPr>
            </w:pPr>
            <w:r w:rsidRPr="00B87B2D">
              <w:rPr>
                <w:sz w:val="26"/>
                <w:szCs w:val="26"/>
              </w:rPr>
              <w:t>VT.08</w:t>
            </w:r>
          </w:p>
        </w:tc>
        <w:tc>
          <w:tcPr>
            <w:tcW w:w="1309" w:type="pct"/>
            <w:vAlign w:val="center"/>
            <w:hideMark/>
          </w:tcPr>
          <w:p w14:paraId="5F2BF6FF" w14:textId="77777777" w:rsidR="00667845" w:rsidRPr="00B87B2D" w:rsidRDefault="00667845" w:rsidP="00667845">
            <w:pPr>
              <w:spacing w:after="0" w:line="240" w:lineRule="auto"/>
              <w:jc w:val="both"/>
              <w:rPr>
                <w:sz w:val="26"/>
                <w:szCs w:val="26"/>
              </w:rPr>
            </w:pPr>
            <w:r w:rsidRPr="00B87B2D">
              <w:rPr>
                <w:sz w:val="26"/>
                <w:szCs w:val="26"/>
              </w:rPr>
              <w:t>Vôi khử trùng vườn ươm mới</w:t>
            </w:r>
          </w:p>
        </w:tc>
        <w:tc>
          <w:tcPr>
            <w:tcW w:w="614" w:type="pct"/>
            <w:vAlign w:val="center"/>
            <w:hideMark/>
          </w:tcPr>
          <w:p w14:paraId="34AF8DA6" w14:textId="77777777" w:rsidR="00667845" w:rsidRPr="00B87B2D" w:rsidRDefault="00667845" w:rsidP="00667845">
            <w:pPr>
              <w:spacing w:after="0" w:line="240" w:lineRule="auto"/>
              <w:jc w:val="center"/>
              <w:rPr>
                <w:sz w:val="26"/>
                <w:szCs w:val="26"/>
              </w:rPr>
            </w:pPr>
            <w:r w:rsidRPr="00B87B2D">
              <w:rPr>
                <w:sz w:val="26"/>
                <w:szCs w:val="26"/>
              </w:rPr>
              <w:t>Kg</w:t>
            </w:r>
          </w:p>
        </w:tc>
        <w:tc>
          <w:tcPr>
            <w:tcW w:w="538" w:type="pct"/>
            <w:vAlign w:val="center"/>
            <w:hideMark/>
          </w:tcPr>
          <w:p w14:paraId="4DD9DA31" w14:textId="77777777" w:rsidR="00667845" w:rsidRPr="00B87B2D" w:rsidRDefault="00667845" w:rsidP="00667845">
            <w:pPr>
              <w:spacing w:after="0" w:line="240" w:lineRule="auto"/>
              <w:jc w:val="center"/>
              <w:rPr>
                <w:sz w:val="26"/>
                <w:szCs w:val="26"/>
              </w:rPr>
            </w:pPr>
            <w:r w:rsidRPr="00B87B2D">
              <w:rPr>
                <w:sz w:val="26"/>
                <w:szCs w:val="26"/>
              </w:rPr>
              <w:t>200</w:t>
            </w:r>
          </w:p>
        </w:tc>
        <w:tc>
          <w:tcPr>
            <w:tcW w:w="1997" w:type="pct"/>
            <w:vMerge w:val="restart"/>
            <w:vAlign w:val="center"/>
            <w:hideMark/>
          </w:tcPr>
          <w:p w14:paraId="39946F2E" w14:textId="075DCD15" w:rsidR="00667845" w:rsidRPr="00B87B2D" w:rsidRDefault="00667845" w:rsidP="00667845">
            <w:pPr>
              <w:spacing w:after="0" w:line="240" w:lineRule="auto"/>
              <w:jc w:val="both"/>
              <w:rPr>
                <w:sz w:val="26"/>
                <w:szCs w:val="26"/>
              </w:rPr>
            </w:pPr>
            <w:r w:rsidRPr="00B87B2D">
              <w:rPr>
                <w:sz w:val="26"/>
                <w:szCs w:val="26"/>
              </w:rPr>
              <w:t>Vôi bột, không lẫn tạp chất</w:t>
            </w:r>
          </w:p>
        </w:tc>
      </w:tr>
      <w:tr w:rsidR="00667845" w:rsidRPr="00B87B2D" w14:paraId="21E85C2A" w14:textId="77777777" w:rsidTr="00D67D8F">
        <w:trPr>
          <w:trHeight w:val="660"/>
        </w:trPr>
        <w:tc>
          <w:tcPr>
            <w:tcW w:w="538" w:type="pct"/>
            <w:vAlign w:val="center"/>
            <w:hideMark/>
          </w:tcPr>
          <w:p w14:paraId="7A9E8FCC" w14:textId="77777777" w:rsidR="00667845" w:rsidRPr="00B87B2D" w:rsidRDefault="00667845" w:rsidP="00667845">
            <w:pPr>
              <w:spacing w:after="0" w:line="240" w:lineRule="auto"/>
              <w:jc w:val="center"/>
              <w:rPr>
                <w:sz w:val="26"/>
                <w:szCs w:val="26"/>
              </w:rPr>
            </w:pPr>
            <w:r w:rsidRPr="00B87B2D">
              <w:rPr>
                <w:sz w:val="26"/>
                <w:szCs w:val="26"/>
              </w:rPr>
              <w:t>VT.09</w:t>
            </w:r>
          </w:p>
        </w:tc>
        <w:tc>
          <w:tcPr>
            <w:tcW w:w="1309" w:type="pct"/>
            <w:vAlign w:val="center"/>
            <w:hideMark/>
          </w:tcPr>
          <w:p w14:paraId="2FFF8D08" w14:textId="77777777" w:rsidR="00667845" w:rsidRPr="00B87B2D" w:rsidRDefault="00667845" w:rsidP="00667845">
            <w:pPr>
              <w:spacing w:after="0" w:line="240" w:lineRule="auto"/>
              <w:jc w:val="both"/>
              <w:rPr>
                <w:sz w:val="26"/>
                <w:szCs w:val="26"/>
              </w:rPr>
            </w:pPr>
            <w:r w:rsidRPr="00B87B2D">
              <w:rPr>
                <w:sz w:val="26"/>
                <w:szCs w:val="26"/>
              </w:rPr>
              <w:t>Vôi khử trùng vườn ươm cũ</w:t>
            </w:r>
          </w:p>
        </w:tc>
        <w:tc>
          <w:tcPr>
            <w:tcW w:w="614" w:type="pct"/>
            <w:vAlign w:val="center"/>
            <w:hideMark/>
          </w:tcPr>
          <w:p w14:paraId="79D2328F" w14:textId="77777777" w:rsidR="00667845" w:rsidRPr="00B87B2D" w:rsidRDefault="00667845" w:rsidP="00667845">
            <w:pPr>
              <w:spacing w:after="0" w:line="240" w:lineRule="auto"/>
              <w:jc w:val="center"/>
              <w:rPr>
                <w:sz w:val="26"/>
                <w:szCs w:val="26"/>
              </w:rPr>
            </w:pPr>
            <w:r w:rsidRPr="00B87B2D">
              <w:rPr>
                <w:sz w:val="26"/>
                <w:szCs w:val="26"/>
              </w:rPr>
              <w:t>Kg</w:t>
            </w:r>
          </w:p>
        </w:tc>
        <w:tc>
          <w:tcPr>
            <w:tcW w:w="538" w:type="pct"/>
            <w:vAlign w:val="center"/>
            <w:hideMark/>
          </w:tcPr>
          <w:p w14:paraId="0FEAA32B" w14:textId="77777777" w:rsidR="00667845" w:rsidRPr="00B87B2D" w:rsidRDefault="00667845" w:rsidP="00667845">
            <w:pPr>
              <w:spacing w:after="0" w:line="240" w:lineRule="auto"/>
              <w:jc w:val="center"/>
              <w:rPr>
                <w:sz w:val="26"/>
                <w:szCs w:val="26"/>
              </w:rPr>
            </w:pPr>
            <w:r w:rsidRPr="00B87B2D">
              <w:rPr>
                <w:sz w:val="26"/>
                <w:szCs w:val="26"/>
              </w:rPr>
              <w:t>250</w:t>
            </w:r>
          </w:p>
        </w:tc>
        <w:tc>
          <w:tcPr>
            <w:tcW w:w="1997" w:type="pct"/>
            <w:vMerge/>
            <w:vAlign w:val="center"/>
            <w:hideMark/>
          </w:tcPr>
          <w:p w14:paraId="37826EFB" w14:textId="77777777" w:rsidR="00667845" w:rsidRPr="00B87B2D" w:rsidRDefault="00667845" w:rsidP="00667845">
            <w:pPr>
              <w:spacing w:after="0" w:line="240" w:lineRule="auto"/>
              <w:jc w:val="both"/>
              <w:rPr>
                <w:sz w:val="26"/>
                <w:szCs w:val="26"/>
              </w:rPr>
            </w:pPr>
          </w:p>
        </w:tc>
      </w:tr>
      <w:tr w:rsidR="002634D1" w:rsidRPr="00B87B2D" w14:paraId="159B0E61" w14:textId="77777777" w:rsidTr="00D67D8F">
        <w:trPr>
          <w:trHeight w:val="660"/>
        </w:trPr>
        <w:tc>
          <w:tcPr>
            <w:tcW w:w="538" w:type="pct"/>
          </w:tcPr>
          <w:p w14:paraId="5F9B91E0" w14:textId="783EF547" w:rsidR="002634D1" w:rsidRPr="00B87B2D" w:rsidRDefault="002634D1" w:rsidP="002634D1">
            <w:pPr>
              <w:spacing w:after="0" w:line="240" w:lineRule="auto"/>
              <w:jc w:val="center"/>
              <w:rPr>
                <w:sz w:val="26"/>
                <w:szCs w:val="26"/>
              </w:rPr>
            </w:pPr>
            <w:r w:rsidRPr="005E7949">
              <w:rPr>
                <w:sz w:val="26"/>
                <w:szCs w:val="26"/>
              </w:rPr>
              <w:t>VT.</w:t>
            </w:r>
            <w:r>
              <w:rPr>
                <w:sz w:val="26"/>
                <w:szCs w:val="26"/>
              </w:rPr>
              <w:t>10</w:t>
            </w:r>
          </w:p>
        </w:tc>
        <w:tc>
          <w:tcPr>
            <w:tcW w:w="1309" w:type="pct"/>
            <w:vAlign w:val="center"/>
          </w:tcPr>
          <w:p w14:paraId="6E3835E2" w14:textId="638CD642" w:rsidR="002634D1" w:rsidRPr="00B87B2D" w:rsidRDefault="00CF32D8" w:rsidP="002634D1">
            <w:pPr>
              <w:spacing w:after="0" w:line="240" w:lineRule="auto"/>
              <w:jc w:val="both"/>
              <w:rPr>
                <w:sz w:val="26"/>
                <w:szCs w:val="26"/>
              </w:rPr>
            </w:pPr>
            <w:r>
              <w:rPr>
                <w:sz w:val="26"/>
                <w:szCs w:val="26"/>
              </w:rPr>
              <w:t xml:space="preserve">Vải địa kỹ thuật </w:t>
            </w:r>
          </w:p>
        </w:tc>
        <w:tc>
          <w:tcPr>
            <w:tcW w:w="614" w:type="pct"/>
            <w:vAlign w:val="center"/>
          </w:tcPr>
          <w:p w14:paraId="7D781470" w14:textId="4760A165" w:rsidR="002634D1" w:rsidRPr="00B87B2D" w:rsidRDefault="00CF32D8" w:rsidP="002634D1">
            <w:pPr>
              <w:spacing w:after="0" w:line="240" w:lineRule="auto"/>
              <w:jc w:val="center"/>
              <w:rPr>
                <w:sz w:val="26"/>
                <w:szCs w:val="26"/>
              </w:rPr>
            </w:pPr>
            <w:r>
              <w:rPr>
                <w:sz w:val="26"/>
                <w:szCs w:val="26"/>
              </w:rPr>
              <w:t>m2</w:t>
            </w:r>
          </w:p>
        </w:tc>
        <w:tc>
          <w:tcPr>
            <w:tcW w:w="538" w:type="pct"/>
            <w:vAlign w:val="center"/>
          </w:tcPr>
          <w:p w14:paraId="02B4F7EA" w14:textId="05636507" w:rsidR="002634D1" w:rsidRPr="00B87B2D" w:rsidRDefault="00CF32D8" w:rsidP="002634D1">
            <w:pPr>
              <w:spacing w:after="0" w:line="240" w:lineRule="auto"/>
              <w:jc w:val="center"/>
              <w:rPr>
                <w:sz w:val="26"/>
                <w:szCs w:val="26"/>
              </w:rPr>
            </w:pPr>
            <w:r>
              <w:rPr>
                <w:sz w:val="26"/>
                <w:szCs w:val="26"/>
              </w:rPr>
              <w:t>1000</w:t>
            </w:r>
          </w:p>
        </w:tc>
        <w:tc>
          <w:tcPr>
            <w:tcW w:w="1997" w:type="pct"/>
            <w:vAlign w:val="center"/>
          </w:tcPr>
          <w:p w14:paraId="73977CC9" w14:textId="55A7AE5C" w:rsidR="002634D1" w:rsidRPr="00B87B2D" w:rsidRDefault="00A146F2" w:rsidP="002634D1">
            <w:pPr>
              <w:spacing w:after="0" w:line="240" w:lineRule="auto"/>
              <w:jc w:val="both"/>
              <w:rPr>
                <w:sz w:val="26"/>
                <w:szCs w:val="26"/>
              </w:rPr>
            </w:pPr>
            <w:r>
              <w:rPr>
                <w:sz w:val="26"/>
                <w:szCs w:val="26"/>
              </w:rPr>
              <w:t xml:space="preserve">Bạt dệt </w:t>
            </w:r>
            <w:r w:rsidR="00686F45">
              <w:rPr>
                <w:sz w:val="26"/>
                <w:szCs w:val="26"/>
              </w:rPr>
              <w:t>PP70g</w:t>
            </w:r>
            <w:r w:rsidR="00B864F5">
              <w:rPr>
                <w:sz w:val="26"/>
                <w:szCs w:val="26"/>
              </w:rPr>
              <w:t>-80g</w:t>
            </w:r>
            <w:r>
              <w:rPr>
                <w:sz w:val="26"/>
                <w:szCs w:val="26"/>
              </w:rPr>
              <w:t xml:space="preserve"> hoặc tương đương</w:t>
            </w:r>
          </w:p>
        </w:tc>
      </w:tr>
      <w:tr w:rsidR="002634D1" w:rsidRPr="00B87B2D" w14:paraId="7A518BDB" w14:textId="77777777" w:rsidTr="00D67D8F">
        <w:trPr>
          <w:trHeight w:val="660"/>
        </w:trPr>
        <w:tc>
          <w:tcPr>
            <w:tcW w:w="538" w:type="pct"/>
          </w:tcPr>
          <w:p w14:paraId="6F750783" w14:textId="3C23D342" w:rsidR="002634D1" w:rsidRPr="00B87B2D" w:rsidRDefault="002634D1" w:rsidP="002634D1">
            <w:pPr>
              <w:spacing w:after="0" w:line="240" w:lineRule="auto"/>
              <w:jc w:val="center"/>
              <w:rPr>
                <w:sz w:val="26"/>
                <w:szCs w:val="26"/>
              </w:rPr>
            </w:pPr>
            <w:r w:rsidRPr="005E7949">
              <w:rPr>
                <w:sz w:val="26"/>
                <w:szCs w:val="26"/>
              </w:rPr>
              <w:t>VT.</w:t>
            </w:r>
            <w:r>
              <w:rPr>
                <w:sz w:val="26"/>
                <w:szCs w:val="26"/>
              </w:rPr>
              <w:t>11</w:t>
            </w:r>
          </w:p>
        </w:tc>
        <w:tc>
          <w:tcPr>
            <w:tcW w:w="1309" w:type="pct"/>
            <w:vAlign w:val="center"/>
          </w:tcPr>
          <w:p w14:paraId="77AE175C" w14:textId="0FB000DE" w:rsidR="002634D1" w:rsidRPr="00B87B2D" w:rsidRDefault="009A11FD" w:rsidP="002634D1">
            <w:pPr>
              <w:spacing w:after="0" w:line="240" w:lineRule="auto"/>
              <w:jc w:val="both"/>
              <w:rPr>
                <w:sz w:val="26"/>
                <w:szCs w:val="26"/>
              </w:rPr>
            </w:pPr>
            <w:r>
              <w:rPr>
                <w:sz w:val="26"/>
                <w:szCs w:val="26"/>
              </w:rPr>
              <w:t>C</w:t>
            </w:r>
            <w:r w:rsidR="00CB3BB7">
              <w:rPr>
                <w:sz w:val="26"/>
                <w:szCs w:val="26"/>
              </w:rPr>
              <w:t>ọc</w:t>
            </w:r>
            <w:r>
              <w:rPr>
                <w:sz w:val="26"/>
                <w:szCs w:val="26"/>
              </w:rPr>
              <w:t xml:space="preserve"> neo</w:t>
            </w:r>
          </w:p>
        </w:tc>
        <w:tc>
          <w:tcPr>
            <w:tcW w:w="614" w:type="pct"/>
            <w:vAlign w:val="center"/>
          </w:tcPr>
          <w:p w14:paraId="6CC31E7A" w14:textId="780FA095" w:rsidR="002634D1" w:rsidRPr="00B87B2D" w:rsidRDefault="00CB3BB7" w:rsidP="002634D1">
            <w:pPr>
              <w:spacing w:after="0" w:line="240" w:lineRule="auto"/>
              <w:jc w:val="center"/>
              <w:rPr>
                <w:sz w:val="26"/>
                <w:szCs w:val="26"/>
              </w:rPr>
            </w:pPr>
            <w:r>
              <w:rPr>
                <w:sz w:val="26"/>
                <w:szCs w:val="26"/>
              </w:rPr>
              <w:t>cái</w:t>
            </w:r>
          </w:p>
        </w:tc>
        <w:tc>
          <w:tcPr>
            <w:tcW w:w="538" w:type="pct"/>
            <w:vAlign w:val="center"/>
          </w:tcPr>
          <w:p w14:paraId="14752A7B" w14:textId="699C009B" w:rsidR="002634D1" w:rsidRPr="00B87B2D" w:rsidRDefault="00600B0B" w:rsidP="002634D1">
            <w:pPr>
              <w:spacing w:after="0" w:line="240" w:lineRule="auto"/>
              <w:jc w:val="center"/>
              <w:rPr>
                <w:sz w:val="26"/>
                <w:szCs w:val="26"/>
              </w:rPr>
            </w:pPr>
            <w:r>
              <w:rPr>
                <w:sz w:val="26"/>
                <w:szCs w:val="26"/>
              </w:rPr>
              <w:t>48</w:t>
            </w:r>
          </w:p>
        </w:tc>
        <w:tc>
          <w:tcPr>
            <w:tcW w:w="1997" w:type="pct"/>
            <w:vAlign w:val="center"/>
          </w:tcPr>
          <w:p w14:paraId="6DEB6368" w14:textId="212C9297" w:rsidR="002634D1" w:rsidRPr="00B87B2D" w:rsidRDefault="00600B0B" w:rsidP="002634D1">
            <w:pPr>
              <w:spacing w:after="0" w:line="240" w:lineRule="auto"/>
              <w:jc w:val="both"/>
              <w:rPr>
                <w:sz w:val="26"/>
                <w:szCs w:val="26"/>
              </w:rPr>
            </w:pPr>
            <w:r w:rsidRPr="00600B0B">
              <w:rPr>
                <w:sz w:val="26"/>
                <w:szCs w:val="26"/>
              </w:rPr>
              <w:t>Thép V50x50x</w:t>
            </w:r>
            <w:r w:rsidR="00566B16">
              <w:rPr>
                <w:sz w:val="26"/>
                <w:szCs w:val="26"/>
              </w:rPr>
              <w:t>3</w:t>
            </w:r>
            <w:r w:rsidRPr="00600B0B">
              <w:rPr>
                <w:sz w:val="26"/>
                <w:szCs w:val="26"/>
              </w:rPr>
              <w:t>mm, dài 1.2m</w:t>
            </w:r>
          </w:p>
        </w:tc>
      </w:tr>
      <w:tr w:rsidR="008F1896" w:rsidRPr="00B87B2D" w14:paraId="5BB34764" w14:textId="77777777" w:rsidTr="00D67D8F">
        <w:trPr>
          <w:trHeight w:val="660"/>
        </w:trPr>
        <w:tc>
          <w:tcPr>
            <w:tcW w:w="538" w:type="pct"/>
          </w:tcPr>
          <w:p w14:paraId="659ADF4F" w14:textId="4CCDF9D6" w:rsidR="008F1896" w:rsidRPr="005E7949" w:rsidRDefault="008F1896" w:rsidP="002634D1">
            <w:pPr>
              <w:spacing w:after="0" w:line="240" w:lineRule="auto"/>
              <w:jc w:val="center"/>
              <w:rPr>
                <w:sz w:val="26"/>
                <w:szCs w:val="26"/>
              </w:rPr>
            </w:pPr>
            <w:r w:rsidRPr="005E7949">
              <w:rPr>
                <w:sz w:val="26"/>
                <w:szCs w:val="26"/>
              </w:rPr>
              <w:t>VT.</w:t>
            </w:r>
            <w:r>
              <w:rPr>
                <w:sz w:val="26"/>
                <w:szCs w:val="26"/>
              </w:rPr>
              <w:t>12</w:t>
            </w:r>
          </w:p>
        </w:tc>
        <w:tc>
          <w:tcPr>
            <w:tcW w:w="1309" w:type="pct"/>
            <w:vAlign w:val="center"/>
          </w:tcPr>
          <w:p w14:paraId="0175B7F7" w14:textId="33DA19D3" w:rsidR="008F1896" w:rsidRDefault="008F1896" w:rsidP="002634D1">
            <w:pPr>
              <w:spacing w:after="0" w:line="240" w:lineRule="auto"/>
              <w:jc w:val="both"/>
              <w:rPr>
                <w:sz w:val="26"/>
                <w:szCs w:val="26"/>
              </w:rPr>
            </w:pPr>
            <w:r>
              <w:rPr>
                <w:sz w:val="26"/>
                <w:szCs w:val="26"/>
              </w:rPr>
              <w:t>Vật tư khác</w:t>
            </w:r>
            <w:r w:rsidR="00BD0A2F">
              <w:rPr>
                <w:sz w:val="26"/>
                <w:szCs w:val="26"/>
              </w:rPr>
              <w:t xml:space="preserve"> (tăng đơ, ốc siết</w:t>
            </w:r>
            <w:r w:rsidR="00375CE1">
              <w:rPr>
                <w:sz w:val="26"/>
                <w:szCs w:val="26"/>
              </w:rPr>
              <w:t>, k</w:t>
            </w:r>
            <w:r w:rsidR="00073ED6">
              <w:rPr>
                <w:sz w:val="26"/>
                <w:szCs w:val="26"/>
              </w:rPr>
              <w:t>ìm</w:t>
            </w:r>
            <w:r w:rsidR="00BD0A2F">
              <w:rPr>
                <w:sz w:val="26"/>
                <w:szCs w:val="26"/>
              </w:rPr>
              <w:t>…</w:t>
            </w:r>
          </w:p>
        </w:tc>
        <w:tc>
          <w:tcPr>
            <w:tcW w:w="614" w:type="pct"/>
            <w:vAlign w:val="center"/>
          </w:tcPr>
          <w:p w14:paraId="1C1F1F2D" w14:textId="5E90EB4D" w:rsidR="008F1896" w:rsidRDefault="008F1896" w:rsidP="002634D1">
            <w:pPr>
              <w:spacing w:after="0" w:line="240" w:lineRule="auto"/>
              <w:jc w:val="center"/>
              <w:rPr>
                <w:sz w:val="26"/>
                <w:szCs w:val="26"/>
              </w:rPr>
            </w:pPr>
            <w:r>
              <w:rPr>
                <w:sz w:val="26"/>
                <w:szCs w:val="26"/>
              </w:rPr>
              <w:t>%</w:t>
            </w:r>
          </w:p>
        </w:tc>
        <w:tc>
          <w:tcPr>
            <w:tcW w:w="538" w:type="pct"/>
            <w:vAlign w:val="center"/>
          </w:tcPr>
          <w:p w14:paraId="70FBCDC6" w14:textId="33CE63CF" w:rsidR="008F1896" w:rsidRDefault="008F1896" w:rsidP="002634D1">
            <w:pPr>
              <w:spacing w:after="0" w:line="240" w:lineRule="auto"/>
              <w:jc w:val="center"/>
              <w:rPr>
                <w:sz w:val="26"/>
                <w:szCs w:val="26"/>
              </w:rPr>
            </w:pPr>
            <w:r>
              <w:rPr>
                <w:sz w:val="26"/>
                <w:szCs w:val="26"/>
              </w:rPr>
              <w:t>5</w:t>
            </w:r>
          </w:p>
        </w:tc>
        <w:tc>
          <w:tcPr>
            <w:tcW w:w="1997" w:type="pct"/>
            <w:vAlign w:val="center"/>
          </w:tcPr>
          <w:p w14:paraId="071214C4" w14:textId="77777777" w:rsidR="008F1896" w:rsidRPr="00600B0B" w:rsidRDefault="008F1896" w:rsidP="002634D1">
            <w:pPr>
              <w:spacing w:after="0" w:line="240" w:lineRule="auto"/>
              <w:jc w:val="both"/>
              <w:rPr>
                <w:sz w:val="26"/>
                <w:szCs w:val="26"/>
              </w:rPr>
            </w:pPr>
          </w:p>
        </w:tc>
      </w:tr>
      <w:tr w:rsidR="00667845" w:rsidRPr="00B87B2D" w14:paraId="12FBAB15" w14:textId="77777777" w:rsidTr="00D67D8F">
        <w:trPr>
          <w:trHeight w:val="241"/>
        </w:trPr>
        <w:tc>
          <w:tcPr>
            <w:tcW w:w="538" w:type="pct"/>
            <w:vAlign w:val="center"/>
            <w:hideMark/>
          </w:tcPr>
          <w:p w14:paraId="6A248DF3" w14:textId="77777777" w:rsidR="00667845" w:rsidRPr="00B87B2D" w:rsidRDefault="00667845" w:rsidP="00667845">
            <w:pPr>
              <w:spacing w:after="0" w:line="240" w:lineRule="auto"/>
              <w:jc w:val="center"/>
              <w:rPr>
                <w:b/>
                <w:bCs/>
                <w:sz w:val="26"/>
                <w:szCs w:val="26"/>
              </w:rPr>
            </w:pPr>
            <w:r w:rsidRPr="00B87B2D">
              <w:rPr>
                <w:b/>
                <w:bCs/>
                <w:sz w:val="26"/>
                <w:szCs w:val="26"/>
              </w:rPr>
              <w:t>2</w:t>
            </w:r>
          </w:p>
        </w:tc>
        <w:tc>
          <w:tcPr>
            <w:tcW w:w="1309" w:type="pct"/>
            <w:vAlign w:val="center"/>
            <w:hideMark/>
          </w:tcPr>
          <w:p w14:paraId="17668330" w14:textId="77777777" w:rsidR="00667845" w:rsidRPr="00B87B2D" w:rsidRDefault="00667845" w:rsidP="00667845">
            <w:pPr>
              <w:spacing w:after="0" w:line="240" w:lineRule="auto"/>
              <w:jc w:val="both"/>
              <w:rPr>
                <w:b/>
                <w:bCs/>
                <w:sz w:val="26"/>
                <w:szCs w:val="26"/>
              </w:rPr>
            </w:pPr>
            <w:r w:rsidRPr="00B87B2D">
              <w:rPr>
                <w:b/>
                <w:bCs/>
                <w:sz w:val="26"/>
                <w:szCs w:val="26"/>
              </w:rPr>
              <w:t xml:space="preserve">Hệ thống tưới </w:t>
            </w:r>
          </w:p>
        </w:tc>
        <w:tc>
          <w:tcPr>
            <w:tcW w:w="614" w:type="pct"/>
            <w:vAlign w:val="center"/>
            <w:hideMark/>
          </w:tcPr>
          <w:p w14:paraId="52C38F18" w14:textId="77777777" w:rsidR="00667845" w:rsidRPr="00B87B2D" w:rsidRDefault="00667845" w:rsidP="00667845">
            <w:pPr>
              <w:spacing w:after="0" w:line="240" w:lineRule="auto"/>
              <w:jc w:val="center"/>
              <w:rPr>
                <w:sz w:val="26"/>
                <w:szCs w:val="26"/>
              </w:rPr>
            </w:pPr>
            <w:r w:rsidRPr="00B87B2D">
              <w:rPr>
                <w:sz w:val="26"/>
                <w:szCs w:val="26"/>
              </w:rPr>
              <w:t> </w:t>
            </w:r>
          </w:p>
        </w:tc>
        <w:tc>
          <w:tcPr>
            <w:tcW w:w="538" w:type="pct"/>
            <w:vAlign w:val="center"/>
            <w:hideMark/>
          </w:tcPr>
          <w:p w14:paraId="33557093" w14:textId="77777777" w:rsidR="00667845" w:rsidRPr="00B87B2D" w:rsidRDefault="00667845" w:rsidP="00667845">
            <w:pPr>
              <w:spacing w:after="0" w:line="240" w:lineRule="auto"/>
              <w:jc w:val="center"/>
              <w:rPr>
                <w:sz w:val="26"/>
                <w:szCs w:val="26"/>
              </w:rPr>
            </w:pPr>
            <w:r w:rsidRPr="00B87B2D">
              <w:rPr>
                <w:sz w:val="26"/>
                <w:szCs w:val="26"/>
              </w:rPr>
              <w:t> </w:t>
            </w:r>
          </w:p>
        </w:tc>
        <w:tc>
          <w:tcPr>
            <w:tcW w:w="1997" w:type="pct"/>
            <w:vAlign w:val="center"/>
            <w:hideMark/>
          </w:tcPr>
          <w:p w14:paraId="6FCC7D9C" w14:textId="77777777" w:rsidR="00667845" w:rsidRPr="00B87B2D" w:rsidRDefault="00667845" w:rsidP="00667845">
            <w:pPr>
              <w:spacing w:after="0" w:line="240" w:lineRule="auto"/>
              <w:jc w:val="both"/>
              <w:rPr>
                <w:sz w:val="26"/>
                <w:szCs w:val="26"/>
              </w:rPr>
            </w:pPr>
            <w:r w:rsidRPr="00B87B2D">
              <w:rPr>
                <w:sz w:val="26"/>
                <w:szCs w:val="26"/>
              </w:rPr>
              <w:t> </w:t>
            </w:r>
          </w:p>
        </w:tc>
      </w:tr>
      <w:tr w:rsidR="00667845" w:rsidRPr="00B87B2D" w14:paraId="617F56A4" w14:textId="77777777" w:rsidTr="00D67D8F">
        <w:trPr>
          <w:trHeight w:val="660"/>
        </w:trPr>
        <w:tc>
          <w:tcPr>
            <w:tcW w:w="538" w:type="pct"/>
            <w:vAlign w:val="center"/>
            <w:hideMark/>
          </w:tcPr>
          <w:p w14:paraId="5BDEFD33" w14:textId="77777777" w:rsidR="00667845" w:rsidRPr="00B87B2D" w:rsidRDefault="00667845" w:rsidP="00667845">
            <w:pPr>
              <w:spacing w:after="0" w:line="240" w:lineRule="auto"/>
              <w:jc w:val="center"/>
              <w:rPr>
                <w:sz w:val="26"/>
                <w:szCs w:val="26"/>
              </w:rPr>
            </w:pPr>
            <w:r w:rsidRPr="00B87B2D">
              <w:rPr>
                <w:sz w:val="26"/>
                <w:szCs w:val="26"/>
              </w:rPr>
              <w:t>VT.10</w:t>
            </w:r>
          </w:p>
        </w:tc>
        <w:tc>
          <w:tcPr>
            <w:tcW w:w="1309" w:type="pct"/>
            <w:vAlign w:val="center"/>
            <w:hideMark/>
          </w:tcPr>
          <w:p w14:paraId="14A46CB0" w14:textId="77777777" w:rsidR="00667845" w:rsidRPr="00B87B2D" w:rsidRDefault="00667845" w:rsidP="00667845">
            <w:pPr>
              <w:spacing w:after="0" w:line="240" w:lineRule="auto"/>
              <w:jc w:val="both"/>
              <w:rPr>
                <w:sz w:val="26"/>
                <w:szCs w:val="26"/>
              </w:rPr>
            </w:pPr>
            <w:r w:rsidRPr="00B87B2D">
              <w:rPr>
                <w:sz w:val="26"/>
                <w:szCs w:val="26"/>
              </w:rPr>
              <w:t>Máy bơm (Động cơ xăng 3CV)</w:t>
            </w:r>
          </w:p>
        </w:tc>
        <w:tc>
          <w:tcPr>
            <w:tcW w:w="614" w:type="pct"/>
            <w:vAlign w:val="center"/>
            <w:hideMark/>
          </w:tcPr>
          <w:p w14:paraId="02EA69A4" w14:textId="77777777" w:rsidR="00667845" w:rsidRPr="00B87B2D" w:rsidRDefault="00667845" w:rsidP="00667845">
            <w:pPr>
              <w:spacing w:after="0" w:line="240" w:lineRule="auto"/>
              <w:jc w:val="center"/>
              <w:rPr>
                <w:sz w:val="26"/>
                <w:szCs w:val="26"/>
              </w:rPr>
            </w:pPr>
            <w:r w:rsidRPr="00B87B2D">
              <w:rPr>
                <w:sz w:val="26"/>
                <w:szCs w:val="26"/>
              </w:rPr>
              <w:t>Cái/ vườn</w:t>
            </w:r>
          </w:p>
        </w:tc>
        <w:tc>
          <w:tcPr>
            <w:tcW w:w="538" w:type="pct"/>
            <w:vAlign w:val="center"/>
            <w:hideMark/>
          </w:tcPr>
          <w:p w14:paraId="75E379EA" w14:textId="77777777" w:rsidR="00667845" w:rsidRPr="00B87B2D" w:rsidRDefault="00667845" w:rsidP="00667845">
            <w:pPr>
              <w:spacing w:after="0" w:line="240" w:lineRule="auto"/>
              <w:jc w:val="center"/>
              <w:rPr>
                <w:sz w:val="26"/>
                <w:szCs w:val="26"/>
              </w:rPr>
            </w:pPr>
            <w:r w:rsidRPr="00B87B2D">
              <w:rPr>
                <w:sz w:val="26"/>
                <w:szCs w:val="26"/>
              </w:rPr>
              <w:t>1</w:t>
            </w:r>
          </w:p>
        </w:tc>
        <w:tc>
          <w:tcPr>
            <w:tcW w:w="1997" w:type="pct"/>
            <w:vMerge w:val="restart"/>
            <w:vAlign w:val="center"/>
            <w:hideMark/>
          </w:tcPr>
          <w:p w14:paraId="32C8EED6" w14:textId="77777777" w:rsidR="00667845" w:rsidRPr="00B87B2D" w:rsidRDefault="00667845" w:rsidP="00667845">
            <w:pPr>
              <w:spacing w:after="0" w:line="240" w:lineRule="auto"/>
              <w:jc w:val="both"/>
              <w:rPr>
                <w:sz w:val="26"/>
                <w:szCs w:val="26"/>
              </w:rPr>
            </w:pPr>
            <w:r w:rsidRPr="00B87B2D">
              <w:rPr>
                <w:sz w:val="26"/>
                <w:szCs w:val="26"/>
              </w:rPr>
              <w:t>Theo tiêu chuẩn của nhà sản xuất </w:t>
            </w:r>
          </w:p>
        </w:tc>
      </w:tr>
      <w:tr w:rsidR="00667845" w:rsidRPr="00B87B2D" w14:paraId="706C5972" w14:textId="77777777" w:rsidTr="00D67D8F">
        <w:trPr>
          <w:trHeight w:val="990"/>
        </w:trPr>
        <w:tc>
          <w:tcPr>
            <w:tcW w:w="538" w:type="pct"/>
            <w:vAlign w:val="center"/>
            <w:hideMark/>
          </w:tcPr>
          <w:p w14:paraId="6D2BB5AE" w14:textId="77777777" w:rsidR="00667845" w:rsidRPr="00B87B2D" w:rsidRDefault="00667845" w:rsidP="00667845">
            <w:pPr>
              <w:spacing w:after="0" w:line="240" w:lineRule="auto"/>
              <w:jc w:val="center"/>
              <w:rPr>
                <w:sz w:val="26"/>
                <w:szCs w:val="26"/>
              </w:rPr>
            </w:pPr>
            <w:r w:rsidRPr="00B87B2D">
              <w:rPr>
                <w:sz w:val="26"/>
                <w:szCs w:val="26"/>
              </w:rPr>
              <w:t>VT.11</w:t>
            </w:r>
          </w:p>
        </w:tc>
        <w:tc>
          <w:tcPr>
            <w:tcW w:w="1309" w:type="pct"/>
            <w:vAlign w:val="center"/>
            <w:hideMark/>
          </w:tcPr>
          <w:p w14:paraId="40E5C7D3" w14:textId="77777777" w:rsidR="00667845" w:rsidRPr="00B87B2D" w:rsidRDefault="00667845" w:rsidP="00667845">
            <w:pPr>
              <w:spacing w:after="0" w:line="240" w:lineRule="auto"/>
              <w:jc w:val="both"/>
              <w:rPr>
                <w:sz w:val="26"/>
                <w:szCs w:val="26"/>
              </w:rPr>
            </w:pPr>
            <w:r w:rsidRPr="00B87B2D">
              <w:rPr>
                <w:sz w:val="26"/>
                <w:szCs w:val="26"/>
              </w:rPr>
              <w:t>Máy bơm (Động cơ điện 2KW) -Nếu dùng đ/c xăng thì không có cái này</w:t>
            </w:r>
          </w:p>
        </w:tc>
        <w:tc>
          <w:tcPr>
            <w:tcW w:w="614" w:type="pct"/>
            <w:vAlign w:val="center"/>
            <w:hideMark/>
          </w:tcPr>
          <w:p w14:paraId="4A2FCDFB" w14:textId="77777777" w:rsidR="00667845" w:rsidRPr="00B87B2D" w:rsidRDefault="00667845" w:rsidP="00667845">
            <w:pPr>
              <w:spacing w:after="0" w:line="240" w:lineRule="auto"/>
              <w:jc w:val="center"/>
              <w:rPr>
                <w:sz w:val="26"/>
                <w:szCs w:val="26"/>
              </w:rPr>
            </w:pPr>
            <w:r w:rsidRPr="00B87B2D">
              <w:rPr>
                <w:sz w:val="26"/>
                <w:szCs w:val="26"/>
              </w:rPr>
              <w:t>Cái/ vườn</w:t>
            </w:r>
          </w:p>
        </w:tc>
        <w:tc>
          <w:tcPr>
            <w:tcW w:w="538" w:type="pct"/>
            <w:vAlign w:val="center"/>
            <w:hideMark/>
          </w:tcPr>
          <w:p w14:paraId="26FDF857" w14:textId="77777777" w:rsidR="00667845" w:rsidRPr="00B87B2D" w:rsidRDefault="00667845" w:rsidP="00667845">
            <w:pPr>
              <w:spacing w:after="0" w:line="240" w:lineRule="auto"/>
              <w:jc w:val="center"/>
              <w:rPr>
                <w:sz w:val="26"/>
                <w:szCs w:val="26"/>
              </w:rPr>
            </w:pPr>
            <w:r w:rsidRPr="00B87B2D">
              <w:rPr>
                <w:sz w:val="26"/>
                <w:szCs w:val="26"/>
              </w:rPr>
              <w:t>1</w:t>
            </w:r>
          </w:p>
        </w:tc>
        <w:tc>
          <w:tcPr>
            <w:tcW w:w="1997" w:type="pct"/>
            <w:vMerge/>
            <w:vAlign w:val="center"/>
          </w:tcPr>
          <w:p w14:paraId="782CF97E" w14:textId="77777777" w:rsidR="00667845" w:rsidRPr="00B87B2D" w:rsidRDefault="00667845" w:rsidP="00667845">
            <w:pPr>
              <w:spacing w:after="0" w:line="240" w:lineRule="auto"/>
              <w:jc w:val="both"/>
              <w:rPr>
                <w:sz w:val="26"/>
                <w:szCs w:val="26"/>
              </w:rPr>
            </w:pPr>
          </w:p>
        </w:tc>
      </w:tr>
      <w:tr w:rsidR="00667845" w:rsidRPr="00B87B2D" w14:paraId="79424EA0" w14:textId="77777777" w:rsidTr="00D67D8F">
        <w:trPr>
          <w:trHeight w:val="675"/>
        </w:trPr>
        <w:tc>
          <w:tcPr>
            <w:tcW w:w="538" w:type="pct"/>
            <w:vAlign w:val="center"/>
            <w:hideMark/>
          </w:tcPr>
          <w:p w14:paraId="07B0623A" w14:textId="77777777" w:rsidR="00667845" w:rsidRPr="00B87B2D" w:rsidRDefault="00667845" w:rsidP="00667845">
            <w:pPr>
              <w:spacing w:after="0" w:line="240" w:lineRule="auto"/>
              <w:jc w:val="center"/>
              <w:rPr>
                <w:sz w:val="26"/>
                <w:szCs w:val="26"/>
              </w:rPr>
            </w:pPr>
            <w:r w:rsidRPr="00B87B2D">
              <w:rPr>
                <w:sz w:val="26"/>
                <w:szCs w:val="26"/>
              </w:rPr>
              <w:t>VT.12</w:t>
            </w:r>
          </w:p>
        </w:tc>
        <w:tc>
          <w:tcPr>
            <w:tcW w:w="1309" w:type="pct"/>
            <w:vAlign w:val="center"/>
            <w:hideMark/>
          </w:tcPr>
          <w:p w14:paraId="14B50FA2" w14:textId="4607A77B" w:rsidR="00667845" w:rsidRPr="00B87B2D" w:rsidRDefault="00667845" w:rsidP="00667845">
            <w:pPr>
              <w:spacing w:after="0" w:line="240" w:lineRule="auto"/>
              <w:jc w:val="both"/>
              <w:rPr>
                <w:sz w:val="26"/>
                <w:szCs w:val="26"/>
              </w:rPr>
            </w:pPr>
            <w:r w:rsidRPr="00B87B2D">
              <w:rPr>
                <w:sz w:val="26"/>
                <w:szCs w:val="26"/>
              </w:rPr>
              <w:t xml:space="preserve">Ống </w:t>
            </w:r>
            <w:r w:rsidR="00EA17D2">
              <w:rPr>
                <w:sz w:val="26"/>
                <w:szCs w:val="26"/>
              </w:rPr>
              <w:t xml:space="preserve">dẫn </w:t>
            </w:r>
            <w:r w:rsidR="00AF6BD6">
              <w:rPr>
                <w:sz w:val="26"/>
                <w:szCs w:val="26"/>
              </w:rPr>
              <w:t>chính</w:t>
            </w:r>
            <w:r w:rsidR="00AF6BD6" w:rsidRPr="00B87B2D">
              <w:rPr>
                <w:sz w:val="26"/>
                <w:szCs w:val="26"/>
              </w:rPr>
              <w:t xml:space="preserve"> </w:t>
            </w:r>
            <w:r w:rsidRPr="00B87B2D">
              <w:rPr>
                <w:sz w:val="26"/>
                <w:szCs w:val="26"/>
              </w:rPr>
              <w:t>nhựa cứng</w:t>
            </w:r>
            <w:r w:rsidR="008710A8">
              <w:rPr>
                <w:sz w:val="26"/>
                <w:szCs w:val="26"/>
              </w:rPr>
              <w:t xml:space="preserve"> PVC hoặc HDPE</w:t>
            </w:r>
            <w:r w:rsidRPr="00B87B2D">
              <w:rPr>
                <w:sz w:val="26"/>
                <w:szCs w:val="26"/>
              </w:rPr>
              <w:t xml:space="preserve"> </w:t>
            </w:r>
            <w:r w:rsidRPr="00B87B2D">
              <w:rPr>
                <w:rFonts w:ascii="Calibri" w:hAnsi="Calibri" w:cs="Calibri"/>
                <w:sz w:val="26"/>
                <w:szCs w:val="26"/>
              </w:rPr>
              <w:t>ɸ</w:t>
            </w:r>
            <w:r w:rsidRPr="00B87B2D">
              <w:rPr>
                <w:sz w:val="26"/>
                <w:szCs w:val="26"/>
              </w:rPr>
              <w:t xml:space="preserve"> </w:t>
            </w:r>
            <w:r w:rsidR="00CC2A24">
              <w:rPr>
                <w:sz w:val="26"/>
                <w:szCs w:val="26"/>
              </w:rPr>
              <w:t>42</w:t>
            </w:r>
          </w:p>
        </w:tc>
        <w:tc>
          <w:tcPr>
            <w:tcW w:w="614" w:type="pct"/>
            <w:vAlign w:val="center"/>
            <w:hideMark/>
          </w:tcPr>
          <w:p w14:paraId="0125750D" w14:textId="2EB0F313" w:rsidR="00667845" w:rsidRPr="00B87B2D" w:rsidRDefault="008710A8" w:rsidP="00667845">
            <w:pPr>
              <w:spacing w:after="0" w:line="240" w:lineRule="auto"/>
              <w:jc w:val="center"/>
              <w:rPr>
                <w:sz w:val="26"/>
                <w:szCs w:val="26"/>
              </w:rPr>
            </w:pPr>
            <w:r>
              <w:rPr>
                <w:sz w:val="26"/>
                <w:szCs w:val="26"/>
              </w:rPr>
              <w:t>m</w:t>
            </w:r>
          </w:p>
        </w:tc>
        <w:tc>
          <w:tcPr>
            <w:tcW w:w="538" w:type="pct"/>
            <w:vAlign w:val="center"/>
            <w:hideMark/>
          </w:tcPr>
          <w:p w14:paraId="150813DF" w14:textId="5569EE20" w:rsidR="00667845" w:rsidRPr="00B87B2D" w:rsidRDefault="008710A8" w:rsidP="00667845">
            <w:pPr>
              <w:spacing w:after="0" w:line="240" w:lineRule="auto"/>
              <w:jc w:val="center"/>
              <w:rPr>
                <w:sz w:val="26"/>
                <w:szCs w:val="26"/>
              </w:rPr>
            </w:pPr>
            <w:r>
              <w:rPr>
                <w:sz w:val="26"/>
                <w:szCs w:val="26"/>
              </w:rPr>
              <w:t>6</w:t>
            </w:r>
            <w:r w:rsidR="00667845" w:rsidRPr="00B87B2D">
              <w:rPr>
                <w:sz w:val="26"/>
                <w:szCs w:val="26"/>
              </w:rPr>
              <w:t>0</w:t>
            </w:r>
          </w:p>
        </w:tc>
        <w:tc>
          <w:tcPr>
            <w:tcW w:w="1997" w:type="pct"/>
            <w:vMerge/>
            <w:vAlign w:val="center"/>
          </w:tcPr>
          <w:p w14:paraId="71EF0290" w14:textId="77777777" w:rsidR="00667845" w:rsidRPr="00B87B2D" w:rsidRDefault="00667845" w:rsidP="00667845">
            <w:pPr>
              <w:spacing w:after="0" w:line="240" w:lineRule="auto"/>
              <w:jc w:val="both"/>
              <w:rPr>
                <w:sz w:val="26"/>
                <w:szCs w:val="26"/>
              </w:rPr>
            </w:pPr>
          </w:p>
        </w:tc>
      </w:tr>
      <w:tr w:rsidR="00667845" w:rsidRPr="00B87B2D" w14:paraId="0CD19F61" w14:textId="77777777" w:rsidTr="00D67D8F">
        <w:trPr>
          <w:trHeight w:val="458"/>
        </w:trPr>
        <w:tc>
          <w:tcPr>
            <w:tcW w:w="538" w:type="pct"/>
            <w:vAlign w:val="center"/>
            <w:hideMark/>
          </w:tcPr>
          <w:p w14:paraId="7FCF3F8A" w14:textId="77777777" w:rsidR="00667845" w:rsidRPr="00B87B2D" w:rsidRDefault="00667845" w:rsidP="00667845">
            <w:pPr>
              <w:spacing w:after="0" w:line="240" w:lineRule="auto"/>
              <w:jc w:val="center"/>
              <w:rPr>
                <w:sz w:val="26"/>
                <w:szCs w:val="26"/>
              </w:rPr>
            </w:pPr>
            <w:r w:rsidRPr="00B87B2D">
              <w:rPr>
                <w:sz w:val="26"/>
                <w:szCs w:val="26"/>
              </w:rPr>
              <w:t>VT.13</w:t>
            </w:r>
          </w:p>
        </w:tc>
        <w:tc>
          <w:tcPr>
            <w:tcW w:w="1309" w:type="pct"/>
            <w:vAlign w:val="center"/>
            <w:hideMark/>
          </w:tcPr>
          <w:p w14:paraId="4CC5953B" w14:textId="0CC0FCE3" w:rsidR="00667845" w:rsidRPr="00B87B2D" w:rsidRDefault="00667845" w:rsidP="00667845">
            <w:pPr>
              <w:spacing w:after="0" w:line="240" w:lineRule="auto"/>
              <w:jc w:val="both"/>
              <w:rPr>
                <w:sz w:val="26"/>
                <w:szCs w:val="26"/>
              </w:rPr>
            </w:pPr>
            <w:r w:rsidRPr="00B87B2D">
              <w:rPr>
                <w:sz w:val="26"/>
                <w:szCs w:val="26"/>
              </w:rPr>
              <w:t>Ống</w:t>
            </w:r>
            <w:r w:rsidR="00380B3D">
              <w:rPr>
                <w:sz w:val="26"/>
                <w:szCs w:val="26"/>
              </w:rPr>
              <w:t xml:space="preserve"> nhánh</w:t>
            </w:r>
            <w:r w:rsidR="00763369">
              <w:rPr>
                <w:sz w:val="26"/>
                <w:szCs w:val="26"/>
              </w:rPr>
              <w:t xml:space="preserve"> </w:t>
            </w:r>
            <w:r w:rsidR="000E249B">
              <w:rPr>
                <w:sz w:val="26"/>
                <w:szCs w:val="26"/>
              </w:rPr>
              <w:t>(</w:t>
            </w:r>
            <w:r w:rsidR="00763369">
              <w:rPr>
                <w:sz w:val="26"/>
                <w:szCs w:val="26"/>
              </w:rPr>
              <w:t>PVC</w:t>
            </w:r>
            <w:r w:rsidR="005F5C93" w:rsidRPr="00B87B2D">
              <w:rPr>
                <w:sz w:val="26"/>
                <w:szCs w:val="26"/>
              </w:rPr>
              <w:t xml:space="preserve"> ɸ 21</w:t>
            </w:r>
            <w:r w:rsidR="00763369">
              <w:rPr>
                <w:sz w:val="26"/>
                <w:szCs w:val="26"/>
              </w:rPr>
              <w:t xml:space="preserve"> hoặc HDPE</w:t>
            </w:r>
            <w:r w:rsidRPr="00B87B2D">
              <w:rPr>
                <w:sz w:val="26"/>
                <w:szCs w:val="26"/>
              </w:rPr>
              <w:t xml:space="preserve"> ɸ</w:t>
            </w:r>
            <w:r w:rsidR="005F5C93" w:rsidRPr="00B87B2D">
              <w:rPr>
                <w:sz w:val="26"/>
                <w:szCs w:val="26"/>
              </w:rPr>
              <w:t>2</w:t>
            </w:r>
            <w:r w:rsidR="005F5C93">
              <w:rPr>
                <w:sz w:val="26"/>
                <w:szCs w:val="26"/>
              </w:rPr>
              <w:t>5</w:t>
            </w:r>
            <w:r w:rsidR="000E249B">
              <w:rPr>
                <w:sz w:val="26"/>
                <w:szCs w:val="26"/>
              </w:rPr>
              <w:t>)</w:t>
            </w:r>
          </w:p>
        </w:tc>
        <w:tc>
          <w:tcPr>
            <w:tcW w:w="614" w:type="pct"/>
            <w:vAlign w:val="center"/>
            <w:hideMark/>
          </w:tcPr>
          <w:p w14:paraId="52FADB43" w14:textId="62B23E9E" w:rsidR="00667845" w:rsidRPr="00B87B2D" w:rsidRDefault="001A38DD" w:rsidP="00667845">
            <w:pPr>
              <w:spacing w:after="0" w:line="240" w:lineRule="auto"/>
              <w:jc w:val="center"/>
              <w:rPr>
                <w:sz w:val="26"/>
                <w:szCs w:val="26"/>
              </w:rPr>
            </w:pPr>
            <w:r>
              <w:rPr>
                <w:sz w:val="26"/>
                <w:szCs w:val="26"/>
              </w:rPr>
              <w:t>m</w:t>
            </w:r>
          </w:p>
        </w:tc>
        <w:tc>
          <w:tcPr>
            <w:tcW w:w="538" w:type="pct"/>
            <w:vAlign w:val="center"/>
            <w:hideMark/>
          </w:tcPr>
          <w:p w14:paraId="7CBA8994" w14:textId="6B192F67" w:rsidR="00667845" w:rsidRPr="00B87B2D" w:rsidRDefault="00380B3D" w:rsidP="00667845">
            <w:pPr>
              <w:spacing w:after="0" w:line="240" w:lineRule="auto"/>
              <w:jc w:val="center"/>
              <w:rPr>
                <w:sz w:val="26"/>
                <w:szCs w:val="26"/>
              </w:rPr>
            </w:pPr>
            <w:r>
              <w:rPr>
                <w:sz w:val="26"/>
                <w:szCs w:val="26"/>
              </w:rPr>
              <w:t>2</w:t>
            </w:r>
            <w:r w:rsidR="00CE75B1">
              <w:rPr>
                <w:sz w:val="26"/>
                <w:szCs w:val="26"/>
              </w:rPr>
              <w:t>0</w:t>
            </w:r>
            <w:r w:rsidRPr="00B87B2D">
              <w:rPr>
                <w:sz w:val="26"/>
                <w:szCs w:val="26"/>
              </w:rPr>
              <w:t>0</w:t>
            </w:r>
          </w:p>
        </w:tc>
        <w:tc>
          <w:tcPr>
            <w:tcW w:w="1997" w:type="pct"/>
            <w:vMerge/>
            <w:vAlign w:val="center"/>
            <w:hideMark/>
          </w:tcPr>
          <w:p w14:paraId="1B3CF6B8" w14:textId="77777777" w:rsidR="00667845" w:rsidRPr="00B87B2D" w:rsidRDefault="00667845" w:rsidP="00667845">
            <w:pPr>
              <w:spacing w:after="0" w:line="240" w:lineRule="auto"/>
              <w:jc w:val="both"/>
              <w:rPr>
                <w:sz w:val="26"/>
                <w:szCs w:val="26"/>
              </w:rPr>
            </w:pPr>
          </w:p>
        </w:tc>
      </w:tr>
      <w:tr w:rsidR="00667845" w:rsidRPr="00B87B2D" w14:paraId="199BFDD8" w14:textId="77777777" w:rsidTr="00D67D8F">
        <w:trPr>
          <w:trHeight w:val="330"/>
        </w:trPr>
        <w:tc>
          <w:tcPr>
            <w:tcW w:w="538" w:type="pct"/>
            <w:vAlign w:val="center"/>
            <w:hideMark/>
          </w:tcPr>
          <w:p w14:paraId="60DBF7FF" w14:textId="77777777" w:rsidR="00667845" w:rsidRPr="00B87B2D" w:rsidRDefault="00667845" w:rsidP="00667845">
            <w:pPr>
              <w:spacing w:after="0" w:line="240" w:lineRule="auto"/>
              <w:jc w:val="center"/>
              <w:rPr>
                <w:sz w:val="26"/>
                <w:szCs w:val="26"/>
              </w:rPr>
            </w:pPr>
            <w:r w:rsidRPr="00B87B2D">
              <w:rPr>
                <w:sz w:val="26"/>
                <w:szCs w:val="26"/>
              </w:rPr>
              <w:t>VT.14</w:t>
            </w:r>
          </w:p>
        </w:tc>
        <w:tc>
          <w:tcPr>
            <w:tcW w:w="1309" w:type="pct"/>
            <w:vAlign w:val="center"/>
            <w:hideMark/>
          </w:tcPr>
          <w:p w14:paraId="71C5CE78" w14:textId="403C73DC" w:rsidR="00667845" w:rsidRPr="00B87B2D" w:rsidRDefault="00942A85" w:rsidP="00667845">
            <w:pPr>
              <w:spacing w:after="0" w:line="240" w:lineRule="auto"/>
              <w:jc w:val="both"/>
              <w:rPr>
                <w:sz w:val="26"/>
                <w:szCs w:val="26"/>
              </w:rPr>
            </w:pPr>
            <w:r>
              <w:rPr>
                <w:sz w:val="26"/>
                <w:szCs w:val="26"/>
              </w:rPr>
              <w:t>Béc phun</w:t>
            </w:r>
            <w:r w:rsidR="00F862A1">
              <w:rPr>
                <w:sz w:val="26"/>
                <w:szCs w:val="26"/>
              </w:rPr>
              <w:t xml:space="preserve"> xoay</w:t>
            </w:r>
          </w:p>
        </w:tc>
        <w:tc>
          <w:tcPr>
            <w:tcW w:w="614" w:type="pct"/>
            <w:vAlign w:val="center"/>
            <w:hideMark/>
          </w:tcPr>
          <w:p w14:paraId="4C8ED3D2" w14:textId="77777777" w:rsidR="00667845" w:rsidRPr="00B87B2D" w:rsidRDefault="00667845" w:rsidP="00667845">
            <w:pPr>
              <w:spacing w:after="0" w:line="240" w:lineRule="auto"/>
              <w:jc w:val="center"/>
              <w:rPr>
                <w:sz w:val="26"/>
                <w:szCs w:val="26"/>
              </w:rPr>
            </w:pPr>
            <w:r w:rsidRPr="00B87B2D">
              <w:rPr>
                <w:sz w:val="26"/>
                <w:szCs w:val="26"/>
              </w:rPr>
              <w:t>Cái/ vườn</w:t>
            </w:r>
          </w:p>
        </w:tc>
        <w:tc>
          <w:tcPr>
            <w:tcW w:w="538" w:type="pct"/>
            <w:vAlign w:val="center"/>
            <w:hideMark/>
          </w:tcPr>
          <w:p w14:paraId="1E60ED71" w14:textId="6A35990F" w:rsidR="00667845" w:rsidRPr="00B87B2D" w:rsidRDefault="00F862A1" w:rsidP="00667845">
            <w:pPr>
              <w:spacing w:after="0" w:line="240" w:lineRule="auto"/>
              <w:jc w:val="center"/>
              <w:rPr>
                <w:sz w:val="26"/>
                <w:szCs w:val="26"/>
              </w:rPr>
            </w:pPr>
            <w:r>
              <w:rPr>
                <w:sz w:val="26"/>
                <w:szCs w:val="26"/>
              </w:rPr>
              <w:t>3</w:t>
            </w:r>
            <w:r w:rsidR="007A3123">
              <w:rPr>
                <w:sz w:val="26"/>
                <w:szCs w:val="26"/>
              </w:rPr>
              <w:t>0</w:t>
            </w:r>
          </w:p>
        </w:tc>
        <w:tc>
          <w:tcPr>
            <w:tcW w:w="1997" w:type="pct"/>
            <w:vMerge/>
            <w:vAlign w:val="center"/>
            <w:hideMark/>
          </w:tcPr>
          <w:p w14:paraId="0781CCD7" w14:textId="77777777" w:rsidR="00667845" w:rsidRPr="00B87B2D" w:rsidRDefault="00667845" w:rsidP="00667845">
            <w:pPr>
              <w:spacing w:after="0" w:line="240" w:lineRule="auto"/>
              <w:jc w:val="both"/>
              <w:rPr>
                <w:sz w:val="26"/>
                <w:szCs w:val="26"/>
              </w:rPr>
            </w:pPr>
          </w:p>
        </w:tc>
      </w:tr>
      <w:tr w:rsidR="00667845" w:rsidRPr="00B87B2D" w14:paraId="1E1841B8" w14:textId="77777777" w:rsidTr="00D67D8F">
        <w:trPr>
          <w:trHeight w:val="330"/>
        </w:trPr>
        <w:tc>
          <w:tcPr>
            <w:tcW w:w="538" w:type="pct"/>
            <w:vAlign w:val="center"/>
            <w:hideMark/>
          </w:tcPr>
          <w:p w14:paraId="1066019E" w14:textId="77777777" w:rsidR="00667845" w:rsidRPr="00B87B2D" w:rsidRDefault="00667845" w:rsidP="00667845">
            <w:pPr>
              <w:spacing w:after="0" w:line="240" w:lineRule="auto"/>
              <w:jc w:val="center"/>
              <w:rPr>
                <w:sz w:val="26"/>
                <w:szCs w:val="26"/>
              </w:rPr>
            </w:pPr>
            <w:r w:rsidRPr="00B87B2D">
              <w:rPr>
                <w:sz w:val="26"/>
                <w:szCs w:val="26"/>
              </w:rPr>
              <w:t>VT.15</w:t>
            </w:r>
          </w:p>
        </w:tc>
        <w:tc>
          <w:tcPr>
            <w:tcW w:w="1309" w:type="pct"/>
            <w:vAlign w:val="center"/>
            <w:hideMark/>
          </w:tcPr>
          <w:p w14:paraId="3458BC14" w14:textId="77777777" w:rsidR="00667845" w:rsidRPr="00B87B2D" w:rsidRDefault="00667845" w:rsidP="00667845">
            <w:pPr>
              <w:spacing w:after="0" w:line="240" w:lineRule="auto"/>
              <w:jc w:val="both"/>
              <w:rPr>
                <w:sz w:val="26"/>
                <w:szCs w:val="26"/>
              </w:rPr>
            </w:pPr>
            <w:r w:rsidRPr="00B87B2D">
              <w:rPr>
                <w:sz w:val="26"/>
                <w:szCs w:val="26"/>
              </w:rPr>
              <w:t>Van khóa</w:t>
            </w:r>
          </w:p>
        </w:tc>
        <w:tc>
          <w:tcPr>
            <w:tcW w:w="614" w:type="pct"/>
            <w:vAlign w:val="center"/>
            <w:hideMark/>
          </w:tcPr>
          <w:p w14:paraId="4B340F26" w14:textId="77777777" w:rsidR="00667845" w:rsidRPr="00B87B2D" w:rsidRDefault="00667845" w:rsidP="00667845">
            <w:pPr>
              <w:spacing w:after="0" w:line="240" w:lineRule="auto"/>
              <w:jc w:val="center"/>
              <w:rPr>
                <w:sz w:val="26"/>
                <w:szCs w:val="26"/>
              </w:rPr>
            </w:pPr>
            <w:r w:rsidRPr="00B87B2D">
              <w:rPr>
                <w:sz w:val="26"/>
                <w:szCs w:val="26"/>
              </w:rPr>
              <w:t>Cái/ vườn</w:t>
            </w:r>
          </w:p>
        </w:tc>
        <w:tc>
          <w:tcPr>
            <w:tcW w:w="538" w:type="pct"/>
            <w:vAlign w:val="center"/>
            <w:hideMark/>
          </w:tcPr>
          <w:p w14:paraId="27361460" w14:textId="77777777" w:rsidR="00667845" w:rsidRPr="00B87B2D" w:rsidRDefault="00667845" w:rsidP="00667845">
            <w:pPr>
              <w:spacing w:after="0" w:line="240" w:lineRule="auto"/>
              <w:jc w:val="center"/>
              <w:rPr>
                <w:sz w:val="26"/>
                <w:szCs w:val="26"/>
              </w:rPr>
            </w:pPr>
            <w:r w:rsidRPr="00B87B2D">
              <w:rPr>
                <w:sz w:val="26"/>
                <w:szCs w:val="26"/>
              </w:rPr>
              <w:t>6</w:t>
            </w:r>
          </w:p>
        </w:tc>
        <w:tc>
          <w:tcPr>
            <w:tcW w:w="1997" w:type="pct"/>
            <w:vMerge/>
            <w:vAlign w:val="center"/>
            <w:hideMark/>
          </w:tcPr>
          <w:p w14:paraId="60B86C1B" w14:textId="77777777" w:rsidR="00667845" w:rsidRPr="00B87B2D" w:rsidRDefault="00667845" w:rsidP="00667845">
            <w:pPr>
              <w:spacing w:after="0" w:line="240" w:lineRule="auto"/>
              <w:jc w:val="both"/>
              <w:rPr>
                <w:sz w:val="26"/>
                <w:szCs w:val="26"/>
              </w:rPr>
            </w:pPr>
          </w:p>
        </w:tc>
      </w:tr>
      <w:tr w:rsidR="000B7118" w:rsidRPr="00B87B2D" w14:paraId="25C637DD" w14:textId="77777777" w:rsidTr="00D67D8F">
        <w:trPr>
          <w:trHeight w:val="660"/>
        </w:trPr>
        <w:tc>
          <w:tcPr>
            <w:tcW w:w="538" w:type="pct"/>
          </w:tcPr>
          <w:p w14:paraId="5A305213" w14:textId="578A205E" w:rsidR="000B7118" w:rsidRPr="00B87B2D" w:rsidRDefault="000B7118" w:rsidP="000B7118">
            <w:pPr>
              <w:spacing w:after="0" w:line="240" w:lineRule="auto"/>
              <w:jc w:val="center"/>
              <w:rPr>
                <w:sz w:val="26"/>
                <w:szCs w:val="26"/>
              </w:rPr>
            </w:pPr>
            <w:r w:rsidRPr="00D0156E">
              <w:rPr>
                <w:sz w:val="26"/>
                <w:szCs w:val="26"/>
              </w:rPr>
              <w:t>VT.16</w:t>
            </w:r>
          </w:p>
        </w:tc>
        <w:tc>
          <w:tcPr>
            <w:tcW w:w="1309" w:type="pct"/>
            <w:vAlign w:val="center"/>
          </w:tcPr>
          <w:p w14:paraId="0AC99386" w14:textId="488516AE" w:rsidR="000B7118" w:rsidRPr="00B87B2D" w:rsidRDefault="000B7118" w:rsidP="000B7118">
            <w:pPr>
              <w:spacing w:after="0" w:line="240" w:lineRule="auto"/>
              <w:jc w:val="both"/>
              <w:rPr>
                <w:sz w:val="26"/>
                <w:szCs w:val="26"/>
              </w:rPr>
            </w:pPr>
            <w:r>
              <w:rPr>
                <w:sz w:val="26"/>
                <w:szCs w:val="26"/>
              </w:rPr>
              <w:t>Dây dẫn nhỏ</w:t>
            </w:r>
            <w:r w:rsidR="00A42369">
              <w:t xml:space="preserve"> </w:t>
            </w:r>
            <w:r w:rsidR="00A42369" w:rsidRPr="00A42369">
              <w:rPr>
                <w:sz w:val="26"/>
                <w:szCs w:val="26"/>
              </w:rPr>
              <w:t>PE Φ 6</w:t>
            </w:r>
          </w:p>
        </w:tc>
        <w:tc>
          <w:tcPr>
            <w:tcW w:w="614" w:type="pct"/>
            <w:vAlign w:val="center"/>
          </w:tcPr>
          <w:p w14:paraId="722D2F61" w14:textId="080FB1EC" w:rsidR="000B7118" w:rsidRPr="00B87B2D" w:rsidRDefault="00A42369" w:rsidP="000B7118">
            <w:pPr>
              <w:spacing w:after="0" w:line="240" w:lineRule="auto"/>
              <w:jc w:val="center"/>
              <w:rPr>
                <w:sz w:val="26"/>
                <w:szCs w:val="26"/>
              </w:rPr>
            </w:pPr>
            <w:r>
              <w:rPr>
                <w:sz w:val="26"/>
                <w:szCs w:val="26"/>
              </w:rPr>
              <w:t>m</w:t>
            </w:r>
          </w:p>
        </w:tc>
        <w:tc>
          <w:tcPr>
            <w:tcW w:w="538" w:type="pct"/>
            <w:vAlign w:val="center"/>
          </w:tcPr>
          <w:p w14:paraId="4A7F82D1" w14:textId="3C68CA8F" w:rsidR="000B7118" w:rsidRPr="00B87B2D" w:rsidDel="00F862A1" w:rsidRDefault="00A42369" w:rsidP="000B7118">
            <w:pPr>
              <w:spacing w:after="0" w:line="240" w:lineRule="auto"/>
              <w:jc w:val="center"/>
              <w:rPr>
                <w:sz w:val="26"/>
                <w:szCs w:val="26"/>
              </w:rPr>
            </w:pPr>
            <w:r>
              <w:rPr>
                <w:sz w:val="26"/>
                <w:szCs w:val="26"/>
              </w:rPr>
              <w:t>40</w:t>
            </w:r>
          </w:p>
        </w:tc>
        <w:tc>
          <w:tcPr>
            <w:tcW w:w="1997" w:type="pct"/>
            <w:vMerge/>
            <w:vAlign w:val="center"/>
          </w:tcPr>
          <w:p w14:paraId="18CA5908" w14:textId="77777777" w:rsidR="000B7118" w:rsidRPr="00B87B2D" w:rsidRDefault="000B7118" w:rsidP="000B7118">
            <w:pPr>
              <w:spacing w:after="0" w:line="240" w:lineRule="auto"/>
              <w:jc w:val="both"/>
              <w:rPr>
                <w:sz w:val="26"/>
                <w:szCs w:val="26"/>
              </w:rPr>
            </w:pPr>
          </w:p>
        </w:tc>
      </w:tr>
      <w:tr w:rsidR="000B7118" w:rsidRPr="00B87B2D" w14:paraId="31D20C23" w14:textId="77777777" w:rsidTr="00D67D8F">
        <w:trPr>
          <w:trHeight w:val="660"/>
        </w:trPr>
        <w:tc>
          <w:tcPr>
            <w:tcW w:w="538" w:type="pct"/>
          </w:tcPr>
          <w:p w14:paraId="7073D873" w14:textId="4EAD2491" w:rsidR="000B7118" w:rsidRPr="00B87B2D" w:rsidRDefault="000B7118" w:rsidP="000B7118">
            <w:pPr>
              <w:spacing w:after="0" w:line="240" w:lineRule="auto"/>
              <w:jc w:val="center"/>
              <w:rPr>
                <w:sz w:val="26"/>
                <w:szCs w:val="26"/>
              </w:rPr>
            </w:pPr>
            <w:r w:rsidRPr="00D0156E">
              <w:rPr>
                <w:sz w:val="26"/>
                <w:szCs w:val="26"/>
              </w:rPr>
              <w:t>VT.1</w:t>
            </w:r>
            <w:r>
              <w:rPr>
                <w:sz w:val="26"/>
                <w:szCs w:val="26"/>
              </w:rPr>
              <w:t>7</w:t>
            </w:r>
          </w:p>
        </w:tc>
        <w:tc>
          <w:tcPr>
            <w:tcW w:w="1309" w:type="pct"/>
            <w:vAlign w:val="center"/>
          </w:tcPr>
          <w:p w14:paraId="2743A79E" w14:textId="0FBD5267" w:rsidR="000B7118" w:rsidRPr="00B87B2D" w:rsidRDefault="00A42369" w:rsidP="000B7118">
            <w:pPr>
              <w:spacing w:after="0" w:line="240" w:lineRule="auto"/>
              <w:jc w:val="both"/>
              <w:rPr>
                <w:sz w:val="26"/>
                <w:szCs w:val="26"/>
              </w:rPr>
            </w:pPr>
            <w:r>
              <w:rPr>
                <w:sz w:val="26"/>
                <w:szCs w:val="26"/>
              </w:rPr>
              <w:t>Khởi thủy</w:t>
            </w:r>
            <w:r w:rsidR="00D31190" w:rsidRPr="00A42369">
              <w:rPr>
                <w:sz w:val="26"/>
                <w:szCs w:val="26"/>
              </w:rPr>
              <w:t xml:space="preserve"> Φ 6</w:t>
            </w:r>
          </w:p>
        </w:tc>
        <w:tc>
          <w:tcPr>
            <w:tcW w:w="614" w:type="pct"/>
            <w:vAlign w:val="center"/>
          </w:tcPr>
          <w:p w14:paraId="69822B58" w14:textId="1EB72128" w:rsidR="000B7118" w:rsidRPr="00B87B2D" w:rsidRDefault="00D31190" w:rsidP="000B7118">
            <w:pPr>
              <w:spacing w:after="0" w:line="240" w:lineRule="auto"/>
              <w:jc w:val="center"/>
              <w:rPr>
                <w:sz w:val="26"/>
                <w:szCs w:val="26"/>
              </w:rPr>
            </w:pPr>
            <w:r>
              <w:rPr>
                <w:sz w:val="26"/>
                <w:szCs w:val="26"/>
              </w:rPr>
              <w:t>Cái</w:t>
            </w:r>
          </w:p>
        </w:tc>
        <w:tc>
          <w:tcPr>
            <w:tcW w:w="538" w:type="pct"/>
            <w:vAlign w:val="center"/>
          </w:tcPr>
          <w:p w14:paraId="41C5ABBB" w14:textId="683621A8" w:rsidR="000B7118" w:rsidRPr="00B87B2D" w:rsidDel="00F862A1" w:rsidRDefault="00D31190" w:rsidP="000B7118">
            <w:pPr>
              <w:spacing w:after="0" w:line="240" w:lineRule="auto"/>
              <w:jc w:val="center"/>
              <w:rPr>
                <w:sz w:val="26"/>
                <w:szCs w:val="26"/>
              </w:rPr>
            </w:pPr>
            <w:r>
              <w:rPr>
                <w:sz w:val="26"/>
                <w:szCs w:val="26"/>
              </w:rPr>
              <w:t>3</w:t>
            </w:r>
            <w:r w:rsidR="007A3123">
              <w:rPr>
                <w:sz w:val="26"/>
                <w:szCs w:val="26"/>
              </w:rPr>
              <w:t>0</w:t>
            </w:r>
          </w:p>
        </w:tc>
        <w:tc>
          <w:tcPr>
            <w:tcW w:w="1997" w:type="pct"/>
            <w:vMerge/>
            <w:vAlign w:val="center"/>
          </w:tcPr>
          <w:p w14:paraId="5759F9D4" w14:textId="77777777" w:rsidR="000B7118" w:rsidRPr="00B87B2D" w:rsidRDefault="000B7118" w:rsidP="000B7118">
            <w:pPr>
              <w:spacing w:after="0" w:line="240" w:lineRule="auto"/>
              <w:jc w:val="both"/>
              <w:rPr>
                <w:sz w:val="26"/>
                <w:szCs w:val="26"/>
              </w:rPr>
            </w:pPr>
          </w:p>
        </w:tc>
      </w:tr>
      <w:tr w:rsidR="004A4561" w:rsidRPr="00B87B2D" w14:paraId="4B305BA1" w14:textId="77777777" w:rsidTr="00D67D8F">
        <w:trPr>
          <w:trHeight w:val="660"/>
        </w:trPr>
        <w:tc>
          <w:tcPr>
            <w:tcW w:w="538" w:type="pct"/>
            <w:vAlign w:val="center"/>
          </w:tcPr>
          <w:p w14:paraId="73B706BD" w14:textId="1FAA53B6" w:rsidR="004A4561" w:rsidRPr="00B87B2D" w:rsidRDefault="004A4561" w:rsidP="00667845">
            <w:pPr>
              <w:spacing w:after="0" w:line="240" w:lineRule="auto"/>
              <w:jc w:val="center"/>
              <w:rPr>
                <w:sz w:val="26"/>
                <w:szCs w:val="26"/>
              </w:rPr>
            </w:pPr>
            <w:r w:rsidRPr="00B87B2D">
              <w:rPr>
                <w:sz w:val="26"/>
                <w:szCs w:val="26"/>
              </w:rPr>
              <w:t>VT.1</w:t>
            </w:r>
            <w:r>
              <w:rPr>
                <w:sz w:val="26"/>
                <w:szCs w:val="26"/>
              </w:rPr>
              <w:t>8</w:t>
            </w:r>
          </w:p>
        </w:tc>
        <w:tc>
          <w:tcPr>
            <w:tcW w:w="1309" w:type="pct"/>
            <w:vAlign w:val="center"/>
          </w:tcPr>
          <w:p w14:paraId="4F8A6A62" w14:textId="593D12F1" w:rsidR="004A4561" w:rsidRPr="00B87B2D" w:rsidRDefault="004A4561" w:rsidP="00667845">
            <w:pPr>
              <w:spacing w:after="0" w:line="240" w:lineRule="auto"/>
              <w:jc w:val="both"/>
              <w:rPr>
                <w:sz w:val="26"/>
                <w:szCs w:val="26"/>
              </w:rPr>
            </w:pPr>
            <w:r>
              <w:rPr>
                <w:sz w:val="26"/>
                <w:szCs w:val="26"/>
              </w:rPr>
              <w:t>Bộ lọc đĩa</w:t>
            </w:r>
            <w:r w:rsidR="007F7546">
              <w:rPr>
                <w:sz w:val="26"/>
                <w:szCs w:val="26"/>
              </w:rPr>
              <w:t xml:space="preserve"> (</w:t>
            </w:r>
            <w:r w:rsidR="007F7546" w:rsidRPr="007F7546">
              <w:rPr>
                <w:sz w:val="26"/>
                <w:szCs w:val="26"/>
              </w:rPr>
              <w:t>lọc hạt &gt; 130 micron), nhựa bền UV</w:t>
            </w:r>
          </w:p>
        </w:tc>
        <w:tc>
          <w:tcPr>
            <w:tcW w:w="614" w:type="pct"/>
            <w:vAlign w:val="center"/>
          </w:tcPr>
          <w:p w14:paraId="0C2016D5" w14:textId="6C2715E2" w:rsidR="004A4561" w:rsidRPr="00B87B2D" w:rsidRDefault="007F7546" w:rsidP="00667845">
            <w:pPr>
              <w:spacing w:after="0" w:line="240" w:lineRule="auto"/>
              <w:jc w:val="center"/>
              <w:rPr>
                <w:sz w:val="26"/>
                <w:szCs w:val="26"/>
              </w:rPr>
            </w:pPr>
            <w:r>
              <w:rPr>
                <w:sz w:val="26"/>
                <w:szCs w:val="26"/>
              </w:rPr>
              <w:t>Cái</w:t>
            </w:r>
          </w:p>
        </w:tc>
        <w:tc>
          <w:tcPr>
            <w:tcW w:w="538" w:type="pct"/>
            <w:vAlign w:val="center"/>
          </w:tcPr>
          <w:p w14:paraId="4618AC11" w14:textId="506B0C67" w:rsidR="004A4561" w:rsidRPr="00B87B2D" w:rsidDel="00F862A1" w:rsidRDefault="007F7546" w:rsidP="00667845">
            <w:pPr>
              <w:spacing w:after="0" w:line="240" w:lineRule="auto"/>
              <w:jc w:val="center"/>
              <w:rPr>
                <w:sz w:val="26"/>
                <w:szCs w:val="26"/>
              </w:rPr>
            </w:pPr>
            <w:r>
              <w:rPr>
                <w:sz w:val="26"/>
                <w:szCs w:val="26"/>
              </w:rPr>
              <w:t>01</w:t>
            </w:r>
          </w:p>
        </w:tc>
        <w:tc>
          <w:tcPr>
            <w:tcW w:w="1997" w:type="pct"/>
            <w:vMerge/>
            <w:vAlign w:val="center"/>
          </w:tcPr>
          <w:p w14:paraId="3B8DD4FA" w14:textId="77777777" w:rsidR="004A4561" w:rsidRPr="00B87B2D" w:rsidRDefault="004A4561" w:rsidP="00667845">
            <w:pPr>
              <w:spacing w:after="0" w:line="240" w:lineRule="auto"/>
              <w:jc w:val="both"/>
              <w:rPr>
                <w:sz w:val="26"/>
                <w:szCs w:val="26"/>
              </w:rPr>
            </w:pPr>
          </w:p>
        </w:tc>
      </w:tr>
      <w:tr w:rsidR="00667845" w:rsidRPr="00B87B2D" w14:paraId="41747390" w14:textId="77777777" w:rsidTr="00D67D8F">
        <w:trPr>
          <w:trHeight w:val="660"/>
        </w:trPr>
        <w:tc>
          <w:tcPr>
            <w:tcW w:w="538" w:type="pct"/>
            <w:vAlign w:val="center"/>
            <w:hideMark/>
          </w:tcPr>
          <w:p w14:paraId="239DF7A1" w14:textId="253DC1FF" w:rsidR="00667845" w:rsidRPr="00B87B2D" w:rsidRDefault="00667845" w:rsidP="00667845">
            <w:pPr>
              <w:spacing w:after="0" w:line="240" w:lineRule="auto"/>
              <w:jc w:val="center"/>
              <w:rPr>
                <w:sz w:val="26"/>
                <w:szCs w:val="26"/>
              </w:rPr>
            </w:pPr>
            <w:r w:rsidRPr="00B87B2D">
              <w:rPr>
                <w:sz w:val="26"/>
                <w:szCs w:val="26"/>
              </w:rPr>
              <w:t>VT.</w:t>
            </w:r>
            <w:r w:rsidR="000B7118" w:rsidRPr="00B87B2D">
              <w:rPr>
                <w:sz w:val="26"/>
                <w:szCs w:val="26"/>
              </w:rPr>
              <w:t>1</w:t>
            </w:r>
            <w:r w:rsidR="004A4561">
              <w:rPr>
                <w:sz w:val="26"/>
                <w:szCs w:val="26"/>
              </w:rPr>
              <w:t>9</w:t>
            </w:r>
          </w:p>
        </w:tc>
        <w:tc>
          <w:tcPr>
            <w:tcW w:w="1309" w:type="pct"/>
            <w:vAlign w:val="center"/>
            <w:hideMark/>
          </w:tcPr>
          <w:p w14:paraId="7E318F69" w14:textId="77777777" w:rsidR="00667845" w:rsidRPr="00B87B2D" w:rsidRDefault="00667845" w:rsidP="00667845">
            <w:pPr>
              <w:spacing w:after="0" w:line="240" w:lineRule="auto"/>
              <w:jc w:val="both"/>
              <w:rPr>
                <w:sz w:val="26"/>
                <w:szCs w:val="26"/>
              </w:rPr>
            </w:pPr>
            <w:r w:rsidRPr="00B87B2D">
              <w:rPr>
                <w:sz w:val="26"/>
                <w:szCs w:val="26"/>
              </w:rPr>
              <w:t>Vật tư hệ thống tưới khác (T, Cút, băng tan ….)</w:t>
            </w:r>
          </w:p>
        </w:tc>
        <w:tc>
          <w:tcPr>
            <w:tcW w:w="614" w:type="pct"/>
            <w:vAlign w:val="center"/>
            <w:hideMark/>
          </w:tcPr>
          <w:p w14:paraId="4E57AAA0" w14:textId="77777777" w:rsidR="00667845" w:rsidRPr="00B87B2D" w:rsidRDefault="00667845" w:rsidP="00667845">
            <w:pPr>
              <w:spacing w:after="0" w:line="240" w:lineRule="auto"/>
              <w:jc w:val="center"/>
              <w:rPr>
                <w:sz w:val="26"/>
                <w:szCs w:val="26"/>
              </w:rPr>
            </w:pPr>
            <w:r w:rsidRPr="00B87B2D">
              <w:rPr>
                <w:sz w:val="26"/>
                <w:szCs w:val="26"/>
              </w:rPr>
              <w:t>%</w:t>
            </w:r>
          </w:p>
        </w:tc>
        <w:tc>
          <w:tcPr>
            <w:tcW w:w="538" w:type="pct"/>
            <w:vAlign w:val="center"/>
            <w:hideMark/>
          </w:tcPr>
          <w:p w14:paraId="1439A328" w14:textId="4D481C8B" w:rsidR="00667845" w:rsidRPr="00B87B2D" w:rsidRDefault="000B7118" w:rsidP="00667845">
            <w:pPr>
              <w:spacing w:after="0" w:line="240" w:lineRule="auto"/>
              <w:jc w:val="center"/>
              <w:rPr>
                <w:sz w:val="26"/>
                <w:szCs w:val="26"/>
              </w:rPr>
            </w:pPr>
            <w:r>
              <w:rPr>
                <w:sz w:val="26"/>
                <w:szCs w:val="26"/>
              </w:rPr>
              <w:t>5</w:t>
            </w:r>
          </w:p>
        </w:tc>
        <w:tc>
          <w:tcPr>
            <w:tcW w:w="1997" w:type="pct"/>
            <w:vMerge/>
            <w:vAlign w:val="center"/>
            <w:hideMark/>
          </w:tcPr>
          <w:p w14:paraId="0234DFA5" w14:textId="77777777" w:rsidR="00667845" w:rsidRPr="00B87B2D" w:rsidRDefault="00667845" w:rsidP="00667845">
            <w:pPr>
              <w:spacing w:after="0" w:line="240" w:lineRule="auto"/>
              <w:jc w:val="both"/>
              <w:rPr>
                <w:sz w:val="26"/>
                <w:szCs w:val="26"/>
              </w:rPr>
            </w:pPr>
          </w:p>
        </w:tc>
      </w:tr>
    </w:tbl>
    <w:p w14:paraId="613FDE74" w14:textId="77777777" w:rsidR="00334E32" w:rsidRDefault="00334E32" w:rsidP="004E7E27">
      <w:pPr>
        <w:spacing w:before="120" w:after="120" w:line="240" w:lineRule="auto"/>
        <w:jc w:val="both"/>
        <w:rPr>
          <w:rFonts w:eastAsia="Calibri"/>
          <w:b/>
          <w:bCs/>
          <w:sz w:val="26"/>
          <w:szCs w:val="26"/>
        </w:rPr>
      </w:pPr>
    </w:p>
    <w:p w14:paraId="19A72192" w14:textId="77777777" w:rsidR="00334E32" w:rsidRDefault="00334E32" w:rsidP="004E7E27">
      <w:pPr>
        <w:spacing w:before="120" w:after="120" w:line="240" w:lineRule="auto"/>
        <w:jc w:val="both"/>
        <w:rPr>
          <w:rFonts w:eastAsia="Calibri"/>
          <w:b/>
          <w:bCs/>
          <w:sz w:val="26"/>
          <w:szCs w:val="26"/>
        </w:rPr>
      </w:pPr>
    </w:p>
    <w:p w14:paraId="36CC5D52" w14:textId="6A45FA7B" w:rsidR="004E7E27" w:rsidRPr="00B87B2D" w:rsidRDefault="004E7E27" w:rsidP="004E7E27">
      <w:pPr>
        <w:spacing w:before="120" w:after="120" w:line="240" w:lineRule="auto"/>
        <w:jc w:val="both"/>
        <w:rPr>
          <w:rFonts w:eastAsia="Calibri"/>
          <w:b/>
          <w:bCs/>
          <w:sz w:val="26"/>
          <w:szCs w:val="26"/>
          <w:lang w:val="vi-VN"/>
        </w:rPr>
      </w:pPr>
      <w:r w:rsidRPr="00B87B2D">
        <w:rPr>
          <w:rFonts w:eastAsia="Calibri"/>
          <w:b/>
          <w:bCs/>
          <w:sz w:val="26"/>
          <w:szCs w:val="26"/>
          <w:lang w:val="vi-VN"/>
        </w:rPr>
        <w:lastRenderedPageBreak/>
        <w:t xml:space="preserve">Bảng </w:t>
      </w:r>
      <w:r w:rsidRPr="00B87B2D">
        <w:rPr>
          <w:rFonts w:eastAsia="Calibri"/>
          <w:b/>
          <w:bCs/>
          <w:sz w:val="26"/>
          <w:szCs w:val="26"/>
        </w:rPr>
        <w:t>4</w:t>
      </w:r>
      <w:r w:rsidRPr="00B87B2D">
        <w:rPr>
          <w:rFonts w:eastAsia="Calibri"/>
          <w:b/>
          <w:bCs/>
          <w:sz w:val="26"/>
          <w:szCs w:val="26"/>
          <w:lang w:val="vi-VN"/>
        </w:rPr>
        <w:t>: Định mức nhân công</w:t>
      </w:r>
      <w:r w:rsidRPr="00B87B2D">
        <w:t xml:space="preserve"> </w:t>
      </w:r>
      <w:r w:rsidRPr="00B87B2D">
        <w:rPr>
          <w:rFonts w:eastAsia="Calibri"/>
          <w:b/>
          <w:bCs/>
          <w:sz w:val="26"/>
          <w:szCs w:val="26"/>
        </w:rPr>
        <w:t>đ</w:t>
      </w:r>
      <w:r w:rsidRPr="00B87B2D">
        <w:rPr>
          <w:rFonts w:eastAsia="Calibri"/>
          <w:b/>
          <w:bCs/>
          <w:sz w:val="26"/>
          <w:szCs w:val="26"/>
          <w:lang w:val="vi-VN"/>
        </w:rPr>
        <w:t>óng bầu, xếp luống</w:t>
      </w:r>
      <w:r w:rsidRPr="00B87B2D">
        <w:rPr>
          <w:rFonts w:eastAsia="Calibri"/>
          <w:b/>
          <w:bCs/>
          <w:sz w:val="26"/>
          <w:szCs w:val="26"/>
        </w:rPr>
        <w:t>,</w:t>
      </w:r>
      <w:r w:rsidRPr="00B87B2D">
        <w:rPr>
          <w:rFonts w:eastAsia="Calibri"/>
          <w:b/>
          <w:bCs/>
          <w:sz w:val="26"/>
          <w:szCs w:val="26"/>
          <w:lang w:val="vi-VN"/>
        </w:rPr>
        <w:t xml:space="preserve"> gieo hạt, cấy cây, ghép cây và chăm sóc cây trong vườn ươm</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390"/>
        <w:gridCol w:w="18"/>
        <w:gridCol w:w="1277"/>
        <w:gridCol w:w="40"/>
        <w:gridCol w:w="932"/>
        <w:gridCol w:w="20"/>
        <w:gridCol w:w="3398"/>
      </w:tblGrid>
      <w:tr w:rsidR="00B87B2D" w:rsidRPr="00B87B2D" w14:paraId="0179AD02" w14:textId="77777777" w:rsidTr="0063498D">
        <w:trPr>
          <w:trHeight w:val="990"/>
        </w:trPr>
        <w:tc>
          <w:tcPr>
            <w:tcW w:w="545" w:type="pct"/>
            <w:vAlign w:val="center"/>
            <w:hideMark/>
          </w:tcPr>
          <w:p w14:paraId="5924E163" w14:textId="77777777" w:rsidR="004E7E27" w:rsidRPr="00B87B2D" w:rsidRDefault="004E7E27" w:rsidP="0079428F">
            <w:pPr>
              <w:spacing w:after="0" w:line="240" w:lineRule="auto"/>
              <w:jc w:val="center"/>
              <w:rPr>
                <w:b/>
                <w:bCs/>
                <w:sz w:val="26"/>
                <w:szCs w:val="26"/>
              </w:rPr>
            </w:pPr>
            <w:r w:rsidRPr="00B87B2D">
              <w:rPr>
                <w:rFonts w:eastAsia="Calibri"/>
                <w:b/>
                <w:bCs/>
                <w:sz w:val="26"/>
                <w:szCs w:val="26"/>
              </w:rPr>
              <w:t>TT (Mã hiệu)</w:t>
            </w:r>
          </w:p>
        </w:tc>
        <w:tc>
          <w:tcPr>
            <w:tcW w:w="1328" w:type="pct"/>
            <w:gridSpan w:val="2"/>
            <w:vAlign w:val="center"/>
            <w:hideMark/>
          </w:tcPr>
          <w:p w14:paraId="76E7818E" w14:textId="77777777" w:rsidR="004E7E27" w:rsidRPr="00B87B2D" w:rsidRDefault="004E7E27" w:rsidP="0079428F">
            <w:pPr>
              <w:spacing w:after="0" w:line="240" w:lineRule="auto"/>
              <w:jc w:val="center"/>
              <w:rPr>
                <w:b/>
                <w:bCs/>
                <w:sz w:val="26"/>
                <w:szCs w:val="26"/>
              </w:rPr>
            </w:pPr>
            <w:r w:rsidRPr="00B87B2D">
              <w:rPr>
                <w:rFonts w:eastAsia="Calibri"/>
                <w:b/>
                <w:bCs/>
                <w:sz w:val="26"/>
                <w:szCs w:val="26"/>
              </w:rPr>
              <w:t>Hạng mục</w:t>
            </w:r>
          </w:p>
        </w:tc>
        <w:tc>
          <w:tcPr>
            <w:tcW w:w="704" w:type="pct"/>
            <w:vAlign w:val="center"/>
            <w:hideMark/>
          </w:tcPr>
          <w:p w14:paraId="2A6228B0" w14:textId="77777777" w:rsidR="004E7E27" w:rsidRPr="00B87B2D" w:rsidRDefault="004E7E27" w:rsidP="0079428F">
            <w:pPr>
              <w:spacing w:after="0" w:line="240" w:lineRule="auto"/>
              <w:jc w:val="center"/>
              <w:rPr>
                <w:b/>
                <w:bCs/>
                <w:sz w:val="26"/>
                <w:szCs w:val="26"/>
              </w:rPr>
            </w:pPr>
            <w:r w:rsidRPr="00B87B2D">
              <w:rPr>
                <w:rFonts w:eastAsia="Calibri"/>
                <w:b/>
                <w:bCs/>
                <w:sz w:val="26"/>
                <w:szCs w:val="26"/>
              </w:rPr>
              <w:t>ĐVT</w:t>
            </w:r>
          </w:p>
        </w:tc>
        <w:tc>
          <w:tcPr>
            <w:tcW w:w="547" w:type="pct"/>
            <w:gridSpan w:val="3"/>
            <w:vAlign w:val="center"/>
          </w:tcPr>
          <w:p w14:paraId="12BFA468" w14:textId="77777777" w:rsidR="004E7E27" w:rsidRPr="00B87B2D" w:rsidRDefault="004E7E27" w:rsidP="0079428F">
            <w:pPr>
              <w:spacing w:after="0" w:line="240" w:lineRule="auto"/>
              <w:jc w:val="center"/>
              <w:rPr>
                <w:b/>
                <w:bCs/>
                <w:sz w:val="26"/>
                <w:szCs w:val="26"/>
              </w:rPr>
            </w:pPr>
            <w:r w:rsidRPr="00B87B2D">
              <w:rPr>
                <w:rFonts w:eastAsia="Calibri"/>
                <w:b/>
                <w:bCs/>
                <w:sz w:val="26"/>
                <w:szCs w:val="26"/>
              </w:rPr>
              <w:t>Định mức</w:t>
            </w:r>
          </w:p>
        </w:tc>
        <w:tc>
          <w:tcPr>
            <w:tcW w:w="1876" w:type="pct"/>
            <w:vAlign w:val="center"/>
            <w:hideMark/>
          </w:tcPr>
          <w:p w14:paraId="5D12F3A9" w14:textId="77777777" w:rsidR="004E7E27" w:rsidRPr="00B87B2D" w:rsidRDefault="004E7E27" w:rsidP="0079428F">
            <w:pPr>
              <w:spacing w:after="0" w:line="240" w:lineRule="auto"/>
              <w:jc w:val="center"/>
              <w:rPr>
                <w:rFonts w:eastAsia="Calibri"/>
                <w:b/>
                <w:bCs/>
                <w:sz w:val="26"/>
                <w:szCs w:val="26"/>
              </w:rPr>
            </w:pPr>
            <w:r w:rsidRPr="00B87B2D">
              <w:rPr>
                <w:rFonts w:eastAsia="Calibri"/>
                <w:b/>
                <w:bCs/>
                <w:sz w:val="26"/>
                <w:szCs w:val="26"/>
              </w:rPr>
              <w:t>Tiêu chuẩn kỹ thuật/</w:t>
            </w:r>
          </w:p>
          <w:p w14:paraId="3B1A77FB" w14:textId="77777777" w:rsidR="004E7E27" w:rsidRPr="00B87B2D" w:rsidRDefault="004E7E27" w:rsidP="0079428F">
            <w:pPr>
              <w:spacing w:after="0" w:line="240" w:lineRule="auto"/>
              <w:jc w:val="center"/>
              <w:rPr>
                <w:b/>
                <w:bCs/>
                <w:sz w:val="26"/>
                <w:szCs w:val="26"/>
              </w:rPr>
            </w:pPr>
            <w:r w:rsidRPr="00B87B2D">
              <w:rPr>
                <w:rFonts w:eastAsia="Calibri"/>
                <w:b/>
                <w:bCs/>
                <w:sz w:val="26"/>
                <w:szCs w:val="26"/>
                <w:lang w:val="vi-VN" w:eastAsia="vi-VN"/>
              </w:rPr>
              <w:t>Yêu cầu kỹ thuật</w:t>
            </w:r>
          </w:p>
        </w:tc>
      </w:tr>
      <w:tr w:rsidR="00B87B2D" w:rsidRPr="00B87B2D" w14:paraId="1FB5B672" w14:textId="77777777" w:rsidTr="0063498D">
        <w:trPr>
          <w:trHeight w:val="583"/>
        </w:trPr>
        <w:tc>
          <w:tcPr>
            <w:tcW w:w="545" w:type="pct"/>
            <w:vAlign w:val="center"/>
          </w:tcPr>
          <w:p w14:paraId="33EECA84" w14:textId="77777777" w:rsidR="004E7E27" w:rsidRPr="00B87B2D" w:rsidRDefault="004E7E27" w:rsidP="0079428F">
            <w:pPr>
              <w:spacing w:before="60" w:after="60" w:line="240" w:lineRule="auto"/>
              <w:jc w:val="center"/>
              <w:rPr>
                <w:b/>
                <w:bCs/>
                <w:sz w:val="26"/>
                <w:szCs w:val="26"/>
              </w:rPr>
            </w:pPr>
            <w:r w:rsidRPr="00B87B2D">
              <w:rPr>
                <w:b/>
                <w:bCs/>
                <w:sz w:val="26"/>
                <w:szCs w:val="26"/>
              </w:rPr>
              <w:t>I</w:t>
            </w:r>
          </w:p>
        </w:tc>
        <w:tc>
          <w:tcPr>
            <w:tcW w:w="1318" w:type="pct"/>
            <w:vAlign w:val="center"/>
          </w:tcPr>
          <w:p w14:paraId="6ADC0AE9" w14:textId="77777777" w:rsidR="004E7E27" w:rsidRPr="00B87B2D" w:rsidRDefault="004E7E27" w:rsidP="0079428F">
            <w:pPr>
              <w:spacing w:before="60" w:after="60" w:line="240" w:lineRule="auto"/>
              <w:jc w:val="both"/>
              <w:rPr>
                <w:b/>
                <w:bCs/>
                <w:sz w:val="26"/>
                <w:szCs w:val="26"/>
              </w:rPr>
            </w:pPr>
            <w:r w:rsidRPr="00B87B2D">
              <w:rPr>
                <w:b/>
                <w:bCs/>
                <w:sz w:val="26"/>
                <w:szCs w:val="26"/>
              </w:rPr>
              <w:t>Đóng bầu, xếp luống</w:t>
            </w:r>
          </w:p>
        </w:tc>
        <w:tc>
          <w:tcPr>
            <w:tcW w:w="736" w:type="pct"/>
            <w:gridSpan w:val="3"/>
            <w:vAlign w:val="center"/>
          </w:tcPr>
          <w:p w14:paraId="169B73A3" w14:textId="77777777" w:rsidR="004E7E27" w:rsidRPr="00B87B2D" w:rsidRDefault="004E7E27" w:rsidP="0079428F">
            <w:pPr>
              <w:spacing w:before="60" w:after="60" w:line="240" w:lineRule="auto"/>
              <w:jc w:val="center"/>
              <w:rPr>
                <w:b/>
                <w:bCs/>
                <w:sz w:val="26"/>
                <w:szCs w:val="26"/>
              </w:rPr>
            </w:pPr>
          </w:p>
        </w:tc>
        <w:tc>
          <w:tcPr>
            <w:tcW w:w="514" w:type="pct"/>
            <w:vAlign w:val="center"/>
          </w:tcPr>
          <w:p w14:paraId="64AFEE22" w14:textId="77777777" w:rsidR="004E7E27" w:rsidRPr="00B87B2D" w:rsidRDefault="004E7E27" w:rsidP="0079428F">
            <w:pPr>
              <w:spacing w:before="60" w:after="60" w:line="240" w:lineRule="auto"/>
              <w:jc w:val="center"/>
              <w:rPr>
                <w:b/>
                <w:bCs/>
                <w:sz w:val="26"/>
                <w:szCs w:val="26"/>
              </w:rPr>
            </w:pPr>
          </w:p>
        </w:tc>
        <w:tc>
          <w:tcPr>
            <w:tcW w:w="1887" w:type="pct"/>
            <w:gridSpan w:val="2"/>
            <w:vAlign w:val="center"/>
          </w:tcPr>
          <w:p w14:paraId="4C4F77DA" w14:textId="77777777" w:rsidR="004E7E27" w:rsidRPr="00B87B2D" w:rsidRDefault="004E7E27" w:rsidP="0079428F">
            <w:pPr>
              <w:spacing w:before="60" w:after="60" w:line="240" w:lineRule="auto"/>
              <w:jc w:val="both"/>
              <w:rPr>
                <w:b/>
                <w:bCs/>
                <w:sz w:val="26"/>
                <w:szCs w:val="26"/>
              </w:rPr>
            </w:pPr>
          </w:p>
        </w:tc>
      </w:tr>
      <w:tr w:rsidR="00B87B2D" w:rsidRPr="00B87B2D" w14:paraId="56E7132D" w14:textId="77777777" w:rsidTr="0063498D">
        <w:trPr>
          <w:trHeight w:val="583"/>
        </w:trPr>
        <w:tc>
          <w:tcPr>
            <w:tcW w:w="545" w:type="pct"/>
            <w:vAlign w:val="center"/>
            <w:hideMark/>
          </w:tcPr>
          <w:p w14:paraId="1924FB7F" w14:textId="77777777" w:rsidR="004E7E27" w:rsidRPr="00B87B2D" w:rsidRDefault="004E7E27" w:rsidP="0079428F">
            <w:pPr>
              <w:spacing w:before="60" w:after="60" w:line="240" w:lineRule="auto"/>
              <w:jc w:val="center"/>
              <w:rPr>
                <w:sz w:val="26"/>
                <w:szCs w:val="26"/>
              </w:rPr>
            </w:pPr>
            <w:r w:rsidRPr="00B87B2D">
              <w:rPr>
                <w:sz w:val="26"/>
                <w:szCs w:val="26"/>
              </w:rPr>
              <w:t>1</w:t>
            </w:r>
          </w:p>
        </w:tc>
        <w:tc>
          <w:tcPr>
            <w:tcW w:w="1318" w:type="pct"/>
            <w:vAlign w:val="center"/>
            <w:hideMark/>
          </w:tcPr>
          <w:p w14:paraId="3AD106F0" w14:textId="77777777" w:rsidR="004E7E27" w:rsidRPr="00B87B2D" w:rsidRDefault="004E7E27" w:rsidP="0079428F">
            <w:pPr>
              <w:spacing w:before="60" w:after="60" w:line="240" w:lineRule="auto"/>
              <w:jc w:val="both"/>
              <w:rPr>
                <w:sz w:val="26"/>
                <w:szCs w:val="26"/>
              </w:rPr>
            </w:pPr>
            <w:r w:rsidRPr="00B87B2D">
              <w:rPr>
                <w:sz w:val="26"/>
                <w:szCs w:val="26"/>
              </w:rPr>
              <w:t xml:space="preserve">Trộn hỗn hợp </w:t>
            </w:r>
          </w:p>
        </w:tc>
        <w:tc>
          <w:tcPr>
            <w:tcW w:w="736" w:type="pct"/>
            <w:gridSpan w:val="3"/>
            <w:vAlign w:val="center"/>
            <w:hideMark/>
          </w:tcPr>
          <w:p w14:paraId="0003E9D3" w14:textId="77777777" w:rsidR="004E7E27" w:rsidRPr="00B87B2D" w:rsidRDefault="004E7E27" w:rsidP="0079428F">
            <w:pPr>
              <w:spacing w:before="60" w:after="60" w:line="240" w:lineRule="auto"/>
              <w:jc w:val="center"/>
              <w:rPr>
                <w:sz w:val="26"/>
                <w:szCs w:val="26"/>
              </w:rPr>
            </w:pPr>
            <w:r w:rsidRPr="00B87B2D">
              <w:rPr>
                <w:sz w:val="26"/>
                <w:szCs w:val="26"/>
              </w:rPr>
              <w:t> </w:t>
            </w:r>
          </w:p>
        </w:tc>
        <w:tc>
          <w:tcPr>
            <w:tcW w:w="514" w:type="pct"/>
            <w:vAlign w:val="center"/>
            <w:hideMark/>
          </w:tcPr>
          <w:p w14:paraId="312E05D1" w14:textId="77777777" w:rsidR="004E7E27" w:rsidRPr="00B87B2D" w:rsidRDefault="004E7E27" w:rsidP="0079428F">
            <w:pPr>
              <w:spacing w:before="60" w:after="60" w:line="240" w:lineRule="auto"/>
              <w:jc w:val="center"/>
              <w:rPr>
                <w:sz w:val="26"/>
                <w:szCs w:val="26"/>
              </w:rPr>
            </w:pPr>
            <w:r w:rsidRPr="00B87B2D">
              <w:rPr>
                <w:sz w:val="26"/>
                <w:szCs w:val="26"/>
              </w:rPr>
              <w:t> </w:t>
            </w:r>
          </w:p>
        </w:tc>
        <w:tc>
          <w:tcPr>
            <w:tcW w:w="1887" w:type="pct"/>
            <w:gridSpan w:val="2"/>
            <w:vAlign w:val="center"/>
            <w:hideMark/>
          </w:tcPr>
          <w:p w14:paraId="4DA1E550" w14:textId="77777777" w:rsidR="004E7E27" w:rsidRPr="00B87B2D" w:rsidRDefault="004E7E27" w:rsidP="0079428F">
            <w:pPr>
              <w:spacing w:before="60" w:after="60" w:line="240" w:lineRule="auto"/>
              <w:jc w:val="both"/>
              <w:rPr>
                <w:sz w:val="26"/>
                <w:szCs w:val="26"/>
              </w:rPr>
            </w:pPr>
            <w:r w:rsidRPr="00B87B2D">
              <w:rPr>
                <w:sz w:val="26"/>
                <w:szCs w:val="26"/>
              </w:rPr>
              <w:t> </w:t>
            </w:r>
          </w:p>
        </w:tc>
      </w:tr>
      <w:tr w:rsidR="00B87B2D" w:rsidRPr="00B87B2D" w14:paraId="62A1BCB9" w14:textId="77777777" w:rsidTr="0063498D">
        <w:trPr>
          <w:trHeight w:val="683"/>
        </w:trPr>
        <w:tc>
          <w:tcPr>
            <w:tcW w:w="545" w:type="pct"/>
            <w:vAlign w:val="center"/>
            <w:hideMark/>
          </w:tcPr>
          <w:p w14:paraId="79D79716" w14:textId="77777777" w:rsidR="004E7E27" w:rsidRPr="00B87B2D" w:rsidRDefault="004E7E27" w:rsidP="0079428F">
            <w:pPr>
              <w:spacing w:before="60" w:after="60" w:line="240" w:lineRule="auto"/>
              <w:jc w:val="center"/>
              <w:rPr>
                <w:sz w:val="26"/>
                <w:szCs w:val="26"/>
              </w:rPr>
            </w:pPr>
            <w:r w:rsidRPr="00B87B2D">
              <w:rPr>
                <w:sz w:val="26"/>
                <w:szCs w:val="26"/>
              </w:rPr>
              <w:t>VU.54</w:t>
            </w:r>
          </w:p>
        </w:tc>
        <w:tc>
          <w:tcPr>
            <w:tcW w:w="1318" w:type="pct"/>
            <w:vAlign w:val="center"/>
            <w:hideMark/>
          </w:tcPr>
          <w:p w14:paraId="5ECC1CDA" w14:textId="77777777" w:rsidR="004E7E27" w:rsidRPr="00B87B2D" w:rsidRDefault="004E7E27" w:rsidP="0079428F">
            <w:pPr>
              <w:spacing w:before="60" w:after="60" w:line="240" w:lineRule="auto"/>
              <w:jc w:val="both"/>
              <w:rPr>
                <w:sz w:val="26"/>
                <w:szCs w:val="26"/>
              </w:rPr>
            </w:pPr>
            <w:r w:rsidRPr="00B87B2D">
              <w:rPr>
                <w:sz w:val="26"/>
                <w:szCs w:val="26"/>
              </w:rPr>
              <w:t>Đập và sàng phân, đất thủ công</w:t>
            </w:r>
          </w:p>
        </w:tc>
        <w:tc>
          <w:tcPr>
            <w:tcW w:w="736" w:type="pct"/>
            <w:gridSpan w:val="3"/>
            <w:vAlign w:val="center"/>
            <w:hideMark/>
          </w:tcPr>
          <w:p w14:paraId="577BCCC2" w14:textId="77777777" w:rsidR="004E7E27" w:rsidRPr="00B87B2D" w:rsidRDefault="004E7E27" w:rsidP="0079428F">
            <w:pPr>
              <w:spacing w:before="60" w:after="60" w:line="240" w:lineRule="auto"/>
              <w:jc w:val="center"/>
              <w:rPr>
                <w:sz w:val="26"/>
                <w:szCs w:val="26"/>
              </w:rPr>
            </w:pPr>
            <w:r w:rsidRPr="00B87B2D">
              <w:rPr>
                <w:sz w:val="26"/>
                <w:szCs w:val="26"/>
              </w:rPr>
              <w:t>m</w:t>
            </w:r>
            <w:r w:rsidRPr="00B87B2D">
              <w:rPr>
                <w:sz w:val="26"/>
                <w:szCs w:val="26"/>
                <w:vertAlign w:val="superscript"/>
              </w:rPr>
              <w:t>3</w:t>
            </w:r>
            <w:r w:rsidRPr="00B87B2D">
              <w:rPr>
                <w:sz w:val="26"/>
                <w:szCs w:val="26"/>
              </w:rPr>
              <w:t>/công</w:t>
            </w:r>
          </w:p>
        </w:tc>
        <w:tc>
          <w:tcPr>
            <w:tcW w:w="514" w:type="pct"/>
            <w:vAlign w:val="center"/>
            <w:hideMark/>
          </w:tcPr>
          <w:p w14:paraId="436B0817" w14:textId="77777777" w:rsidR="004E7E27" w:rsidRPr="00B87B2D" w:rsidRDefault="004E7E27" w:rsidP="0079428F">
            <w:pPr>
              <w:spacing w:before="60" w:after="60" w:line="240" w:lineRule="auto"/>
              <w:jc w:val="center"/>
              <w:rPr>
                <w:sz w:val="26"/>
                <w:szCs w:val="26"/>
              </w:rPr>
            </w:pPr>
            <w:r w:rsidRPr="00B87B2D">
              <w:rPr>
                <w:rFonts w:eastAsia="Calibri"/>
                <w:sz w:val="26"/>
                <w:szCs w:val="26"/>
              </w:rPr>
              <w:t>0,72</w:t>
            </w:r>
          </w:p>
        </w:tc>
        <w:tc>
          <w:tcPr>
            <w:tcW w:w="1887" w:type="pct"/>
            <w:gridSpan w:val="2"/>
            <w:vMerge w:val="restart"/>
            <w:vAlign w:val="center"/>
            <w:hideMark/>
          </w:tcPr>
          <w:p w14:paraId="7C223D7B" w14:textId="77777777" w:rsidR="004E7E27" w:rsidRPr="00B87B2D" w:rsidRDefault="004E7E27" w:rsidP="0079428F">
            <w:pPr>
              <w:spacing w:before="60" w:after="60" w:line="240" w:lineRule="auto"/>
              <w:jc w:val="both"/>
              <w:rPr>
                <w:sz w:val="26"/>
                <w:szCs w:val="26"/>
              </w:rPr>
            </w:pPr>
            <w:r w:rsidRPr="00B87B2D">
              <w:rPr>
                <w:sz w:val="26"/>
                <w:szCs w:val="26"/>
              </w:rPr>
              <w:t xml:space="preserve">Đập nhỏ và sàng các loại phân, đất và vận chuyển đến nơi đóng bầu. </w:t>
            </w:r>
          </w:p>
          <w:p w14:paraId="489DA3CD" w14:textId="77777777" w:rsidR="004E7E27" w:rsidRPr="00B87B2D" w:rsidRDefault="004E7E27" w:rsidP="0079428F">
            <w:pPr>
              <w:spacing w:before="60" w:after="60" w:line="240" w:lineRule="auto"/>
              <w:jc w:val="both"/>
              <w:rPr>
                <w:sz w:val="26"/>
                <w:szCs w:val="26"/>
              </w:rPr>
            </w:pPr>
            <w:r w:rsidRPr="00B87B2D">
              <w:rPr>
                <w:sz w:val="26"/>
                <w:szCs w:val="26"/>
              </w:rPr>
              <w:t> </w:t>
            </w:r>
          </w:p>
        </w:tc>
      </w:tr>
      <w:tr w:rsidR="00B87B2D" w:rsidRPr="00B87B2D" w14:paraId="556EE750" w14:textId="77777777" w:rsidTr="0063498D">
        <w:trPr>
          <w:trHeight w:val="660"/>
        </w:trPr>
        <w:tc>
          <w:tcPr>
            <w:tcW w:w="545" w:type="pct"/>
            <w:vAlign w:val="center"/>
            <w:hideMark/>
          </w:tcPr>
          <w:p w14:paraId="71D1E975" w14:textId="77777777" w:rsidR="004E7E27" w:rsidRPr="00B87B2D" w:rsidRDefault="004E7E27" w:rsidP="0079428F">
            <w:pPr>
              <w:spacing w:before="60" w:after="60" w:line="240" w:lineRule="auto"/>
              <w:jc w:val="center"/>
              <w:rPr>
                <w:sz w:val="26"/>
                <w:szCs w:val="26"/>
              </w:rPr>
            </w:pPr>
            <w:r w:rsidRPr="00B87B2D">
              <w:rPr>
                <w:sz w:val="26"/>
                <w:szCs w:val="26"/>
              </w:rPr>
              <w:t>VU.55</w:t>
            </w:r>
          </w:p>
        </w:tc>
        <w:tc>
          <w:tcPr>
            <w:tcW w:w="1318" w:type="pct"/>
            <w:vAlign w:val="center"/>
            <w:hideMark/>
          </w:tcPr>
          <w:p w14:paraId="1CF62F0F" w14:textId="77777777" w:rsidR="004E7E27" w:rsidRPr="00B87B2D" w:rsidRDefault="004E7E27" w:rsidP="0079428F">
            <w:pPr>
              <w:spacing w:before="60" w:after="60" w:line="240" w:lineRule="auto"/>
              <w:jc w:val="both"/>
              <w:rPr>
                <w:sz w:val="26"/>
                <w:szCs w:val="26"/>
              </w:rPr>
            </w:pPr>
            <w:r w:rsidRPr="00B87B2D">
              <w:rPr>
                <w:sz w:val="26"/>
                <w:szCs w:val="26"/>
              </w:rPr>
              <w:t>Nghiền hỗn hợp ruột bầu (CS máy)</w:t>
            </w:r>
          </w:p>
        </w:tc>
        <w:tc>
          <w:tcPr>
            <w:tcW w:w="736" w:type="pct"/>
            <w:gridSpan w:val="3"/>
            <w:vAlign w:val="center"/>
            <w:hideMark/>
          </w:tcPr>
          <w:p w14:paraId="2B78082D" w14:textId="77777777" w:rsidR="004E7E27" w:rsidRPr="00B87B2D" w:rsidRDefault="004E7E27" w:rsidP="0079428F">
            <w:pPr>
              <w:spacing w:before="60" w:after="60" w:line="240" w:lineRule="auto"/>
              <w:jc w:val="center"/>
              <w:rPr>
                <w:sz w:val="26"/>
                <w:szCs w:val="26"/>
              </w:rPr>
            </w:pPr>
            <w:r w:rsidRPr="00B87B2D">
              <w:rPr>
                <w:sz w:val="26"/>
                <w:szCs w:val="26"/>
              </w:rPr>
              <w:t>m</w:t>
            </w:r>
            <w:r w:rsidRPr="00B87B2D">
              <w:rPr>
                <w:sz w:val="26"/>
                <w:szCs w:val="26"/>
                <w:vertAlign w:val="superscript"/>
              </w:rPr>
              <w:t>3</w:t>
            </w:r>
            <w:r w:rsidRPr="00B87B2D">
              <w:rPr>
                <w:sz w:val="26"/>
                <w:szCs w:val="26"/>
              </w:rPr>
              <w:t>/công </w:t>
            </w:r>
          </w:p>
        </w:tc>
        <w:tc>
          <w:tcPr>
            <w:tcW w:w="514" w:type="pct"/>
            <w:vAlign w:val="center"/>
            <w:hideMark/>
          </w:tcPr>
          <w:p w14:paraId="36DE62E4" w14:textId="77777777" w:rsidR="004E7E27" w:rsidRPr="00B87B2D" w:rsidRDefault="004E7E27" w:rsidP="0079428F">
            <w:pPr>
              <w:spacing w:before="60" w:after="60" w:line="240" w:lineRule="auto"/>
              <w:jc w:val="center"/>
              <w:rPr>
                <w:sz w:val="26"/>
                <w:szCs w:val="26"/>
              </w:rPr>
            </w:pPr>
            <w:r w:rsidRPr="00B87B2D">
              <w:rPr>
                <w:rFonts w:eastAsia="Calibri"/>
                <w:sz w:val="26"/>
                <w:szCs w:val="26"/>
              </w:rPr>
              <w:t>6,00</w:t>
            </w:r>
          </w:p>
        </w:tc>
        <w:tc>
          <w:tcPr>
            <w:tcW w:w="1887" w:type="pct"/>
            <w:gridSpan w:val="2"/>
            <w:vMerge/>
            <w:vAlign w:val="center"/>
            <w:hideMark/>
          </w:tcPr>
          <w:p w14:paraId="0C8495AE" w14:textId="77777777" w:rsidR="004E7E27" w:rsidRPr="00B87B2D" w:rsidRDefault="004E7E27" w:rsidP="0079428F">
            <w:pPr>
              <w:spacing w:before="60" w:after="60" w:line="240" w:lineRule="auto"/>
              <w:jc w:val="both"/>
              <w:rPr>
                <w:sz w:val="26"/>
                <w:szCs w:val="26"/>
              </w:rPr>
            </w:pPr>
          </w:p>
        </w:tc>
      </w:tr>
      <w:tr w:rsidR="00B87B2D" w:rsidRPr="00B87B2D" w14:paraId="4535518D" w14:textId="77777777" w:rsidTr="0063498D">
        <w:trPr>
          <w:trHeight w:val="660"/>
        </w:trPr>
        <w:tc>
          <w:tcPr>
            <w:tcW w:w="545" w:type="pct"/>
            <w:vAlign w:val="center"/>
            <w:hideMark/>
          </w:tcPr>
          <w:p w14:paraId="1AACBD42" w14:textId="77777777" w:rsidR="004E7E27" w:rsidRPr="00B87B2D" w:rsidRDefault="004E7E27" w:rsidP="0079428F">
            <w:pPr>
              <w:spacing w:before="60" w:after="60" w:line="240" w:lineRule="auto"/>
              <w:jc w:val="center"/>
              <w:rPr>
                <w:sz w:val="26"/>
                <w:szCs w:val="26"/>
              </w:rPr>
            </w:pPr>
            <w:r w:rsidRPr="00B87B2D">
              <w:rPr>
                <w:sz w:val="26"/>
                <w:szCs w:val="26"/>
              </w:rPr>
              <w:t>VU.56</w:t>
            </w:r>
          </w:p>
        </w:tc>
        <w:tc>
          <w:tcPr>
            <w:tcW w:w="1318" w:type="pct"/>
            <w:vAlign w:val="center"/>
            <w:hideMark/>
          </w:tcPr>
          <w:p w14:paraId="6FE5549B" w14:textId="77777777" w:rsidR="004E7E27" w:rsidRPr="00B87B2D" w:rsidRDefault="004E7E27" w:rsidP="0079428F">
            <w:pPr>
              <w:spacing w:before="60" w:after="60" w:line="240" w:lineRule="auto"/>
              <w:jc w:val="both"/>
              <w:rPr>
                <w:sz w:val="26"/>
                <w:szCs w:val="26"/>
              </w:rPr>
            </w:pPr>
            <w:r w:rsidRPr="00B87B2D">
              <w:rPr>
                <w:sz w:val="26"/>
                <w:szCs w:val="26"/>
              </w:rPr>
              <w:t>Trộn hỗn hợp ruột bầu thủ công</w:t>
            </w:r>
          </w:p>
        </w:tc>
        <w:tc>
          <w:tcPr>
            <w:tcW w:w="736" w:type="pct"/>
            <w:gridSpan w:val="3"/>
            <w:vAlign w:val="center"/>
            <w:hideMark/>
          </w:tcPr>
          <w:p w14:paraId="4BEBB106" w14:textId="77777777" w:rsidR="004E7E27" w:rsidRPr="00B87B2D" w:rsidRDefault="004E7E27" w:rsidP="0079428F">
            <w:pPr>
              <w:spacing w:before="60" w:after="60" w:line="240" w:lineRule="auto"/>
              <w:jc w:val="center"/>
              <w:rPr>
                <w:sz w:val="26"/>
                <w:szCs w:val="26"/>
              </w:rPr>
            </w:pPr>
            <w:r w:rsidRPr="00B87B2D">
              <w:rPr>
                <w:sz w:val="26"/>
                <w:szCs w:val="26"/>
              </w:rPr>
              <w:t>m3/công</w:t>
            </w:r>
          </w:p>
        </w:tc>
        <w:tc>
          <w:tcPr>
            <w:tcW w:w="514" w:type="pct"/>
            <w:vAlign w:val="center"/>
            <w:hideMark/>
          </w:tcPr>
          <w:p w14:paraId="2BF3109E" w14:textId="77777777" w:rsidR="004E7E27" w:rsidRPr="00B87B2D" w:rsidRDefault="004E7E27" w:rsidP="0079428F">
            <w:pPr>
              <w:spacing w:before="60" w:after="60" w:line="240" w:lineRule="auto"/>
              <w:jc w:val="center"/>
              <w:rPr>
                <w:sz w:val="26"/>
                <w:szCs w:val="26"/>
              </w:rPr>
            </w:pPr>
            <w:r w:rsidRPr="00B87B2D">
              <w:rPr>
                <w:rFonts w:eastAsia="Calibri"/>
                <w:sz w:val="26"/>
                <w:szCs w:val="26"/>
              </w:rPr>
              <w:t>1,53</w:t>
            </w:r>
          </w:p>
        </w:tc>
        <w:tc>
          <w:tcPr>
            <w:tcW w:w="1887" w:type="pct"/>
            <w:gridSpan w:val="2"/>
            <w:vMerge w:val="restart"/>
            <w:vAlign w:val="center"/>
            <w:hideMark/>
          </w:tcPr>
          <w:p w14:paraId="26D14448" w14:textId="77777777" w:rsidR="004E7E27" w:rsidRPr="00B87B2D" w:rsidRDefault="004E7E27" w:rsidP="0079428F">
            <w:pPr>
              <w:spacing w:before="60" w:after="60" w:line="240" w:lineRule="auto"/>
              <w:jc w:val="both"/>
              <w:rPr>
                <w:sz w:val="26"/>
                <w:szCs w:val="26"/>
              </w:rPr>
            </w:pPr>
            <w:r w:rsidRPr="00B87B2D">
              <w:rPr>
                <w:sz w:val="26"/>
                <w:szCs w:val="26"/>
              </w:rPr>
              <w:t xml:space="preserve">Đảo đều đất với các loại phân </w:t>
            </w:r>
          </w:p>
        </w:tc>
      </w:tr>
      <w:tr w:rsidR="00B87B2D" w:rsidRPr="00B87B2D" w14:paraId="580A42DD" w14:textId="77777777" w:rsidTr="0063498D">
        <w:trPr>
          <w:trHeight w:val="660"/>
        </w:trPr>
        <w:tc>
          <w:tcPr>
            <w:tcW w:w="545" w:type="pct"/>
            <w:vAlign w:val="center"/>
            <w:hideMark/>
          </w:tcPr>
          <w:p w14:paraId="29866E6F" w14:textId="77777777" w:rsidR="004E7E27" w:rsidRPr="00B87B2D" w:rsidRDefault="004E7E27" w:rsidP="0079428F">
            <w:pPr>
              <w:spacing w:before="60" w:after="60" w:line="240" w:lineRule="auto"/>
              <w:jc w:val="center"/>
              <w:rPr>
                <w:sz w:val="26"/>
                <w:szCs w:val="26"/>
              </w:rPr>
            </w:pPr>
            <w:r w:rsidRPr="00B87B2D">
              <w:rPr>
                <w:sz w:val="26"/>
                <w:szCs w:val="26"/>
              </w:rPr>
              <w:t>VU.57</w:t>
            </w:r>
          </w:p>
        </w:tc>
        <w:tc>
          <w:tcPr>
            <w:tcW w:w="1318" w:type="pct"/>
            <w:vAlign w:val="center"/>
            <w:hideMark/>
          </w:tcPr>
          <w:p w14:paraId="2547547E" w14:textId="77777777" w:rsidR="004E7E27" w:rsidRPr="00B87B2D" w:rsidRDefault="004E7E27" w:rsidP="0079428F">
            <w:pPr>
              <w:spacing w:before="60" w:after="60" w:line="240" w:lineRule="auto"/>
              <w:jc w:val="both"/>
              <w:rPr>
                <w:sz w:val="26"/>
                <w:szCs w:val="26"/>
              </w:rPr>
            </w:pPr>
            <w:r w:rsidRPr="00B87B2D">
              <w:rPr>
                <w:sz w:val="26"/>
                <w:szCs w:val="26"/>
              </w:rPr>
              <w:t>Trộn hỗn hợp ruột bầu bằng máy (CS máy)</w:t>
            </w:r>
          </w:p>
        </w:tc>
        <w:tc>
          <w:tcPr>
            <w:tcW w:w="736" w:type="pct"/>
            <w:gridSpan w:val="3"/>
            <w:vAlign w:val="center"/>
            <w:hideMark/>
          </w:tcPr>
          <w:p w14:paraId="3C813A25" w14:textId="77777777" w:rsidR="004E7E27" w:rsidRPr="00B87B2D" w:rsidRDefault="004E7E27" w:rsidP="0079428F">
            <w:pPr>
              <w:spacing w:before="60" w:after="60" w:line="240" w:lineRule="auto"/>
              <w:jc w:val="center"/>
              <w:rPr>
                <w:sz w:val="26"/>
                <w:szCs w:val="26"/>
              </w:rPr>
            </w:pPr>
            <w:r w:rsidRPr="00B87B2D">
              <w:rPr>
                <w:sz w:val="26"/>
                <w:szCs w:val="26"/>
              </w:rPr>
              <w:t>m3/công</w:t>
            </w:r>
          </w:p>
        </w:tc>
        <w:tc>
          <w:tcPr>
            <w:tcW w:w="514" w:type="pct"/>
            <w:vAlign w:val="center"/>
            <w:hideMark/>
          </w:tcPr>
          <w:p w14:paraId="44A06526" w14:textId="77777777" w:rsidR="004E7E27" w:rsidRPr="00B87B2D" w:rsidRDefault="004E7E27" w:rsidP="0079428F">
            <w:pPr>
              <w:spacing w:before="60" w:after="60" w:line="240" w:lineRule="auto"/>
              <w:jc w:val="center"/>
              <w:rPr>
                <w:sz w:val="26"/>
                <w:szCs w:val="26"/>
              </w:rPr>
            </w:pPr>
            <w:r w:rsidRPr="00B87B2D">
              <w:rPr>
                <w:rFonts w:eastAsia="Calibri"/>
                <w:sz w:val="26"/>
                <w:szCs w:val="26"/>
              </w:rPr>
              <w:t>3,00</w:t>
            </w:r>
          </w:p>
        </w:tc>
        <w:tc>
          <w:tcPr>
            <w:tcW w:w="1887" w:type="pct"/>
            <w:gridSpan w:val="2"/>
            <w:vMerge/>
            <w:vAlign w:val="center"/>
            <w:hideMark/>
          </w:tcPr>
          <w:p w14:paraId="58553620" w14:textId="77777777" w:rsidR="004E7E27" w:rsidRPr="00B87B2D" w:rsidRDefault="004E7E27" w:rsidP="0079428F">
            <w:pPr>
              <w:spacing w:before="60" w:after="60" w:line="240" w:lineRule="auto"/>
              <w:jc w:val="both"/>
              <w:rPr>
                <w:sz w:val="26"/>
                <w:szCs w:val="26"/>
              </w:rPr>
            </w:pPr>
          </w:p>
        </w:tc>
      </w:tr>
      <w:tr w:rsidR="00B87B2D" w:rsidRPr="00B87B2D" w14:paraId="23D14DA2" w14:textId="77777777" w:rsidTr="0063498D">
        <w:trPr>
          <w:trHeight w:val="740"/>
        </w:trPr>
        <w:tc>
          <w:tcPr>
            <w:tcW w:w="545" w:type="pct"/>
            <w:vAlign w:val="center"/>
            <w:hideMark/>
          </w:tcPr>
          <w:p w14:paraId="1CB3FEF0" w14:textId="77777777" w:rsidR="004E7E27" w:rsidRPr="00B87B2D" w:rsidRDefault="004E7E27" w:rsidP="0079428F">
            <w:pPr>
              <w:spacing w:before="60" w:after="60" w:line="240" w:lineRule="auto"/>
              <w:jc w:val="center"/>
              <w:rPr>
                <w:sz w:val="26"/>
                <w:szCs w:val="26"/>
              </w:rPr>
            </w:pPr>
            <w:r w:rsidRPr="00B87B2D">
              <w:rPr>
                <w:sz w:val="26"/>
                <w:szCs w:val="26"/>
              </w:rPr>
              <w:t>2</w:t>
            </w:r>
          </w:p>
        </w:tc>
        <w:tc>
          <w:tcPr>
            <w:tcW w:w="1318" w:type="pct"/>
            <w:vAlign w:val="center"/>
            <w:hideMark/>
          </w:tcPr>
          <w:p w14:paraId="4048112F" w14:textId="77777777" w:rsidR="004E7E27" w:rsidRPr="00B87B2D" w:rsidRDefault="004E7E27" w:rsidP="0079428F">
            <w:pPr>
              <w:spacing w:before="60" w:after="60" w:line="240" w:lineRule="auto"/>
              <w:jc w:val="both"/>
              <w:rPr>
                <w:sz w:val="26"/>
                <w:szCs w:val="26"/>
              </w:rPr>
            </w:pPr>
            <w:r w:rsidRPr="00B87B2D">
              <w:rPr>
                <w:sz w:val="26"/>
                <w:szCs w:val="26"/>
              </w:rPr>
              <w:t xml:space="preserve">Đóng bầu và xếp luống </w:t>
            </w:r>
          </w:p>
        </w:tc>
        <w:tc>
          <w:tcPr>
            <w:tcW w:w="736" w:type="pct"/>
            <w:gridSpan w:val="3"/>
            <w:vAlign w:val="center"/>
            <w:hideMark/>
          </w:tcPr>
          <w:p w14:paraId="27C8034E" w14:textId="77777777" w:rsidR="004E7E27" w:rsidRPr="00B87B2D" w:rsidRDefault="004E7E27" w:rsidP="0079428F">
            <w:pPr>
              <w:spacing w:before="60" w:after="60" w:line="240" w:lineRule="auto"/>
              <w:rPr>
                <w:sz w:val="26"/>
                <w:szCs w:val="26"/>
              </w:rPr>
            </w:pPr>
            <w:r w:rsidRPr="00B87B2D">
              <w:rPr>
                <w:sz w:val="26"/>
                <w:szCs w:val="26"/>
              </w:rPr>
              <w:t> </w:t>
            </w:r>
          </w:p>
        </w:tc>
        <w:tc>
          <w:tcPr>
            <w:tcW w:w="514" w:type="pct"/>
            <w:vAlign w:val="center"/>
            <w:hideMark/>
          </w:tcPr>
          <w:p w14:paraId="3F3388E6" w14:textId="77777777" w:rsidR="004E7E27" w:rsidRPr="00B87B2D" w:rsidRDefault="004E7E27" w:rsidP="0079428F">
            <w:pPr>
              <w:spacing w:before="60" w:after="60" w:line="240" w:lineRule="auto"/>
              <w:jc w:val="center"/>
              <w:rPr>
                <w:sz w:val="26"/>
                <w:szCs w:val="26"/>
              </w:rPr>
            </w:pPr>
            <w:r w:rsidRPr="00B87B2D">
              <w:rPr>
                <w:sz w:val="26"/>
                <w:szCs w:val="26"/>
              </w:rPr>
              <w:t> </w:t>
            </w:r>
          </w:p>
        </w:tc>
        <w:tc>
          <w:tcPr>
            <w:tcW w:w="1887" w:type="pct"/>
            <w:gridSpan w:val="2"/>
            <w:vAlign w:val="center"/>
            <w:hideMark/>
          </w:tcPr>
          <w:p w14:paraId="3717B6EC" w14:textId="77777777" w:rsidR="004E7E27" w:rsidRPr="00B87B2D" w:rsidRDefault="004E7E27" w:rsidP="0079428F">
            <w:pPr>
              <w:spacing w:before="60" w:after="60" w:line="240" w:lineRule="auto"/>
              <w:jc w:val="both"/>
              <w:rPr>
                <w:sz w:val="26"/>
                <w:szCs w:val="26"/>
              </w:rPr>
            </w:pPr>
            <w:r w:rsidRPr="00B87B2D">
              <w:rPr>
                <w:sz w:val="26"/>
                <w:szCs w:val="26"/>
              </w:rPr>
              <w:t> </w:t>
            </w:r>
          </w:p>
        </w:tc>
      </w:tr>
      <w:tr w:rsidR="00B87B2D" w:rsidRPr="00B87B2D" w14:paraId="6393433A" w14:textId="77777777" w:rsidTr="0063498D">
        <w:trPr>
          <w:trHeight w:val="497"/>
        </w:trPr>
        <w:tc>
          <w:tcPr>
            <w:tcW w:w="545" w:type="pct"/>
            <w:vAlign w:val="center"/>
            <w:hideMark/>
          </w:tcPr>
          <w:p w14:paraId="2F9C07C9" w14:textId="77777777" w:rsidR="004E7E27" w:rsidRPr="00B87B2D" w:rsidRDefault="004E7E27" w:rsidP="0079428F">
            <w:pPr>
              <w:spacing w:before="60" w:after="60" w:line="240" w:lineRule="auto"/>
              <w:jc w:val="center"/>
              <w:rPr>
                <w:sz w:val="26"/>
                <w:szCs w:val="26"/>
              </w:rPr>
            </w:pPr>
            <w:r w:rsidRPr="00B87B2D">
              <w:rPr>
                <w:sz w:val="26"/>
                <w:szCs w:val="26"/>
              </w:rPr>
              <w:t>a</w:t>
            </w:r>
          </w:p>
        </w:tc>
        <w:tc>
          <w:tcPr>
            <w:tcW w:w="1318" w:type="pct"/>
            <w:vAlign w:val="center"/>
            <w:hideMark/>
          </w:tcPr>
          <w:p w14:paraId="0FE36BE2" w14:textId="77777777" w:rsidR="004E7E27" w:rsidRPr="00B87B2D" w:rsidRDefault="004E7E27" w:rsidP="0079428F">
            <w:pPr>
              <w:spacing w:before="60" w:after="60" w:line="240" w:lineRule="auto"/>
              <w:jc w:val="both"/>
              <w:rPr>
                <w:sz w:val="26"/>
                <w:szCs w:val="26"/>
              </w:rPr>
            </w:pPr>
            <w:r w:rsidRPr="00B87B2D">
              <w:rPr>
                <w:sz w:val="26"/>
                <w:szCs w:val="26"/>
              </w:rPr>
              <w:t>Thủ công</w:t>
            </w:r>
          </w:p>
        </w:tc>
        <w:tc>
          <w:tcPr>
            <w:tcW w:w="736" w:type="pct"/>
            <w:gridSpan w:val="3"/>
            <w:vAlign w:val="center"/>
            <w:hideMark/>
          </w:tcPr>
          <w:p w14:paraId="22AE89FB" w14:textId="77777777" w:rsidR="004E7E27" w:rsidRPr="00B87B2D" w:rsidRDefault="004E7E27" w:rsidP="0079428F">
            <w:pPr>
              <w:spacing w:before="60" w:after="60" w:line="240" w:lineRule="auto"/>
              <w:jc w:val="center"/>
              <w:rPr>
                <w:sz w:val="26"/>
                <w:szCs w:val="26"/>
              </w:rPr>
            </w:pPr>
            <w:r w:rsidRPr="00B87B2D">
              <w:rPr>
                <w:sz w:val="26"/>
                <w:szCs w:val="26"/>
              </w:rPr>
              <w:t> </w:t>
            </w:r>
          </w:p>
        </w:tc>
        <w:tc>
          <w:tcPr>
            <w:tcW w:w="514" w:type="pct"/>
            <w:vAlign w:val="center"/>
            <w:hideMark/>
          </w:tcPr>
          <w:p w14:paraId="1CF02399" w14:textId="77777777" w:rsidR="004E7E27" w:rsidRPr="00B87B2D" w:rsidRDefault="004E7E27" w:rsidP="0079428F">
            <w:pPr>
              <w:spacing w:before="60" w:after="60" w:line="240" w:lineRule="auto"/>
              <w:jc w:val="center"/>
              <w:rPr>
                <w:sz w:val="26"/>
                <w:szCs w:val="26"/>
              </w:rPr>
            </w:pPr>
            <w:r w:rsidRPr="00B87B2D">
              <w:rPr>
                <w:sz w:val="26"/>
                <w:szCs w:val="26"/>
              </w:rPr>
              <w:t> </w:t>
            </w:r>
          </w:p>
        </w:tc>
        <w:tc>
          <w:tcPr>
            <w:tcW w:w="1887" w:type="pct"/>
            <w:gridSpan w:val="2"/>
            <w:vAlign w:val="center"/>
            <w:hideMark/>
          </w:tcPr>
          <w:p w14:paraId="43926E03" w14:textId="77777777" w:rsidR="004E7E27" w:rsidRPr="00B87B2D" w:rsidRDefault="004E7E27" w:rsidP="0079428F">
            <w:pPr>
              <w:spacing w:before="60" w:after="60" w:line="240" w:lineRule="auto"/>
              <w:jc w:val="both"/>
              <w:rPr>
                <w:sz w:val="26"/>
                <w:szCs w:val="26"/>
              </w:rPr>
            </w:pPr>
            <w:r w:rsidRPr="00B87B2D">
              <w:rPr>
                <w:sz w:val="26"/>
                <w:szCs w:val="26"/>
              </w:rPr>
              <w:t> </w:t>
            </w:r>
          </w:p>
        </w:tc>
      </w:tr>
      <w:tr w:rsidR="00B87B2D" w:rsidRPr="00B87B2D" w14:paraId="5CEC84C9" w14:textId="77777777" w:rsidTr="0063498D">
        <w:trPr>
          <w:trHeight w:val="660"/>
        </w:trPr>
        <w:tc>
          <w:tcPr>
            <w:tcW w:w="545" w:type="pct"/>
            <w:vAlign w:val="center"/>
            <w:hideMark/>
          </w:tcPr>
          <w:p w14:paraId="2386F59E" w14:textId="77777777" w:rsidR="004E7E27" w:rsidRPr="00B87B2D" w:rsidRDefault="004E7E27" w:rsidP="0079428F">
            <w:pPr>
              <w:spacing w:before="60" w:after="60" w:line="240" w:lineRule="auto"/>
              <w:rPr>
                <w:sz w:val="26"/>
                <w:szCs w:val="26"/>
              </w:rPr>
            </w:pPr>
            <w:r w:rsidRPr="00B87B2D">
              <w:rPr>
                <w:sz w:val="26"/>
                <w:szCs w:val="26"/>
              </w:rPr>
              <w:t>VU.58</w:t>
            </w:r>
          </w:p>
        </w:tc>
        <w:tc>
          <w:tcPr>
            <w:tcW w:w="1318" w:type="pct"/>
            <w:vAlign w:val="center"/>
            <w:hideMark/>
          </w:tcPr>
          <w:p w14:paraId="0B89774F" w14:textId="77777777" w:rsidR="004E7E27" w:rsidRPr="00B87B2D" w:rsidRDefault="004E7E27" w:rsidP="0079428F">
            <w:pPr>
              <w:spacing w:before="60" w:after="60" w:line="240" w:lineRule="auto"/>
              <w:jc w:val="both"/>
              <w:rPr>
                <w:sz w:val="26"/>
                <w:szCs w:val="26"/>
              </w:rPr>
            </w:pPr>
            <w:r w:rsidRPr="00B87B2D">
              <w:rPr>
                <w:sz w:val="26"/>
                <w:szCs w:val="26"/>
              </w:rPr>
              <w:t>Bầu siêu nhẹ 7x9 hoặc tương đương</w:t>
            </w:r>
          </w:p>
        </w:tc>
        <w:tc>
          <w:tcPr>
            <w:tcW w:w="736" w:type="pct"/>
            <w:gridSpan w:val="3"/>
            <w:vAlign w:val="center"/>
            <w:hideMark/>
          </w:tcPr>
          <w:p w14:paraId="33B2BB10" w14:textId="77777777" w:rsidR="004E7E27" w:rsidRPr="00B87B2D" w:rsidRDefault="004E7E27" w:rsidP="0079428F">
            <w:pPr>
              <w:spacing w:before="60" w:after="60" w:line="240" w:lineRule="auto"/>
              <w:jc w:val="center"/>
              <w:rPr>
                <w:sz w:val="26"/>
                <w:szCs w:val="26"/>
              </w:rPr>
            </w:pPr>
            <w:r w:rsidRPr="00B87B2D">
              <w:rPr>
                <w:rFonts w:eastAsia="Calibri"/>
                <w:sz w:val="26"/>
                <w:szCs w:val="26"/>
              </w:rPr>
              <w:t>Bầu/công</w:t>
            </w:r>
          </w:p>
        </w:tc>
        <w:tc>
          <w:tcPr>
            <w:tcW w:w="514" w:type="pct"/>
            <w:vAlign w:val="center"/>
            <w:hideMark/>
          </w:tcPr>
          <w:p w14:paraId="6ABF127A" w14:textId="77777777" w:rsidR="004E7E27" w:rsidRPr="00334E32" w:rsidRDefault="004E7E27" w:rsidP="0079428F">
            <w:pPr>
              <w:spacing w:before="60" w:after="60" w:line="240" w:lineRule="auto"/>
              <w:jc w:val="center"/>
              <w:rPr>
                <w:sz w:val="26"/>
                <w:szCs w:val="26"/>
              </w:rPr>
            </w:pPr>
            <w:r w:rsidRPr="00334E32">
              <w:rPr>
                <w:rFonts w:eastAsia="Calibri"/>
                <w:sz w:val="26"/>
                <w:szCs w:val="26"/>
              </w:rPr>
              <w:t>750</w:t>
            </w:r>
          </w:p>
        </w:tc>
        <w:tc>
          <w:tcPr>
            <w:tcW w:w="1887" w:type="pct"/>
            <w:gridSpan w:val="2"/>
            <w:vMerge w:val="restart"/>
            <w:vAlign w:val="center"/>
            <w:hideMark/>
          </w:tcPr>
          <w:p w14:paraId="3F34BEF7" w14:textId="77777777" w:rsidR="004E7E27" w:rsidRPr="00334E32" w:rsidRDefault="004E7E27" w:rsidP="0079428F">
            <w:pPr>
              <w:spacing w:before="60" w:after="60" w:line="240" w:lineRule="auto"/>
              <w:jc w:val="both"/>
              <w:rPr>
                <w:sz w:val="26"/>
                <w:szCs w:val="26"/>
              </w:rPr>
            </w:pPr>
            <w:r w:rsidRPr="00334E32">
              <w:rPr>
                <w:sz w:val="26"/>
                <w:szCs w:val="26"/>
              </w:rPr>
              <w:t> </w:t>
            </w:r>
          </w:p>
          <w:p w14:paraId="658EF21B" w14:textId="77777777" w:rsidR="004E7E27" w:rsidRPr="00334E32" w:rsidRDefault="004E7E27" w:rsidP="0079428F">
            <w:pPr>
              <w:spacing w:before="60" w:after="60" w:line="240" w:lineRule="auto"/>
              <w:jc w:val="both"/>
              <w:rPr>
                <w:sz w:val="26"/>
                <w:szCs w:val="26"/>
              </w:rPr>
            </w:pPr>
            <w:r w:rsidRPr="00334E32">
              <w:rPr>
                <w:sz w:val="26"/>
                <w:szCs w:val="26"/>
              </w:rPr>
              <w:t>Nhồi hỗn hợp vào bầu, xếp bầu vào luống, chèn vỏ xoa mặt luống</w:t>
            </w:r>
          </w:p>
          <w:p w14:paraId="37EAD09F" w14:textId="77777777" w:rsidR="004E7E27" w:rsidRPr="00334E32" w:rsidRDefault="004E7E27" w:rsidP="0079428F">
            <w:pPr>
              <w:spacing w:before="60" w:after="60" w:line="240" w:lineRule="auto"/>
              <w:jc w:val="both"/>
              <w:rPr>
                <w:sz w:val="26"/>
                <w:szCs w:val="26"/>
              </w:rPr>
            </w:pPr>
            <w:r w:rsidRPr="00334E32">
              <w:rPr>
                <w:sz w:val="26"/>
                <w:szCs w:val="26"/>
              </w:rPr>
              <w:t> </w:t>
            </w:r>
          </w:p>
          <w:p w14:paraId="4652434C" w14:textId="77777777" w:rsidR="004E7E27" w:rsidRPr="00334E32" w:rsidRDefault="004E7E27" w:rsidP="0079428F">
            <w:pPr>
              <w:spacing w:before="60" w:after="60" w:line="240" w:lineRule="auto"/>
              <w:jc w:val="both"/>
              <w:rPr>
                <w:sz w:val="26"/>
                <w:szCs w:val="26"/>
              </w:rPr>
            </w:pPr>
            <w:r w:rsidRPr="00334E32">
              <w:rPr>
                <w:sz w:val="26"/>
                <w:szCs w:val="26"/>
              </w:rPr>
              <w:t> </w:t>
            </w:r>
          </w:p>
        </w:tc>
      </w:tr>
      <w:tr w:rsidR="00B87B2D" w:rsidRPr="00B87B2D" w14:paraId="2D9F8116" w14:textId="77777777" w:rsidTr="0063498D">
        <w:trPr>
          <w:trHeight w:val="660"/>
        </w:trPr>
        <w:tc>
          <w:tcPr>
            <w:tcW w:w="545" w:type="pct"/>
            <w:vAlign w:val="center"/>
            <w:hideMark/>
          </w:tcPr>
          <w:p w14:paraId="78AF0C7A" w14:textId="77777777" w:rsidR="004E7E27" w:rsidRPr="00B87B2D" w:rsidRDefault="004E7E27" w:rsidP="0079428F">
            <w:pPr>
              <w:spacing w:before="60" w:after="60" w:line="240" w:lineRule="auto"/>
              <w:rPr>
                <w:sz w:val="26"/>
                <w:szCs w:val="26"/>
              </w:rPr>
            </w:pPr>
            <w:r w:rsidRPr="00B87B2D">
              <w:rPr>
                <w:sz w:val="26"/>
                <w:szCs w:val="26"/>
              </w:rPr>
              <w:t>VU.59</w:t>
            </w:r>
          </w:p>
        </w:tc>
        <w:tc>
          <w:tcPr>
            <w:tcW w:w="1318" w:type="pct"/>
            <w:vAlign w:val="center"/>
            <w:hideMark/>
          </w:tcPr>
          <w:p w14:paraId="6E7E8F04" w14:textId="77777777" w:rsidR="004E7E27" w:rsidRPr="00B87B2D" w:rsidRDefault="004E7E27" w:rsidP="0079428F">
            <w:pPr>
              <w:spacing w:before="60" w:after="60" w:line="240" w:lineRule="auto"/>
              <w:jc w:val="both"/>
              <w:rPr>
                <w:sz w:val="26"/>
                <w:szCs w:val="26"/>
              </w:rPr>
            </w:pPr>
            <w:r w:rsidRPr="00B87B2D">
              <w:rPr>
                <w:sz w:val="26"/>
                <w:szCs w:val="26"/>
              </w:rPr>
              <w:t>Bầu 7x12 hoặc tương đương</w:t>
            </w:r>
          </w:p>
        </w:tc>
        <w:tc>
          <w:tcPr>
            <w:tcW w:w="736" w:type="pct"/>
            <w:gridSpan w:val="3"/>
            <w:vAlign w:val="center"/>
            <w:hideMark/>
          </w:tcPr>
          <w:p w14:paraId="08417F79" w14:textId="77777777" w:rsidR="004E7E27" w:rsidRPr="00B87B2D" w:rsidRDefault="004E7E27" w:rsidP="0079428F">
            <w:pPr>
              <w:spacing w:before="60" w:after="60" w:line="240" w:lineRule="auto"/>
              <w:jc w:val="center"/>
              <w:rPr>
                <w:sz w:val="26"/>
                <w:szCs w:val="26"/>
              </w:rPr>
            </w:pPr>
            <w:r w:rsidRPr="00B87B2D">
              <w:rPr>
                <w:rFonts w:eastAsia="Calibri"/>
                <w:sz w:val="26"/>
                <w:szCs w:val="26"/>
              </w:rPr>
              <w:t>Bầu/công</w:t>
            </w:r>
          </w:p>
        </w:tc>
        <w:tc>
          <w:tcPr>
            <w:tcW w:w="514" w:type="pct"/>
            <w:vAlign w:val="center"/>
            <w:hideMark/>
          </w:tcPr>
          <w:p w14:paraId="53C3F18A" w14:textId="77777777" w:rsidR="004E7E27" w:rsidRPr="00334E32" w:rsidRDefault="004E7E27" w:rsidP="0079428F">
            <w:pPr>
              <w:spacing w:before="60" w:after="60" w:line="240" w:lineRule="auto"/>
              <w:jc w:val="center"/>
              <w:rPr>
                <w:sz w:val="26"/>
                <w:szCs w:val="26"/>
              </w:rPr>
            </w:pPr>
            <w:r w:rsidRPr="00334E32">
              <w:rPr>
                <w:rFonts w:eastAsia="Calibri"/>
                <w:sz w:val="26"/>
                <w:szCs w:val="26"/>
              </w:rPr>
              <w:t>608</w:t>
            </w:r>
          </w:p>
        </w:tc>
        <w:tc>
          <w:tcPr>
            <w:tcW w:w="1887" w:type="pct"/>
            <w:gridSpan w:val="2"/>
            <w:vMerge/>
            <w:vAlign w:val="center"/>
            <w:hideMark/>
          </w:tcPr>
          <w:p w14:paraId="1F1617E5" w14:textId="77777777" w:rsidR="004E7E27" w:rsidRPr="00334E32" w:rsidRDefault="004E7E27" w:rsidP="0079428F">
            <w:pPr>
              <w:spacing w:before="60" w:after="60" w:line="240" w:lineRule="auto"/>
              <w:jc w:val="both"/>
              <w:rPr>
                <w:sz w:val="26"/>
                <w:szCs w:val="26"/>
              </w:rPr>
            </w:pPr>
          </w:p>
        </w:tc>
      </w:tr>
      <w:tr w:rsidR="00B87B2D" w:rsidRPr="00B87B2D" w14:paraId="041C14D6" w14:textId="77777777" w:rsidTr="0063498D">
        <w:trPr>
          <w:trHeight w:val="660"/>
        </w:trPr>
        <w:tc>
          <w:tcPr>
            <w:tcW w:w="545" w:type="pct"/>
            <w:vAlign w:val="center"/>
            <w:hideMark/>
          </w:tcPr>
          <w:p w14:paraId="5B27FB1D" w14:textId="77777777" w:rsidR="004E7E27" w:rsidRPr="00B87B2D" w:rsidRDefault="004E7E27" w:rsidP="0079428F">
            <w:pPr>
              <w:spacing w:before="60" w:after="60" w:line="240" w:lineRule="auto"/>
              <w:rPr>
                <w:sz w:val="26"/>
                <w:szCs w:val="26"/>
              </w:rPr>
            </w:pPr>
            <w:r w:rsidRPr="00B87B2D">
              <w:rPr>
                <w:sz w:val="26"/>
                <w:szCs w:val="26"/>
              </w:rPr>
              <w:t>VU.60</w:t>
            </w:r>
          </w:p>
        </w:tc>
        <w:tc>
          <w:tcPr>
            <w:tcW w:w="1318" w:type="pct"/>
            <w:vAlign w:val="center"/>
            <w:hideMark/>
          </w:tcPr>
          <w:p w14:paraId="27D96460" w14:textId="77777777" w:rsidR="004E7E27" w:rsidRPr="00B87B2D" w:rsidRDefault="004E7E27" w:rsidP="0079428F">
            <w:pPr>
              <w:spacing w:before="60" w:after="60" w:line="240" w:lineRule="auto"/>
              <w:jc w:val="both"/>
              <w:rPr>
                <w:sz w:val="26"/>
                <w:szCs w:val="26"/>
              </w:rPr>
            </w:pPr>
            <w:r w:rsidRPr="00B87B2D">
              <w:rPr>
                <w:sz w:val="26"/>
                <w:szCs w:val="26"/>
              </w:rPr>
              <w:t>Bầu 9 x13 hoặc tương đương</w:t>
            </w:r>
          </w:p>
        </w:tc>
        <w:tc>
          <w:tcPr>
            <w:tcW w:w="736" w:type="pct"/>
            <w:gridSpan w:val="3"/>
            <w:vAlign w:val="center"/>
            <w:hideMark/>
          </w:tcPr>
          <w:p w14:paraId="59EC6C5F" w14:textId="77777777" w:rsidR="004E7E27" w:rsidRPr="00B87B2D" w:rsidRDefault="004E7E27" w:rsidP="0079428F">
            <w:pPr>
              <w:spacing w:before="60" w:after="60" w:line="240" w:lineRule="auto"/>
              <w:rPr>
                <w:sz w:val="26"/>
                <w:szCs w:val="26"/>
              </w:rPr>
            </w:pPr>
            <w:r w:rsidRPr="00B87B2D">
              <w:rPr>
                <w:rFonts w:eastAsia="Calibri"/>
                <w:sz w:val="26"/>
                <w:szCs w:val="26"/>
              </w:rPr>
              <w:t>Bầu/công</w:t>
            </w:r>
          </w:p>
        </w:tc>
        <w:tc>
          <w:tcPr>
            <w:tcW w:w="514" w:type="pct"/>
            <w:vAlign w:val="center"/>
            <w:hideMark/>
          </w:tcPr>
          <w:p w14:paraId="5E066CE0" w14:textId="77777777" w:rsidR="004E7E27" w:rsidRPr="00334E32" w:rsidRDefault="004E7E27" w:rsidP="0079428F">
            <w:pPr>
              <w:spacing w:before="60" w:after="60" w:line="240" w:lineRule="auto"/>
              <w:jc w:val="center"/>
              <w:rPr>
                <w:sz w:val="26"/>
                <w:szCs w:val="26"/>
              </w:rPr>
            </w:pPr>
            <w:r w:rsidRPr="00334E32">
              <w:rPr>
                <w:rFonts w:eastAsia="Calibri"/>
                <w:sz w:val="26"/>
                <w:szCs w:val="26"/>
              </w:rPr>
              <w:t>384</w:t>
            </w:r>
          </w:p>
        </w:tc>
        <w:tc>
          <w:tcPr>
            <w:tcW w:w="1887" w:type="pct"/>
            <w:gridSpan w:val="2"/>
            <w:vMerge/>
            <w:vAlign w:val="center"/>
            <w:hideMark/>
          </w:tcPr>
          <w:p w14:paraId="378BAA96" w14:textId="77777777" w:rsidR="004E7E27" w:rsidRPr="00334E32" w:rsidRDefault="004E7E27" w:rsidP="0079428F">
            <w:pPr>
              <w:spacing w:before="60" w:after="60" w:line="240" w:lineRule="auto"/>
              <w:jc w:val="both"/>
              <w:rPr>
                <w:sz w:val="26"/>
                <w:szCs w:val="26"/>
              </w:rPr>
            </w:pPr>
          </w:p>
        </w:tc>
      </w:tr>
      <w:tr w:rsidR="00B87B2D" w:rsidRPr="00B87B2D" w14:paraId="1EFDCF6A" w14:textId="77777777" w:rsidTr="0063498D">
        <w:trPr>
          <w:trHeight w:val="660"/>
        </w:trPr>
        <w:tc>
          <w:tcPr>
            <w:tcW w:w="545" w:type="pct"/>
            <w:vAlign w:val="center"/>
            <w:hideMark/>
          </w:tcPr>
          <w:p w14:paraId="44580F23" w14:textId="77777777" w:rsidR="004E7E27" w:rsidRPr="00B87B2D" w:rsidRDefault="004E7E27" w:rsidP="0079428F">
            <w:pPr>
              <w:spacing w:before="60" w:after="60" w:line="240" w:lineRule="auto"/>
              <w:rPr>
                <w:sz w:val="26"/>
                <w:szCs w:val="26"/>
              </w:rPr>
            </w:pPr>
            <w:r w:rsidRPr="00B87B2D">
              <w:rPr>
                <w:sz w:val="26"/>
                <w:szCs w:val="26"/>
              </w:rPr>
              <w:t>VU.61</w:t>
            </w:r>
          </w:p>
        </w:tc>
        <w:tc>
          <w:tcPr>
            <w:tcW w:w="1318" w:type="pct"/>
            <w:vAlign w:val="center"/>
            <w:hideMark/>
          </w:tcPr>
          <w:p w14:paraId="014990CE" w14:textId="77777777" w:rsidR="004E7E27" w:rsidRPr="00B87B2D" w:rsidRDefault="004E7E27" w:rsidP="0079428F">
            <w:pPr>
              <w:spacing w:before="60" w:after="60" w:line="240" w:lineRule="auto"/>
              <w:jc w:val="both"/>
              <w:rPr>
                <w:sz w:val="26"/>
                <w:szCs w:val="26"/>
              </w:rPr>
            </w:pPr>
            <w:r w:rsidRPr="00B87B2D">
              <w:rPr>
                <w:sz w:val="26"/>
                <w:szCs w:val="26"/>
              </w:rPr>
              <w:t>Bầu 10 x15 hoặc tương đương</w:t>
            </w:r>
          </w:p>
        </w:tc>
        <w:tc>
          <w:tcPr>
            <w:tcW w:w="736" w:type="pct"/>
            <w:gridSpan w:val="3"/>
            <w:vAlign w:val="center"/>
            <w:hideMark/>
          </w:tcPr>
          <w:p w14:paraId="7E44CF34" w14:textId="77777777" w:rsidR="004E7E27" w:rsidRPr="00B87B2D" w:rsidRDefault="004E7E27" w:rsidP="0079428F">
            <w:pPr>
              <w:spacing w:before="60" w:after="60" w:line="240" w:lineRule="auto"/>
              <w:rPr>
                <w:sz w:val="26"/>
                <w:szCs w:val="26"/>
              </w:rPr>
            </w:pPr>
            <w:r w:rsidRPr="00B87B2D">
              <w:rPr>
                <w:rFonts w:eastAsia="Calibri"/>
                <w:sz w:val="26"/>
                <w:szCs w:val="26"/>
              </w:rPr>
              <w:t>Bầu/công</w:t>
            </w:r>
          </w:p>
        </w:tc>
        <w:tc>
          <w:tcPr>
            <w:tcW w:w="514" w:type="pct"/>
            <w:vAlign w:val="center"/>
            <w:hideMark/>
          </w:tcPr>
          <w:p w14:paraId="30CDE9B7" w14:textId="77777777" w:rsidR="004E7E27" w:rsidRPr="00334E32" w:rsidRDefault="004E7E27" w:rsidP="0079428F">
            <w:pPr>
              <w:spacing w:before="60" w:after="60" w:line="240" w:lineRule="auto"/>
              <w:jc w:val="center"/>
              <w:rPr>
                <w:sz w:val="26"/>
                <w:szCs w:val="26"/>
              </w:rPr>
            </w:pPr>
            <w:r w:rsidRPr="00334E32">
              <w:rPr>
                <w:rFonts w:eastAsia="Calibri"/>
                <w:sz w:val="26"/>
                <w:szCs w:val="26"/>
              </w:rPr>
              <w:t>279</w:t>
            </w:r>
          </w:p>
        </w:tc>
        <w:tc>
          <w:tcPr>
            <w:tcW w:w="1887" w:type="pct"/>
            <w:gridSpan w:val="2"/>
            <w:vMerge/>
            <w:vAlign w:val="center"/>
            <w:hideMark/>
          </w:tcPr>
          <w:p w14:paraId="668BDF2E" w14:textId="77777777" w:rsidR="004E7E27" w:rsidRPr="00334E32" w:rsidRDefault="004E7E27" w:rsidP="0079428F">
            <w:pPr>
              <w:spacing w:before="60" w:after="60" w:line="240" w:lineRule="auto"/>
              <w:jc w:val="both"/>
              <w:rPr>
                <w:sz w:val="26"/>
                <w:szCs w:val="26"/>
              </w:rPr>
            </w:pPr>
          </w:p>
        </w:tc>
      </w:tr>
      <w:tr w:rsidR="00B87B2D" w:rsidRPr="00B87B2D" w14:paraId="3C1D5B97" w14:textId="77777777" w:rsidTr="0063498D">
        <w:trPr>
          <w:trHeight w:val="660"/>
        </w:trPr>
        <w:tc>
          <w:tcPr>
            <w:tcW w:w="545" w:type="pct"/>
            <w:vAlign w:val="center"/>
            <w:hideMark/>
          </w:tcPr>
          <w:p w14:paraId="0A0AD7F9" w14:textId="77777777" w:rsidR="004E7E27" w:rsidRPr="00B87B2D" w:rsidRDefault="004E7E27" w:rsidP="0079428F">
            <w:pPr>
              <w:spacing w:before="60" w:after="60" w:line="240" w:lineRule="auto"/>
              <w:rPr>
                <w:sz w:val="26"/>
                <w:szCs w:val="26"/>
              </w:rPr>
            </w:pPr>
            <w:r w:rsidRPr="00B87B2D">
              <w:rPr>
                <w:sz w:val="26"/>
                <w:szCs w:val="26"/>
              </w:rPr>
              <w:t>VU.62</w:t>
            </w:r>
          </w:p>
        </w:tc>
        <w:tc>
          <w:tcPr>
            <w:tcW w:w="1318" w:type="pct"/>
            <w:vAlign w:val="center"/>
            <w:hideMark/>
          </w:tcPr>
          <w:p w14:paraId="5D0C235A" w14:textId="77777777" w:rsidR="004E7E27" w:rsidRPr="00B87B2D" w:rsidRDefault="004E7E27" w:rsidP="0079428F">
            <w:pPr>
              <w:spacing w:before="60" w:after="60" w:line="240" w:lineRule="auto"/>
              <w:jc w:val="both"/>
              <w:rPr>
                <w:sz w:val="26"/>
                <w:szCs w:val="26"/>
              </w:rPr>
            </w:pPr>
            <w:r w:rsidRPr="00B87B2D">
              <w:rPr>
                <w:sz w:val="26"/>
                <w:szCs w:val="26"/>
              </w:rPr>
              <w:t>Bầu 13 x18 hoặc tương đương</w:t>
            </w:r>
          </w:p>
        </w:tc>
        <w:tc>
          <w:tcPr>
            <w:tcW w:w="736" w:type="pct"/>
            <w:gridSpan w:val="3"/>
            <w:vAlign w:val="center"/>
            <w:hideMark/>
          </w:tcPr>
          <w:p w14:paraId="35B520DE" w14:textId="77777777" w:rsidR="004E7E27" w:rsidRPr="00B87B2D" w:rsidRDefault="004E7E27" w:rsidP="0079428F">
            <w:pPr>
              <w:spacing w:before="60" w:after="60" w:line="240" w:lineRule="auto"/>
              <w:rPr>
                <w:sz w:val="26"/>
                <w:szCs w:val="26"/>
              </w:rPr>
            </w:pPr>
            <w:r w:rsidRPr="00B87B2D">
              <w:rPr>
                <w:rFonts w:eastAsia="Calibri"/>
                <w:sz w:val="26"/>
                <w:szCs w:val="26"/>
              </w:rPr>
              <w:t>Bầu/công</w:t>
            </w:r>
          </w:p>
        </w:tc>
        <w:tc>
          <w:tcPr>
            <w:tcW w:w="514" w:type="pct"/>
            <w:vAlign w:val="center"/>
            <w:hideMark/>
          </w:tcPr>
          <w:p w14:paraId="00BAB114" w14:textId="77777777" w:rsidR="004E7E27" w:rsidRPr="00334E32" w:rsidRDefault="004E7E27" w:rsidP="0079428F">
            <w:pPr>
              <w:spacing w:before="60" w:after="60" w:line="240" w:lineRule="auto"/>
              <w:jc w:val="center"/>
              <w:rPr>
                <w:sz w:val="26"/>
                <w:szCs w:val="26"/>
              </w:rPr>
            </w:pPr>
            <w:r w:rsidRPr="00334E32">
              <w:rPr>
                <w:rFonts w:eastAsia="Calibri"/>
                <w:sz w:val="26"/>
                <w:szCs w:val="26"/>
              </w:rPr>
              <w:t>230</w:t>
            </w:r>
          </w:p>
        </w:tc>
        <w:tc>
          <w:tcPr>
            <w:tcW w:w="1887" w:type="pct"/>
            <w:gridSpan w:val="2"/>
            <w:vMerge/>
            <w:vAlign w:val="center"/>
            <w:hideMark/>
          </w:tcPr>
          <w:p w14:paraId="15280A3C" w14:textId="77777777" w:rsidR="004E7E27" w:rsidRPr="00334E32" w:rsidRDefault="004E7E27" w:rsidP="0079428F">
            <w:pPr>
              <w:spacing w:before="60" w:after="60" w:line="240" w:lineRule="auto"/>
              <w:jc w:val="both"/>
              <w:rPr>
                <w:sz w:val="26"/>
                <w:szCs w:val="26"/>
              </w:rPr>
            </w:pPr>
          </w:p>
        </w:tc>
      </w:tr>
      <w:tr w:rsidR="00B87B2D" w:rsidRPr="00B87B2D" w14:paraId="360FB16A" w14:textId="77777777" w:rsidTr="0063498D">
        <w:trPr>
          <w:trHeight w:val="660"/>
        </w:trPr>
        <w:tc>
          <w:tcPr>
            <w:tcW w:w="545" w:type="pct"/>
            <w:vAlign w:val="center"/>
            <w:hideMark/>
          </w:tcPr>
          <w:p w14:paraId="4D4F933F" w14:textId="77777777" w:rsidR="004E7E27" w:rsidRPr="00B87B2D" w:rsidRDefault="004E7E27" w:rsidP="0079428F">
            <w:pPr>
              <w:spacing w:before="60" w:after="60" w:line="240" w:lineRule="auto"/>
              <w:rPr>
                <w:sz w:val="26"/>
                <w:szCs w:val="26"/>
              </w:rPr>
            </w:pPr>
            <w:r w:rsidRPr="00B87B2D">
              <w:rPr>
                <w:sz w:val="26"/>
                <w:szCs w:val="26"/>
              </w:rPr>
              <w:t>VU.63</w:t>
            </w:r>
          </w:p>
        </w:tc>
        <w:tc>
          <w:tcPr>
            <w:tcW w:w="1318" w:type="pct"/>
            <w:vAlign w:val="center"/>
            <w:hideMark/>
          </w:tcPr>
          <w:p w14:paraId="00D0C2E3" w14:textId="77777777" w:rsidR="004E7E27" w:rsidRPr="00B87B2D" w:rsidRDefault="004E7E27" w:rsidP="0079428F">
            <w:pPr>
              <w:spacing w:before="60" w:after="60" w:line="240" w:lineRule="auto"/>
              <w:jc w:val="both"/>
              <w:rPr>
                <w:sz w:val="26"/>
                <w:szCs w:val="26"/>
              </w:rPr>
            </w:pPr>
            <w:r w:rsidRPr="00B87B2D">
              <w:rPr>
                <w:sz w:val="26"/>
                <w:szCs w:val="26"/>
              </w:rPr>
              <w:t>Bầu 18 x 22 hoặc tương đương</w:t>
            </w:r>
          </w:p>
        </w:tc>
        <w:tc>
          <w:tcPr>
            <w:tcW w:w="736" w:type="pct"/>
            <w:gridSpan w:val="3"/>
            <w:vAlign w:val="center"/>
            <w:hideMark/>
          </w:tcPr>
          <w:p w14:paraId="63D140A0" w14:textId="77777777" w:rsidR="004E7E27" w:rsidRPr="00B87B2D" w:rsidRDefault="004E7E27" w:rsidP="0079428F">
            <w:pPr>
              <w:spacing w:before="60" w:after="60" w:line="240" w:lineRule="auto"/>
              <w:jc w:val="center"/>
              <w:rPr>
                <w:sz w:val="26"/>
                <w:szCs w:val="26"/>
              </w:rPr>
            </w:pPr>
            <w:r w:rsidRPr="00B87B2D">
              <w:rPr>
                <w:rFonts w:eastAsia="Calibri"/>
                <w:sz w:val="26"/>
                <w:szCs w:val="26"/>
              </w:rPr>
              <w:t>Bầu/công</w:t>
            </w:r>
          </w:p>
        </w:tc>
        <w:tc>
          <w:tcPr>
            <w:tcW w:w="514" w:type="pct"/>
            <w:vAlign w:val="center"/>
            <w:hideMark/>
          </w:tcPr>
          <w:p w14:paraId="6DA922E0" w14:textId="77777777" w:rsidR="004E7E27" w:rsidRPr="00334E32" w:rsidRDefault="004E7E27" w:rsidP="0079428F">
            <w:pPr>
              <w:spacing w:before="60" w:after="60" w:line="240" w:lineRule="auto"/>
              <w:jc w:val="center"/>
              <w:rPr>
                <w:sz w:val="26"/>
                <w:szCs w:val="26"/>
              </w:rPr>
            </w:pPr>
            <w:r w:rsidRPr="00334E32">
              <w:rPr>
                <w:rFonts w:eastAsia="Calibri"/>
                <w:sz w:val="26"/>
                <w:szCs w:val="26"/>
              </w:rPr>
              <w:t>200</w:t>
            </w:r>
          </w:p>
        </w:tc>
        <w:tc>
          <w:tcPr>
            <w:tcW w:w="1887" w:type="pct"/>
            <w:gridSpan w:val="2"/>
            <w:vMerge/>
            <w:vAlign w:val="center"/>
            <w:hideMark/>
          </w:tcPr>
          <w:p w14:paraId="0CABCE22" w14:textId="77777777" w:rsidR="004E7E27" w:rsidRPr="00334E32" w:rsidRDefault="004E7E27" w:rsidP="0079428F">
            <w:pPr>
              <w:spacing w:before="60" w:after="60" w:line="240" w:lineRule="auto"/>
              <w:jc w:val="both"/>
              <w:rPr>
                <w:sz w:val="26"/>
                <w:szCs w:val="26"/>
              </w:rPr>
            </w:pPr>
          </w:p>
        </w:tc>
      </w:tr>
      <w:tr w:rsidR="00B87B2D" w:rsidRPr="00B87B2D" w14:paraId="2AD6363A" w14:textId="77777777" w:rsidTr="0063498D">
        <w:trPr>
          <w:trHeight w:val="660"/>
        </w:trPr>
        <w:tc>
          <w:tcPr>
            <w:tcW w:w="545" w:type="pct"/>
            <w:vAlign w:val="center"/>
            <w:hideMark/>
          </w:tcPr>
          <w:p w14:paraId="1315F8CA" w14:textId="77777777" w:rsidR="004E7E27" w:rsidRPr="00B87B2D" w:rsidRDefault="004E7E27" w:rsidP="0079428F">
            <w:pPr>
              <w:spacing w:before="60" w:after="60" w:line="240" w:lineRule="auto"/>
              <w:rPr>
                <w:sz w:val="26"/>
                <w:szCs w:val="26"/>
              </w:rPr>
            </w:pPr>
            <w:r w:rsidRPr="00B87B2D">
              <w:rPr>
                <w:sz w:val="26"/>
                <w:szCs w:val="26"/>
              </w:rPr>
              <w:t>VU.64</w:t>
            </w:r>
          </w:p>
        </w:tc>
        <w:tc>
          <w:tcPr>
            <w:tcW w:w="1318" w:type="pct"/>
            <w:vAlign w:val="center"/>
            <w:hideMark/>
          </w:tcPr>
          <w:p w14:paraId="4CF62996" w14:textId="77777777" w:rsidR="004E7E27" w:rsidRPr="00B87B2D" w:rsidRDefault="004E7E27" w:rsidP="0079428F">
            <w:pPr>
              <w:spacing w:before="60" w:after="60" w:line="240" w:lineRule="auto"/>
              <w:jc w:val="both"/>
              <w:rPr>
                <w:sz w:val="26"/>
                <w:szCs w:val="26"/>
              </w:rPr>
            </w:pPr>
            <w:r w:rsidRPr="00B87B2D">
              <w:rPr>
                <w:sz w:val="26"/>
                <w:szCs w:val="26"/>
              </w:rPr>
              <w:t>Bầu 22 x 25 hoặc tương đương</w:t>
            </w:r>
          </w:p>
        </w:tc>
        <w:tc>
          <w:tcPr>
            <w:tcW w:w="736" w:type="pct"/>
            <w:gridSpan w:val="3"/>
            <w:vAlign w:val="center"/>
            <w:hideMark/>
          </w:tcPr>
          <w:p w14:paraId="1AA62EEB" w14:textId="77777777" w:rsidR="004E7E27" w:rsidRPr="00B87B2D" w:rsidRDefault="004E7E27" w:rsidP="0079428F">
            <w:pPr>
              <w:spacing w:before="60" w:after="60" w:line="240" w:lineRule="auto"/>
              <w:jc w:val="center"/>
              <w:rPr>
                <w:sz w:val="26"/>
                <w:szCs w:val="26"/>
              </w:rPr>
            </w:pPr>
            <w:r w:rsidRPr="00B87B2D">
              <w:rPr>
                <w:rFonts w:eastAsia="Calibri"/>
                <w:sz w:val="26"/>
                <w:szCs w:val="26"/>
              </w:rPr>
              <w:t>Bầu/công</w:t>
            </w:r>
          </w:p>
        </w:tc>
        <w:tc>
          <w:tcPr>
            <w:tcW w:w="514" w:type="pct"/>
            <w:vAlign w:val="center"/>
            <w:hideMark/>
          </w:tcPr>
          <w:p w14:paraId="7462B586" w14:textId="627BD038" w:rsidR="004E7E27" w:rsidRPr="00334E32" w:rsidRDefault="0074397D" w:rsidP="0079428F">
            <w:pPr>
              <w:spacing w:before="60" w:after="60" w:line="240" w:lineRule="auto"/>
              <w:jc w:val="right"/>
              <w:rPr>
                <w:sz w:val="26"/>
                <w:szCs w:val="26"/>
              </w:rPr>
            </w:pPr>
            <w:r w:rsidRPr="00334E32">
              <w:rPr>
                <w:rFonts w:eastAsia="Calibri"/>
                <w:sz w:val="26"/>
                <w:szCs w:val="26"/>
              </w:rPr>
              <w:t>1</w:t>
            </w:r>
            <w:r w:rsidR="004E7E27" w:rsidRPr="00334E32">
              <w:rPr>
                <w:rFonts w:eastAsia="Calibri"/>
                <w:sz w:val="26"/>
                <w:szCs w:val="26"/>
              </w:rPr>
              <w:t>50</w:t>
            </w:r>
          </w:p>
        </w:tc>
        <w:tc>
          <w:tcPr>
            <w:tcW w:w="1887" w:type="pct"/>
            <w:gridSpan w:val="2"/>
            <w:vMerge/>
            <w:vAlign w:val="center"/>
            <w:hideMark/>
          </w:tcPr>
          <w:p w14:paraId="09DAD2D0" w14:textId="77777777" w:rsidR="004E7E27" w:rsidRPr="00334E32" w:rsidRDefault="004E7E27" w:rsidP="0079428F">
            <w:pPr>
              <w:spacing w:before="60" w:after="60" w:line="240" w:lineRule="auto"/>
              <w:jc w:val="both"/>
              <w:rPr>
                <w:sz w:val="26"/>
                <w:szCs w:val="26"/>
              </w:rPr>
            </w:pPr>
          </w:p>
        </w:tc>
      </w:tr>
      <w:tr w:rsidR="00B87B2D" w:rsidRPr="00B87B2D" w14:paraId="47D7959C" w14:textId="77777777" w:rsidTr="0063498D">
        <w:trPr>
          <w:trHeight w:val="330"/>
        </w:trPr>
        <w:tc>
          <w:tcPr>
            <w:tcW w:w="545" w:type="pct"/>
            <w:vAlign w:val="center"/>
            <w:hideMark/>
          </w:tcPr>
          <w:p w14:paraId="76EB1F8A" w14:textId="77777777" w:rsidR="004E7E27" w:rsidRPr="00B87B2D" w:rsidRDefault="004E7E27" w:rsidP="0079428F">
            <w:pPr>
              <w:spacing w:before="60" w:after="60" w:line="240" w:lineRule="auto"/>
              <w:jc w:val="center"/>
              <w:rPr>
                <w:sz w:val="26"/>
                <w:szCs w:val="26"/>
              </w:rPr>
            </w:pPr>
            <w:r w:rsidRPr="00B87B2D">
              <w:rPr>
                <w:sz w:val="26"/>
                <w:szCs w:val="26"/>
              </w:rPr>
              <w:t>b</w:t>
            </w:r>
          </w:p>
        </w:tc>
        <w:tc>
          <w:tcPr>
            <w:tcW w:w="1318" w:type="pct"/>
            <w:vAlign w:val="center"/>
            <w:hideMark/>
          </w:tcPr>
          <w:p w14:paraId="3525F47C" w14:textId="77777777" w:rsidR="004E7E27" w:rsidRPr="00B87B2D" w:rsidRDefault="004E7E27" w:rsidP="0079428F">
            <w:pPr>
              <w:spacing w:before="60" w:after="60" w:line="240" w:lineRule="auto"/>
              <w:jc w:val="both"/>
              <w:rPr>
                <w:sz w:val="26"/>
                <w:szCs w:val="26"/>
              </w:rPr>
            </w:pPr>
            <w:r w:rsidRPr="00B87B2D">
              <w:rPr>
                <w:sz w:val="26"/>
                <w:szCs w:val="26"/>
              </w:rPr>
              <w:t>Bằng máy</w:t>
            </w:r>
          </w:p>
        </w:tc>
        <w:tc>
          <w:tcPr>
            <w:tcW w:w="736" w:type="pct"/>
            <w:gridSpan w:val="3"/>
            <w:vAlign w:val="center"/>
            <w:hideMark/>
          </w:tcPr>
          <w:p w14:paraId="0C20FC90" w14:textId="77777777" w:rsidR="004E7E27" w:rsidRPr="00B87B2D" w:rsidRDefault="004E7E27" w:rsidP="0079428F">
            <w:pPr>
              <w:spacing w:before="60" w:after="60" w:line="240" w:lineRule="auto"/>
              <w:jc w:val="center"/>
              <w:rPr>
                <w:sz w:val="26"/>
                <w:szCs w:val="26"/>
              </w:rPr>
            </w:pPr>
            <w:r w:rsidRPr="00B87B2D">
              <w:rPr>
                <w:sz w:val="26"/>
                <w:szCs w:val="26"/>
              </w:rPr>
              <w:t> </w:t>
            </w:r>
          </w:p>
        </w:tc>
        <w:tc>
          <w:tcPr>
            <w:tcW w:w="514" w:type="pct"/>
            <w:vAlign w:val="center"/>
            <w:hideMark/>
          </w:tcPr>
          <w:p w14:paraId="6885C6AC" w14:textId="77777777" w:rsidR="004E7E27" w:rsidRPr="00B87B2D" w:rsidRDefault="004E7E27" w:rsidP="0079428F">
            <w:pPr>
              <w:spacing w:before="60" w:after="60" w:line="240" w:lineRule="auto"/>
              <w:jc w:val="center"/>
              <w:rPr>
                <w:sz w:val="26"/>
                <w:szCs w:val="26"/>
              </w:rPr>
            </w:pPr>
            <w:r w:rsidRPr="00B87B2D">
              <w:rPr>
                <w:sz w:val="26"/>
                <w:szCs w:val="26"/>
              </w:rPr>
              <w:t> </w:t>
            </w:r>
          </w:p>
        </w:tc>
        <w:tc>
          <w:tcPr>
            <w:tcW w:w="1887" w:type="pct"/>
            <w:gridSpan w:val="2"/>
            <w:vAlign w:val="center"/>
            <w:hideMark/>
          </w:tcPr>
          <w:p w14:paraId="6F23B4AF" w14:textId="77777777" w:rsidR="004E7E27" w:rsidRPr="00B87B2D" w:rsidRDefault="004E7E27" w:rsidP="0079428F">
            <w:pPr>
              <w:spacing w:before="60" w:after="60" w:line="240" w:lineRule="auto"/>
              <w:jc w:val="both"/>
              <w:rPr>
                <w:sz w:val="26"/>
                <w:szCs w:val="26"/>
              </w:rPr>
            </w:pPr>
            <w:r w:rsidRPr="00B87B2D">
              <w:rPr>
                <w:sz w:val="26"/>
                <w:szCs w:val="26"/>
              </w:rPr>
              <w:t> </w:t>
            </w:r>
          </w:p>
        </w:tc>
      </w:tr>
      <w:tr w:rsidR="00B87B2D" w:rsidRPr="00B87B2D" w14:paraId="54D4ADA0" w14:textId="77777777" w:rsidTr="0063498D">
        <w:trPr>
          <w:trHeight w:val="660"/>
        </w:trPr>
        <w:tc>
          <w:tcPr>
            <w:tcW w:w="545" w:type="pct"/>
            <w:vAlign w:val="center"/>
            <w:hideMark/>
          </w:tcPr>
          <w:p w14:paraId="34935B36" w14:textId="77777777" w:rsidR="004E7E27" w:rsidRPr="00B87B2D" w:rsidRDefault="004E7E27" w:rsidP="0079428F">
            <w:pPr>
              <w:spacing w:before="60" w:after="60" w:line="240" w:lineRule="auto"/>
              <w:rPr>
                <w:sz w:val="26"/>
                <w:szCs w:val="26"/>
              </w:rPr>
            </w:pPr>
            <w:r w:rsidRPr="00B87B2D">
              <w:rPr>
                <w:sz w:val="26"/>
                <w:szCs w:val="26"/>
              </w:rPr>
              <w:t>VU.65</w:t>
            </w:r>
          </w:p>
        </w:tc>
        <w:tc>
          <w:tcPr>
            <w:tcW w:w="1318" w:type="pct"/>
            <w:vAlign w:val="center"/>
            <w:hideMark/>
          </w:tcPr>
          <w:p w14:paraId="141F02C8" w14:textId="77777777" w:rsidR="004E7E27" w:rsidRPr="00B87B2D" w:rsidRDefault="004E7E27" w:rsidP="0079428F">
            <w:pPr>
              <w:spacing w:before="60" w:after="60" w:line="240" w:lineRule="auto"/>
              <w:jc w:val="both"/>
              <w:rPr>
                <w:sz w:val="26"/>
                <w:szCs w:val="26"/>
              </w:rPr>
            </w:pPr>
            <w:r w:rsidRPr="00B87B2D">
              <w:rPr>
                <w:sz w:val="26"/>
                <w:szCs w:val="26"/>
              </w:rPr>
              <w:t>Bầu siêu nhẹ 7x9 hoặc tương đương</w:t>
            </w:r>
          </w:p>
        </w:tc>
        <w:tc>
          <w:tcPr>
            <w:tcW w:w="736" w:type="pct"/>
            <w:gridSpan w:val="3"/>
            <w:vAlign w:val="center"/>
            <w:hideMark/>
          </w:tcPr>
          <w:p w14:paraId="04BA762C" w14:textId="77777777" w:rsidR="004E7E27" w:rsidRPr="00B87B2D" w:rsidRDefault="004E7E27" w:rsidP="0079428F">
            <w:pPr>
              <w:spacing w:before="60" w:after="60" w:line="240" w:lineRule="auto"/>
              <w:jc w:val="center"/>
              <w:rPr>
                <w:sz w:val="26"/>
                <w:szCs w:val="26"/>
              </w:rPr>
            </w:pPr>
            <w:r w:rsidRPr="00B87B2D">
              <w:rPr>
                <w:rFonts w:eastAsia="Calibri"/>
                <w:sz w:val="26"/>
                <w:szCs w:val="26"/>
              </w:rPr>
              <w:t>Bầu/công</w:t>
            </w:r>
          </w:p>
        </w:tc>
        <w:tc>
          <w:tcPr>
            <w:tcW w:w="514" w:type="pct"/>
            <w:vAlign w:val="center"/>
            <w:hideMark/>
          </w:tcPr>
          <w:p w14:paraId="00541C5A" w14:textId="77777777" w:rsidR="004E7E27" w:rsidRPr="00B87B2D" w:rsidRDefault="004E7E27" w:rsidP="0079428F">
            <w:pPr>
              <w:spacing w:before="60" w:after="60" w:line="240" w:lineRule="auto"/>
              <w:jc w:val="center"/>
              <w:rPr>
                <w:sz w:val="26"/>
                <w:szCs w:val="26"/>
              </w:rPr>
            </w:pPr>
            <w:r w:rsidRPr="00B87B2D">
              <w:rPr>
                <w:rFonts w:eastAsia="Calibri"/>
                <w:sz w:val="26"/>
                <w:szCs w:val="26"/>
              </w:rPr>
              <w:t>11.200</w:t>
            </w:r>
          </w:p>
        </w:tc>
        <w:tc>
          <w:tcPr>
            <w:tcW w:w="1887" w:type="pct"/>
            <w:gridSpan w:val="2"/>
            <w:vMerge w:val="restart"/>
            <w:vAlign w:val="center"/>
            <w:hideMark/>
          </w:tcPr>
          <w:p w14:paraId="35D05C2C" w14:textId="77777777" w:rsidR="004E7E27" w:rsidRPr="00B87B2D" w:rsidRDefault="004E7E27" w:rsidP="0079428F">
            <w:pPr>
              <w:spacing w:before="60" w:after="60" w:line="240" w:lineRule="auto"/>
              <w:jc w:val="both"/>
              <w:rPr>
                <w:sz w:val="26"/>
                <w:szCs w:val="26"/>
              </w:rPr>
            </w:pPr>
            <w:r w:rsidRPr="00B87B2D">
              <w:rPr>
                <w:sz w:val="26"/>
                <w:szCs w:val="26"/>
              </w:rPr>
              <w:t> </w:t>
            </w:r>
          </w:p>
          <w:p w14:paraId="156CD5A9" w14:textId="77777777" w:rsidR="004E7E27" w:rsidRPr="00B87B2D" w:rsidRDefault="004E7E27" w:rsidP="0079428F">
            <w:pPr>
              <w:spacing w:before="60" w:after="60" w:line="240" w:lineRule="auto"/>
              <w:jc w:val="both"/>
              <w:rPr>
                <w:sz w:val="26"/>
                <w:szCs w:val="26"/>
              </w:rPr>
            </w:pPr>
            <w:r w:rsidRPr="00B87B2D">
              <w:rPr>
                <w:sz w:val="26"/>
                <w:szCs w:val="26"/>
              </w:rPr>
              <w:lastRenderedPageBreak/>
              <w:t>Nhồi hỗn hợp vào bầu, xếp bầu vào luống, chèn vỏ xoa mặt luống</w:t>
            </w:r>
          </w:p>
          <w:p w14:paraId="0B4D75CF" w14:textId="77777777" w:rsidR="004E7E27" w:rsidRPr="00B87B2D" w:rsidRDefault="004E7E27" w:rsidP="0079428F">
            <w:pPr>
              <w:spacing w:before="60" w:after="60" w:line="240" w:lineRule="auto"/>
              <w:jc w:val="both"/>
              <w:rPr>
                <w:sz w:val="26"/>
                <w:szCs w:val="26"/>
              </w:rPr>
            </w:pPr>
            <w:r w:rsidRPr="00B87B2D">
              <w:rPr>
                <w:sz w:val="26"/>
                <w:szCs w:val="26"/>
              </w:rPr>
              <w:t> </w:t>
            </w:r>
          </w:p>
          <w:p w14:paraId="35AD4FA1" w14:textId="77777777" w:rsidR="004E7E27" w:rsidRPr="00B87B2D" w:rsidRDefault="004E7E27" w:rsidP="0079428F">
            <w:pPr>
              <w:spacing w:before="60" w:after="60" w:line="240" w:lineRule="auto"/>
              <w:jc w:val="both"/>
              <w:rPr>
                <w:sz w:val="26"/>
                <w:szCs w:val="26"/>
              </w:rPr>
            </w:pPr>
            <w:r w:rsidRPr="00B87B2D">
              <w:rPr>
                <w:sz w:val="26"/>
                <w:szCs w:val="26"/>
              </w:rPr>
              <w:t> </w:t>
            </w:r>
          </w:p>
        </w:tc>
      </w:tr>
      <w:tr w:rsidR="00B87B2D" w:rsidRPr="00B87B2D" w14:paraId="2DAF8645" w14:textId="77777777" w:rsidTr="0063498D">
        <w:trPr>
          <w:trHeight w:val="660"/>
        </w:trPr>
        <w:tc>
          <w:tcPr>
            <w:tcW w:w="545" w:type="pct"/>
            <w:vAlign w:val="center"/>
            <w:hideMark/>
          </w:tcPr>
          <w:p w14:paraId="7E15C0AB" w14:textId="77777777" w:rsidR="004E7E27" w:rsidRPr="00B87B2D" w:rsidRDefault="004E7E27" w:rsidP="0079428F">
            <w:pPr>
              <w:spacing w:before="60" w:after="60" w:line="240" w:lineRule="auto"/>
              <w:rPr>
                <w:sz w:val="26"/>
                <w:szCs w:val="26"/>
              </w:rPr>
            </w:pPr>
            <w:r w:rsidRPr="00B87B2D">
              <w:rPr>
                <w:sz w:val="26"/>
                <w:szCs w:val="26"/>
              </w:rPr>
              <w:lastRenderedPageBreak/>
              <w:t>VU.66</w:t>
            </w:r>
          </w:p>
        </w:tc>
        <w:tc>
          <w:tcPr>
            <w:tcW w:w="1318" w:type="pct"/>
            <w:vAlign w:val="center"/>
            <w:hideMark/>
          </w:tcPr>
          <w:p w14:paraId="238D4F64" w14:textId="77777777" w:rsidR="004E7E27" w:rsidRPr="00B87B2D" w:rsidRDefault="004E7E27" w:rsidP="0079428F">
            <w:pPr>
              <w:spacing w:before="60" w:after="60" w:line="240" w:lineRule="auto"/>
              <w:jc w:val="both"/>
              <w:rPr>
                <w:sz w:val="26"/>
                <w:szCs w:val="26"/>
              </w:rPr>
            </w:pPr>
            <w:r w:rsidRPr="00B87B2D">
              <w:rPr>
                <w:sz w:val="26"/>
                <w:szCs w:val="26"/>
              </w:rPr>
              <w:t>Bầu 7x12 hoặc tương đương</w:t>
            </w:r>
          </w:p>
        </w:tc>
        <w:tc>
          <w:tcPr>
            <w:tcW w:w="736" w:type="pct"/>
            <w:gridSpan w:val="3"/>
            <w:vAlign w:val="center"/>
            <w:hideMark/>
          </w:tcPr>
          <w:p w14:paraId="7F2B7F20" w14:textId="77777777" w:rsidR="004E7E27" w:rsidRPr="00B87B2D" w:rsidRDefault="004E7E27" w:rsidP="0079428F">
            <w:pPr>
              <w:spacing w:before="60" w:after="60" w:line="240" w:lineRule="auto"/>
              <w:jc w:val="center"/>
              <w:rPr>
                <w:sz w:val="26"/>
                <w:szCs w:val="26"/>
              </w:rPr>
            </w:pPr>
            <w:r w:rsidRPr="00B87B2D">
              <w:rPr>
                <w:rFonts w:eastAsia="Calibri"/>
                <w:sz w:val="26"/>
                <w:szCs w:val="26"/>
              </w:rPr>
              <w:t>Bầu/công</w:t>
            </w:r>
          </w:p>
        </w:tc>
        <w:tc>
          <w:tcPr>
            <w:tcW w:w="514" w:type="pct"/>
            <w:vAlign w:val="center"/>
            <w:hideMark/>
          </w:tcPr>
          <w:p w14:paraId="42B8D99F" w14:textId="77777777" w:rsidR="004E7E27" w:rsidRPr="00B87B2D" w:rsidRDefault="004E7E27" w:rsidP="0079428F">
            <w:pPr>
              <w:spacing w:before="60" w:after="60" w:line="240" w:lineRule="auto"/>
              <w:jc w:val="right"/>
              <w:rPr>
                <w:sz w:val="26"/>
                <w:szCs w:val="26"/>
              </w:rPr>
            </w:pPr>
            <w:r w:rsidRPr="00B87B2D">
              <w:rPr>
                <w:rFonts w:eastAsia="Calibri"/>
                <w:sz w:val="26"/>
                <w:szCs w:val="26"/>
              </w:rPr>
              <w:t>9.880</w:t>
            </w:r>
          </w:p>
        </w:tc>
        <w:tc>
          <w:tcPr>
            <w:tcW w:w="1887" w:type="pct"/>
            <w:gridSpan w:val="2"/>
            <w:vMerge/>
            <w:vAlign w:val="center"/>
            <w:hideMark/>
          </w:tcPr>
          <w:p w14:paraId="48819149" w14:textId="77777777" w:rsidR="004E7E27" w:rsidRPr="00B87B2D" w:rsidRDefault="004E7E27" w:rsidP="0079428F">
            <w:pPr>
              <w:spacing w:before="60" w:after="60" w:line="240" w:lineRule="auto"/>
              <w:jc w:val="both"/>
              <w:rPr>
                <w:sz w:val="26"/>
                <w:szCs w:val="26"/>
              </w:rPr>
            </w:pPr>
          </w:p>
        </w:tc>
      </w:tr>
      <w:tr w:rsidR="00B87B2D" w:rsidRPr="00B87B2D" w14:paraId="32DDCEF8" w14:textId="77777777" w:rsidTr="0063498D">
        <w:trPr>
          <w:trHeight w:val="660"/>
        </w:trPr>
        <w:tc>
          <w:tcPr>
            <w:tcW w:w="545" w:type="pct"/>
            <w:vAlign w:val="center"/>
            <w:hideMark/>
          </w:tcPr>
          <w:p w14:paraId="41BEDC5C" w14:textId="77777777" w:rsidR="004E7E27" w:rsidRPr="00B87B2D" w:rsidRDefault="004E7E27" w:rsidP="0079428F">
            <w:pPr>
              <w:spacing w:before="60" w:after="60" w:line="240" w:lineRule="auto"/>
              <w:rPr>
                <w:sz w:val="26"/>
                <w:szCs w:val="26"/>
              </w:rPr>
            </w:pPr>
            <w:r w:rsidRPr="00B87B2D">
              <w:rPr>
                <w:sz w:val="26"/>
                <w:szCs w:val="26"/>
              </w:rPr>
              <w:t>VU.67</w:t>
            </w:r>
          </w:p>
        </w:tc>
        <w:tc>
          <w:tcPr>
            <w:tcW w:w="1318" w:type="pct"/>
            <w:vAlign w:val="center"/>
            <w:hideMark/>
          </w:tcPr>
          <w:p w14:paraId="52188059" w14:textId="77777777" w:rsidR="004E7E27" w:rsidRPr="00B87B2D" w:rsidRDefault="004E7E27" w:rsidP="0079428F">
            <w:pPr>
              <w:spacing w:before="60" w:after="60" w:line="240" w:lineRule="auto"/>
              <w:jc w:val="both"/>
              <w:rPr>
                <w:sz w:val="26"/>
                <w:szCs w:val="26"/>
              </w:rPr>
            </w:pPr>
            <w:r w:rsidRPr="00B87B2D">
              <w:rPr>
                <w:sz w:val="26"/>
                <w:szCs w:val="26"/>
              </w:rPr>
              <w:t>Bầu 9 x13 hoặc tương đương</w:t>
            </w:r>
          </w:p>
        </w:tc>
        <w:tc>
          <w:tcPr>
            <w:tcW w:w="736" w:type="pct"/>
            <w:gridSpan w:val="3"/>
            <w:vAlign w:val="center"/>
            <w:hideMark/>
          </w:tcPr>
          <w:p w14:paraId="1100C8C0" w14:textId="77777777" w:rsidR="004E7E27" w:rsidRPr="00B87B2D" w:rsidRDefault="004E7E27" w:rsidP="0079428F">
            <w:pPr>
              <w:spacing w:before="60" w:after="60" w:line="240" w:lineRule="auto"/>
              <w:rPr>
                <w:sz w:val="26"/>
                <w:szCs w:val="26"/>
              </w:rPr>
            </w:pPr>
            <w:r w:rsidRPr="00B87B2D">
              <w:rPr>
                <w:rFonts w:eastAsia="Calibri"/>
                <w:sz w:val="26"/>
                <w:szCs w:val="26"/>
              </w:rPr>
              <w:t>Bầu/công</w:t>
            </w:r>
          </w:p>
        </w:tc>
        <w:tc>
          <w:tcPr>
            <w:tcW w:w="514" w:type="pct"/>
            <w:vAlign w:val="center"/>
            <w:hideMark/>
          </w:tcPr>
          <w:p w14:paraId="66222F3C" w14:textId="77777777" w:rsidR="004E7E27" w:rsidRPr="00B87B2D" w:rsidRDefault="004E7E27" w:rsidP="0079428F">
            <w:pPr>
              <w:spacing w:before="60" w:after="60" w:line="240" w:lineRule="auto"/>
              <w:jc w:val="right"/>
              <w:rPr>
                <w:sz w:val="26"/>
                <w:szCs w:val="26"/>
              </w:rPr>
            </w:pPr>
            <w:r w:rsidRPr="00B87B2D">
              <w:rPr>
                <w:rFonts w:eastAsia="Calibri"/>
                <w:sz w:val="26"/>
                <w:szCs w:val="26"/>
              </w:rPr>
              <w:t>9.100</w:t>
            </w:r>
          </w:p>
        </w:tc>
        <w:tc>
          <w:tcPr>
            <w:tcW w:w="1887" w:type="pct"/>
            <w:gridSpan w:val="2"/>
            <w:vMerge/>
            <w:vAlign w:val="center"/>
            <w:hideMark/>
          </w:tcPr>
          <w:p w14:paraId="487B078F" w14:textId="77777777" w:rsidR="004E7E27" w:rsidRPr="00B87B2D" w:rsidRDefault="004E7E27" w:rsidP="0079428F">
            <w:pPr>
              <w:spacing w:before="60" w:after="60" w:line="240" w:lineRule="auto"/>
              <w:jc w:val="both"/>
              <w:rPr>
                <w:sz w:val="26"/>
                <w:szCs w:val="26"/>
              </w:rPr>
            </w:pPr>
          </w:p>
        </w:tc>
      </w:tr>
      <w:tr w:rsidR="00B87B2D" w:rsidRPr="00B87B2D" w14:paraId="13017288" w14:textId="77777777" w:rsidTr="0063498D">
        <w:trPr>
          <w:trHeight w:val="660"/>
        </w:trPr>
        <w:tc>
          <w:tcPr>
            <w:tcW w:w="545" w:type="pct"/>
            <w:vAlign w:val="center"/>
            <w:hideMark/>
          </w:tcPr>
          <w:p w14:paraId="0259C7A8" w14:textId="77777777" w:rsidR="004E7E27" w:rsidRPr="00B87B2D" w:rsidRDefault="004E7E27" w:rsidP="0079428F">
            <w:pPr>
              <w:spacing w:before="60" w:after="60" w:line="240" w:lineRule="auto"/>
              <w:rPr>
                <w:sz w:val="26"/>
                <w:szCs w:val="26"/>
              </w:rPr>
            </w:pPr>
            <w:r w:rsidRPr="00B87B2D">
              <w:rPr>
                <w:sz w:val="26"/>
                <w:szCs w:val="26"/>
              </w:rPr>
              <w:t>VU.68</w:t>
            </w:r>
          </w:p>
        </w:tc>
        <w:tc>
          <w:tcPr>
            <w:tcW w:w="1318" w:type="pct"/>
            <w:vAlign w:val="center"/>
            <w:hideMark/>
          </w:tcPr>
          <w:p w14:paraId="494D170D" w14:textId="77777777" w:rsidR="004E7E27" w:rsidRPr="00B87B2D" w:rsidRDefault="004E7E27" w:rsidP="0079428F">
            <w:pPr>
              <w:spacing w:before="60" w:after="60" w:line="240" w:lineRule="auto"/>
              <w:jc w:val="both"/>
              <w:rPr>
                <w:sz w:val="26"/>
                <w:szCs w:val="26"/>
              </w:rPr>
            </w:pPr>
            <w:r w:rsidRPr="00B87B2D">
              <w:rPr>
                <w:sz w:val="26"/>
                <w:szCs w:val="26"/>
              </w:rPr>
              <w:t>Bầu 10 x15 hoặc tương đương</w:t>
            </w:r>
          </w:p>
        </w:tc>
        <w:tc>
          <w:tcPr>
            <w:tcW w:w="736" w:type="pct"/>
            <w:gridSpan w:val="3"/>
            <w:vAlign w:val="center"/>
            <w:hideMark/>
          </w:tcPr>
          <w:p w14:paraId="2D7A2F35" w14:textId="77777777" w:rsidR="004E7E27" w:rsidRPr="00B87B2D" w:rsidRDefault="004E7E27" w:rsidP="0079428F">
            <w:pPr>
              <w:spacing w:before="60" w:after="60" w:line="240" w:lineRule="auto"/>
              <w:rPr>
                <w:sz w:val="26"/>
                <w:szCs w:val="26"/>
              </w:rPr>
            </w:pPr>
            <w:r w:rsidRPr="00B87B2D">
              <w:rPr>
                <w:rFonts w:eastAsia="Calibri"/>
                <w:sz w:val="26"/>
                <w:szCs w:val="26"/>
              </w:rPr>
              <w:t>Bầu/công</w:t>
            </w:r>
          </w:p>
        </w:tc>
        <w:tc>
          <w:tcPr>
            <w:tcW w:w="514" w:type="pct"/>
            <w:vAlign w:val="center"/>
            <w:hideMark/>
          </w:tcPr>
          <w:p w14:paraId="4371DACC" w14:textId="77777777" w:rsidR="004E7E27" w:rsidRPr="00B87B2D" w:rsidRDefault="004E7E27" w:rsidP="0079428F">
            <w:pPr>
              <w:spacing w:before="60" w:after="60" w:line="240" w:lineRule="auto"/>
              <w:jc w:val="right"/>
              <w:rPr>
                <w:sz w:val="26"/>
                <w:szCs w:val="26"/>
              </w:rPr>
            </w:pPr>
            <w:r w:rsidRPr="00B87B2D">
              <w:rPr>
                <w:rFonts w:eastAsia="Calibri"/>
                <w:sz w:val="26"/>
                <w:szCs w:val="26"/>
              </w:rPr>
              <w:t>7.200</w:t>
            </w:r>
          </w:p>
        </w:tc>
        <w:tc>
          <w:tcPr>
            <w:tcW w:w="1887" w:type="pct"/>
            <w:gridSpan w:val="2"/>
            <w:vMerge/>
            <w:vAlign w:val="center"/>
            <w:hideMark/>
          </w:tcPr>
          <w:p w14:paraId="01E39616" w14:textId="77777777" w:rsidR="004E7E27" w:rsidRPr="00B87B2D" w:rsidRDefault="004E7E27" w:rsidP="0079428F">
            <w:pPr>
              <w:spacing w:before="60" w:after="60" w:line="240" w:lineRule="auto"/>
              <w:jc w:val="both"/>
              <w:rPr>
                <w:sz w:val="26"/>
                <w:szCs w:val="26"/>
              </w:rPr>
            </w:pPr>
          </w:p>
        </w:tc>
      </w:tr>
      <w:tr w:rsidR="00B87B2D" w:rsidRPr="00B87B2D" w14:paraId="3B94E296" w14:textId="77777777" w:rsidTr="0063498D">
        <w:trPr>
          <w:trHeight w:val="660"/>
        </w:trPr>
        <w:tc>
          <w:tcPr>
            <w:tcW w:w="545" w:type="pct"/>
            <w:vAlign w:val="center"/>
            <w:hideMark/>
          </w:tcPr>
          <w:p w14:paraId="39938926" w14:textId="77777777" w:rsidR="004E7E27" w:rsidRPr="00B87B2D" w:rsidRDefault="004E7E27" w:rsidP="0079428F">
            <w:pPr>
              <w:spacing w:before="60" w:after="60" w:line="240" w:lineRule="auto"/>
              <w:rPr>
                <w:sz w:val="26"/>
                <w:szCs w:val="26"/>
              </w:rPr>
            </w:pPr>
            <w:r w:rsidRPr="00B87B2D">
              <w:rPr>
                <w:sz w:val="26"/>
                <w:szCs w:val="26"/>
              </w:rPr>
              <w:t>VU.69</w:t>
            </w:r>
          </w:p>
        </w:tc>
        <w:tc>
          <w:tcPr>
            <w:tcW w:w="1318" w:type="pct"/>
            <w:vAlign w:val="center"/>
            <w:hideMark/>
          </w:tcPr>
          <w:p w14:paraId="6C015B0E" w14:textId="77777777" w:rsidR="004E7E27" w:rsidRPr="00B87B2D" w:rsidRDefault="004E7E27" w:rsidP="0079428F">
            <w:pPr>
              <w:spacing w:before="60" w:after="60" w:line="240" w:lineRule="auto"/>
              <w:jc w:val="both"/>
              <w:rPr>
                <w:sz w:val="26"/>
                <w:szCs w:val="26"/>
              </w:rPr>
            </w:pPr>
            <w:r w:rsidRPr="00B87B2D">
              <w:rPr>
                <w:sz w:val="26"/>
                <w:szCs w:val="26"/>
              </w:rPr>
              <w:t>Bầu 13 x18 hoặc tương đương</w:t>
            </w:r>
          </w:p>
        </w:tc>
        <w:tc>
          <w:tcPr>
            <w:tcW w:w="736" w:type="pct"/>
            <w:gridSpan w:val="3"/>
            <w:vAlign w:val="center"/>
            <w:hideMark/>
          </w:tcPr>
          <w:p w14:paraId="0B0F29A4" w14:textId="77777777" w:rsidR="004E7E27" w:rsidRPr="00B87B2D" w:rsidRDefault="004E7E27" w:rsidP="0079428F">
            <w:pPr>
              <w:spacing w:before="60" w:after="60" w:line="240" w:lineRule="auto"/>
              <w:rPr>
                <w:sz w:val="26"/>
                <w:szCs w:val="26"/>
              </w:rPr>
            </w:pPr>
            <w:r w:rsidRPr="00B87B2D">
              <w:rPr>
                <w:rFonts w:eastAsia="Calibri"/>
                <w:sz w:val="26"/>
                <w:szCs w:val="26"/>
              </w:rPr>
              <w:t>Bầu/công</w:t>
            </w:r>
          </w:p>
        </w:tc>
        <w:tc>
          <w:tcPr>
            <w:tcW w:w="514" w:type="pct"/>
            <w:vAlign w:val="center"/>
            <w:hideMark/>
          </w:tcPr>
          <w:p w14:paraId="5FBD2E4D" w14:textId="77777777" w:rsidR="004E7E27" w:rsidRPr="00B87B2D" w:rsidRDefault="004E7E27" w:rsidP="0079428F">
            <w:pPr>
              <w:spacing w:before="60" w:after="60" w:line="240" w:lineRule="auto"/>
              <w:jc w:val="right"/>
              <w:rPr>
                <w:sz w:val="26"/>
                <w:szCs w:val="26"/>
              </w:rPr>
            </w:pPr>
            <w:r w:rsidRPr="00B87B2D">
              <w:rPr>
                <w:rFonts w:eastAsia="Calibri"/>
                <w:sz w:val="26"/>
                <w:szCs w:val="26"/>
              </w:rPr>
              <w:t>6.000</w:t>
            </w:r>
          </w:p>
        </w:tc>
        <w:tc>
          <w:tcPr>
            <w:tcW w:w="1887" w:type="pct"/>
            <w:gridSpan w:val="2"/>
            <w:vMerge/>
            <w:vAlign w:val="center"/>
            <w:hideMark/>
          </w:tcPr>
          <w:p w14:paraId="77A622E0" w14:textId="77777777" w:rsidR="004E7E27" w:rsidRPr="00B87B2D" w:rsidRDefault="004E7E27" w:rsidP="0079428F">
            <w:pPr>
              <w:spacing w:before="60" w:after="60" w:line="240" w:lineRule="auto"/>
              <w:jc w:val="both"/>
              <w:rPr>
                <w:sz w:val="26"/>
                <w:szCs w:val="26"/>
              </w:rPr>
            </w:pPr>
          </w:p>
        </w:tc>
      </w:tr>
      <w:tr w:rsidR="00B87B2D" w:rsidRPr="00B87B2D" w14:paraId="67567A11" w14:textId="77777777" w:rsidTr="0063498D">
        <w:trPr>
          <w:trHeight w:val="660"/>
        </w:trPr>
        <w:tc>
          <w:tcPr>
            <w:tcW w:w="545" w:type="pct"/>
            <w:vAlign w:val="center"/>
            <w:hideMark/>
          </w:tcPr>
          <w:p w14:paraId="59C56E08" w14:textId="77777777" w:rsidR="004E7E27" w:rsidRPr="00B87B2D" w:rsidRDefault="004E7E27" w:rsidP="0079428F">
            <w:pPr>
              <w:spacing w:before="60" w:after="60" w:line="240" w:lineRule="auto"/>
              <w:rPr>
                <w:sz w:val="26"/>
                <w:szCs w:val="26"/>
              </w:rPr>
            </w:pPr>
            <w:r w:rsidRPr="00B87B2D">
              <w:rPr>
                <w:sz w:val="26"/>
                <w:szCs w:val="26"/>
              </w:rPr>
              <w:t>VU.70</w:t>
            </w:r>
          </w:p>
        </w:tc>
        <w:tc>
          <w:tcPr>
            <w:tcW w:w="1318" w:type="pct"/>
            <w:vAlign w:val="center"/>
            <w:hideMark/>
          </w:tcPr>
          <w:p w14:paraId="061B0512" w14:textId="77777777" w:rsidR="004E7E27" w:rsidRPr="00B87B2D" w:rsidRDefault="004E7E27" w:rsidP="0079428F">
            <w:pPr>
              <w:spacing w:before="60" w:after="60" w:line="240" w:lineRule="auto"/>
              <w:jc w:val="both"/>
              <w:rPr>
                <w:sz w:val="26"/>
                <w:szCs w:val="26"/>
              </w:rPr>
            </w:pPr>
            <w:r w:rsidRPr="00B87B2D">
              <w:rPr>
                <w:sz w:val="26"/>
                <w:szCs w:val="26"/>
              </w:rPr>
              <w:t>Bầu 18 x 22 hoặc tương đương</w:t>
            </w:r>
          </w:p>
        </w:tc>
        <w:tc>
          <w:tcPr>
            <w:tcW w:w="736" w:type="pct"/>
            <w:gridSpan w:val="3"/>
            <w:vAlign w:val="center"/>
            <w:hideMark/>
          </w:tcPr>
          <w:p w14:paraId="559E470C" w14:textId="77777777" w:rsidR="004E7E27" w:rsidRPr="00B87B2D" w:rsidRDefault="004E7E27" w:rsidP="0079428F">
            <w:pPr>
              <w:spacing w:before="60" w:after="60" w:line="240" w:lineRule="auto"/>
              <w:jc w:val="center"/>
              <w:rPr>
                <w:sz w:val="26"/>
                <w:szCs w:val="26"/>
              </w:rPr>
            </w:pPr>
            <w:r w:rsidRPr="00B87B2D">
              <w:rPr>
                <w:rFonts w:eastAsia="Calibri"/>
                <w:sz w:val="26"/>
                <w:szCs w:val="26"/>
              </w:rPr>
              <w:t>Bầu/công</w:t>
            </w:r>
          </w:p>
        </w:tc>
        <w:tc>
          <w:tcPr>
            <w:tcW w:w="514" w:type="pct"/>
            <w:vAlign w:val="center"/>
            <w:hideMark/>
          </w:tcPr>
          <w:p w14:paraId="34188A73" w14:textId="77777777" w:rsidR="004E7E27" w:rsidRPr="00B87B2D" w:rsidRDefault="004E7E27" w:rsidP="0079428F">
            <w:pPr>
              <w:spacing w:before="60" w:after="60" w:line="240" w:lineRule="auto"/>
              <w:jc w:val="right"/>
              <w:rPr>
                <w:sz w:val="26"/>
                <w:szCs w:val="26"/>
              </w:rPr>
            </w:pPr>
            <w:r w:rsidRPr="00B87B2D">
              <w:rPr>
                <w:rFonts w:eastAsia="Calibri"/>
                <w:sz w:val="26"/>
                <w:szCs w:val="26"/>
              </w:rPr>
              <w:t>5.400</w:t>
            </w:r>
          </w:p>
        </w:tc>
        <w:tc>
          <w:tcPr>
            <w:tcW w:w="1887" w:type="pct"/>
            <w:gridSpan w:val="2"/>
            <w:vMerge/>
            <w:vAlign w:val="center"/>
            <w:hideMark/>
          </w:tcPr>
          <w:p w14:paraId="2C84379E" w14:textId="77777777" w:rsidR="004E7E27" w:rsidRPr="00B87B2D" w:rsidRDefault="004E7E27" w:rsidP="0079428F">
            <w:pPr>
              <w:spacing w:before="60" w:after="60" w:line="240" w:lineRule="auto"/>
              <w:jc w:val="both"/>
              <w:rPr>
                <w:sz w:val="26"/>
                <w:szCs w:val="26"/>
              </w:rPr>
            </w:pPr>
          </w:p>
        </w:tc>
      </w:tr>
      <w:tr w:rsidR="00B87B2D" w:rsidRPr="00B87B2D" w14:paraId="6AF27F5D" w14:textId="77777777" w:rsidTr="0063498D">
        <w:trPr>
          <w:trHeight w:val="660"/>
        </w:trPr>
        <w:tc>
          <w:tcPr>
            <w:tcW w:w="545" w:type="pct"/>
            <w:vAlign w:val="center"/>
            <w:hideMark/>
          </w:tcPr>
          <w:p w14:paraId="7B95DDED" w14:textId="77777777" w:rsidR="004E7E27" w:rsidRPr="00B87B2D" w:rsidRDefault="004E7E27" w:rsidP="0079428F">
            <w:pPr>
              <w:spacing w:before="60" w:after="60" w:line="240" w:lineRule="auto"/>
              <w:rPr>
                <w:sz w:val="26"/>
                <w:szCs w:val="26"/>
              </w:rPr>
            </w:pPr>
            <w:r w:rsidRPr="00B87B2D">
              <w:rPr>
                <w:sz w:val="26"/>
                <w:szCs w:val="26"/>
              </w:rPr>
              <w:t>VU.71</w:t>
            </w:r>
          </w:p>
        </w:tc>
        <w:tc>
          <w:tcPr>
            <w:tcW w:w="1318" w:type="pct"/>
            <w:vAlign w:val="center"/>
            <w:hideMark/>
          </w:tcPr>
          <w:p w14:paraId="3F6FC1B0" w14:textId="77777777" w:rsidR="004E7E27" w:rsidRPr="00B87B2D" w:rsidRDefault="004E7E27" w:rsidP="0079428F">
            <w:pPr>
              <w:spacing w:before="60" w:after="60" w:line="240" w:lineRule="auto"/>
              <w:jc w:val="both"/>
              <w:rPr>
                <w:sz w:val="26"/>
                <w:szCs w:val="26"/>
              </w:rPr>
            </w:pPr>
            <w:r w:rsidRPr="00B87B2D">
              <w:rPr>
                <w:sz w:val="26"/>
                <w:szCs w:val="26"/>
              </w:rPr>
              <w:t>Bầu 22 x 25 hoặc tương đương</w:t>
            </w:r>
          </w:p>
        </w:tc>
        <w:tc>
          <w:tcPr>
            <w:tcW w:w="736" w:type="pct"/>
            <w:gridSpan w:val="3"/>
            <w:vAlign w:val="center"/>
            <w:hideMark/>
          </w:tcPr>
          <w:p w14:paraId="3D6648B1" w14:textId="77777777" w:rsidR="004E7E27" w:rsidRPr="00B87B2D" w:rsidRDefault="004E7E27" w:rsidP="0079428F">
            <w:pPr>
              <w:spacing w:before="60" w:after="60" w:line="240" w:lineRule="auto"/>
              <w:jc w:val="center"/>
              <w:rPr>
                <w:sz w:val="26"/>
                <w:szCs w:val="26"/>
              </w:rPr>
            </w:pPr>
            <w:r w:rsidRPr="00B87B2D">
              <w:rPr>
                <w:rFonts w:eastAsia="Calibri"/>
                <w:sz w:val="26"/>
                <w:szCs w:val="26"/>
              </w:rPr>
              <w:t>Bầu/công</w:t>
            </w:r>
          </w:p>
        </w:tc>
        <w:tc>
          <w:tcPr>
            <w:tcW w:w="514" w:type="pct"/>
            <w:vAlign w:val="center"/>
            <w:hideMark/>
          </w:tcPr>
          <w:p w14:paraId="17FF7A48" w14:textId="77777777" w:rsidR="004E7E27" w:rsidRPr="00B87B2D" w:rsidRDefault="004E7E27" w:rsidP="0079428F">
            <w:pPr>
              <w:spacing w:before="60" w:after="60" w:line="240" w:lineRule="auto"/>
              <w:jc w:val="right"/>
              <w:rPr>
                <w:sz w:val="26"/>
                <w:szCs w:val="26"/>
              </w:rPr>
            </w:pPr>
            <w:r w:rsidRPr="00B87B2D">
              <w:rPr>
                <w:rFonts w:eastAsia="Calibri"/>
                <w:sz w:val="26"/>
                <w:szCs w:val="26"/>
              </w:rPr>
              <w:t>11.200</w:t>
            </w:r>
          </w:p>
        </w:tc>
        <w:tc>
          <w:tcPr>
            <w:tcW w:w="1887" w:type="pct"/>
            <w:gridSpan w:val="2"/>
            <w:vMerge/>
            <w:vAlign w:val="center"/>
            <w:hideMark/>
          </w:tcPr>
          <w:p w14:paraId="3F02D6AD" w14:textId="77777777" w:rsidR="004E7E27" w:rsidRPr="00B87B2D" w:rsidRDefault="004E7E27" w:rsidP="0079428F">
            <w:pPr>
              <w:spacing w:before="60" w:after="60" w:line="240" w:lineRule="auto"/>
              <w:jc w:val="both"/>
              <w:rPr>
                <w:sz w:val="26"/>
                <w:szCs w:val="26"/>
              </w:rPr>
            </w:pPr>
          </w:p>
        </w:tc>
      </w:tr>
      <w:tr w:rsidR="00B87B2D" w:rsidRPr="00B87B2D" w14:paraId="3FECDA0A" w14:textId="77777777" w:rsidTr="004E7E27">
        <w:trPr>
          <w:trHeight w:val="660"/>
        </w:trPr>
        <w:tc>
          <w:tcPr>
            <w:tcW w:w="547" w:type="pct"/>
            <w:vAlign w:val="center"/>
            <w:hideMark/>
          </w:tcPr>
          <w:p w14:paraId="740D0ECA" w14:textId="77777777" w:rsidR="004E7E27" w:rsidRPr="00B87B2D" w:rsidRDefault="004E7E27" w:rsidP="0079428F">
            <w:pPr>
              <w:spacing w:after="0" w:line="240" w:lineRule="auto"/>
              <w:jc w:val="center"/>
              <w:rPr>
                <w:b/>
                <w:bCs/>
                <w:sz w:val="26"/>
                <w:szCs w:val="26"/>
              </w:rPr>
            </w:pPr>
            <w:r w:rsidRPr="00B87B2D">
              <w:rPr>
                <w:b/>
                <w:bCs/>
                <w:sz w:val="26"/>
                <w:szCs w:val="26"/>
              </w:rPr>
              <w:t>II</w:t>
            </w:r>
          </w:p>
        </w:tc>
        <w:tc>
          <w:tcPr>
            <w:tcW w:w="1328" w:type="pct"/>
            <w:gridSpan w:val="2"/>
            <w:vAlign w:val="center"/>
            <w:hideMark/>
          </w:tcPr>
          <w:p w14:paraId="33FD4CE6" w14:textId="77777777" w:rsidR="004E7E27" w:rsidRPr="00B87B2D" w:rsidRDefault="004E7E27" w:rsidP="0079428F">
            <w:pPr>
              <w:spacing w:after="0" w:line="240" w:lineRule="auto"/>
              <w:jc w:val="both"/>
              <w:rPr>
                <w:b/>
                <w:bCs/>
                <w:sz w:val="26"/>
                <w:szCs w:val="26"/>
              </w:rPr>
            </w:pPr>
            <w:r w:rsidRPr="00B87B2D">
              <w:rPr>
                <w:b/>
                <w:bCs/>
                <w:sz w:val="26"/>
                <w:szCs w:val="26"/>
              </w:rPr>
              <w:t>Gieo hạt, cấy cây, giâm hom, ghép cây</w:t>
            </w:r>
          </w:p>
        </w:tc>
        <w:tc>
          <w:tcPr>
            <w:tcW w:w="703" w:type="pct"/>
            <w:vAlign w:val="center"/>
            <w:hideMark/>
          </w:tcPr>
          <w:p w14:paraId="177BF497" w14:textId="77777777" w:rsidR="004E7E27" w:rsidRPr="00B87B2D" w:rsidRDefault="004E7E27" w:rsidP="0079428F">
            <w:pPr>
              <w:spacing w:after="0" w:line="240" w:lineRule="auto"/>
              <w:jc w:val="center"/>
              <w:rPr>
                <w:b/>
                <w:bCs/>
                <w:sz w:val="26"/>
                <w:szCs w:val="26"/>
              </w:rPr>
            </w:pPr>
            <w:r w:rsidRPr="00B87B2D">
              <w:rPr>
                <w:b/>
                <w:bCs/>
                <w:sz w:val="26"/>
                <w:szCs w:val="26"/>
              </w:rPr>
              <w:t> </w:t>
            </w:r>
          </w:p>
        </w:tc>
        <w:tc>
          <w:tcPr>
            <w:tcW w:w="546" w:type="pct"/>
            <w:gridSpan w:val="3"/>
            <w:vAlign w:val="center"/>
            <w:hideMark/>
          </w:tcPr>
          <w:p w14:paraId="096300F4" w14:textId="77777777" w:rsidR="004E7E27" w:rsidRPr="00B87B2D" w:rsidRDefault="004E7E27" w:rsidP="0079428F">
            <w:pPr>
              <w:spacing w:after="0" w:line="240" w:lineRule="auto"/>
              <w:jc w:val="center"/>
              <w:rPr>
                <w:b/>
                <w:bCs/>
                <w:sz w:val="26"/>
                <w:szCs w:val="26"/>
              </w:rPr>
            </w:pPr>
            <w:r w:rsidRPr="00B87B2D">
              <w:rPr>
                <w:b/>
                <w:bCs/>
                <w:sz w:val="26"/>
                <w:szCs w:val="26"/>
              </w:rPr>
              <w:t> </w:t>
            </w:r>
          </w:p>
        </w:tc>
        <w:tc>
          <w:tcPr>
            <w:tcW w:w="1876" w:type="pct"/>
            <w:vAlign w:val="center"/>
            <w:hideMark/>
          </w:tcPr>
          <w:p w14:paraId="362837AE" w14:textId="77777777" w:rsidR="004E7E27" w:rsidRPr="00B87B2D" w:rsidRDefault="004E7E27" w:rsidP="0079428F">
            <w:pPr>
              <w:spacing w:after="0" w:line="240" w:lineRule="auto"/>
              <w:jc w:val="both"/>
              <w:rPr>
                <w:b/>
                <w:bCs/>
                <w:sz w:val="26"/>
                <w:szCs w:val="26"/>
              </w:rPr>
            </w:pPr>
          </w:p>
        </w:tc>
      </w:tr>
      <w:tr w:rsidR="00B87B2D" w:rsidRPr="00B87B2D" w14:paraId="6FB18509" w14:textId="77777777" w:rsidTr="004E7E27">
        <w:trPr>
          <w:trHeight w:val="660"/>
        </w:trPr>
        <w:tc>
          <w:tcPr>
            <w:tcW w:w="547" w:type="pct"/>
            <w:vAlign w:val="center"/>
            <w:hideMark/>
          </w:tcPr>
          <w:p w14:paraId="7C758493" w14:textId="77777777" w:rsidR="004E7E27" w:rsidRPr="00B87B2D" w:rsidRDefault="004E7E27" w:rsidP="0079428F">
            <w:pPr>
              <w:spacing w:after="0" w:line="240" w:lineRule="auto"/>
              <w:jc w:val="center"/>
              <w:rPr>
                <w:sz w:val="26"/>
                <w:szCs w:val="26"/>
              </w:rPr>
            </w:pPr>
            <w:r w:rsidRPr="00B87B2D">
              <w:rPr>
                <w:sz w:val="26"/>
                <w:szCs w:val="26"/>
              </w:rPr>
              <w:t>VU.89</w:t>
            </w:r>
          </w:p>
        </w:tc>
        <w:tc>
          <w:tcPr>
            <w:tcW w:w="1328" w:type="pct"/>
            <w:gridSpan w:val="2"/>
            <w:vAlign w:val="center"/>
            <w:hideMark/>
          </w:tcPr>
          <w:p w14:paraId="436BFE87" w14:textId="42EFD860" w:rsidR="004E7E27" w:rsidRPr="00B87B2D" w:rsidRDefault="008B0324" w:rsidP="0079428F">
            <w:pPr>
              <w:spacing w:after="0" w:line="240" w:lineRule="auto"/>
              <w:jc w:val="both"/>
              <w:rPr>
                <w:sz w:val="26"/>
                <w:szCs w:val="26"/>
              </w:rPr>
            </w:pPr>
            <w:r>
              <w:rPr>
                <w:sz w:val="26"/>
                <w:szCs w:val="26"/>
              </w:rPr>
              <w:t>S</w:t>
            </w:r>
            <w:r w:rsidR="004E7E27" w:rsidRPr="00B87B2D">
              <w:rPr>
                <w:sz w:val="26"/>
                <w:szCs w:val="26"/>
              </w:rPr>
              <w:t>an nền, lên luống</w:t>
            </w:r>
          </w:p>
        </w:tc>
        <w:tc>
          <w:tcPr>
            <w:tcW w:w="703" w:type="pct"/>
            <w:vAlign w:val="center"/>
            <w:hideMark/>
          </w:tcPr>
          <w:p w14:paraId="21105617" w14:textId="77777777" w:rsidR="004E7E27" w:rsidRPr="00B87B2D" w:rsidRDefault="004E7E27" w:rsidP="0079428F">
            <w:pPr>
              <w:spacing w:after="0" w:line="240" w:lineRule="auto"/>
              <w:jc w:val="center"/>
              <w:rPr>
                <w:sz w:val="26"/>
                <w:szCs w:val="26"/>
              </w:rPr>
            </w:pPr>
            <w:r w:rsidRPr="00B87B2D">
              <w:rPr>
                <w:sz w:val="26"/>
                <w:szCs w:val="26"/>
              </w:rPr>
              <w:t>1000 cây/ công</w:t>
            </w:r>
          </w:p>
        </w:tc>
        <w:tc>
          <w:tcPr>
            <w:tcW w:w="546" w:type="pct"/>
            <w:gridSpan w:val="3"/>
            <w:vAlign w:val="center"/>
            <w:hideMark/>
          </w:tcPr>
          <w:p w14:paraId="0AC36A0E" w14:textId="77777777" w:rsidR="004E7E27" w:rsidRPr="00B87B2D" w:rsidRDefault="004E7E27" w:rsidP="0079428F">
            <w:pPr>
              <w:spacing w:after="0" w:line="240" w:lineRule="auto"/>
              <w:jc w:val="center"/>
              <w:rPr>
                <w:sz w:val="26"/>
                <w:szCs w:val="26"/>
              </w:rPr>
            </w:pPr>
            <w:r w:rsidRPr="00B87B2D">
              <w:rPr>
                <w:sz w:val="26"/>
                <w:szCs w:val="26"/>
              </w:rPr>
              <w:t>2</w:t>
            </w:r>
          </w:p>
        </w:tc>
        <w:tc>
          <w:tcPr>
            <w:tcW w:w="1876" w:type="pct"/>
            <w:vAlign w:val="center"/>
            <w:hideMark/>
          </w:tcPr>
          <w:p w14:paraId="05C84952" w14:textId="77777777" w:rsidR="004E7E27" w:rsidRPr="00B87B2D" w:rsidRDefault="004E7E27" w:rsidP="0079428F">
            <w:pPr>
              <w:spacing w:after="0" w:line="240" w:lineRule="auto"/>
              <w:jc w:val="both"/>
              <w:rPr>
                <w:sz w:val="26"/>
                <w:szCs w:val="26"/>
              </w:rPr>
            </w:pPr>
            <w:r w:rsidRPr="00B87B2D">
              <w:rPr>
                <w:sz w:val="26"/>
                <w:szCs w:val="26"/>
              </w:rPr>
              <w:t>Cuốc đất thành từng luống, đập nhỏ đất và gieo hạt trực tiếp lên mặt luống hoặc theo từng hàng, sàng đất lên mặt luồng, phủ vật liệu che ẩm, tưới nước</w:t>
            </w:r>
          </w:p>
        </w:tc>
      </w:tr>
      <w:tr w:rsidR="00B87B2D" w:rsidRPr="00B87B2D" w14:paraId="7BF49DF7" w14:textId="77777777" w:rsidTr="004E7E27">
        <w:trPr>
          <w:trHeight w:val="990"/>
        </w:trPr>
        <w:tc>
          <w:tcPr>
            <w:tcW w:w="547" w:type="pct"/>
            <w:vAlign w:val="center"/>
            <w:hideMark/>
          </w:tcPr>
          <w:p w14:paraId="08499798" w14:textId="77777777" w:rsidR="004E7E27" w:rsidRPr="00B87B2D" w:rsidRDefault="004E7E27" w:rsidP="0079428F">
            <w:pPr>
              <w:spacing w:after="0" w:line="240" w:lineRule="auto"/>
              <w:jc w:val="center"/>
              <w:rPr>
                <w:sz w:val="26"/>
                <w:szCs w:val="26"/>
              </w:rPr>
            </w:pPr>
            <w:r w:rsidRPr="00B87B2D">
              <w:rPr>
                <w:sz w:val="26"/>
                <w:szCs w:val="26"/>
              </w:rPr>
              <w:t>VU.90</w:t>
            </w:r>
          </w:p>
        </w:tc>
        <w:tc>
          <w:tcPr>
            <w:tcW w:w="1328" w:type="pct"/>
            <w:gridSpan w:val="2"/>
            <w:vAlign w:val="center"/>
            <w:hideMark/>
          </w:tcPr>
          <w:p w14:paraId="0A49564C" w14:textId="77777777" w:rsidR="004E7E27" w:rsidRPr="00B87B2D" w:rsidRDefault="004E7E27" w:rsidP="0079428F">
            <w:pPr>
              <w:spacing w:after="0" w:line="240" w:lineRule="auto"/>
              <w:jc w:val="both"/>
              <w:rPr>
                <w:sz w:val="26"/>
                <w:szCs w:val="26"/>
              </w:rPr>
            </w:pPr>
            <w:r w:rsidRPr="00B87B2D">
              <w:rPr>
                <w:sz w:val="26"/>
                <w:szCs w:val="26"/>
              </w:rPr>
              <w:t>Xử lý hạt giống</w:t>
            </w:r>
          </w:p>
        </w:tc>
        <w:tc>
          <w:tcPr>
            <w:tcW w:w="703" w:type="pct"/>
            <w:vAlign w:val="center"/>
            <w:hideMark/>
          </w:tcPr>
          <w:p w14:paraId="3A805E4D" w14:textId="77777777" w:rsidR="004E7E27" w:rsidRPr="00B87B2D" w:rsidRDefault="004E7E27" w:rsidP="0079428F">
            <w:pPr>
              <w:spacing w:after="0" w:line="240" w:lineRule="auto"/>
              <w:jc w:val="center"/>
              <w:rPr>
                <w:sz w:val="26"/>
                <w:szCs w:val="26"/>
              </w:rPr>
            </w:pPr>
            <w:r w:rsidRPr="00B87B2D">
              <w:rPr>
                <w:sz w:val="26"/>
                <w:szCs w:val="26"/>
              </w:rPr>
              <w:t>1000 cây/ công</w:t>
            </w:r>
          </w:p>
        </w:tc>
        <w:tc>
          <w:tcPr>
            <w:tcW w:w="546" w:type="pct"/>
            <w:gridSpan w:val="3"/>
            <w:vAlign w:val="center"/>
            <w:hideMark/>
          </w:tcPr>
          <w:p w14:paraId="69AE8EC1" w14:textId="77777777" w:rsidR="004E7E27" w:rsidRPr="00B87B2D" w:rsidRDefault="004E7E27" w:rsidP="0079428F">
            <w:pPr>
              <w:spacing w:after="0" w:line="240" w:lineRule="auto"/>
              <w:jc w:val="center"/>
              <w:rPr>
                <w:sz w:val="26"/>
                <w:szCs w:val="26"/>
              </w:rPr>
            </w:pPr>
            <w:r w:rsidRPr="00B87B2D">
              <w:rPr>
                <w:sz w:val="26"/>
                <w:szCs w:val="26"/>
              </w:rPr>
              <w:t>1</w:t>
            </w:r>
          </w:p>
        </w:tc>
        <w:tc>
          <w:tcPr>
            <w:tcW w:w="1876" w:type="pct"/>
            <w:vAlign w:val="center"/>
            <w:hideMark/>
          </w:tcPr>
          <w:p w14:paraId="68A779B2" w14:textId="77777777" w:rsidR="004E7E27" w:rsidRPr="00B87B2D" w:rsidRDefault="004E7E27" w:rsidP="0079428F">
            <w:pPr>
              <w:spacing w:after="0" w:line="240" w:lineRule="auto"/>
              <w:rPr>
                <w:rFonts w:eastAsia="Calibri"/>
                <w:sz w:val="26"/>
                <w:szCs w:val="26"/>
              </w:rPr>
            </w:pPr>
            <w:r w:rsidRPr="00B87B2D">
              <w:rPr>
                <w:rFonts w:eastAsia="Calibri"/>
                <w:sz w:val="26"/>
                <w:szCs w:val="26"/>
              </w:rPr>
              <w:t>Xử lý hạt giống theo từng loài cây trước khi gieo hạt</w:t>
            </w:r>
          </w:p>
        </w:tc>
      </w:tr>
      <w:tr w:rsidR="00B87B2D" w:rsidRPr="00B87B2D" w14:paraId="092E97BB" w14:textId="77777777" w:rsidTr="004E7E27">
        <w:trPr>
          <w:trHeight w:val="660"/>
        </w:trPr>
        <w:tc>
          <w:tcPr>
            <w:tcW w:w="547" w:type="pct"/>
            <w:vAlign w:val="center"/>
            <w:hideMark/>
          </w:tcPr>
          <w:p w14:paraId="725D1A0B" w14:textId="77777777" w:rsidR="004E7E27" w:rsidRPr="00B87B2D" w:rsidRDefault="004E7E27" w:rsidP="0079428F">
            <w:pPr>
              <w:spacing w:after="0" w:line="240" w:lineRule="auto"/>
              <w:jc w:val="center"/>
              <w:rPr>
                <w:sz w:val="26"/>
                <w:szCs w:val="26"/>
              </w:rPr>
            </w:pPr>
            <w:r w:rsidRPr="00B87B2D">
              <w:rPr>
                <w:sz w:val="26"/>
                <w:szCs w:val="26"/>
              </w:rPr>
              <w:t>VU.91</w:t>
            </w:r>
          </w:p>
        </w:tc>
        <w:tc>
          <w:tcPr>
            <w:tcW w:w="1328" w:type="pct"/>
            <w:gridSpan w:val="2"/>
            <w:vAlign w:val="center"/>
            <w:hideMark/>
          </w:tcPr>
          <w:p w14:paraId="78BD0803" w14:textId="77777777" w:rsidR="004E7E27" w:rsidRPr="00B87B2D" w:rsidRDefault="004E7E27" w:rsidP="0079428F">
            <w:pPr>
              <w:spacing w:after="0" w:line="240" w:lineRule="auto"/>
              <w:jc w:val="both"/>
              <w:rPr>
                <w:sz w:val="26"/>
                <w:szCs w:val="26"/>
              </w:rPr>
            </w:pPr>
            <w:r w:rsidRPr="00B87B2D">
              <w:rPr>
                <w:sz w:val="26"/>
                <w:szCs w:val="26"/>
              </w:rPr>
              <w:t>Gieo vãi lên luống (Hạt có ĐK ≤ 0,2 cm)</w:t>
            </w:r>
          </w:p>
        </w:tc>
        <w:tc>
          <w:tcPr>
            <w:tcW w:w="703" w:type="pct"/>
            <w:vAlign w:val="center"/>
            <w:hideMark/>
          </w:tcPr>
          <w:p w14:paraId="06E94A36" w14:textId="77777777" w:rsidR="004E7E27" w:rsidRPr="00B87B2D" w:rsidRDefault="004E7E27" w:rsidP="0079428F">
            <w:pPr>
              <w:spacing w:after="0" w:line="240" w:lineRule="auto"/>
              <w:jc w:val="center"/>
              <w:rPr>
                <w:sz w:val="26"/>
                <w:szCs w:val="26"/>
              </w:rPr>
            </w:pPr>
            <w:r w:rsidRPr="00B87B2D">
              <w:rPr>
                <w:sz w:val="26"/>
                <w:szCs w:val="26"/>
              </w:rPr>
              <w:t>m</w:t>
            </w:r>
            <w:r w:rsidRPr="00B87B2D">
              <w:rPr>
                <w:sz w:val="26"/>
                <w:szCs w:val="26"/>
                <w:vertAlign w:val="superscript"/>
              </w:rPr>
              <w:t>2</w:t>
            </w:r>
            <w:r w:rsidRPr="00B87B2D">
              <w:rPr>
                <w:sz w:val="26"/>
                <w:szCs w:val="26"/>
              </w:rPr>
              <w:t>/công</w:t>
            </w:r>
          </w:p>
        </w:tc>
        <w:tc>
          <w:tcPr>
            <w:tcW w:w="546" w:type="pct"/>
            <w:gridSpan w:val="3"/>
            <w:vAlign w:val="center"/>
            <w:hideMark/>
          </w:tcPr>
          <w:p w14:paraId="3ED0BB7B" w14:textId="77777777" w:rsidR="004E7E27" w:rsidRPr="00B87B2D" w:rsidRDefault="004E7E27" w:rsidP="0079428F">
            <w:pPr>
              <w:spacing w:after="0" w:line="240" w:lineRule="auto"/>
              <w:jc w:val="center"/>
              <w:rPr>
                <w:sz w:val="26"/>
                <w:szCs w:val="26"/>
              </w:rPr>
            </w:pPr>
            <w:r w:rsidRPr="00B87B2D">
              <w:rPr>
                <w:sz w:val="26"/>
                <w:szCs w:val="26"/>
              </w:rPr>
              <w:t>65</w:t>
            </w:r>
          </w:p>
        </w:tc>
        <w:tc>
          <w:tcPr>
            <w:tcW w:w="1876" w:type="pct"/>
            <w:vMerge w:val="restart"/>
            <w:vAlign w:val="center"/>
            <w:hideMark/>
          </w:tcPr>
          <w:p w14:paraId="68B52A8F" w14:textId="77777777" w:rsidR="004E7E27" w:rsidRPr="00B87B2D" w:rsidRDefault="004E7E27" w:rsidP="0079428F">
            <w:pPr>
              <w:spacing w:after="0" w:line="240" w:lineRule="auto"/>
              <w:jc w:val="both"/>
              <w:rPr>
                <w:sz w:val="26"/>
                <w:szCs w:val="26"/>
              </w:rPr>
            </w:pPr>
            <w:r w:rsidRPr="00B87B2D">
              <w:rPr>
                <w:sz w:val="26"/>
                <w:szCs w:val="26"/>
              </w:rPr>
              <w:t xml:space="preserve">Gieo hạt </w:t>
            </w:r>
            <w:bookmarkStart w:id="1" w:name="_Hlk232607680"/>
            <w:r w:rsidRPr="00B87B2D">
              <w:rPr>
                <w:sz w:val="26"/>
                <w:szCs w:val="26"/>
              </w:rPr>
              <w:t xml:space="preserve">trực tiếp vào bầu hoặc </w:t>
            </w:r>
            <w:bookmarkEnd w:id="1"/>
            <w:r w:rsidRPr="00B87B2D">
              <w:rPr>
                <w:sz w:val="26"/>
                <w:szCs w:val="26"/>
              </w:rPr>
              <w:t>theo từng luống, sàng đất lên mặt luồng, phủ vật liệu che ẩm, tưới nước</w:t>
            </w:r>
          </w:p>
        </w:tc>
      </w:tr>
      <w:tr w:rsidR="00B87B2D" w:rsidRPr="00B87B2D" w14:paraId="5C5839B3" w14:textId="77777777" w:rsidTr="004E7E27">
        <w:trPr>
          <w:trHeight w:val="660"/>
        </w:trPr>
        <w:tc>
          <w:tcPr>
            <w:tcW w:w="547" w:type="pct"/>
            <w:vAlign w:val="center"/>
            <w:hideMark/>
          </w:tcPr>
          <w:p w14:paraId="5B7F8400" w14:textId="77777777" w:rsidR="004E7E27" w:rsidRPr="00B87B2D" w:rsidRDefault="004E7E27" w:rsidP="0079428F">
            <w:pPr>
              <w:spacing w:after="0" w:line="240" w:lineRule="auto"/>
              <w:jc w:val="center"/>
              <w:rPr>
                <w:sz w:val="26"/>
                <w:szCs w:val="26"/>
              </w:rPr>
            </w:pPr>
            <w:r w:rsidRPr="00B87B2D">
              <w:rPr>
                <w:sz w:val="26"/>
                <w:szCs w:val="26"/>
              </w:rPr>
              <w:t>VU.92</w:t>
            </w:r>
          </w:p>
        </w:tc>
        <w:tc>
          <w:tcPr>
            <w:tcW w:w="1328" w:type="pct"/>
            <w:gridSpan w:val="2"/>
            <w:vAlign w:val="center"/>
            <w:hideMark/>
          </w:tcPr>
          <w:p w14:paraId="45F7CE24" w14:textId="77777777" w:rsidR="004E7E27" w:rsidRPr="00B87B2D" w:rsidRDefault="004E7E27" w:rsidP="0079428F">
            <w:pPr>
              <w:spacing w:after="0" w:line="240" w:lineRule="auto"/>
              <w:jc w:val="both"/>
              <w:rPr>
                <w:sz w:val="26"/>
                <w:szCs w:val="26"/>
              </w:rPr>
            </w:pPr>
            <w:r w:rsidRPr="00B87B2D">
              <w:rPr>
                <w:sz w:val="26"/>
                <w:szCs w:val="26"/>
              </w:rPr>
              <w:t>Gieo vãi lên luống (hạt có ĐK từ 0,2 - 0,5 cm)</w:t>
            </w:r>
          </w:p>
        </w:tc>
        <w:tc>
          <w:tcPr>
            <w:tcW w:w="703" w:type="pct"/>
            <w:vAlign w:val="center"/>
            <w:hideMark/>
          </w:tcPr>
          <w:p w14:paraId="4EAC0242" w14:textId="77777777" w:rsidR="004E7E27" w:rsidRPr="00B87B2D" w:rsidRDefault="004E7E27" w:rsidP="0079428F">
            <w:pPr>
              <w:spacing w:after="0" w:line="240" w:lineRule="auto"/>
              <w:jc w:val="center"/>
              <w:rPr>
                <w:sz w:val="26"/>
                <w:szCs w:val="26"/>
              </w:rPr>
            </w:pPr>
            <w:r w:rsidRPr="00B87B2D">
              <w:rPr>
                <w:sz w:val="26"/>
                <w:szCs w:val="26"/>
              </w:rPr>
              <w:t>m</w:t>
            </w:r>
            <w:r w:rsidRPr="00B87B2D">
              <w:rPr>
                <w:sz w:val="26"/>
                <w:szCs w:val="26"/>
                <w:vertAlign w:val="superscript"/>
              </w:rPr>
              <w:t>2</w:t>
            </w:r>
            <w:r w:rsidRPr="00B87B2D">
              <w:rPr>
                <w:sz w:val="26"/>
                <w:szCs w:val="26"/>
              </w:rPr>
              <w:t>/công</w:t>
            </w:r>
          </w:p>
        </w:tc>
        <w:tc>
          <w:tcPr>
            <w:tcW w:w="546" w:type="pct"/>
            <w:gridSpan w:val="3"/>
            <w:vAlign w:val="center"/>
            <w:hideMark/>
          </w:tcPr>
          <w:p w14:paraId="37DF8D3F" w14:textId="77777777" w:rsidR="004E7E27" w:rsidRPr="00B87B2D" w:rsidRDefault="004E7E27" w:rsidP="0079428F">
            <w:pPr>
              <w:spacing w:after="0" w:line="240" w:lineRule="auto"/>
              <w:jc w:val="center"/>
              <w:rPr>
                <w:sz w:val="26"/>
                <w:szCs w:val="26"/>
              </w:rPr>
            </w:pPr>
            <w:r w:rsidRPr="00B87B2D">
              <w:rPr>
                <w:sz w:val="26"/>
                <w:szCs w:val="26"/>
              </w:rPr>
              <w:t>32</w:t>
            </w:r>
          </w:p>
        </w:tc>
        <w:tc>
          <w:tcPr>
            <w:tcW w:w="1876" w:type="pct"/>
            <w:vMerge/>
            <w:vAlign w:val="center"/>
            <w:hideMark/>
          </w:tcPr>
          <w:p w14:paraId="163A799D" w14:textId="77777777" w:rsidR="004E7E27" w:rsidRPr="00B87B2D" w:rsidRDefault="004E7E27" w:rsidP="0079428F">
            <w:pPr>
              <w:spacing w:after="0" w:line="240" w:lineRule="auto"/>
              <w:jc w:val="both"/>
              <w:rPr>
                <w:sz w:val="26"/>
                <w:szCs w:val="26"/>
              </w:rPr>
            </w:pPr>
          </w:p>
        </w:tc>
      </w:tr>
      <w:tr w:rsidR="00B87B2D" w:rsidRPr="00B87B2D" w14:paraId="4D1F3132" w14:textId="77777777" w:rsidTr="004E7E27">
        <w:trPr>
          <w:trHeight w:val="660"/>
        </w:trPr>
        <w:tc>
          <w:tcPr>
            <w:tcW w:w="547" w:type="pct"/>
            <w:vAlign w:val="center"/>
            <w:hideMark/>
          </w:tcPr>
          <w:p w14:paraId="3FAA74AC" w14:textId="77777777" w:rsidR="004E7E27" w:rsidRPr="00B87B2D" w:rsidRDefault="004E7E27" w:rsidP="0079428F">
            <w:pPr>
              <w:spacing w:after="0" w:line="240" w:lineRule="auto"/>
              <w:jc w:val="center"/>
              <w:rPr>
                <w:sz w:val="26"/>
                <w:szCs w:val="26"/>
              </w:rPr>
            </w:pPr>
            <w:r w:rsidRPr="00B87B2D">
              <w:rPr>
                <w:sz w:val="26"/>
                <w:szCs w:val="26"/>
              </w:rPr>
              <w:t>VU.93</w:t>
            </w:r>
          </w:p>
        </w:tc>
        <w:tc>
          <w:tcPr>
            <w:tcW w:w="1328" w:type="pct"/>
            <w:gridSpan w:val="2"/>
            <w:vAlign w:val="center"/>
            <w:hideMark/>
          </w:tcPr>
          <w:p w14:paraId="094AD2DD" w14:textId="77777777" w:rsidR="004E7E27" w:rsidRPr="00B87B2D" w:rsidRDefault="004E7E27" w:rsidP="0079428F">
            <w:pPr>
              <w:spacing w:after="0" w:line="240" w:lineRule="auto"/>
              <w:jc w:val="both"/>
              <w:rPr>
                <w:sz w:val="26"/>
                <w:szCs w:val="26"/>
              </w:rPr>
            </w:pPr>
            <w:r w:rsidRPr="00B87B2D">
              <w:rPr>
                <w:sz w:val="26"/>
                <w:szCs w:val="26"/>
              </w:rPr>
              <w:t>Gieo hạt vào bầu (hạt có ĐK từ 0,2 - 0,5 cm)</w:t>
            </w:r>
          </w:p>
        </w:tc>
        <w:tc>
          <w:tcPr>
            <w:tcW w:w="703" w:type="pct"/>
            <w:vMerge w:val="restart"/>
            <w:vAlign w:val="center"/>
            <w:hideMark/>
          </w:tcPr>
          <w:p w14:paraId="16881CBD" w14:textId="77777777" w:rsidR="004E7E27" w:rsidRPr="00B87B2D" w:rsidRDefault="004E7E27" w:rsidP="0079428F">
            <w:pPr>
              <w:spacing w:after="0" w:line="240" w:lineRule="auto"/>
              <w:jc w:val="center"/>
              <w:rPr>
                <w:sz w:val="26"/>
                <w:szCs w:val="26"/>
              </w:rPr>
            </w:pPr>
            <w:r w:rsidRPr="00B87B2D">
              <w:rPr>
                <w:sz w:val="26"/>
                <w:szCs w:val="26"/>
              </w:rPr>
              <w:t>Bầu/ công</w:t>
            </w:r>
          </w:p>
        </w:tc>
        <w:tc>
          <w:tcPr>
            <w:tcW w:w="546" w:type="pct"/>
            <w:gridSpan w:val="3"/>
            <w:vAlign w:val="center"/>
            <w:hideMark/>
          </w:tcPr>
          <w:p w14:paraId="7EC337D4" w14:textId="77777777" w:rsidR="004E7E27" w:rsidRPr="00B87B2D" w:rsidRDefault="004E7E27" w:rsidP="0079428F">
            <w:pPr>
              <w:spacing w:after="0" w:line="240" w:lineRule="auto"/>
              <w:jc w:val="right"/>
              <w:rPr>
                <w:sz w:val="26"/>
                <w:szCs w:val="26"/>
              </w:rPr>
            </w:pPr>
            <w:r w:rsidRPr="00B87B2D">
              <w:rPr>
                <w:sz w:val="26"/>
                <w:szCs w:val="26"/>
              </w:rPr>
              <w:t>4762</w:t>
            </w:r>
          </w:p>
        </w:tc>
        <w:tc>
          <w:tcPr>
            <w:tcW w:w="1876" w:type="pct"/>
            <w:vMerge/>
            <w:vAlign w:val="center"/>
            <w:hideMark/>
          </w:tcPr>
          <w:p w14:paraId="2241B08F" w14:textId="77777777" w:rsidR="004E7E27" w:rsidRPr="00B87B2D" w:rsidRDefault="004E7E27" w:rsidP="0079428F">
            <w:pPr>
              <w:spacing w:after="0" w:line="240" w:lineRule="auto"/>
              <w:jc w:val="both"/>
              <w:rPr>
                <w:sz w:val="26"/>
                <w:szCs w:val="26"/>
              </w:rPr>
            </w:pPr>
          </w:p>
        </w:tc>
      </w:tr>
      <w:tr w:rsidR="00B87B2D" w:rsidRPr="00B87B2D" w14:paraId="36038D61" w14:textId="77777777" w:rsidTr="004E7E27">
        <w:trPr>
          <w:trHeight w:val="660"/>
        </w:trPr>
        <w:tc>
          <w:tcPr>
            <w:tcW w:w="547" w:type="pct"/>
            <w:vAlign w:val="center"/>
            <w:hideMark/>
          </w:tcPr>
          <w:p w14:paraId="40AF1D70" w14:textId="77777777" w:rsidR="004E7E27" w:rsidRPr="00B87B2D" w:rsidRDefault="004E7E27" w:rsidP="0079428F">
            <w:pPr>
              <w:spacing w:after="0" w:line="240" w:lineRule="auto"/>
              <w:jc w:val="center"/>
              <w:rPr>
                <w:sz w:val="26"/>
                <w:szCs w:val="26"/>
              </w:rPr>
            </w:pPr>
            <w:r w:rsidRPr="00B87B2D">
              <w:rPr>
                <w:sz w:val="26"/>
                <w:szCs w:val="26"/>
              </w:rPr>
              <w:t>VU.94</w:t>
            </w:r>
          </w:p>
        </w:tc>
        <w:tc>
          <w:tcPr>
            <w:tcW w:w="1328" w:type="pct"/>
            <w:gridSpan w:val="2"/>
            <w:vAlign w:val="center"/>
            <w:hideMark/>
          </w:tcPr>
          <w:p w14:paraId="1909161A" w14:textId="77777777" w:rsidR="004E7E27" w:rsidRPr="00B87B2D" w:rsidRDefault="004E7E27" w:rsidP="0079428F">
            <w:pPr>
              <w:spacing w:after="0" w:line="240" w:lineRule="auto"/>
              <w:jc w:val="both"/>
              <w:rPr>
                <w:sz w:val="26"/>
                <w:szCs w:val="26"/>
              </w:rPr>
            </w:pPr>
            <w:r w:rsidRPr="00B87B2D">
              <w:rPr>
                <w:sz w:val="26"/>
                <w:szCs w:val="26"/>
              </w:rPr>
              <w:t>Gieo hạt vào bầu (Hạt có ĐK ≥ 0,5 cm)</w:t>
            </w:r>
          </w:p>
        </w:tc>
        <w:tc>
          <w:tcPr>
            <w:tcW w:w="703" w:type="pct"/>
            <w:vMerge/>
            <w:vAlign w:val="center"/>
            <w:hideMark/>
          </w:tcPr>
          <w:p w14:paraId="0CA190B5" w14:textId="77777777" w:rsidR="004E7E27" w:rsidRPr="00B87B2D" w:rsidRDefault="004E7E27" w:rsidP="0079428F">
            <w:pPr>
              <w:spacing w:after="0" w:line="240" w:lineRule="auto"/>
              <w:rPr>
                <w:sz w:val="26"/>
                <w:szCs w:val="26"/>
              </w:rPr>
            </w:pPr>
          </w:p>
        </w:tc>
        <w:tc>
          <w:tcPr>
            <w:tcW w:w="546" w:type="pct"/>
            <w:gridSpan w:val="3"/>
            <w:vAlign w:val="center"/>
            <w:hideMark/>
          </w:tcPr>
          <w:p w14:paraId="2D391824" w14:textId="77777777" w:rsidR="004E7E27" w:rsidRPr="00B87B2D" w:rsidRDefault="004E7E27" w:rsidP="0079428F">
            <w:pPr>
              <w:spacing w:after="0" w:line="240" w:lineRule="auto"/>
              <w:jc w:val="center"/>
              <w:rPr>
                <w:sz w:val="26"/>
                <w:szCs w:val="26"/>
              </w:rPr>
            </w:pPr>
            <w:r w:rsidRPr="00B87B2D">
              <w:rPr>
                <w:sz w:val="26"/>
                <w:szCs w:val="26"/>
              </w:rPr>
              <w:t> </w:t>
            </w:r>
          </w:p>
        </w:tc>
        <w:tc>
          <w:tcPr>
            <w:tcW w:w="1876" w:type="pct"/>
            <w:vMerge/>
            <w:vAlign w:val="center"/>
            <w:hideMark/>
          </w:tcPr>
          <w:p w14:paraId="025FF340" w14:textId="77777777" w:rsidR="004E7E27" w:rsidRPr="00B87B2D" w:rsidRDefault="004E7E27" w:rsidP="0079428F">
            <w:pPr>
              <w:spacing w:after="0" w:line="240" w:lineRule="auto"/>
              <w:rPr>
                <w:sz w:val="26"/>
                <w:szCs w:val="26"/>
              </w:rPr>
            </w:pPr>
          </w:p>
        </w:tc>
      </w:tr>
      <w:tr w:rsidR="00B87B2D" w:rsidRPr="00B87B2D" w14:paraId="566420CF" w14:textId="77777777" w:rsidTr="004E7E27">
        <w:trPr>
          <w:trHeight w:val="825"/>
        </w:trPr>
        <w:tc>
          <w:tcPr>
            <w:tcW w:w="547" w:type="pct"/>
            <w:vAlign w:val="center"/>
            <w:hideMark/>
          </w:tcPr>
          <w:p w14:paraId="4153A5BF" w14:textId="77777777" w:rsidR="004E7E27" w:rsidRPr="00B87B2D" w:rsidRDefault="004E7E27" w:rsidP="0079428F">
            <w:pPr>
              <w:spacing w:after="0" w:line="240" w:lineRule="auto"/>
              <w:jc w:val="center"/>
              <w:rPr>
                <w:sz w:val="26"/>
                <w:szCs w:val="26"/>
              </w:rPr>
            </w:pPr>
            <w:r w:rsidRPr="00B87B2D">
              <w:rPr>
                <w:sz w:val="26"/>
                <w:szCs w:val="26"/>
              </w:rPr>
              <w:t>VU.95</w:t>
            </w:r>
          </w:p>
        </w:tc>
        <w:tc>
          <w:tcPr>
            <w:tcW w:w="1328" w:type="pct"/>
            <w:gridSpan w:val="2"/>
            <w:vAlign w:val="center"/>
            <w:hideMark/>
          </w:tcPr>
          <w:p w14:paraId="410A6342" w14:textId="064CA129" w:rsidR="004E7E27" w:rsidRPr="00B87B2D" w:rsidRDefault="004E7E27" w:rsidP="0079428F">
            <w:pPr>
              <w:spacing w:after="0" w:line="240" w:lineRule="auto"/>
              <w:jc w:val="both"/>
              <w:rPr>
                <w:sz w:val="26"/>
                <w:szCs w:val="26"/>
              </w:rPr>
            </w:pPr>
            <w:r w:rsidRPr="00B87B2D">
              <w:rPr>
                <w:sz w:val="26"/>
                <w:szCs w:val="26"/>
              </w:rPr>
              <w:t>Gieo hạt bầ</w:t>
            </w:r>
            <w:r w:rsidR="008B0324">
              <w:rPr>
                <w:sz w:val="26"/>
                <w:szCs w:val="26"/>
              </w:rPr>
              <w:t>u</w:t>
            </w:r>
            <w:r w:rsidRPr="00B87B2D">
              <w:rPr>
                <w:sz w:val="26"/>
                <w:szCs w:val="26"/>
              </w:rPr>
              <w:t xml:space="preserve"> </w:t>
            </w:r>
          </w:p>
        </w:tc>
        <w:tc>
          <w:tcPr>
            <w:tcW w:w="703" w:type="pct"/>
            <w:vMerge/>
            <w:vAlign w:val="center"/>
            <w:hideMark/>
          </w:tcPr>
          <w:p w14:paraId="468EB0C5" w14:textId="77777777" w:rsidR="004E7E27" w:rsidRPr="00B87B2D" w:rsidRDefault="004E7E27" w:rsidP="0079428F">
            <w:pPr>
              <w:spacing w:after="0" w:line="240" w:lineRule="auto"/>
              <w:rPr>
                <w:sz w:val="26"/>
                <w:szCs w:val="26"/>
              </w:rPr>
            </w:pPr>
          </w:p>
        </w:tc>
        <w:tc>
          <w:tcPr>
            <w:tcW w:w="546" w:type="pct"/>
            <w:gridSpan w:val="3"/>
            <w:vAlign w:val="center"/>
            <w:hideMark/>
          </w:tcPr>
          <w:p w14:paraId="6B204E94" w14:textId="77777777" w:rsidR="004E7E27" w:rsidRPr="00B87B2D" w:rsidRDefault="004E7E27" w:rsidP="0079428F">
            <w:pPr>
              <w:spacing w:after="0" w:line="240" w:lineRule="auto"/>
              <w:jc w:val="center"/>
              <w:rPr>
                <w:sz w:val="26"/>
                <w:szCs w:val="26"/>
              </w:rPr>
            </w:pPr>
            <w:r w:rsidRPr="00B87B2D">
              <w:rPr>
                <w:sz w:val="26"/>
                <w:szCs w:val="26"/>
              </w:rPr>
              <w:t>3500</w:t>
            </w:r>
          </w:p>
        </w:tc>
        <w:tc>
          <w:tcPr>
            <w:tcW w:w="1876" w:type="pct"/>
            <w:vMerge w:val="restart"/>
            <w:vAlign w:val="center"/>
            <w:hideMark/>
          </w:tcPr>
          <w:p w14:paraId="51737BE0" w14:textId="77777777" w:rsidR="004E7E27" w:rsidRPr="00B87B2D" w:rsidRDefault="004E7E27" w:rsidP="0079428F">
            <w:pPr>
              <w:spacing w:after="0" w:line="240" w:lineRule="auto"/>
              <w:jc w:val="both"/>
              <w:rPr>
                <w:sz w:val="26"/>
                <w:szCs w:val="26"/>
              </w:rPr>
            </w:pPr>
            <w:r w:rsidRPr="00334E32">
              <w:rPr>
                <w:sz w:val="26"/>
                <w:szCs w:val="26"/>
              </w:rPr>
              <w:t>Chuẩn bị dụng cụ, vận chuyển hạt/trụ mầm đã xử lý ra vườn ươm, gieo hạt/cấy trụ mầm vào bầu, thu dọn hiện trường</w:t>
            </w:r>
          </w:p>
        </w:tc>
      </w:tr>
      <w:tr w:rsidR="00B87B2D" w:rsidRPr="00B87B2D" w14:paraId="329B5536" w14:textId="77777777" w:rsidTr="004E7E27">
        <w:trPr>
          <w:trHeight w:val="405"/>
        </w:trPr>
        <w:tc>
          <w:tcPr>
            <w:tcW w:w="547" w:type="pct"/>
            <w:vAlign w:val="center"/>
            <w:hideMark/>
          </w:tcPr>
          <w:p w14:paraId="5A4B7645" w14:textId="77777777" w:rsidR="004E7E27" w:rsidRPr="00B87B2D" w:rsidRDefault="004E7E27" w:rsidP="0079428F">
            <w:pPr>
              <w:spacing w:after="0" w:line="240" w:lineRule="auto"/>
              <w:jc w:val="center"/>
              <w:rPr>
                <w:sz w:val="26"/>
                <w:szCs w:val="26"/>
              </w:rPr>
            </w:pPr>
            <w:r w:rsidRPr="00B87B2D">
              <w:rPr>
                <w:sz w:val="26"/>
                <w:szCs w:val="26"/>
              </w:rPr>
              <w:t>VU.96</w:t>
            </w:r>
          </w:p>
        </w:tc>
        <w:tc>
          <w:tcPr>
            <w:tcW w:w="1328" w:type="pct"/>
            <w:gridSpan w:val="2"/>
            <w:vAlign w:val="center"/>
            <w:hideMark/>
          </w:tcPr>
          <w:p w14:paraId="1C052370" w14:textId="77777777" w:rsidR="004E7E27" w:rsidRPr="00B87B2D" w:rsidRDefault="004E7E27" w:rsidP="0079428F">
            <w:pPr>
              <w:spacing w:after="0" w:line="240" w:lineRule="auto"/>
              <w:jc w:val="both"/>
              <w:rPr>
                <w:sz w:val="26"/>
                <w:szCs w:val="26"/>
              </w:rPr>
            </w:pPr>
            <w:r w:rsidRPr="00B87B2D">
              <w:rPr>
                <w:sz w:val="26"/>
                <w:szCs w:val="26"/>
              </w:rPr>
              <w:t>Gieo hạt mấm</w:t>
            </w:r>
          </w:p>
        </w:tc>
        <w:tc>
          <w:tcPr>
            <w:tcW w:w="703" w:type="pct"/>
            <w:vMerge/>
            <w:vAlign w:val="center"/>
            <w:hideMark/>
          </w:tcPr>
          <w:p w14:paraId="0C2D4885" w14:textId="77777777" w:rsidR="004E7E27" w:rsidRPr="00B87B2D" w:rsidRDefault="004E7E27" w:rsidP="0079428F">
            <w:pPr>
              <w:spacing w:after="0" w:line="240" w:lineRule="auto"/>
              <w:rPr>
                <w:sz w:val="26"/>
                <w:szCs w:val="26"/>
              </w:rPr>
            </w:pPr>
          </w:p>
        </w:tc>
        <w:tc>
          <w:tcPr>
            <w:tcW w:w="546" w:type="pct"/>
            <w:gridSpan w:val="3"/>
            <w:vAlign w:val="center"/>
            <w:hideMark/>
          </w:tcPr>
          <w:p w14:paraId="4043DF12" w14:textId="77777777" w:rsidR="004E7E27" w:rsidRPr="00B87B2D" w:rsidRDefault="004E7E27" w:rsidP="0079428F">
            <w:pPr>
              <w:spacing w:after="0" w:line="240" w:lineRule="auto"/>
              <w:jc w:val="center"/>
              <w:rPr>
                <w:sz w:val="26"/>
                <w:szCs w:val="26"/>
              </w:rPr>
            </w:pPr>
            <w:r w:rsidRPr="00B87B2D">
              <w:rPr>
                <w:sz w:val="26"/>
                <w:szCs w:val="26"/>
              </w:rPr>
              <w:t>4200</w:t>
            </w:r>
          </w:p>
        </w:tc>
        <w:tc>
          <w:tcPr>
            <w:tcW w:w="1876" w:type="pct"/>
            <w:vMerge/>
            <w:vAlign w:val="center"/>
            <w:hideMark/>
          </w:tcPr>
          <w:p w14:paraId="06D19DB1" w14:textId="77777777" w:rsidR="004E7E27" w:rsidRPr="00B87B2D" w:rsidRDefault="004E7E27" w:rsidP="0079428F">
            <w:pPr>
              <w:spacing w:after="0" w:line="240" w:lineRule="auto"/>
              <w:rPr>
                <w:sz w:val="26"/>
                <w:szCs w:val="26"/>
              </w:rPr>
            </w:pPr>
          </w:p>
        </w:tc>
      </w:tr>
      <w:tr w:rsidR="00B87B2D" w:rsidRPr="00B87B2D" w14:paraId="4E91E3AD" w14:textId="77777777" w:rsidTr="004E7E27">
        <w:trPr>
          <w:trHeight w:val="660"/>
        </w:trPr>
        <w:tc>
          <w:tcPr>
            <w:tcW w:w="547" w:type="pct"/>
            <w:vAlign w:val="center"/>
            <w:hideMark/>
          </w:tcPr>
          <w:p w14:paraId="0C20BE27" w14:textId="77777777" w:rsidR="004E7E27" w:rsidRPr="00B87B2D" w:rsidRDefault="004E7E27" w:rsidP="0079428F">
            <w:pPr>
              <w:spacing w:after="0" w:line="240" w:lineRule="auto"/>
              <w:jc w:val="center"/>
              <w:rPr>
                <w:sz w:val="26"/>
                <w:szCs w:val="26"/>
              </w:rPr>
            </w:pPr>
            <w:r w:rsidRPr="00B87B2D">
              <w:rPr>
                <w:sz w:val="26"/>
                <w:szCs w:val="26"/>
              </w:rPr>
              <w:t>VU.97</w:t>
            </w:r>
          </w:p>
        </w:tc>
        <w:tc>
          <w:tcPr>
            <w:tcW w:w="1328" w:type="pct"/>
            <w:gridSpan w:val="2"/>
            <w:vAlign w:val="center"/>
            <w:hideMark/>
          </w:tcPr>
          <w:p w14:paraId="5F2BA739" w14:textId="77777777" w:rsidR="004E7E27" w:rsidRPr="00B87B2D" w:rsidRDefault="004E7E27" w:rsidP="0079428F">
            <w:pPr>
              <w:spacing w:after="0" w:line="240" w:lineRule="auto"/>
              <w:jc w:val="both"/>
              <w:rPr>
                <w:sz w:val="26"/>
                <w:szCs w:val="26"/>
              </w:rPr>
            </w:pPr>
            <w:r w:rsidRPr="00B87B2D">
              <w:rPr>
                <w:sz w:val="26"/>
                <w:szCs w:val="26"/>
              </w:rPr>
              <w:t>Cấy trụ mầm các loại trang, đước, vẹt</w:t>
            </w:r>
          </w:p>
        </w:tc>
        <w:tc>
          <w:tcPr>
            <w:tcW w:w="703" w:type="pct"/>
            <w:vMerge/>
            <w:vAlign w:val="center"/>
            <w:hideMark/>
          </w:tcPr>
          <w:p w14:paraId="28BB135F" w14:textId="77777777" w:rsidR="004E7E27" w:rsidRPr="00B87B2D" w:rsidRDefault="004E7E27" w:rsidP="0079428F">
            <w:pPr>
              <w:spacing w:after="0" w:line="240" w:lineRule="auto"/>
              <w:rPr>
                <w:sz w:val="26"/>
                <w:szCs w:val="26"/>
              </w:rPr>
            </w:pPr>
          </w:p>
        </w:tc>
        <w:tc>
          <w:tcPr>
            <w:tcW w:w="546" w:type="pct"/>
            <w:gridSpan w:val="3"/>
            <w:vAlign w:val="center"/>
            <w:hideMark/>
          </w:tcPr>
          <w:p w14:paraId="2BE2D8F0" w14:textId="77777777" w:rsidR="004E7E27" w:rsidRPr="00B87B2D" w:rsidRDefault="004E7E27" w:rsidP="0079428F">
            <w:pPr>
              <w:spacing w:after="0" w:line="240" w:lineRule="auto"/>
              <w:jc w:val="center"/>
              <w:rPr>
                <w:sz w:val="26"/>
                <w:szCs w:val="26"/>
              </w:rPr>
            </w:pPr>
            <w:r w:rsidRPr="00B87B2D">
              <w:rPr>
                <w:sz w:val="26"/>
                <w:szCs w:val="26"/>
              </w:rPr>
              <w:t>2000</w:t>
            </w:r>
          </w:p>
        </w:tc>
        <w:tc>
          <w:tcPr>
            <w:tcW w:w="1876" w:type="pct"/>
            <w:vMerge/>
            <w:vAlign w:val="center"/>
            <w:hideMark/>
          </w:tcPr>
          <w:p w14:paraId="38A93638" w14:textId="77777777" w:rsidR="004E7E27" w:rsidRPr="00B87B2D" w:rsidRDefault="004E7E27" w:rsidP="0079428F">
            <w:pPr>
              <w:spacing w:after="0" w:line="240" w:lineRule="auto"/>
              <w:rPr>
                <w:sz w:val="26"/>
                <w:szCs w:val="26"/>
              </w:rPr>
            </w:pPr>
          </w:p>
        </w:tc>
      </w:tr>
      <w:tr w:rsidR="00B87B2D" w:rsidRPr="00B87B2D" w14:paraId="477DC848" w14:textId="77777777" w:rsidTr="004E7E27">
        <w:trPr>
          <w:trHeight w:val="405"/>
        </w:trPr>
        <w:tc>
          <w:tcPr>
            <w:tcW w:w="547" w:type="pct"/>
            <w:vAlign w:val="center"/>
            <w:hideMark/>
          </w:tcPr>
          <w:p w14:paraId="4DD83BD0" w14:textId="77777777" w:rsidR="004E7E27" w:rsidRPr="00B87B2D" w:rsidRDefault="004E7E27" w:rsidP="0079428F">
            <w:pPr>
              <w:spacing w:after="0" w:line="240" w:lineRule="auto"/>
              <w:jc w:val="center"/>
              <w:rPr>
                <w:sz w:val="26"/>
                <w:szCs w:val="26"/>
              </w:rPr>
            </w:pPr>
            <w:r w:rsidRPr="00B87B2D">
              <w:rPr>
                <w:sz w:val="26"/>
                <w:szCs w:val="26"/>
              </w:rPr>
              <w:t>VU.98</w:t>
            </w:r>
          </w:p>
        </w:tc>
        <w:tc>
          <w:tcPr>
            <w:tcW w:w="1328" w:type="pct"/>
            <w:gridSpan w:val="2"/>
            <w:vAlign w:val="center"/>
            <w:hideMark/>
          </w:tcPr>
          <w:p w14:paraId="7B7B7DD7" w14:textId="77777777" w:rsidR="004E7E27" w:rsidRPr="00B87B2D" w:rsidRDefault="004E7E27" w:rsidP="0079428F">
            <w:pPr>
              <w:spacing w:after="0" w:line="240" w:lineRule="auto"/>
              <w:jc w:val="both"/>
              <w:rPr>
                <w:sz w:val="26"/>
                <w:szCs w:val="26"/>
              </w:rPr>
            </w:pPr>
            <w:r w:rsidRPr="00B87B2D">
              <w:rPr>
                <w:sz w:val="26"/>
                <w:szCs w:val="26"/>
              </w:rPr>
              <w:t>Cấy trụ mầm sú</w:t>
            </w:r>
          </w:p>
        </w:tc>
        <w:tc>
          <w:tcPr>
            <w:tcW w:w="703" w:type="pct"/>
            <w:vMerge/>
            <w:vAlign w:val="center"/>
            <w:hideMark/>
          </w:tcPr>
          <w:p w14:paraId="4B9794CB" w14:textId="77777777" w:rsidR="004E7E27" w:rsidRPr="00B87B2D" w:rsidRDefault="004E7E27" w:rsidP="0079428F">
            <w:pPr>
              <w:spacing w:after="0" w:line="240" w:lineRule="auto"/>
              <w:rPr>
                <w:sz w:val="26"/>
                <w:szCs w:val="26"/>
              </w:rPr>
            </w:pPr>
          </w:p>
        </w:tc>
        <w:tc>
          <w:tcPr>
            <w:tcW w:w="546" w:type="pct"/>
            <w:gridSpan w:val="3"/>
            <w:vAlign w:val="center"/>
            <w:hideMark/>
          </w:tcPr>
          <w:p w14:paraId="11341AF9" w14:textId="77777777" w:rsidR="004E7E27" w:rsidRPr="00B87B2D" w:rsidRDefault="004E7E27" w:rsidP="0079428F">
            <w:pPr>
              <w:spacing w:after="0" w:line="240" w:lineRule="auto"/>
              <w:jc w:val="center"/>
              <w:rPr>
                <w:sz w:val="26"/>
                <w:szCs w:val="26"/>
              </w:rPr>
            </w:pPr>
            <w:r w:rsidRPr="00B87B2D">
              <w:rPr>
                <w:sz w:val="26"/>
                <w:szCs w:val="26"/>
              </w:rPr>
              <w:t>2500</w:t>
            </w:r>
          </w:p>
        </w:tc>
        <w:tc>
          <w:tcPr>
            <w:tcW w:w="1876" w:type="pct"/>
            <w:vMerge/>
            <w:vAlign w:val="center"/>
            <w:hideMark/>
          </w:tcPr>
          <w:p w14:paraId="16FB732A" w14:textId="77777777" w:rsidR="004E7E27" w:rsidRPr="00B87B2D" w:rsidRDefault="004E7E27" w:rsidP="0079428F">
            <w:pPr>
              <w:spacing w:after="0" w:line="240" w:lineRule="auto"/>
              <w:rPr>
                <w:sz w:val="26"/>
                <w:szCs w:val="26"/>
              </w:rPr>
            </w:pPr>
          </w:p>
        </w:tc>
      </w:tr>
      <w:tr w:rsidR="00B87B2D" w:rsidRPr="00B87B2D" w14:paraId="3B319CDB" w14:textId="77777777" w:rsidTr="004E7E27">
        <w:trPr>
          <w:trHeight w:val="342"/>
        </w:trPr>
        <w:tc>
          <w:tcPr>
            <w:tcW w:w="547" w:type="pct"/>
            <w:vAlign w:val="center"/>
            <w:hideMark/>
          </w:tcPr>
          <w:p w14:paraId="3F794A92" w14:textId="77777777" w:rsidR="004E7E27" w:rsidRPr="00B87B2D" w:rsidRDefault="004E7E27" w:rsidP="0079428F">
            <w:pPr>
              <w:spacing w:after="0" w:line="240" w:lineRule="auto"/>
              <w:jc w:val="center"/>
              <w:rPr>
                <w:sz w:val="26"/>
                <w:szCs w:val="26"/>
              </w:rPr>
            </w:pPr>
            <w:r w:rsidRPr="00B87B2D">
              <w:rPr>
                <w:sz w:val="26"/>
                <w:szCs w:val="26"/>
              </w:rPr>
              <w:lastRenderedPageBreak/>
              <w:t> </w:t>
            </w:r>
          </w:p>
        </w:tc>
        <w:tc>
          <w:tcPr>
            <w:tcW w:w="1328" w:type="pct"/>
            <w:gridSpan w:val="2"/>
            <w:vAlign w:val="center"/>
            <w:hideMark/>
          </w:tcPr>
          <w:p w14:paraId="2B2EA9C4" w14:textId="77777777" w:rsidR="004E7E27" w:rsidRPr="00B87B2D" w:rsidRDefault="004E7E27" w:rsidP="0079428F">
            <w:pPr>
              <w:spacing w:after="0" w:line="240" w:lineRule="auto"/>
              <w:jc w:val="both"/>
              <w:rPr>
                <w:sz w:val="26"/>
                <w:szCs w:val="26"/>
              </w:rPr>
            </w:pPr>
            <w:r w:rsidRPr="00B87B2D">
              <w:rPr>
                <w:sz w:val="26"/>
                <w:szCs w:val="26"/>
              </w:rPr>
              <w:t>Cắt hom/cắt cành ghép</w:t>
            </w:r>
          </w:p>
        </w:tc>
        <w:tc>
          <w:tcPr>
            <w:tcW w:w="703" w:type="pct"/>
            <w:vAlign w:val="center"/>
            <w:hideMark/>
          </w:tcPr>
          <w:p w14:paraId="38339F2B" w14:textId="77777777" w:rsidR="004E7E27" w:rsidRPr="00B87B2D" w:rsidRDefault="004E7E27" w:rsidP="0079428F">
            <w:pPr>
              <w:spacing w:after="0" w:line="240" w:lineRule="auto"/>
              <w:jc w:val="center"/>
              <w:rPr>
                <w:sz w:val="26"/>
                <w:szCs w:val="26"/>
              </w:rPr>
            </w:pPr>
            <w:r w:rsidRPr="00B87B2D">
              <w:rPr>
                <w:sz w:val="26"/>
                <w:szCs w:val="26"/>
              </w:rPr>
              <w:t> </w:t>
            </w:r>
          </w:p>
        </w:tc>
        <w:tc>
          <w:tcPr>
            <w:tcW w:w="546" w:type="pct"/>
            <w:gridSpan w:val="3"/>
            <w:vAlign w:val="center"/>
            <w:hideMark/>
          </w:tcPr>
          <w:p w14:paraId="2F6DFBBB" w14:textId="77777777" w:rsidR="004E7E27" w:rsidRPr="00B87B2D" w:rsidRDefault="004E7E27" w:rsidP="0079428F">
            <w:pPr>
              <w:spacing w:after="0" w:line="240" w:lineRule="auto"/>
              <w:jc w:val="center"/>
              <w:rPr>
                <w:sz w:val="26"/>
                <w:szCs w:val="26"/>
              </w:rPr>
            </w:pPr>
            <w:r w:rsidRPr="00B87B2D">
              <w:rPr>
                <w:sz w:val="26"/>
                <w:szCs w:val="26"/>
              </w:rPr>
              <w:t> </w:t>
            </w:r>
          </w:p>
        </w:tc>
        <w:tc>
          <w:tcPr>
            <w:tcW w:w="1876" w:type="pct"/>
            <w:vAlign w:val="center"/>
            <w:hideMark/>
          </w:tcPr>
          <w:p w14:paraId="295EF6DF" w14:textId="77777777" w:rsidR="004E7E27" w:rsidRPr="00B87B2D" w:rsidRDefault="004E7E27" w:rsidP="0079428F">
            <w:pPr>
              <w:spacing w:after="0" w:line="240" w:lineRule="auto"/>
              <w:jc w:val="both"/>
              <w:rPr>
                <w:sz w:val="26"/>
                <w:szCs w:val="26"/>
              </w:rPr>
            </w:pPr>
            <w:r w:rsidRPr="00B87B2D">
              <w:rPr>
                <w:sz w:val="26"/>
                <w:szCs w:val="26"/>
              </w:rPr>
              <w:t> </w:t>
            </w:r>
          </w:p>
        </w:tc>
      </w:tr>
      <w:tr w:rsidR="00B87B2D" w:rsidRPr="00B87B2D" w14:paraId="280F5362" w14:textId="77777777" w:rsidTr="004E7E27">
        <w:trPr>
          <w:trHeight w:val="852"/>
        </w:trPr>
        <w:tc>
          <w:tcPr>
            <w:tcW w:w="547" w:type="pct"/>
            <w:vAlign w:val="center"/>
            <w:hideMark/>
          </w:tcPr>
          <w:p w14:paraId="795B6136" w14:textId="77777777" w:rsidR="004E7E27" w:rsidRPr="00B87B2D" w:rsidRDefault="004E7E27" w:rsidP="0079428F">
            <w:pPr>
              <w:spacing w:after="0" w:line="240" w:lineRule="auto"/>
              <w:jc w:val="center"/>
              <w:rPr>
                <w:sz w:val="26"/>
                <w:szCs w:val="26"/>
              </w:rPr>
            </w:pPr>
            <w:r w:rsidRPr="00B87B2D">
              <w:rPr>
                <w:sz w:val="26"/>
                <w:szCs w:val="26"/>
              </w:rPr>
              <w:t>VU.99</w:t>
            </w:r>
          </w:p>
        </w:tc>
        <w:tc>
          <w:tcPr>
            <w:tcW w:w="1328" w:type="pct"/>
            <w:gridSpan w:val="2"/>
            <w:vAlign w:val="center"/>
            <w:hideMark/>
          </w:tcPr>
          <w:p w14:paraId="41AD44C9" w14:textId="77777777" w:rsidR="004E7E27" w:rsidRPr="00B87B2D" w:rsidRDefault="004E7E27" w:rsidP="0079428F">
            <w:pPr>
              <w:spacing w:after="0" w:line="240" w:lineRule="auto"/>
              <w:jc w:val="both"/>
              <w:rPr>
                <w:sz w:val="26"/>
                <w:szCs w:val="26"/>
              </w:rPr>
            </w:pPr>
            <w:r w:rsidRPr="00B87B2D">
              <w:rPr>
                <w:sz w:val="26"/>
                <w:szCs w:val="26"/>
              </w:rPr>
              <w:t>Cắt hom keo, bạch đàn, phi lao</w:t>
            </w:r>
          </w:p>
        </w:tc>
        <w:tc>
          <w:tcPr>
            <w:tcW w:w="703" w:type="pct"/>
            <w:vMerge w:val="restart"/>
            <w:vAlign w:val="center"/>
            <w:hideMark/>
          </w:tcPr>
          <w:p w14:paraId="2F34A9B7" w14:textId="77777777" w:rsidR="004E7E27" w:rsidRPr="00B87B2D" w:rsidRDefault="004E7E27" w:rsidP="0079428F">
            <w:pPr>
              <w:spacing w:after="0" w:line="240" w:lineRule="auto"/>
              <w:jc w:val="center"/>
              <w:rPr>
                <w:sz w:val="26"/>
                <w:szCs w:val="26"/>
              </w:rPr>
            </w:pPr>
            <w:r w:rsidRPr="00B87B2D">
              <w:rPr>
                <w:sz w:val="26"/>
                <w:szCs w:val="26"/>
              </w:rPr>
              <w:t>Hom/ công</w:t>
            </w:r>
          </w:p>
        </w:tc>
        <w:tc>
          <w:tcPr>
            <w:tcW w:w="546" w:type="pct"/>
            <w:gridSpan w:val="3"/>
            <w:vAlign w:val="center"/>
            <w:hideMark/>
          </w:tcPr>
          <w:p w14:paraId="125F8B07" w14:textId="77777777" w:rsidR="004E7E27" w:rsidRPr="00B87B2D" w:rsidRDefault="004E7E27" w:rsidP="0079428F">
            <w:pPr>
              <w:spacing w:after="0" w:line="240" w:lineRule="auto"/>
              <w:jc w:val="center"/>
              <w:rPr>
                <w:sz w:val="26"/>
                <w:szCs w:val="26"/>
              </w:rPr>
            </w:pPr>
            <w:r w:rsidRPr="00B87B2D">
              <w:rPr>
                <w:sz w:val="26"/>
                <w:szCs w:val="26"/>
              </w:rPr>
              <w:t>1500</w:t>
            </w:r>
          </w:p>
        </w:tc>
        <w:tc>
          <w:tcPr>
            <w:tcW w:w="1876" w:type="pct"/>
            <w:vMerge w:val="restart"/>
            <w:vAlign w:val="center"/>
            <w:hideMark/>
          </w:tcPr>
          <w:p w14:paraId="76655233" w14:textId="77777777" w:rsidR="004E7E27" w:rsidRPr="00B87B2D" w:rsidRDefault="004E7E27" w:rsidP="0079428F">
            <w:pPr>
              <w:spacing w:after="0" w:line="240" w:lineRule="auto"/>
              <w:jc w:val="both"/>
              <w:rPr>
                <w:sz w:val="26"/>
                <w:szCs w:val="26"/>
              </w:rPr>
            </w:pPr>
            <w:r w:rsidRPr="00B87B2D">
              <w:rPr>
                <w:sz w:val="26"/>
                <w:szCs w:val="26"/>
              </w:rPr>
              <w:t>Cắt hom ở vườn cây đầu dòng, Xử lý hom qua thuốc kích thích, xếp gọn vào khay để đem đi cấy</w:t>
            </w:r>
          </w:p>
        </w:tc>
      </w:tr>
      <w:tr w:rsidR="00B87B2D" w:rsidRPr="00B87B2D" w14:paraId="4542F659" w14:textId="77777777" w:rsidTr="004E7E27">
        <w:trPr>
          <w:trHeight w:val="810"/>
        </w:trPr>
        <w:tc>
          <w:tcPr>
            <w:tcW w:w="547" w:type="pct"/>
            <w:vAlign w:val="center"/>
            <w:hideMark/>
          </w:tcPr>
          <w:p w14:paraId="6EFE9CF5" w14:textId="77777777" w:rsidR="004E7E27" w:rsidRPr="00B87B2D" w:rsidRDefault="004E7E27" w:rsidP="0079428F">
            <w:pPr>
              <w:spacing w:after="0" w:line="240" w:lineRule="auto"/>
              <w:jc w:val="center"/>
              <w:rPr>
                <w:sz w:val="26"/>
                <w:szCs w:val="26"/>
              </w:rPr>
            </w:pPr>
            <w:r w:rsidRPr="00B87B2D">
              <w:rPr>
                <w:sz w:val="26"/>
                <w:szCs w:val="26"/>
              </w:rPr>
              <w:t>VU.100</w:t>
            </w:r>
          </w:p>
        </w:tc>
        <w:tc>
          <w:tcPr>
            <w:tcW w:w="1328" w:type="pct"/>
            <w:gridSpan w:val="2"/>
            <w:vAlign w:val="center"/>
            <w:hideMark/>
          </w:tcPr>
          <w:p w14:paraId="38D85259" w14:textId="77777777" w:rsidR="004E7E27" w:rsidRPr="00B87B2D" w:rsidRDefault="004E7E27" w:rsidP="0079428F">
            <w:pPr>
              <w:spacing w:after="0" w:line="240" w:lineRule="auto"/>
              <w:jc w:val="both"/>
              <w:rPr>
                <w:sz w:val="26"/>
                <w:szCs w:val="26"/>
              </w:rPr>
            </w:pPr>
            <w:r w:rsidRPr="00B87B2D">
              <w:rPr>
                <w:sz w:val="26"/>
                <w:szCs w:val="26"/>
              </w:rPr>
              <w:t>Cắt hom cây bản địa</w:t>
            </w:r>
          </w:p>
        </w:tc>
        <w:tc>
          <w:tcPr>
            <w:tcW w:w="703" w:type="pct"/>
            <w:vMerge/>
            <w:vAlign w:val="center"/>
            <w:hideMark/>
          </w:tcPr>
          <w:p w14:paraId="5DDBF72C" w14:textId="77777777" w:rsidR="004E7E27" w:rsidRPr="00B87B2D" w:rsidRDefault="004E7E27" w:rsidP="0079428F">
            <w:pPr>
              <w:spacing w:after="0" w:line="240" w:lineRule="auto"/>
              <w:rPr>
                <w:sz w:val="26"/>
                <w:szCs w:val="26"/>
              </w:rPr>
            </w:pPr>
          </w:p>
        </w:tc>
        <w:tc>
          <w:tcPr>
            <w:tcW w:w="546" w:type="pct"/>
            <w:gridSpan w:val="3"/>
            <w:vAlign w:val="center"/>
            <w:hideMark/>
          </w:tcPr>
          <w:p w14:paraId="5AA640D4" w14:textId="77777777" w:rsidR="004E7E27" w:rsidRPr="00B87B2D" w:rsidRDefault="004E7E27" w:rsidP="0079428F">
            <w:pPr>
              <w:spacing w:after="0" w:line="240" w:lineRule="auto"/>
              <w:jc w:val="center"/>
              <w:rPr>
                <w:sz w:val="26"/>
                <w:szCs w:val="26"/>
              </w:rPr>
            </w:pPr>
            <w:r w:rsidRPr="00B87B2D">
              <w:rPr>
                <w:sz w:val="26"/>
                <w:szCs w:val="26"/>
              </w:rPr>
              <w:t>1100</w:t>
            </w:r>
          </w:p>
        </w:tc>
        <w:tc>
          <w:tcPr>
            <w:tcW w:w="1876" w:type="pct"/>
            <w:vMerge/>
            <w:vAlign w:val="center"/>
            <w:hideMark/>
          </w:tcPr>
          <w:p w14:paraId="3711E9CC" w14:textId="77777777" w:rsidR="004E7E27" w:rsidRPr="00B87B2D" w:rsidRDefault="004E7E27" w:rsidP="0079428F">
            <w:pPr>
              <w:spacing w:after="0" w:line="240" w:lineRule="auto"/>
              <w:rPr>
                <w:sz w:val="26"/>
                <w:szCs w:val="26"/>
              </w:rPr>
            </w:pPr>
          </w:p>
        </w:tc>
      </w:tr>
      <w:tr w:rsidR="00B87B2D" w:rsidRPr="00B87B2D" w14:paraId="086EC2A4" w14:textId="77777777" w:rsidTr="004E7E27">
        <w:trPr>
          <w:trHeight w:val="990"/>
        </w:trPr>
        <w:tc>
          <w:tcPr>
            <w:tcW w:w="547" w:type="pct"/>
            <w:vAlign w:val="center"/>
            <w:hideMark/>
          </w:tcPr>
          <w:p w14:paraId="34F199DC" w14:textId="77777777" w:rsidR="004E7E27" w:rsidRPr="00B87B2D" w:rsidRDefault="004E7E27" w:rsidP="0079428F">
            <w:pPr>
              <w:spacing w:after="0" w:line="240" w:lineRule="auto"/>
              <w:jc w:val="center"/>
              <w:rPr>
                <w:sz w:val="26"/>
                <w:szCs w:val="26"/>
              </w:rPr>
            </w:pPr>
            <w:r w:rsidRPr="00B87B2D">
              <w:rPr>
                <w:sz w:val="26"/>
                <w:szCs w:val="26"/>
              </w:rPr>
              <w:t>VU.101</w:t>
            </w:r>
          </w:p>
        </w:tc>
        <w:tc>
          <w:tcPr>
            <w:tcW w:w="1328" w:type="pct"/>
            <w:gridSpan w:val="2"/>
            <w:vAlign w:val="center"/>
            <w:hideMark/>
          </w:tcPr>
          <w:p w14:paraId="33A86B7C" w14:textId="77777777" w:rsidR="004E7E27" w:rsidRPr="00B87B2D" w:rsidRDefault="004E7E27" w:rsidP="0079428F">
            <w:pPr>
              <w:spacing w:after="0" w:line="240" w:lineRule="auto"/>
              <w:jc w:val="both"/>
              <w:rPr>
                <w:sz w:val="26"/>
                <w:szCs w:val="26"/>
              </w:rPr>
            </w:pPr>
            <w:r w:rsidRPr="00B87B2D">
              <w:rPr>
                <w:sz w:val="26"/>
                <w:szCs w:val="26"/>
              </w:rPr>
              <w:t>Cắt cành ghép</w:t>
            </w:r>
          </w:p>
        </w:tc>
        <w:tc>
          <w:tcPr>
            <w:tcW w:w="703" w:type="pct"/>
            <w:vAlign w:val="center"/>
            <w:hideMark/>
          </w:tcPr>
          <w:p w14:paraId="5F30305D" w14:textId="77777777" w:rsidR="004E7E27" w:rsidRPr="00B87B2D" w:rsidRDefault="004E7E27" w:rsidP="0079428F">
            <w:pPr>
              <w:spacing w:after="0" w:line="240" w:lineRule="auto"/>
              <w:jc w:val="center"/>
              <w:rPr>
                <w:sz w:val="26"/>
                <w:szCs w:val="26"/>
              </w:rPr>
            </w:pPr>
            <w:r w:rsidRPr="00B87B2D">
              <w:rPr>
                <w:sz w:val="26"/>
                <w:szCs w:val="26"/>
              </w:rPr>
              <w:t>Cành/công</w:t>
            </w:r>
          </w:p>
        </w:tc>
        <w:tc>
          <w:tcPr>
            <w:tcW w:w="546" w:type="pct"/>
            <w:gridSpan w:val="3"/>
            <w:vAlign w:val="center"/>
            <w:hideMark/>
          </w:tcPr>
          <w:p w14:paraId="56BC4217" w14:textId="77777777" w:rsidR="004E7E27" w:rsidRPr="00B87B2D" w:rsidRDefault="004E7E27" w:rsidP="0079428F">
            <w:pPr>
              <w:spacing w:after="0" w:line="240" w:lineRule="auto"/>
              <w:jc w:val="center"/>
              <w:rPr>
                <w:sz w:val="26"/>
                <w:szCs w:val="26"/>
              </w:rPr>
            </w:pPr>
            <w:r w:rsidRPr="00B87B2D">
              <w:rPr>
                <w:sz w:val="26"/>
                <w:szCs w:val="26"/>
              </w:rPr>
              <w:t>50 </w:t>
            </w:r>
          </w:p>
        </w:tc>
        <w:tc>
          <w:tcPr>
            <w:tcW w:w="1876" w:type="pct"/>
            <w:vAlign w:val="center"/>
            <w:hideMark/>
          </w:tcPr>
          <w:p w14:paraId="0F405230" w14:textId="77777777" w:rsidR="004E7E27" w:rsidRPr="00B87B2D" w:rsidRDefault="004E7E27" w:rsidP="0079428F">
            <w:pPr>
              <w:spacing w:after="0" w:line="240" w:lineRule="auto"/>
              <w:jc w:val="both"/>
              <w:rPr>
                <w:sz w:val="26"/>
                <w:szCs w:val="26"/>
              </w:rPr>
            </w:pPr>
            <w:r w:rsidRPr="00B87B2D">
              <w:rPr>
                <w:rFonts w:eastAsia="Calibri"/>
                <w:sz w:val="26"/>
                <w:szCs w:val="26"/>
              </w:rPr>
              <w:t>Cắt cành ghép tại vườn vật liệu theo đúng tiêu chuẩn quy định, xử lý cành ghép theo hướng dẫn kỹ thuật của từng loài cây, xếp gọn vào khay để đem ghép. Cây cao trên 5m, thêm 5m tăng 25%</w:t>
            </w:r>
          </w:p>
          <w:p w14:paraId="319DA925" w14:textId="77777777" w:rsidR="004E7E27" w:rsidRPr="00B87B2D" w:rsidRDefault="004E7E27" w:rsidP="0079428F">
            <w:pPr>
              <w:spacing w:after="0" w:line="240" w:lineRule="auto"/>
              <w:rPr>
                <w:sz w:val="26"/>
                <w:szCs w:val="26"/>
              </w:rPr>
            </w:pPr>
          </w:p>
        </w:tc>
      </w:tr>
      <w:tr w:rsidR="00B87B2D" w:rsidRPr="00B87B2D" w14:paraId="7022B985" w14:textId="77777777" w:rsidTr="004E7E27">
        <w:trPr>
          <w:trHeight w:val="690"/>
        </w:trPr>
        <w:tc>
          <w:tcPr>
            <w:tcW w:w="547" w:type="pct"/>
            <w:vAlign w:val="center"/>
            <w:hideMark/>
          </w:tcPr>
          <w:p w14:paraId="1C2DCB06" w14:textId="77777777" w:rsidR="004E7E27" w:rsidRPr="00B87B2D" w:rsidRDefault="004E7E27" w:rsidP="0079428F">
            <w:pPr>
              <w:spacing w:after="0" w:line="240" w:lineRule="auto"/>
              <w:jc w:val="center"/>
              <w:rPr>
                <w:sz w:val="26"/>
                <w:szCs w:val="26"/>
              </w:rPr>
            </w:pPr>
            <w:r w:rsidRPr="00B87B2D">
              <w:rPr>
                <w:sz w:val="26"/>
                <w:szCs w:val="26"/>
              </w:rPr>
              <w:t> </w:t>
            </w:r>
          </w:p>
        </w:tc>
        <w:tc>
          <w:tcPr>
            <w:tcW w:w="1328" w:type="pct"/>
            <w:gridSpan w:val="2"/>
            <w:vAlign w:val="center"/>
            <w:hideMark/>
          </w:tcPr>
          <w:p w14:paraId="23D2568F" w14:textId="77777777" w:rsidR="004E7E27" w:rsidRPr="00B87B2D" w:rsidRDefault="004E7E27" w:rsidP="0079428F">
            <w:pPr>
              <w:spacing w:after="0" w:line="240" w:lineRule="auto"/>
              <w:jc w:val="both"/>
              <w:rPr>
                <w:sz w:val="26"/>
                <w:szCs w:val="26"/>
              </w:rPr>
            </w:pPr>
            <w:r w:rsidRPr="00B87B2D">
              <w:rPr>
                <w:sz w:val="26"/>
                <w:szCs w:val="26"/>
              </w:rPr>
              <w:t>Cấy cây/giâm hom (Cây gỗ)/ghép cây</w:t>
            </w:r>
          </w:p>
        </w:tc>
        <w:tc>
          <w:tcPr>
            <w:tcW w:w="703" w:type="pct"/>
            <w:vAlign w:val="center"/>
            <w:hideMark/>
          </w:tcPr>
          <w:p w14:paraId="574F7A53" w14:textId="77777777" w:rsidR="004E7E27" w:rsidRPr="00B87B2D" w:rsidRDefault="004E7E27" w:rsidP="0079428F">
            <w:pPr>
              <w:spacing w:after="0" w:line="240" w:lineRule="auto"/>
              <w:jc w:val="center"/>
              <w:rPr>
                <w:sz w:val="26"/>
                <w:szCs w:val="26"/>
              </w:rPr>
            </w:pPr>
            <w:r w:rsidRPr="00B87B2D">
              <w:rPr>
                <w:sz w:val="26"/>
                <w:szCs w:val="26"/>
              </w:rPr>
              <w:t> </w:t>
            </w:r>
          </w:p>
        </w:tc>
        <w:tc>
          <w:tcPr>
            <w:tcW w:w="546" w:type="pct"/>
            <w:gridSpan w:val="3"/>
            <w:vAlign w:val="center"/>
            <w:hideMark/>
          </w:tcPr>
          <w:p w14:paraId="1F149BD8" w14:textId="77777777" w:rsidR="004E7E27" w:rsidRPr="00B87B2D" w:rsidRDefault="004E7E27" w:rsidP="0079428F">
            <w:pPr>
              <w:spacing w:after="0" w:line="240" w:lineRule="auto"/>
              <w:jc w:val="center"/>
              <w:rPr>
                <w:sz w:val="26"/>
                <w:szCs w:val="26"/>
              </w:rPr>
            </w:pPr>
            <w:r w:rsidRPr="00B87B2D">
              <w:rPr>
                <w:sz w:val="26"/>
                <w:szCs w:val="26"/>
              </w:rPr>
              <w:t> </w:t>
            </w:r>
          </w:p>
        </w:tc>
        <w:tc>
          <w:tcPr>
            <w:tcW w:w="1876" w:type="pct"/>
            <w:vAlign w:val="center"/>
            <w:hideMark/>
          </w:tcPr>
          <w:p w14:paraId="74AB7133" w14:textId="77777777" w:rsidR="004E7E27" w:rsidRPr="00B87B2D" w:rsidRDefault="004E7E27" w:rsidP="0079428F">
            <w:pPr>
              <w:spacing w:after="0" w:line="240" w:lineRule="auto"/>
              <w:rPr>
                <w:sz w:val="26"/>
                <w:szCs w:val="26"/>
              </w:rPr>
            </w:pPr>
            <w:r w:rsidRPr="00B87B2D">
              <w:rPr>
                <w:sz w:val="26"/>
                <w:szCs w:val="26"/>
              </w:rPr>
              <w:t> </w:t>
            </w:r>
          </w:p>
        </w:tc>
      </w:tr>
      <w:tr w:rsidR="00B87B2D" w:rsidRPr="00B87B2D" w14:paraId="5A9B912D" w14:textId="77777777" w:rsidTr="004E7E27">
        <w:trPr>
          <w:trHeight w:val="369"/>
        </w:trPr>
        <w:tc>
          <w:tcPr>
            <w:tcW w:w="547" w:type="pct"/>
            <w:vAlign w:val="center"/>
            <w:hideMark/>
          </w:tcPr>
          <w:p w14:paraId="7F34173A" w14:textId="77777777" w:rsidR="004E7E27" w:rsidRPr="00B87B2D" w:rsidRDefault="004E7E27" w:rsidP="0079428F">
            <w:pPr>
              <w:spacing w:after="0" w:line="240" w:lineRule="auto"/>
              <w:jc w:val="center"/>
              <w:rPr>
                <w:sz w:val="26"/>
                <w:szCs w:val="26"/>
              </w:rPr>
            </w:pPr>
            <w:r w:rsidRPr="00B87B2D">
              <w:rPr>
                <w:sz w:val="26"/>
                <w:szCs w:val="26"/>
              </w:rPr>
              <w:t>VU.102</w:t>
            </w:r>
          </w:p>
        </w:tc>
        <w:tc>
          <w:tcPr>
            <w:tcW w:w="1328" w:type="pct"/>
            <w:gridSpan w:val="2"/>
            <w:vAlign w:val="center"/>
            <w:hideMark/>
          </w:tcPr>
          <w:p w14:paraId="0C6C0C47" w14:textId="77777777" w:rsidR="004E7E27" w:rsidRPr="00B87B2D" w:rsidRDefault="004E7E27" w:rsidP="0079428F">
            <w:pPr>
              <w:spacing w:after="0" w:line="240" w:lineRule="auto"/>
              <w:jc w:val="both"/>
              <w:rPr>
                <w:sz w:val="26"/>
                <w:szCs w:val="26"/>
              </w:rPr>
            </w:pPr>
            <w:r w:rsidRPr="00B87B2D">
              <w:rPr>
                <w:sz w:val="26"/>
                <w:szCs w:val="26"/>
              </w:rPr>
              <w:t>Cấy cây mô</w:t>
            </w:r>
          </w:p>
        </w:tc>
        <w:tc>
          <w:tcPr>
            <w:tcW w:w="703" w:type="pct"/>
            <w:vMerge w:val="restart"/>
            <w:vAlign w:val="center"/>
            <w:hideMark/>
          </w:tcPr>
          <w:p w14:paraId="281FAB2E" w14:textId="77777777" w:rsidR="004E7E27" w:rsidRPr="00B87B2D" w:rsidRDefault="004E7E27" w:rsidP="0079428F">
            <w:pPr>
              <w:spacing w:after="0" w:line="240" w:lineRule="auto"/>
              <w:jc w:val="center"/>
              <w:rPr>
                <w:sz w:val="26"/>
                <w:szCs w:val="26"/>
              </w:rPr>
            </w:pPr>
            <w:r w:rsidRPr="00B87B2D">
              <w:rPr>
                <w:sz w:val="26"/>
                <w:szCs w:val="26"/>
              </w:rPr>
              <w:t>m</w:t>
            </w:r>
            <w:r w:rsidRPr="00B87B2D">
              <w:rPr>
                <w:sz w:val="26"/>
                <w:szCs w:val="26"/>
                <w:vertAlign w:val="superscript"/>
              </w:rPr>
              <w:t>2</w:t>
            </w:r>
            <w:r w:rsidRPr="00B87B2D">
              <w:rPr>
                <w:sz w:val="26"/>
                <w:szCs w:val="26"/>
              </w:rPr>
              <w:t>/công</w:t>
            </w:r>
          </w:p>
        </w:tc>
        <w:tc>
          <w:tcPr>
            <w:tcW w:w="546" w:type="pct"/>
            <w:gridSpan w:val="3"/>
            <w:vAlign w:val="center"/>
            <w:hideMark/>
          </w:tcPr>
          <w:p w14:paraId="61F6BDB4" w14:textId="77777777" w:rsidR="004E7E27" w:rsidRPr="00B87B2D" w:rsidRDefault="004E7E27" w:rsidP="0079428F">
            <w:pPr>
              <w:spacing w:after="0" w:line="240" w:lineRule="auto"/>
              <w:jc w:val="center"/>
              <w:rPr>
                <w:sz w:val="26"/>
                <w:szCs w:val="26"/>
              </w:rPr>
            </w:pPr>
            <w:r w:rsidRPr="00B87B2D">
              <w:rPr>
                <w:sz w:val="26"/>
                <w:szCs w:val="26"/>
              </w:rPr>
              <w:t>3,49</w:t>
            </w:r>
          </w:p>
        </w:tc>
        <w:tc>
          <w:tcPr>
            <w:tcW w:w="1876" w:type="pct"/>
            <w:vMerge w:val="restart"/>
            <w:vAlign w:val="center"/>
            <w:hideMark/>
          </w:tcPr>
          <w:p w14:paraId="51D892DB" w14:textId="77777777" w:rsidR="004E7E27" w:rsidRPr="00B87B2D" w:rsidRDefault="004E7E27" w:rsidP="0079428F">
            <w:pPr>
              <w:spacing w:after="0" w:line="240" w:lineRule="auto"/>
              <w:jc w:val="both"/>
              <w:rPr>
                <w:sz w:val="26"/>
                <w:szCs w:val="26"/>
              </w:rPr>
            </w:pPr>
            <w:r w:rsidRPr="00B87B2D">
              <w:rPr>
                <w:sz w:val="26"/>
                <w:szCs w:val="26"/>
              </w:rPr>
              <w:t> </w:t>
            </w:r>
          </w:p>
          <w:p w14:paraId="7C86CE0C" w14:textId="77777777" w:rsidR="004E7E27" w:rsidRPr="00B87B2D" w:rsidRDefault="004E7E27" w:rsidP="0079428F">
            <w:pPr>
              <w:spacing w:after="0" w:line="240" w:lineRule="auto"/>
              <w:jc w:val="both"/>
              <w:rPr>
                <w:sz w:val="26"/>
                <w:szCs w:val="26"/>
              </w:rPr>
            </w:pPr>
            <w:r w:rsidRPr="00B87B2D">
              <w:rPr>
                <w:sz w:val="26"/>
                <w:szCs w:val="26"/>
              </w:rPr>
              <w:t>Tưới ẩm bầu, cấy  01 cây (cấy hom) vào bầu, tưới nước</w:t>
            </w:r>
          </w:p>
        </w:tc>
      </w:tr>
      <w:tr w:rsidR="00B87B2D" w:rsidRPr="00B87B2D" w14:paraId="6B830761" w14:textId="77777777" w:rsidTr="004E7E27">
        <w:trPr>
          <w:trHeight w:val="660"/>
        </w:trPr>
        <w:tc>
          <w:tcPr>
            <w:tcW w:w="547" w:type="pct"/>
            <w:vAlign w:val="center"/>
            <w:hideMark/>
          </w:tcPr>
          <w:p w14:paraId="1D1D5E11" w14:textId="77777777" w:rsidR="004E7E27" w:rsidRPr="00B87B2D" w:rsidRDefault="004E7E27" w:rsidP="0079428F">
            <w:pPr>
              <w:spacing w:after="0" w:line="240" w:lineRule="auto"/>
              <w:jc w:val="center"/>
              <w:rPr>
                <w:sz w:val="26"/>
                <w:szCs w:val="26"/>
              </w:rPr>
            </w:pPr>
            <w:r w:rsidRPr="00B87B2D">
              <w:rPr>
                <w:sz w:val="26"/>
                <w:szCs w:val="26"/>
              </w:rPr>
              <w:t>VU.103</w:t>
            </w:r>
          </w:p>
        </w:tc>
        <w:tc>
          <w:tcPr>
            <w:tcW w:w="1328" w:type="pct"/>
            <w:gridSpan w:val="2"/>
            <w:vAlign w:val="center"/>
            <w:hideMark/>
          </w:tcPr>
          <w:p w14:paraId="0AAE692D" w14:textId="77777777" w:rsidR="004E7E27" w:rsidRPr="00B87B2D" w:rsidRDefault="004E7E27" w:rsidP="0079428F">
            <w:pPr>
              <w:spacing w:after="0" w:line="240" w:lineRule="auto"/>
              <w:jc w:val="both"/>
              <w:rPr>
                <w:sz w:val="26"/>
                <w:szCs w:val="26"/>
              </w:rPr>
            </w:pPr>
            <w:r w:rsidRPr="00B87B2D">
              <w:rPr>
                <w:sz w:val="26"/>
                <w:szCs w:val="26"/>
              </w:rPr>
              <w:t>Cấy cây mầm dưới 10 ngày tuổi</w:t>
            </w:r>
          </w:p>
        </w:tc>
        <w:tc>
          <w:tcPr>
            <w:tcW w:w="703" w:type="pct"/>
            <w:vMerge/>
            <w:vAlign w:val="center"/>
            <w:hideMark/>
          </w:tcPr>
          <w:p w14:paraId="6005A343" w14:textId="77777777" w:rsidR="004E7E27" w:rsidRPr="00B87B2D" w:rsidRDefault="004E7E27" w:rsidP="0079428F">
            <w:pPr>
              <w:spacing w:after="0" w:line="240" w:lineRule="auto"/>
              <w:rPr>
                <w:sz w:val="26"/>
                <w:szCs w:val="26"/>
              </w:rPr>
            </w:pPr>
          </w:p>
        </w:tc>
        <w:tc>
          <w:tcPr>
            <w:tcW w:w="546" w:type="pct"/>
            <w:gridSpan w:val="3"/>
            <w:vAlign w:val="center"/>
            <w:hideMark/>
          </w:tcPr>
          <w:p w14:paraId="535518DB" w14:textId="77777777" w:rsidR="004E7E27" w:rsidRPr="00B87B2D" w:rsidRDefault="004E7E27" w:rsidP="0079428F">
            <w:pPr>
              <w:spacing w:after="0" w:line="240" w:lineRule="auto"/>
              <w:jc w:val="center"/>
              <w:rPr>
                <w:sz w:val="26"/>
                <w:szCs w:val="26"/>
              </w:rPr>
            </w:pPr>
            <w:r w:rsidRPr="00B87B2D">
              <w:rPr>
                <w:sz w:val="26"/>
                <w:szCs w:val="26"/>
              </w:rPr>
              <w:t>4,17</w:t>
            </w:r>
          </w:p>
        </w:tc>
        <w:tc>
          <w:tcPr>
            <w:tcW w:w="1876" w:type="pct"/>
            <w:vMerge/>
            <w:vAlign w:val="center"/>
            <w:hideMark/>
          </w:tcPr>
          <w:p w14:paraId="02A76965" w14:textId="77777777" w:rsidR="004E7E27" w:rsidRPr="00B87B2D" w:rsidRDefault="004E7E27" w:rsidP="0079428F">
            <w:pPr>
              <w:spacing w:after="0" w:line="240" w:lineRule="auto"/>
              <w:jc w:val="both"/>
              <w:rPr>
                <w:sz w:val="26"/>
                <w:szCs w:val="26"/>
              </w:rPr>
            </w:pPr>
          </w:p>
        </w:tc>
      </w:tr>
      <w:tr w:rsidR="00B87B2D" w:rsidRPr="00B87B2D" w14:paraId="2A201EE8" w14:textId="77777777" w:rsidTr="004E7E27">
        <w:trPr>
          <w:trHeight w:val="660"/>
        </w:trPr>
        <w:tc>
          <w:tcPr>
            <w:tcW w:w="547" w:type="pct"/>
            <w:vAlign w:val="center"/>
            <w:hideMark/>
          </w:tcPr>
          <w:p w14:paraId="1CBEFD38" w14:textId="77777777" w:rsidR="004E7E27" w:rsidRPr="00B87B2D" w:rsidRDefault="004E7E27" w:rsidP="0079428F">
            <w:pPr>
              <w:spacing w:after="0" w:line="240" w:lineRule="auto"/>
              <w:jc w:val="center"/>
              <w:rPr>
                <w:sz w:val="26"/>
                <w:szCs w:val="26"/>
              </w:rPr>
            </w:pPr>
            <w:r w:rsidRPr="00B87B2D">
              <w:rPr>
                <w:sz w:val="26"/>
                <w:szCs w:val="26"/>
              </w:rPr>
              <w:t>VU.104</w:t>
            </w:r>
          </w:p>
        </w:tc>
        <w:tc>
          <w:tcPr>
            <w:tcW w:w="1328" w:type="pct"/>
            <w:gridSpan w:val="2"/>
            <w:vAlign w:val="center"/>
            <w:hideMark/>
          </w:tcPr>
          <w:p w14:paraId="660503D1" w14:textId="77777777" w:rsidR="004E7E27" w:rsidRPr="00B87B2D" w:rsidRDefault="004E7E27" w:rsidP="0079428F">
            <w:pPr>
              <w:spacing w:after="0" w:line="240" w:lineRule="auto"/>
              <w:jc w:val="both"/>
              <w:rPr>
                <w:sz w:val="26"/>
                <w:szCs w:val="26"/>
              </w:rPr>
            </w:pPr>
            <w:r w:rsidRPr="00B87B2D">
              <w:rPr>
                <w:sz w:val="26"/>
                <w:szCs w:val="26"/>
              </w:rPr>
              <w:t>Cấy cây mầm trên 10 ngày tuổi</w:t>
            </w:r>
          </w:p>
        </w:tc>
        <w:tc>
          <w:tcPr>
            <w:tcW w:w="703" w:type="pct"/>
            <w:vMerge/>
            <w:vAlign w:val="center"/>
            <w:hideMark/>
          </w:tcPr>
          <w:p w14:paraId="697044C9" w14:textId="77777777" w:rsidR="004E7E27" w:rsidRPr="00B87B2D" w:rsidRDefault="004E7E27" w:rsidP="0079428F">
            <w:pPr>
              <w:spacing w:after="0" w:line="240" w:lineRule="auto"/>
              <w:rPr>
                <w:sz w:val="26"/>
                <w:szCs w:val="26"/>
              </w:rPr>
            </w:pPr>
          </w:p>
        </w:tc>
        <w:tc>
          <w:tcPr>
            <w:tcW w:w="546" w:type="pct"/>
            <w:gridSpan w:val="3"/>
            <w:vAlign w:val="center"/>
            <w:hideMark/>
          </w:tcPr>
          <w:p w14:paraId="130BC763" w14:textId="77777777" w:rsidR="004E7E27" w:rsidRPr="00B87B2D" w:rsidRDefault="004E7E27" w:rsidP="0079428F">
            <w:pPr>
              <w:spacing w:after="0" w:line="240" w:lineRule="auto"/>
              <w:jc w:val="center"/>
              <w:rPr>
                <w:sz w:val="26"/>
                <w:szCs w:val="26"/>
              </w:rPr>
            </w:pPr>
            <w:r w:rsidRPr="00B87B2D">
              <w:rPr>
                <w:sz w:val="26"/>
                <w:szCs w:val="26"/>
              </w:rPr>
              <w:t>6,67</w:t>
            </w:r>
          </w:p>
        </w:tc>
        <w:tc>
          <w:tcPr>
            <w:tcW w:w="1876" w:type="pct"/>
            <w:vMerge/>
            <w:vAlign w:val="center"/>
            <w:hideMark/>
          </w:tcPr>
          <w:p w14:paraId="45ECD7D0" w14:textId="77777777" w:rsidR="004E7E27" w:rsidRPr="00B87B2D" w:rsidRDefault="004E7E27" w:rsidP="0079428F">
            <w:pPr>
              <w:spacing w:after="0" w:line="240" w:lineRule="auto"/>
              <w:rPr>
                <w:sz w:val="26"/>
                <w:szCs w:val="26"/>
              </w:rPr>
            </w:pPr>
          </w:p>
        </w:tc>
      </w:tr>
      <w:tr w:rsidR="00B87B2D" w:rsidRPr="00B87B2D" w14:paraId="2F2DDF37" w14:textId="77777777" w:rsidTr="004E7E27">
        <w:trPr>
          <w:trHeight w:val="660"/>
        </w:trPr>
        <w:tc>
          <w:tcPr>
            <w:tcW w:w="547" w:type="pct"/>
            <w:vAlign w:val="center"/>
            <w:hideMark/>
          </w:tcPr>
          <w:p w14:paraId="2D4E63AE" w14:textId="77777777" w:rsidR="004E7E27" w:rsidRPr="00B87B2D" w:rsidRDefault="004E7E27" w:rsidP="0079428F">
            <w:pPr>
              <w:spacing w:after="0" w:line="240" w:lineRule="auto"/>
              <w:jc w:val="center"/>
              <w:rPr>
                <w:sz w:val="26"/>
                <w:szCs w:val="26"/>
              </w:rPr>
            </w:pPr>
            <w:r w:rsidRPr="00B87B2D">
              <w:rPr>
                <w:sz w:val="26"/>
                <w:szCs w:val="26"/>
              </w:rPr>
              <w:t>VU.105</w:t>
            </w:r>
          </w:p>
        </w:tc>
        <w:tc>
          <w:tcPr>
            <w:tcW w:w="1328" w:type="pct"/>
            <w:gridSpan w:val="2"/>
            <w:vAlign w:val="center"/>
            <w:hideMark/>
          </w:tcPr>
          <w:p w14:paraId="3352C2EF" w14:textId="77777777" w:rsidR="004E7E27" w:rsidRPr="00B87B2D" w:rsidRDefault="004E7E27" w:rsidP="0079428F">
            <w:pPr>
              <w:spacing w:after="0" w:line="240" w:lineRule="auto"/>
              <w:jc w:val="both"/>
              <w:rPr>
                <w:sz w:val="26"/>
                <w:szCs w:val="26"/>
              </w:rPr>
            </w:pPr>
            <w:r w:rsidRPr="00B87B2D">
              <w:rPr>
                <w:sz w:val="26"/>
                <w:szCs w:val="26"/>
              </w:rPr>
              <w:t>Cấy hom trực tiếp vào bầu</w:t>
            </w:r>
          </w:p>
        </w:tc>
        <w:tc>
          <w:tcPr>
            <w:tcW w:w="703" w:type="pct"/>
            <w:vMerge/>
            <w:vAlign w:val="center"/>
            <w:hideMark/>
          </w:tcPr>
          <w:p w14:paraId="090D118F" w14:textId="77777777" w:rsidR="004E7E27" w:rsidRPr="00B87B2D" w:rsidRDefault="004E7E27" w:rsidP="0079428F">
            <w:pPr>
              <w:spacing w:after="0" w:line="240" w:lineRule="auto"/>
              <w:rPr>
                <w:sz w:val="26"/>
                <w:szCs w:val="26"/>
              </w:rPr>
            </w:pPr>
          </w:p>
        </w:tc>
        <w:tc>
          <w:tcPr>
            <w:tcW w:w="546" w:type="pct"/>
            <w:gridSpan w:val="3"/>
            <w:vAlign w:val="center"/>
            <w:hideMark/>
          </w:tcPr>
          <w:p w14:paraId="55676068" w14:textId="77777777" w:rsidR="004E7E27" w:rsidRPr="00B87B2D" w:rsidRDefault="004E7E27" w:rsidP="0079428F">
            <w:pPr>
              <w:spacing w:after="0" w:line="240" w:lineRule="auto"/>
              <w:jc w:val="center"/>
              <w:rPr>
                <w:sz w:val="26"/>
                <w:szCs w:val="26"/>
              </w:rPr>
            </w:pPr>
            <w:r w:rsidRPr="00B87B2D">
              <w:rPr>
                <w:sz w:val="26"/>
                <w:szCs w:val="26"/>
              </w:rPr>
              <w:t>7,57</w:t>
            </w:r>
          </w:p>
        </w:tc>
        <w:tc>
          <w:tcPr>
            <w:tcW w:w="1876" w:type="pct"/>
            <w:vMerge/>
            <w:vAlign w:val="center"/>
            <w:hideMark/>
          </w:tcPr>
          <w:p w14:paraId="79EA5E3A" w14:textId="77777777" w:rsidR="004E7E27" w:rsidRPr="00B87B2D" w:rsidRDefault="004E7E27" w:rsidP="0079428F">
            <w:pPr>
              <w:spacing w:after="0" w:line="240" w:lineRule="auto"/>
              <w:rPr>
                <w:sz w:val="26"/>
                <w:szCs w:val="26"/>
              </w:rPr>
            </w:pPr>
          </w:p>
        </w:tc>
      </w:tr>
      <w:tr w:rsidR="00B87B2D" w:rsidRPr="00B87B2D" w14:paraId="6491C16F" w14:textId="77777777" w:rsidTr="004E7E27">
        <w:trPr>
          <w:trHeight w:val="660"/>
        </w:trPr>
        <w:tc>
          <w:tcPr>
            <w:tcW w:w="547" w:type="pct"/>
            <w:vAlign w:val="center"/>
            <w:hideMark/>
          </w:tcPr>
          <w:p w14:paraId="0DD91C79" w14:textId="77777777" w:rsidR="004E7E27" w:rsidRPr="00B87B2D" w:rsidRDefault="004E7E27" w:rsidP="0079428F">
            <w:pPr>
              <w:spacing w:after="0" w:line="240" w:lineRule="auto"/>
              <w:jc w:val="center"/>
              <w:rPr>
                <w:sz w:val="26"/>
                <w:szCs w:val="26"/>
              </w:rPr>
            </w:pPr>
            <w:r w:rsidRPr="00B87B2D">
              <w:rPr>
                <w:sz w:val="26"/>
                <w:szCs w:val="26"/>
              </w:rPr>
              <w:t>VU.106</w:t>
            </w:r>
          </w:p>
        </w:tc>
        <w:tc>
          <w:tcPr>
            <w:tcW w:w="1328" w:type="pct"/>
            <w:gridSpan w:val="2"/>
            <w:vAlign w:val="center"/>
            <w:hideMark/>
          </w:tcPr>
          <w:p w14:paraId="5D25F91D" w14:textId="77777777" w:rsidR="004E7E27" w:rsidRPr="00B87B2D" w:rsidRDefault="004E7E27" w:rsidP="0079428F">
            <w:pPr>
              <w:spacing w:after="0" w:line="240" w:lineRule="auto"/>
              <w:jc w:val="both"/>
              <w:rPr>
                <w:sz w:val="26"/>
                <w:szCs w:val="26"/>
              </w:rPr>
            </w:pPr>
            <w:r w:rsidRPr="00B87B2D">
              <w:rPr>
                <w:sz w:val="26"/>
                <w:szCs w:val="26"/>
              </w:rPr>
              <w:t>Cấy hom vào khay cát</w:t>
            </w:r>
          </w:p>
        </w:tc>
        <w:tc>
          <w:tcPr>
            <w:tcW w:w="703" w:type="pct"/>
            <w:vMerge/>
            <w:vAlign w:val="center"/>
            <w:hideMark/>
          </w:tcPr>
          <w:p w14:paraId="14D2BF5B" w14:textId="77777777" w:rsidR="004E7E27" w:rsidRPr="00B87B2D" w:rsidRDefault="004E7E27" w:rsidP="0079428F">
            <w:pPr>
              <w:spacing w:after="0" w:line="240" w:lineRule="auto"/>
              <w:rPr>
                <w:sz w:val="26"/>
                <w:szCs w:val="26"/>
              </w:rPr>
            </w:pPr>
          </w:p>
        </w:tc>
        <w:tc>
          <w:tcPr>
            <w:tcW w:w="546" w:type="pct"/>
            <w:gridSpan w:val="3"/>
            <w:vAlign w:val="center"/>
            <w:hideMark/>
          </w:tcPr>
          <w:p w14:paraId="7403B629" w14:textId="77777777" w:rsidR="004E7E27" w:rsidRPr="00B87B2D" w:rsidRDefault="004E7E27" w:rsidP="0079428F">
            <w:pPr>
              <w:spacing w:after="0" w:line="240" w:lineRule="auto"/>
              <w:jc w:val="center"/>
              <w:rPr>
                <w:sz w:val="26"/>
                <w:szCs w:val="26"/>
              </w:rPr>
            </w:pPr>
            <w:r w:rsidRPr="00B87B2D">
              <w:rPr>
                <w:sz w:val="26"/>
                <w:szCs w:val="26"/>
              </w:rPr>
              <w:t>6,27</w:t>
            </w:r>
          </w:p>
        </w:tc>
        <w:tc>
          <w:tcPr>
            <w:tcW w:w="1876" w:type="pct"/>
            <w:vMerge/>
            <w:vAlign w:val="center"/>
            <w:hideMark/>
          </w:tcPr>
          <w:p w14:paraId="4D703443" w14:textId="77777777" w:rsidR="004E7E27" w:rsidRPr="00B87B2D" w:rsidRDefault="004E7E27" w:rsidP="0079428F">
            <w:pPr>
              <w:spacing w:after="0" w:line="240" w:lineRule="auto"/>
              <w:rPr>
                <w:sz w:val="26"/>
                <w:szCs w:val="26"/>
              </w:rPr>
            </w:pPr>
          </w:p>
        </w:tc>
      </w:tr>
      <w:tr w:rsidR="00B87B2D" w:rsidRPr="00B87B2D" w14:paraId="534F66D6" w14:textId="77777777" w:rsidTr="004E7E27">
        <w:trPr>
          <w:trHeight w:val="1771"/>
        </w:trPr>
        <w:tc>
          <w:tcPr>
            <w:tcW w:w="547" w:type="pct"/>
            <w:vAlign w:val="center"/>
            <w:hideMark/>
          </w:tcPr>
          <w:p w14:paraId="46B6AA06" w14:textId="77777777" w:rsidR="004E7E27" w:rsidRPr="00B87B2D" w:rsidRDefault="004E7E27" w:rsidP="0079428F">
            <w:pPr>
              <w:spacing w:after="0" w:line="240" w:lineRule="auto"/>
              <w:jc w:val="center"/>
              <w:rPr>
                <w:sz w:val="26"/>
                <w:szCs w:val="26"/>
              </w:rPr>
            </w:pPr>
            <w:r w:rsidRPr="00B87B2D">
              <w:rPr>
                <w:sz w:val="26"/>
                <w:szCs w:val="26"/>
              </w:rPr>
              <w:t>VU.107</w:t>
            </w:r>
          </w:p>
        </w:tc>
        <w:tc>
          <w:tcPr>
            <w:tcW w:w="1328" w:type="pct"/>
            <w:gridSpan w:val="2"/>
            <w:vAlign w:val="center"/>
            <w:hideMark/>
          </w:tcPr>
          <w:p w14:paraId="68A574D4" w14:textId="77777777" w:rsidR="004E7E27" w:rsidRPr="00B87B2D" w:rsidRDefault="004E7E27" w:rsidP="0079428F">
            <w:pPr>
              <w:spacing w:after="0" w:line="240" w:lineRule="auto"/>
              <w:jc w:val="both"/>
              <w:rPr>
                <w:sz w:val="26"/>
                <w:szCs w:val="26"/>
              </w:rPr>
            </w:pPr>
            <w:r w:rsidRPr="00B87B2D">
              <w:rPr>
                <w:sz w:val="26"/>
                <w:szCs w:val="26"/>
              </w:rPr>
              <w:t xml:space="preserve">Cấy cây bần từ luống gieo ra vườn nuôi dưỡng </w:t>
            </w:r>
          </w:p>
        </w:tc>
        <w:tc>
          <w:tcPr>
            <w:tcW w:w="703" w:type="pct"/>
            <w:vAlign w:val="center"/>
            <w:hideMark/>
          </w:tcPr>
          <w:p w14:paraId="2E7FE240" w14:textId="77777777" w:rsidR="004E7E27" w:rsidRPr="00B87B2D" w:rsidRDefault="004E7E27" w:rsidP="0079428F">
            <w:pPr>
              <w:spacing w:after="0" w:line="240" w:lineRule="auto"/>
              <w:jc w:val="center"/>
              <w:rPr>
                <w:sz w:val="26"/>
                <w:szCs w:val="26"/>
              </w:rPr>
            </w:pPr>
            <w:r w:rsidRPr="00B87B2D">
              <w:rPr>
                <w:sz w:val="26"/>
                <w:szCs w:val="26"/>
              </w:rPr>
              <w:t>Cây/ công</w:t>
            </w:r>
          </w:p>
        </w:tc>
        <w:tc>
          <w:tcPr>
            <w:tcW w:w="546" w:type="pct"/>
            <w:gridSpan w:val="3"/>
            <w:vAlign w:val="center"/>
            <w:hideMark/>
          </w:tcPr>
          <w:p w14:paraId="7B17870A" w14:textId="77777777" w:rsidR="004E7E27" w:rsidRPr="00B87B2D" w:rsidRDefault="004E7E27" w:rsidP="0079428F">
            <w:pPr>
              <w:spacing w:after="0" w:line="240" w:lineRule="auto"/>
              <w:jc w:val="center"/>
              <w:rPr>
                <w:sz w:val="26"/>
                <w:szCs w:val="26"/>
              </w:rPr>
            </w:pPr>
            <w:r w:rsidRPr="00B87B2D">
              <w:rPr>
                <w:sz w:val="26"/>
                <w:szCs w:val="26"/>
              </w:rPr>
              <w:t>900</w:t>
            </w:r>
          </w:p>
        </w:tc>
        <w:tc>
          <w:tcPr>
            <w:tcW w:w="1876" w:type="pct"/>
            <w:vAlign w:val="center"/>
            <w:hideMark/>
          </w:tcPr>
          <w:p w14:paraId="50A48A03" w14:textId="77777777" w:rsidR="004E7E27" w:rsidRPr="00B87B2D" w:rsidRDefault="004E7E27" w:rsidP="0079428F">
            <w:pPr>
              <w:spacing w:after="0" w:line="240" w:lineRule="auto"/>
              <w:jc w:val="both"/>
              <w:rPr>
                <w:sz w:val="26"/>
                <w:szCs w:val="26"/>
              </w:rPr>
            </w:pPr>
            <w:r w:rsidRPr="00B87B2D">
              <w:rPr>
                <w:sz w:val="26"/>
                <w:szCs w:val="26"/>
              </w:rPr>
              <w:t>Chuẩn bị dụng cụ, nhổ cây con từ luống gieo đưa vào khay, vận chuyển ra vườn nuôi dưỡng, cấy cây, tưới nước sau khi cấy, thu dọn hiện trường</w:t>
            </w:r>
          </w:p>
        </w:tc>
      </w:tr>
      <w:tr w:rsidR="00B87B2D" w:rsidRPr="00B87B2D" w14:paraId="359B2CF5" w14:textId="77777777" w:rsidTr="004E7E27">
        <w:trPr>
          <w:trHeight w:val="819"/>
        </w:trPr>
        <w:tc>
          <w:tcPr>
            <w:tcW w:w="547" w:type="pct"/>
            <w:vAlign w:val="center"/>
            <w:hideMark/>
          </w:tcPr>
          <w:p w14:paraId="2829001A" w14:textId="77777777" w:rsidR="004E7E27" w:rsidRPr="00B87B2D" w:rsidRDefault="004E7E27" w:rsidP="0079428F">
            <w:pPr>
              <w:spacing w:after="0" w:line="240" w:lineRule="auto"/>
              <w:jc w:val="center"/>
              <w:rPr>
                <w:sz w:val="26"/>
                <w:szCs w:val="26"/>
              </w:rPr>
            </w:pPr>
            <w:r w:rsidRPr="00B87B2D">
              <w:rPr>
                <w:sz w:val="26"/>
                <w:szCs w:val="26"/>
              </w:rPr>
              <w:t>VU.108</w:t>
            </w:r>
          </w:p>
        </w:tc>
        <w:tc>
          <w:tcPr>
            <w:tcW w:w="1328" w:type="pct"/>
            <w:gridSpan w:val="2"/>
            <w:vAlign w:val="center"/>
            <w:hideMark/>
          </w:tcPr>
          <w:p w14:paraId="47F5AF8D" w14:textId="77777777" w:rsidR="004E7E27" w:rsidRPr="00B87B2D" w:rsidRDefault="004E7E27" w:rsidP="0079428F">
            <w:pPr>
              <w:spacing w:after="0" w:line="240" w:lineRule="auto"/>
              <w:jc w:val="both"/>
              <w:rPr>
                <w:sz w:val="26"/>
                <w:szCs w:val="26"/>
              </w:rPr>
            </w:pPr>
            <w:r w:rsidRPr="00B87B2D">
              <w:rPr>
                <w:sz w:val="26"/>
                <w:szCs w:val="26"/>
              </w:rPr>
              <w:t>Cấy cây bần có chiều cao &gt; 5 cm</w:t>
            </w:r>
          </w:p>
        </w:tc>
        <w:tc>
          <w:tcPr>
            <w:tcW w:w="703" w:type="pct"/>
            <w:vMerge w:val="restart"/>
            <w:vAlign w:val="center"/>
            <w:hideMark/>
          </w:tcPr>
          <w:p w14:paraId="375C805A" w14:textId="77777777" w:rsidR="004E7E27" w:rsidRPr="00B87B2D" w:rsidRDefault="004E7E27" w:rsidP="0079428F">
            <w:pPr>
              <w:spacing w:after="0" w:line="240" w:lineRule="auto"/>
              <w:jc w:val="center"/>
              <w:rPr>
                <w:sz w:val="26"/>
                <w:szCs w:val="26"/>
              </w:rPr>
            </w:pPr>
            <w:r w:rsidRPr="00B87B2D">
              <w:rPr>
                <w:sz w:val="26"/>
                <w:szCs w:val="26"/>
              </w:rPr>
              <w:t>Cây/ công</w:t>
            </w:r>
          </w:p>
        </w:tc>
        <w:tc>
          <w:tcPr>
            <w:tcW w:w="546" w:type="pct"/>
            <w:gridSpan w:val="3"/>
            <w:vAlign w:val="center"/>
            <w:hideMark/>
          </w:tcPr>
          <w:p w14:paraId="72B4C526" w14:textId="77777777" w:rsidR="004E7E27" w:rsidRPr="00B87B2D" w:rsidRDefault="004E7E27" w:rsidP="0079428F">
            <w:pPr>
              <w:spacing w:after="0" w:line="240" w:lineRule="auto"/>
              <w:jc w:val="center"/>
              <w:rPr>
                <w:sz w:val="26"/>
                <w:szCs w:val="26"/>
              </w:rPr>
            </w:pPr>
            <w:r w:rsidRPr="00B87B2D">
              <w:rPr>
                <w:sz w:val="26"/>
                <w:szCs w:val="26"/>
              </w:rPr>
              <w:t>670</w:t>
            </w:r>
          </w:p>
        </w:tc>
        <w:tc>
          <w:tcPr>
            <w:tcW w:w="1876" w:type="pct"/>
            <w:vMerge w:val="restart"/>
            <w:vAlign w:val="center"/>
            <w:hideMark/>
          </w:tcPr>
          <w:p w14:paraId="1BFC3573" w14:textId="77777777" w:rsidR="004E7E27" w:rsidRPr="00B87B2D" w:rsidRDefault="004E7E27" w:rsidP="0079428F">
            <w:pPr>
              <w:spacing w:after="0" w:line="240" w:lineRule="auto"/>
              <w:jc w:val="both"/>
              <w:rPr>
                <w:sz w:val="26"/>
                <w:szCs w:val="26"/>
              </w:rPr>
            </w:pPr>
            <w:r w:rsidRPr="00B87B2D">
              <w:rPr>
                <w:sz w:val="26"/>
                <w:szCs w:val="26"/>
              </w:rPr>
              <w:t>Chuẩn bị dụng cụ, nhổ cây con từ luống gieo đưa vào khay, vận chuyển ra vườn nuôi dưỡng, cấy cây, tưới nước sau khi cấy (bầu khô), thu dọn hiện trường</w:t>
            </w:r>
          </w:p>
        </w:tc>
      </w:tr>
      <w:tr w:rsidR="00B87B2D" w:rsidRPr="00B87B2D" w14:paraId="356387F3" w14:textId="77777777" w:rsidTr="004E7E27">
        <w:trPr>
          <w:trHeight w:val="660"/>
        </w:trPr>
        <w:tc>
          <w:tcPr>
            <w:tcW w:w="547" w:type="pct"/>
            <w:vAlign w:val="center"/>
            <w:hideMark/>
          </w:tcPr>
          <w:p w14:paraId="1D1884FA" w14:textId="77777777" w:rsidR="004E7E27" w:rsidRPr="00B87B2D" w:rsidRDefault="004E7E27" w:rsidP="0079428F">
            <w:pPr>
              <w:spacing w:after="0" w:line="240" w:lineRule="auto"/>
              <w:jc w:val="center"/>
              <w:rPr>
                <w:sz w:val="26"/>
                <w:szCs w:val="26"/>
              </w:rPr>
            </w:pPr>
            <w:r w:rsidRPr="00B87B2D">
              <w:rPr>
                <w:sz w:val="26"/>
                <w:szCs w:val="26"/>
              </w:rPr>
              <w:t>VU.109</w:t>
            </w:r>
          </w:p>
        </w:tc>
        <w:tc>
          <w:tcPr>
            <w:tcW w:w="1328" w:type="pct"/>
            <w:gridSpan w:val="2"/>
            <w:vAlign w:val="center"/>
            <w:hideMark/>
          </w:tcPr>
          <w:p w14:paraId="50B239B8" w14:textId="77777777" w:rsidR="004E7E27" w:rsidRPr="00B87B2D" w:rsidRDefault="004E7E27" w:rsidP="0079428F">
            <w:pPr>
              <w:spacing w:after="0" w:line="240" w:lineRule="auto"/>
              <w:jc w:val="both"/>
              <w:rPr>
                <w:sz w:val="26"/>
                <w:szCs w:val="26"/>
              </w:rPr>
            </w:pPr>
            <w:r w:rsidRPr="00B87B2D">
              <w:rPr>
                <w:sz w:val="26"/>
                <w:szCs w:val="26"/>
              </w:rPr>
              <w:t>Cấy cây bần có chiều cao từ 3-5 cm</w:t>
            </w:r>
          </w:p>
        </w:tc>
        <w:tc>
          <w:tcPr>
            <w:tcW w:w="703" w:type="pct"/>
            <w:vMerge/>
            <w:vAlign w:val="center"/>
            <w:hideMark/>
          </w:tcPr>
          <w:p w14:paraId="605D2BF2" w14:textId="77777777" w:rsidR="004E7E27" w:rsidRPr="00B87B2D" w:rsidRDefault="004E7E27" w:rsidP="0079428F">
            <w:pPr>
              <w:spacing w:after="0" w:line="240" w:lineRule="auto"/>
              <w:rPr>
                <w:sz w:val="26"/>
                <w:szCs w:val="26"/>
              </w:rPr>
            </w:pPr>
          </w:p>
        </w:tc>
        <w:tc>
          <w:tcPr>
            <w:tcW w:w="546" w:type="pct"/>
            <w:gridSpan w:val="3"/>
            <w:vAlign w:val="center"/>
            <w:hideMark/>
          </w:tcPr>
          <w:p w14:paraId="716BD687" w14:textId="77777777" w:rsidR="004E7E27" w:rsidRPr="00B87B2D" w:rsidRDefault="004E7E27" w:rsidP="0079428F">
            <w:pPr>
              <w:spacing w:after="0" w:line="240" w:lineRule="auto"/>
              <w:jc w:val="center"/>
              <w:rPr>
                <w:sz w:val="26"/>
                <w:szCs w:val="26"/>
              </w:rPr>
            </w:pPr>
            <w:r w:rsidRPr="00B87B2D">
              <w:rPr>
                <w:sz w:val="26"/>
                <w:szCs w:val="26"/>
              </w:rPr>
              <w:t>820</w:t>
            </w:r>
          </w:p>
        </w:tc>
        <w:tc>
          <w:tcPr>
            <w:tcW w:w="1876" w:type="pct"/>
            <w:vMerge/>
            <w:vAlign w:val="center"/>
            <w:hideMark/>
          </w:tcPr>
          <w:p w14:paraId="5111DD4C" w14:textId="77777777" w:rsidR="004E7E27" w:rsidRPr="00B87B2D" w:rsidRDefault="004E7E27" w:rsidP="0079428F">
            <w:pPr>
              <w:spacing w:after="0" w:line="240" w:lineRule="auto"/>
              <w:rPr>
                <w:sz w:val="26"/>
                <w:szCs w:val="26"/>
              </w:rPr>
            </w:pPr>
          </w:p>
        </w:tc>
      </w:tr>
      <w:tr w:rsidR="00B87B2D" w:rsidRPr="00B87B2D" w14:paraId="5B269C90" w14:textId="77777777" w:rsidTr="004E7E27">
        <w:trPr>
          <w:trHeight w:val="660"/>
        </w:trPr>
        <w:tc>
          <w:tcPr>
            <w:tcW w:w="547" w:type="pct"/>
            <w:vAlign w:val="center"/>
            <w:hideMark/>
          </w:tcPr>
          <w:p w14:paraId="466338DD" w14:textId="77777777" w:rsidR="004E7E27" w:rsidRPr="00B87B2D" w:rsidRDefault="004E7E27" w:rsidP="0079428F">
            <w:pPr>
              <w:spacing w:after="0" w:line="240" w:lineRule="auto"/>
              <w:jc w:val="center"/>
              <w:rPr>
                <w:sz w:val="26"/>
                <w:szCs w:val="26"/>
              </w:rPr>
            </w:pPr>
            <w:r w:rsidRPr="00B87B2D">
              <w:rPr>
                <w:sz w:val="26"/>
                <w:szCs w:val="26"/>
              </w:rPr>
              <w:t>VU.110</w:t>
            </w:r>
          </w:p>
        </w:tc>
        <w:tc>
          <w:tcPr>
            <w:tcW w:w="1328" w:type="pct"/>
            <w:gridSpan w:val="2"/>
            <w:vAlign w:val="center"/>
            <w:hideMark/>
          </w:tcPr>
          <w:p w14:paraId="678949FA" w14:textId="77777777" w:rsidR="004E7E27" w:rsidRPr="00B87B2D" w:rsidRDefault="004E7E27" w:rsidP="0079428F">
            <w:pPr>
              <w:spacing w:after="0" w:line="240" w:lineRule="auto"/>
              <w:jc w:val="both"/>
              <w:rPr>
                <w:sz w:val="26"/>
                <w:szCs w:val="26"/>
              </w:rPr>
            </w:pPr>
            <w:r w:rsidRPr="00B87B2D">
              <w:rPr>
                <w:sz w:val="26"/>
                <w:szCs w:val="26"/>
              </w:rPr>
              <w:t>Cấy cây bần có chiều cao &lt;3 cm</w:t>
            </w:r>
          </w:p>
        </w:tc>
        <w:tc>
          <w:tcPr>
            <w:tcW w:w="703" w:type="pct"/>
            <w:vMerge/>
            <w:vAlign w:val="center"/>
            <w:hideMark/>
          </w:tcPr>
          <w:p w14:paraId="18E7F7E7" w14:textId="77777777" w:rsidR="004E7E27" w:rsidRPr="00B87B2D" w:rsidRDefault="004E7E27" w:rsidP="0079428F">
            <w:pPr>
              <w:spacing w:after="0" w:line="240" w:lineRule="auto"/>
              <w:rPr>
                <w:sz w:val="26"/>
                <w:szCs w:val="26"/>
              </w:rPr>
            </w:pPr>
          </w:p>
        </w:tc>
        <w:tc>
          <w:tcPr>
            <w:tcW w:w="546" w:type="pct"/>
            <w:gridSpan w:val="3"/>
            <w:vAlign w:val="center"/>
            <w:hideMark/>
          </w:tcPr>
          <w:p w14:paraId="161E2AF8" w14:textId="77777777" w:rsidR="004E7E27" w:rsidRPr="00B87B2D" w:rsidRDefault="004E7E27" w:rsidP="0079428F">
            <w:pPr>
              <w:spacing w:after="0" w:line="240" w:lineRule="auto"/>
              <w:jc w:val="center"/>
              <w:rPr>
                <w:sz w:val="26"/>
                <w:szCs w:val="26"/>
              </w:rPr>
            </w:pPr>
            <w:r w:rsidRPr="00B87B2D">
              <w:rPr>
                <w:sz w:val="26"/>
                <w:szCs w:val="26"/>
              </w:rPr>
              <w:t>840</w:t>
            </w:r>
          </w:p>
        </w:tc>
        <w:tc>
          <w:tcPr>
            <w:tcW w:w="1876" w:type="pct"/>
            <w:vMerge/>
            <w:vAlign w:val="center"/>
            <w:hideMark/>
          </w:tcPr>
          <w:p w14:paraId="1E631B9A" w14:textId="77777777" w:rsidR="004E7E27" w:rsidRPr="00B87B2D" w:rsidRDefault="004E7E27" w:rsidP="0079428F">
            <w:pPr>
              <w:spacing w:after="0" w:line="240" w:lineRule="auto"/>
              <w:rPr>
                <w:sz w:val="26"/>
                <w:szCs w:val="26"/>
              </w:rPr>
            </w:pPr>
          </w:p>
        </w:tc>
      </w:tr>
      <w:tr w:rsidR="00B87B2D" w:rsidRPr="00B87B2D" w14:paraId="12DD55AA" w14:textId="77777777" w:rsidTr="004E7E27">
        <w:trPr>
          <w:trHeight w:val="390"/>
        </w:trPr>
        <w:tc>
          <w:tcPr>
            <w:tcW w:w="547" w:type="pct"/>
            <w:vAlign w:val="center"/>
            <w:hideMark/>
          </w:tcPr>
          <w:p w14:paraId="7351344C" w14:textId="77777777" w:rsidR="004E7E27" w:rsidRPr="00B87B2D" w:rsidRDefault="004E7E27" w:rsidP="0079428F">
            <w:pPr>
              <w:spacing w:after="0" w:line="240" w:lineRule="auto"/>
              <w:jc w:val="center"/>
              <w:rPr>
                <w:sz w:val="26"/>
                <w:szCs w:val="26"/>
              </w:rPr>
            </w:pPr>
          </w:p>
        </w:tc>
        <w:tc>
          <w:tcPr>
            <w:tcW w:w="1328" w:type="pct"/>
            <w:gridSpan w:val="2"/>
            <w:vAlign w:val="center"/>
            <w:hideMark/>
          </w:tcPr>
          <w:p w14:paraId="0D504EB5" w14:textId="77777777" w:rsidR="004E7E27" w:rsidRPr="00B87B2D" w:rsidRDefault="004E7E27" w:rsidP="0079428F">
            <w:pPr>
              <w:spacing w:after="0" w:line="240" w:lineRule="auto"/>
              <w:jc w:val="both"/>
              <w:rPr>
                <w:sz w:val="26"/>
                <w:szCs w:val="26"/>
              </w:rPr>
            </w:pPr>
            <w:r w:rsidRPr="00B87B2D">
              <w:rPr>
                <w:sz w:val="26"/>
                <w:szCs w:val="26"/>
              </w:rPr>
              <w:t>Ghép cây</w:t>
            </w:r>
          </w:p>
        </w:tc>
        <w:tc>
          <w:tcPr>
            <w:tcW w:w="703" w:type="pct"/>
            <w:vAlign w:val="center"/>
            <w:hideMark/>
          </w:tcPr>
          <w:p w14:paraId="5CE83C69" w14:textId="77777777" w:rsidR="004E7E27" w:rsidRPr="00B87B2D" w:rsidRDefault="004E7E27" w:rsidP="0079428F">
            <w:pPr>
              <w:spacing w:after="0" w:line="240" w:lineRule="auto"/>
              <w:jc w:val="center"/>
              <w:rPr>
                <w:sz w:val="26"/>
                <w:szCs w:val="26"/>
              </w:rPr>
            </w:pPr>
            <w:r w:rsidRPr="00B87B2D">
              <w:rPr>
                <w:sz w:val="26"/>
                <w:szCs w:val="26"/>
              </w:rPr>
              <w:t> </w:t>
            </w:r>
          </w:p>
        </w:tc>
        <w:tc>
          <w:tcPr>
            <w:tcW w:w="546" w:type="pct"/>
            <w:gridSpan w:val="3"/>
            <w:vAlign w:val="center"/>
            <w:hideMark/>
          </w:tcPr>
          <w:p w14:paraId="54626CFF" w14:textId="77777777" w:rsidR="004E7E27" w:rsidRPr="00B87B2D" w:rsidRDefault="004E7E27" w:rsidP="0079428F">
            <w:pPr>
              <w:spacing w:after="0" w:line="240" w:lineRule="auto"/>
              <w:jc w:val="center"/>
              <w:rPr>
                <w:sz w:val="26"/>
                <w:szCs w:val="26"/>
              </w:rPr>
            </w:pPr>
            <w:r w:rsidRPr="00B87B2D">
              <w:rPr>
                <w:sz w:val="26"/>
                <w:szCs w:val="26"/>
              </w:rPr>
              <w:t> </w:t>
            </w:r>
          </w:p>
        </w:tc>
        <w:tc>
          <w:tcPr>
            <w:tcW w:w="1876" w:type="pct"/>
            <w:vAlign w:val="center"/>
            <w:hideMark/>
          </w:tcPr>
          <w:p w14:paraId="5EFC5F35" w14:textId="77777777" w:rsidR="004E7E27" w:rsidRPr="00B87B2D" w:rsidRDefault="004E7E27" w:rsidP="0079428F">
            <w:pPr>
              <w:spacing w:after="0" w:line="240" w:lineRule="auto"/>
              <w:jc w:val="both"/>
              <w:rPr>
                <w:sz w:val="26"/>
                <w:szCs w:val="26"/>
              </w:rPr>
            </w:pPr>
            <w:r w:rsidRPr="00B87B2D">
              <w:rPr>
                <w:sz w:val="26"/>
                <w:szCs w:val="26"/>
              </w:rPr>
              <w:t> </w:t>
            </w:r>
          </w:p>
        </w:tc>
      </w:tr>
      <w:tr w:rsidR="00B87B2D" w:rsidRPr="00B87B2D" w14:paraId="3260369C" w14:textId="77777777" w:rsidTr="004E7E27">
        <w:trPr>
          <w:trHeight w:val="390"/>
        </w:trPr>
        <w:tc>
          <w:tcPr>
            <w:tcW w:w="547" w:type="pct"/>
            <w:vAlign w:val="center"/>
            <w:hideMark/>
          </w:tcPr>
          <w:p w14:paraId="502C1354" w14:textId="77777777" w:rsidR="004E7E27" w:rsidRPr="00B87B2D" w:rsidRDefault="004E7E27" w:rsidP="0079428F">
            <w:pPr>
              <w:spacing w:after="0" w:line="240" w:lineRule="auto"/>
              <w:jc w:val="center"/>
              <w:rPr>
                <w:sz w:val="26"/>
                <w:szCs w:val="26"/>
              </w:rPr>
            </w:pPr>
            <w:r w:rsidRPr="00B87B2D">
              <w:rPr>
                <w:sz w:val="26"/>
                <w:szCs w:val="26"/>
              </w:rPr>
              <w:t>VU.112</w:t>
            </w:r>
          </w:p>
        </w:tc>
        <w:tc>
          <w:tcPr>
            <w:tcW w:w="1328" w:type="pct"/>
            <w:gridSpan w:val="2"/>
            <w:vAlign w:val="center"/>
            <w:hideMark/>
          </w:tcPr>
          <w:p w14:paraId="45EE5CAD" w14:textId="77777777" w:rsidR="004E7E27" w:rsidRPr="00B87B2D" w:rsidRDefault="004E7E27" w:rsidP="0079428F">
            <w:pPr>
              <w:spacing w:after="0" w:line="240" w:lineRule="auto"/>
              <w:jc w:val="both"/>
              <w:rPr>
                <w:sz w:val="26"/>
                <w:szCs w:val="26"/>
              </w:rPr>
            </w:pPr>
            <w:r w:rsidRPr="00B87B2D">
              <w:rPr>
                <w:sz w:val="26"/>
                <w:szCs w:val="26"/>
              </w:rPr>
              <w:t>Cây có nhựa</w:t>
            </w:r>
          </w:p>
        </w:tc>
        <w:tc>
          <w:tcPr>
            <w:tcW w:w="703" w:type="pct"/>
            <w:vAlign w:val="center"/>
            <w:hideMark/>
          </w:tcPr>
          <w:p w14:paraId="6466268C" w14:textId="77777777" w:rsidR="004E7E27" w:rsidRPr="00B87B2D" w:rsidRDefault="004E7E27" w:rsidP="0079428F">
            <w:pPr>
              <w:spacing w:after="0" w:line="240" w:lineRule="auto"/>
              <w:jc w:val="center"/>
              <w:rPr>
                <w:sz w:val="26"/>
                <w:szCs w:val="26"/>
              </w:rPr>
            </w:pPr>
            <w:r w:rsidRPr="00B87B2D">
              <w:rPr>
                <w:rFonts w:eastAsia="Calibri"/>
                <w:sz w:val="26"/>
                <w:szCs w:val="26"/>
              </w:rPr>
              <w:t>1000 cây/ công</w:t>
            </w:r>
          </w:p>
        </w:tc>
        <w:tc>
          <w:tcPr>
            <w:tcW w:w="546" w:type="pct"/>
            <w:gridSpan w:val="3"/>
            <w:vAlign w:val="center"/>
            <w:hideMark/>
          </w:tcPr>
          <w:p w14:paraId="3DE1B090" w14:textId="77777777" w:rsidR="004E7E27" w:rsidRPr="00B87B2D" w:rsidRDefault="004E7E27" w:rsidP="0079428F">
            <w:pPr>
              <w:spacing w:after="0" w:line="240" w:lineRule="auto"/>
              <w:jc w:val="center"/>
              <w:rPr>
                <w:sz w:val="26"/>
                <w:szCs w:val="26"/>
              </w:rPr>
            </w:pPr>
            <w:r w:rsidRPr="00B87B2D">
              <w:rPr>
                <w:rFonts w:eastAsia="Calibri"/>
                <w:sz w:val="26"/>
                <w:szCs w:val="26"/>
              </w:rPr>
              <w:t>25</w:t>
            </w:r>
          </w:p>
        </w:tc>
        <w:tc>
          <w:tcPr>
            <w:tcW w:w="1876" w:type="pct"/>
            <w:vMerge w:val="restart"/>
            <w:vAlign w:val="center"/>
            <w:hideMark/>
          </w:tcPr>
          <w:p w14:paraId="163F46C7" w14:textId="77777777" w:rsidR="004E7E27" w:rsidRPr="00B87B2D" w:rsidRDefault="004E7E27" w:rsidP="0079428F">
            <w:pPr>
              <w:spacing w:after="0" w:line="240" w:lineRule="auto"/>
              <w:jc w:val="both"/>
              <w:rPr>
                <w:sz w:val="26"/>
                <w:szCs w:val="26"/>
              </w:rPr>
            </w:pPr>
            <w:r w:rsidRPr="00B87B2D">
              <w:rPr>
                <w:sz w:val="26"/>
                <w:szCs w:val="26"/>
              </w:rPr>
              <w:t> Sử dụng các phương pháp ghép (ghép áp, ghép nêm, ghép nối) tùy thuộc vào loài cây</w:t>
            </w:r>
          </w:p>
          <w:p w14:paraId="148AF831" w14:textId="77777777" w:rsidR="004E7E27" w:rsidRPr="00B87B2D" w:rsidRDefault="004E7E27" w:rsidP="0079428F">
            <w:pPr>
              <w:spacing w:after="0" w:line="240" w:lineRule="auto"/>
              <w:jc w:val="both"/>
              <w:rPr>
                <w:sz w:val="26"/>
                <w:szCs w:val="26"/>
              </w:rPr>
            </w:pPr>
            <w:r w:rsidRPr="00B87B2D">
              <w:rPr>
                <w:sz w:val="26"/>
                <w:szCs w:val="26"/>
              </w:rPr>
              <w:t> </w:t>
            </w:r>
          </w:p>
        </w:tc>
      </w:tr>
      <w:tr w:rsidR="00B87B2D" w:rsidRPr="00B87B2D" w14:paraId="26ACD208" w14:textId="77777777" w:rsidTr="004E7E27">
        <w:trPr>
          <w:trHeight w:val="390"/>
        </w:trPr>
        <w:tc>
          <w:tcPr>
            <w:tcW w:w="547" w:type="pct"/>
            <w:vAlign w:val="center"/>
            <w:hideMark/>
          </w:tcPr>
          <w:p w14:paraId="301BCB1A" w14:textId="77777777" w:rsidR="004E7E27" w:rsidRPr="00B87B2D" w:rsidRDefault="004E7E27" w:rsidP="0079428F">
            <w:pPr>
              <w:spacing w:after="0" w:line="240" w:lineRule="auto"/>
              <w:jc w:val="center"/>
              <w:rPr>
                <w:sz w:val="26"/>
                <w:szCs w:val="26"/>
              </w:rPr>
            </w:pPr>
            <w:r w:rsidRPr="00B87B2D">
              <w:rPr>
                <w:sz w:val="26"/>
                <w:szCs w:val="26"/>
              </w:rPr>
              <w:t>VU.113</w:t>
            </w:r>
          </w:p>
        </w:tc>
        <w:tc>
          <w:tcPr>
            <w:tcW w:w="1328" w:type="pct"/>
            <w:gridSpan w:val="2"/>
            <w:vAlign w:val="center"/>
            <w:hideMark/>
          </w:tcPr>
          <w:p w14:paraId="354B6269" w14:textId="77777777" w:rsidR="004E7E27" w:rsidRPr="00B87B2D" w:rsidRDefault="004E7E27" w:rsidP="0079428F">
            <w:pPr>
              <w:spacing w:after="0" w:line="240" w:lineRule="auto"/>
              <w:jc w:val="both"/>
              <w:rPr>
                <w:sz w:val="26"/>
                <w:szCs w:val="26"/>
              </w:rPr>
            </w:pPr>
            <w:r w:rsidRPr="00B87B2D">
              <w:rPr>
                <w:sz w:val="26"/>
                <w:szCs w:val="26"/>
              </w:rPr>
              <w:t>Cây không có nhựa</w:t>
            </w:r>
          </w:p>
        </w:tc>
        <w:tc>
          <w:tcPr>
            <w:tcW w:w="703" w:type="pct"/>
            <w:vAlign w:val="center"/>
            <w:hideMark/>
          </w:tcPr>
          <w:p w14:paraId="280B384D" w14:textId="77777777" w:rsidR="004E7E27" w:rsidRPr="00B87B2D" w:rsidRDefault="004E7E27" w:rsidP="0079428F">
            <w:pPr>
              <w:spacing w:after="0" w:line="240" w:lineRule="auto"/>
              <w:jc w:val="center"/>
              <w:rPr>
                <w:sz w:val="26"/>
                <w:szCs w:val="26"/>
              </w:rPr>
            </w:pPr>
            <w:r w:rsidRPr="00B87B2D">
              <w:rPr>
                <w:rFonts w:eastAsia="Calibri"/>
                <w:sz w:val="26"/>
                <w:szCs w:val="26"/>
              </w:rPr>
              <w:t>1000 cây/ công</w:t>
            </w:r>
          </w:p>
        </w:tc>
        <w:tc>
          <w:tcPr>
            <w:tcW w:w="546" w:type="pct"/>
            <w:gridSpan w:val="3"/>
            <w:vAlign w:val="center"/>
            <w:hideMark/>
          </w:tcPr>
          <w:p w14:paraId="517BB9DD" w14:textId="77777777" w:rsidR="004E7E27" w:rsidRPr="00B87B2D" w:rsidRDefault="004E7E27" w:rsidP="0079428F">
            <w:pPr>
              <w:spacing w:after="0" w:line="240" w:lineRule="auto"/>
              <w:jc w:val="center"/>
              <w:rPr>
                <w:sz w:val="26"/>
                <w:szCs w:val="26"/>
              </w:rPr>
            </w:pPr>
            <w:r w:rsidRPr="00B87B2D">
              <w:rPr>
                <w:rFonts w:eastAsia="Calibri"/>
                <w:sz w:val="26"/>
                <w:szCs w:val="26"/>
              </w:rPr>
              <w:t>20</w:t>
            </w:r>
          </w:p>
        </w:tc>
        <w:tc>
          <w:tcPr>
            <w:tcW w:w="1876" w:type="pct"/>
            <w:vMerge/>
            <w:vAlign w:val="center"/>
            <w:hideMark/>
          </w:tcPr>
          <w:p w14:paraId="12962F9A" w14:textId="77777777" w:rsidR="004E7E27" w:rsidRPr="00B87B2D" w:rsidRDefault="004E7E27" w:rsidP="0079428F">
            <w:pPr>
              <w:spacing w:after="0" w:line="240" w:lineRule="auto"/>
              <w:jc w:val="both"/>
              <w:rPr>
                <w:sz w:val="26"/>
                <w:szCs w:val="26"/>
              </w:rPr>
            </w:pPr>
          </w:p>
        </w:tc>
      </w:tr>
      <w:tr w:rsidR="00B87B2D" w:rsidRPr="00B87B2D" w14:paraId="15340BA5" w14:textId="77777777" w:rsidTr="004E7E27">
        <w:trPr>
          <w:trHeight w:val="345"/>
        </w:trPr>
        <w:tc>
          <w:tcPr>
            <w:tcW w:w="547" w:type="pct"/>
            <w:vAlign w:val="center"/>
            <w:hideMark/>
          </w:tcPr>
          <w:p w14:paraId="4F024164" w14:textId="77777777" w:rsidR="004E7E27" w:rsidRPr="00B87B2D" w:rsidRDefault="004E7E27" w:rsidP="0079428F">
            <w:pPr>
              <w:spacing w:after="0" w:line="240" w:lineRule="auto"/>
              <w:jc w:val="center"/>
              <w:rPr>
                <w:sz w:val="26"/>
                <w:szCs w:val="26"/>
              </w:rPr>
            </w:pPr>
            <w:r w:rsidRPr="00B87B2D">
              <w:rPr>
                <w:sz w:val="26"/>
                <w:szCs w:val="26"/>
              </w:rPr>
              <w:lastRenderedPageBreak/>
              <w:t> </w:t>
            </w:r>
          </w:p>
        </w:tc>
        <w:tc>
          <w:tcPr>
            <w:tcW w:w="1328" w:type="pct"/>
            <w:gridSpan w:val="2"/>
            <w:vAlign w:val="center"/>
            <w:hideMark/>
          </w:tcPr>
          <w:p w14:paraId="249373EB" w14:textId="77777777" w:rsidR="004E7E27" w:rsidRPr="00B87B2D" w:rsidRDefault="004E7E27" w:rsidP="0079428F">
            <w:pPr>
              <w:spacing w:after="0" w:line="240" w:lineRule="auto"/>
              <w:jc w:val="both"/>
              <w:rPr>
                <w:sz w:val="26"/>
                <w:szCs w:val="26"/>
              </w:rPr>
            </w:pPr>
            <w:r w:rsidRPr="00B87B2D">
              <w:rPr>
                <w:sz w:val="26"/>
                <w:szCs w:val="26"/>
              </w:rPr>
              <w:t>Cấy(tra hạt) dặm</w:t>
            </w:r>
          </w:p>
        </w:tc>
        <w:tc>
          <w:tcPr>
            <w:tcW w:w="703" w:type="pct"/>
            <w:vAlign w:val="center"/>
            <w:hideMark/>
          </w:tcPr>
          <w:p w14:paraId="47D2C900" w14:textId="77777777" w:rsidR="004E7E27" w:rsidRPr="00B87B2D" w:rsidRDefault="004E7E27" w:rsidP="0079428F">
            <w:pPr>
              <w:spacing w:after="0" w:line="240" w:lineRule="auto"/>
              <w:jc w:val="center"/>
              <w:rPr>
                <w:sz w:val="26"/>
                <w:szCs w:val="26"/>
              </w:rPr>
            </w:pPr>
            <w:r w:rsidRPr="00B87B2D">
              <w:rPr>
                <w:sz w:val="26"/>
                <w:szCs w:val="26"/>
              </w:rPr>
              <w:t> </w:t>
            </w:r>
          </w:p>
        </w:tc>
        <w:tc>
          <w:tcPr>
            <w:tcW w:w="546" w:type="pct"/>
            <w:gridSpan w:val="3"/>
            <w:vAlign w:val="center"/>
            <w:hideMark/>
          </w:tcPr>
          <w:p w14:paraId="7C75DB8A" w14:textId="77777777" w:rsidR="004E7E27" w:rsidRPr="00B87B2D" w:rsidRDefault="004E7E27" w:rsidP="0079428F">
            <w:pPr>
              <w:spacing w:after="0" w:line="240" w:lineRule="auto"/>
              <w:jc w:val="center"/>
              <w:rPr>
                <w:sz w:val="26"/>
                <w:szCs w:val="26"/>
              </w:rPr>
            </w:pPr>
            <w:r w:rsidRPr="00B87B2D">
              <w:rPr>
                <w:sz w:val="26"/>
                <w:szCs w:val="26"/>
              </w:rPr>
              <w:t> </w:t>
            </w:r>
          </w:p>
        </w:tc>
        <w:tc>
          <w:tcPr>
            <w:tcW w:w="1876" w:type="pct"/>
            <w:vAlign w:val="center"/>
            <w:hideMark/>
          </w:tcPr>
          <w:p w14:paraId="50743578" w14:textId="77777777" w:rsidR="004E7E27" w:rsidRPr="00B87B2D" w:rsidRDefault="004E7E27" w:rsidP="0079428F">
            <w:pPr>
              <w:spacing w:after="0" w:line="240" w:lineRule="auto"/>
              <w:jc w:val="both"/>
              <w:rPr>
                <w:sz w:val="26"/>
                <w:szCs w:val="26"/>
              </w:rPr>
            </w:pPr>
            <w:r w:rsidRPr="00B87B2D">
              <w:rPr>
                <w:sz w:val="26"/>
                <w:szCs w:val="26"/>
              </w:rPr>
              <w:t> </w:t>
            </w:r>
          </w:p>
        </w:tc>
      </w:tr>
      <w:tr w:rsidR="00B87B2D" w:rsidRPr="00B87B2D" w14:paraId="4B6608D6" w14:textId="77777777" w:rsidTr="004E7E27">
        <w:trPr>
          <w:trHeight w:val="660"/>
        </w:trPr>
        <w:tc>
          <w:tcPr>
            <w:tcW w:w="547" w:type="pct"/>
            <w:vAlign w:val="center"/>
            <w:hideMark/>
          </w:tcPr>
          <w:p w14:paraId="08AF849F" w14:textId="77777777" w:rsidR="004E7E27" w:rsidRPr="00B87B2D" w:rsidRDefault="004E7E27" w:rsidP="0079428F">
            <w:pPr>
              <w:spacing w:after="0" w:line="240" w:lineRule="auto"/>
              <w:jc w:val="center"/>
              <w:rPr>
                <w:sz w:val="26"/>
                <w:szCs w:val="26"/>
              </w:rPr>
            </w:pPr>
            <w:r w:rsidRPr="00B87B2D">
              <w:rPr>
                <w:sz w:val="26"/>
                <w:szCs w:val="26"/>
              </w:rPr>
              <w:t>VU.114</w:t>
            </w:r>
          </w:p>
        </w:tc>
        <w:tc>
          <w:tcPr>
            <w:tcW w:w="1328" w:type="pct"/>
            <w:gridSpan w:val="2"/>
            <w:vAlign w:val="center"/>
            <w:hideMark/>
          </w:tcPr>
          <w:p w14:paraId="507F8CC5" w14:textId="77777777" w:rsidR="004E7E27" w:rsidRPr="00B87B2D" w:rsidRDefault="004E7E27" w:rsidP="0079428F">
            <w:pPr>
              <w:spacing w:after="0" w:line="240" w:lineRule="auto"/>
              <w:jc w:val="both"/>
              <w:rPr>
                <w:sz w:val="26"/>
                <w:szCs w:val="26"/>
              </w:rPr>
            </w:pPr>
            <w:r w:rsidRPr="00B87B2D">
              <w:rPr>
                <w:sz w:val="26"/>
                <w:szCs w:val="26"/>
              </w:rPr>
              <w:t>Cấy cây mô</w:t>
            </w:r>
          </w:p>
        </w:tc>
        <w:tc>
          <w:tcPr>
            <w:tcW w:w="703" w:type="pct"/>
            <w:vMerge w:val="restart"/>
            <w:vAlign w:val="center"/>
            <w:hideMark/>
          </w:tcPr>
          <w:p w14:paraId="48484692" w14:textId="77777777" w:rsidR="004E7E27" w:rsidRPr="00B87B2D" w:rsidRDefault="004E7E27" w:rsidP="0079428F">
            <w:pPr>
              <w:spacing w:after="0" w:line="240" w:lineRule="auto"/>
              <w:jc w:val="center"/>
              <w:rPr>
                <w:sz w:val="26"/>
                <w:szCs w:val="26"/>
              </w:rPr>
            </w:pPr>
            <w:r w:rsidRPr="00B87B2D">
              <w:rPr>
                <w:sz w:val="26"/>
                <w:szCs w:val="26"/>
              </w:rPr>
              <w:t> </w:t>
            </w:r>
          </w:p>
          <w:p w14:paraId="17C82330" w14:textId="77777777" w:rsidR="004E7E27" w:rsidRPr="00B87B2D" w:rsidRDefault="004E7E27" w:rsidP="0079428F">
            <w:pPr>
              <w:spacing w:after="0" w:line="240" w:lineRule="auto"/>
              <w:jc w:val="center"/>
              <w:rPr>
                <w:sz w:val="26"/>
                <w:szCs w:val="26"/>
              </w:rPr>
            </w:pPr>
            <w:r w:rsidRPr="00B87B2D">
              <w:rPr>
                <w:sz w:val="26"/>
                <w:szCs w:val="26"/>
              </w:rPr>
              <w:t>m</w:t>
            </w:r>
            <w:r w:rsidRPr="00B87B2D">
              <w:rPr>
                <w:sz w:val="26"/>
                <w:szCs w:val="26"/>
                <w:vertAlign w:val="superscript"/>
              </w:rPr>
              <w:t>2</w:t>
            </w:r>
            <w:r w:rsidRPr="00B87B2D">
              <w:rPr>
                <w:sz w:val="26"/>
                <w:szCs w:val="26"/>
              </w:rPr>
              <w:t>/công</w:t>
            </w:r>
          </w:p>
        </w:tc>
        <w:tc>
          <w:tcPr>
            <w:tcW w:w="546" w:type="pct"/>
            <w:gridSpan w:val="3"/>
            <w:vAlign w:val="center"/>
            <w:hideMark/>
          </w:tcPr>
          <w:p w14:paraId="73FA9B3C" w14:textId="77777777" w:rsidR="004E7E27" w:rsidRPr="00B87B2D" w:rsidRDefault="004E7E27" w:rsidP="0079428F">
            <w:pPr>
              <w:spacing w:after="0" w:line="240" w:lineRule="auto"/>
              <w:jc w:val="center"/>
              <w:rPr>
                <w:sz w:val="26"/>
                <w:szCs w:val="26"/>
              </w:rPr>
            </w:pPr>
            <w:r w:rsidRPr="00B87B2D">
              <w:rPr>
                <w:rFonts w:eastAsia="Calibri"/>
                <w:sz w:val="26"/>
                <w:szCs w:val="26"/>
              </w:rPr>
              <w:t>2,75</w:t>
            </w:r>
          </w:p>
        </w:tc>
        <w:tc>
          <w:tcPr>
            <w:tcW w:w="1876" w:type="pct"/>
            <w:vMerge w:val="restart"/>
            <w:vAlign w:val="center"/>
            <w:hideMark/>
          </w:tcPr>
          <w:p w14:paraId="702252D7" w14:textId="77777777" w:rsidR="004E7E27" w:rsidRPr="00B87B2D" w:rsidRDefault="004E7E27" w:rsidP="0079428F">
            <w:pPr>
              <w:spacing w:after="0" w:line="240" w:lineRule="auto"/>
              <w:jc w:val="both"/>
              <w:rPr>
                <w:sz w:val="26"/>
                <w:szCs w:val="26"/>
              </w:rPr>
            </w:pPr>
            <w:r w:rsidRPr="00B87B2D">
              <w:rPr>
                <w:sz w:val="26"/>
                <w:szCs w:val="26"/>
              </w:rPr>
              <w:t> </w:t>
            </w:r>
          </w:p>
          <w:p w14:paraId="6FD100A8" w14:textId="77777777" w:rsidR="004E7E27" w:rsidRPr="00B87B2D" w:rsidRDefault="004E7E27" w:rsidP="0079428F">
            <w:pPr>
              <w:spacing w:after="0" w:line="240" w:lineRule="auto"/>
              <w:jc w:val="both"/>
              <w:rPr>
                <w:sz w:val="26"/>
                <w:szCs w:val="26"/>
              </w:rPr>
            </w:pPr>
            <w:r w:rsidRPr="00B87B2D">
              <w:rPr>
                <w:sz w:val="26"/>
                <w:szCs w:val="26"/>
              </w:rPr>
              <w:t xml:space="preserve">Như cấy cây, tỉ lệ cấy dặm từ  20 ¸ 30%  </w:t>
            </w:r>
          </w:p>
          <w:p w14:paraId="4013254B" w14:textId="77777777" w:rsidR="004E7E27" w:rsidRPr="00B87B2D" w:rsidRDefault="004E7E27" w:rsidP="0079428F">
            <w:pPr>
              <w:spacing w:after="0" w:line="240" w:lineRule="auto"/>
              <w:jc w:val="both"/>
              <w:rPr>
                <w:sz w:val="26"/>
                <w:szCs w:val="26"/>
              </w:rPr>
            </w:pPr>
            <w:r w:rsidRPr="00B87B2D">
              <w:rPr>
                <w:sz w:val="26"/>
                <w:szCs w:val="26"/>
              </w:rPr>
              <w:t> </w:t>
            </w:r>
          </w:p>
          <w:p w14:paraId="398A7641" w14:textId="77777777" w:rsidR="004E7E27" w:rsidRPr="00B87B2D" w:rsidRDefault="004E7E27" w:rsidP="0079428F">
            <w:pPr>
              <w:spacing w:after="0" w:line="240" w:lineRule="auto"/>
              <w:jc w:val="both"/>
              <w:rPr>
                <w:sz w:val="26"/>
                <w:szCs w:val="26"/>
              </w:rPr>
            </w:pPr>
            <w:r w:rsidRPr="00B87B2D">
              <w:rPr>
                <w:sz w:val="26"/>
                <w:szCs w:val="26"/>
              </w:rPr>
              <w:t> </w:t>
            </w:r>
          </w:p>
          <w:p w14:paraId="0FE76472" w14:textId="77777777" w:rsidR="004E7E27" w:rsidRPr="00B87B2D" w:rsidRDefault="004E7E27" w:rsidP="0079428F">
            <w:pPr>
              <w:spacing w:after="0" w:line="240" w:lineRule="auto"/>
              <w:jc w:val="both"/>
              <w:rPr>
                <w:sz w:val="26"/>
                <w:szCs w:val="26"/>
              </w:rPr>
            </w:pPr>
            <w:r w:rsidRPr="00B87B2D">
              <w:rPr>
                <w:sz w:val="26"/>
                <w:szCs w:val="26"/>
              </w:rPr>
              <w:t> </w:t>
            </w:r>
          </w:p>
          <w:p w14:paraId="3B05322C" w14:textId="77777777" w:rsidR="004E7E27" w:rsidRPr="00B87B2D" w:rsidRDefault="004E7E27" w:rsidP="0079428F">
            <w:pPr>
              <w:spacing w:after="0" w:line="240" w:lineRule="auto"/>
              <w:jc w:val="both"/>
              <w:rPr>
                <w:sz w:val="26"/>
                <w:szCs w:val="26"/>
              </w:rPr>
            </w:pPr>
            <w:r w:rsidRPr="00B87B2D">
              <w:rPr>
                <w:sz w:val="26"/>
                <w:szCs w:val="26"/>
              </w:rPr>
              <w:t> </w:t>
            </w:r>
          </w:p>
          <w:p w14:paraId="516283C5" w14:textId="77777777" w:rsidR="004E7E27" w:rsidRPr="00B87B2D" w:rsidRDefault="004E7E27" w:rsidP="0079428F">
            <w:pPr>
              <w:spacing w:after="0" w:line="240" w:lineRule="auto"/>
              <w:jc w:val="both"/>
              <w:rPr>
                <w:sz w:val="26"/>
                <w:szCs w:val="26"/>
              </w:rPr>
            </w:pPr>
            <w:r w:rsidRPr="00B87B2D">
              <w:rPr>
                <w:sz w:val="26"/>
                <w:szCs w:val="26"/>
              </w:rPr>
              <w:t> </w:t>
            </w:r>
          </w:p>
        </w:tc>
      </w:tr>
      <w:tr w:rsidR="00B87B2D" w:rsidRPr="00B87B2D" w14:paraId="0AF53E67" w14:textId="77777777" w:rsidTr="004E7E27">
        <w:trPr>
          <w:trHeight w:val="660"/>
        </w:trPr>
        <w:tc>
          <w:tcPr>
            <w:tcW w:w="547" w:type="pct"/>
            <w:vAlign w:val="center"/>
            <w:hideMark/>
          </w:tcPr>
          <w:p w14:paraId="246DE5A4" w14:textId="77777777" w:rsidR="004E7E27" w:rsidRPr="00B87B2D" w:rsidRDefault="004E7E27" w:rsidP="0079428F">
            <w:pPr>
              <w:spacing w:after="0" w:line="240" w:lineRule="auto"/>
              <w:jc w:val="center"/>
              <w:rPr>
                <w:sz w:val="26"/>
                <w:szCs w:val="26"/>
              </w:rPr>
            </w:pPr>
            <w:r w:rsidRPr="00B87B2D">
              <w:rPr>
                <w:sz w:val="26"/>
                <w:szCs w:val="26"/>
              </w:rPr>
              <w:t>VU.115</w:t>
            </w:r>
          </w:p>
        </w:tc>
        <w:tc>
          <w:tcPr>
            <w:tcW w:w="1328" w:type="pct"/>
            <w:gridSpan w:val="2"/>
            <w:vAlign w:val="center"/>
            <w:hideMark/>
          </w:tcPr>
          <w:p w14:paraId="270F8DA3" w14:textId="77777777" w:rsidR="004E7E27" w:rsidRPr="00B87B2D" w:rsidRDefault="004E7E27" w:rsidP="0079428F">
            <w:pPr>
              <w:spacing w:after="0" w:line="240" w:lineRule="auto"/>
              <w:jc w:val="both"/>
              <w:rPr>
                <w:sz w:val="26"/>
                <w:szCs w:val="26"/>
              </w:rPr>
            </w:pPr>
            <w:r w:rsidRPr="00B87B2D">
              <w:rPr>
                <w:sz w:val="26"/>
                <w:szCs w:val="26"/>
              </w:rPr>
              <w:t>Cấy cây mầm dưới 10 ngày tuổi</w:t>
            </w:r>
          </w:p>
        </w:tc>
        <w:tc>
          <w:tcPr>
            <w:tcW w:w="703" w:type="pct"/>
            <w:vMerge/>
            <w:vAlign w:val="center"/>
            <w:hideMark/>
          </w:tcPr>
          <w:p w14:paraId="1AB95D84" w14:textId="77777777" w:rsidR="004E7E27" w:rsidRPr="00B87B2D" w:rsidRDefault="004E7E27" w:rsidP="0079428F">
            <w:pPr>
              <w:spacing w:after="0" w:line="240" w:lineRule="auto"/>
              <w:jc w:val="center"/>
              <w:rPr>
                <w:sz w:val="26"/>
                <w:szCs w:val="26"/>
              </w:rPr>
            </w:pPr>
          </w:p>
        </w:tc>
        <w:tc>
          <w:tcPr>
            <w:tcW w:w="546" w:type="pct"/>
            <w:gridSpan w:val="3"/>
            <w:vAlign w:val="center"/>
            <w:hideMark/>
          </w:tcPr>
          <w:p w14:paraId="54454660" w14:textId="77777777" w:rsidR="004E7E27" w:rsidRPr="00B87B2D" w:rsidRDefault="004E7E27" w:rsidP="0079428F">
            <w:pPr>
              <w:spacing w:after="0" w:line="240" w:lineRule="auto"/>
              <w:jc w:val="center"/>
              <w:rPr>
                <w:sz w:val="26"/>
                <w:szCs w:val="26"/>
              </w:rPr>
            </w:pPr>
            <w:r w:rsidRPr="00B87B2D">
              <w:rPr>
                <w:rFonts w:eastAsia="Calibri"/>
                <w:sz w:val="26"/>
                <w:szCs w:val="26"/>
              </w:rPr>
              <w:t>3,70</w:t>
            </w:r>
          </w:p>
        </w:tc>
        <w:tc>
          <w:tcPr>
            <w:tcW w:w="1876" w:type="pct"/>
            <w:vMerge/>
            <w:vAlign w:val="center"/>
            <w:hideMark/>
          </w:tcPr>
          <w:p w14:paraId="00A9BE46" w14:textId="77777777" w:rsidR="004E7E27" w:rsidRPr="00B87B2D" w:rsidRDefault="004E7E27" w:rsidP="0079428F">
            <w:pPr>
              <w:spacing w:after="0" w:line="240" w:lineRule="auto"/>
              <w:jc w:val="both"/>
              <w:rPr>
                <w:sz w:val="26"/>
                <w:szCs w:val="26"/>
              </w:rPr>
            </w:pPr>
          </w:p>
        </w:tc>
      </w:tr>
      <w:tr w:rsidR="00B87B2D" w:rsidRPr="00B87B2D" w14:paraId="33688FCC" w14:textId="77777777" w:rsidTr="004E7E27">
        <w:trPr>
          <w:trHeight w:val="660"/>
        </w:trPr>
        <w:tc>
          <w:tcPr>
            <w:tcW w:w="547" w:type="pct"/>
            <w:vAlign w:val="center"/>
            <w:hideMark/>
          </w:tcPr>
          <w:p w14:paraId="7D67A705" w14:textId="77777777" w:rsidR="004E7E27" w:rsidRPr="00B87B2D" w:rsidRDefault="004E7E27" w:rsidP="0079428F">
            <w:pPr>
              <w:spacing w:after="0" w:line="240" w:lineRule="auto"/>
              <w:jc w:val="center"/>
              <w:rPr>
                <w:sz w:val="26"/>
                <w:szCs w:val="26"/>
              </w:rPr>
            </w:pPr>
            <w:r w:rsidRPr="00B87B2D">
              <w:rPr>
                <w:sz w:val="26"/>
                <w:szCs w:val="26"/>
              </w:rPr>
              <w:t>VU.116</w:t>
            </w:r>
          </w:p>
        </w:tc>
        <w:tc>
          <w:tcPr>
            <w:tcW w:w="1328" w:type="pct"/>
            <w:gridSpan w:val="2"/>
            <w:vAlign w:val="center"/>
            <w:hideMark/>
          </w:tcPr>
          <w:p w14:paraId="0C7F599A" w14:textId="77777777" w:rsidR="004E7E27" w:rsidRPr="00B87B2D" w:rsidRDefault="004E7E27" w:rsidP="0079428F">
            <w:pPr>
              <w:spacing w:after="0" w:line="240" w:lineRule="auto"/>
              <w:jc w:val="both"/>
              <w:rPr>
                <w:sz w:val="26"/>
                <w:szCs w:val="26"/>
              </w:rPr>
            </w:pPr>
            <w:r w:rsidRPr="00B87B2D">
              <w:rPr>
                <w:sz w:val="26"/>
                <w:szCs w:val="26"/>
              </w:rPr>
              <w:t>Cấy cây mầm trên 10 ngày tuổi</w:t>
            </w:r>
          </w:p>
        </w:tc>
        <w:tc>
          <w:tcPr>
            <w:tcW w:w="703" w:type="pct"/>
            <w:vMerge/>
            <w:vAlign w:val="center"/>
            <w:hideMark/>
          </w:tcPr>
          <w:p w14:paraId="0C9D1EAC" w14:textId="77777777" w:rsidR="004E7E27" w:rsidRPr="00B87B2D" w:rsidRDefault="004E7E27" w:rsidP="0079428F">
            <w:pPr>
              <w:spacing w:after="0" w:line="240" w:lineRule="auto"/>
              <w:jc w:val="center"/>
              <w:rPr>
                <w:sz w:val="26"/>
                <w:szCs w:val="26"/>
              </w:rPr>
            </w:pPr>
          </w:p>
        </w:tc>
        <w:tc>
          <w:tcPr>
            <w:tcW w:w="546" w:type="pct"/>
            <w:gridSpan w:val="3"/>
            <w:vAlign w:val="center"/>
            <w:hideMark/>
          </w:tcPr>
          <w:p w14:paraId="02AE6908" w14:textId="77777777" w:rsidR="004E7E27" w:rsidRPr="00B87B2D" w:rsidRDefault="004E7E27" w:rsidP="0079428F">
            <w:pPr>
              <w:spacing w:after="0" w:line="240" w:lineRule="auto"/>
              <w:jc w:val="center"/>
              <w:rPr>
                <w:sz w:val="26"/>
                <w:szCs w:val="26"/>
              </w:rPr>
            </w:pPr>
            <w:r w:rsidRPr="00B87B2D">
              <w:rPr>
                <w:rFonts w:eastAsia="Calibri"/>
                <w:sz w:val="26"/>
                <w:szCs w:val="26"/>
              </w:rPr>
              <w:t>5,30</w:t>
            </w:r>
          </w:p>
        </w:tc>
        <w:tc>
          <w:tcPr>
            <w:tcW w:w="1876" w:type="pct"/>
            <w:vMerge/>
            <w:vAlign w:val="center"/>
            <w:hideMark/>
          </w:tcPr>
          <w:p w14:paraId="78000263" w14:textId="77777777" w:rsidR="004E7E27" w:rsidRPr="00B87B2D" w:rsidRDefault="004E7E27" w:rsidP="0079428F">
            <w:pPr>
              <w:spacing w:after="0" w:line="240" w:lineRule="auto"/>
              <w:jc w:val="both"/>
              <w:rPr>
                <w:sz w:val="26"/>
                <w:szCs w:val="26"/>
              </w:rPr>
            </w:pPr>
          </w:p>
        </w:tc>
      </w:tr>
      <w:tr w:rsidR="00B87B2D" w:rsidRPr="00B87B2D" w14:paraId="04298A9A" w14:textId="77777777" w:rsidTr="004E7E27">
        <w:trPr>
          <w:trHeight w:val="660"/>
        </w:trPr>
        <w:tc>
          <w:tcPr>
            <w:tcW w:w="547" w:type="pct"/>
            <w:vAlign w:val="center"/>
            <w:hideMark/>
          </w:tcPr>
          <w:p w14:paraId="4D614B04" w14:textId="77777777" w:rsidR="004E7E27" w:rsidRPr="00B87B2D" w:rsidRDefault="004E7E27" w:rsidP="0079428F">
            <w:pPr>
              <w:spacing w:after="0" w:line="240" w:lineRule="auto"/>
              <w:jc w:val="center"/>
              <w:rPr>
                <w:sz w:val="26"/>
                <w:szCs w:val="26"/>
              </w:rPr>
            </w:pPr>
            <w:r w:rsidRPr="00B87B2D">
              <w:rPr>
                <w:sz w:val="26"/>
                <w:szCs w:val="26"/>
              </w:rPr>
              <w:t>VU.117</w:t>
            </w:r>
          </w:p>
        </w:tc>
        <w:tc>
          <w:tcPr>
            <w:tcW w:w="1328" w:type="pct"/>
            <w:gridSpan w:val="2"/>
            <w:vAlign w:val="center"/>
            <w:hideMark/>
          </w:tcPr>
          <w:p w14:paraId="2887C45A" w14:textId="77777777" w:rsidR="004E7E27" w:rsidRPr="00B87B2D" w:rsidRDefault="004E7E27" w:rsidP="0079428F">
            <w:pPr>
              <w:spacing w:after="0" w:line="240" w:lineRule="auto"/>
              <w:jc w:val="both"/>
              <w:rPr>
                <w:sz w:val="26"/>
                <w:szCs w:val="26"/>
              </w:rPr>
            </w:pPr>
            <w:r w:rsidRPr="00B87B2D">
              <w:rPr>
                <w:sz w:val="26"/>
                <w:szCs w:val="26"/>
              </w:rPr>
              <w:t>Cấy hom trực tiếp vào bầu</w:t>
            </w:r>
          </w:p>
        </w:tc>
        <w:tc>
          <w:tcPr>
            <w:tcW w:w="703" w:type="pct"/>
            <w:vMerge/>
            <w:vAlign w:val="center"/>
            <w:hideMark/>
          </w:tcPr>
          <w:p w14:paraId="7B8479BF" w14:textId="77777777" w:rsidR="004E7E27" w:rsidRPr="00B87B2D" w:rsidRDefault="004E7E27" w:rsidP="0079428F">
            <w:pPr>
              <w:spacing w:after="0" w:line="240" w:lineRule="auto"/>
              <w:jc w:val="center"/>
              <w:rPr>
                <w:sz w:val="26"/>
                <w:szCs w:val="26"/>
              </w:rPr>
            </w:pPr>
          </w:p>
        </w:tc>
        <w:tc>
          <w:tcPr>
            <w:tcW w:w="546" w:type="pct"/>
            <w:gridSpan w:val="3"/>
            <w:vAlign w:val="center"/>
            <w:hideMark/>
          </w:tcPr>
          <w:p w14:paraId="243F986A" w14:textId="77777777" w:rsidR="004E7E27" w:rsidRPr="00B87B2D" w:rsidRDefault="004E7E27" w:rsidP="0079428F">
            <w:pPr>
              <w:spacing w:after="0" w:line="240" w:lineRule="auto"/>
              <w:jc w:val="center"/>
              <w:rPr>
                <w:sz w:val="26"/>
                <w:szCs w:val="26"/>
              </w:rPr>
            </w:pPr>
            <w:r w:rsidRPr="00B87B2D">
              <w:rPr>
                <w:rFonts w:eastAsia="Calibri"/>
                <w:sz w:val="26"/>
                <w:szCs w:val="26"/>
              </w:rPr>
              <w:t>6,35</w:t>
            </w:r>
          </w:p>
        </w:tc>
        <w:tc>
          <w:tcPr>
            <w:tcW w:w="1876" w:type="pct"/>
            <w:vMerge/>
            <w:vAlign w:val="center"/>
            <w:hideMark/>
          </w:tcPr>
          <w:p w14:paraId="36C6D015" w14:textId="77777777" w:rsidR="004E7E27" w:rsidRPr="00B87B2D" w:rsidRDefault="004E7E27" w:rsidP="0079428F">
            <w:pPr>
              <w:spacing w:after="0" w:line="240" w:lineRule="auto"/>
              <w:jc w:val="both"/>
              <w:rPr>
                <w:sz w:val="26"/>
                <w:szCs w:val="26"/>
              </w:rPr>
            </w:pPr>
          </w:p>
        </w:tc>
      </w:tr>
      <w:tr w:rsidR="00B87B2D" w:rsidRPr="00B87B2D" w14:paraId="418C80BE" w14:textId="77777777" w:rsidTr="004E7E27">
        <w:trPr>
          <w:trHeight w:val="660"/>
        </w:trPr>
        <w:tc>
          <w:tcPr>
            <w:tcW w:w="547" w:type="pct"/>
            <w:vAlign w:val="center"/>
            <w:hideMark/>
          </w:tcPr>
          <w:p w14:paraId="48B6E8AC" w14:textId="77777777" w:rsidR="004E7E27" w:rsidRPr="00B87B2D" w:rsidRDefault="004E7E27" w:rsidP="0079428F">
            <w:pPr>
              <w:spacing w:after="0" w:line="240" w:lineRule="auto"/>
              <w:jc w:val="center"/>
              <w:rPr>
                <w:sz w:val="26"/>
                <w:szCs w:val="26"/>
              </w:rPr>
            </w:pPr>
            <w:r w:rsidRPr="00B87B2D">
              <w:rPr>
                <w:sz w:val="26"/>
                <w:szCs w:val="26"/>
              </w:rPr>
              <w:t>VU.118</w:t>
            </w:r>
          </w:p>
        </w:tc>
        <w:tc>
          <w:tcPr>
            <w:tcW w:w="1328" w:type="pct"/>
            <w:gridSpan w:val="2"/>
            <w:vAlign w:val="center"/>
            <w:hideMark/>
          </w:tcPr>
          <w:p w14:paraId="2C08E733" w14:textId="77777777" w:rsidR="004E7E27" w:rsidRPr="00B87B2D" w:rsidRDefault="004E7E27" w:rsidP="0079428F">
            <w:pPr>
              <w:spacing w:after="0" w:line="240" w:lineRule="auto"/>
              <w:jc w:val="both"/>
              <w:rPr>
                <w:sz w:val="26"/>
                <w:szCs w:val="26"/>
              </w:rPr>
            </w:pPr>
            <w:r w:rsidRPr="00B87B2D">
              <w:rPr>
                <w:sz w:val="26"/>
                <w:szCs w:val="26"/>
              </w:rPr>
              <w:t xml:space="preserve">Cấy cây bần từ luống gieo ra vườn nuôi dưỡng </w:t>
            </w:r>
          </w:p>
        </w:tc>
        <w:tc>
          <w:tcPr>
            <w:tcW w:w="703" w:type="pct"/>
            <w:vMerge/>
            <w:vAlign w:val="center"/>
            <w:hideMark/>
          </w:tcPr>
          <w:p w14:paraId="6C9A6BC3" w14:textId="77777777" w:rsidR="004E7E27" w:rsidRPr="00B87B2D" w:rsidRDefault="004E7E27" w:rsidP="0079428F">
            <w:pPr>
              <w:spacing w:after="0" w:line="240" w:lineRule="auto"/>
              <w:jc w:val="center"/>
              <w:rPr>
                <w:sz w:val="26"/>
                <w:szCs w:val="26"/>
              </w:rPr>
            </w:pPr>
          </w:p>
        </w:tc>
        <w:tc>
          <w:tcPr>
            <w:tcW w:w="546" w:type="pct"/>
            <w:gridSpan w:val="3"/>
            <w:vAlign w:val="center"/>
            <w:hideMark/>
          </w:tcPr>
          <w:p w14:paraId="7B2508AE" w14:textId="77777777" w:rsidR="004E7E27" w:rsidRPr="00B87B2D" w:rsidRDefault="004E7E27" w:rsidP="0079428F">
            <w:pPr>
              <w:spacing w:after="0" w:line="240" w:lineRule="auto"/>
              <w:jc w:val="center"/>
              <w:rPr>
                <w:sz w:val="26"/>
                <w:szCs w:val="26"/>
              </w:rPr>
            </w:pPr>
            <w:r w:rsidRPr="00B87B2D">
              <w:rPr>
                <w:rFonts w:eastAsia="Calibri"/>
                <w:sz w:val="26"/>
                <w:szCs w:val="26"/>
              </w:rPr>
              <w:t>2,75</w:t>
            </w:r>
          </w:p>
        </w:tc>
        <w:tc>
          <w:tcPr>
            <w:tcW w:w="1876" w:type="pct"/>
            <w:vMerge/>
            <w:vAlign w:val="center"/>
            <w:hideMark/>
          </w:tcPr>
          <w:p w14:paraId="56CAEA54" w14:textId="77777777" w:rsidR="004E7E27" w:rsidRPr="00B87B2D" w:rsidRDefault="004E7E27" w:rsidP="0079428F">
            <w:pPr>
              <w:spacing w:after="0" w:line="240" w:lineRule="auto"/>
              <w:jc w:val="both"/>
              <w:rPr>
                <w:sz w:val="26"/>
                <w:szCs w:val="26"/>
              </w:rPr>
            </w:pPr>
          </w:p>
        </w:tc>
      </w:tr>
      <w:tr w:rsidR="00B87B2D" w:rsidRPr="00B87B2D" w14:paraId="6C4B40C9" w14:textId="77777777" w:rsidTr="004E7E27">
        <w:trPr>
          <w:trHeight w:val="660"/>
        </w:trPr>
        <w:tc>
          <w:tcPr>
            <w:tcW w:w="547" w:type="pct"/>
            <w:vAlign w:val="center"/>
            <w:hideMark/>
          </w:tcPr>
          <w:p w14:paraId="4633C5E6" w14:textId="77777777" w:rsidR="004E7E27" w:rsidRPr="00B87B2D" w:rsidRDefault="004E7E27" w:rsidP="0079428F">
            <w:pPr>
              <w:spacing w:after="0" w:line="240" w:lineRule="auto"/>
              <w:jc w:val="center"/>
              <w:rPr>
                <w:sz w:val="26"/>
                <w:szCs w:val="26"/>
              </w:rPr>
            </w:pPr>
            <w:r w:rsidRPr="00B87B2D">
              <w:rPr>
                <w:sz w:val="26"/>
                <w:szCs w:val="26"/>
              </w:rPr>
              <w:t>VU.119</w:t>
            </w:r>
          </w:p>
        </w:tc>
        <w:tc>
          <w:tcPr>
            <w:tcW w:w="1328" w:type="pct"/>
            <w:gridSpan w:val="2"/>
            <w:vAlign w:val="center"/>
            <w:hideMark/>
          </w:tcPr>
          <w:p w14:paraId="4B3BF054" w14:textId="77777777" w:rsidR="004E7E27" w:rsidRPr="00B87B2D" w:rsidRDefault="004E7E27" w:rsidP="0079428F">
            <w:pPr>
              <w:spacing w:after="0" w:line="240" w:lineRule="auto"/>
              <w:jc w:val="both"/>
              <w:rPr>
                <w:sz w:val="26"/>
                <w:szCs w:val="26"/>
              </w:rPr>
            </w:pPr>
            <w:r w:rsidRPr="00B87B2D">
              <w:rPr>
                <w:sz w:val="26"/>
                <w:szCs w:val="26"/>
              </w:rPr>
              <w:t>Cấy cây bần có chiều cao &gt; 5 cm</w:t>
            </w:r>
          </w:p>
        </w:tc>
        <w:tc>
          <w:tcPr>
            <w:tcW w:w="703" w:type="pct"/>
            <w:vMerge/>
            <w:vAlign w:val="center"/>
            <w:hideMark/>
          </w:tcPr>
          <w:p w14:paraId="557FB64F" w14:textId="77777777" w:rsidR="004E7E27" w:rsidRPr="00B87B2D" w:rsidRDefault="004E7E27" w:rsidP="0079428F">
            <w:pPr>
              <w:spacing w:after="0" w:line="240" w:lineRule="auto"/>
              <w:jc w:val="center"/>
              <w:rPr>
                <w:sz w:val="26"/>
                <w:szCs w:val="26"/>
              </w:rPr>
            </w:pPr>
          </w:p>
        </w:tc>
        <w:tc>
          <w:tcPr>
            <w:tcW w:w="546" w:type="pct"/>
            <w:gridSpan w:val="3"/>
            <w:vAlign w:val="center"/>
            <w:hideMark/>
          </w:tcPr>
          <w:p w14:paraId="1F81CED7" w14:textId="77777777" w:rsidR="004E7E27" w:rsidRPr="00B87B2D" w:rsidRDefault="004E7E27" w:rsidP="0079428F">
            <w:pPr>
              <w:spacing w:after="0" w:line="240" w:lineRule="auto"/>
              <w:jc w:val="center"/>
              <w:rPr>
                <w:sz w:val="26"/>
                <w:szCs w:val="26"/>
              </w:rPr>
            </w:pPr>
            <w:r w:rsidRPr="00B87B2D">
              <w:rPr>
                <w:rFonts w:eastAsia="Calibri"/>
                <w:sz w:val="26"/>
                <w:szCs w:val="26"/>
              </w:rPr>
              <w:t>3,70</w:t>
            </w:r>
          </w:p>
        </w:tc>
        <w:tc>
          <w:tcPr>
            <w:tcW w:w="1876" w:type="pct"/>
            <w:vMerge/>
            <w:vAlign w:val="center"/>
            <w:hideMark/>
          </w:tcPr>
          <w:p w14:paraId="51E8D549" w14:textId="77777777" w:rsidR="004E7E27" w:rsidRPr="00B87B2D" w:rsidRDefault="004E7E27" w:rsidP="0079428F">
            <w:pPr>
              <w:spacing w:after="0" w:line="240" w:lineRule="auto"/>
              <w:jc w:val="both"/>
              <w:rPr>
                <w:sz w:val="26"/>
                <w:szCs w:val="26"/>
              </w:rPr>
            </w:pPr>
          </w:p>
        </w:tc>
      </w:tr>
      <w:tr w:rsidR="00B87B2D" w:rsidRPr="00B87B2D" w14:paraId="2A5FB068" w14:textId="77777777" w:rsidTr="004E7E27">
        <w:trPr>
          <w:trHeight w:val="660"/>
        </w:trPr>
        <w:tc>
          <w:tcPr>
            <w:tcW w:w="547" w:type="pct"/>
            <w:vAlign w:val="center"/>
            <w:hideMark/>
          </w:tcPr>
          <w:p w14:paraId="1E01551C" w14:textId="77777777" w:rsidR="004E7E27" w:rsidRPr="00B87B2D" w:rsidRDefault="004E7E27" w:rsidP="0079428F">
            <w:pPr>
              <w:spacing w:after="0" w:line="240" w:lineRule="auto"/>
              <w:jc w:val="center"/>
              <w:rPr>
                <w:sz w:val="26"/>
                <w:szCs w:val="26"/>
              </w:rPr>
            </w:pPr>
            <w:r w:rsidRPr="00B87B2D">
              <w:rPr>
                <w:sz w:val="26"/>
                <w:szCs w:val="26"/>
              </w:rPr>
              <w:t>VU.120</w:t>
            </w:r>
          </w:p>
        </w:tc>
        <w:tc>
          <w:tcPr>
            <w:tcW w:w="1328" w:type="pct"/>
            <w:gridSpan w:val="2"/>
            <w:vAlign w:val="center"/>
            <w:hideMark/>
          </w:tcPr>
          <w:p w14:paraId="342AD0D7" w14:textId="77777777" w:rsidR="004E7E27" w:rsidRPr="00B87B2D" w:rsidRDefault="004E7E27" w:rsidP="0079428F">
            <w:pPr>
              <w:spacing w:after="0" w:line="240" w:lineRule="auto"/>
              <w:jc w:val="both"/>
              <w:rPr>
                <w:sz w:val="26"/>
                <w:szCs w:val="26"/>
              </w:rPr>
            </w:pPr>
            <w:r w:rsidRPr="00B87B2D">
              <w:rPr>
                <w:sz w:val="26"/>
                <w:szCs w:val="26"/>
              </w:rPr>
              <w:t>Cấy cây bần có chiều cao từ 3-5 cm</w:t>
            </w:r>
          </w:p>
        </w:tc>
        <w:tc>
          <w:tcPr>
            <w:tcW w:w="703" w:type="pct"/>
            <w:vMerge/>
            <w:vAlign w:val="center"/>
            <w:hideMark/>
          </w:tcPr>
          <w:p w14:paraId="699A8E63" w14:textId="77777777" w:rsidR="004E7E27" w:rsidRPr="00B87B2D" w:rsidRDefault="004E7E27" w:rsidP="0079428F">
            <w:pPr>
              <w:spacing w:after="0" w:line="240" w:lineRule="auto"/>
              <w:jc w:val="center"/>
              <w:rPr>
                <w:sz w:val="26"/>
                <w:szCs w:val="26"/>
              </w:rPr>
            </w:pPr>
          </w:p>
        </w:tc>
        <w:tc>
          <w:tcPr>
            <w:tcW w:w="546" w:type="pct"/>
            <w:gridSpan w:val="3"/>
            <w:vAlign w:val="center"/>
            <w:hideMark/>
          </w:tcPr>
          <w:p w14:paraId="69555456" w14:textId="77777777" w:rsidR="004E7E27" w:rsidRPr="00B87B2D" w:rsidRDefault="004E7E27" w:rsidP="0079428F">
            <w:pPr>
              <w:spacing w:after="0" w:line="240" w:lineRule="auto"/>
              <w:jc w:val="center"/>
              <w:rPr>
                <w:sz w:val="26"/>
                <w:szCs w:val="26"/>
              </w:rPr>
            </w:pPr>
            <w:r w:rsidRPr="00B87B2D">
              <w:rPr>
                <w:rFonts w:eastAsia="Calibri"/>
                <w:sz w:val="26"/>
                <w:szCs w:val="26"/>
              </w:rPr>
              <w:t>5,30</w:t>
            </w:r>
          </w:p>
        </w:tc>
        <w:tc>
          <w:tcPr>
            <w:tcW w:w="1876" w:type="pct"/>
            <w:vMerge/>
            <w:vAlign w:val="center"/>
            <w:hideMark/>
          </w:tcPr>
          <w:p w14:paraId="0991686C" w14:textId="77777777" w:rsidR="004E7E27" w:rsidRPr="00B87B2D" w:rsidRDefault="004E7E27" w:rsidP="0079428F">
            <w:pPr>
              <w:spacing w:after="0" w:line="240" w:lineRule="auto"/>
              <w:jc w:val="both"/>
              <w:rPr>
                <w:sz w:val="26"/>
                <w:szCs w:val="26"/>
              </w:rPr>
            </w:pPr>
          </w:p>
        </w:tc>
      </w:tr>
      <w:tr w:rsidR="00B87B2D" w:rsidRPr="00B87B2D" w14:paraId="4C959FE8" w14:textId="77777777" w:rsidTr="004E7E27">
        <w:trPr>
          <w:trHeight w:val="660"/>
        </w:trPr>
        <w:tc>
          <w:tcPr>
            <w:tcW w:w="547" w:type="pct"/>
            <w:vAlign w:val="center"/>
            <w:hideMark/>
          </w:tcPr>
          <w:p w14:paraId="33FF4FF6" w14:textId="77777777" w:rsidR="004E7E27" w:rsidRPr="00B87B2D" w:rsidRDefault="004E7E27" w:rsidP="0079428F">
            <w:pPr>
              <w:spacing w:after="0" w:line="240" w:lineRule="auto"/>
              <w:jc w:val="center"/>
              <w:rPr>
                <w:sz w:val="26"/>
                <w:szCs w:val="26"/>
              </w:rPr>
            </w:pPr>
            <w:r w:rsidRPr="00B87B2D">
              <w:rPr>
                <w:sz w:val="26"/>
                <w:szCs w:val="26"/>
              </w:rPr>
              <w:t>VU.121</w:t>
            </w:r>
          </w:p>
        </w:tc>
        <w:tc>
          <w:tcPr>
            <w:tcW w:w="1328" w:type="pct"/>
            <w:gridSpan w:val="2"/>
            <w:vAlign w:val="center"/>
            <w:hideMark/>
          </w:tcPr>
          <w:p w14:paraId="64AB6376" w14:textId="77777777" w:rsidR="004E7E27" w:rsidRPr="00B87B2D" w:rsidRDefault="004E7E27" w:rsidP="0079428F">
            <w:pPr>
              <w:spacing w:after="0" w:line="240" w:lineRule="auto"/>
              <w:jc w:val="both"/>
              <w:rPr>
                <w:sz w:val="26"/>
                <w:szCs w:val="26"/>
              </w:rPr>
            </w:pPr>
            <w:r w:rsidRPr="00B87B2D">
              <w:rPr>
                <w:sz w:val="26"/>
                <w:szCs w:val="26"/>
              </w:rPr>
              <w:t>Cấy cây bần có chiều cao &lt;3 cm</w:t>
            </w:r>
          </w:p>
        </w:tc>
        <w:tc>
          <w:tcPr>
            <w:tcW w:w="703" w:type="pct"/>
            <w:vMerge/>
            <w:vAlign w:val="center"/>
            <w:hideMark/>
          </w:tcPr>
          <w:p w14:paraId="1E139091" w14:textId="77777777" w:rsidR="004E7E27" w:rsidRPr="00B87B2D" w:rsidRDefault="004E7E27" w:rsidP="0079428F">
            <w:pPr>
              <w:spacing w:after="0" w:line="240" w:lineRule="auto"/>
              <w:jc w:val="center"/>
              <w:rPr>
                <w:sz w:val="26"/>
                <w:szCs w:val="26"/>
              </w:rPr>
            </w:pPr>
          </w:p>
        </w:tc>
        <w:tc>
          <w:tcPr>
            <w:tcW w:w="546" w:type="pct"/>
            <w:gridSpan w:val="3"/>
            <w:vAlign w:val="center"/>
            <w:hideMark/>
          </w:tcPr>
          <w:p w14:paraId="6F9DD753" w14:textId="77777777" w:rsidR="004E7E27" w:rsidRPr="00B87B2D" w:rsidRDefault="004E7E27" w:rsidP="0079428F">
            <w:pPr>
              <w:spacing w:after="0" w:line="240" w:lineRule="auto"/>
              <w:jc w:val="center"/>
              <w:rPr>
                <w:sz w:val="26"/>
                <w:szCs w:val="26"/>
              </w:rPr>
            </w:pPr>
            <w:r w:rsidRPr="00B87B2D">
              <w:rPr>
                <w:rFonts w:eastAsia="Calibri"/>
                <w:sz w:val="26"/>
                <w:szCs w:val="26"/>
              </w:rPr>
              <w:t>6,35</w:t>
            </w:r>
          </w:p>
        </w:tc>
        <w:tc>
          <w:tcPr>
            <w:tcW w:w="1876" w:type="pct"/>
            <w:vMerge/>
            <w:vAlign w:val="center"/>
            <w:hideMark/>
          </w:tcPr>
          <w:p w14:paraId="155A8464" w14:textId="77777777" w:rsidR="004E7E27" w:rsidRPr="00B87B2D" w:rsidRDefault="004E7E27" w:rsidP="0079428F">
            <w:pPr>
              <w:spacing w:after="0" w:line="240" w:lineRule="auto"/>
              <w:jc w:val="both"/>
              <w:rPr>
                <w:sz w:val="26"/>
                <w:szCs w:val="26"/>
              </w:rPr>
            </w:pPr>
          </w:p>
        </w:tc>
      </w:tr>
      <w:tr w:rsidR="00B87B2D" w:rsidRPr="00B87B2D" w14:paraId="7D565F54" w14:textId="77777777" w:rsidTr="004E7E27">
        <w:trPr>
          <w:trHeight w:val="525"/>
        </w:trPr>
        <w:tc>
          <w:tcPr>
            <w:tcW w:w="547" w:type="pct"/>
            <w:vAlign w:val="center"/>
            <w:hideMark/>
          </w:tcPr>
          <w:p w14:paraId="23246E3C" w14:textId="77777777" w:rsidR="004E7E27" w:rsidRPr="00B87B2D" w:rsidRDefault="004E7E27" w:rsidP="0079428F">
            <w:pPr>
              <w:spacing w:after="0" w:line="240" w:lineRule="auto"/>
              <w:jc w:val="center"/>
              <w:rPr>
                <w:sz w:val="26"/>
                <w:szCs w:val="26"/>
              </w:rPr>
            </w:pPr>
            <w:r w:rsidRPr="00B87B2D">
              <w:rPr>
                <w:sz w:val="26"/>
                <w:szCs w:val="26"/>
              </w:rPr>
              <w:t> </w:t>
            </w:r>
          </w:p>
        </w:tc>
        <w:tc>
          <w:tcPr>
            <w:tcW w:w="1328" w:type="pct"/>
            <w:gridSpan w:val="2"/>
            <w:vAlign w:val="center"/>
            <w:hideMark/>
          </w:tcPr>
          <w:p w14:paraId="47A5BD4D" w14:textId="77777777" w:rsidR="004E7E27" w:rsidRPr="00B87B2D" w:rsidRDefault="004E7E27" w:rsidP="0079428F">
            <w:pPr>
              <w:spacing w:after="0" w:line="240" w:lineRule="auto"/>
              <w:jc w:val="both"/>
              <w:rPr>
                <w:sz w:val="26"/>
                <w:szCs w:val="26"/>
              </w:rPr>
            </w:pPr>
            <w:r w:rsidRPr="00B87B2D">
              <w:rPr>
                <w:sz w:val="26"/>
                <w:szCs w:val="26"/>
              </w:rPr>
              <w:t>Giâm hom tre luồng</w:t>
            </w:r>
          </w:p>
        </w:tc>
        <w:tc>
          <w:tcPr>
            <w:tcW w:w="703" w:type="pct"/>
            <w:vAlign w:val="center"/>
            <w:hideMark/>
          </w:tcPr>
          <w:p w14:paraId="3C5C1415" w14:textId="77777777" w:rsidR="004E7E27" w:rsidRPr="00B87B2D" w:rsidRDefault="004E7E27" w:rsidP="0079428F">
            <w:pPr>
              <w:spacing w:after="0" w:line="240" w:lineRule="auto"/>
              <w:jc w:val="center"/>
              <w:rPr>
                <w:sz w:val="26"/>
                <w:szCs w:val="26"/>
              </w:rPr>
            </w:pPr>
            <w:r w:rsidRPr="00B87B2D">
              <w:rPr>
                <w:sz w:val="26"/>
                <w:szCs w:val="26"/>
              </w:rPr>
              <w:t> </w:t>
            </w:r>
          </w:p>
        </w:tc>
        <w:tc>
          <w:tcPr>
            <w:tcW w:w="546" w:type="pct"/>
            <w:gridSpan w:val="3"/>
            <w:vAlign w:val="center"/>
            <w:hideMark/>
          </w:tcPr>
          <w:p w14:paraId="337B2CB1" w14:textId="77777777" w:rsidR="004E7E27" w:rsidRPr="00B87B2D" w:rsidRDefault="004E7E27" w:rsidP="0079428F">
            <w:pPr>
              <w:spacing w:after="0" w:line="240" w:lineRule="auto"/>
              <w:jc w:val="center"/>
              <w:rPr>
                <w:sz w:val="26"/>
                <w:szCs w:val="26"/>
              </w:rPr>
            </w:pPr>
            <w:r w:rsidRPr="00B87B2D">
              <w:rPr>
                <w:sz w:val="26"/>
                <w:szCs w:val="26"/>
              </w:rPr>
              <w:t> </w:t>
            </w:r>
          </w:p>
        </w:tc>
        <w:tc>
          <w:tcPr>
            <w:tcW w:w="1876" w:type="pct"/>
            <w:vAlign w:val="center"/>
            <w:hideMark/>
          </w:tcPr>
          <w:p w14:paraId="176E4B95" w14:textId="77777777" w:rsidR="004E7E27" w:rsidRPr="00B87B2D" w:rsidRDefault="004E7E27" w:rsidP="0079428F">
            <w:pPr>
              <w:spacing w:after="0" w:line="240" w:lineRule="auto"/>
              <w:jc w:val="both"/>
              <w:rPr>
                <w:sz w:val="26"/>
                <w:szCs w:val="26"/>
              </w:rPr>
            </w:pPr>
            <w:r w:rsidRPr="00B87B2D">
              <w:rPr>
                <w:sz w:val="26"/>
                <w:szCs w:val="26"/>
              </w:rPr>
              <w:t> </w:t>
            </w:r>
          </w:p>
        </w:tc>
      </w:tr>
      <w:tr w:rsidR="00B87B2D" w:rsidRPr="00B87B2D" w14:paraId="3653CA5D" w14:textId="77777777" w:rsidTr="004E7E27">
        <w:trPr>
          <w:trHeight w:val="660"/>
        </w:trPr>
        <w:tc>
          <w:tcPr>
            <w:tcW w:w="547" w:type="pct"/>
            <w:vAlign w:val="center"/>
            <w:hideMark/>
          </w:tcPr>
          <w:p w14:paraId="75940F4D" w14:textId="77777777" w:rsidR="004E7E27" w:rsidRPr="00B87B2D" w:rsidRDefault="004E7E27" w:rsidP="0079428F">
            <w:pPr>
              <w:spacing w:after="0" w:line="240" w:lineRule="auto"/>
              <w:jc w:val="center"/>
              <w:rPr>
                <w:sz w:val="26"/>
                <w:szCs w:val="26"/>
              </w:rPr>
            </w:pPr>
            <w:r w:rsidRPr="00B87B2D">
              <w:rPr>
                <w:sz w:val="26"/>
                <w:szCs w:val="26"/>
              </w:rPr>
              <w:t>VU.122</w:t>
            </w:r>
          </w:p>
        </w:tc>
        <w:tc>
          <w:tcPr>
            <w:tcW w:w="1328" w:type="pct"/>
            <w:gridSpan w:val="2"/>
            <w:noWrap/>
            <w:vAlign w:val="center"/>
            <w:hideMark/>
          </w:tcPr>
          <w:p w14:paraId="4C1BEB7E" w14:textId="77777777" w:rsidR="004E7E27" w:rsidRPr="00B87B2D" w:rsidRDefault="004E7E27" w:rsidP="0079428F">
            <w:pPr>
              <w:spacing w:after="0" w:line="240" w:lineRule="auto"/>
              <w:jc w:val="both"/>
              <w:rPr>
                <w:sz w:val="26"/>
                <w:szCs w:val="26"/>
              </w:rPr>
            </w:pPr>
            <w:r w:rsidRPr="00B87B2D">
              <w:rPr>
                <w:sz w:val="26"/>
                <w:szCs w:val="26"/>
              </w:rPr>
              <w:t>Chọn, cắt hom đùi gà và thân</w:t>
            </w:r>
          </w:p>
        </w:tc>
        <w:tc>
          <w:tcPr>
            <w:tcW w:w="703" w:type="pct"/>
            <w:vAlign w:val="center"/>
            <w:hideMark/>
          </w:tcPr>
          <w:p w14:paraId="6626179D" w14:textId="77777777" w:rsidR="004E7E27" w:rsidRPr="00B87B2D" w:rsidRDefault="004E7E27" w:rsidP="0079428F">
            <w:pPr>
              <w:spacing w:after="0" w:line="240" w:lineRule="auto"/>
              <w:jc w:val="center"/>
              <w:rPr>
                <w:sz w:val="26"/>
                <w:szCs w:val="26"/>
              </w:rPr>
            </w:pPr>
            <w:r w:rsidRPr="00B87B2D">
              <w:rPr>
                <w:rFonts w:eastAsia="Calibri"/>
                <w:sz w:val="26"/>
                <w:szCs w:val="26"/>
              </w:rPr>
              <w:t>công/hom (cành chiết)</w:t>
            </w:r>
          </w:p>
        </w:tc>
        <w:tc>
          <w:tcPr>
            <w:tcW w:w="546" w:type="pct"/>
            <w:gridSpan w:val="3"/>
            <w:vAlign w:val="center"/>
            <w:hideMark/>
          </w:tcPr>
          <w:p w14:paraId="5E64CFE1" w14:textId="77777777" w:rsidR="004E7E27" w:rsidRPr="00B87B2D" w:rsidRDefault="004E7E27" w:rsidP="0079428F">
            <w:pPr>
              <w:spacing w:after="0" w:line="240" w:lineRule="auto"/>
              <w:jc w:val="center"/>
              <w:rPr>
                <w:sz w:val="26"/>
                <w:szCs w:val="26"/>
              </w:rPr>
            </w:pPr>
            <w:r w:rsidRPr="00B87B2D">
              <w:rPr>
                <w:rFonts w:eastAsia="Calibri"/>
                <w:sz w:val="26"/>
                <w:szCs w:val="26"/>
              </w:rPr>
              <w:t>0,50</w:t>
            </w:r>
          </w:p>
        </w:tc>
        <w:tc>
          <w:tcPr>
            <w:tcW w:w="1876" w:type="pct"/>
            <w:vMerge w:val="restart"/>
            <w:vAlign w:val="center"/>
            <w:hideMark/>
          </w:tcPr>
          <w:p w14:paraId="5C87CF84" w14:textId="77777777" w:rsidR="004E7E27" w:rsidRPr="00B87B2D" w:rsidRDefault="004E7E27" w:rsidP="0079428F">
            <w:pPr>
              <w:spacing w:after="0" w:line="240" w:lineRule="auto"/>
              <w:jc w:val="both"/>
              <w:rPr>
                <w:sz w:val="26"/>
                <w:szCs w:val="26"/>
              </w:rPr>
            </w:pPr>
            <w:r w:rsidRPr="00B87B2D">
              <w:rPr>
                <w:sz w:val="26"/>
                <w:szCs w:val="26"/>
              </w:rPr>
              <w:t> </w:t>
            </w:r>
          </w:p>
          <w:p w14:paraId="6130E08E" w14:textId="77777777" w:rsidR="004E7E27" w:rsidRPr="00B87B2D" w:rsidRDefault="004E7E27" w:rsidP="0079428F">
            <w:pPr>
              <w:spacing w:after="0" w:line="240" w:lineRule="auto"/>
              <w:jc w:val="both"/>
              <w:rPr>
                <w:sz w:val="26"/>
                <w:szCs w:val="26"/>
              </w:rPr>
            </w:pPr>
            <w:r w:rsidRPr="00B87B2D">
              <w:rPr>
                <w:sz w:val="26"/>
                <w:szCs w:val="26"/>
              </w:rPr>
              <w:t> Chọn cành chiết, hom đùi gà và thân Tre Luồng. Đối với phương pháp chiết tiến hành khoanh vỏ, bôi thuốc kích thích ra rễ, trộn hỗn hợp đắp lên phần cành chiết; khi cành chiết ra rễ đầy đủ thì cắt cành chiết ươm vào bầu. Đối với hom Tre Luồng, tiến hành chọn hom đùi gà hoặc hom thân, cắt hom xử lý thuốc kích thích ra rễ và giâm trên luống hoặc vào bầu</w:t>
            </w:r>
          </w:p>
          <w:p w14:paraId="2B238D1E" w14:textId="77777777" w:rsidR="004E7E27" w:rsidRPr="00B87B2D" w:rsidRDefault="004E7E27" w:rsidP="0079428F">
            <w:pPr>
              <w:spacing w:after="0" w:line="240" w:lineRule="auto"/>
              <w:jc w:val="both"/>
              <w:rPr>
                <w:sz w:val="26"/>
                <w:szCs w:val="26"/>
              </w:rPr>
            </w:pPr>
            <w:r w:rsidRPr="00B87B2D">
              <w:rPr>
                <w:sz w:val="26"/>
                <w:szCs w:val="26"/>
              </w:rPr>
              <w:t> </w:t>
            </w:r>
          </w:p>
          <w:p w14:paraId="0DE97019" w14:textId="77777777" w:rsidR="004E7E27" w:rsidRPr="00B87B2D" w:rsidRDefault="004E7E27" w:rsidP="0079428F">
            <w:pPr>
              <w:spacing w:after="0" w:line="240" w:lineRule="auto"/>
              <w:jc w:val="both"/>
              <w:rPr>
                <w:sz w:val="26"/>
                <w:szCs w:val="26"/>
              </w:rPr>
            </w:pPr>
            <w:r w:rsidRPr="00B87B2D">
              <w:rPr>
                <w:sz w:val="26"/>
                <w:szCs w:val="26"/>
              </w:rPr>
              <w:t> </w:t>
            </w:r>
          </w:p>
          <w:p w14:paraId="4F7E2B66" w14:textId="77777777" w:rsidR="004E7E27" w:rsidRPr="00B87B2D" w:rsidRDefault="004E7E27" w:rsidP="0079428F">
            <w:pPr>
              <w:spacing w:after="0" w:line="240" w:lineRule="auto"/>
              <w:jc w:val="both"/>
              <w:rPr>
                <w:sz w:val="26"/>
                <w:szCs w:val="26"/>
              </w:rPr>
            </w:pPr>
            <w:r w:rsidRPr="00B87B2D">
              <w:rPr>
                <w:sz w:val="26"/>
                <w:szCs w:val="26"/>
              </w:rPr>
              <w:t> </w:t>
            </w:r>
          </w:p>
        </w:tc>
      </w:tr>
      <w:tr w:rsidR="00B87B2D" w:rsidRPr="00B87B2D" w14:paraId="69101480" w14:textId="77777777" w:rsidTr="004E7E27">
        <w:trPr>
          <w:trHeight w:val="660"/>
        </w:trPr>
        <w:tc>
          <w:tcPr>
            <w:tcW w:w="547" w:type="pct"/>
            <w:vAlign w:val="center"/>
            <w:hideMark/>
          </w:tcPr>
          <w:p w14:paraId="47871140" w14:textId="77777777" w:rsidR="004E7E27" w:rsidRPr="00B87B2D" w:rsidRDefault="004E7E27" w:rsidP="0079428F">
            <w:pPr>
              <w:spacing w:after="0" w:line="240" w:lineRule="auto"/>
              <w:jc w:val="center"/>
              <w:rPr>
                <w:sz w:val="26"/>
                <w:szCs w:val="26"/>
              </w:rPr>
            </w:pPr>
            <w:r w:rsidRPr="00B87B2D">
              <w:rPr>
                <w:sz w:val="26"/>
                <w:szCs w:val="26"/>
              </w:rPr>
              <w:t>VU.123</w:t>
            </w:r>
          </w:p>
        </w:tc>
        <w:tc>
          <w:tcPr>
            <w:tcW w:w="1328" w:type="pct"/>
            <w:gridSpan w:val="2"/>
            <w:vAlign w:val="center"/>
            <w:hideMark/>
          </w:tcPr>
          <w:p w14:paraId="23AD9852" w14:textId="77777777" w:rsidR="004E7E27" w:rsidRPr="00B87B2D" w:rsidRDefault="004E7E27" w:rsidP="0079428F">
            <w:pPr>
              <w:spacing w:after="0" w:line="240" w:lineRule="auto"/>
              <w:jc w:val="both"/>
              <w:rPr>
                <w:sz w:val="26"/>
                <w:szCs w:val="26"/>
              </w:rPr>
            </w:pPr>
            <w:r w:rsidRPr="00B87B2D">
              <w:rPr>
                <w:sz w:val="26"/>
                <w:szCs w:val="26"/>
              </w:rPr>
              <w:t>Xử lý hom</w:t>
            </w:r>
          </w:p>
        </w:tc>
        <w:tc>
          <w:tcPr>
            <w:tcW w:w="703" w:type="pct"/>
            <w:vAlign w:val="center"/>
            <w:hideMark/>
          </w:tcPr>
          <w:p w14:paraId="55B953FC" w14:textId="77777777" w:rsidR="004E7E27" w:rsidRPr="00B87B2D" w:rsidRDefault="004E7E27" w:rsidP="0079428F">
            <w:pPr>
              <w:spacing w:after="0" w:line="240" w:lineRule="auto"/>
              <w:jc w:val="center"/>
              <w:rPr>
                <w:rFonts w:eastAsia="Calibri"/>
                <w:sz w:val="26"/>
                <w:szCs w:val="26"/>
              </w:rPr>
            </w:pPr>
            <w:r w:rsidRPr="00B87B2D">
              <w:rPr>
                <w:rFonts w:eastAsia="Calibri"/>
                <w:sz w:val="26"/>
                <w:szCs w:val="26"/>
              </w:rPr>
              <w:t>Hom (cành chiết)/</w:t>
            </w:r>
          </w:p>
          <w:p w14:paraId="41D7CE5A" w14:textId="77777777" w:rsidR="004E7E27" w:rsidRPr="00B87B2D" w:rsidRDefault="004E7E27" w:rsidP="0079428F">
            <w:pPr>
              <w:spacing w:after="0" w:line="240" w:lineRule="auto"/>
              <w:jc w:val="center"/>
              <w:rPr>
                <w:sz w:val="26"/>
                <w:szCs w:val="26"/>
              </w:rPr>
            </w:pPr>
            <w:r w:rsidRPr="00B87B2D">
              <w:rPr>
                <w:rFonts w:eastAsia="Calibri"/>
                <w:sz w:val="26"/>
                <w:szCs w:val="26"/>
              </w:rPr>
              <w:t>công</w:t>
            </w:r>
          </w:p>
        </w:tc>
        <w:tc>
          <w:tcPr>
            <w:tcW w:w="546" w:type="pct"/>
            <w:gridSpan w:val="3"/>
            <w:vAlign w:val="center"/>
            <w:hideMark/>
          </w:tcPr>
          <w:p w14:paraId="0F142A71" w14:textId="77777777" w:rsidR="004E7E27" w:rsidRPr="00B87B2D" w:rsidRDefault="004E7E27" w:rsidP="0079428F">
            <w:pPr>
              <w:spacing w:after="0" w:line="240" w:lineRule="auto"/>
              <w:jc w:val="center"/>
              <w:rPr>
                <w:sz w:val="26"/>
                <w:szCs w:val="26"/>
              </w:rPr>
            </w:pPr>
            <w:r w:rsidRPr="00B87B2D">
              <w:rPr>
                <w:rFonts w:eastAsia="Calibri"/>
                <w:sz w:val="26"/>
                <w:szCs w:val="26"/>
              </w:rPr>
              <w:t>0,50</w:t>
            </w:r>
          </w:p>
        </w:tc>
        <w:tc>
          <w:tcPr>
            <w:tcW w:w="1876" w:type="pct"/>
            <w:vMerge/>
            <w:vAlign w:val="center"/>
            <w:hideMark/>
          </w:tcPr>
          <w:p w14:paraId="13ACD911" w14:textId="77777777" w:rsidR="004E7E27" w:rsidRPr="00B87B2D" w:rsidRDefault="004E7E27" w:rsidP="0079428F">
            <w:pPr>
              <w:spacing w:after="0" w:line="240" w:lineRule="auto"/>
              <w:jc w:val="both"/>
              <w:rPr>
                <w:sz w:val="26"/>
                <w:szCs w:val="26"/>
              </w:rPr>
            </w:pPr>
          </w:p>
        </w:tc>
      </w:tr>
      <w:tr w:rsidR="00B87B2D" w:rsidRPr="00B87B2D" w14:paraId="29730AB2" w14:textId="77777777" w:rsidTr="004E7E27">
        <w:trPr>
          <w:trHeight w:val="660"/>
        </w:trPr>
        <w:tc>
          <w:tcPr>
            <w:tcW w:w="547" w:type="pct"/>
            <w:vAlign w:val="center"/>
            <w:hideMark/>
          </w:tcPr>
          <w:p w14:paraId="28EF5C9A" w14:textId="77777777" w:rsidR="004E7E27" w:rsidRPr="00B87B2D" w:rsidRDefault="004E7E27" w:rsidP="0079428F">
            <w:pPr>
              <w:spacing w:after="0" w:line="240" w:lineRule="auto"/>
              <w:jc w:val="center"/>
              <w:rPr>
                <w:sz w:val="26"/>
                <w:szCs w:val="26"/>
              </w:rPr>
            </w:pPr>
            <w:r w:rsidRPr="00B87B2D">
              <w:rPr>
                <w:sz w:val="26"/>
                <w:szCs w:val="26"/>
              </w:rPr>
              <w:t>VU.124</w:t>
            </w:r>
          </w:p>
        </w:tc>
        <w:tc>
          <w:tcPr>
            <w:tcW w:w="1328" w:type="pct"/>
            <w:gridSpan w:val="2"/>
            <w:vAlign w:val="center"/>
            <w:hideMark/>
          </w:tcPr>
          <w:p w14:paraId="01C03B38" w14:textId="77777777" w:rsidR="004E7E27" w:rsidRPr="00B87B2D" w:rsidRDefault="004E7E27" w:rsidP="0079428F">
            <w:pPr>
              <w:spacing w:after="0" w:line="240" w:lineRule="auto"/>
              <w:jc w:val="both"/>
              <w:rPr>
                <w:sz w:val="26"/>
                <w:szCs w:val="26"/>
              </w:rPr>
            </w:pPr>
            <w:r w:rsidRPr="00B87B2D">
              <w:rPr>
                <w:sz w:val="26"/>
                <w:szCs w:val="26"/>
              </w:rPr>
              <w:t>Giâm hom trên luống</w:t>
            </w:r>
          </w:p>
        </w:tc>
        <w:tc>
          <w:tcPr>
            <w:tcW w:w="703" w:type="pct"/>
            <w:vAlign w:val="center"/>
            <w:hideMark/>
          </w:tcPr>
          <w:p w14:paraId="46AC7A75" w14:textId="77777777" w:rsidR="004E7E27" w:rsidRPr="00B87B2D" w:rsidRDefault="004E7E27" w:rsidP="0079428F">
            <w:pPr>
              <w:spacing w:after="0" w:line="240" w:lineRule="auto"/>
              <w:jc w:val="center"/>
              <w:rPr>
                <w:rFonts w:eastAsia="Calibri"/>
                <w:sz w:val="26"/>
                <w:szCs w:val="26"/>
              </w:rPr>
            </w:pPr>
            <w:r w:rsidRPr="00B87B2D">
              <w:rPr>
                <w:rFonts w:eastAsia="Calibri"/>
                <w:sz w:val="26"/>
                <w:szCs w:val="26"/>
              </w:rPr>
              <w:t>Hom (cành chiết)/</w:t>
            </w:r>
          </w:p>
          <w:p w14:paraId="61E2AD4D" w14:textId="77777777" w:rsidR="004E7E27" w:rsidRPr="00B87B2D" w:rsidRDefault="004E7E27" w:rsidP="0079428F">
            <w:pPr>
              <w:spacing w:after="0" w:line="240" w:lineRule="auto"/>
              <w:jc w:val="center"/>
              <w:rPr>
                <w:sz w:val="26"/>
                <w:szCs w:val="26"/>
              </w:rPr>
            </w:pPr>
            <w:r w:rsidRPr="00B87B2D">
              <w:rPr>
                <w:rFonts w:eastAsia="Calibri"/>
                <w:sz w:val="26"/>
                <w:szCs w:val="26"/>
              </w:rPr>
              <w:t>công</w:t>
            </w:r>
          </w:p>
        </w:tc>
        <w:tc>
          <w:tcPr>
            <w:tcW w:w="546" w:type="pct"/>
            <w:gridSpan w:val="3"/>
            <w:vAlign w:val="center"/>
            <w:hideMark/>
          </w:tcPr>
          <w:p w14:paraId="501F48CD" w14:textId="77777777" w:rsidR="004E7E27" w:rsidRPr="00B87B2D" w:rsidRDefault="004E7E27" w:rsidP="0079428F">
            <w:pPr>
              <w:spacing w:after="0" w:line="240" w:lineRule="auto"/>
              <w:jc w:val="center"/>
              <w:rPr>
                <w:sz w:val="26"/>
                <w:szCs w:val="26"/>
              </w:rPr>
            </w:pPr>
            <w:r w:rsidRPr="00B87B2D">
              <w:rPr>
                <w:rFonts w:eastAsia="Calibri"/>
                <w:sz w:val="26"/>
                <w:szCs w:val="26"/>
              </w:rPr>
              <w:t>0,25</w:t>
            </w:r>
          </w:p>
        </w:tc>
        <w:tc>
          <w:tcPr>
            <w:tcW w:w="1876" w:type="pct"/>
            <w:vMerge/>
            <w:vAlign w:val="center"/>
            <w:hideMark/>
          </w:tcPr>
          <w:p w14:paraId="5B38B48A" w14:textId="77777777" w:rsidR="004E7E27" w:rsidRPr="00B87B2D" w:rsidRDefault="004E7E27" w:rsidP="0079428F">
            <w:pPr>
              <w:spacing w:after="0" w:line="240" w:lineRule="auto"/>
              <w:jc w:val="both"/>
              <w:rPr>
                <w:sz w:val="26"/>
                <w:szCs w:val="26"/>
              </w:rPr>
            </w:pPr>
          </w:p>
        </w:tc>
      </w:tr>
      <w:tr w:rsidR="00B87B2D" w:rsidRPr="00B87B2D" w14:paraId="4BCA524E" w14:textId="77777777" w:rsidTr="004E7E27">
        <w:trPr>
          <w:trHeight w:val="660"/>
        </w:trPr>
        <w:tc>
          <w:tcPr>
            <w:tcW w:w="547" w:type="pct"/>
            <w:vAlign w:val="center"/>
            <w:hideMark/>
          </w:tcPr>
          <w:p w14:paraId="3D6E0C1B" w14:textId="77777777" w:rsidR="004E7E27" w:rsidRPr="00B87B2D" w:rsidRDefault="004E7E27" w:rsidP="0079428F">
            <w:pPr>
              <w:spacing w:after="0" w:line="240" w:lineRule="auto"/>
              <w:jc w:val="center"/>
              <w:rPr>
                <w:sz w:val="26"/>
                <w:szCs w:val="26"/>
              </w:rPr>
            </w:pPr>
            <w:r w:rsidRPr="00B87B2D">
              <w:rPr>
                <w:sz w:val="26"/>
                <w:szCs w:val="26"/>
              </w:rPr>
              <w:t>VU.125</w:t>
            </w:r>
          </w:p>
        </w:tc>
        <w:tc>
          <w:tcPr>
            <w:tcW w:w="1328" w:type="pct"/>
            <w:gridSpan w:val="2"/>
            <w:vAlign w:val="center"/>
            <w:hideMark/>
          </w:tcPr>
          <w:p w14:paraId="41D33F8D" w14:textId="77777777" w:rsidR="004E7E27" w:rsidRPr="00B87B2D" w:rsidRDefault="004E7E27" w:rsidP="0079428F">
            <w:pPr>
              <w:spacing w:after="0" w:line="240" w:lineRule="auto"/>
              <w:jc w:val="both"/>
              <w:rPr>
                <w:sz w:val="26"/>
                <w:szCs w:val="26"/>
              </w:rPr>
            </w:pPr>
            <w:r w:rsidRPr="00B87B2D">
              <w:rPr>
                <w:sz w:val="26"/>
                <w:szCs w:val="26"/>
              </w:rPr>
              <w:t>Giâm hom vào bầu</w:t>
            </w:r>
          </w:p>
        </w:tc>
        <w:tc>
          <w:tcPr>
            <w:tcW w:w="703" w:type="pct"/>
            <w:vAlign w:val="center"/>
            <w:hideMark/>
          </w:tcPr>
          <w:p w14:paraId="6039D299" w14:textId="77777777" w:rsidR="004E7E27" w:rsidRPr="00B87B2D" w:rsidRDefault="004E7E27" w:rsidP="0079428F">
            <w:pPr>
              <w:spacing w:after="0" w:line="240" w:lineRule="auto"/>
              <w:jc w:val="center"/>
              <w:rPr>
                <w:rFonts w:eastAsia="Calibri"/>
                <w:sz w:val="26"/>
                <w:szCs w:val="26"/>
              </w:rPr>
            </w:pPr>
            <w:r w:rsidRPr="00B87B2D">
              <w:rPr>
                <w:rFonts w:eastAsia="Calibri"/>
                <w:sz w:val="26"/>
                <w:szCs w:val="26"/>
              </w:rPr>
              <w:t>Hom (cành chiết)/</w:t>
            </w:r>
          </w:p>
          <w:p w14:paraId="25511146" w14:textId="77777777" w:rsidR="004E7E27" w:rsidRPr="00B87B2D" w:rsidRDefault="004E7E27" w:rsidP="0079428F">
            <w:pPr>
              <w:spacing w:after="0" w:line="240" w:lineRule="auto"/>
              <w:jc w:val="center"/>
              <w:rPr>
                <w:sz w:val="26"/>
                <w:szCs w:val="26"/>
              </w:rPr>
            </w:pPr>
            <w:r w:rsidRPr="00B87B2D">
              <w:rPr>
                <w:rFonts w:eastAsia="Calibri"/>
                <w:sz w:val="26"/>
                <w:szCs w:val="26"/>
              </w:rPr>
              <w:t>công</w:t>
            </w:r>
          </w:p>
        </w:tc>
        <w:tc>
          <w:tcPr>
            <w:tcW w:w="546" w:type="pct"/>
            <w:gridSpan w:val="3"/>
            <w:vAlign w:val="center"/>
            <w:hideMark/>
          </w:tcPr>
          <w:p w14:paraId="32106E2B" w14:textId="77777777" w:rsidR="004E7E27" w:rsidRPr="00B87B2D" w:rsidRDefault="004E7E27" w:rsidP="0079428F">
            <w:pPr>
              <w:spacing w:after="0" w:line="240" w:lineRule="auto"/>
              <w:jc w:val="center"/>
              <w:rPr>
                <w:sz w:val="26"/>
                <w:szCs w:val="26"/>
              </w:rPr>
            </w:pPr>
            <w:r w:rsidRPr="00B87B2D">
              <w:rPr>
                <w:rFonts w:eastAsia="Calibri"/>
                <w:sz w:val="26"/>
                <w:szCs w:val="26"/>
              </w:rPr>
              <w:t>0,50</w:t>
            </w:r>
          </w:p>
        </w:tc>
        <w:tc>
          <w:tcPr>
            <w:tcW w:w="1876" w:type="pct"/>
            <w:vMerge/>
            <w:vAlign w:val="center"/>
            <w:hideMark/>
          </w:tcPr>
          <w:p w14:paraId="3B5F22E4" w14:textId="77777777" w:rsidR="004E7E27" w:rsidRPr="00B87B2D" w:rsidRDefault="004E7E27" w:rsidP="0079428F">
            <w:pPr>
              <w:spacing w:after="0" w:line="240" w:lineRule="auto"/>
              <w:jc w:val="both"/>
              <w:rPr>
                <w:sz w:val="26"/>
                <w:szCs w:val="26"/>
              </w:rPr>
            </w:pPr>
          </w:p>
        </w:tc>
      </w:tr>
      <w:tr w:rsidR="00B87B2D" w:rsidRPr="00B87B2D" w14:paraId="5C26421F" w14:textId="77777777" w:rsidTr="004E7E27">
        <w:trPr>
          <w:trHeight w:val="660"/>
        </w:trPr>
        <w:tc>
          <w:tcPr>
            <w:tcW w:w="547" w:type="pct"/>
            <w:vAlign w:val="center"/>
            <w:hideMark/>
          </w:tcPr>
          <w:p w14:paraId="2BC44D22" w14:textId="77777777" w:rsidR="004E7E27" w:rsidRPr="00B87B2D" w:rsidRDefault="004E7E27" w:rsidP="0079428F">
            <w:pPr>
              <w:spacing w:after="0" w:line="240" w:lineRule="auto"/>
              <w:jc w:val="center"/>
              <w:rPr>
                <w:sz w:val="26"/>
                <w:szCs w:val="26"/>
              </w:rPr>
            </w:pPr>
            <w:r w:rsidRPr="00B87B2D">
              <w:rPr>
                <w:sz w:val="26"/>
                <w:szCs w:val="26"/>
              </w:rPr>
              <w:t>VU.126</w:t>
            </w:r>
          </w:p>
        </w:tc>
        <w:tc>
          <w:tcPr>
            <w:tcW w:w="1328" w:type="pct"/>
            <w:gridSpan w:val="2"/>
            <w:vAlign w:val="center"/>
            <w:hideMark/>
          </w:tcPr>
          <w:p w14:paraId="24CFE02E" w14:textId="77777777" w:rsidR="004E7E27" w:rsidRPr="00B87B2D" w:rsidRDefault="004E7E27" w:rsidP="0079428F">
            <w:pPr>
              <w:spacing w:after="0" w:line="240" w:lineRule="auto"/>
              <w:jc w:val="both"/>
              <w:rPr>
                <w:sz w:val="26"/>
                <w:szCs w:val="26"/>
              </w:rPr>
            </w:pPr>
            <w:r w:rsidRPr="00B87B2D">
              <w:rPr>
                <w:sz w:val="26"/>
                <w:szCs w:val="26"/>
              </w:rPr>
              <w:t>Chiết tre luồng</w:t>
            </w:r>
          </w:p>
        </w:tc>
        <w:tc>
          <w:tcPr>
            <w:tcW w:w="703" w:type="pct"/>
            <w:vAlign w:val="center"/>
            <w:hideMark/>
          </w:tcPr>
          <w:p w14:paraId="55D7FB7C" w14:textId="77777777" w:rsidR="004E7E27" w:rsidRPr="00B87B2D" w:rsidRDefault="004E7E27" w:rsidP="0079428F">
            <w:pPr>
              <w:spacing w:after="0" w:line="240" w:lineRule="auto"/>
              <w:jc w:val="center"/>
              <w:rPr>
                <w:rFonts w:eastAsia="Calibri"/>
                <w:sz w:val="26"/>
                <w:szCs w:val="26"/>
              </w:rPr>
            </w:pPr>
            <w:r w:rsidRPr="00B87B2D">
              <w:rPr>
                <w:rFonts w:eastAsia="Calibri"/>
                <w:sz w:val="26"/>
                <w:szCs w:val="26"/>
              </w:rPr>
              <w:t>Hom (cành chiết)/</w:t>
            </w:r>
          </w:p>
          <w:p w14:paraId="59D7956B" w14:textId="77777777" w:rsidR="004E7E27" w:rsidRPr="00B87B2D" w:rsidRDefault="004E7E27" w:rsidP="0079428F">
            <w:pPr>
              <w:spacing w:after="0" w:line="240" w:lineRule="auto"/>
              <w:jc w:val="center"/>
              <w:rPr>
                <w:sz w:val="26"/>
                <w:szCs w:val="26"/>
              </w:rPr>
            </w:pPr>
            <w:r w:rsidRPr="00B87B2D">
              <w:rPr>
                <w:rFonts w:eastAsia="Calibri"/>
                <w:sz w:val="26"/>
                <w:szCs w:val="26"/>
              </w:rPr>
              <w:t>công</w:t>
            </w:r>
          </w:p>
        </w:tc>
        <w:tc>
          <w:tcPr>
            <w:tcW w:w="546" w:type="pct"/>
            <w:gridSpan w:val="3"/>
            <w:vAlign w:val="center"/>
            <w:hideMark/>
          </w:tcPr>
          <w:p w14:paraId="3E8C0DC0" w14:textId="77777777" w:rsidR="004E7E27" w:rsidRPr="00B87B2D" w:rsidRDefault="004E7E27" w:rsidP="0079428F">
            <w:pPr>
              <w:spacing w:after="0" w:line="240" w:lineRule="auto"/>
              <w:jc w:val="center"/>
              <w:rPr>
                <w:sz w:val="26"/>
                <w:szCs w:val="26"/>
              </w:rPr>
            </w:pPr>
            <w:r w:rsidRPr="00B87B2D">
              <w:rPr>
                <w:rFonts w:eastAsia="Calibri"/>
                <w:sz w:val="26"/>
                <w:szCs w:val="26"/>
              </w:rPr>
              <w:t>0,50</w:t>
            </w:r>
          </w:p>
        </w:tc>
        <w:tc>
          <w:tcPr>
            <w:tcW w:w="1876" w:type="pct"/>
            <w:vMerge/>
            <w:vAlign w:val="center"/>
            <w:hideMark/>
          </w:tcPr>
          <w:p w14:paraId="1DF85D76" w14:textId="77777777" w:rsidR="004E7E27" w:rsidRPr="00B87B2D" w:rsidRDefault="004E7E27" w:rsidP="0079428F">
            <w:pPr>
              <w:spacing w:after="0" w:line="240" w:lineRule="auto"/>
              <w:jc w:val="both"/>
              <w:rPr>
                <w:sz w:val="26"/>
                <w:szCs w:val="26"/>
              </w:rPr>
            </w:pPr>
          </w:p>
        </w:tc>
      </w:tr>
    </w:tbl>
    <w:p w14:paraId="42C37953" w14:textId="77777777" w:rsidR="004E7E27" w:rsidRDefault="004E7E27" w:rsidP="004E7E27">
      <w:pPr>
        <w:spacing w:before="120" w:after="120" w:line="240" w:lineRule="auto"/>
        <w:jc w:val="center"/>
        <w:rPr>
          <w:rFonts w:eastAsia="Calibri"/>
          <w:b/>
          <w:bCs/>
          <w:sz w:val="26"/>
          <w:szCs w:val="26"/>
        </w:rPr>
      </w:pPr>
    </w:p>
    <w:p w14:paraId="17D2000E" w14:textId="77777777" w:rsidR="00334E32" w:rsidRDefault="00334E32" w:rsidP="004E7E27">
      <w:pPr>
        <w:spacing w:before="120" w:after="120" w:line="240" w:lineRule="auto"/>
        <w:jc w:val="center"/>
        <w:rPr>
          <w:rFonts w:eastAsia="Calibri"/>
          <w:b/>
          <w:bCs/>
          <w:sz w:val="26"/>
          <w:szCs w:val="26"/>
        </w:rPr>
      </w:pPr>
    </w:p>
    <w:p w14:paraId="638675A0" w14:textId="77777777" w:rsidR="00334E32" w:rsidRDefault="00334E32" w:rsidP="004E7E27">
      <w:pPr>
        <w:spacing w:before="120" w:after="120" w:line="240" w:lineRule="auto"/>
        <w:jc w:val="center"/>
        <w:rPr>
          <w:rFonts w:eastAsia="Calibri"/>
          <w:b/>
          <w:bCs/>
          <w:sz w:val="26"/>
          <w:szCs w:val="26"/>
        </w:rPr>
      </w:pPr>
    </w:p>
    <w:p w14:paraId="23AC0FD6" w14:textId="77777777" w:rsidR="00334E32" w:rsidRDefault="00334E32" w:rsidP="004E7E27">
      <w:pPr>
        <w:spacing w:before="120" w:after="120" w:line="240" w:lineRule="auto"/>
        <w:jc w:val="center"/>
        <w:rPr>
          <w:rFonts w:eastAsia="Calibri"/>
          <w:b/>
          <w:bCs/>
          <w:sz w:val="26"/>
          <w:szCs w:val="26"/>
        </w:rPr>
      </w:pPr>
    </w:p>
    <w:p w14:paraId="59FB0B6E" w14:textId="77777777" w:rsidR="00334E32" w:rsidRPr="00334E32" w:rsidRDefault="00334E32" w:rsidP="004E7E27">
      <w:pPr>
        <w:spacing w:before="120" w:after="120" w:line="240" w:lineRule="auto"/>
        <w:jc w:val="center"/>
        <w:rPr>
          <w:rFonts w:eastAsia="Calibri"/>
          <w:b/>
          <w:bCs/>
          <w:sz w:val="26"/>
          <w:szCs w:val="26"/>
        </w:rPr>
      </w:pPr>
    </w:p>
    <w:p w14:paraId="37B3F3AE" w14:textId="77777777" w:rsidR="004E7E27" w:rsidRPr="00B87B2D" w:rsidRDefault="004E7E27" w:rsidP="004E7E27">
      <w:pPr>
        <w:spacing w:before="120" w:after="120" w:line="240" w:lineRule="auto"/>
        <w:jc w:val="center"/>
        <w:rPr>
          <w:rFonts w:eastAsia="Calibri"/>
          <w:b/>
          <w:bCs/>
          <w:sz w:val="26"/>
          <w:szCs w:val="26"/>
          <w:lang w:val="vi-VN"/>
        </w:rPr>
      </w:pPr>
      <w:r w:rsidRPr="00B87B2D">
        <w:rPr>
          <w:rFonts w:eastAsia="Calibri"/>
          <w:b/>
          <w:bCs/>
          <w:sz w:val="26"/>
          <w:szCs w:val="26"/>
          <w:lang w:val="vi-VN"/>
        </w:rPr>
        <w:lastRenderedPageBreak/>
        <w:t xml:space="preserve">Bảng </w:t>
      </w:r>
      <w:r w:rsidRPr="00B87B2D">
        <w:rPr>
          <w:rFonts w:eastAsia="Calibri"/>
          <w:b/>
          <w:bCs/>
          <w:sz w:val="26"/>
          <w:szCs w:val="26"/>
        </w:rPr>
        <w:t>5</w:t>
      </w:r>
      <w:r w:rsidRPr="00B87B2D">
        <w:rPr>
          <w:rFonts w:eastAsia="Calibri"/>
          <w:b/>
          <w:bCs/>
          <w:sz w:val="26"/>
          <w:szCs w:val="26"/>
          <w:lang w:val="vi-VN"/>
        </w:rPr>
        <w:t>: Định mức vật tư, máy móc thiết bị gieo ươm cây giống</w:t>
      </w:r>
    </w:p>
    <w:p w14:paraId="0D982811" w14:textId="77777777" w:rsidR="004E7E27" w:rsidRPr="00B87B2D" w:rsidRDefault="004E7E27" w:rsidP="004E7E27">
      <w:pPr>
        <w:spacing w:before="120" w:after="120" w:line="240" w:lineRule="auto"/>
        <w:jc w:val="right"/>
        <w:rPr>
          <w:rFonts w:eastAsia="Calibri"/>
          <w:i/>
          <w:iCs/>
          <w:sz w:val="26"/>
          <w:szCs w:val="26"/>
          <w:lang w:val="vi-VN"/>
        </w:rPr>
      </w:pPr>
      <w:r w:rsidRPr="00B87B2D">
        <w:rPr>
          <w:rFonts w:eastAsia="Calibri"/>
          <w:i/>
          <w:iCs/>
          <w:sz w:val="26"/>
          <w:szCs w:val="26"/>
          <w:lang w:val="vi-VN"/>
        </w:rPr>
        <w:t>Đơn vị tính: 1.000 cây</w:t>
      </w:r>
    </w:p>
    <w:tbl>
      <w:tblPr>
        <w:tblW w:w="5104" w:type="pct"/>
        <w:tblLook w:val="04A0" w:firstRow="1" w:lastRow="0" w:firstColumn="1" w:lastColumn="0" w:noHBand="0" w:noVBand="1"/>
      </w:tblPr>
      <w:tblGrid>
        <w:gridCol w:w="1271"/>
        <w:gridCol w:w="2390"/>
        <w:gridCol w:w="866"/>
        <w:gridCol w:w="868"/>
        <w:gridCol w:w="3855"/>
      </w:tblGrid>
      <w:tr w:rsidR="00B87B2D" w:rsidRPr="00B87B2D" w14:paraId="0F76CBAB" w14:textId="77777777" w:rsidTr="00334E32">
        <w:trPr>
          <w:trHeight w:val="345"/>
          <w:tblHeader/>
        </w:trPr>
        <w:tc>
          <w:tcPr>
            <w:tcW w:w="687" w:type="pct"/>
            <w:tcBorders>
              <w:top w:val="single" w:sz="4" w:space="0" w:color="auto"/>
              <w:left w:val="single" w:sz="4" w:space="0" w:color="auto"/>
              <w:bottom w:val="single" w:sz="4" w:space="0" w:color="auto"/>
              <w:right w:val="single" w:sz="4" w:space="0" w:color="auto"/>
            </w:tcBorders>
            <w:vAlign w:val="center"/>
            <w:hideMark/>
          </w:tcPr>
          <w:p w14:paraId="2145BD17" w14:textId="77777777" w:rsidR="004E7E27" w:rsidRPr="00B87B2D" w:rsidRDefault="004E7E27" w:rsidP="004E7E27">
            <w:pPr>
              <w:spacing w:after="0" w:line="240" w:lineRule="auto"/>
              <w:jc w:val="center"/>
              <w:rPr>
                <w:sz w:val="26"/>
                <w:szCs w:val="26"/>
              </w:rPr>
            </w:pPr>
            <w:r w:rsidRPr="00B87B2D">
              <w:rPr>
                <w:rFonts w:eastAsia="Calibri"/>
                <w:b/>
                <w:bCs/>
                <w:sz w:val="26"/>
                <w:szCs w:val="26"/>
              </w:rPr>
              <w:t>TT (Mã hiệu)</w:t>
            </w:r>
          </w:p>
        </w:tc>
        <w:tc>
          <w:tcPr>
            <w:tcW w:w="1292" w:type="pct"/>
            <w:tcBorders>
              <w:top w:val="single" w:sz="4" w:space="0" w:color="auto"/>
              <w:left w:val="nil"/>
              <w:bottom w:val="single" w:sz="4" w:space="0" w:color="auto"/>
              <w:right w:val="single" w:sz="4" w:space="0" w:color="auto"/>
            </w:tcBorders>
            <w:vAlign w:val="center"/>
            <w:hideMark/>
          </w:tcPr>
          <w:p w14:paraId="0B73D594" w14:textId="77777777" w:rsidR="004E7E27" w:rsidRPr="00B87B2D" w:rsidRDefault="004E7E27" w:rsidP="004E7E27">
            <w:pPr>
              <w:spacing w:after="0" w:line="240" w:lineRule="auto"/>
              <w:jc w:val="center"/>
              <w:rPr>
                <w:sz w:val="26"/>
                <w:szCs w:val="26"/>
              </w:rPr>
            </w:pPr>
            <w:r w:rsidRPr="00B87B2D">
              <w:rPr>
                <w:rFonts w:eastAsia="Calibri"/>
                <w:b/>
                <w:bCs/>
                <w:sz w:val="26"/>
                <w:szCs w:val="26"/>
              </w:rPr>
              <w:t>Hạng mục</w:t>
            </w:r>
          </w:p>
        </w:tc>
        <w:tc>
          <w:tcPr>
            <w:tcW w:w="468" w:type="pct"/>
            <w:tcBorders>
              <w:top w:val="single" w:sz="4" w:space="0" w:color="auto"/>
              <w:left w:val="nil"/>
              <w:bottom w:val="single" w:sz="4" w:space="0" w:color="auto"/>
              <w:right w:val="single" w:sz="4" w:space="0" w:color="auto"/>
            </w:tcBorders>
            <w:vAlign w:val="center"/>
            <w:hideMark/>
          </w:tcPr>
          <w:p w14:paraId="75D54769" w14:textId="77777777" w:rsidR="004E7E27" w:rsidRPr="00B87B2D" w:rsidRDefault="004E7E27" w:rsidP="004E7E27">
            <w:pPr>
              <w:spacing w:after="0" w:line="240" w:lineRule="auto"/>
              <w:jc w:val="center"/>
              <w:rPr>
                <w:sz w:val="26"/>
                <w:szCs w:val="26"/>
              </w:rPr>
            </w:pPr>
            <w:r w:rsidRPr="00B87B2D">
              <w:rPr>
                <w:rFonts w:eastAsia="Calibri"/>
                <w:b/>
                <w:bCs/>
                <w:sz w:val="26"/>
                <w:szCs w:val="26"/>
              </w:rPr>
              <w:t>ĐVT</w:t>
            </w:r>
          </w:p>
        </w:tc>
        <w:tc>
          <w:tcPr>
            <w:tcW w:w="469" w:type="pct"/>
            <w:tcBorders>
              <w:top w:val="single" w:sz="4" w:space="0" w:color="auto"/>
              <w:left w:val="nil"/>
              <w:bottom w:val="single" w:sz="4" w:space="0" w:color="auto"/>
              <w:right w:val="single" w:sz="4" w:space="0" w:color="auto"/>
            </w:tcBorders>
            <w:vAlign w:val="center"/>
            <w:hideMark/>
          </w:tcPr>
          <w:p w14:paraId="12216D46" w14:textId="77777777" w:rsidR="004E7E27" w:rsidRPr="00B87B2D" w:rsidRDefault="004E7E27" w:rsidP="004E7E27">
            <w:pPr>
              <w:spacing w:after="0" w:line="240" w:lineRule="auto"/>
              <w:jc w:val="center"/>
              <w:rPr>
                <w:sz w:val="26"/>
                <w:szCs w:val="26"/>
              </w:rPr>
            </w:pPr>
            <w:r w:rsidRPr="00B87B2D">
              <w:rPr>
                <w:rFonts w:eastAsia="Calibri"/>
                <w:b/>
                <w:bCs/>
                <w:sz w:val="26"/>
                <w:szCs w:val="26"/>
              </w:rPr>
              <w:t>Định mức</w:t>
            </w:r>
          </w:p>
        </w:tc>
        <w:tc>
          <w:tcPr>
            <w:tcW w:w="2084" w:type="pct"/>
            <w:tcBorders>
              <w:top w:val="single" w:sz="4" w:space="0" w:color="auto"/>
              <w:left w:val="nil"/>
              <w:bottom w:val="single" w:sz="4" w:space="0" w:color="auto"/>
              <w:right w:val="single" w:sz="4" w:space="0" w:color="auto"/>
            </w:tcBorders>
            <w:vAlign w:val="center"/>
            <w:hideMark/>
          </w:tcPr>
          <w:p w14:paraId="2769E016" w14:textId="77777777" w:rsidR="004E7E27" w:rsidRPr="00B87B2D" w:rsidRDefault="004E7E27" w:rsidP="004E7E27">
            <w:pPr>
              <w:spacing w:after="0" w:line="240" w:lineRule="auto"/>
              <w:jc w:val="center"/>
              <w:rPr>
                <w:rFonts w:eastAsia="Calibri"/>
                <w:b/>
                <w:bCs/>
                <w:sz w:val="26"/>
                <w:szCs w:val="26"/>
              </w:rPr>
            </w:pPr>
            <w:r w:rsidRPr="00B87B2D">
              <w:rPr>
                <w:rFonts w:eastAsia="Calibri"/>
                <w:b/>
                <w:bCs/>
                <w:sz w:val="26"/>
                <w:szCs w:val="26"/>
              </w:rPr>
              <w:t>Tiêu chuẩn kỹ thuật/</w:t>
            </w:r>
          </w:p>
          <w:p w14:paraId="23C674AD" w14:textId="77777777" w:rsidR="004E7E27" w:rsidRPr="00B87B2D" w:rsidRDefault="004E7E27" w:rsidP="004E7E27">
            <w:pPr>
              <w:spacing w:after="0" w:line="240" w:lineRule="auto"/>
              <w:jc w:val="center"/>
              <w:rPr>
                <w:sz w:val="26"/>
                <w:szCs w:val="26"/>
              </w:rPr>
            </w:pPr>
            <w:r w:rsidRPr="00B87B2D">
              <w:rPr>
                <w:rFonts w:eastAsia="Calibri"/>
                <w:b/>
                <w:bCs/>
                <w:sz w:val="26"/>
                <w:szCs w:val="26"/>
                <w:lang w:val="vi-VN" w:eastAsia="vi-VN"/>
              </w:rPr>
              <w:t>Yêu cầu kỹ thuật</w:t>
            </w:r>
          </w:p>
        </w:tc>
      </w:tr>
      <w:tr w:rsidR="00B87B2D" w:rsidRPr="00B87B2D" w14:paraId="4B8D0745"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5B702926" w14:textId="77777777" w:rsidR="004E7E27" w:rsidRPr="00B87B2D" w:rsidRDefault="004E7E27" w:rsidP="004E7E27">
            <w:pPr>
              <w:spacing w:after="0" w:line="240" w:lineRule="auto"/>
              <w:jc w:val="center"/>
              <w:rPr>
                <w:b/>
                <w:bCs/>
                <w:sz w:val="26"/>
                <w:szCs w:val="26"/>
              </w:rPr>
            </w:pPr>
            <w:r w:rsidRPr="00B87B2D">
              <w:rPr>
                <w:b/>
                <w:bCs/>
                <w:sz w:val="26"/>
                <w:szCs w:val="26"/>
              </w:rPr>
              <w:t>I</w:t>
            </w:r>
          </w:p>
        </w:tc>
        <w:tc>
          <w:tcPr>
            <w:tcW w:w="1292" w:type="pct"/>
            <w:tcBorders>
              <w:top w:val="nil"/>
              <w:left w:val="nil"/>
              <w:bottom w:val="single" w:sz="4" w:space="0" w:color="auto"/>
              <w:right w:val="single" w:sz="4" w:space="0" w:color="auto"/>
            </w:tcBorders>
            <w:vAlign w:val="center"/>
            <w:hideMark/>
          </w:tcPr>
          <w:p w14:paraId="78E78253" w14:textId="77777777" w:rsidR="004E7E27" w:rsidRPr="00B87B2D" w:rsidRDefault="004E7E27" w:rsidP="004E7E27">
            <w:pPr>
              <w:spacing w:after="0" w:line="240" w:lineRule="auto"/>
              <w:jc w:val="both"/>
              <w:rPr>
                <w:b/>
                <w:bCs/>
                <w:sz w:val="26"/>
                <w:szCs w:val="26"/>
              </w:rPr>
            </w:pPr>
            <w:r w:rsidRPr="00B87B2D">
              <w:rPr>
                <w:b/>
                <w:bCs/>
                <w:sz w:val="26"/>
                <w:szCs w:val="26"/>
              </w:rPr>
              <w:t>Phần vật tư</w:t>
            </w:r>
          </w:p>
        </w:tc>
        <w:tc>
          <w:tcPr>
            <w:tcW w:w="468" w:type="pct"/>
            <w:tcBorders>
              <w:top w:val="nil"/>
              <w:left w:val="nil"/>
              <w:bottom w:val="single" w:sz="4" w:space="0" w:color="auto"/>
              <w:right w:val="single" w:sz="4" w:space="0" w:color="auto"/>
            </w:tcBorders>
            <w:vAlign w:val="center"/>
            <w:hideMark/>
          </w:tcPr>
          <w:p w14:paraId="647F9D17" w14:textId="77777777" w:rsidR="004E7E27" w:rsidRPr="00B87B2D" w:rsidRDefault="004E7E27" w:rsidP="004E7E27">
            <w:pPr>
              <w:spacing w:after="0" w:line="240" w:lineRule="auto"/>
              <w:jc w:val="center"/>
              <w:rPr>
                <w:sz w:val="26"/>
                <w:szCs w:val="26"/>
              </w:rPr>
            </w:pPr>
            <w:r w:rsidRPr="00B87B2D">
              <w:rPr>
                <w:sz w:val="26"/>
                <w:szCs w:val="26"/>
              </w:rPr>
              <w:t> </w:t>
            </w:r>
          </w:p>
        </w:tc>
        <w:tc>
          <w:tcPr>
            <w:tcW w:w="469" w:type="pct"/>
            <w:tcBorders>
              <w:top w:val="nil"/>
              <w:left w:val="nil"/>
              <w:bottom w:val="single" w:sz="4" w:space="0" w:color="auto"/>
              <w:right w:val="single" w:sz="4" w:space="0" w:color="auto"/>
            </w:tcBorders>
            <w:vAlign w:val="center"/>
            <w:hideMark/>
          </w:tcPr>
          <w:p w14:paraId="0EBA6DC6" w14:textId="77777777" w:rsidR="004E7E27" w:rsidRPr="00B87B2D" w:rsidRDefault="004E7E27" w:rsidP="004E7E27">
            <w:pPr>
              <w:spacing w:after="0" w:line="240" w:lineRule="auto"/>
              <w:jc w:val="center"/>
              <w:rPr>
                <w:sz w:val="26"/>
                <w:szCs w:val="26"/>
              </w:rPr>
            </w:pPr>
            <w:r w:rsidRPr="00B87B2D">
              <w:rPr>
                <w:sz w:val="26"/>
                <w:szCs w:val="26"/>
              </w:rPr>
              <w:t> </w:t>
            </w:r>
          </w:p>
        </w:tc>
        <w:tc>
          <w:tcPr>
            <w:tcW w:w="2084" w:type="pct"/>
            <w:tcBorders>
              <w:top w:val="nil"/>
              <w:left w:val="nil"/>
              <w:bottom w:val="single" w:sz="4" w:space="0" w:color="auto"/>
              <w:right w:val="single" w:sz="4" w:space="0" w:color="auto"/>
            </w:tcBorders>
            <w:vAlign w:val="center"/>
            <w:hideMark/>
          </w:tcPr>
          <w:p w14:paraId="2112066B" w14:textId="77777777" w:rsidR="004E7E27" w:rsidRPr="00B87B2D" w:rsidRDefault="004E7E27" w:rsidP="004E7E27">
            <w:pPr>
              <w:spacing w:after="0" w:line="240" w:lineRule="auto"/>
              <w:jc w:val="both"/>
              <w:rPr>
                <w:sz w:val="26"/>
                <w:szCs w:val="26"/>
              </w:rPr>
            </w:pPr>
            <w:r w:rsidRPr="00B87B2D">
              <w:rPr>
                <w:sz w:val="26"/>
                <w:szCs w:val="26"/>
              </w:rPr>
              <w:t> </w:t>
            </w:r>
          </w:p>
        </w:tc>
      </w:tr>
      <w:tr w:rsidR="00B87B2D" w:rsidRPr="00B87B2D" w14:paraId="4FD146C2" w14:textId="77777777" w:rsidTr="00334E32">
        <w:trPr>
          <w:trHeight w:val="990"/>
        </w:trPr>
        <w:tc>
          <w:tcPr>
            <w:tcW w:w="687" w:type="pct"/>
            <w:tcBorders>
              <w:top w:val="nil"/>
              <w:left w:val="single" w:sz="4" w:space="0" w:color="auto"/>
              <w:bottom w:val="single" w:sz="4" w:space="0" w:color="auto"/>
              <w:right w:val="single" w:sz="4" w:space="0" w:color="auto"/>
            </w:tcBorders>
            <w:vAlign w:val="center"/>
            <w:hideMark/>
          </w:tcPr>
          <w:p w14:paraId="7C5CB815" w14:textId="77777777" w:rsidR="004E7E27" w:rsidRPr="00B87B2D" w:rsidRDefault="004E7E27" w:rsidP="004E7E27">
            <w:pPr>
              <w:spacing w:after="0" w:line="240" w:lineRule="auto"/>
              <w:jc w:val="center"/>
              <w:rPr>
                <w:sz w:val="26"/>
                <w:szCs w:val="26"/>
              </w:rPr>
            </w:pPr>
            <w:r w:rsidRPr="00B87B2D">
              <w:rPr>
                <w:sz w:val="26"/>
                <w:szCs w:val="26"/>
              </w:rPr>
              <w:t>VT.17</w:t>
            </w:r>
          </w:p>
        </w:tc>
        <w:tc>
          <w:tcPr>
            <w:tcW w:w="1292" w:type="pct"/>
            <w:tcBorders>
              <w:top w:val="nil"/>
              <w:left w:val="nil"/>
              <w:bottom w:val="single" w:sz="4" w:space="0" w:color="auto"/>
              <w:right w:val="single" w:sz="4" w:space="0" w:color="auto"/>
            </w:tcBorders>
            <w:vAlign w:val="center"/>
            <w:hideMark/>
          </w:tcPr>
          <w:p w14:paraId="0C0EEB8D" w14:textId="77777777" w:rsidR="004E7E27" w:rsidRPr="00B87B2D" w:rsidRDefault="004E7E27" w:rsidP="004E7E27">
            <w:pPr>
              <w:spacing w:after="0" w:line="240" w:lineRule="auto"/>
              <w:jc w:val="both"/>
              <w:rPr>
                <w:sz w:val="26"/>
                <w:szCs w:val="26"/>
              </w:rPr>
            </w:pPr>
            <w:r w:rsidRPr="00B87B2D">
              <w:rPr>
                <w:sz w:val="26"/>
                <w:szCs w:val="26"/>
              </w:rPr>
              <w:t>Hạt giống (Bao gồm cả % nẩy mầm và tỷ lệ tra dặm)</w:t>
            </w:r>
          </w:p>
        </w:tc>
        <w:tc>
          <w:tcPr>
            <w:tcW w:w="468" w:type="pct"/>
            <w:tcBorders>
              <w:top w:val="nil"/>
              <w:left w:val="nil"/>
              <w:bottom w:val="single" w:sz="4" w:space="0" w:color="auto"/>
              <w:right w:val="single" w:sz="4" w:space="0" w:color="auto"/>
            </w:tcBorders>
            <w:vAlign w:val="center"/>
            <w:hideMark/>
          </w:tcPr>
          <w:p w14:paraId="336F45AF" w14:textId="77777777" w:rsidR="004E7E27" w:rsidRPr="00B87B2D" w:rsidRDefault="004E7E27" w:rsidP="004E7E27">
            <w:pPr>
              <w:spacing w:after="0" w:line="240" w:lineRule="auto"/>
              <w:jc w:val="center"/>
              <w:rPr>
                <w:sz w:val="26"/>
                <w:szCs w:val="26"/>
              </w:rPr>
            </w:pPr>
            <w:r w:rsidRPr="00B87B2D">
              <w:rPr>
                <w:sz w:val="26"/>
                <w:szCs w:val="26"/>
              </w:rPr>
              <w:t>Hạt</w:t>
            </w:r>
          </w:p>
        </w:tc>
        <w:tc>
          <w:tcPr>
            <w:tcW w:w="469" w:type="pct"/>
            <w:tcBorders>
              <w:top w:val="nil"/>
              <w:left w:val="nil"/>
              <w:bottom w:val="single" w:sz="4" w:space="0" w:color="auto"/>
              <w:right w:val="single" w:sz="4" w:space="0" w:color="auto"/>
            </w:tcBorders>
            <w:vAlign w:val="center"/>
            <w:hideMark/>
          </w:tcPr>
          <w:p w14:paraId="4ED10CA9" w14:textId="77777777" w:rsidR="004E7E27" w:rsidRPr="00B87B2D" w:rsidRDefault="004E7E27" w:rsidP="004E7E27">
            <w:pPr>
              <w:spacing w:after="0" w:line="240" w:lineRule="auto"/>
              <w:jc w:val="center"/>
              <w:rPr>
                <w:sz w:val="26"/>
                <w:szCs w:val="26"/>
              </w:rPr>
            </w:pPr>
            <w:r w:rsidRPr="00B87B2D">
              <w:rPr>
                <w:sz w:val="26"/>
                <w:szCs w:val="26"/>
              </w:rPr>
              <w:t>1.500</w:t>
            </w:r>
          </w:p>
        </w:tc>
        <w:tc>
          <w:tcPr>
            <w:tcW w:w="2084" w:type="pct"/>
            <w:tcBorders>
              <w:top w:val="nil"/>
              <w:left w:val="nil"/>
              <w:bottom w:val="single" w:sz="4" w:space="0" w:color="auto"/>
              <w:right w:val="single" w:sz="4" w:space="0" w:color="auto"/>
            </w:tcBorders>
            <w:vAlign w:val="center"/>
            <w:hideMark/>
          </w:tcPr>
          <w:p w14:paraId="44DF912D" w14:textId="77777777" w:rsidR="004E7E27" w:rsidRPr="00B87B2D" w:rsidRDefault="004E7E27" w:rsidP="004E7E27">
            <w:pPr>
              <w:spacing w:after="0" w:line="240" w:lineRule="auto"/>
              <w:jc w:val="both"/>
              <w:rPr>
                <w:sz w:val="26"/>
                <w:szCs w:val="26"/>
              </w:rPr>
            </w:pPr>
            <w:r w:rsidRPr="00B87B2D">
              <w:rPr>
                <w:sz w:val="26"/>
                <w:szCs w:val="26"/>
              </w:rPr>
              <w:t xml:space="preserve">Các loài cây trồng theo Tiêu chuẩn hạt giống TCVN 13276:2021 có tỷ lệ nẩy mầm trên 80%  </w:t>
            </w:r>
          </w:p>
        </w:tc>
      </w:tr>
      <w:tr w:rsidR="00B87B2D" w:rsidRPr="00B87B2D" w14:paraId="4A1D8D2D" w14:textId="77777777" w:rsidTr="00334E32">
        <w:trPr>
          <w:trHeight w:val="990"/>
        </w:trPr>
        <w:tc>
          <w:tcPr>
            <w:tcW w:w="687" w:type="pct"/>
            <w:tcBorders>
              <w:top w:val="nil"/>
              <w:left w:val="single" w:sz="4" w:space="0" w:color="auto"/>
              <w:bottom w:val="single" w:sz="4" w:space="0" w:color="auto"/>
              <w:right w:val="single" w:sz="4" w:space="0" w:color="auto"/>
            </w:tcBorders>
            <w:vAlign w:val="center"/>
            <w:hideMark/>
          </w:tcPr>
          <w:p w14:paraId="2A947165" w14:textId="77777777" w:rsidR="004E7E27" w:rsidRPr="00B87B2D" w:rsidRDefault="004E7E27" w:rsidP="004E7E27">
            <w:pPr>
              <w:spacing w:after="0" w:line="240" w:lineRule="auto"/>
              <w:jc w:val="center"/>
              <w:rPr>
                <w:sz w:val="26"/>
                <w:szCs w:val="26"/>
              </w:rPr>
            </w:pPr>
            <w:r w:rsidRPr="00B87B2D">
              <w:rPr>
                <w:sz w:val="26"/>
                <w:szCs w:val="26"/>
              </w:rPr>
              <w:t>VT.18</w:t>
            </w:r>
          </w:p>
        </w:tc>
        <w:tc>
          <w:tcPr>
            <w:tcW w:w="1292" w:type="pct"/>
            <w:tcBorders>
              <w:top w:val="nil"/>
              <w:left w:val="nil"/>
              <w:bottom w:val="single" w:sz="4" w:space="0" w:color="auto"/>
              <w:right w:val="single" w:sz="4" w:space="0" w:color="auto"/>
            </w:tcBorders>
            <w:vAlign w:val="center"/>
            <w:hideMark/>
          </w:tcPr>
          <w:p w14:paraId="1BCEFF45" w14:textId="77777777" w:rsidR="004E7E27" w:rsidRPr="00B87B2D" w:rsidRDefault="004E7E27" w:rsidP="004E7E27">
            <w:pPr>
              <w:spacing w:after="0" w:line="240" w:lineRule="auto"/>
              <w:jc w:val="both"/>
              <w:rPr>
                <w:sz w:val="26"/>
                <w:szCs w:val="26"/>
              </w:rPr>
            </w:pPr>
            <w:r w:rsidRPr="00B87B2D">
              <w:rPr>
                <w:sz w:val="26"/>
                <w:szCs w:val="26"/>
              </w:rPr>
              <w:t>Hạt giống (Bao gồm cả % nẩy mầm và tỷ lệ tra dặm)</w:t>
            </w:r>
          </w:p>
        </w:tc>
        <w:tc>
          <w:tcPr>
            <w:tcW w:w="468" w:type="pct"/>
            <w:tcBorders>
              <w:top w:val="nil"/>
              <w:left w:val="nil"/>
              <w:bottom w:val="single" w:sz="4" w:space="0" w:color="auto"/>
              <w:right w:val="single" w:sz="4" w:space="0" w:color="auto"/>
            </w:tcBorders>
            <w:vAlign w:val="center"/>
            <w:hideMark/>
          </w:tcPr>
          <w:p w14:paraId="6F23A9CB" w14:textId="77777777" w:rsidR="004E7E27" w:rsidRPr="00B87B2D" w:rsidRDefault="004E7E27" w:rsidP="004E7E27">
            <w:pPr>
              <w:spacing w:after="0" w:line="240" w:lineRule="auto"/>
              <w:jc w:val="center"/>
              <w:rPr>
                <w:sz w:val="26"/>
                <w:szCs w:val="26"/>
              </w:rPr>
            </w:pPr>
            <w:r w:rsidRPr="00B87B2D">
              <w:rPr>
                <w:sz w:val="26"/>
                <w:szCs w:val="26"/>
              </w:rPr>
              <w:t>Hạt</w:t>
            </w:r>
          </w:p>
        </w:tc>
        <w:tc>
          <w:tcPr>
            <w:tcW w:w="469" w:type="pct"/>
            <w:tcBorders>
              <w:top w:val="nil"/>
              <w:left w:val="nil"/>
              <w:bottom w:val="single" w:sz="4" w:space="0" w:color="auto"/>
              <w:right w:val="single" w:sz="4" w:space="0" w:color="auto"/>
            </w:tcBorders>
            <w:vAlign w:val="center"/>
            <w:hideMark/>
          </w:tcPr>
          <w:p w14:paraId="4635C5A2" w14:textId="77777777" w:rsidR="004E7E27" w:rsidRPr="00B87B2D" w:rsidRDefault="004E7E27" w:rsidP="004E7E27">
            <w:pPr>
              <w:spacing w:after="0" w:line="240" w:lineRule="auto"/>
              <w:jc w:val="center"/>
              <w:rPr>
                <w:sz w:val="26"/>
                <w:szCs w:val="26"/>
              </w:rPr>
            </w:pPr>
            <w:r w:rsidRPr="00B87B2D">
              <w:rPr>
                <w:sz w:val="26"/>
                <w:szCs w:val="26"/>
              </w:rPr>
              <w:t>2.500</w:t>
            </w:r>
          </w:p>
        </w:tc>
        <w:tc>
          <w:tcPr>
            <w:tcW w:w="2084" w:type="pct"/>
            <w:tcBorders>
              <w:top w:val="nil"/>
              <w:left w:val="nil"/>
              <w:bottom w:val="single" w:sz="4" w:space="0" w:color="auto"/>
              <w:right w:val="single" w:sz="4" w:space="0" w:color="auto"/>
            </w:tcBorders>
            <w:vAlign w:val="center"/>
            <w:hideMark/>
          </w:tcPr>
          <w:p w14:paraId="17EBBF7B" w14:textId="77777777" w:rsidR="004E7E27" w:rsidRPr="00B87B2D" w:rsidRDefault="004E7E27" w:rsidP="004E7E27">
            <w:pPr>
              <w:spacing w:after="0" w:line="240" w:lineRule="auto"/>
              <w:jc w:val="both"/>
              <w:rPr>
                <w:sz w:val="26"/>
                <w:szCs w:val="26"/>
              </w:rPr>
            </w:pPr>
            <w:r w:rsidRPr="00B87B2D">
              <w:rPr>
                <w:sz w:val="26"/>
                <w:szCs w:val="26"/>
              </w:rPr>
              <w:t xml:space="preserve">Các loài cây trồng theo Tiêu chuẩn hạt giống TCVN 13276:2021 có tỷ lệ nẩy mầm từ 50% - dưới 80%  </w:t>
            </w:r>
          </w:p>
        </w:tc>
      </w:tr>
      <w:tr w:rsidR="00B87B2D" w:rsidRPr="00B87B2D" w14:paraId="30DFA9C7" w14:textId="77777777" w:rsidTr="00334E32">
        <w:trPr>
          <w:trHeight w:val="990"/>
        </w:trPr>
        <w:tc>
          <w:tcPr>
            <w:tcW w:w="687" w:type="pct"/>
            <w:tcBorders>
              <w:top w:val="nil"/>
              <w:left w:val="single" w:sz="4" w:space="0" w:color="auto"/>
              <w:bottom w:val="single" w:sz="4" w:space="0" w:color="auto"/>
              <w:right w:val="single" w:sz="4" w:space="0" w:color="auto"/>
            </w:tcBorders>
            <w:vAlign w:val="center"/>
            <w:hideMark/>
          </w:tcPr>
          <w:p w14:paraId="6ABDD9BA" w14:textId="77777777" w:rsidR="004E7E27" w:rsidRPr="00B87B2D" w:rsidRDefault="004E7E27" w:rsidP="004E7E27">
            <w:pPr>
              <w:spacing w:after="0" w:line="240" w:lineRule="auto"/>
              <w:jc w:val="center"/>
              <w:rPr>
                <w:sz w:val="26"/>
                <w:szCs w:val="26"/>
              </w:rPr>
            </w:pPr>
            <w:r w:rsidRPr="00B87B2D">
              <w:rPr>
                <w:sz w:val="26"/>
                <w:szCs w:val="26"/>
              </w:rPr>
              <w:t>VT.19</w:t>
            </w:r>
          </w:p>
        </w:tc>
        <w:tc>
          <w:tcPr>
            <w:tcW w:w="1292" w:type="pct"/>
            <w:tcBorders>
              <w:top w:val="nil"/>
              <w:left w:val="nil"/>
              <w:bottom w:val="single" w:sz="4" w:space="0" w:color="auto"/>
              <w:right w:val="single" w:sz="4" w:space="0" w:color="auto"/>
            </w:tcBorders>
            <w:vAlign w:val="center"/>
            <w:hideMark/>
          </w:tcPr>
          <w:p w14:paraId="1056A15F" w14:textId="77777777" w:rsidR="004E7E27" w:rsidRPr="00B87B2D" w:rsidRDefault="004E7E27" w:rsidP="004E7E27">
            <w:pPr>
              <w:spacing w:after="0" w:line="240" w:lineRule="auto"/>
              <w:jc w:val="both"/>
              <w:rPr>
                <w:sz w:val="26"/>
                <w:szCs w:val="26"/>
              </w:rPr>
            </w:pPr>
            <w:r w:rsidRPr="00B87B2D">
              <w:rPr>
                <w:sz w:val="26"/>
                <w:szCs w:val="26"/>
              </w:rPr>
              <w:t>Hạt giống (Bao gồm cả % nẩy mầm và tỷ lệ tra dặm)</w:t>
            </w:r>
          </w:p>
        </w:tc>
        <w:tc>
          <w:tcPr>
            <w:tcW w:w="468" w:type="pct"/>
            <w:tcBorders>
              <w:top w:val="nil"/>
              <w:left w:val="nil"/>
              <w:bottom w:val="single" w:sz="4" w:space="0" w:color="auto"/>
              <w:right w:val="single" w:sz="4" w:space="0" w:color="auto"/>
            </w:tcBorders>
            <w:vAlign w:val="center"/>
            <w:hideMark/>
          </w:tcPr>
          <w:p w14:paraId="66796318" w14:textId="77777777" w:rsidR="004E7E27" w:rsidRPr="00B87B2D" w:rsidRDefault="004E7E27" w:rsidP="004E7E27">
            <w:pPr>
              <w:spacing w:after="0" w:line="240" w:lineRule="auto"/>
              <w:jc w:val="center"/>
              <w:rPr>
                <w:sz w:val="26"/>
                <w:szCs w:val="26"/>
              </w:rPr>
            </w:pPr>
            <w:r w:rsidRPr="00B87B2D">
              <w:rPr>
                <w:sz w:val="26"/>
                <w:szCs w:val="26"/>
              </w:rPr>
              <w:t>Hạt</w:t>
            </w:r>
          </w:p>
        </w:tc>
        <w:tc>
          <w:tcPr>
            <w:tcW w:w="469" w:type="pct"/>
            <w:tcBorders>
              <w:top w:val="nil"/>
              <w:left w:val="nil"/>
              <w:bottom w:val="single" w:sz="4" w:space="0" w:color="auto"/>
              <w:right w:val="single" w:sz="4" w:space="0" w:color="auto"/>
            </w:tcBorders>
            <w:vAlign w:val="center"/>
            <w:hideMark/>
          </w:tcPr>
          <w:p w14:paraId="59DB88A7" w14:textId="77777777" w:rsidR="004E7E27" w:rsidRPr="00B87B2D" w:rsidRDefault="004E7E27" w:rsidP="004E7E27">
            <w:pPr>
              <w:spacing w:after="0" w:line="240" w:lineRule="auto"/>
              <w:jc w:val="center"/>
              <w:rPr>
                <w:sz w:val="26"/>
                <w:szCs w:val="26"/>
              </w:rPr>
            </w:pPr>
            <w:r w:rsidRPr="00B87B2D">
              <w:rPr>
                <w:sz w:val="26"/>
                <w:szCs w:val="26"/>
              </w:rPr>
              <w:t>4.000</w:t>
            </w:r>
          </w:p>
        </w:tc>
        <w:tc>
          <w:tcPr>
            <w:tcW w:w="2084" w:type="pct"/>
            <w:tcBorders>
              <w:top w:val="nil"/>
              <w:left w:val="nil"/>
              <w:bottom w:val="single" w:sz="4" w:space="0" w:color="auto"/>
              <w:right w:val="single" w:sz="4" w:space="0" w:color="auto"/>
            </w:tcBorders>
            <w:vAlign w:val="center"/>
            <w:hideMark/>
          </w:tcPr>
          <w:p w14:paraId="56164EF3" w14:textId="77777777" w:rsidR="004E7E27" w:rsidRPr="00B87B2D" w:rsidRDefault="004E7E27" w:rsidP="004E7E27">
            <w:pPr>
              <w:spacing w:after="0" w:line="240" w:lineRule="auto"/>
              <w:jc w:val="both"/>
              <w:rPr>
                <w:sz w:val="26"/>
                <w:szCs w:val="26"/>
              </w:rPr>
            </w:pPr>
            <w:r w:rsidRPr="00B87B2D">
              <w:rPr>
                <w:sz w:val="26"/>
                <w:szCs w:val="26"/>
              </w:rPr>
              <w:t xml:space="preserve">Các loài cây trồng theo Tiêu chuẩn hạt giống TCVN 13276:2021 có tỷ lệ nẩy mầm dưới  50% </w:t>
            </w:r>
          </w:p>
        </w:tc>
      </w:tr>
      <w:tr w:rsidR="00B87B2D" w:rsidRPr="00B87B2D" w14:paraId="14685576" w14:textId="77777777" w:rsidTr="00334E32">
        <w:trPr>
          <w:trHeight w:val="522"/>
        </w:trPr>
        <w:tc>
          <w:tcPr>
            <w:tcW w:w="687" w:type="pct"/>
            <w:tcBorders>
              <w:top w:val="nil"/>
              <w:left w:val="single" w:sz="4" w:space="0" w:color="auto"/>
              <w:bottom w:val="single" w:sz="4" w:space="0" w:color="auto"/>
              <w:right w:val="single" w:sz="4" w:space="0" w:color="auto"/>
            </w:tcBorders>
            <w:vAlign w:val="center"/>
            <w:hideMark/>
          </w:tcPr>
          <w:p w14:paraId="0F81078B" w14:textId="77777777" w:rsidR="004E7E27" w:rsidRPr="00B87B2D" w:rsidRDefault="004E7E27" w:rsidP="004E7E27">
            <w:pPr>
              <w:spacing w:after="0" w:line="240" w:lineRule="auto"/>
              <w:jc w:val="center"/>
              <w:rPr>
                <w:sz w:val="26"/>
                <w:szCs w:val="26"/>
              </w:rPr>
            </w:pPr>
            <w:r w:rsidRPr="00B87B2D">
              <w:rPr>
                <w:sz w:val="26"/>
                <w:szCs w:val="26"/>
              </w:rPr>
              <w:t>VT.20</w:t>
            </w:r>
          </w:p>
        </w:tc>
        <w:tc>
          <w:tcPr>
            <w:tcW w:w="1292" w:type="pct"/>
            <w:tcBorders>
              <w:top w:val="nil"/>
              <w:left w:val="nil"/>
              <w:bottom w:val="single" w:sz="4" w:space="0" w:color="auto"/>
              <w:right w:val="single" w:sz="4" w:space="0" w:color="auto"/>
            </w:tcBorders>
            <w:vAlign w:val="center"/>
            <w:hideMark/>
          </w:tcPr>
          <w:p w14:paraId="640B2793" w14:textId="77777777" w:rsidR="004E7E27" w:rsidRPr="00B87B2D" w:rsidRDefault="004E7E27" w:rsidP="004E7E27">
            <w:pPr>
              <w:spacing w:after="0" w:line="240" w:lineRule="auto"/>
              <w:jc w:val="both"/>
              <w:rPr>
                <w:sz w:val="26"/>
                <w:szCs w:val="26"/>
              </w:rPr>
            </w:pPr>
            <w:r w:rsidRPr="00B87B2D">
              <w:rPr>
                <w:sz w:val="26"/>
                <w:szCs w:val="26"/>
              </w:rPr>
              <w:t>Cây mạ, mầm (từ nuôi cây mô và tự hạt)</w:t>
            </w:r>
          </w:p>
        </w:tc>
        <w:tc>
          <w:tcPr>
            <w:tcW w:w="468" w:type="pct"/>
            <w:tcBorders>
              <w:top w:val="nil"/>
              <w:left w:val="nil"/>
              <w:bottom w:val="single" w:sz="4" w:space="0" w:color="auto"/>
              <w:right w:val="single" w:sz="4" w:space="0" w:color="auto"/>
            </w:tcBorders>
            <w:vAlign w:val="center"/>
            <w:hideMark/>
          </w:tcPr>
          <w:p w14:paraId="1AFA2891" w14:textId="77777777" w:rsidR="004E7E27" w:rsidRPr="00B87B2D" w:rsidRDefault="004E7E27" w:rsidP="004E7E27">
            <w:pPr>
              <w:spacing w:after="0" w:line="240" w:lineRule="auto"/>
              <w:jc w:val="center"/>
              <w:rPr>
                <w:sz w:val="26"/>
                <w:szCs w:val="26"/>
              </w:rPr>
            </w:pPr>
            <w:r w:rsidRPr="00B87B2D">
              <w:rPr>
                <w:sz w:val="26"/>
                <w:szCs w:val="26"/>
              </w:rPr>
              <w:t>Cây</w:t>
            </w:r>
          </w:p>
        </w:tc>
        <w:tc>
          <w:tcPr>
            <w:tcW w:w="469" w:type="pct"/>
            <w:tcBorders>
              <w:top w:val="nil"/>
              <w:left w:val="nil"/>
              <w:bottom w:val="single" w:sz="4" w:space="0" w:color="auto"/>
              <w:right w:val="single" w:sz="4" w:space="0" w:color="auto"/>
            </w:tcBorders>
            <w:vAlign w:val="center"/>
            <w:hideMark/>
          </w:tcPr>
          <w:p w14:paraId="09F30750" w14:textId="77777777" w:rsidR="004E7E27" w:rsidRPr="00B87B2D" w:rsidRDefault="004E7E27" w:rsidP="004E7E27">
            <w:pPr>
              <w:spacing w:after="0" w:line="240" w:lineRule="auto"/>
              <w:jc w:val="center"/>
              <w:rPr>
                <w:sz w:val="26"/>
                <w:szCs w:val="26"/>
              </w:rPr>
            </w:pPr>
            <w:r w:rsidRPr="00B87B2D">
              <w:rPr>
                <w:sz w:val="26"/>
                <w:szCs w:val="26"/>
              </w:rPr>
              <w:t> 1.500</w:t>
            </w:r>
          </w:p>
        </w:tc>
        <w:tc>
          <w:tcPr>
            <w:tcW w:w="2084" w:type="pct"/>
            <w:tcBorders>
              <w:top w:val="nil"/>
              <w:left w:val="nil"/>
              <w:bottom w:val="single" w:sz="4" w:space="0" w:color="auto"/>
              <w:right w:val="single" w:sz="4" w:space="0" w:color="auto"/>
            </w:tcBorders>
            <w:vAlign w:val="center"/>
            <w:hideMark/>
          </w:tcPr>
          <w:p w14:paraId="4B6C4A39" w14:textId="77777777" w:rsidR="004E7E27" w:rsidRPr="00B87B2D" w:rsidRDefault="004E7E27" w:rsidP="004E7E27">
            <w:pPr>
              <w:spacing w:after="0" w:line="240" w:lineRule="auto"/>
              <w:jc w:val="both"/>
              <w:rPr>
                <w:sz w:val="26"/>
                <w:szCs w:val="26"/>
              </w:rPr>
            </w:pPr>
            <w:r w:rsidRPr="00B87B2D">
              <w:rPr>
                <w:rFonts w:eastAsia="Calibri"/>
                <w:sz w:val="26"/>
                <w:szCs w:val="26"/>
              </w:rPr>
              <w:t>Đảm bảo tiêu chuẩn theo từng loài cây và theo hướng dẫn kỹ thuật</w:t>
            </w:r>
          </w:p>
        </w:tc>
      </w:tr>
      <w:tr w:rsidR="00B87B2D" w:rsidRPr="00B87B2D" w14:paraId="0BD60795"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01A340CD" w14:textId="77777777" w:rsidR="004E7E27" w:rsidRPr="00B87B2D" w:rsidRDefault="004E7E27" w:rsidP="004E7E27">
            <w:pPr>
              <w:spacing w:after="0" w:line="240" w:lineRule="auto"/>
              <w:jc w:val="center"/>
              <w:rPr>
                <w:sz w:val="26"/>
                <w:szCs w:val="26"/>
              </w:rPr>
            </w:pPr>
            <w:r w:rsidRPr="00B87B2D">
              <w:rPr>
                <w:sz w:val="26"/>
                <w:szCs w:val="26"/>
              </w:rPr>
              <w:t>VT.21</w:t>
            </w:r>
          </w:p>
        </w:tc>
        <w:tc>
          <w:tcPr>
            <w:tcW w:w="1292" w:type="pct"/>
            <w:tcBorders>
              <w:top w:val="nil"/>
              <w:left w:val="nil"/>
              <w:bottom w:val="single" w:sz="4" w:space="0" w:color="auto"/>
              <w:right w:val="single" w:sz="4" w:space="0" w:color="auto"/>
            </w:tcBorders>
            <w:vAlign w:val="center"/>
            <w:hideMark/>
          </w:tcPr>
          <w:p w14:paraId="6EF99D09" w14:textId="77777777" w:rsidR="004E7E27" w:rsidRPr="00B87B2D" w:rsidRDefault="004E7E27" w:rsidP="004E7E27">
            <w:pPr>
              <w:spacing w:after="0" w:line="240" w:lineRule="auto"/>
              <w:jc w:val="both"/>
              <w:rPr>
                <w:sz w:val="26"/>
                <w:szCs w:val="26"/>
              </w:rPr>
            </w:pPr>
            <w:r w:rsidRPr="00B87B2D">
              <w:rPr>
                <w:sz w:val="26"/>
                <w:szCs w:val="26"/>
              </w:rPr>
              <w:t>Gốc ghép</w:t>
            </w:r>
          </w:p>
        </w:tc>
        <w:tc>
          <w:tcPr>
            <w:tcW w:w="468" w:type="pct"/>
            <w:tcBorders>
              <w:top w:val="nil"/>
              <w:left w:val="nil"/>
              <w:bottom w:val="single" w:sz="4" w:space="0" w:color="auto"/>
              <w:right w:val="single" w:sz="4" w:space="0" w:color="auto"/>
            </w:tcBorders>
            <w:vAlign w:val="center"/>
            <w:hideMark/>
          </w:tcPr>
          <w:p w14:paraId="790A54AF" w14:textId="77777777" w:rsidR="004E7E27" w:rsidRPr="00B87B2D" w:rsidRDefault="004E7E27" w:rsidP="004E7E27">
            <w:pPr>
              <w:spacing w:after="0" w:line="240" w:lineRule="auto"/>
              <w:jc w:val="center"/>
              <w:rPr>
                <w:sz w:val="26"/>
                <w:szCs w:val="26"/>
              </w:rPr>
            </w:pPr>
            <w:r w:rsidRPr="00B87B2D">
              <w:rPr>
                <w:sz w:val="26"/>
                <w:szCs w:val="26"/>
              </w:rPr>
              <w:t>Cây</w:t>
            </w:r>
          </w:p>
        </w:tc>
        <w:tc>
          <w:tcPr>
            <w:tcW w:w="469" w:type="pct"/>
            <w:tcBorders>
              <w:top w:val="nil"/>
              <w:left w:val="nil"/>
              <w:bottom w:val="single" w:sz="4" w:space="0" w:color="auto"/>
              <w:right w:val="single" w:sz="4" w:space="0" w:color="auto"/>
            </w:tcBorders>
            <w:vAlign w:val="center"/>
            <w:hideMark/>
          </w:tcPr>
          <w:p w14:paraId="1C5FB10B" w14:textId="77777777" w:rsidR="004E7E27" w:rsidRPr="00B87B2D" w:rsidRDefault="004E7E27" w:rsidP="004E7E27">
            <w:pPr>
              <w:spacing w:after="0" w:line="240" w:lineRule="auto"/>
              <w:jc w:val="center"/>
              <w:rPr>
                <w:sz w:val="26"/>
                <w:szCs w:val="26"/>
              </w:rPr>
            </w:pPr>
            <w:r w:rsidRPr="00B87B2D">
              <w:rPr>
                <w:sz w:val="26"/>
                <w:szCs w:val="26"/>
              </w:rPr>
              <w:t>1.300</w:t>
            </w:r>
          </w:p>
        </w:tc>
        <w:tc>
          <w:tcPr>
            <w:tcW w:w="2084" w:type="pct"/>
            <w:tcBorders>
              <w:top w:val="nil"/>
              <w:left w:val="nil"/>
              <w:bottom w:val="single" w:sz="4" w:space="0" w:color="auto"/>
              <w:right w:val="single" w:sz="4" w:space="0" w:color="auto"/>
            </w:tcBorders>
            <w:vAlign w:val="center"/>
            <w:hideMark/>
          </w:tcPr>
          <w:p w14:paraId="1E17A307" w14:textId="77777777" w:rsidR="004E7E27" w:rsidRPr="00B87B2D" w:rsidRDefault="004E7E27" w:rsidP="004E7E27">
            <w:pPr>
              <w:spacing w:after="0" w:line="240" w:lineRule="auto"/>
              <w:jc w:val="both"/>
              <w:rPr>
                <w:sz w:val="26"/>
                <w:szCs w:val="26"/>
              </w:rPr>
            </w:pPr>
            <w:r w:rsidRPr="00B87B2D">
              <w:rPr>
                <w:rFonts w:eastAsia="Calibri"/>
                <w:sz w:val="26"/>
                <w:szCs w:val="26"/>
              </w:rPr>
              <w:t>Đảm bảo tiêu chuẩn theo từng loài cây và theo hướng dẫn kỹ thuật</w:t>
            </w:r>
          </w:p>
        </w:tc>
      </w:tr>
      <w:tr w:rsidR="00B87B2D" w:rsidRPr="00B87B2D" w14:paraId="3EEF19F2"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2CED8FE9" w14:textId="77777777" w:rsidR="004E7E27" w:rsidRPr="00B87B2D" w:rsidRDefault="004E7E27" w:rsidP="004E7E27">
            <w:pPr>
              <w:spacing w:after="0" w:line="240" w:lineRule="auto"/>
              <w:jc w:val="center"/>
              <w:rPr>
                <w:sz w:val="26"/>
                <w:szCs w:val="26"/>
              </w:rPr>
            </w:pPr>
            <w:r w:rsidRPr="00B87B2D">
              <w:rPr>
                <w:sz w:val="26"/>
                <w:szCs w:val="26"/>
              </w:rPr>
              <w:t>VT.22</w:t>
            </w:r>
          </w:p>
        </w:tc>
        <w:tc>
          <w:tcPr>
            <w:tcW w:w="1292" w:type="pct"/>
            <w:tcBorders>
              <w:top w:val="nil"/>
              <w:left w:val="nil"/>
              <w:bottom w:val="single" w:sz="4" w:space="0" w:color="auto"/>
              <w:right w:val="single" w:sz="4" w:space="0" w:color="auto"/>
            </w:tcBorders>
            <w:vAlign w:val="center"/>
            <w:hideMark/>
          </w:tcPr>
          <w:p w14:paraId="30B69AA3" w14:textId="77777777" w:rsidR="004E7E27" w:rsidRPr="00B87B2D" w:rsidRDefault="004E7E27" w:rsidP="004E7E27">
            <w:pPr>
              <w:spacing w:after="0" w:line="240" w:lineRule="auto"/>
              <w:jc w:val="both"/>
              <w:rPr>
                <w:sz w:val="26"/>
                <w:szCs w:val="26"/>
              </w:rPr>
            </w:pPr>
            <w:r w:rsidRPr="00B87B2D">
              <w:rPr>
                <w:sz w:val="26"/>
                <w:szCs w:val="26"/>
              </w:rPr>
              <w:t>Cành ghép</w:t>
            </w:r>
          </w:p>
        </w:tc>
        <w:tc>
          <w:tcPr>
            <w:tcW w:w="468" w:type="pct"/>
            <w:tcBorders>
              <w:top w:val="nil"/>
              <w:left w:val="nil"/>
              <w:bottom w:val="single" w:sz="4" w:space="0" w:color="auto"/>
              <w:right w:val="single" w:sz="4" w:space="0" w:color="auto"/>
            </w:tcBorders>
            <w:vAlign w:val="center"/>
            <w:hideMark/>
          </w:tcPr>
          <w:p w14:paraId="68573382" w14:textId="77777777" w:rsidR="004E7E27" w:rsidRPr="00B87B2D" w:rsidRDefault="004E7E27" w:rsidP="004E7E27">
            <w:pPr>
              <w:spacing w:after="0" w:line="240" w:lineRule="auto"/>
              <w:jc w:val="center"/>
              <w:rPr>
                <w:sz w:val="26"/>
                <w:szCs w:val="26"/>
              </w:rPr>
            </w:pPr>
            <w:r w:rsidRPr="00B87B2D">
              <w:rPr>
                <w:sz w:val="26"/>
                <w:szCs w:val="26"/>
              </w:rPr>
              <w:t>Cành</w:t>
            </w:r>
          </w:p>
        </w:tc>
        <w:tc>
          <w:tcPr>
            <w:tcW w:w="469" w:type="pct"/>
            <w:tcBorders>
              <w:top w:val="nil"/>
              <w:left w:val="nil"/>
              <w:bottom w:val="single" w:sz="4" w:space="0" w:color="auto"/>
              <w:right w:val="single" w:sz="4" w:space="0" w:color="auto"/>
            </w:tcBorders>
            <w:vAlign w:val="center"/>
            <w:hideMark/>
          </w:tcPr>
          <w:p w14:paraId="745FE953" w14:textId="77777777" w:rsidR="004E7E27" w:rsidRPr="00B87B2D" w:rsidRDefault="004E7E27" w:rsidP="004E7E27">
            <w:pPr>
              <w:spacing w:after="0" w:line="240" w:lineRule="auto"/>
              <w:jc w:val="center"/>
              <w:rPr>
                <w:sz w:val="26"/>
                <w:szCs w:val="26"/>
              </w:rPr>
            </w:pPr>
            <w:r w:rsidRPr="00B87B2D">
              <w:rPr>
                <w:sz w:val="26"/>
                <w:szCs w:val="26"/>
              </w:rPr>
              <w:t>1.800</w:t>
            </w:r>
          </w:p>
        </w:tc>
        <w:tc>
          <w:tcPr>
            <w:tcW w:w="2084" w:type="pct"/>
            <w:tcBorders>
              <w:top w:val="nil"/>
              <w:left w:val="nil"/>
              <w:bottom w:val="single" w:sz="4" w:space="0" w:color="auto"/>
              <w:right w:val="single" w:sz="4" w:space="0" w:color="auto"/>
            </w:tcBorders>
            <w:vAlign w:val="center"/>
            <w:hideMark/>
          </w:tcPr>
          <w:p w14:paraId="1E8712F6" w14:textId="77777777" w:rsidR="004E7E27" w:rsidRPr="00B87B2D" w:rsidRDefault="004E7E27" w:rsidP="004E7E27">
            <w:pPr>
              <w:spacing w:after="0" w:line="240" w:lineRule="auto"/>
              <w:jc w:val="both"/>
              <w:rPr>
                <w:sz w:val="26"/>
                <w:szCs w:val="26"/>
              </w:rPr>
            </w:pPr>
            <w:r w:rsidRPr="00B87B2D">
              <w:rPr>
                <w:rFonts w:eastAsia="Calibri"/>
                <w:sz w:val="26"/>
                <w:szCs w:val="26"/>
              </w:rPr>
              <w:t>Đảm bảo tiêu chuẩn theo từng loài cây và theo hướng dẫn kỹ thuật</w:t>
            </w:r>
          </w:p>
        </w:tc>
      </w:tr>
      <w:tr w:rsidR="00B87B2D" w:rsidRPr="00B87B2D" w14:paraId="678775C3"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75C323B1" w14:textId="77777777" w:rsidR="004E7E27" w:rsidRPr="00B87B2D" w:rsidRDefault="004E7E27" w:rsidP="004E7E27">
            <w:pPr>
              <w:spacing w:after="0" w:line="240" w:lineRule="auto"/>
              <w:jc w:val="center"/>
              <w:rPr>
                <w:sz w:val="26"/>
                <w:szCs w:val="26"/>
              </w:rPr>
            </w:pPr>
            <w:r w:rsidRPr="00B87B2D">
              <w:rPr>
                <w:sz w:val="26"/>
                <w:szCs w:val="26"/>
              </w:rPr>
              <w:t>VT.23</w:t>
            </w:r>
          </w:p>
        </w:tc>
        <w:tc>
          <w:tcPr>
            <w:tcW w:w="1292" w:type="pct"/>
            <w:tcBorders>
              <w:top w:val="nil"/>
              <w:left w:val="nil"/>
              <w:bottom w:val="single" w:sz="4" w:space="0" w:color="auto"/>
              <w:right w:val="single" w:sz="4" w:space="0" w:color="auto"/>
            </w:tcBorders>
            <w:vAlign w:val="center"/>
            <w:hideMark/>
          </w:tcPr>
          <w:p w14:paraId="5A3D21C7" w14:textId="77777777" w:rsidR="004E7E27" w:rsidRPr="00B87B2D" w:rsidRDefault="004E7E27" w:rsidP="004E7E27">
            <w:pPr>
              <w:spacing w:after="0" w:line="240" w:lineRule="auto"/>
              <w:jc w:val="both"/>
              <w:rPr>
                <w:sz w:val="26"/>
                <w:szCs w:val="26"/>
              </w:rPr>
            </w:pPr>
            <w:r w:rsidRPr="00B87B2D">
              <w:rPr>
                <w:sz w:val="26"/>
                <w:szCs w:val="26"/>
              </w:rPr>
              <w:t>Hom giống</w:t>
            </w:r>
          </w:p>
        </w:tc>
        <w:tc>
          <w:tcPr>
            <w:tcW w:w="468" w:type="pct"/>
            <w:tcBorders>
              <w:top w:val="nil"/>
              <w:left w:val="nil"/>
              <w:bottom w:val="single" w:sz="4" w:space="0" w:color="auto"/>
              <w:right w:val="single" w:sz="4" w:space="0" w:color="auto"/>
            </w:tcBorders>
            <w:vAlign w:val="center"/>
            <w:hideMark/>
          </w:tcPr>
          <w:p w14:paraId="7645BF75" w14:textId="77777777" w:rsidR="004E7E27" w:rsidRPr="00B87B2D" w:rsidRDefault="004E7E27" w:rsidP="004E7E27">
            <w:pPr>
              <w:spacing w:after="0" w:line="240" w:lineRule="auto"/>
              <w:jc w:val="center"/>
              <w:rPr>
                <w:sz w:val="26"/>
                <w:szCs w:val="26"/>
              </w:rPr>
            </w:pPr>
            <w:r w:rsidRPr="00B87B2D">
              <w:rPr>
                <w:sz w:val="26"/>
                <w:szCs w:val="26"/>
              </w:rPr>
              <w:t>Hom</w:t>
            </w:r>
          </w:p>
        </w:tc>
        <w:tc>
          <w:tcPr>
            <w:tcW w:w="469" w:type="pct"/>
            <w:tcBorders>
              <w:top w:val="nil"/>
              <w:left w:val="nil"/>
              <w:bottom w:val="single" w:sz="4" w:space="0" w:color="auto"/>
              <w:right w:val="single" w:sz="4" w:space="0" w:color="auto"/>
            </w:tcBorders>
            <w:vAlign w:val="center"/>
            <w:hideMark/>
          </w:tcPr>
          <w:p w14:paraId="6CCEE87B" w14:textId="77777777" w:rsidR="004E7E27" w:rsidRPr="00B87B2D" w:rsidRDefault="004E7E27" w:rsidP="004E7E27">
            <w:pPr>
              <w:spacing w:after="0" w:line="240" w:lineRule="auto"/>
              <w:jc w:val="center"/>
              <w:rPr>
                <w:sz w:val="26"/>
                <w:szCs w:val="26"/>
              </w:rPr>
            </w:pPr>
            <w:r w:rsidRPr="00B87B2D">
              <w:rPr>
                <w:sz w:val="26"/>
                <w:szCs w:val="26"/>
              </w:rPr>
              <w:t> 1.100</w:t>
            </w:r>
          </w:p>
        </w:tc>
        <w:tc>
          <w:tcPr>
            <w:tcW w:w="2084" w:type="pct"/>
            <w:tcBorders>
              <w:top w:val="nil"/>
              <w:left w:val="nil"/>
              <w:bottom w:val="single" w:sz="4" w:space="0" w:color="auto"/>
              <w:right w:val="single" w:sz="4" w:space="0" w:color="auto"/>
            </w:tcBorders>
            <w:vAlign w:val="center"/>
            <w:hideMark/>
          </w:tcPr>
          <w:p w14:paraId="58B9B5FC" w14:textId="77777777" w:rsidR="004E7E27" w:rsidRPr="00B87B2D" w:rsidRDefault="004E7E27" w:rsidP="004E7E27">
            <w:pPr>
              <w:spacing w:after="0" w:line="240" w:lineRule="auto"/>
              <w:jc w:val="both"/>
              <w:rPr>
                <w:sz w:val="26"/>
                <w:szCs w:val="26"/>
              </w:rPr>
            </w:pPr>
            <w:r w:rsidRPr="00B87B2D">
              <w:rPr>
                <w:rFonts w:eastAsia="Calibri"/>
                <w:sz w:val="26"/>
                <w:szCs w:val="26"/>
              </w:rPr>
              <w:t>Đảm bảo tiêu chuẩn theo từng loài cây và theo hướng dẫn kỹ thuật</w:t>
            </w:r>
          </w:p>
        </w:tc>
      </w:tr>
      <w:tr w:rsidR="00B87B2D" w:rsidRPr="00B87B2D" w14:paraId="3374E041" w14:textId="77777777" w:rsidTr="00334E32">
        <w:trPr>
          <w:trHeight w:val="642"/>
        </w:trPr>
        <w:tc>
          <w:tcPr>
            <w:tcW w:w="687" w:type="pct"/>
            <w:tcBorders>
              <w:top w:val="nil"/>
              <w:left w:val="single" w:sz="4" w:space="0" w:color="auto"/>
              <w:bottom w:val="single" w:sz="4" w:space="0" w:color="auto"/>
              <w:right w:val="single" w:sz="4" w:space="0" w:color="auto"/>
            </w:tcBorders>
            <w:vAlign w:val="center"/>
            <w:hideMark/>
          </w:tcPr>
          <w:p w14:paraId="52BDA549" w14:textId="77777777" w:rsidR="004E7E27" w:rsidRPr="00B87B2D" w:rsidRDefault="004E7E27" w:rsidP="004E7E27">
            <w:pPr>
              <w:spacing w:after="0" w:line="240" w:lineRule="auto"/>
              <w:jc w:val="center"/>
              <w:rPr>
                <w:sz w:val="26"/>
                <w:szCs w:val="26"/>
              </w:rPr>
            </w:pPr>
            <w:r w:rsidRPr="00B87B2D">
              <w:rPr>
                <w:sz w:val="26"/>
                <w:szCs w:val="26"/>
              </w:rPr>
              <w:t>VT.24</w:t>
            </w:r>
          </w:p>
        </w:tc>
        <w:tc>
          <w:tcPr>
            <w:tcW w:w="1292" w:type="pct"/>
            <w:tcBorders>
              <w:top w:val="nil"/>
              <w:left w:val="nil"/>
              <w:bottom w:val="single" w:sz="4" w:space="0" w:color="auto"/>
              <w:right w:val="single" w:sz="4" w:space="0" w:color="auto"/>
            </w:tcBorders>
            <w:vAlign w:val="center"/>
            <w:hideMark/>
          </w:tcPr>
          <w:p w14:paraId="507ACD7E" w14:textId="77777777" w:rsidR="004E7E27" w:rsidRPr="00B87B2D" w:rsidRDefault="004E7E27" w:rsidP="004E7E27">
            <w:pPr>
              <w:spacing w:after="0" w:line="240" w:lineRule="auto"/>
              <w:jc w:val="both"/>
              <w:rPr>
                <w:sz w:val="26"/>
                <w:szCs w:val="26"/>
              </w:rPr>
            </w:pPr>
            <w:r w:rsidRPr="00B87B2D">
              <w:rPr>
                <w:sz w:val="26"/>
                <w:szCs w:val="26"/>
              </w:rPr>
              <w:t>Túi bầu  (bao gồm 10% hao phí)</w:t>
            </w:r>
          </w:p>
        </w:tc>
        <w:tc>
          <w:tcPr>
            <w:tcW w:w="468" w:type="pct"/>
            <w:tcBorders>
              <w:top w:val="nil"/>
              <w:left w:val="nil"/>
              <w:bottom w:val="single" w:sz="4" w:space="0" w:color="auto"/>
              <w:right w:val="single" w:sz="4" w:space="0" w:color="auto"/>
            </w:tcBorders>
            <w:vAlign w:val="center"/>
            <w:hideMark/>
          </w:tcPr>
          <w:p w14:paraId="122A2ACD" w14:textId="77777777" w:rsidR="004E7E27" w:rsidRPr="00B87B2D" w:rsidRDefault="004E7E27" w:rsidP="004E7E27">
            <w:pPr>
              <w:spacing w:after="0" w:line="240" w:lineRule="auto"/>
              <w:jc w:val="center"/>
              <w:rPr>
                <w:sz w:val="26"/>
                <w:szCs w:val="26"/>
              </w:rPr>
            </w:pPr>
            <w:r w:rsidRPr="00B87B2D">
              <w:rPr>
                <w:sz w:val="26"/>
                <w:szCs w:val="26"/>
              </w:rPr>
              <w:t>Cái</w:t>
            </w:r>
          </w:p>
        </w:tc>
        <w:tc>
          <w:tcPr>
            <w:tcW w:w="469" w:type="pct"/>
            <w:tcBorders>
              <w:top w:val="nil"/>
              <w:left w:val="nil"/>
              <w:bottom w:val="single" w:sz="4" w:space="0" w:color="auto"/>
              <w:right w:val="single" w:sz="4" w:space="0" w:color="auto"/>
            </w:tcBorders>
            <w:vAlign w:val="center"/>
            <w:hideMark/>
          </w:tcPr>
          <w:p w14:paraId="76B8ADA5" w14:textId="77777777" w:rsidR="004E7E27" w:rsidRPr="00B87B2D" w:rsidRDefault="004E7E27" w:rsidP="004E7E27">
            <w:pPr>
              <w:spacing w:after="0" w:line="240" w:lineRule="auto"/>
              <w:jc w:val="center"/>
              <w:rPr>
                <w:sz w:val="26"/>
                <w:szCs w:val="26"/>
              </w:rPr>
            </w:pPr>
            <w:r w:rsidRPr="00B87B2D">
              <w:rPr>
                <w:sz w:val="26"/>
                <w:szCs w:val="26"/>
              </w:rPr>
              <w:t>1.100</w:t>
            </w:r>
          </w:p>
        </w:tc>
        <w:tc>
          <w:tcPr>
            <w:tcW w:w="2084" w:type="pct"/>
            <w:tcBorders>
              <w:top w:val="nil"/>
              <w:left w:val="nil"/>
              <w:bottom w:val="single" w:sz="4" w:space="0" w:color="auto"/>
              <w:right w:val="single" w:sz="4" w:space="0" w:color="auto"/>
            </w:tcBorders>
            <w:vAlign w:val="center"/>
            <w:hideMark/>
          </w:tcPr>
          <w:p w14:paraId="25EA9578" w14:textId="77777777" w:rsidR="004E7E27" w:rsidRPr="00B87B2D" w:rsidRDefault="004E7E27" w:rsidP="004E7E27">
            <w:pPr>
              <w:spacing w:after="0" w:line="240" w:lineRule="auto"/>
              <w:jc w:val="both"/>
              <w:rPr>
                <w:sz w:val="26"/>
                <w:szCs w:val="26"/>
              </w:rPr>
            </w:pPr>
            <w:r w:rsidRPr="00B87B2D">
              <w:rPr>
                <w:sz w:val="26"/>
                <w:szCs w:val="26"/>
              </w:rPr>
              <w:t xml:space="preserve">Bầu Polyetilen có  bịt đáy, đục lỗ theo quy định hoặc bầu hữu cơ, bầu siêu nhẹ </w:t>
            </w:r>
          </w:p>
        </w:tc>
      </w:tr>
      <w:tr w:rsidR="00B87B2D" w:rsidRPr="00B87B2D" w14:paraId="66261B84"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25CBF847" w14:textId="77777777" w:rsidR="004E7E27" w:rsidRPr="00B87B2D" w:rsidRDefault="004E7E27" w:rsidP="004E7E27">
            <w:pPr>
              <w:spacing w:after="0" w:line="240" w:lineRule="auto"/>
              <w:jc w:val="center"/>
              <w:rPr>
                <w:sz w:val="26"/>
                <w:szCs w:val="26"/>
              </w:rPr>
            </w:pPr>
            <w:r w:rsidRPr="00B87B2D">
              <w:rPr>
                <w:sz w:val="26"/>
                <w:szCs w:val="26"/>
              </w:rPr>
              <w:t>VT.25</w:t>
            </w:r>
          </w:p>
        </w:tc>
        <w:tc>
          <w:tcPr>
            <w:tcW w:w="1292" w:type="pct"/>
            <w:tcBorders>
              <w:top w:val="nil"/>
              <w:left w:val="nil"/>
              <w:bottom w:val="single" w:sz="4" w:space="0" w:color="auto"/>
              <w:right w:val="single" w:sz="4" w:space="0" w:color="auto"/>
            </w:tcBorders>
            <w:vAlign w:val="center"/>
            <w:hideMark/>
          </w:tcPr>
          <w:p w14:paraId="1D008D64" w14:textId="77777777" w:rsidR="004E7E27" w:rsidRPr="00B87B2D" w:rsidRDefault="004E7E27" w:rsidP="004E7E27">
            <w:pPr>
              <w:spacing w:after="0" w:line="240" w:lineRule="auto"/>
              <w:jc w:val="both"/>
              <w:rPr>
                <w:sz w:val="26"/>
                <w:szCs w:val="26"/>
              </w:rPr>
            </w:pPr>
            <w:r w:rsidRPr="00B87B2D">
              <w:rPr>
                <w:sz w:val="26"/>
                <w:szCs w:val="26"/>
              </w:rPr>
              <w:t>Phân hữu cơ ( phân hữu cơ vi sinh)</w:t>
            </w:r>
          </w:p>
        </w:tc>
        <w:tc>
          <w:tcPr>
            <w:tcW w:w="468" w:type="pct"/>
            <w:vMerge w:val="restart"/>
            <w:tcBorders>
              <w:top w:val="nil"/>
              <w:left w:val="single" w:sz="4" w:space="0" w:color="auto"/>
              <w:bottom w:val="single" w:sz="4" w:space="0" w:color="auto"/>
              <w:right w:val="single" w:sz="4" w:space="0" w:color="auto"/>
            </w:tcBorders>
            <w:vAlign w:val="center"/>
            <w:hideMark/>
          </w:tcPr>
          <w:p w14:paraId="393D07C0" w14:textId="77777777" w:rsidR="004E7E27" w:rsidRPr="00B87B2D" w:rsidRDefault="004E7E27" w:rsidP="004E7E27">
            <w:pPr>
              <w:spacing w:after="0" w:line="240" w:lineRule="auto"/>
              <w:jc w:val="center"/>
              <w:rPr>
                <w:sz w:val="26"/>
                <w:szCs w:val="26"/>
              </w:rPr>
            </w:pPr>
            <w:r w:rsidRPr="00B87B2D">
              <w:rPr>
                <w:sz w:val="26"/>
                <w:szCs w:val="26"/>
              </w:rPr>
              <w:t>Kg/ m</w:t>
            </w:r>
            <w:r w:rsidRPr="00B87B2D">
              <w:rPr>
                <w:sz w:val="26"/>
                <w:szCs w:val="26"/>
                <w:vertAlign w:val="superscript"/>
              </w:rPr>
              <w:t xml:space="preserve">3 </w:t>
            </w:r>
            <w:r w:rsidRPr="00B87B2D">
              <w:rPr>
                <w:sz w:val="26"/>
                <w:szCs w:val="26"/>
              </w:rPr>
              <w:t>hỗn hợp</w:t>
            </w:r>
          </w:p>
        </w:tc>
        <w:tc>
          <w:tcPr>
            <w:tcW w:w="469" w:type="pct"/>
            <w:tcBorders>
              <w:top w:val="nil"/>
              <w:left w:val="nil"/>
              <w:bottom w:val="single" w:sz="4" w:space="0" w:color="auto"/>
              <w:right w:val="single" w:sz="4" w:space="0" w:color="auto"/>
            </w:tcBorders>
            <w:vAlign w:val="center"/>
            <w:hideMark/>
          </w:tcPr>
          <w:p w14:paraId="755F2318" w14:textId="77777777" w:rsidR="004E7E27" w:rsidRPr="00B87B2D" w:rsidRDefault="004E7E27" w:rsidP="004E7E27">
            <w:pPr>
              <w:spacing w:after="0" w:line="240" w:lineRule="auto"/>
              <w:jc w:val="center"/>
              <w:rPr>
                <w:sz w:val="26"/>
                <w:szCs w:val="26"/>
              </w:rPr>
            </w:pPr>
            <w:r w:rsidRPr="00B87B2D">
              <w:rPr>
                <w:sz w:val="26"/>
                <w:szCs w:val="26"/>
              </w:rPr>
              <w:t>70 -90</w:t>
            </w:r>
          </w:p>
        </w:tc>
        <w:tc>
          <w:tcPr>
            <w:tcW w:w="2084" w:type="pct"/>
            <w:tcBorders>
              <w:top w:val="nil"/>
              <w:left w:val="nil"/>
              <w:bottom w:val="single" w:sz="4" w:space="0" w:color="auto"/>
              <w:right w:val="single" w:sz="4" w:space="0" w:color="auto"/>
            </w:tcBorders>
            <w:vAlign w:val="center"/>
            <w:hideMark/>
          </w:tcPr>
          <w:p w14:paraId="5DD24175" w14:textId="77777777" w:rsidR="004E7E27" w:rsidRPr="00B87B2D" w:rsidRDefault="004E7E27" w:rsidP="004E7E27">
            <w:pPr>
              <w:spacing w:after="0" w:line="240" w:lineRule="auto"/>
              <w:jc w:val="both"/>
              <w:rPr>
                <w:sz w:val="26"/>
                <w:szCs w:val="26"/>
              </w:rPr>
            </w:pPr>
            <w:r w:rsidRPr="00B87B2D">
              <w:rPr>
                <w:sz w:val="26"/>
                <w:szCs w:val="26"/>
              </w:rPr>
              <w:t>Ủ hoai mục, tơi sốp</w:t>
            </w:r>
          </w:p>
        </w:tc>
      </w:tr>
      <w:tr w:rsidR="00B87B2D" w:rsidRPr="00B87B2D" w14:paraId="143591CA" w14:textId="77777777" w:rsidTr="00334E32">
        <w:trPr>
          <w:trHeight w:val="330"/>
        </w:trPr>
        <w:tc>
          <w:tcPr>
            <w:tcW w:w="687" w:type="pct"/>
            <w:tcBorders>
              <w:top w:val="nil"/>
              <w:left w:val="single" w:sz="4" w:space="0" w:color="auto"/>
              <w:bottom w:val="single" w:sz="4" w:space="0" w:color="auto"/>
              <w:right w:val="single" w:sz="4" w:space="0" w:color="auto"/>
            </w:tcBorders>
            <w:vAlign w:val="center"/>
            <w:hideMark/>
          </w:tcPr>
          <w:p w14:paraId="5EFA7403" w14:textId="77777777" w:rsidR="004E7E27" w:rsidRPr="00B87B2D" w:rsidRDefault="004E7E27" w:rsidP="004E7E27">
            <w:pPr>
              <w:spacing w:after="0" w:line="240" w:lineRule="auto"/>
              <w:jc w:val="center"/>
              <w:rPr>
                <w:sz w:val="26"/>
                <w:szCs w:val="26"/>
              </w:rPr>
            </w:pPr>
            <w:r w:rsidRPr="00B87B2D">
              <w:rPr>
                <w:sz w:val="26"/>
                <w:szCs w:val="26"/>
              </w:rPr>
              <w:t>VT.26</w:t>
            </w:r>
          </w:p>
        </w:tc>
        <w:tc>
          <w:tcPr>
            <w:tcW w:w="1292" w:type="pct"/>
            <w:tcBorders>
              <w:top w:val="nil"/>
              <w:left w:val="nil"/>
              <w:bottom w:val="single" w:sz="4" w:space="0" w:color="auto"/>
              <w:right w:val="single" w:sz="4" w:space="0" w:color="auto"/>
            </w:tcBorders>
            <w:vAlign w:val="center"/>
            <w:hideMark/>
          </w:tcPr>
          <w:p w14:paraId="494187DB" w14:textId="77777777" w:rsidR="004E7E27" w:rsidRPr="00B87B2D" w:rsidRDefault="004E7E27" w:rsidP="004E7E27">
            <w:pPr>
              <w:spacing w:after="0" w:line="240" w:lineRule="auto"/>
              <w:jc w:val="both"/>
              <w:rPr>
                <w:sz w:val="26"/>
                <w:szCs w:val="26"/>
              </w:rPr>
            </w:pPr>
            <w:r w:rsidRPr="00B87B2D">
              <w:rPr>
                <w:sz w:val="26"/>
                <w:szCs w:val="26"/>
              </w:rPr>
              <w:t>Phân Lân</w:t>
            </w:r>
          </w:p>
        </w:tc>
        <w:tc>
          <w:tcPr>
            <w:tcW w:w="468" w:type="pct"/>
            <w:vMerge/>
            <w:tcBorders>
              <w:top w:val="nil"/>
              <w:left w:val="single" w:sz="4" w:space="0" w:color="auto"/>
              <w:bottom w:val="single" w:sz="4" w:space="0" w:color="auto"/>
              <w:right w:val="single" w:sz="4" w:space="0" w:color="auto"/>
            </w:tcBorders>
            <w:vAlign w:val="center"/>
            <w:hideMark/>
          </w:tcPr>
          <w:p w14:paraId="7205C48E" w14:textId="77777777" w:rsidR="004E7E27" w:rsidRPr="00B87B2D" w:rsidRDefault="004E7E27" w:rsidP="004E7E27">
            <w:pPr>
              <w:spacing w:after="0" w:line="240" w:lineRule="auto"/>
              <w:rPr>
                <w:sz w:val="26"/>
                <w:szCs w:val="26"/>
              </w:rPr>
            </w:pPr>
          </w:p>
        </w:tc>
        <w:tc>
          <w:tcPr>
            <w:tcW w:w="469" w:type="pct"/>
            <w:tcBorders>
              <w:top w:val="nil"/>
              <w:left w:val="nil"/>
              <w:bottom w:val="single" w:sz="4" w:space="0" w:color="auto"/>
              <w:right w:val="single" w:sz="4" w:space="0" w:color="auto"/>
            </w:tcBorders>
            <w:vAlign w:val="center"/>
            <w:hideMark/>
          </w:tcPr>
          <w:p w14:paraId="62528048" w14:textId="77777777" w:rsidR="004E7E27" w:rsidRPr="00B87B2D" w:rsidRDefault="004E7E27" w:rsidP="004E7E27">
            <w:pPr>
              <w:spacing w:after="0" w:line="240" w:lineRule="auto"/>
              <w:jc w:val="center"/>
              <w:rPr>
                <w:sz w:val="26"/>
                <w:szCs w:val="26"/>
              </w:rPr>
            </w:pPr>
            <w:r w:rsidRPr="00B87B2D">
              <w:rPr>
                <w:sz w:val="26"/>
                <w:szCs w:val="26"/>
              </w:rPr>
              <w:t>5,0 -10,0</w:t>
            </w:r>
          </w:p>
        </w:tc>
        <w:tc>
          <w:tcPr>
            <w:tcW w:w="2084" w:type="pct"/>
            <w:vMerge w:val="restart"/>
            <w:tcBorders>
              <w:top w:val="nil"/>
              <w:left w:val="single" w:sz="4" w:space="0" w:color="auto"/>
              <w:bottom w:val="single" w:sz="4" w:space="0" w:color="000000"/>
              <w:right w:val="single" w:sz="4" w:space="0" w:color="auto"/>
            </w:tcBorders>
            <w:vAlign w:val="center"/>
            <w:hideMark/>
          </w:tcPr>
          <w:p w14:paraId="12103E60" w14:textId="77777777" w:rsidR="004E7E27" w:rsidRPr="00B87B2D" w:rsidRDefault="004E7E27" w:rsidP="004E7E27">
            <w:pPr>
              <w:spacing w:after="0" w:line="240" w:lineRule="auto"/>
              <w:jc w:val="both"/>
              <w:rPr>
                <w:sz w:val="26"/>
                <w:szCs w:val="26"/>
              </w:rPr>
            </w:pPr>
            <w:r w:rsidRPr="00B87B2D">
              <w:rPr>
                <w:sz w:val="26"/>
                <w:szCs w:val="26"/>
              </w:rPr>
              <w:t>Còn nguyên bao bì, trong thời hạn sử dụng, đảm bảo thành phần theo quy định, không vón cục, không chẩy nước (cụ thể theo HDKT của từng loài) </w:t>
            </w:r>
          </w:p>
        </w:tc>
      </w:tr>
      <w:tr w:rsidR="00B87B2D" w:rsidRPr="00B87B2D" w14:paraId="4AB30126"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6626AC9A" w14:textId="77777777" w:rsidR="004E7E27" w:rsidRPr="00B87B2D" w:rsidRDefault="004E7E27" w:rsidP="004E7E27">
            <w:pPr>
              <w:spacing w:after="0" w:line="240" w:lineRule="auto"/>
              <w:jc w:val="center"/>
              <w:rPr>
                <w:sz w:val="26"/>
                <w:szCs w:val="26"/>
              </w:rPr>
            </w:pPr>
            <w:r w:rsidRPr="00B87B2D">
              <w:rPr>
                <w:sz w:val="26"/>
                <w:szCs w:val="26"/>
              </w:rPr>
              <w:t>VT.27</w:t>
            </w:r>
          </w:p>
        </w:tc>
        <w:tc>
          <w:tcPr>
            <w:tcW w:w="1292" w:type="pct"/>
            <w:tcBorders>
              <w:top w:val="nil"/>
              <w:left w:val="nil"/>
              <w:bottom w:val="single" w:sz="4" w:space="0" w:color="auto"/>
              <w:right w:val="single" w:sz="4" w:space="0" w:color="auto"/>
            </w:tcBorders>
            <w:vAlign w:val="center"/>
            <w:hideMark/>
          </w:tcPr>
          <w:p w14:paraId="74B86EF4" w14:textId="77777777" w:rsidR="004E7E27" w:rsidRPr="00B87B2D" w:rsidRDefault="004E7E27" w:rsidP="004E7E27">
            <w:pPr>
              <w:spacing w:after="0" w:line="240" w:lineRule="auto"/>
              <w:jc w:val="both"/>
              <w:rPr>
                <w:sz w:val="26"/>
                <w:szCs w:val="26"/>
              </w:rPr>
            </w:pPr>
            <w:r w:rsidRPr="00B87B2D">
              <w:rPr>
                <w:sz w:val="26"/>
                <w:szCs w:val="26"/>
              </w:rPr>
              <w:t>Phân NPK hoặc phân đơn</w:t>
            </w:r>
          </w:p>
        </w:tc>
        <w:tc>
          <w:tcPr>
            <w:tcW w:w="468" w:type="pct"/>
            <w:tcBorders>
              <w:top w:val="nil"/>
              <w:left w:val="nil"/>
              <w:bottom w:val="single" w:sz="4" w:space="0" w:color="auto"/>
              <w:right w:val="single" w:sz="4" w:space="0" w:color="auto"/>
            </w:tcBorders>
            <w:vAlign w:val="center"/>
            <w:hideMark/>
          </w:tcPr>
          <w:p w14:paraId="62856CC4" w14:textId="77777777" w:rsidR="004E7E27" w:rsidRPr="00B87B2D" w:rsidRDefault="004E7E27" w:rsidP="004E7E27">
            <w:pPr>
              <w:spacing w:after="0" w:line="240" w:lineRule="auto"/>
              <w:jc w:val="center"/>
              <w:rPr>
                <w:sz w:val="26"/>
                <w:szCs w:val="26"/>
              </w:rPr>
            </w:pPr>
            <w:r w:rsidRPr="00B87B2D">
              <w:rPr>
                <w:sz w:val="26"/>
                <w:szCs w:val="26"/>
              </w:rPr>
              <w:t>kg</w:t>
            </w:r>
          </w:p>
        </w:tc>
        <w:tc>
          <w:tcPr>
            <w:tcW w:w="469" w:type="pct"/>
            <w:tcBorders>
              <w:top w:val="nil"/>
              <w:left w:val="nil"/>
              <w:bottom w:val="single" w:sz="4" w:space="0" w:color="auto"/>
              <w:right w:val="single" w:sz="4" w:space="0" w:color="auto"/>
            </w:tcBorders>
            <w:vAlign w:val="center"/>
            <w:hideMark/>
          </w:tcPr>
          <w:p w14:paraId="33AA8B39" w14:textId="77777777" w:rsidR="004E7E27" w:rsidRPr="00B87B2D" w:rsidRDefault="004E7E27" w:rsidP="004E7E27">
            <w:pPr>
              <w:spacing w:after="0" w:line="240" w:lineRule="auto"/>
              <w:jc w:val="center"/>
              <w:rPr>
                <w:sz w:val="26"/>
                <w:szCs w:val="26"/>
              </w:rPr>
            </w:pPr>
            <w:r w:rsidRPr="00B87B2D">
              <w:rPr>
                <w:sz w:val="26"/>
                <w:szCs w:val="26"/>
              </w:rPr>
              <w:t>5,0 – 10,0</w:t>
            </w:r>
          </w:p>
        </w:tc>
        <w:tc>
          <w:tcPr>
            <w:tcW w:w="2084" w:type="pct"/>
            <w:vMerge/>
            <w:tcBorders>
              <w:top w:val="nil"/>
              <w:left w:val="single" w:sz="4" w:space="0" w:color="auto"/>
              <w:bottom w:val="single" w:sz="4" w:space="0" w:color="000000"/>
              <w:right w:val="single" w:sz="4" w:space="0" w:color="auto"/>
            </w:tcBorders>
            <w:vAlign w:val="center"/>
            <w:hideMark/>
          </w:tcPr>
          <w:p w14:paraId="30ABD264" w14:textId="77777777" w:rsidR="004E7E27" w:rsidRPr="00B87B2D" w:rsidRDefault="004E7E27" w:rsidP="004E7E27">
            <w:pPr>
              <w:spacing w:after="0" w:line="240" w:lineRule="auto"/>
              <w:jc w:val="both"/>
              <w:rPr>
                <w:sz w:val="26"/>
                <w:szCs w:val="26"/>
              </w:rPr>
            </w:pPr>
          </w:p>
        </w:tc>
      </w:tr>
      <w:tr w:rsidR="00B87B2D" w:rsidRPr="00B87B2D" w14:paraId="703F3C5E"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503FD8D5" w14:textId="77777777" w:rsidR="004E7E27" w:rsidRPr="00B87B2D" w:rsidRDefault="004E7E27" w:rsidP="004E7E27">
            <w:pPr>
              <w:spacing w:after="0" w:line="240" w:lineRule="auto"/>
              <w:jc w:val="center"/>
              <w:rPr>
                <w:sz w:val="26"/>
                <w:szCs w:val="26"/>
              </w:rPr>
            </w:pPr>
            <w:r w:rsidRPr="00B87B2D">
              <w:rPr>
                <w:sz w:val="26"/>
                <w:szCs w:val="26"/>
              </w:rPr>
              <w:t>VT.28</w:t>
            </w:r>
          </w:p>
        </w:tc>
        <w:tc>
          <w:tcPr>
            <w:tcW w:w="1292" w:type="pct"/>
            <w:tcBorders>
              <w:top w:val="nil"/>
              <w:left w:val="nil"/>
              <w:bottom w:val="single" w:sz="4" w:space="0" w:color="auto"/>
              <w:right w:val="single" w:sz="4" w:space="0" w:color="auto"/>
            </w:tcBorders>
            <w:vAlign w:val="center"/>
            <w:hideMark/>
          </w:tcPr>
          <w:p w14:paraId="3C6E4EE7" w14:textId="77777777" w:rsidR="004E7E27" w:rsidRPr="00B87B2D" w:rsidRDefault="004E7E27" w:rsidP="004E7E27">
            <w:pPr>
              <w:spacing w:after="0" w:line="240" w:lineRule="auto"/>
              <w:jc w:val="both"/>
              <w:rPr>
                <w:sz w:val="26"/>
                <w:szCs w:val="26"/>
              </w:rPr>
            </w:pPr>
            <w:r w:rsidRPr="00B87B2D">
              <w:rPr>
                <w:sz w:val="26"/>
                <w:szCs w:val="26"/>
              </w:rPr>
              <w:t>Vôi bột</w:t>
            </w:r>
          </w:p>
        </w:tc>
        <w:tc>
          <w:tcPr>
            <w:tcW w:w="468" w:type="pct"/>
            <w:tcBorders>
              <w:top w:val="nil"/>
              <w:left w:val="nil"/>
              <w:bottom w:val="single" w:sz="4" w:space="0" w:color="auto"/>
              <w:right w:val="single" w:sz="4" w:space="0" w:color="auto"/>
            </w:tcBorders>
            <w:vAlign w:val="center"/>
            <w:hideMark/>
          </w:tcPr>
          <w:p w14:paraId="6ED5C07E" w14:textId="77777777" w:rsidR="004E7E27" w:rsidRPr="00B87B2D" w:rsidRDefault="004E7E27" w:rsidP="004E7E27">
            <w:pPr>
              <w:spacing w:after="0" w:line="240" w:lineRule="auto"/>
              <w:jc w:val="center"/>
              <w:rPr>
                <w:sz w:val="26"/>
                <w:szCs w:val="26"/>
              </w:rPr>
            </w:pPr>
            <w:r w:rsidRPr="00B87B2D">
              <w:rPr>
                <w:sz w:val="26"/>
                <w:szCs w:val="26"/>
              </w:rPr>
              <w:t>Kg</w:t>
            </w:r>
          </w:p>
        </w:tc>
        <w:tc>
          <w:tcPr>
            <w:tcW w:w="469" w:type="pct"/>
            <w:tcBorders>
              <w:top w:val="nil"/>
              <w:left w:val="nil"/>
              <w:bottom w:val="single" w:sz="4" w:space="0" w:color="auto"/>
              <w:right w:val="single" w:sz="4" w:space="0" w:color="auto"/>
            </w:tcBorders>
            <w:vAlign w:val="center"/>
            <w:hideMark/>
          </w:tcPr>
          <w:p w14:paraId="1946940B" w14:textId="77777777" w:rsidR="004E7E27" w:rsidRPr="00B87B2D" w:rsidRDefault="004E7E27" w:rsidP="004E7E27">
            <w:pPr>
              <w:spacing w:after="0" w:line="240" w:lineRule="auto"/>
              <w:jc w:val="center"/>
              <w:rPr>
                <w:sz w:val="26"/>
                <w:szCs w:val="26"/>
              </w:rPr>
            </w:pPr>
            <w:r w:rsidRPr="00B87B2D">
              <w:rPr>
                <w:sz w:val="26"/>
                <w:szCs w:val="26"/>
              </w:rPr>
              <w:t>2,0 -5,0</w:t>
            </w:r>
          </w:p>
        </w:tc>
        <w:tc>
          <w:tcPr>
            <w:tcW w:w="2084" w:type="pct"/>
            <w:vMerge/>
            <w:tcBorders>
              <w:top w:val="nil"/>
              <w:left w:val="single" w:sz="4" w:space="0" w:color="auto"/>
              <w:bottom w:val="single" w:sz="4" w:space="0" w:color="000000"/>
              <w:right w:val="single" w:sz="4" w:space="0" w:color="auto"/>
            </w:tcBorders>
            <w:vAlign w:val="center"/>
            <w:hideMark/>
          </w:tcPr>
          <w:p w14:paraId="43AA1D9F" w14:textId="77777777" w:rsidR="004E7E27" w:rsidRPr="00B87B2D" w:rsidRDefault="004E7E27" w:rsidP="004E7E27">
            <w:pPr>
              <w:spacing w:after="0" w:line="240" w:lineRule="auto"/>
              <w:jc w:val="both"/>
              <w:rPr>
                <w:sz w:val="26"/>
                <w:szCs w:val="26"/>
              </w:rPr>
            </w:pPr>
          </w:p>
        </w:tc>
      </w:tr>
      <w:tr w:rsidR="00B87B2D" w:rsidRPr="00B87B2D" w14:paraId="203D208D" w14:textId="77777777" w:rsidTr="00334E32">
        <w:trPr>
          <w:trHeight w:val="409"/>
        </w:trPr>
        <w:tc>
          <w:tcPr>
            <w:tcW w:w="687" w:type="pct"/>
            <w:tcBorders>
              <w:top w:val="nil"/>
              <w:left w:val="single" w:sz="4" w:space="0" w:color="auto"/>
              <w:bottom w:val="single" w:sz="4" w:space="0" w:color="auto"/>
              <w:right w:val="single" w:sz="4" w:space="0" w:color="auto"/>
            </w:tcBorders>
            <w:vAlign w:val="center"/>
            <w:hideMark/>
          </w:tcPr>
          <w:p w14:paraId="44FBD9A9" w14:textId="77777777" w:rsidR="004E7E27" w:rsidRPr="00B87B2D" w:rsidRDefault="004E7E27" w:rsidP="004E7E27">
            <w:pPr>
              <w:spacing w:after="0" w:line="240" w:lineRule="auto"/>
              <w:jc w:val="center"/>
              <w:rPr>
                <w:sz w:val="26"/>
                <w:szCs w:val="26"/>
              </w:rPr>
            </w:pPr>
            <w:r w:rsidRPr="00B87B2D">
              <w:rPr>
                <w:sz w:val="26"/>
                <w:szCs w:val="26"/>
              </w:rPr>
              <w:t>VT.29</w:t>
            </w:r>
          </w:p>
        </w:tc>
        <w:tc>
          <w:tcPr>
            <w:tcW w:w="1292" w:type="pct"/>
            <w:tcBorders>
              <w:top w:val="nil"/>
              <w:left w:val="nil"/>
              <w:bottom w:val="single" w:sz="4" w:space="0" w:color="auto"/>
              <w:right w:val="single" w:sz="4" w:space="0" w:color="auto"/>
            </w:tcBorders>
            <w:vAlign w:val="center"/>
            <w:hideMark/>
          </w:tcPr>
          <w:p w14:paraId="0CD9F773" w14:textId="77777777" w:rsidR="004E7E27" w:rsidRPr="00B87B2D" w:rsidRDefault="004E7E27" w:rsidP="004E7E27">
            <w:pPr>
              <w:spacing w:after="0" w:line="240" w:lineRule="auto"/>
              <w:jc w:val="both"/>
              <w:rPr>
                <w:sz w:val="26"/>
                <w:szCs w:val="26"/>
              </w:rPr>
            </w:pPr>
            <w:r w:rsidRPr="00B87B2D">
              <w:rPr>
                <w:sz w:val="26"/>
                <w:szCs w:val="26"/>
              </w:rPr>
              <w:t>Thuốc trừ sâu, bệnh</w:t>
            </w:r>
          </w:p>
        </w:tc>
        <w:tc>
          <w:tcPr>
            <w:tcW w:w="468" w:type="pct"/>
            <w:tcBorders>
              <w:top w:val="nil"/>
              <w:left w:val="nil"/>
              <w:bottom w:val="single" w:sz="4" w:space="0" w:color="auto"/>
              <w:right w:val="single" w:sz="4" w:space="0" w:color="auto"/>
            </w:tcBorders>
            <w:vAlign w:val="center"/>
            <w:hideMark/>
          </w:tcPr>
          <w:p w14:paraId="20F69C18" w14:textId="77777777" w:rsidR="004E7E27" w:rsidRPr="00B87B2D" w:rsidRDefault="004E7E27" w:rsidP="004E7E27">
            <w:pPr>
              <w:spacing w:after="0" w:line="240" w:lineRule="auto"/>
              <w:jc w:val="center"/>
              <w:rPr>
                <w:sz w:val="26"/>
                <w:szCs w:val="26"/>
              </w:rPr>
            </w:pPr>
            <w:r w:rsidRPr="00B87B2D">
              <w:rPr>
                <w:sz w:val="26"/>
                <w:szCs w:val="26"/>
              </w:rPr>
              <w:t>Lít/ kg</w:t>
            </w:r>
          </w:p>
        </w:tc>
        <w:tc>
          <w:tcPr>
            <w:tcW w:w="469" w:type="pct"/>
            <w:tcBorders>
              <w:top w:val="nil"/>
              <w:left w:val="nil"/>
              <w:bottom w:val="single" w:sz="4" w:space="0" w:color="auto"/>
              <w:right w:val="single" w:sz="4" w:space="0" w:color="auto"/>
            </w:tcBorders>
            <w:vAlign w:val="center"/>
            <w:hideMark/>
          </w:tcPr>
          <w:p w14:paraId="2FCF09BB" w14:textId="77777777" w:rsidR="004E7E27" w:rsidRPr="00B87B2D" w:rsidRDefault="004E7E27" w:rsidP="004E7E27">
            <w:pPr>
              <w:spacing w:after="0" w:line="240" w:lineRule="auto"/>
              <w:jc w:val="center"/>
              <w:rPr>
                <w:sz w:val="26"/>
                <w:szCs w:val="26"/>
              </w:rPr>
            </w:pPr>
            <w:r w:rsidRPr="00B87B2D">
              <w:rPr>
                <w:sz w:val="26"/>
                <w:szCs w:val="26"/>
              </w:rPr>
              <w:t>1,14</w:t>
            </w:r>
          </w:p>
        </w:tc>
        <w:tc>
          <w:tcPr>
            <w:tcW w:w="2084" w:type="pct"/>
            <w:vMerge/>
            <w:tcBorders>
              <w:top w:val="nil"/>
              <w:left w:val="single" w:sz="4" w:space="0" w:color="auto"/>
              <w:bottom w:val="single" w:sz="4" w:space="0" w:color="000000"/>
              <w:right w:val="single" w:sz="4" w:space="0" w:color="auto"/>
            </w:tcBorders>
            <w:vAlign w:val="center"/>
            <w:hideMark/>
          </w:tcPr>
          <w:p w14:paraId="34B50993" w14:textId="77777777" w:rsidR="004E7E27" w:rsidRPr="00B87B2D" w:rsidRDefault="004E7E27" w:rsidP="004E7E27">
            <w:pPr>
              <w:spacing w:after="0" w:line="240" w:lineRule="auto"/>
              <w:jc w:val="both"/>
              <w:rPr>
                <w:sz w:val="26"/>
                <w:szCs w:val="26"/>
              </w:rPr>
            </w:pPr>
          </w:p>
        </w:tc>
      </w:tr>
      <w:tr w:rsidR="00B87B2D" w:rsidRPr="00B87B2D" w14:paraId="3CEB1890" w14:textId="77777777" w:rsidTr="00334E32">
        <w:trPr>
          <w:trHeight w:val="630"/>
        </w:trPr>
        <w:tc>
          <w:tcPr>
            <w:tcW w:w="687" w:type="pct"/>
            <w:tcBorders>
              <w:top w:val="nil"/>
              <w:left w:val="single" w:sz="4" w:space="0" w:color="auto"/>
              <w:bottom w:val="single" w:sz="4" w:space="0" w:color="auto"/>
              <w:right w:val="single" w:sz="4" w:space="0" w:color="auto"/>
            </w:tcBorders>
            <w:vAlign w:val="center"/>
            <w:hideMark/>
          </w:tcPr>
          <w:p w14:paraId="64167406" w14:textId="77777777" w:rsidR="004E7E27" w:rsidRPr="00B87B2D" w:rsidRDefault="004E7E27" w:rsidP="004E7E27">
            <w:pPr>
              <w:spacing w:after="0" w:line="240" w:lineRule="auto"/>
              <w:jc w:val="center"/>
              <w:rPr>
                <w:sz w:val="26"/>
                <w:szCs w:val="26"/>
              </w:rPr>
            </w:pPr>
            <w:r w:rsidRPr="00B87B2D">
              <w:rPr>
                <w:sz w:val="26"/>
                <w:szCs w:val="26"/>
              </w:rPr>
              <w:t>VT.30</w:t>
            </w:r>
          </w:p>
        </w:tc>
        <w:tc>
          <w:tcPr>
            <w:tcW w:w="1292" w:type="pct"/>
            <w:tcBorders>
              <w:top w:val="nil"/>
              <w:left w:val="nil"/>
              <w:bottom w:val="single" w:sz="4" w:space="0" w:color="auto"/>
              <w:right w:val="single" w:sz="4" w:space="0" w:color="auto"/>
            </w:tcBorders>
            <w:vAlign w:val="center"/>
            <w:hideMark/>
          </w:tcPr>
          <w:p w14:paraId="4C6DE9DD" w14:textId="77777777" w:rsidR="004E7E27" w:rsidRPr="00B87B2D" w:rsidRDefault="004E7E27" w:rsidP="004E7E27">
            <w:pPr>
              <w:spacing w:after="0" w:line="240" w:lineRule="auto"/>
              <w:jc w:val="both"/>
              <w:rPr>
                <w:sz w:val="26"/>
                <w:szCs w:val="26"/>
              </w:rPr>
            </w:pPr>
            <w:r w:rsidRPr="00B87B2D">
              <w:rPr>
                <w:sz w:val="26"/>
                <w:szCs w:val="26"/>
              </w:rPr>
              <w:t>Đất đóng bầu</w:t>
            </w:r>
          </w:p>
        </w:tc>
        <w:tc>
          <w:tcPr>
            <w:tcW w:w="468" w:type="pct"/>
            <w:tcBorders>
              <w:top w:val="nil"/>
              <w:left w:val="nil"/>
              <w:bottom w:val="single" w:sz="4" w:space="0" w:color="auto"/>
              <w:right w:val="single" w:sz="4" w:space="0" w:color="auto"/>
            </w:tcBorders>
            <w:vAlign w:val="center"/>
            <w:hideMark/>
          </w:tcPr>
          <w:p w14:paraId="2FB19B67" w14:textId="77777777" w:rsidR="004E7E27" w:rsidRPr="00B87B2D" w:rsidRDefault="004E7E27" w:rsidP="004E7E27">
            <w:pPr>
              <w:spacing w:after="0" w:line="240" w:lineRule="auto"/>
              <w:jc w:val="center"/>
              <w:rPr>
                <w:sz w:val="26"/>
                <w:szCs w:val="26"/>
              </w:rPr>
            </w:pPr>
            <w:r w:rsidRPr="00B87B2D">
              <w:rPr>
                <w:sz w:val="26"/>
                <w:szCs w:val="26"/>
              </w:rPr>
              <w:t xml:space="preserve">m </w:t>
            </w:r>
            <w:r w:rsidRPr="00B87B2D">
              <w:rPr>
                <w:sz w:val="26"/>
                <w:szCs w:val="26"/>
                <w:vertAlign w:val="superscript"/>
              </w:rPr>
              <w:t>3</w:t>
            </w:r>
          </w:p>
        </w:tc>
        <w:tc>
          <w:tcPr>
            <w:tcW w:w="469" w:type="pct"/>
            <w:tcBorders>
              <w:top w:val="nil"/>
              <w:left w:val="nil"/>
              <w:bottom w:val="single" w:sz="4" w:space="0" w:color="auto"/>
              <w:right w:val="single" w:sz="4" w:space="0" w:color="auto"/>
            </w:tcBorders>
            <w:vAlign w:val="center"/>
            <w:hideMark/>
          </w:tcPr>
          <w:p w14:paraId="4BA38945" w14:textId="77777777" w:rsidR="004E7E27" w:rsidRPr="00B87B2D" w:rsidRDefault="004E7E27" w:rsidP="004E7E27">
            <w:pPr>
              <w:spacing w:after="0" w:line="240" w:lineRule="auto"/>
              <w:jc w:val="center"/>
              <w:rPr>
                <w:sz w:val="26"/>
                <w:szCs w:val="26"/>
              </w:rPr>
            </w:pPr>
            <w:r w:rsidRPr="00B87B2D">
              <w:rPr>
                <w:rFonts w:eastAsia="Calibri"/>
                <w:sz w:val="26"/>
                <w:szCs w:val="26"/>
              </w:rPr>
              <w:t>1-3</w:t>
            </w:r>
          </w:p>
        </w:tc>
        <w:tc>
          <w:tcPr>
            <w:tcW w:w="2084" w:type="pct"/>
            <w:tcBorders>
              <w:top w:val="nil"/>
              <w:left w:val="nil"/>
              <w:bottom w:val="single" w:sz="4" w:space="0" w:color="auto"/>
              <w:right w:val="single" w:sz="4" w:space="0" w:color="auto"/>
            </w:tcBorders>
            <w:vAlign w:val="center"/>
            <w:hideMark/>
          </w:tcPr>
          <w:p w14:paraId="5BD60783" w14:textId="77777777" w:rsidR="004E7E27" w:rsidRPr="00B87B2D" w:rsidRDefault="004E7E27" w:rsidP="004E7E27">
            <w:pPr>
              <w:spacing w:after="0" w:line="240" w:lineRule="auto"/>
              <w:jc w:val="both"/>
              <w:rPr>
                <w:sz w:val="26"/>
                <w:szCs w:val="26"/>
              </w:rPr>
            </w:pPr>
            <w:r w:rsidRPr="00B87B2D">
              <w:rPr>
                <w:rFonts w:eastAsia="Calibri"/>
                <w:sz w:val="26"/>
                <w:szCs w:val="26"/>
              </w:rPr>
              <w:t>Đất thịt nhẹ đến trung bình, đất tơi xốp, không lẫn tạp chất</w:t>
            </w:r>
          </w:p>
        </w:tc>
      </w:tr>
      <w:tr w:rsidR="00B87B2D" w:rsidRPr="00B87B2D" w14:paraId="6CC3AE5D" w14:textId="77777777" w:rsidTr="00334E32">
        <w:trPr>
          <w:trHeight w:val="630"/>
        </w:trPr>
        <w:tc>
          <w:tcPr>
            <w:tcW w:w="687" w:type="pct"/>
            <w:tcBorders>
              <w:top w:val="nil"/>
              <w:left w:val="single" w:sz="4" w:space="0" w:color="auto"/>
              <w:bottom w:val="single" w:sz="4" w:space="0" w:color="auto"/>
              <w:right w:val="single" w:sz="4" w:space="0" w:color="auto"/>
            </w:tcBorders>
            <w:vAlign w:val="center"/>
            <w:hideMark/>
          </w:tcPr>
          <w:p w14:paraId="221A1C57" w14:textId="77777777" w:rsidR="004E7E27" w:rsidRPr="00B87B2D" w:rsidRDefault="004E7E27" w:rsidP="004E7E27">
            <w:pPr>
              <w:spacing w:after="0" w:line="240" w:lineRule="auto"/>
              <w:jc w:val="center"/>
              <w:rPr>
                <w:sz w:val="26"/>
                <w:szCs w:val="26"/>
              </w:rPr>
            </w:pPr>
            <w:r w:rsidRPr="00B87B2D">
              <w:rPr>
                <w:sz w:val="26"/>
                <w:szCs w:val="26"/>
              </w:rPr>
              <w:t>VT.31</w:t>
            </w:r>
          </w:p>
        </w:tc>
        <w:tc>
          <w:tcPr>
            <w:tcW w:w="1292" w:type="pct"/>
            <w:tcBorders>
              <w:top w:val="nil"/>
              <w:left w:val="nil"/>
              <w:bottom w:val="single" w:sz="4" w:space="0" w:color="auto"/>
              <w:right w:val="single" w:sz="4" w:space="0" w:color="auto"/>
            </w:tcBorders>
            <w:vAlign w:val="center"/>
            <w:hideMark/>
          </w:tcPr>
          <w:p w14:paraId="5EBDE8C8" w14:textId="77777777" w:rsidR="004E7E27" w:rsidRPr="00B87B2D" w:rsidRDefault="004E7E27" w:rsidP="004E7E27">
            <w:pPr>
              <w:spacing w:after="0" w:line="240" w:lineRule="auto"/>
              <w:jc w:val="both"/>
              <w:rPr>
                <w:sz w:val="26"/>
                <w:szCs w:val="26"/>
              </w:rPr>
            </w:pPr>
            <w:r w:rsidRPr="00B87B2D">
              <w:rPr>
                <w:sz w:val="26"/>
                <w:szCs w:val="26"/>
              </w:rPr>
              <w:t>Cát</w:t>
            </w:r>
          </w:p>
        </w:tc>
        <w:tc>
          <w:tcPr>
            <w:tcW w:w="468" w:type="pct"/>
            <w:tcBorders>
              <w:top w:val="nil"/>
              <w:left w:val="nil"/>
              <w:bottom w:val="single" w:sz="4" w:space="0" w:color="auto"/>
              <w:right w:val="single" w:sz="4" w:space="0" w:color="auto"/>
            </w:tcBorders>
            <w:vAlign w:val="center"/>
            <w:hideMark/>
          </w:tcPr>
          <w:p w14:paraId="36981CD2" w14:textId="77777777" w:rsidR="004E7E27" w:rsidRPr="00B87B2D" w:rsidRDefault="004E7E27" w:rsidP="004E7E27">
            <w:pPr>
              <w:spacing w:after="0" w:line="240" w:lineRule="auto"/>
              <w:jc w:val="center"/>
              <w:rPr>
                <w:sz w:val="26"/>
                <w:szCs w:val="26"/>
              </w:rPr>
            </w:pPr>
            <w:r w:rsidRPr="00B87B2D">
              <w:rPr>
                <w:sz w:val="26"/>
                <w:szCs w:val="26"/>
              </w:rPr>
              <w:t xml:space="preserve">m </w:t>
            </w:r>
            <w:r w:rsidRPr="00B87B2D">
              <w:rPr>
                <w:sz w:val="26"/>
                <w:szCs w:val="26"/>
                <w:vertAlign w:val="superscript"/>
              </w:rPr>
              <w:t>3</w:t>
            </w:r>
          </w:p>
        </w:tc>
        <w:tc>
          <w:tcPr>
            <w:tcW w:w="469" w:type="pct"/>
            <w:tcBorders>
              <w:top w:val="nil"/>
              <w:left w:val="nil"/>
              <w:bottom w:val="single" w:sz="4" w:space="0" w:color="auto"/>
              <w:right w:val="single" w:sz="4" w:space="0" w:color="auto"/>
            </w:tcBorders>
            <w:vAlign w:val="center"/>
            <w:hideMark/>
          </w:tcPr>
          <w:p w14:paraId="049667CE" w14:textId="77777777" w:rsidR="004E7E27" w:rsidRPr="00B87B2D" w:rsidRDefault="004E7E27" w:rsidP="004E7E27">
            <w:pPr>
              <w:spacing w:after="0" w:line="240" w:lineRule="auto"/>
              <w:jc w:val="center"/>
              <w:rPr>
                <w:sz w:val="26"/>
                <w:szCs w:val="26"/>
              </w:rPr>
            </w:pPr>
            <w:r w:rsidRPr="00B87B2D">
              <w:rPr>
                <w:rFonts w:eastAsia="Calibri"/>
                <w:sz w:val="26"/>
                <w:szCs w:val="26"/>
              </w:rPr>
              <w:t>1-2</w:t>
            </w:r>
          </w:p>
        </w:tc>
        <w:tc>
          <w:tcPr>
            <w:tcW w:w="2084" w:type="pct"/>
            <w:tcBorders>
              <w:top w:val="nil"/>
              <w:left w:val="nil"/>
              <w:bottom w:val="single" w:sz="4" w:space="0" w:color="auto"/>
              <w:right w:val="single" w:sz="4" w:space="0" w:color="auto"/>
            </w:tcBorders>
            <w:vAlign w:val="center"/>
            <w:hideMark/>
          </w:tcPr>
          <w:p w14:paraId="1918F034" w14:textId="77777777" w:rsidR="004E7E27" w:rsidRPr="00B87B2D" w:rsidRDefault="004E7E27" w:rsidP="004E7E27">
            <w:pPr>
              <w:spacing w:after="0" w:line="240" w:lineRule="auto"/>
              <w:jc w:val="both"/>
              <w:rPr>
                <w:sz w:val="26"/>
                <w:szCs w:val="26"/>
              </w:rPr>
            </w:pPr>
            <w:r w:rsidRPr="00B87B2D">
              <w:rPr>
                <w:rFonts w:eastAsia="Calibri"/>
                <w:sz w:val="26"/>
                <w:szCs w:val="26"/>
              </w:rPr>
              <w:t>Cát sạch, không lẫn tạp chất</w:t>
            </w:r>
          </w:p>
        </w:tc>
      </w:tr>
      <w:tr w:rsidR="00B87B2D" w:rsidRPr="00B87B2D" w14:paraId="54B5FE08" w14:textId="77777777" w:rsidTr="00334E32">
        <w:trPr>
          <w:trHeight w:val="630"/>
        </w:trPr>
        <w:tc>
          <w:tcPr>
            <w:tcW w:w="687" w:type="pct"/>
            <w:tcBorders>
              <w:top w:val="nil"/>
              <w:left w:val="single" w:sz="4" w:space="0" w:color="auto"/>
              <w:bottom w:val="single" w:sz="4" w:space="0" w:color="auto"/>
              <w:right w:val="single" w:sz="4" w:space="0" w:color="auto"/>
            </w:tcBorders>
            <w:vAlign w:val="center"/>
            <w:hideMark/>
          </w:tcPr>
          <w:p w14:paraId="2A051DD2" w14:textId="77777777" w:rsidR="004E7E27" w:rsidRPr="00B87B2D" w:rsidRDefault="004E7E27" w:rsidP="004E7E27">
            <w:pPr>
              <w:spacing w:after="0" w:line="240" w:lineRule="auto"/>
              <w:jc w:val="center"/>
              <w:rPr>
                <w:sz w:val="26"/>
                <w:szCs w:val="26"/>
              </w:rPr>
            </w:pPr>
            <w:r w:rsidRPr="00B87B2D">
              <w:rPr>
                <w:sz w:val="26"/>
                <w:szCs w:val="26"/>
              </w:rPr>
              <w:t>VT.32</w:t>
            </w:r>
          </w:p>
        </w:tc>
        <w:tc>
          <w:tcPr>
            <w:tcW w:w="1292" w:type="pct"/>
            <w:tcBorders>
              <w:top w:val="nil"/>
              <w:left w:val="nil"/>
              <w:bottom w:val="single" w:sz="4" w:space="0" w:color="auto"/>
              <w:right w:val="single" w:sz="4" w:space="0" w:color="auto"/>
            </w:tcBorders>
            <w:vAlign w:val="center"/>
            <w:hideMark/>
          </w:tcPr>
          <w:p w14:paraId="2155DAD5" w14:textId="77777777" w:rsidR="004E7E27" w:rsidRPr="00B87B2D" w:rsidRDefault="004E7E27" w:rsidP="004E7E27">
            <w:pPr>
              <w:spacing w:after="0" w:line="240" w:lineRule="auto"/>
              <w:jc w:val="both"/>
              <w:rPr>
                <w:sz w:val="26"/>
                <w:szCs w:val="26"/>
              </w:rPr>
            </w:pPr>
            <w:r w:rsidRPr="00B87B2D">
              <w:rPr>
                <w:sz w:val="26"/>
                <w:szCs w:val="26"/>
              </w:rPr>
              <w:t>Gía thể khác (Sơ dừa, …)</w:t>
            </w:r>
          </w:p>
        </w:tc>
        <w:tc>
          <w:tcPr>
            <w:tcW w:w="468" w:type="pct"/>
            <w:tcBorders>
              <w:top w:val="nil"/>
              <w:left w:val="nil"/>
              <w:bottom w:val="single" w:sz="4" w:space="0" w:color="auto"/>
              <w:right w:val="single" w:sz="4" w:space="0" w:color="auto"/>
            </w:tcBorders>
            <w:vAlign w:val="center"/>
            <w:hideMark/>
          </w:tcPr>
          <w:p w14:paraId="75B8D32D" w14:textId="77777777" w:rsidR="004E7E27" w:rsidRPr="00B87B2D" w:rsidRDefault="004E7E27" w:rsidP="004E7E27">
            <w:pPr>
              <w:spacing w:after="0" w:line="240" w:lineRule="auto"/>
              <w:jc w:val="center"/>
              <w:rPr>
                <w:sz w:val="26"/>
                <w:szCs w:val="26"/>
              </w:rPr>
            </w:pPr>
            <w:r w:rsidRPr="00B87B2D">
              <w:rPr>
                <w:sz w:val="26"/>
                <w:szCs w:val="26"/>
              </w:rPr>
              <w:t>Kg</w:t>
            </w:r>
          </w:p>
        </w:tc>
        <w:tc>
          <w:tcPr>
            <w:tcW w:w="469" w:type="pct"/>
            <w:tcBorders>
              <w:top w:val="nil"/>
              <w:left w:val="nil"/>
              <w:bottom w:val="single" w:sz="4" w:space="0" w:color="auto"/>
              <w:right w:val="single" w:sz="4" w:space="0" w:color="auto"/>
            </w:tcBorders>
            <w:vAlign w:val="center"/>
            <w:hideMark/>
          </w:tcPr>
          <w:p w14:paraId="4E8A4F39" w14:textId="77777777" w:rsidR="004E7E27" w:rsidRPr="00B87B2D" w:rsidRDefault="004E7E27" w:rsidP="004E7E27">
            <w:pPr>
              <w:spacing w:after="0" w:line="240" w:lineRule="auto"/>
              <w:jc w:val="center"/>
              <w:rPr>
                <w:sz w:val="26"/>
                <w:szCs w:val="26"/>
              </w:rPr>
            </w:pPr>
            <w:r w:rsidRPr="00B87B2D">
              <w:rPr>
                <w:rFonts w:eastAsia="Calibri"/>
                <w:sz w:val="26"/>
                <w:szCs w:val="26"/>
              </w:rPr>
              <w:t>3.000</w:t>
            </w:r>
          </w:p>
        </w:tc>
        <w:tc>
          <w:tcPr>
            <w:tcW w:w="2084" w:type="pct"/>
            <w:tcBorders>
              <w:top w:val="nil"/>
              <w:left w:val="nil"/>
              <w:bottom w:val="single" w:sz="4" w:space="0" w:color="auto"/>
              <w:right w:val="single" w:sz="4" w:space="0" w:color="auto"/>
            </w:tcBorders>
            <w:vAlign w:val="center"/>
            <w:hideMark/>
          </w:tcPr>
          <w:p w14:paraId="2B0E0A83" w14:textId="77777777" w:rsidR="004E7E27" w:rsidRPr="00B87B2D" w:rsidRDefault="004E7E27" w:rsidP="004E7E27">
            <w:pPr>
              <w:spacing w:after="0" w:line="240" w:lineRule="auto"/>
              <w:jc w:val="both"/>
              <w:rPr>
                <w:sz w:val="26"/>
                <w:szCs w:val="26"/>
              </w:rPr>
            </w:pPr>
            <w:r w:rsidRPr="00B87B2D">
              <w:rPr>
                <w:rFonts w:eastAsia="Calibri"/>
                <w:sz w:val="26"/>
                <w:szCs w:val="26"/>
              </w:rPr>
              <w:t>Theo tiêu chuẩn kỹ thuật của nhà sản xuất</w:t>
            </w:r>
          </w:p>
        </w:tc>
      </w:tr>
      <w:tr w:rsidR="00B87B2D" w:rsidRPr="00B87B2D" w14:paraId="68B4C745" w14:textId="77777777" w:rsidTr="00334E32">
        <w:trPr>
          <w:trHeight w:val="1155"/>
        </w:trPr>
        <w:tc>
          <w:tcPr>
            <w:tcW w:w="687" w:type="pct"/>
            <w:tcBorders>
              <w:top w:val="nil"/>
              <w:left w:val="single" w:sz="4" w:space="0" w:color="auto"/>
              <w:bottom w:val="single" w:sz="4" w:space="0" w:color="auto"/>
              <w:right w:val="single" w:sz="4" w:space="0" w:color="auto"/>
            </w:tcBorders>
            <w:vAlign w:val="center"/>
            <w:hideMark/>
          </w:tcPr>
          <w:p w14:paraId="64DF6CD2" w14:textId="77777777" w:rsidR="004E7E27" w:rsidRPr="00B87B2D" w:rsidRDefault="004E7E27" w:rsidP="004E7E27">
            <w:pPr>
              <w:spacing w:after="0" w:line="240" w:lineRule="auto"/>
              <w:jc w:val="center"/>
              <w:rPr>
                <w:sz w:val="26"/>
                <w:szCs w:val="26"/>
              </w:rPr>
            </w:pPr>
            <w:r w:rsidRPr="00B87B2D">
              <w:rPr>
                <w:sz w:val="26"/>
                <w:szCs w:val="26"/>
              </w:rPr>
              <w:lastRenderedPageBreak/>
              <w:t>VT.33</w:t>
            </w:r>
          </w:p>
        </w:tc>
        <w:tc>
          <w:tcPr>
            <w:tcW w:w="1292" w:type="pct"/>
            <w:tcBorders>
              <w:top w:val="nil"/>
              <w:left w:val="nil"/>
              <w:bottom w:val="single" w:sz="4" w:space="0" w:color="auto"/>
              <w:right w:val="single" w:sz="4" w:space="0" w:color="auto"/>
            </w:tcBorders>
            <w:vAlign w:val="center"/>
            <w:hideMark/>
          </w:tcPr>
          <w:p w14:paraId="6A5E8E0D" w14:textId="77777777" w:rsidR="004E7E27" w:rsidRPr="00B87B2D" w:rsidRDefault="004E7E27" w:rsidP="004E7E27">
            <w:pPr>
              <w:spacing w:after="0" w:line="240" w:lineRule="auto"/>
              <w:jc w:val="both"/>
              <w:rPr>
                <w:sz w:val="26"/>
                <w:szCs w:val="26"/>
              </w:rPr>
            </w:pPr>
            <w:r w:rsidRPr="00B87B2D">
              <w:rPr>
                <w:sz w:val="26"/>
                <w:szCs w:val="26"/>
              </w:rPr>
              <w:t>Hóa chất nuôi cấy mô (Đa lượng, vi lượng, các chất hữu cơ, chất điều hòa sinh trưởng, các hóa chất khác)</w:t>
            </w:r>
          </w:p>
        </w:tc>
        <w:tc>
          <w:tcPr>
            <w:tcW w:w="468" w:type="pct"/>
            <w:tcBorders>
              <w:top w:val="nil"/>
              <w:left w:val="nil"/>
              <w:bottom w:val="single" w:sz="4" w:space="0" w:color="auto"/>
              <w:right w:val="single" w:sz="4" w:space="0" w:color="auto"/>
            </w:tcBorders>
            <w:vAlign w:val="center"/>
            <w:hideMark/>
          </w:tcPr>
          <w:p w14:paraId="487C79CA" w14:textId="77777777" w:rsidR="004E7E27" w:rsidRPr="00B87B2D" w:rsidRDefault="004E7E27" w:rsidP="004E7E27">
            <w:pPr>
              <w:spacing w:after="0" w:line="240" w:lineRule="auto"/>
              <w:jc w:val="center"/>
              <w:rPr>
                <w:sz w:val="26"/>
                <w:szCs w:val="26"/>
              </w:rPr>
            </w:pPr>
            <w:r w:rsidRPr="00B87B2D">
              <w:rPr>
                <w:sz w:val="26"/>
                <w:szCs w:val="26"/>
              </w:rPr>
              <w:t> </w:t>
            </w:r>
          </w:p>
        </w:tc>
        <w:tc>
          <w:tcPr>
            <w:tcW w:w="469" w:type="pct"/>
            <w:tcBorders>
              <w:top w:val="nil"/>
              <w:left w:val="nil"/>
              <w:bottom w:val="single" w:sz="4" w:space="0" w:color="auto"/>
              <w:right w:val="single" w:sz="4" w:space="0" w:color="auto"/>
            </w:tcBorders>
            <w:vAlign w:val="center"/>
            <w:hideMark/>
          </w:tcPr>
          <w:p w14:paraId="6A5917E4" w14:textId="77777777" w:rsidR="004E7E27" w:rsidRPr="00B87B2D" w:rsidRDefault="004E7E27" w:rsidP="004E7E27">
            <w:pPr>
              <w:spacing w:after="0" w:line="240" w:lineRule="auto"/>
              <w:jc w:val="center"/>
              <w:rPr>
                <w:sz w:val="26"/>
                <w:szCs w:val="26"/>
              </w:rPr>
            </w:pPr>
            <w:r w:rsidRPr="00B87B2D">
              <w:rPr>
                <w:sz w:val="26"/>
                <w:szCs w:val="26"/>
              </w:rPr>
              <w:t> </w:t>
            </w:r>
          </w:p>
        </w:tc>
        <w:tc>
          <w:tcPr>
            <w:tcW w:w="2084" w:type="pct"/>
            <w:vMerge w:val="restart"/>
            <w:tcBorders>
              <w:top w:val="nil"/>
              <w:left w:val="nil"/>
              <w:right w:val="single" w:sz="4" w:space="0" w:color="auto"/>
            </w:tcBorders>
            <w:vAlign w:val="center"/>
            <w:hideMark/>
          </w:tcPr>
          <w:p w14:paraId="76F67A0A" w14:textId="77777777" w:rsidR="004E7E27" w:rsidRPr="00B87B2D" w:rsidRDefault="004E7E27" w:rsidP="004E7E27">
            <w:pPr>
              <w:spacing w:after="0" w:line="240" w:lineRule="auto"/>
              <w:jc w:val="both"/>
              <w:rPr>
                <w:sz w:val="26"/>
                <w:szCs w:val="26"/>
              </w:rPr>
            </w:pPr>
            <w:r w:rsidRPr="00B87B2D">
              <w:rPr>
                <w:sz w:val="26"/>
                <w:szCs w:val="26"/>
              </w:rPr>
              <w:t>Theo tiêu chuẩn nhà sản xuất</w:t>
            </w:r>
          </w:p>
        </w:tc>
      </w:tr>
      <w:tr w:rsidR="00B87B2D" w:rsidRPr="00B87B2D" w14:paraId="291EB6A9" w14:textId="77777777" w:rsidTr="00334E32">
        <w:trPr>
          <w:trHeight w:val="1080"/>
        </w:trPr>
        <w:tc>
          <w:tcPr>
            <w:tcW w:w="687" w:type="pct"/>
            <w:tcBorders>
              <w:top w:val="nil"/>
              <w:left w:val="single" w:sz="4" w:space="0" w:color="auto"/>
              <w:bottom w:val="single" w:sz="4" w:space="0" w:color="auto"/>
              <w:right w:val="single" w:sz="4" w:space="0" w:color="auto"/>
            </w:tcBorders>
            <w:vAlign w:val="center"/>
            <w:hideMark/>
          </w:tcPr>
          <w:p w14:paraId="7A4D82CC" w14:textId="77777777" w:rsidR="004E7E27" w:rsidRPr="00B87B2D" w:rsidRDefault="004E7E27" w:rsidP="004E7E27">
            <w:pPr>
              <w:spacing w:after="0" w:line="240" w:lineRule="auto"/>
              <w:jc w:val="center"/>
              <w:rPr>
                <w:sz w:val="26"/>
                <w:szCs w:val="26"/>
              </w:rPr>
            </w:pPr>
            <w:r w:rsidRPr="00B87B2D">
              <w:rPr>
                <w:sz w:val="26"/>
                <w:szCs w:val="26"/>
              </w:rPr>
              <w:t>VT34</w:t>
            </w:r>
          </w:p>
        </w:tc>
        <w:tc>
          <w:tcPr>
            <w:tcW w:w="1292" w:type="pct"/>
            <w:tcBorders>
              <w:top w:val="nil"/>
              <w:left w:val="nil"/>
              <w:bottom w:val="single" w:sz="4" w:space="0" w:color="auto"/>
              <w:right w:val="single" w:sz="4" w:space="0" w:color="auto"/>
            </w:tcBorders>
            <w:vAlign w:val="center"/>
            <w:hideMark/>
          </w:tcPr>
          <w:p w14:paraId="0A9FB90F" w14:textId="77777777" w:rsidR="004E7E27" w:rsidRPr="00B87B2D" w:rsidRDefault="004E7E27" w:rsidP="004E7E27">
            <w:pPr>
              <w:spacing w:after="0" w:line="240" w:lineRule="auto"/>
              <w:jc w:val="both"/>
              <w:rPr>
                <w:sz w:val="26"/>
                <w:szCs w:val="26"/>
              </w:rPr>
            </w:pPr>
            <w:r w:rsidRPr="00B87B2D">
              <w:rPr>
                <w:sz w:val="26"/>
                <w:szCs w:val="26"/>
              </w:rPr>
              <w:t>Hóa chất khác (chất điều hòa sinh trưởng, ….)</w:t>
            </w:r>
          </w:p>
        </w:tc>
        <w:tc>
          <w:tcPr>
            <w:tcW w:w="468" w:type="pct"/>
            <w:tcBorders>
              <w:top w:val="nil"/>
              <w:left w:val="nil"/>
              <w:bottom w:val="single" w:sz="4" w:space="0" w:color="auto"/>
              <w:right w:val="single" w:sz="4" w:space="0" w:color="auto"/>
            </w:tcBorders>
            <w:vAlign w:val="center"/>
            <w:hideMark/>
          </w:tcPr>
          <w:p w14:paraId="2C8B2C1F" w14:textId="77777777" w:rsidR="004E7E27" w:rsidRPr="00B87B2D" w:rsidRDefault="004E7E27" w:rsidP="004E7E27">
            <w:pPr>
              <w:spacing w:after="0" w:line="240" w:lineRule="auto"/>
              <w:jc w:val="center"/>
              <w:rPr>
                <w:sz w:val="26"/>
                <w:szCs w:val="26"/>
              </w:rPr>
            </w:pPr>
            <w:r w:rsidRPr="00B87B2D">
              <w:rPr>
                <w:sz w:val="26"/>
                <w:szCs w:val="26"/>
              </w:rPr>
              <w:t> </w:t>
            </w:r>
          </w:p>
        </w:tc>
        <w:tc>
          <w:tcPr>
            <w:tcW w:w="469" w:type="pct"/>
            <w:tcBorders>
              <w:top w:val="nil"/>
              <w:left w:val="nil"/>
              <w:bottom w:val="single" w:sz="4" w:space="0" w:color="auto"/>
              <w:right w:val="single" w:sz="4" w:space="0" w:color="auto"/>
            </w:tcBorders>
            <w:vAlign w:val="center"/>
            <w:hideMark/>
          </w:tcPr>
          <w:p w14:paraId="72287986" w14:textId="77777777" w:rsidR="004E7E27" w:rsidRPr="00B87B2D" w:rsidRDefault="004E7E27" w:rsidP="004E7E27">
            <w:pPr>
              <w:spacing w:after="0" w:line="240" w:lineRule="auto"/>
              <w:jc w:val="center"/>
              <w:rPr>
                <w:sz w:val="26"/>
                <w:szCs w:val="26"/>
              </w:rPr>
            </w:pPr>
            <w:r w:rsidRPr="00B87B2D">
              <w:rPr>
                <w:sz w:val="26"/>
                <w:szCs w:val="26"/>
              </w:rPr>
              <w:t> </w:t>
            </w:r>
          </w:p>
        </w:tc>
        <w:tc>
          <w:tcPr>
            <w:tcW w:w="2084" w:type="pct"/>
            <w:vMerge/>
            <w:tcBorders>
              <w:left w:val="nil"/>
              <w:bottom w:val="single" w:sz="4" w:space="0" w:color="auto"/>
              <w:right w:val="single" w:sz="4" w:space="0" w:color="auto"/>
            </w:tcBorders>
            <w:vAlign w:val="center"/>
            <w:hideMark/>
          </w:tcPr>
          <w:p w14:paraId="15CB08D6" w14:textId="77777777" w:rsidR="004E7E27" w:rsidRPr="00B87B2D" w:rsidRDefault="004E7E27" w:rsidP="004E7E27">
            <w:pPr>
              <w:spacing w:after="0" w:line="240" w:lineRule="auto"/>
              <w:jc w:val="both"/>
              <w:rPr>
                <w:sz w:val="26"/>
                <w:szCs w:val="26"/>
              </w:rPr>
            </w:pPr>
          </w:p>
        </w:tc>
      </w:tr>
      <w:tr w:rsidR="00B87B2D" w:rsidRPr="00B87B2D" w14:paraId="4EDE062D" w14:textId="77777777" w:rsidTr="00334E32">
        <w:trPr>
          <w:trHeight w:val="660"/>
        </w:trPr>
        <w:tc>
          <w:tcPr>
            <w:tcW w:w="687" w:type="pct"/>
            <w:tcBorders>
              <w:top w:val="nil"/>
              <w:left w:val="single" w:sz="4" w:space="0" w:color="auto"/>
              <w:bottom w:val="single" w:sz="4" w:space="0" w:color="auto"/>
              <w:right w:val="single" w:sz="4" w:space="0" w:color="auto"/>
            </w:tcBorders>
            <w:vAlign w:val="center"/>
            <w:hideMark/>
          </w:tcPr>
          <w:p w14:paraId="1A523EB9" w14:textId="77777777" w:rsidR="004E7E27" w:rsidRPr="00B87B2D" w:rsidRDefault="004E7E27" w:rsidP="004E7E27">
            <w:pPr>
              <w:spacing w:after="0" w:line="240" w:lineRule="auto"/>
              <w:jc w:val="center"/>
              <w:rPr>
                <w:sz w:val="26"/>
                <w:szCs w:val="26"/>
              </w:rPr>
            </w:pPr>
            <w:r w:rsidRPr="00B87B2D">
              <w:rPr>
                <w:sz w:val="26"/>
                <w:szCs w:val="26"/>
              </w:rPr>
              <w:t>VT.35</w:t>
            </w:r>
          </w:p>
        </w:tc>
        <w:tc>
          <w:tcPr>
            <w:tcW w:w="1292" w:type="pct"/>
            <w:tcBorders>
              <w:top w:val="nil"/>
              <w:left w:val="nil"/>
              <w:bottom w:val="single" w:sz="4" w:space="0" w:color="auto"/>
              <w:right w:val="single" w:sz="4" w:space="0" w:color="auto"/>
            </w:tcBorders>
            <w:vAlign w:val="center"/>
            <w:hideMark/>
          </w:tcPr>
          <w:p w14:paraId="603D0411" w14:textId="77777777" w:rsidR="004E7E27" w:rsidRPr="00B87B2D" w:rsidRDefault="004E7E27" w:rsidP="004E7E27">
            <w:pPr>
              <w:spacing w:after="0" w:line="240" w:lineRule="auto"/>
              <w:jc w:val="both"/>
              <w:rPr>
                <w:sz w:val="26"/>
                <w:szCs w:val="26"/>
              </w:rPr>
            </w:pPr>
            <w:r w:rsidRPr="00B87B2D">
              <w:rPr>
                <w:sz w:val="26"/>
                <w:szCs w:val="26"/>
              </w:rPr>
              <w:t>Nước tưới</w:t>
            </w:r>
          </w:p>
        </w:tc>
        <w:tc>
          <w:tcPr>
            <w:tcW w:w="468" w:type="pct"/>
            <w:tcBorders>
              <w:top w:val="nil"/>
              <w:left w:val="nil"/>
              <w:bottom w:val="single" w:sz="4" w:space="0" w:color="auto"/>
              <w:right w:val="single" w:sz="4" w:space="0" w:color="auto"/>
            </w:tcBorders>
            <w:vAlign w:val="center"/>
            <w:hideMark/>
          </w:tcPr>
          <w:p w14:paraId="1FD1D73F" w14:textId="77777777" w:rsidR="004E7E27" w:rsidRPr="00B87B2D" w:rsidRDefault="004E7E27" w:rsidP="004E7E27">
            <w:pPr>
              <w:spacing w:after="0" w:line="240" w:lineRule="auto"/>
              <w:jc w:val="center"/>
              <w:rPr>
                <w:sz w:val="26"/>
                <w:szCs w:val="26"/>
              </w:rPr>
            </w:pPr>
            <w:r w:rsidRPr="00B87B2D">
              <w:rPr>
                <w:sz w:val="26"/>
                <w:szCs w:val="26"/>
              </w:rPr>
              <w:t xml:space="preserve">m </w:t>
            </w:r>
            <w:r w:rsidRPr="00B87B2D">
              <w:rPr>
                <w:sz w:val="26"/>
                <w:szCs w:val="26"/>
                <w:vertAlign w:val="superscript"/>
              </w:rPr>
              <w:t>3</w:t>
            </w:r>
          </w:p>
        </w:tc>
        <w:tc>
          <w:tcPr>
            <w:tcW w:w="469" w:type="pct"/>
            <w:tcBorders>
              <w:top w:val="nil"/>
              <w:left w:val="nil"/>
              <w:bottom w:val="single" w:sz="4" w:space="0" w:color="auto"/>
              <w:right w:val="single" w:sz="4" w:space="0" w:color="auto"/>
            </w:tcBorders>
            <w:vAlign w:val="center"/>
            <w:hideMark/>
          </w:tcPr>
          <w:p w14:paraId="503B41E9" w14:textId="77777777" w:rsidR="004E7E27" w:rsidRPr="00B87B2D" w:rsidRDefault="004E7E27" w:rsidP="004E7E27">
            <w:pPr>
              <w:spacing w:after="0" w:line="240" w:lineRule="auto"/>
              <w:jc w:val="center"/>
              <w:rPr>
                <w:sz w:val="26"/>
                <w:szCs w:val="26"/>
              </w:rPr>
            </w:pPr>
            <w:r w:rsidRPr="00B87B2D">
              <w:rPr>
                <w:rFonts w:eastAsia="Calibri"/>
                <w:sz w:val="26"/>
                <w:szCs w:val="26"/>
              </w:rPr>
              <w:t>15-45</w:t>
            </w:r>
          </w:p>
        </w:tc>
        <w:tc>
          <w:tcPr>
            <w:tcW w:w="2084" w:type="pct"/>
            <w:tcBorders>
              <w:top w:val="nil"/>
              <w:left w:val="nil"/>
              <w:bottom w:val="single" w:sz="4" w:space="0" w:color="auto"/>
              <w:right w:val="single" w:sz="4" w:space="0" w:color="auto"/>
            </w:tcBorders>
            <w:vAlign w:val="center"/>
            <w:hideMark/>
          </w:tcPr>
          <w:p w14:paraId="0C5C6010" w14:textId="77777777" w:rsidR="004E7E27" w:rsidRPr="00B87B2D" w:rsidRDefault="004E7E27" w:rsidP="004E7E27">
            <w:pPr>
              <w:spacing w:after="0" w:line="240" w:lineRule="auto"/>
              <w:jc w:val="both"/>
              <w:rPr>
                <w:sz w:val="26"/>
                <w:szCs w:val="26"/>
              </w:rPr>
            </w:pPr>
            <w:r w:rsidRPr="00B87B2D">
              <w:rPr>
                <w:rFonts w:eastAsia="Calibri"/>
                <w:sz w:val="26"/>
                <w:szCs w:val="26"/>
              </w:rPr>
              <w:t>Nước ngọt, độ pH từ 5,0 đến 7,5 và hàm lượng muối NaCl dưới 0,05 %. Nước không bị ô nhiễm,  chứa vi sinh vật có hại</w:t>
            </w:r>
          </w:p>
        </w:tc>
      </w:tr>
      <w:tr w:rsidR="00B87B2D" w:rsidRPr="00B87B2D" w14:paraId="67727AE8"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369FC750" w14:textId="77777777" w:rsidR="004E7E27" w:rsidRPr="00B87B2D" w:rsidRDefault="004E7E27" w:rsidP="004E7E27">
            <w:pPr>
              <w:spacing w:after="0" w:line="240" w:lineRule="auto"/>
              <w:jc w:val="center"/>
              <w:rPr>
                <w:sz w:val="26"/>
                <w:szCs w:val="26"/>
              </w:rPr>
            </w:pPr>
            <w:r w:rsidRPr="00B87B2D">
              <w:rPr>
                <w:sz w:val="26"/>
                <w:szCs w:val="26"/>
              </w:rPr>
              <w:t>VT.36</w:t>
            </w:r>
          </w:p>
        </w:tc>
        <w:tc>
          <w:tcPr>
            <w:tcW w:w="1292" w:type="pct"/>
            <w:tcBorders>
              <w:top w:val="nil"/>
              <w:left w:val="nil"/>
              <w:bottom w:val="single" w:sz="4" w:space="0" w:color="auto"/>
              <w:right w:val="single" w:sz="4" w:space="0" w:color="auto"/>
            </w:tcBorders>
            <w:vAlign w:val="center"/>
            <w:hideMark/>
          </w:tcPr>
          <w:p w14:paraId="2AAE0F2C" w14:textId="77777777" w:rsidR="004E7E27" w:rsidRPr="00B87B2D" w:rsidRDefault="004E7E27" w:rsidP="004E7E27">
            <w:pPr>
              <w:spacing w:after="0" w:line="240" w:lineRule="auto"/>
              <w:jc w:val="both"/>
              <w:rPr>
                <w:sz w:val="26"/>
                <w:szCs w:val="26"/>
              </w:rPr>
            </w:pPr>
            <w:r w:rsidRPr="00B87B2D">
              <w:rPr>
                <w:sz w:val="26"/>
                <w:szCs w:val="26"/>
              </w:rPr>
              <w:t>Điện (nếu dùng máy bơm đ/c điện)</w:t>
            </w:r>
          </w:p>
        </w:tc>
        <w:tc>
          <w:tcPr>
            <w:tcW w:w="468" w:type="pct"/>
            <w:tcBorders>
              <w:top w:val="nil"/>
              <w:left w:val="nil"/>
              <w:bottom w:val="single" w:sz="4" w:space="0" w:color="auto"/>
              <w:right w:val="single" w:sz="4" w:space="0" w:color="auto"/>
            </w:tcBorders>
            <w:vAlign w:val="center"/>
            <w:hideMark/>
          </w:tcPr>
          <w:p w14:paraId="7288CCEB" w14:textId="20D7DF88" w:rsidR="004E7E27" w:rsidRPr="00B87B2D" w:rsidRDefault="004E7E27" w:rsidP="004E7E27">
            <w:pPr>
              <w:spacing w:after="0" w:line="240" w:lineRule="auto"/>
              <w:jc w:val="center"/>
              <w:rPr>
                <w:sz w:val="26"/>
                <w:szCs w:val="26"/>
              </w:rPr>
            </w:pPr>
            <w:r w:rsidRPr="00B87B2D">
              <w:rPr>
                <w:sz w:val="26"/>
                <w:szCs w:val="26"/>
              </w:rPr>
              <w:t>Kw</w:t>
            </w:r>
            <w:r w:rsidR="00C20C0B">
              <w:rPr>
                <w:sz w:val="26"/>
                <w:szCs w:val="26"/>
              </w:rPr>
              <w:t>h</w:t>
            </w:r>
          </w:p>
        </w:tc>
        <w:tc>
          <w:tcPr>
            <w:tcW w:w="469" w:type="pct"/>
            <w:tcBorders>
              <w:top w:val="nil"/>
              <w:left w:val="nil"/>
              <w:bottom w:val="single" w:sz="4" w:space="0" w:color="auto"/>
              <w:right w:val="single" w:sz="4" w:space="0" w:color="auto"/>
            </w:tcBorders>
            <w:vAlign w:val="center"/>
            <w:hideMark/>
          </w:tcPr>
          <w:p w14:paraId="052A4D95" w14:textId="77777777" w:rsidR="004E7E27" w:rsidRPr="00B87B2D" w:rsidRDefault="004E7E27" w:rsidP="004E7E27">
            <w:pPr>
              <w:spacing w:after="0" w:line="240" w:lineRule="auto"/>
              <w:jc w:val="center"/>
              <w:rPr>
                <w:sz w:val="26"/>
                <w:szCs w:val="26"/>
              </w:rPr>
            </w:pPr>
            <w:r w:rsidRPr="00B87B2D">
              <w:rPr>
                <w:rFonts w:eastAsia="Calibri"/>
                <w:sz w:val="26"/>
                <w:szCs w:val="26"/>
              </w:rPr>
              <w:t>50-150</w:t>
            </w:r>
          </w:p>
        </w:tc>
        <w:tc>
          <w:tcPr>
            <w:tcW w:w="2084" w:type="pct"/>
            <w:tcBorders>
              <w:top w:val="nil"/>
              <w:left w:val="nil"/>
              <w:bottom w:val="single" w:sz="4" w:space="0" w:color="auto"/>
              <w:right w:val="single" w:sz="4" w:space="0" w:color="auto"/>
            </w:tcBorders>
            <w:vAlign w:val="center"/>
            <w:hideMark/>
          </w:tcPr>
          <w:p w14:paraId="42EF0A7F" w14:textId="77777777" w:rsidR="004E7E27" w:rsidRPr="00334E32" w:rsidRDefault="004E7E27" w:rsidP="004E7E27">
            <w:pPr>
              <w:spacing w:after="0" w:line="240" w:lineRule="auto"/>
              <w:jc w:val="both"/>
              <w:rPr>
                <w:sz w:val="26"/>
                <w:szCs w:val="26"/>
              </w:rPr>
            </w:pPr>
            <w:r w:rsidRPr="00334E32">
              <w:rPr>
                <w:rFonts w:eastAsia="Calibri"/>
                <w:sz w:val="26"/>
                <w:szCs w:val="26"/>
              </w:rPr>
              <w:t> Theo tiêu chuẩn quốc gia</w:t>
            </w:r>
          </w:p>
        </w:tc>
      </w:tr>
      <w:tr w:rsidR="00B87B2D" w:rsidRPr="00B87B2D" w14:paraId="6D50390B" w14:textId="77777777" w:rsidTr="00334E32">
        <w:trPr>
          <w:trHeight w:val="330"/>
        </w:trPr>
        <w:tc>
          <w:tcPr>
            <w:tcW w:w="687" w:type="pct"/>
            <w:tcBorders>
              <w:top w:val="nil"/>
              <w:left w:val="single" w:sz="4" w:space="0" w:color="auto"/>
              <w:bottom w:val="single" w:sz="4" w:space="0" w:color="auto"/>
              <w:right w:val="single" w:sz="4" w:space="0" w:color="auto"/>
            </w:tcBorders>
            <w:vAlign w:val="center"/>
            <w:hideMark/>
          </w:tcPr>
          <w:p w14:paraId="2DE20F24" w14:textId="77777777" w:rsidR="004E7E27" w:rsidRPr="00B87B2D" w:rsidRDefault="004E7E27" w:rsidP="004E7E27">
            <w:pPr>
              <w:spacing w:after="0" w:line="240" w:lineRule="auto"/>
              <w:jc w:val="center"/>
              <w:rPr>
                <w:sz w:val="26"/>
                <w:szCs w:val="26"/>
              </w:rPr>
            </w:pPr>
            <w:r w:rsidRPr="00B87B2D">
              <w:rPr>
                <w:sz w:val="26"/>
                <w:szCs w:val="26"/>
              </w:rPr>
              <w:t>VT.37</w:t>
            </w:r>
          </w:p>
        </w:tc>
        <w:tc>
          <w:tcPr>
            <w:tcW w:w="1292" w:type="pct"/>
            <w:tcBorders>
              <w:top w:val="nil"/>
              <w:left w:val="nil"/>
              <w:bottom w:val="single" w:sz="4" w:space="0" w:color="auto"/>
              <w:right w:val="single" w:sz="4" w:space="0" w:color="auto"/>
            </w:tcBorders>
            <w:vAlign w:val="center"/>
            <w:hideMark/>
          </w:tcPr>
          <w:p w14:paraId="546BB164" w14:textId="77777777" w:rsidR="004E7E27" w:rsidRPr="00B87B2D" w:rsidRDefault="004E7E27" w:rsidP="004E7E27">
            <w:pPr>
              <w:spacing w:after="0" w:line="240" w:lineRule="auto"/>
              <w:jc w:val="both"/>
              <w:rPr>
                <w:sz w:val="26"/>
                <w:szCs w:val="26"/>
              </w:rPr>
            </w:pPr>
            <w:r w:rsidRPr="00B87B2D">
              <w:rPr>
                <w:sz w:val="26"/>
                <w:szCs w:val="26"/>
              </w:rPr>
              <w:t>Xăng dầu (nếu dùng máy bơm đ/c) xăng)</w:t>
            </w:r>
          </w:p>
        </w:tc>
        <w:tc>
          <w:tcPr>
            <w:tcW w:w="468" w:type="pct"/>
            <w:tcBorders>
              <w:top w:val="nil"/>
              <w:left w:val="nil"/>
              <w:bottom w:val="single" w:sz="4" w:space="0" w:color="auto"/>
              <w:right w:val="single" w:sz="4" w:space="0" w:color="auto"/>
            </w:tcBorders>
            <w:vAlign w:val="center"/>
            <w:hideMark/>
          </w:tcPr>
          <w:p w14:paraId="428136F3" w14:textId="77777777" w:rsidR="004E7E27" w:rsidRPr="00B87B2D" w:rsidRDefault="004E7E27" w:rsidP="004E7E27">
            <w:pPr>
              <w:spacing w:after="0" w:line="240" w:lineRule="auto"/>
              <w:jc w:val="center"/>
              <w:rPr>
                <w:sz w:val="26"/>
                <w:szCs w:val="26"/>
              </w:rPr>
            </w:pPr>
            <w:r w:rsidRPr="00B87B2D">
              <w:rPr>
                <w:sz w:val="26"/>
                <w:szCs w:val="26"/>
              </w:rPr>
              <w:t>Lít</w:t>
            </w:r>
          </w:p>
        </w:tc>
        <w:tc>
          <w:tcPr>
            <w:tcW w:w="469" w:type="pct"/>
            <w:tcBorders>
              <w:top w:val="nil"/>
              <w:left w:val="nil"/>
              <w:bottom w:val="single" w:sz="4" w:space="0" w:color="auto"/>
              <w:right w:val="single" w:sz="4" w:space="0" w:color="auto"/>
            </w:tcBorders>
            <w:vAlign w:val="center"/>
            <w:hideMark/>
          </w:tcPr>
          <w:p w14:paraId="7225D826" w14:textId="77777777" w:rsidR="004E7E27" w:rsidRPr="00B87B2D" w:rsidRDefault="004E7E27" w:rsidP="004E7E27">
            <w:pPr>
              <w:spacing w:after="0" w:line="240" w:lineRule="auto"/>
              <w:jc w:val="center"/>
              <w:rPr>
                <w:sz w:val="26"/>
                <w:szCs w:val="26"/>
              </w:rPr>
            </w:pPr>
            <w:r w:rsidRPr="00B87B2D">
              <w:rPr>
                <w:sz w:val="26"/>
                <w:szCs w:val="26"/>
              </w:rPr>
              <w:t> </w:t>
            </w:r>
          </w:p>
        </w:tc>
        <w:tc>
          <w:tcPr>
            <w:tcW w:w="2084" w:type="pct"/>
            <w:tcBorders>
              <w:top w:val="nil"/>
              <w:left w:val="nil"/>
              <w:bottom w:val="single" w:sz="4" w:space="0" w:color="auto"/>
              <w:right w:val="single" w:sz="4" w:space="0" w:color="auto"/>
            </w:tcBorders>
            <w:vAlign w:val="center"/>
            <w:hideMark/>
          </w:tcPr>
          <w:p w14:paraId="30E21BC6" w14:textId="77777777" w:rsidR="004E7E27" w:rsidRPr="00334E32" w:rsidRDefault="004E7E27" w:rsidP="004E7E27">
            <w:pPr>
              <w:spacing w:after="0" w:line="240" w:lineRule="auto"/>
              <w:jc w:val="both"/>
              <w:rPr>
                <w:sz w:val="26"/>
                <w:szCs w:val="26"/>
              </w:rPr>
            </w:pPr>
            <w:r w:rsidRPr="00334E32">
              <w:rPr>
                <w:rFonts w:eastAsia="Calibri"/>
                <w:sz w:val="26"/>
                <w:szCs w:val="26"/>
              </w:rPr>
              <w:t> Theo tiêu chuẩn quốc gia</w:t>
            </w:r>
          </w:p>
        </w:tc>
      </w:tr>
      <w:tr w:rsidR="00B87B2D" w:rsidRPr="00B87B2D" w14:paraId="3FE6A656"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39A94B17" w14:textId="77777777" w:rsidR="004E7E27" w:rsidRPr="00B87B2D" w:rsidRDefault="004E7E27" w:rsidP="004E7E27">
            <w:pPr>
              <w:spacing w:after="0" w:line="240" w:lineRule="auto"/>
              <w:jc w:val="center"/>
              <w:rPr>
                <w:b/>
                <w:bCs/>
                <w:sz w:val="26"/>
                <w:szCs w:val="26"/>
              </w:rPr>
            </w:pPr>
            <w:r w:rsidRPr="00B87B2D">
              <w:rPr>
                <w:b/>
                <w:bCs/>
                <w:sz w:val="26"/>
                <w:szCs w:val="26"/>
              </w:rPr>
              <w:t>II</w:t>
            </w:r>
          </w:p>
        </w:tc>
        <w:tc>
          <w:tcPr>
            <w:tcW w:w="1292" w:type="pct"/>
            <w:tcBorders>
              <w:top w:val="nil"/>
              <w:left w:val="nil"/>
              <w:bottom w:val="single" w:sz="4" w:space="0" w:color="auto"/>
              <w:right w:val="single" w:sz="4" w:space="0" w:color="auto"/>
            </w:tcBorders>
            <w:vAlign w:val="center"/>
            <w:hideMark/>
          </w:tcPr>
          <w:p w14:paraId="2EB28101" w14:textId="02C91430" w:rsidR="004E7E27" w:rsidRPr="00B87B2D" w:rsidRDefault="00B41978" w:rsidP="004E7E27">
            <w:pPr>
              <w:spacing w:after="0" w:line="240" w:lineRule="auto"/>
              <w:jc w:val="both"/>
              <w:rPr>
                <w:b/>
                <w:bCs/>
                <w:sz w:val="26"/>
                <w:szCs w:val="26"/>
              </w:rPr>
            </w:pPr>
            <w:r w:rsidRPr="00B87B2D">
              <w:rPr>
                <w:rFonts w:eastAsia="Calibri"/>
                <w:b/>
                <w:bCs/>
                <w:sz w:val="26"/>
                <w:szCs w:val="26"/>
              </w:rPr>
              <w:t>M</w:t>
            </w:r>
            <w:r w:rsidRPr="00B87B2D">
              <w:rPr>
                <w:rFonts w:eastAsia="Calibri"/>
                <w:b/>
                <w:bCs/>
                <w:sz w:val="26"/>
                <w:szCs w:val="26"/>
                <w:lang w:val="vi-VN"/>
              </w:rPr>
              <w:t>áy móc thiết bị</w:t>
            </w:r>
          </w:p>
        </w:tc>
        <w:tc>
          <w:tcPr>
            <w:tcW w:w="468" w:type="pct"/>
            <w:tcBorders>
              <w:top w:val="nil"/>
              <w:left w:val="nil"/>
              <w:bottom w:val="single" w:sz="4" w:space="0" w:color="auto"/>
              <w:right w:val="single" w:sz="4" w:space="0" w:color="auto"/>
            </w:tcBorders>
            <w:vAlign w:val="center"/>
            <w:hideMark/>
          </w:tcPr>
          <w:p w14:paraId="110BE06D" w14:textId="77777777" w:rsidR="004E7E27" w:rsidRPr="00B87B2D" w:rsidRDefault="004E7E27" w:rsidP="004E7E27">
            <w:pPr>
              <w:spacing w:after="0" w:line="240" w:lineRule="auto"/>
              <w:jc w:val="center"/>
              <w:rPr>
                <w:sz w:val="26"/>
                <w:szCs w:val="26"/>
              </w:rPr>
            </w:pPr>
            <w:r w:rsidRPr="00B87B2D">
              <w:rPr>
                <w:sz w:val="26"/>
                <w:szCs w:val="26"/>
              </w:rPr>
              <w:t> </w:t>
            </w:r>
          </w:p>
        </w:tc>
        <w:tc>
          <w:tcPr>
            <w:tcW w:w="469" w:type="pct"/>
            <w:tcBorders>
              <w:top w:val="nil"/>
              <w:left w:val="nil"/>
              <w:bottom w:val="single" w:sz="4" w:space="0" w:color="auto"/>
              <w:right w:val="single" w:sz="4" w:space="0" w:color="auto"/>
            </w:tcBorders>
            <w:vAlign w:val="center"/>
            <w:hideMark/>
          </w:tcPr>
          <w:p w14:paraId="0FAD8001" w14:textId="77777777" w:rsidR="004E7E27" w:rsidRPr="00B87B2D" w:rsidRDefault="004E7E27" w:rsidP="004E7E27">
            <w:pPr>
              <w:spacing w:after="0" w:line="240" w:lineRule="auto"/>
              <w:jc w:val="center"/>
              <w:rPr>
                <w:sz w:val="26"/>
                <w:szCs w:val="26"/>
              </w:rPr>
            </w:pPr>
            <w:r w:rsidRPr="00B87B2D">
              <w:rPr>
                <w:sz w:val="26"/>
                <w:szCs w:val="26"/>
              </w:rPr>
              <w:t> </w:t>
            </w:r>
          </w:p>
        </w:tc>
        <w:tc>
          <w:tcPr>
            <w:tcW w:w="2084" w:type="pct"/>
            <w:tcBorders>
              <w:top w:val="nil"/>
              <w:left w:val="nil"/>
              <w:bottom w:val="single" w:sz="4" w:space="0" w:color="auto"/>
              <w:right w:val="single" w:sz="4" w:space="0" w:color="auto"/>
            </w:tcBorders>
            <w:vAlign w:val="center"/>
            <w:hideMark/>
          </w:tcPr>
          <w:p w14:paraId="0E146801" w14:textId="77777777" w:rsidR="004E7E27" w:rsidRPr="00B87B2D" w:rsidRDefault="004E7E27" w:rsidP="004E7E27">
            <w:pPr>
              <w:spacing w:after="0" w:line="240" w:lineRule="auto"/>
              <w:jc w:val="both"/>
              <w:rPr>
                <w:sz w:val="26"/>
                <w:szCs w:val="26"/>
              </w:rPr>
            </w:pPr>
            <w:r w:rsidRPr="00B87B2D">
              <w:rPr>
                <w:sz w:val="26"/>
                <w:szCs w:val="26"/>
              </w:rPr>
              <w:t> </w:t>
            </w:r>
          </w:p>
        </w:tc>
      </w:tr>
      <w:tr w:rsidR="00B87B2D" w:rsidRPr="00B87B2D" w14:paraId="0E67A697"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0E87FF05" w14:textId="77777777" w:rsidR="004E7E27" w:rsidRPr="00B87B2D" w:rsidRDefault="004E7E27" w:rsidP="004E7E27">
            <w:pPr>
              <w:spacing w:after="0" w:line="240" w:lineRule="auto"/>
              <w:jc w:val="center"/>
              <w:rPr>
                <w:sz w:val="26"/>
                <w:szCs w:val="26"/>
              </w:rPr>
            </w:pPr>
            <w:r w:rsidRPr="00B87B2D">
              <w:rPr>
                <w:sz w:val="26"/>
                <w:szCs w:val="26"/>
              </w:rPr>
              <w:t>VT.38</w:t>
            </w:r>
          </w:p>
        </w:tc>
        <w:tc>
          <w:tcPr>
            <w:tcW w:w="1292" w:type="pct"/>
            <w:tcBorders>
              <w:top w:val="nil"/>
              <w:left w:val="nil"/>
              <w:bottom w:val="single" w:sz="4" w:space="0" w:color="auto"/>
              <w:right w:val="single" w:sz="4" w:space="0" w:color="auto"/>
            </w:tcBorders>
            <w:vAlign w:val="center"/>
            <w:hideMark/>
          </w:tcPr>
          <w:p w14:paraId="124F2B20" w14:textId="77777777" w:rsidR="004E7E27" w:rsidRPr="00B87B2D" w:rsidRDefault="004E7E27" w:rsidP="004E7E27">
            <w:pPr>
              <w:spacing w:after="0" w:line="240" w:lineRule="auto"/>
              <w:jc w:val="both"/>
              <w:rPr>
                <w:sz w:val="26"/>
                <w:szCs w:val="26"/>
              </w:rPr>
            </w:pPr>
            <w:r w:rsidRPr="00B87B2D">
              <w:rPr>
                <w:sz w:val="26"/>
                <w:szCs w:val="26"/>
              </w:rPr>
              <w:t>Cuốc bàn</w:t>
            </w:r>
          </w:p>
        </w:tc>
        <w:tc>
          <w:tcPr>
            <w:tcW w:w="468" w:type="pct"/>
            <w:tcBorders>
              <w:top w:val="nil"/>
              <w:left w:val="nil"/>
              <w:bottom w:val="single" w:sz="4" w:space="0" w:color="auto"/>
              <w:right w:val="single" w:sz="4" w:space="0" w:color="auto"/>
            </w:tcBorders>
            <w:vAlign w:val="center"/>
            <w:hideMark/>
          </w:tcPr>
          <w:p w14:paraId="023628F8" w14:textId="77777777" w:rsidR="004E7E27" w:rsidRPr="00B87B2D" w:rsidRDefault="004E7E27" w:rsidP="004E7E27">
            <w:pPr>
              <w:spacing w:after="0" w:line="240" w:lineRule="auto"/>
              <w:jc w:val="center"/>
              <w:rPr>
                <w:sz w:val="26"/>
                <w:szCs w:val="26"/>
              </w:rPr>
            </w:pPr>
            <w:r w:rsidRPr="00B87B2D">
              <w:rPr>
                <w:sz w:val="26"/>
                <w:szCs w:val="26"/>
              </w:rPr>
              <w:t>Cái</w:t>
            </w:r>
          </w:p>
        </w:tc>
        <w:tc>
          <w:tcPr>
            <w:tcW w:w="469" w:type="pct"/>
            <w:tcBorders>
              <w:top w:val="nil"/>
              <w:left w:val="nil"/>
              <w:bottom w:val="single" w:sz="4" w:space="0" w:color="auto"/>
              <w:right w:val="single" w:sz="4" w:space="0" w:color="auto"/>
            </w:tcBorders>
            <w:vAlign w:val="center"/>
            <w:hideMark/>
          </w:tcPr>
          <w:p w14:paraId="72CE6A5D" w14:textId="77777777" w:rsidR="004E7E27" w:rsidRPr="00B87B2D" w:rsidRDefault="004E7E27" w:rsidP="004E7E27">
            <w:pPr>
              <w:spacing w:after="0" w:line="240" w:lineRule="auto"/>
              <w:jc w:val="center"/>
              <w:rPr>
                <w:sz w:val="26"/>
                <w:szCs w:val="26"/>
              </w:rPr>
            </w:pPr>
            <w:r w:rsidRPr="00B87B2D">
              <w:rPr>
                <w:sz w:val="26"/>
                <w:szCs w:val="26"/>
              </w:rPr>
              <w:t>0,1</w:t>
            </w:r>
          </w:p>
        </w:tc>
        <w:tc>
          <w:tcPr>
            <w:tcW w:w="2084" w:type="pct"/>
            <w:vMerge w:val="restart"/>
            <w:tcBorders>
              <w:top w:val="nil"/>
              <w:left w:val="single" w:sz="4" w:space="0" w:color="auto"/>
              <w:bottom w:val="single" w:sz="4" w:space="0" w:color="auto"/>
              <w:right w:val="single" w:sz="4" w:space="0" w:color="auto"/>
            </w:tcBorders>
            <w:vAlign w:val="center"/>
            <w:hideMark/>
          </w:tcPr>
          <w:p w14:paraId="73D35B6F" w14:textId="77777777" w:rsidR="004E7E27" w:rsidRPr="00B87B2D" w:rsidRDefault="004E7E27" w:rsidP="004E7E27">
            <w:pPr>
              <w:spacing w:after="0" w:line="240" w:lineRule="auto"/>
              <w:jc w:val="both"/>
              <w:rPr>
                <w:sz w:val="26"/>
                <w:szCs w:val="26"/>
              </w:rPr>
            </w:pPr>
            <w:r w:rsidRPr="00B87B2D">
              <w:rPr>
                <w:sz w:val="26"/>
                <w:szCs w:val="26"/>
              </w:rPr>
              <w:t>Theo Tiêu chuẩn kỹ thuật của nhà sản xuất</w:t>
            </w:r>
          </w:p>
        </w:tc>
      </w:tr>
      <w:tr w:rsidR="00B87B2D" w:rsidRPr="00B87B2D" w14:paraId="39E4BADC"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396EACAC" w14:textId="77777777" w:rsidR="004E7E27" w:rsidRPr="00B87B2D" w:rsidRDefault="004E7E27" w:rsidP="004E7E27">
            <w:pPr>
              <w:spacing w:after="0" w:line="240" w:lineRule="auto"/>
              <w:jc w:val="center"/>
              <w:rPr>
                <w:sz w:val="26"/>
                <w:szCs w:val="26"/>
              </w:rPr>
            </w:pPr>
            <w:r w:rsidRPr="00B87B2D">
              <w:rPr>
                <w:sz w:val="26"/>
                <w:szCs w:val="26"/>
              </w:rPr>
              <w:t>VT.39</w:t>
            </w:r>
          </w:p>
        </w:tc>
        <w:tc>
          <w:tcPr>
            <w:tcW w:w="1292" w:type="pct"/>
            <w:tcBorders>
              <w:top w:val="nil"/>
              <w:left w:val="nil"/>
              <w:bottom w:val="single" w:sz="4" w:space="0" w:color="auto"/>
              <w:right w:val="single" w:sz="4" w:space="0" w:color="auto"/>
            </w:tcBorders>
            <w:vAlign w:val="center"/>
            <w:hideMark/>
          </w:tcPr>
          <w:p w14:paraId="65E316B4" w14:textId="77777777" w:rsidR="004E7E27" w:rsidRPr="00B87B2D" w:rsidRDefault="004E7E27" w:rsidP="004E7E27">
            <w:pPr>
              <w:spacing w:after="0" w:line="240" w:lineRule="auto"/>
              <w:jc w:val="both"/>
              <w:rPr>
                <w:sz w:val="26"/>
                <w:szCs w:val="26"/>
              </w:rPr>
            </w:pPr>
            <w:r w:rsidRPr="00B87B2D">
              <w:rPr>
                <w:sz w:val="26"/>
                <w:szCs w:val="26"/>
              </w:rPr>
              <w:t>Vồ đập đất</w:t>
            </w:r>
          </w:p>
        </w:tc>
        <w:tc>
          <w:tcPr>
            <w:tcW w:w="468" w:type="pct"/>
            <w:tcBorders>
              <w:top w:val="nil"/>
              <w:left w:val="nil"/>
              <w:bottom w:val="single" w:sz="4" w:space="0" w:color="auto"/>
              <w:right w:val="single" w:sz="4" w:space="0" w:color="auto"/>
            </w:tcBorders>
            <w:vAlign w:val="center"/>
            <w:hideMark/>
          </w:tcPr>
          <w:p w14:paraId="53EAD786" w14:textId="77777777" w:rsidR="004E7E27" w:rsidRPr="00B87B2D" w:rsidRDefault="004E7E27" w:rsidP="004E7E27">
            <w:pPr>
              <w:spacing w:after="0" w:line="240" w:lineRule="auto"/>
              <w:jc w:val="center"/>
              <w:rPr>
                <w:sz w:val="26"/>
                <w:szCs w:val="26"/>
              </w:rPr>
            </w:pPr>
            <w:r w:rsidRPr="00B87B2D">
              <w:rPr>
                <w:sz w:val="26"/>
                <w:szCs w:val="26"/>
              </w:rPr>
              <w:t>Cái</w:t>
            </w:r>
          </w:p>
        </w:tc>
        <w:tc>
          <w:tcPr>
            <w:tcW w:w="469" w:type="pct"/>
            <w:tcBorders>
              <w:top w:val="nil"/>
              <w:left w:val="nil"/>
              <w:bottom w:val="single" w:sz="4" w:space="0" w:color="auto"/>
              <w:right w:val="single" w:sz="4" w:space="0" w:color="auto"/>
            </w:tcBorders>
            <w:vAlign w:val="center"/>
            <w:hideMark/>
          </w:tcPr>
          <w:p w14:paraId="735B0B3D" w14:textId="77777777" w:rsidR="004E7E27" w:rsidRPr="00B87B2D" w:rsidRDefault="004E7E27" w:rsidP="004E7E27">
            <w:pPr>
              <w:spacing w:after="0" w:line="240" w:lineRule="auto"/>
              <w:jc w:val="center"/>
              <w:rPr>
                <w:sz w:val="26"/>
                <w:szCs w:val="26"/>
              </w:rPr>
            </w:pPr>
            <w:r w:rsidRPr="00B87B2D">
              <w:rPr>
                <w:sz w:val="26"/>
                <w:szCs w:val="26"/>
              </w:rPr>
              <w:t>0,1</w:t>
            </w:r>
          </w:p>
        </w:tc>
        <w:tc>
          <w:tcPr>
            <w:tcW w:w="2084" w:type="pct"/>
            <w:vMerge/>
            <w:tcBorders>
              <w:top w:val="nil"/>
              <w:left w:val="single" w:sz="4" w:space="0" w:color="auto"/>
              <w:bottom w:val="single" w:sz="4" w:space="0" w:color="auto"/>
              <w:right w:val="single" w:sz="4" w:space="0" w:color="auto"/>
            </w:tcBorders>
            <w:vAlign w:val="center"/>
            <w:hideMark/>
          </w:tcPr>
          <w:p w14:paraId="06CB2204" w14:textId="77777777" w:rsidR="004E7E27" w:rsidRPr="00B87B2D" w:rsidRDefault="004E7E27" w:rsidP="004E7E27">
            <w:pPr>
              <w:spacing w:after="0" w:line="240" w:lineRule="auto"/>
              <w:jc w:val="both"/>
              <w:rPr>
                <w:sz w:val="26"/>
                <w:szCs w:val="26"/>
              </w:rPr>
            </w:pPr>
          </w:p>
        </w:tc>
      </w:tr>
      <w:tr w:rsidR="00B87B2D" w:rsidRPr="00B87B2D" w14:paraId="5FFE5E92"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16E167BC" w14:textId="77777777" w:rsidR="004E7E27" w:rsidRPr="00B87B2D" w:rsidRDefault="004E7E27" w:rsidP="004E7E27">
            <w:pPr>
              <w:spacing w:after="0" w:line="240" w:lineRule="auto"/>
              <w:jc w:val="center"/>
              <w:rPr>
                <w:sz w:val="26"/>
                <w:szCs w:val="26"/>
              </w:rPr>
            </w:pPr>
            <w:r w:rsidRPr="00B87B2D">
              <w:rPr>
                <w:sz w:val="26"/>
                <w:szCs w:val="26"/>
              </w:rPr>
              <w:t>VT.40</w:t>
            </w:r>
          </w:p>
        </w:tc>
        <w:tc>
          <w:tcPr>
            <w:tcW w:w="1292" w:type="pct"/>
            <w:tcBorders>
              <w:top w:val="nil"/>
              <w:left w:val="nil"/>
              <w:bottom w:val="single" w:sz="4" w:space="0" w:color="auto"/>
              <w:right w:val="single" w:sz="4" w:space="0" w:color="auto"/>
            </w:tcBorders>
            <w:vAlign w:val="center"/>
            <w:hideMark/>
          </w:tcPr>
          <w:p w14:paraId="60555AA8" w14:textId="77777777" w:rsidR="004E7E27" w:rsidRPr="00B87B2D" w:rsidRDefault="004E7E27" w:rsidP="004E7E27">
            <w:pPr>
              <w:spacing w:after="0" w:line="240" w:lineRule="auto"/>
              <w:jc w:val="both"/>
              <w:rPr>
                <w:sz w:val="26"/>
                <w:szCs w:val="26"/>
              </w:rPr>
            </w:pPr>
            <w:r w:rsidRPr="00B87B2D">
              <w:rPr>
                <w:sz w:val="26"/>
                <w:szCs w:val="26"/>
              </w:rPr>
              <w:t>Dao phát</w:t>
            </w:r>
          </w:p>
        </w:tc>
        <w:tc>
          <w:tcPr>
            <w:tcW w:w="468" w:type="pct"/>
            <w:tcBorders>
              <w:top w:val="nil"/>
              <w:left w:val="nil"/>
              <w:bottom w:val="single" w:sz="4" w:space="0" w:color="auto"/>
              <w:right w:val="single" w:sz="4" w:space="0" w:color="auto"/>
            </w:tcBorders>
            <w:vAlign w:val="center"/>
            <w:hideMark/>
          </w:tcPr>
          <w:p w14:paraId="4583C42F" w14:textId="77777777" w:rsidR="004E7E27" w:rsidRPr="00B87B2D" w:rsidRDefault="004E7E27" w:rsidP="004E7E27">
            <w:pPr>
              <w:spacing w:after="0" w:line="240" w:lineRule="auto"/>
              <w:jc w:val="center"/>
              <w:rPr>
                <w:sz w:val="26"/>
                <w:szCs w:val="26"/>
              </w:rPr>
            </w:pPr>
            <w:r w:rsidRPr="00B87B2D">
              <w:rPr>
                <w:sz w:val="26"/>
                <w:szCs w:val="26"/>
              </w:rPr>
              <w:t>Cái</w:t>
            </w:r>
          </w:p>
        </w:tc>
        <w:tc>
          <w:tcPr>
            <w:tcW w:w="469" w:type="pct"/>
            <w:tcBorders>
              <w:top w:val="nil"/>
              <w:left w:val="nil"/>
              <w:bottom w:val="single" w:sz="4" w:space="0" w:color="auto"/>
              <w:right w:val="single" w:sz="4" w:space="0" w:color="auto"/>
            </w:tcBorders>
            <w:vAlign w:val="center"/>
            <w:hideMark/>
          </w:tcPr>
          <w:p w14:paraId="6B0A2127" w14:textId="77777777" w:rsidR="004E7E27" w:rsidRPr="00B87B2D" w:rsidRDefault="004E7E27" w:rsidP="004E7E27">
            <w:pPr>
              <w:spacing w:after="0" w:line="240" w:lineRule="auto"/>
              <w:jc w:val="center"/>
              <w:rPr>
                <w:sz w:val="26"/>
                <w:szCs w:val="26"/>
              </w:rPr>
            </w:pPr>
            <w:r w:rsidRPr="00B87B2D">
              <w:rPr>
                <w:sz w:val="26"/>
                <w:szCs w:val="26"/>
              </w:rPr>
              <w:t>0,1</w:t>
            </w:r>
          </w:p>
        </w:tc>
        <w:tc>
          <w:tcPr>
            <w:tcW w:w="2084" w:type="pct"/>
            <w:vMerge/>
            <w:tcBorders>
              <w:top w:val="nil"/>
              <w:left w:val="single" w:sz="4" w:space="0" w:color="auto"/>
              <w:bottom w:val="single" w:sz="4" w:space="0" w:color="auto"/>
              <w:right w:val="single" w:sz="4" w:space="0" w:color="auto"/>
            </w:tcBorders>
            <w:vAlign w:val="center"/>
            <w:hideMark/>
          </w:tcPr>
          <w:p w14:paraId="7EA6CC73" w14:textId="77777777" w:rsidR="004E7E27" w:rsidRPr="00B87B2D" w:rsidRDefault="004E7E27" w:rsidP="004E7E27">
            <w:pPr>
              <w:spacing w:after="0" w:line="240" w:lineRule="auto"/>
              <w:jc w:val="both"/>
              <w:rPr>
                <w:sz w:val="26"/>
                <w:szCs w:val="26"/>
              </w:rPr>
            </w:pPr>
          </w:p>
        </w:tc>
      </w:tr>
      <w:tr w:rsidR="00B87B2D" w:rsidRPr="00B87B2D" w14:paraId="725B4A25"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3C7EFE8D" w14:textId="77777777" w:rsidR="004E7E27" w:rsidRPr="00B87B2D" w:rsidRDefault="004E7E27" w:rsidP="004E7E27">
            <w:pPr>
              <w:spacing w:after="0" w:line="240" w:lineRule="auto"/>
              <w:jc w:val="center"/>
              <w:rPr>
                <w:sz w:val="26"/>
                <w:szCs w:val="26"/>
              </w:rPr>
            </w:pPr>
            <w:r w:rsidRPr="00B87B2D">
              <w:rPr>
                <w:sz w:val="26"/>
                <w:szCs w:val="26"/>
              </w:rPr>
              <w:t>VT.41</w:t>
            </w:r>
          </w:p>
        </w:tc>
        <w:tc>
          <w:tcPr>
            <w:tcW w:w="1292" w:type="pct"/>
            <w:tcBorders>
              <w:top w:val="nil"/>
              <w:left w:val="nil"/>
              <w:bottom w:val="single" w:sz="4" w:space="0" w:color="auto"/>
              <w:right w:val="single" w:sz="4" w:space="0" w:color="auto"/>
            </w:tcBorders>
            <w:vAlign w:val="center"/>
            <w:hideMark/>
          </w:tcPr>
          <w:p w14:paraId="6EF83632" w14:textId="77777777" w:rsidR="004E7E27" w:rsidRPr="00B87B2D" w:rsidRDefault="004E7E27" w:rsidP="004E7E27">
            <w:pPr>
              <w:spacing w:after="0" w:line="240" w:lineRule="auto"/>
              <w:jc w:val="both"/>
              <w:rPr>
                <w:sz w:val="26"/>
                <w:szCs w:val="26"/>
              </w:rPr>
            </w:pPr>
            <w:r w:rsidRPr="00B87B2D">
              <w:rPr>
                <w:sz w:val="26"/>
                <w:szCs w:val="26"/>
              </w:rPr>
              <w:t>Thùng tưới ôroa</w:t>
            </w:r>
          </w:p>
        </w:tc>
        <w:tc>
          <w:tcPr>
            <w:tcW w:w="468" w:type="pct"/>
            <w:tcBorders>
              <w:top w:val="nil"/>
              <w:left w:val="nil"/>
              <w:bottom w:val="single" w:sz="4" w:space="0" w:color="auto"/>
              <w:right w:val="single" w:sz="4" w:space="0" w:color="auto"/>
            </w:tcBorders>
            <w:vAlign w:val="center"/>
            <w:hideMark/>
          </w:tcPr>
          <w:p w14:paraId="4344073D" w14:textId="77777777" w:rsidR="004E7E27" w:rsidRPr="00B87B2D" w:rsidRDefault="004E7E27" w:rsidP="004E7E27">
            <w:pPr>
              <w:spacing w:after="0" w:line="240" w:lineRule="auto"/>
              <w:jc w:val="center"/>
              <w:rPr>
                <w:sz w:val="26"/>
                <w:szCs w:val="26"/>
              </w:rPr>
            </w:pPr>
            <w:r w:rsidRPr="00B87B2D">
              <w:rPr>
                <w:sz w:val="26"/>
                <w:szCs w:val="26"/>
              </w:rPr>
              <w:t>Đôi</w:t>
            </w:r>
          </w:p>
        </w:tc>
        <w:tc>
          <w:tcPr>
            <w:tcW w:w="469" w:type="pct"/>
            <w:tcBorders>
              <w:top w:val="nil"/>
              <w:left w:val="nil"/>
              <w:bottom w:val="single" w:sz="4" w:space="0" w:color="auto"/>
              <w:right w:val="single" w:sz="4" w:space="0" w:color="auto"/>
            </w:tcBorders>
            <w:vAlign w:val="center"/>
            <w:hideMark/>
          </w:tcPr>
          <w:p w14:paraId="23D6785E" w14:textId="77777777" w:rsidR="004E7E27" w:rsidRPr="00B87B2D" w:rsidRDefault="004E7E27" w:rsidP="004E7E27">
            <w:pPr>
              <w:spacing w:after="0" w:line="240" w:lineRule="auto"/>
              <w:jc w:val="center"/>
              <w:rPr>
                <w:sz w:val="26"/>
                <w:szCs w:val="26"/>
              </w:rPr>
            </w:pPr>
            <w:r w:rsidRPr="00B87B2D">
              <w:rPr>
                <w:sz w:val="26"/>
                <w:szCs w:val="26"/>
              </w:rPr>
              <w:t>0,2</w:t>
            </w:r>
          </w:p>
        </w:tc>
        <w:tc>
          <w:tcPr>
            <w:tcW w:w="2084" w:type="pct"/>
            <w:vMerge/>
            <w:tcBorders>
              <w:top w:val="nil"/>
              <w:left w:val="single" w:sz="4" w:space="0" w:color="auto"/>
              <w:bottom w:val="single" w:sz="4" w:space="0" w:color="auto"/>
              <w:right w:val="single" w:sz="4" w:space="0" w:color="auto"/>
            </w:tcBorders>
            <w:vAlign w:val="center"/>
            <w:hideMark/>
          </w:tcPr>
          <w:p w14:paraId="75D47361" w14:textId="77777777" w:rsidR="004E7E27" w:rsidRPr="00B87B2D" w:rsidRDefault="004E7E27" w:rsidP="004E7E27">
            <w:pPr>
              <w:spacing w:after="0" w:line="240" w:lineRule="auto"/>
              <w:jc w:val="both"/>
              <w:rPr>
                <w:sz w:val="26"/>
                <w:szCs w:val="26"/>
              </w:rPr>
            </w:pPr>
          </w:p>
        </w:tc>
      </w:tr>
      <w:tr w:rsidR="00B87B2D" w:rsidRPr="00B87B2D" w14:paraId="4B06C095"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33385BA9" w14:textId="77777777" w:rsidR="004E7E27" w:rsidRPr="00B87B2D" w:rsidRDefault="004E7E27" w:rsidP="004E7E27">
            <w:pPr>
              <w:spacing w:after="0" w:line="240" w:lineRule="auto"/>
              <w:jc w:val="center"/>
              <w:rPr>
                <w:sz w:val="26"/>
                <w:szCs w:val="26"/>
              </w:rPr>
            </w:pPr>
            <w:r w:rsidRPr="00B87B2D">
              <w:rPr>
                <w:sz w:val="26"/>
                <w:szCs w:val="26"/>
              </w:rPr>
              <w:t>VT.42</w:t>
            </w:r>
          </w:p>
        </w:tc>
        <w:tc>
          <w:tcPr>
            <w:tcW w:w="1292" w:type="pct"/>
            <w:tcBorders>
              <w:top w:val="nil"/>
              <w:left w:val="nil"/>
              <w:bottom w:val="single" w:sz="4" w:space="0" w:color="auto"/>
              <w:right w:val="single" w:sz="4" w:space="0" w:color="auto"/>
            </w:tcBorders>
            <w:vAlign w:val="center"/>
            <w:hideMark/>
          </w:tcPr>
          <w:p w14:paraId="142143BB" w14:textId="77777777" w:rsidR="004E7E27" w:rsidRPr="00B87B2D" w:rsidRDefault="004E7E27" w:rsidP="004E7E27">
            <w:pPr>
              <w:spacing w:after="0" w:line="240" w:lineRule="auto"/>
              <w:jc w:val="both"/>
              <w:rPr>
                <w:sz w:val="26"/>
                <w:szCs w:val="26"/>
              </w:rPr>
            </w:pPr>
            <w:r w:rsidRPr="00B87B2D">
              <w:rPr>
                <w:sz w:val="26"/>
                <w:szCs w:val="26"/>
              </w:rPr>
              <w:t>Bay cấy cây</w:t>
            </w:r>
          </w:p>
        </w:tc>
        <w:tc>
          <w:tcPr>
            <w:tcW w:w="468" w:type="pct"/>
            <w:tcBorders>
              <w:top w:val="nil"/>
              <w:left w:val="nil"/>
              <w:bottom w:val="single" w:sz="4" w:space="0" w:color="auto"/>
              <w:right w:val="single" w:sz="4" w:space="0" w:color="auto"/>
            </w:tcBorders>
            <w:vAlign w:val="center"/>
            <w:hideMark/>
          </w:tcPr>
          <w:p w14:paraId="5B300E89" w14:textId="77777777" w:rsidR="004E7E27" w:rsidRPr="00B87B2D" w:rsidRDefault="004E7E27" w:rsidP="004E7E27">
            <w:pPr>
              <w:spacing w:after="0" w:line="240" w:lineRule="auto"/>
              <w:jc w:val="center"/>
              <w:rPr>
                <w:sz w:val="26"/>
                <w:szCs w:val="26"/>
              </w:rPr>
            </w:pPr>
            <w:r w:rsidRPr="00B87B2D">
              <w:rPr>
                <w:sz w:val="26"/>
                <w:szCs w:val="26"/>
              </w:rPr>
              <w:t>Cái</w:t>
            </w:r>
          </w:p>
        </w:tc>
        <w:tc>
          <w:tcPr>
            <w:tcW w:w="469" w:type="pct"/>
            <w:tcBorders>
              <w:top w:val="nil"/>
              <w:left w:val="nil"/>
              <w:bottom w:val="single" w:sz="4" w:space="0" w:color="auto"/>
              <w:right w:val="single" w:sz="4" w:space="0" w:color="auto"/>
            </w:tcBorders>
            <w:vAlign w:val="center"/>
            <w:hideMark/>
          </w:tcPr>
          <w:p w14:paraId="5DAA810C" w14:textId="77777777" w:rsidR="004E7E27" w:rsidRPr="00B87B2D" w:rsidRDefault="004E7E27" w:rsidP="004E7E27">
            <w:pPr>
              <w:spacing w:after="0" w:line="240" w:lineRule="auto"/>
              <w:jc w:val="center"/>
              <w:rPr>
                <w:sz w:val="26"/>
                <w:szCs w:val="26"/>
              </w:rPr>
            </w:pPr>
            <w:r w:rsidRPr="00B87B2D">
              <w:rPr>
                <w:sz w:val="26"/>
                <w:szCs w:val="26"/>
              </w:rPr>
              <w:t>0,1</w:t>
            </w:r>
          </w:p>
        </w:tc>
        <w:tc>
          <w:tcPr>
            <w:tcW w:w="2084" w:type="pct"/>
            <w:vMerge/>
            <w:tcBorders>
              <w:top w:val="nil"/>
              <w:left w:val="single" w:sz="4" w:space="0" w:color="auto"/>
              <w:bottom w:val="single" w:sz="4" w:space="0" w:color="auto"/>
              <w:right w:val="single" w:sz="4" w:space="0" w:color="auto"/>
            </w:tcBorders>
            <w:vAlign w:val="center"/>
            <w:hideMark/>
          </w:tcPr>
          <w:p w14:paraId="71259D0C" w14:textId="77777777" w:rsidR="004E7E27" w:rsidRPr="00B87B2D" w:rsidRDefault="004E7E27" w:rsidP="004E7E27">
            <w:pPr>
              <w:spacing w:after="0" w:line="240" w:lineRule="auto"/>
              <w:jc w:val="both"/>
              <w:rPr>
                <w:sz w:val="26"/>
                <w:szCs w:val="26"/>
              </w:rPr>
            </w:pPr>
          </w:p>
        </w:tc>
      </w:tr>
      <w:tr w:rsidR="00B87B2D" w:rsidRPr="00B87B2D" w14:paraId="6A86FAF7"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5D16EB45" w14:textId="77777777" w:rsidR="004E7E27" w:rsidRPr="00B87B2D" w:rsidRDefault="004E7E27" w:rsidP="004E7E27">
            <w:pPr>
              <w:spacing w:after="0" w:line="240" w:lineRule="auto"/>
              <w:jc w:val="center"/>
              <w:rPr>
                <w:sz w:val="26"/>
                <w:szCs w:val="26"/>
              </w:rPr>
            </w:pPr>
            <w:r w:rsidRPr="00B87B2D">
              <w:rPr>
                <w:sz w:val="26"/>
                <w:szCs w:val="26"/>
              </w:rPr>
              <w:t>VT.43</w:t>
            </w:r>
          </w:p>
        </w:tc>
        <w:tc>
          <w:tcPr>
            <w:tcW w:w="1292" w:type="pct"/>
            <w:tcBorders>
              <w:top w:val="nil"/>
              <w:left w:val="nil"/>
              <w:bottom w:val="single" w:sz="4" w:space="0" w:color="auto"/>
              <w:right w:val="single" w:sz="4" w:space="0" w:color="auto"/>
            </w:tcBorders>
            <w:vAlign w:val="center"/>
            <w:hideMark/>
          </w:tcPr>
          <w:p w14:paraId="534C996C" w14:textId="77777777" w:rsidR="004E7E27" w:rsidRPr="00B87B2D" w:rsidRDefault="004E7E27" w:rsidP="004E7E27">
            <w:pPr>
              <w:spacing w:after="0" w:line="240" w:lineRule="auto"/>
              <w:jc w:val="both"/>
              <w:rPr>
                <w:sz w:val="26"/>
                <w:szCs w:val="26"/>
              </w:rPr>
            </w:pPr>
            <w:r w:rsidRPr="00B87B2D">
              <w:rPr>
                <w:sz w:val="26"/>
                <w:szCs w:val="26"/>
              </w:rPr>
              <w:t>Khay cấy cây</w:t>
            </w:r>
          </w:p>
        </w:tc>
        <w:tc>
          <w:tcPr>
            <w:tcW w:w="468" w:type="pct"/>
            <w:tcBorders>
              <w:top w:val="nil"/>
              <w:left w:val="nil"/>
              <w:bottom w:val="single" w:sz="4" w:space="0" w:color="auto"/>
              <w:right w:val="single" w:sz="4" w:space="0" w:color="auto"/>
            </w:tcBorders>
            <w:vAlign w:val="center"/>
            <w:hideMark/>
          </w:tcPr>
          <w:p w14:paraId="3CA69887" w14:textId="77777777" w:rsidR="004E7E27" w:rsidRPr="00B87B2D" w:rsidRDefault="004E7E27" w:rsidP="004E7E27">
            <w:pPr>
              <w:spacing w:after="0" w:line="240" w:lineRule="auto"/>
              <w:jc w:val="center"/>
              <w:rPr>
                <w:sz w:val="26"/>
                <w:szCs w:val="26"/>
              </w:rPr>
            </w:pPr>
            <w:r w:rsidRPr="00B87B2D">
              <w:rPr>
                <w:sz w:val="26"/>
                <w:szCs w:val="26"/>
              </w:rPr>
              <w:t>Cái</w:t>
            </w:r>
          </w:p>
        </w:tc>
        <w:tc>
          <w:tcPr>
            <w:tcW w:w="469" w:type="pct"/>
            <w:tcBorders>
              <w:top w:val="nil"/>
              <w:left w:val="nil"/>
              <w:bottom w:val="single" w:sz="4" w:space="0" w:color="auto"/>
              <w:right w:val="single" w:sz="4" w:space="0" w:color="auto"/>
            </w:tcBorders>
            <w:vAlign w:val="center"/>
            <w:hideMark/>
          </w:tcPr>
          <w:p w14:paraId="5E365A25" w14:textId="77777777" w:rsidR="004E7E27" w:rsidRPr="00B87B2D" w:rsidRDefault="004E7E27" w:rsidP="004E7E27">
            <w:pPr>
              <w:spacing w:after="0" w:line="240" w:lineRule="auto"/>
              <w:jc w:val="center"/>
              <w:rPr>
                <w:sz w:val="26"/>
                <w:szCs w:val="26"/>
              </w:rPr>
            </w:pPr>
            <w:r w:rsidRPr="00B87B2D">
              <w:rPr>
                <w:sz w:val="26"/>
                <w:szCs w:val="26"/>
              </w:rPr>
              <w:t>0,1</w:t>
            </w:r>
          </w:p>
        </w:tc>
        <w:tc>
          <w:tcPr>
            <w:tcW w:w="2084" w:type="pct"/>
            <w:vMerge/>
            <w:tcBorders>
              <w:top w:val="nil"/>
              <w:left w:val="single" w:sz="4" w:space="0" w:color="auto"/>
              <w:bottom w:val="single" w:sz="4" w:space="0" w:color="auto"/>
              <w:right w:val="single" w:sz="4" w:space="0" w:color="auto"/>
            </w:tcBorders>
            <w:vAlign w:val="center"/>
            <w:hideMark/>
          </w:tcPr>
          <w:p w14:paraId="662D14E1" w14:textId="77777777" w:rsidR="004E7E27" w:rsidRPr="00B87B2D" w:rsidRDefault="004E7E27" w:rsidP="004E7E27">
            <w:pPr>
              <w:spacing w:after="0" w:line="240" w:lineRule="auto"/>
              <w:jc w:val="both"/>
              <w:rPr>
                <w:sz w:val="26"/>
                <w:szCs w:val="26"/>
              </w:rPr>
            </w:pPr>
          </w:p>
        </w:tc>
      </w:tr>
      <w:tr w:rsidR="00B87B2D" w:rsidRPr="00B87B2D" w14:paraId="6FDCB0C5"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5756BFE7" w14:textId="77777777" w:rsidR="004E7E27" w:rsidRPr="00B87B2D" w:rsidRDefault="004E7E27" w:rsidP="004E7E27">
            <w:pPr>
              <w:spacing w:after="0" w:line="240" w:lineRule="auto"/>
              <w:jc w:val="center"/>
              <w:rPr>
                <w:sz w:val="26"/>
                <w:szCs w:val="26"/>
              </w:rPr>
            </w:pPr>
            <w:r w:rsidRPr="00B87B2D">
              <w:rPr>
                <w:sz w:val="26"/>
                <w:szCs w:val="26"/>
              </w:rPr>
              <w:t>VT.44</w:t>
            </w:r>
          </w:p>
        </w:tc>
        <w:tc>
          <w:tcPr>
            <w:tcW w:w="1292" w:type="pct"/>
            <w:tcBorders>
              <w:top w:val="nil"/>
              <w:left w:val="nil"/>
              <w:bottom w:val="single" w:sz="4" w:space="0" w:color="auto"/>
              <w:right w:val="single" w:sz="4" w:space="0" w:color="auto"/>
            </w:tcBorders>
            <w:vAlign w:val="center"/>
            <w:hideMark/>
          </w:tcPr>
          <w:p w14:paraId="360CE985" w14:textId="77777777" w:rsidR="004E7E27" w:rsidRPr="00B87B2D" w:rsidRDefault="004E7E27" w:rsidP="004E7E27">
            <w:pPr>
              <w:spacing w:after="0" w:line="240" w:lineRule="auto"/>
              <w:jc w:val="both"/>
              <w:rPr>
                <w:sz w:val="26"/>
                <w:szCs w:val="26"/>
              </w:rPr>
            </w:pPr>
            <w:r w:rsidRPr="00B87B2D">
              <w:rPr>
                <w:sz w:val="26"/>
                <w:szCs w:val="26"/>
              </w:rPr>
              <w:t xml:space="preserve">Giỏ/Túi đựng hạt giống </w:t>
            </w:r>
          </w:p>
        </w:tc>
        <w:tc>
          <w:tcPr>
            <w:tcW w:w="468" w:type="pct"/>
            <w:tcBorders>
              <w:top w:val="nil"/>
              <w:left w:val="nil"/>
              <w:bottom w:val="single" w:sz="4" w:space="0" w:color="auto"/>
              <w:right w:val="single" w:sz="4" w:space="0" w:color="auto"/>
            </w:tcBorders>
            <w:vAlign w:val="center"/>
            <w:hideMark/>
          </w:tcPr>
          <w:p w14:paraId="28675CAC" w14:textId="77777777" w:rsidR="004E7E27" w:rsidRPr="00B87B2D" w:rsidRDefault="004E7E27" w:rsidP="004E7E27">
            <w:pPr>
              <w:spacing w:after="0" w:line="240" w:lineRule="auto"/>
              <w:jc w:val="center"/>
              <w:rPr>
                <w:sz w:val="26"/>
                <w:szCs w:val="26"/>
              </w:rPr>
            </w:pPr>
            <w:r w:rsidRPr="00B87B2D">
              <w:rPr>
                <w:sz w:val="26"/>
                <w:szCs w:val="26"/>
              </w:rPr>
              <w:t>Cái</w:t>
            </w:r>
          </w:p>
        </w:tc>
        <w:tc>
          <w:tcPr>
            <w:tcW w:w="469" w:type="pct"/>
            <w:tcBorders>
              <w:top w:val="nil"/>
              <w:left w:val="nil"/>
              <w:bottom w:val="single" w:sz="4" w:space="0" w:color="auto"/>
              <w:right w:val="single" w:sz="4" w:space="0" w:color="auto"/>
            </w:tcBorders>
            <w:vAlign w:val="center"/>
            <w:hideMark/>
          </w:tcPr>
          <w:p w14:paraId="205B05A8" w14:textId="77777777" w:rsidR="004E7E27" w:rsidRPr="00B87B2D" w:rsidRDefault="004E7E27" w:rsidP="004E7E27">
            <w:pPr>
              <w:spacing w:after="0" w:line="240" w:lineRule="auto"/>
              <w:jc w:val="center"/>
              <w:rPr>
                <w:sz w:val="26"/>
                <w:szCs w:val="26"/>
              </w:rPr>
            </w:pPr>
            <w:r w:rsidRPr="00B87B2D">
              <w:rPr>
                <w:sz w:val="26"/>
                <w:szCs w:val="26"/>
              </w:rPr>
              <w:t>0,2</w:t>
            </w:r>
          </w:p>
        </w:tc>
        <w:tc>
          <w:tcPr>
            <w:tcW w:w="2084" w:type="pct"/>
            <w:vMerge/>
            <w:tcBorders>
              <w:top w:val="nil"/>
              <w:left w:val="single" w:sz="4" w:space="0" w:color="auto"/>
              <w:bottom w:val="single" w:sz="4" w:space="0" w:color="auto"/>
              <w:right w:val="single" w:sz="4" w:space="0" w:color="auto"/>
            </w:tcBorders>
            <w:vAlign w:val="center"/>
            <w:hideMark/>
          </w:tcPr>
          <w:p w14:paraId="5EF4C955" w14:textId="77777777" w:rsidR="004E7E27" w:rsidRPr="00B87B2D" w:rsidRDefault="004E7E27" w:rsidP="004E7E27">
            <w:pPr>
              <w:spacing w:after="0" w:line="240" w:lineRule="auto"/>
              <w:jc w:val="both"/>
              <w:rPr>
                <w:sz w:val="26"/>
                <w:szCs w:val="26"/>
              </w:rPr>
            </w:pPr>
          </w:p>
        </w:tc>
      </w:tr>
      <w:tr w:rsidR="00B87B2D" w:rsidRPr="00B87B2D" w14:paraId="65FE8912"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00766F2E" w14:textId="77777777" w:rsidR="004E7E27" w:rsidRPr="00B87B2D" w:rsidRDefault="004E7E27" w:rsidP="004E7E27">
            <w:pPr>
              <w:spacing w:after="0" w:line="240" w:lineRule="auto"/>
              <w:jc w:val="center"/>
              <w:rPr>
                <w:sz w:val="26"/>
                <w:szCs w:val="26"/>
              </w:rPr>
            </w:pPr>
            <w:r w:rsidRPr="00B87B2D">
              <w:rPr>
                <w:sz w:val="26"/>
                <w:szCs w:val="26"/>
              </w:rPr>
              <w:t>VT.45</w:t>
            </w:r>
          </w:p>
        </w:tc>
        <w:tc>
          <w:tcPr>
            <w:tcW w:w="1292" w:type="pct"/>
            <w:tcBorders>
              <w:top w:val="nil"/>
              <w:left w:val="nil"/>
              <w:bottom w:val="single" w:sz="4" w:space="0" w:color="auto"/>
              <w:right w:val="single" w:sz="4" w:space="0" w:color="auto"/>
            </w:tcBorders>
            <w:vAlign w:val="center"/>
            <w:hideMark/>
          </w:tcPr>
          <w:p w14:paraId="5A93E3B1" w14:textId="77777777" w:rsidR="004E7E27" w:rsidRPr="00B87B2D" w:rsidRDefault="004E7E27" w:rsidP="004E7E27">
            <w:pPr>
              <w:spacing w:after="0" w:line="240" w:lineRule="auto"/>
              <w:jc w:val="both"/>
              <w:rPr>
                <w:sz w:val="26"/>
                <w:szCs w:val="26"/>
              </w:rPr>
            </w:pPr>
            <w:r w:rsidRPr="00B87B2D">
              <w:rPr>
                <w:sz w:val="26"/>
                <w:szCs w:val="26"/>
              </w:rPr>
              <w:t>Vại đựng nước ngâm hạt</w:t>
            </w:r>
          </w:p>
        </w:tc>
        <w:tc>
          <w:tcPr>
            <w:tcW w:w="468" w:type="pct"/>
            <w:tcBorders>
              <w:top w:val="nil"/>
              <w:left w:val="nil"/>
              <w:bottom w:val="single" w:sz="4" w:space="0" w:color="auto"/>
              <w:right w:val="single" w:sz="4" w:space="0" w:color="auto"/>
            </w:tcBorders>
            <w:vAlign w:val="center"/>
            <w:hideMark/>
          </w:tcPr>
          <w:p w14:paraId="7692EF0A" w14:textId="77777777" w:rsidR="004E7E27" w:rsidRPr="00B87B2D" w:rsidRDefault="004E7E27" w:rsidP="004E7E27">
            <w:pPr>
              <w:spacing w:after="0" w:line="240" w:lineRule="auto"/>
              <w:jc w:val="center"/>
              <w:rPr>
                <w:sz w:val="26"/>
                <w:szCs w:val="26"/>
              </w:rPr>
            </w:pPr>
            <w:r w:rsidRPr="00B87B2D">
              <w:rPr>
                <w:sz w:val="26"/>
                <w:szCs w:val="26"/>
              </w:rPr>
              <w:t>Cái</w:t>
            </w:r>
          </w:p>
        </w:tc>
        <w:tc>
          <w:tcPr>
            <w:tcW w:w="469" w:type="pct"/>
            <w:tcBorders>
              <w:top w:val="nil"/>
              <w:left w:val="nil"/>
              <w:bottom w:val="single" w:sz="4" w:space="0" w:color="auto"/>
              <w:right w:val="single" w:sz="4" w:space="0" w:color="auto"/>
            </w:tcBorders>
            <w:vAlign w:val="center"/>
            <w:hideMark/>
          </w:tcPr>
          <w:p w14:paraId="7DE953F5" w14:textId="77777777" w:rsidR="004E7E27" w:rsidRPr="00B87B2D" w:rsidRDefault="004E7E27" w:rsidP="004E7E27">
            <w:pPr>
              <w:spacing w:after="0" w:line="240" w:lineRule="auto"/>
              <w:jc w:val="center"/>
              <w:rPr>
                <w:sz w:val="26"/>
                <w:szCs w:val="26"/>
              </w:rPr>
            </w:pPr>
            <w:r w:rsidRPr="00B87B2D">
              <w:rPr>
                <w:sz w:val="26"/>
                <w:szCs w:val="26"/>
              </w:rPr>
              <w:t>0,2</w:t>
            </w:r>
          </w:p>
        </w:tc>
        <w:tc>
          <w:tcPr>
            <w:tcW w:w="2084" w:type="pct"/>
            <w:vMerge/>
            <w:tcBorders>
              <w:top w:val="nil"/>
              <w:left w:val="single" w:sz="4" w:space="0" w:color="auto"/>
              <w:bottom w:val="single" w:sz="4" w:space="0" w:color="auto"/>
              <w:right w:val="single" w:sz="4" w:space="0" w:color="auto"/>
            </w:tcBorders>
            <w:vAlign w:val="center"/>
            <w:hideMark/>
          </w:tcPr>
          <w:p w14:paraId="7B46CB9F" w14:textId="77777777" w:rsidR="004E7E27" w:rsidRPr="00B87B2D" w:rsidRDefault="004E7E27" w:rsidP="004E7E27">
            <w:pPr>
              <w:spacing w:after="0" w:line="240" w:lineRule="auto"/>
              <w:jc w:val="both"/>
              <w:rPr>
                <w:sz w:val="26"/>
                <w:szCs w:val="26"/>
              </w:rPr>
            </w:pPr>
          </w:p>
        </w:tc>
      </w:tr>
      <w:tr w:rsidR="00B87B2D" w:rsidRPr="00B87B2D" w14:paraId="6DFD4B54"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70DD708C" w14:textId="77777777" w:rsidR="004E7E27" w:rsidRPr="00B87B2D" w:rsidRDefault="004E7E27" w:rsidP="004E7E27">
            <w:pPr>
              <w:spacing w:after="0" w:line="240" w:lineRule="auto"/>
              <w:jc w:val="center"/>
              <w:rPr>
                <w:sz w:val="26"/>
                <w:szCs w:val="26"/>
              </w:rPr>
            </w:pPr>
            <w:r w:rsidRPr="00B87B2D">
              <w:rPr>
                <w:sz w:val="26"/>
                <w:szCs w:val="26"/>
              </w:rPr>
              <w:t>VT.46</w:t>
            </w:r>
          </w:p>
        </w:tc>
        <w:tc>
          <w:tcPr>
            <w:tcW w:w="1292" w:type="pct"/>
            <w:tcBorders>
              <w:top w:val="nil"/>
              <w:left w:val="nil"/>
              <w:bottom w:val="single" w:sz="4" w:space="0" w:color="auto"/>
              <w:right w:val="single" w:sz="4" w:space="0" w:color="auto"/>
            </w:tcBorders>
            <w:vAlign w:val="center"/>
            <w:hideMark/>
          </w:tcPr>
          <w:p w14:paraId="7A33921B" w14:textId="77777777" w:rsidR="004E7E27" w:rsidRPr="00B87B2D" w:rsidRDefault="004E7E27" w:rsidP="004E7E27">
            <w:pPr>
              <w:spacing w:after="0" w:line="240" w:lineRule="auto"/>
              <w:jc w:val="both"/>
              <w:rPr>
                <w:sz w:val="26"/>
                <w:szCs w:val="26"/>
              </w:rPr>
            </w:pPr>
            <w:r w:rsidRPr="00B87B2D">
              <w:rPr>
                <w:sz w:val="26"/>
                <w:szCs w:val="26"/>
              </w:rPr>
              <w:t>Quang, đòn gánh, xảo</w:t>
            </w:r>
          </w:p>
        </w:tc>
        <w:tc>
          <w:tcPr>
            <w:tcW w:w="468" w:type="pct"/>
            <w:tcBorders>
              <w:top w:val="nil"/>
              <w:left w:val="nil"/>
              <w:bottom w:val="single" w:sz="4" w:space="0" w:color="auto"/>
              <w:right w:val="single" w:sz="4" w:space="0" w:color="auto"/>
            </w:tcBorders>
            <w:vAlign w:val="center"/>
            <w:hideMark/>
          </w:tcPr>
          <w:p w14:paraId="277921B4" w14:textId="77777777" w:rsidR="004E7E27" w:rsidRPr="00B87B2D" w:rsidRDefault="004E7E27" w:rsidP="004E7E27">
            <w:pPr>
              <w:spacing w:after="0" w:line="240" w:lineRule="auto"/>
              <w:jc w:val="center"/>
              <w:rPr>
                <w:sz w:val="26"/>
                <w:szCs w:val="26"/>
              </w:rPr>
            </w:pPr>
            <w:r w:rsidRPr="00B87B2D">
              <w:rPr>
                <w:sz w:val="26"/>
                <w:szCs w:val="26"/>
              </w:rPr>
              <w:t>Đôi</w:t>
            </w:r>
          </w:p>
        </w:tc>
        <w:tc>
          <w:tcPr>
            <w:tcW w:w="469" w:type="pct"/>
            <w:tcBorders>
              <w:top w:val="nil"/>
              <w:left w:val="nil"/>
              <w:bottom w:val="single" w:sz="4" w:space="0" w:color="auto"/>
              <w:right w:val="single" w:sz="4" w:space="0" w:color="auto"/>
            </w:tcBorders>
            <w:vAlign w:val="center"/>
            <w:hideMark/>
          </w:tcPr>
          <w:p w14:paraId="6D0EAEA9" w14:textId="77777777" w:rsidR="004E7E27" w:rsidRPr="00B87B2D" w:rsidRDefault="004E7E27" w:rsidP="004E7E27">
            <w:pPr>
              <w:spacing w:after="0" w:line="240" w:lineRule="auto"/>
              <w:jc w:val="center"/>
              <w:rPr>
                <w:sz w:val="26"/>
                <w:szCs w:val="26"/>
              </w:rPr>
            </w:pPr>
            <w:r w:rsidRPr="00B87B2D">
              <w:rPr>
                <w:sz w:val="26"/>
                <w:szCs w:val="26"/>
              </w:rPr>
              <w:t>0,2</w:t>
            </w:r>
          </w:p>
        </w:tc>
        <w:tc>
          <w:tcPr>
            <w:tcW w:w="2084" w:type="pct"/>
            <w:vMerge/>
            <w:tcBorders>
              <w:top w:val="nil"/>
              <w:left w:val="single" w:sz="4" w:space="0" w:color="auto"/>
              <w:bottom w:val="single" w:sz="4" w:space="0" w:color="auto"/>
              <w:right w:val="single" w:sz="4" w:space="0" w:color="auto"/>
            </w:tcBorders>
            <w:vAlign w:val="center"/>
            <w:hideMark/>
          </w:tcPr>
          <w:p w14:paraId="674F730B" w14:textId="77777777" w:rsidR="004E7E27" w:rsidRPr="00B87B2D" w:rsidRDefault="004E7E27" w:rsidP="004E7E27">
            <w:pPr>
              <w:spacing w:after="0" w:line="240" w:lineRule="auto"/>
              <w:jc w:val="both"/>
              <w:rPr>
                <w:sz w:val="26"/>
                <w:szCs w:val="26"/>
              </w:rPr>
            </w:pPr>
          </w:p>
        </w:tc>
      </w:tr>
      <w:tr w:rsidR="00B87B2D" w:rsidRPr="00B87B2D" w14:paraId="6E698B26"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293FC9A8" w14:textId="77777777" w:rsidR="004E7E27" w:rsidRPr="00B87B2D" w:rsidRDefault="004E7E27" w:rsidP="004E7E27">
            <w:pPr>
              <w:spacing w:after="0" w:line="240" w:lineRule="auto"/>
              <w:jc w:val="center"/>
              <w:rPr>
                <w:sz w:val="26"/>
                <w:szCs w:val="26"/>
              </w:rPr>
            </w:pPr>
            <w:r w:rsidRPr="00B87B2D">
              <w:rPr>
                <w:sz w:val="26"/>
                <w:szCs w:val="26"/>
              </w:rPr>
              <w:t>VT.47</w:t>
            </w:r>
          </w:p>
        </w:tc>
        <w:tc>
          <w:tcPr>
            <w:tcW w:w="1292" w:type="pct"/>
            <w:tcBorders>
              <w:top w:val="nil"/>
              <w:left w:val="nil"/>
              <w:bottom w:val="single" w:sz="4" w:space="0" w:color="auto"/>
              <w:right w:val="single" w:sz="4" w:space="0" w:color="auto"/>
            </w:tcBorders>
            <w:vAlign w:val="center"/>
            <w:hideMark/>
          </w:tcPr>
          <w:p w14:paraId="0F27FA7D" w14:textId="77777777" w:rsidR="004E7E27" w:rsidRPr="00B87B2D" w:rsidRDefault="004E7E27" w:rsidP="004E7E27">
            <w:pPr>
              <w:spacing w:after="0" w:line="240" w:lineRule="auto"/>
              <w:jc w:val="both"/>
              <w:rPr>
                <w:sz w:val="26"/>
                <w:szCs w:val="26"/>
              </w:rPr>
            </w:pPr>
            <w:r w:rsidRPr="00B87B2D">
              <w:rPr>
                <w:sz w:val="26"/>
                <w:szCs w:val="26"/>
              </w:rPr>
              <w:t>Sàng, nia hong hạt</w:t>
            </w:r>
          </w:p>
        </w:tc>
        <w:tc>
          <w:tcPr>
            <w:tcW w:w="468" w:type="pct"/>
            <w:tcBorders>
              <w:top w:val="nil"/>
              <w:left w:val="nil"/>
              <w:bottom w:val="single" w:sz="4" w:space="0" w:color="auto"/>
              <w:right w:val="single" w:sz="4" w:space="0" w:color="auto"/>
            </w:tcBorders>
            <w:vAlign w:val="center"/>
            <w:hideMark/>
          </w:tcPr>
          <w:p w14:paraId="0BC159B1" w14:textId="77777777" w:rsidR="004E7E27" w:rsidRPr="00B87B2D" w:rsidRDefault="004E7E27" w:rsidP="004E7E27">
            <w:pPr>
              <w:spacing w:after="0" w:line="240" w:lineRule="auto"/>
              <w:jc w:val="center"/>
              <w:rPr>
                <w:sz w:val="26"/>
                <w:szCs w:val="26"/>
              </w:rPr>
            </w:pPr>
            <w:r w:rsidRPr="00B87B2D">
              <w:rPr>
                <w:sz w:val="26"/>
                <w:szCs w:val="26"/>
              </w:rPr>
              <w:t>Cái</w:t>
            </w:r>
          </w:p>
        </w:tc>
        <w:tc>
          <w:tcPr>
            <w:tcW w:w="469" w:type="pct"/>
            <w:tcBorders>
              <w:top w:val="nil"/>
              <w:left w:val="nil"/>
              <w:bottom w:val="single" w:sz="4" w:space="0" w:color="auto"/>
              <w:right w:val="single" w:sz="4" w:space="0" w:color="auto"/>
            </w:tcBorders>
            <w:vAlign w:val="center"/>
            <w:hideMark/>
          </w:tcPr>
          <w:p w14:paraId="139A8B55" w14:textId="77777777" w:rsidR="004E7E27" w:rsidRPr="00B87B2D" w:rsidRDefault="004E7E27" w:rsidP="004E7E27">
            <w:pPr>
              <w:spacing w:after="0" w:line="240" w:lineRule="auto"/>
              <w:jc w:val="center"/>
              <w:rPr>
                <w:sz w:val="26"/>
                <w:szCs w:val="26"/>
              </w:rPr>
            </w:pPr>
            <w:r w:rsidRPr="00B87B2D">
              <w:rPr>
                <w:sz w:val="26"/>
                <w:szCs w:val="26"/>
              </w:rPr>
              <w:t>0,1</w:t>
            </w:r>
          </w:p>
        </w:tc>
        <w:tc>
          <w:tcPr>
            <w:tcW w:w="2084" w:type="pct"/>
            <w:vMerge/>
            <w:tcBorders>
              <w:top w:val="nil"/>
              <w:left w:val="single" w:sz="4" w:space="0" w:color="auto"/>
              <w:bottom w:val="single" w:sz="4" w:space="0" w:color="auto"/>
              <w:right w:val="single" w:sz="4" w:space="0" w:color="auto"/>
            </w:tcBorders>
            <w:vAlign w:val="center"/>
            <w:hideMark/>
          </w:tcPr>
          <w:p w14:paraId="2ADFFFEA" w14:textId="77777777" w:rsidR="004E7E27" w:rsidRPr="00B87B2D" w:rsidRDefault="004E7E27" w:rsidP="004E7E27">
            <w:pPr>
              <w:spacing w:after="0" w:line="240" w:lineRule="auto"/>
              <w:jc w:val="both"/>
              <w:rPr>
                <w:sz w:val="26"/>
                <w:szCs w:val="26"/>
              </w:rPr>
            </w:pPr>
          </w:p>
        </w:tc>
      </w:tr>
      <w:tr w:rsidR="00B87B2D" w:rsidRPr="00B87B2D" w14:paraId="1375DB9E"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620C1428" w14:textId="77777777" w:rsidR="004E7E27" w:rsidRPr="00B87B2D" w:rsidRDefault="004E7E27" w:rsidP="004E7E27">
            <w:pPr>
              <w:spacing w:after="0" w:line="240" w:lineRule="auto"/>
              <w:jc w:val="center"/>
              <w:rPr>
                <w:sz w:val="26"/>
                <w:szCs w:val="26"/>
              </w:rPr>
            </w:pPr>
            <w:r w:rsidRPr="00B87B2D">
              <w:rPr>
                <w:sz w:val="26"/>
                <w:szCs w:val="26"/>
              </w:rPr>
              <w:t>VT.48</w:t>
            </w:r>
          </w:p>
        </w:tc>
        <w:tc>
          <w:tcPr>
            <w:tcW w:w="1292" w:type="pct"/>
            <w:tcBorders>
              <w:top w:val="nil"/>
              <w:left w:val="nil"/>
              <w:bottom w:val="single" w:sz="4" w:space="0" w:color="auto"/>
              <w:right w:val="single" w:sz="4" w:space="0" w:color="auto"/>
            </w:tcBorders>
            <w:vAlign w:val="center"/>
            <w:hideMark/>
          </w:tcPr>
          <w:p w14:paraId="046E3D58" w14:textId="77777777" w:rsidR="004E7E27" w:rsidRPr="00B87B2D" w:rsidRDefault="004E7E27" w:rsidP="004E7E27">
            <w:pPr>
              <w:spacing w:after="0" w:line="240" w:lineRule="auto"/>
              <w:jc w:val="both"/>
              <w:rPr>
                <w:sz w:val="26"/>
                <w:szCs w:val="26"/>
              </w:rPr>
            </w:pPr>
            <w:r w:rsidRPr="00B87B2D">
              <w:rPr>
                <w:sz w:val="26"/>
                <w:szCs w:val="26"/>
              </w:rPr>
              <w:t>Chum đựng hạt giống</w:t>
            </w:r>
          </w:p>
        </w:tc>
        <w:tc>
          <w:tcPr>
            <w:tcW w:w="468" w:type="pct"/>
            <w:tcBorders>
              <w:top w:val="nil"/>
              <w:left w:val="nil"/>
              <w:bottom w:val="single" w:sz="4" w:space="0" w:color="auto"/>
              <w:right w:val="single" w:sz="4" w:space="0" w:color="auto"/>
            </w:tcBorders>
            <w:vAlign w:val="center"/>
            <w:hideMark/>
          </w:tcPr>
          <w:p w14:paraId="14340148" w14:textId="77777777" w:rsidR="004E7E27" w:rsidRPr="00B87B2D" w:rsidRDefault="004E7E27" w:rsidP="004E7E27">
            <w:pPr>
              <w:spacing w:after="0" w:line="240" w:lineRule="auto"/>
              <w:jc w:val="center"/>
              <w:rPr>
                <w:sz w:val="26"/>
                <w:szCs w:val="26"/>
              </w:rPr>
            </w:pPr>
            <w:r w:rsidRPr="00B87B2D">
              <w:rPr>
                <w:sz w:val="26"/>
                <w:szCs w:val="26"/>
              </w:rPr>
              <w:t>Cái</w:t>
            </w:r>
          </w:p>
        </w:tc>
        <w:tc>
          <w:tcPr>
            <w:tcW w:w="469" w:type="pct"/>
            <w:tcBorders>
              <w:top w:val="nil"/>
              <w:left w:val="nil"/>
              <w:bottom w:val="single" w:sz="4" w:space="0" w:color="auto"/>
              <w:right w:val="single" w:sz="4" w:space="0" w:color="auto"/>
            </w:tcBorders>
            <w:vAlign w:val="center"/>
            <w:hideMark/>
          </w:tcPr>
          <w:p w14:paraId="2A21F65B" w14:textId="77777777" w:rsidR="004E7E27" w:rsidRPr="00B87B2D" w:rsidRDefault="004E7E27" w:rsidP="004E7E27">
            <w:pPr>
              <w:spacing w:after="0" w:line="240" w:lineRule="auto"/>
              <w:jc w:val="center"/>
              <w:rPr>
                <w:sz w:val="26"/>
                <w:szCs w:val="26"/>
              </w:rPr>
            </w:pPr>
            <w:r w:rsidRPr="00B87B2D">
              <w:rPr>
                <w:sz w:val="26"/>
                <w:szCs w:val="26"/>
              </w:rPr>
              <w:t>0,2</w:t>
            </w:r>
          </w:p>
        </w:tc>
        <w:tc>
          <w:tcPr>
            <w:tcW w:w="2084" w:type="pct"/>
            <w:vMerge/>
            <w:tcBorders>
              <w:top w:val="nil"/>
              <w:left w:val="single" w:sz="4" w:space="0" w:color="auto"/>
              <w:bottom w:val="single" w:sz="4" w:space="0" w:color="auto"/>
              <w:right w:val="single" w:sz="4" w:space="0" w:color="auto"/>
            </w:tcBorders>
            <w:vAlign w:val="center"/>
            <w:hideMark/>
          </w:tcPr>
          <w:p w14:paraId="73F4DAAC" w14:textId="77777777" w:rsidR="004E7E27" w:rsidRPr="00B87B2D" w:rsidRDefault="004E7E27" w:rsidP="004E7E27">
            <w:pPr>
              <w:spacing w:after="0" w:line="240" w:lineRule="auto"/>
              <w:jc w:val="both"/>
              <w:rPr>
                <w:sz w:val="26"/>
                <w:szCs w:val="26"/>
              </w:rPr>
            </w:pPr>
          </w:p>
        </w:tc>
      </w:tr>
      <w:tr w:rsidR="00B87B2D" w:rsidRPr="00B87B2D" w14:paraId="39496493"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2B76FBDD" w14:textId="77777777" w:rsidR="004E7E27" w:rsidRPr="00B87B2D" w:rsidRDefault="004E7E27" w:rsidP="004E7E27">
            <w:pPr>
              <w:spacing w:after="0" w:line="240" w:lineRule="auto"/>
              <w:jc w:val="center"/>
              <w:rPr>
                <w:sz w:val="26"/>
                <w:szCs w:val="26"/>
              </w:rPr>
            </w:pPr>
            <w:r w:rsidRPr="00B87B2D">
              <w:rPr>
                <w:sz w:val="26"/>
                <w:szCs w:val="26"/>
              </w:rPr>
              <w:t>VT.49</w:t>
            </w:r>
          </w:p>
        </w:tc>
        <w:tc>
          <w:tcPr>
            <w:tcW w:w="1292" w:type="pct"/>
            <w:tcBorders>
              <w:top w:val="nil"/>
              <w:left w:val="nil"/>
              <w:bottom w:val="single" w:sz="4" w:space="0" w:color="auto"/>
              <w:right w:val="single" w:sz="4" w:space="0" w:color="auto"/>
            </w:tcBorders>
            <w:vAlign w:val="center"/>
            <w:hideMark/>
          </w:tcPr>
          <w:p w14:paraId="0EA9215C" w14:textId="77777777" w:rsidR="004E7E27" w:rsidRPr="00B87B2D" w:rsidRDefault="004E7E27" w:rsidP="004E7E27">
            <w:pPr>
              <w:spacing w:after="0" w:line="240" w:lineRule="auto"/>
              <w:jc w:val="both"/>
              <w:rPr>
                <w:sz w:val="26"/>
                <w:szCs w:val="26"/>
              </w:rPr>
            </w:pPr>
            <w:r w:rsidRPr="00B87B2D">
              <w:rPr>
                <w:sz w:val="26"/>
                <w:szCs w:val="26"/>
              </w:rPr>
              <w:t>Sào hái hạt</w:t>
            </w:r>
          </w:p>
        </w:tc>
        <w:tc>
          <w:tcPr>
            <w:tcW w:w="468" w:type="pct"/>
            <w:tcBorders>
              <w:top w:val="nil"/>
              <w:left w:val="nil"/>
              <w:bottom w:val="single" w:sz="4" w:space="0" w:color="auto"/>
              <w:right w:val="single" w:sz="4" w:space="0" w:color="auto"/>
            </w:tcBorders>
            <w:vAlign w:val="center"/>
            <w:hideMark/>
          </w:tcPr>
          <w:p w14:paraId="09717242" w14:textId="77777777" w:rsidR="004E7E27" w:rsidRPr="00B87B2D" w:rsidRDefault="004E7E27" w:rsidP="004E7E27">
            <w:pPr>
              <w:spacing w:after="0" w:line="240" w:lineRule="auto"/>
              <w:jc w:val="center"/>
              <w:rPr>
                <w:sz w:val="26"/>
                <w:szCs w:val="26"/>
              </w:rPr>
            </w:pPr>
            <w:r w:rsidRPr="00B87B2D">
              <w:rPr>
                <w:sz w:val="26"/>
                <w:szCs w:val="26"/>
              </w:rPr>
              <w:t> </w:t>
            </w:r>
          </w:p>
        </w:tc>
        <w:tc>
          <w:tcPr>
            <w:tcW w:w="469" w:type="pct"/>
            <w:tcBorders>
              <w:top w:val="nil"/>
              <w:left w:val="nil"/>
              <w:bottom w:val="single" w:sz="4" w:space="0" w:color="auto"/>
              <w:right w:val="single" w:sz="4" w:space="0" w:color="auto"/>
            </w:tcBorders>
            <w:vAlign w:val="center"/>
            <w:hideMark/>
          </w:tcPr>
          <w:p w14:paraId="60390B6B" w14:textId="77777777" w:rsidR="004E7E27" w:rsidRPr="00B87B2D" w:rsidRDefault="004E7E27" w:rsidP="004E7E27">
            <w:pPr>
              <w:spacing w:after="0" w:line="240" w:lineRule="auto"/>
              <w:jc w:val="center"/>
              <w:rPr>
                <w:sz w:val="26"/>
                <w:szCs w:val="26"/>
              </w:rPr>
            </w:pPr>
            <w:r w:rsidRPr="00B87B2D">
              <w:rPr>
                <w:sz w:val="26"/>
                <w:szCs w:val="26"/>
              </w:rPr>
              <w:t> </w:t>
            </w:r>
          </w:p>
        </w:tc>
        <w:tc>
          <w:tcPr>
            <w:tcW w:w="2084" w:type="pct"/>
            <w:vMerge w:val="restart"/>
            <w:tcBorders>
              <w:top w:val="nil"/>
              <w:left w:val="nil"/>
              <w:right w:val="single" w:sz="4" w:space="0" w:color="auto"/>
            </w:tcBorders>
            <w:vAlign w:val="center"/>
            <w:hideMark/>
          </w:tcPr>
          <w:p w14:paraId="0777DF9E" w14:textId="77777777" w:rsidR="004E7E27" w:rsidRPr="00B87B2D" w:rsidRDefault="004E7E27" w:rsidP="004E7E27">
            <w:pPr>
              <w:spacing w:after="0" w:line="240" w:lineRule="auto"/>
              <w:jc w:val="both"/>
              <w:rPr>
                <w:sz w:val="26"/>
                <w:szCs w:val="26"/>
              </w:rPr>
            </w:pPr>
            <w:r w:rsidRPr="00B87B2D">
              <w:rPr>
                <w:sz w:val="26"/>
                <w:szCs w:val="26"/>
              </w:rPr>
              <w:t> Theo Tiêu chuẩn kỹ thuật của nhà sản xuất</w:t>
            </w:r>
          </w:p>
          <w:p w14:paraId="1CCA586A" w14:textId="77777777" w:rsidR="004E7E27" w:rsidRPr="00B87B2D" w:rsidRDefault="004E7E27" w:rsidP="004E7E27">
            <w:pPr>
              <w:spacing w:after="0" w:line="240" w:lineRule="auto"/>
              <w:jc w:val="both"/>
              <w:rPr>
                <w:sz w:val="26"/>
                <w:szCs w:val="26"/>
              </w:rPr>
            </w:pPr>
            <w:r w:rsidRPr="00B87B2D">
              <w:rPr>
                <w:sz w:val="26"/>
                <w:szCs w:val="26"/>
              </w:rPr>
              <w:t> </w:t>
            </w:r>
          </w:p>
          <w:p w14:paraId="19AE8DD6" w14:textId="77777777" w:rsidR="004E7E27" w:rsidRPr="00B87B2D" w:rsidRDefault="004E7E27" w:rsidP="004E7E27">
            <w:pPr>
              <w:spacing w:after="0" w:line="240" w:lineRule="auto"/>
              <w:jc w:val="both"/>
              <w:rPr>
                <w:sz w:val="26"/>
                <w:szCs w:val="26"/>
              </w:rPr>
            </w:pPr>
            <w:r w:rsidRPr="00B87B2D">
              <w:rPr>
                <w:sz w:val="26"/>
                <w:szCs w:val="26"/>
              </w:rPr>
              <w:t> </w:t>
            </w:r>
          </w:p>
          <w:p w14:paraId="58840E7A" w14:textId="77777777" w:rsidR="004E7E27" w:rsidRPr="00B87B2D" w:rsidRDefault="004E7E27" w:rsidP="004E7E27">
            <w:pPr>
              <w:spacing w:after="0" w:line="240" w:lineRule="auto"/>
              <w:jc w:val="both"/>
              <w:rPr>
                <w:sz w:val="26"/>
                <w:szCs w:val="26"/>
              </w:rPr>
            </w:pPr>
            <w:r w:rsidRPr="00B87B2D">
              <w:rPr>
                <w:sz w:val="26"/>
                <w:szCs w:val="26"/>
              </w:rPr>
              <w:t> </w:t>
            </w:r>
          </w:p>
          <w:p w14:paraId="5D2C3FF3" w14:textId="77777777" w:rsidR="004E7E27" w:rsidRPr="00B87B2D" w:rsidRDefault="004E7E27" w:rsidP="004E7E27">
            <w:pPr>
              <w:spacing w:after="0" w:line="240" w:lineRule="auto"/>
              <w:jc w:val="both"/>
              <w:rPr>
                <w:sz w:val="26"/>
                <w:szCs w:val="26"/>
              </w:rPr>
            </w:pPr>
            <w:r w:rsidRPr="00B87B2D">
              <w:rPr>
                <w:sz w:val="26"/>
                <w:szCs w:val="26"/>
              </w:rPr>
              <w:t> </w:t>
            </w:r>
          </w:p>
          <w:p w14:paraId="059E411F" w14:textId="77777777" w:rsidR="004E7E27" w:rsidRPr="00B87B2D" w:rsidRDefault="004E7E27" w:rsidP="004E7E27">
            <w:pPr>
              <w:spacing w:after="0" w:line="240" w:lineRule="auto"/>
              <w:jc w:val="both"/>
              <w:rPr>
                <w:sz w:val="26"/>
                <w:szCs w:val="26"/>
              </w:rPr>
            </w:pPr>
            <w:r w:rsidRPr="00B87B2D">
              <w:rPr>
                <w:sz w:val="26"/>
                <w:szCs w:val="26"/>
              </w:rPr>
              <w:t> </w:t>
            </w:r>
          </w:p>
          <w:p w14:paraId="2334EEB2" w14:textId="77777777" w:rsidR="004E7E27" w:rsidRPr="00B87B2D" w:rsidRDefault="004E7E27" w:rsidP="004E7E27">
            <w:pPr>
              <w:spacing w:after="0" w:line="240" w:lineRule="auto"/>
              <w:jc w:val="both"/>
              <w:rPr>
                <w:sz w:val="26"/>
                <w:szCs w:val="26"/>
              </w:rPr>
            </w:pPr>
            <w:r w:rsidRPr="00B87B2D">
              <w:rPr>
                <w:sz w:val="26"/>
                <w:szCs w:val="26"/>
              </w:rPr>
              <w:t> </w:t>
            </w:r>
          </w:p>
          <w:p w14:paraId="40B5F17D" w14:textId="77777777" w:rsidR="004E7E27" w:rsidRPr="00B87B2D" w:rsidRDefault="004E7E27" w:rsidP="004E7E27">
            <w:pPr>
              <w:spacing w:after="0" w:line="240" w:lineRule="auto"/>
              <w:jc w:val="both"/>
              <w:rPr>
                <w:sz w:val="26"/>
                <w:szCs w:val="26"/>
              </w:rPr>
            </w:pPr>
            <w:r w:rsidRPr="00B87B2D">
              <w:rPr>
                <w:sz w:val="26"/>
                <w:szCs w:val="26"/>
              </w:rPr>
              <w:t> </w:t>
            </w:r>
          </w:p>
          <w:p w14:paraId="1EFE258C" w14:textId="77777777" w:rsidR="004E7E27" w:rsidRPr="00B87B2D" w:rsidRDefault="004E7E27" w:rsidP="004E7E27">
            <w:pPr>
              <w:spacing w:after="0" w:line="240" w:lineRule="auto"/>
              <w:jc w:val="both"/>
              <w:rPr>
                <w:sz w:val="26"/>
                <w:szCs w:val="26"/>
              </w:rPr>
            </w:pPr>
            <w:r w:rsidRPr="00B87B2D">
              <w:rPr>
                <w:sz w:val="26"/>
                <w:szCs w:val="26"/>
              </w:rPr>
              <w:lastRenderedPageBreak/>
              <w:t> </w:t>
            </w:r>
          </w:p>
          <w:p w14:paraId="16F33D3C" w14:textId="77777777" w:rsidR="004E7E27" w:rsidRPr="00B87B2D" w:rsidRDefault="004E7E27" w:rsidP="004E7E27">
            <w:pPr>
              <w:spacing w:after="0" w:line="240" w:lineRule="auto"/>
              <w:jc w:val="both"/>
              <w:rPr>
                <w:sz w:val="26"/>
                <w:szCs w:val="26"/>
              </w:rPr>
            </w:pPr>
            <w:r w:rsidRPr="00B87B2D">
              <w:rPr>
                <w:sz w:val="26"/>
                <w:szCs w:val="26"/>
              </w:rPr>
              <w:t> </w:t>
            </w:r>
          </w:p>
          <w:p w14:paraId="0C80E451" w14:textId="77777777" w:rsidR="004E7E27" w:rsidRPr="00B87B2D" w:rsidRDefault="004E7E27" w:rsidP="004E7E27">
            <w:pPr>
              <w:spacing w:after="0" w:line="240" w:lineRule="auto"/>
              <w:jc w:val="both"/>
              <w:rPr>
                <w:sz w:val="26"/>
                <w:szCs w:val="26"/>
              </w:rPr>
            </w:pPr>
            <w:r w:rsidRPr="00B87B2D">
              <w:rPr>
                <w:sz w:val="26"/>
                <w:szCs w:val="26"/>
              </w:rPr>
              <w:t> </w:t>
            </w:r>
          </w:p>
          <w:p w14:paraId="47C3AFC6" w14:textId="77777777" w:rsidR="004E7E27" w:rsidRPr="00B87B2D" w:rsidRDefault="004E7E27" w:rsidP="004E7E27">
            <w:pPr>
              <w:spacing w:after="0" w:line="240" w:lineRule="auto"/>
              <w:jc w:val="both"/>
              <w:rPr>
                <w:sz w:val="26"/>
                <w:szCs w:val="26"/>
              </w:rPr>
            </w:pPr>
            <w:r w:rsidRPr="00B87B2D">
              <w:rPr>
                <w:sz w:val="26"/>
                <w:szCs w:val="26"/>
              </w:rPr>
              <w:t> </w:t>
            </w:r>
          </w:p>
          <w:p w14:paraId="393B092F" w14:textId="77777777" w:rsidR="004E7E27" w:rsidRPr="00B87B2D" w:rsidRDefault="004E7E27" w:rsidP="004E7E27">
            <w:pPr>
              <w:spacing w:after="0" w:line="240" w:lineRule="auto"/>
              <w:jc w:val="both"/>
              <w:rPr>
                <w:sz w:val="26"/>
                <w:szCs w:val="26"/>
              </w:rPr>
            </w:pPr>
            <w:r w:rsidRPr="00B87B2D">
              <w:rPr>
                <w:sz w:val="26"/>
                <w:szCs w:val="26"/>
              </w:rPr>
              <w:t> </w:t>
            </w:r>
          </w:p>
          <w:p w14:paraId="28DC2A24" w14:textId="77777777" w:rsidR="004E7E27" w:rsidRPr="00B87B2D" w:rsidRDefault="004E7E27" w:rsidP="004E7E27">
            <w:pPr>
              <w:spacing w:after="0" w:line="240" w:lineRule="auto"/>
              <w:jc w:val="both"/>
              <w:rPr>
                <w:sz w:val="26"/>
                <w:szCs w:val="26"/>
              </w:rPr>
            </w:pPr>
            <w:r w:rsidRPr="00B87B2D">
              <w:rPr>
                <w:sz w:val="26"/>
                <w:szCs w:val="26"/>
              </w:rPr>
              <w:t> </w:t>
            </w:r>
          </w:p>
          <w:p w14:paraId="2149674B" w14:textId="77777777" w:rsidR="004E7E27" w:rsidRPr="00B87B2D" w:rsidRDefault="004E7E27" w:rsidP="004E7E27">
            <w:pPr>
              <w:spacing w:after="0" w:line="240" w:lineRule="auto"/>
              <w:jc w:val="both"/>
              <w:rPr>
                <w:sz w:val="26"/>
                <w:szCs w:val="26"/>
              </w:rPr>
            </w:pPr>
            <w:r w:rsidRPr="00B87B2D">
              <w:rPr>
                <w:sz w:val="26"/>
                <w:szCs w:val="26"/>
              </w:rPr>
              <w:t> </w:t>
            </w:r>
          </w:p>
          <w:p w14:paraId="180C7546" w14:textId="77777777" w:rsidR="004E7E27" w:rsidRPr="00B87B2D" w:rsidRDefault="004E7E27" w:rsidP="004E7E27">
            <w:pPr>
              <w:spacing w:after="0" w:line="240" w:lineRule="auto"/>
              <w:jc w:val="both"/>
              <w:rPr>
                <w:sz w:val="26"/>
                <w:szCs w:val="26"/>
              </w:rPr>
            </w:pPr>
            <w:r w:rsidRPr="00B87B2D">
              <w:rPr>
                <w:sz w:val="26"/>
                <w:szCs w:val="26"/>
              </w:rPr>
              <w:t> </w:t>
            </w:r>
          </w:p>
          <w:p w14:paraId="30FBCDC8" w14:textId="77777777" w:rsidR="004E7E27" w:rsidRPr="00B87B2D" w:rsidRDefault="004E7E27" w:rsidP="004E7E27">
            <w:pPr>
              <w:spacing w:after="0" w:line="240" w:lineRule="auto"/>
              <w:jc w:val="both"/>
              <w:rPr>
                <w:sz w:val="26"/>
                <w:szCs w:val="26"/>
              </w:rPr>
            </w:pPr>
            <w:r w:rsidRPr="00B87B2D">
              <w:rPr>
                <w:sz w:val="26"/>
                <w:szCs w:val="26"/>
              </w:rPr>
              <w:t> </w:t>
            </w:r>
          </w:p>
          <w:p w14:paraId="471232D8" w14:textId="77777777" w:rsidR="004E7E27" w:rsidRPr="00B87B2D" w:rsidRDefault="004E7E27" w:rsidP="004E7E27">
            <w:pPr>
              <w:spacing w:after="0" w:line="240" w:lineRule="auto"/>
              <w:jc w:val="both"/>
              <w:rPr>
                <w:sz w:val="26"/>
                <w:szCs w:val="26"/>
              </w:rPr>
            </w:pPr>
            <w:r w:rsidRPr="00B87B2D">
              <w:rPr>
                <w:sz w:val="26"/>
                <w:szCs w:val="26"/>
              </w:rPr>
              <w:t> </w:t>
            </w:r>
          </w:p>
          <w:p w14:paraId="2035635C" w14:textId="77777777" w:rsidR="004E7E27" w:rsidRPr="00B87B2D" w:rsidRDefault="004E7E27" w:rsidP="004E7E27">
            <w:pPr>
              <w:spacing w:after="0" w:line="240" w:lineRule="auto"/>
              <w:jc w:val="both"/>
              <w:rPr>
                <w:sz w:val="26"/>
                <w:szCs w:val="26"/>
              </w:rPr>
            </w:pPr>
            <w:r w:rsidRPr="00B87B2D">
              <w:rPr>
                <w:sz w:val="26"/>
                <w:szCs w:val="26"/>
              </w:rPr>
              <w:t> </w:t>
            </w:r>
          </w:p>
          <w:p w14:paraId="3B318090" w14:textId="77777777" w:rsidR="004E7E27" w:rsidRPr="00B87B2D" w:rsidRDefault="004E7E27" w:rsidP="004E7E27">
            <w:pPr>
              <w:spacing w:after="0" w:line="240" w:lineRule="auto"/>
              <w:jc w:val="both"/>
              <w:rPr>
                <w:sz w:val="26"/>
                <w:szCs w:val="26"/>
              </w:rPr>
            </w:pPr>
            <w:r w:rsidRPr="00B87B2D">
              <w:rPr>
                <w:sz w:val="26"/>
                <w:szCs w:val="26"/>
              </w:rPr>
              <w:t> </w:t>
            </w:r>
          </w:p>
          <w:p w14:paraId="751DDA5E" w14:textId="77777777" w:rsidR="004E7E27" w:rsidRPr="00B87B2D" w:rsidRDefault="004E7E27" w:rsidP="004E7E27">
            <w:pPr>
              <w:spacing w:after="0" w:line="240" w:lineRule="auto"/>
              <w:jc w:val="both"/>
              <w:rPr>
                <w:sz w:val="26"/>
                <w:szCs w:val="26"/>
              </w:rPr>
            </w:pPr>
            <w:r w:rsidRPr="00B87B2D">
              <w:rPr>
                <w:sz w:val="26"/>
                <w:szCs w:val="26"/>
              </w:rPr>
              <w:t> </w:t>
            </w:r>
          </w:p>
          <w:p w14:paraId="154F41FC" w14:textId="77777777" w:rsidR="004E7E27" w:rsidRPr="00B87B2D" w:rsidRDefault="004E7E27" w:rsidP="004E7E27">
            <w:pPr>
              <w:spacing w:after="0" w:line="240" w:lineRule="auto"/>
              <w:jc w:val="both"/>
              <w:rPr>
                <w:sz w:val="26"/>
                <w:szCs w:val="26"/>
              </w:rPr>
            </w:pPr>
            <w:r w:rsidRPr="00B87B2D">
              <w:rPr>
                <w:sz w:val="26"/>
                <w:szCs w:val="26"/>
              </w:rPr>
              <w:t> </w:t>
            </w:r>
          </w:p>
          <w:p w14:paraId="1CA32183" w14:textId="77777777" w:rsidR="004E7E27" w:rsidRPr="00B87B2D" w:rsidRDefault="004E7E27" w:rsidP="004E7E27">
            <w:pPr>
              <w:spacing w:after="0" w:line="240" w:lineRule="auto"/>
              <w:jc w:val="both"/>
              <w:rPr>
                <w:sz w:val="26"/>
                <w:szCs w:val="26"/>
              </w:rPr>
            </w:pPr>
            <w:r w:rsidRPr="00B87B2D">
              <w:rPr>
                <w:sz w:val="26"/>
                <w:szCs w:val="26"/>
              </w:rPr>
              <w:t> </w:t>
            </w:r>
          </w:p>
        </w:tc>
      </w:tr>
      <w:tr w:rsidR="00B87B2D" w:rsidRPr="00B87B2D" w14:paraId="4684420E"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4FA427E7" w14:textId="77777777" w:rsidR="004E7E27" w:rsidRPr="00B87B2D" w:rsidRDefault="004E7E27" w:rsidP="004E7E27">
            <w:pPr>
              <w:spacing w:after="0" w:line="240" w:lineRule="auto"/>
              <w:jc w:val="center"/>
              <w:rPr>
                <w:sz w:val="26"/>
                <w:szCs w:val="26"/>
              </w:rPr>
            </w:pPr>
            <w:r w:rsidRPr="00B87B2D">
              <w:rPr>
                <w:sz w:val="26"/>
                <w:szCs w:val="26"/>
              </w:rPr>
              <w:t>VT.50</w:t>
            </w:r>
          </w:p>
        </w:tc>
        <w:tc>
          <w:tcPr>
            <w:tcW w:w="1292" w:type="pct"/>
            <w:tcBorders>
              <w:top w:val="nil"/>
              <w:left w:val="nil"/>
              <w:bottom w:val="single" w:sz="4" w:space="0" w:color="auto"/>
              <w:right w:val="single" w:sz="4" w:space="0" w:color="auto"/>
            </w:tcBorders>
            <w:vAlign w:val="center"/>
            <w:hideMark/>
          </w:tcPr>
          <w:p w14:paraId="679BB437" w14:textId="77777777" w:rsidR="004E7E27" w:rsidRPr="00B87B2D" w:rsidRDefault="004E7E27" w:rsidP="004E7E27">
            <w:pPr>
              <w:spacing w:after="0" w:line="240" w:lineRule="auto"/>
              <w:jc w:val="both"/>
              <w:rPr>
                <w:sz w:val="26"/>
                <w:szCs w:val="26"/>
              </w:rPr>
            </w:pPr>
            <w:r w:rsidRPr="00B87B2D">
              <w:rPr>
                <w:sz w:val="26"/>
                <w:szCs w:val="26"/>
              </w:rPr>
              <w:t xml:space="preserve">Dụng cụ ghép </w:t>
            </w:r>
          </w:p>
        </w:tc>
        <w:tc>
          <w:tcPr>
            <w:tcW w:w="468" w:type="pct"/>
            <w:tcBorders>
              <w:top w:val="nil"/>
              <w:left w:val="nil"/>
              <w:bottom w:val="nil"/>
              <w:right w:val="single" w:sz="4" w:space="0" w:color="auto"/>
            </w:tcBorders>
            <w:noWrap/>
            <w:vAlign w:val="bottom"/>
            <w:hideMark/>
          </w:tcPr>
          <w:p w14:paraId="5B5D8004" w14:textId="77777777" w:rsidR="004E7E27" w:rsidRPr="00B87B2D" w:rsidRDefault="004E7E27" w:rsidP="004E7E27">
            <w:pPr>
              <w:spacing w:after="0" w:line="240" w:lineRule="auto"/>
              <w:jc w:val="center"/>
              <w:rPr>
                <w:sz w:val="26"/>
                <w:szCs w:val="26"/>
              </w:rPr>
            </w:pPr>
            <w:r w:rsidRPr="00B87B2D">
              <w:rPr>
                <w:sz w:val="26"/>
                <w:szCs w:val="26"/>
              </w:rPr>
              <w:t> </w:t>
            </w:r>
          </w:p>
        </w:tc>
        <w:tc>
          <w:tcPr>
            <w:tcW w:w="469" w:type="pct"/>
            <w:tcBorders>
              <w:top w:val="nil"/>
              <w:left w:val="nil"/>
              <w:bottom w:val="nil"/>
              <w:right w:val="single" w:sz="4" w:space="0" w:color="auto"/>
            </w:tcBorders>
            <w:noWrap/>
            <w:vAlign w:val="bottom"/>
            <w:hideMark/>
          </w:tcPr>
          <w:p w14:paraId="2D04F1B8" w14:textId="77777777" w:rsidR="004E7E27" w:rsidRPr="00B87B2D" w:rsidRDefault="004E7E27" w:rsidP="004E7E27">
            <w:pPr>
              <w:spacing w:after="0" w:line="240" w:lineRule="auto"/>
              <w:rPr>
                <w:sz w:val="26"/>
                <w:szCs w:val="26"/>
              </w:rPr>
            </w:pPr>
            <w:r w:rsidRPr="00B87B2D">
              <w:rPr>
                <w:sz w:val="26"/>
                <w:szCs w:val="26"/>
              </w:rPr>
              <w:t> </w:t>
            </w:r>
          </w:p>
        </w:tc>
        <w:tc>
          <w:tcPr>
            <w:tcW w:w="2084" w:type="pct"/>
            <w:vMerge/>
            <w:tcBorders>
              <w:left w:val="nil"/>
              <w:right w:val="single" w:sz="4" w:space="0" w:color="auto"/>
            </w:tcBorders>
            <w:noWrap/>
            <w:vAlign w:val="bottom"/>
            <w:hideMark/>
          </w:tcPr>
          <w:p w14:paraId="31B9F8A3" w14:textId="77777777" w:rsidR="004E7E27" w:rsidRPr="00B87B2D" w:rsidRDefault="004E7E27" w:rsidP="004E7E27">
            <w:pPr>
              <w:spacing w:after="0" w:line="240" w:lineRule="auto"/>
              <w:jc w:val="both"/>
              <w:rPr>
                <w:sz w:val="26"/>
                <w:szCs w:val="26"/>
              </w:rPr>
            </w:pPr>
          </w:p>
        </w:tc>
      </w:tr>
      <w:tr w:rsidR="00B87B2D" w:rsidRPr="00B87B2D" w14:paraId="04299EBC"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5AE6FFCE" w14:textId="77777777" w:rsidR="004E7E27" w:rsidRPr="00B87B2D" w:rsidRDefault="004E7E27" w:rsidP="004E7E27">
            <w:pPr>
              <w:spacing w:after="0" w:line="240" w:lineRule="auto"/>
              <w:jc w:val="center"/>
              <w:rPr>
                <w:sz w:val="26"/>
                <w:szCs w:val="26"/>
              </w:rPr>
            </w:pPr>
            <w:r w:rsidRPr="00B87B2D">
              <w:rPr>
                <w:sz w:val="26"/>
                <w:szCs w:val="26"/>
              </w:rPr>
              <w:t>VT. 50.1</w:t>
            </w:r>
          </w:p>
        </w:tc>
        <w:tc>
          <w:tcPr>
            <w:tcW w:w="1292" w:type="pct"/>
            <w:tcBorders>
              <w:top w:val="nil"/>
              <w:left w:val="nil"/>
              <w:bottom w:val="single" w:sz="4" w:space="0" w:color="auto"/>
              <w:right w:val="nil"/>
            </w:tcBorders>
            <w:vAlign w:val="center"/>
            <w:hideMark/>
          </w:tcPr>
          <w:p w14:paraId="6AF0712D" w14:textId="77777777" w:rsidR="004E7E27" w:rsidRPr="00B87B2D" w:rsidRDefault="004E7E27" w:rsidP="004E7E27">
            <w:pPr>
              <w:spacing w:after="0" w:line="240" w:lineRule="auto"/>
              <w:jc w:val="both"/>
              <w:rPr>
                <w:sz w:val="26"/>
                <w:szCs w:val="26"/>
              </w:rPr>
            </w:pPr>
            <w:r w:rsidRPr="00B87B2D">
              <w:rPr>
                <w:sz w:val="26"/>
                <w:szCs w:val="26"/>
              </w:rPr>
              <w:t>Kéo cắt</w:t>
            </w:r>
          </w:p>
        </w:tc>
        <w:tc>
          <w:tcPr>
            <w:tcW w:w="468" w:type="pct"/>
            <w:tcBorders>
              <w:top w:val="single" w:sz="4" w:space="0" w:color="auto"/>
              <w:left w:val="single" w:sz="4" w:space="0" w:color="auto"/>
              <w:bottom w:val="single" w:sz="4" w:space="0" w:color="auto"/>
              <w:right w:val="single" w:sz="4" w:space="0" w:color="auto"/>
            </w:tcBorders>
            <w:vAlign w:val="center"/>
            <w:hideMark/>
          </w:tcPr>
          <w:p w14:paraId="2532C868" w14:textId="77777777" w:rsidR="004E7E27" w:rsidRPr="00B87B2D" w:rsidRDefault="004E7E27" w:rsidP="004E7E27">
            <w:pPr>
              <w:spacing w:after="0" w:line="240" w:lineRule="auto"/>
              <w:jc w:val="center"/>
              <w:rPr>
                <w:sz w:val="26"/>
                <w:szCs w:val="26"/>
              </w:rPr>
            </w:pPr>
            <w:r w:rsidRPr="00B87B2D">
              <w:rPr>
                <w:sz w:val="26"/>
                <w:szCs w:val="26"/>
              </w:rPr>
              <w:t>Cái</w:t>
            </w:r>
          </w:p>
        </w:tc>
        <w:tc>
          <w:tcPr>
            <w:tcW w:w="469" w:type="pct"/>
            <w:tcBorders>
              <w:top w:val="single" w:sz="4" w:space="0" w:color="auto"/>
              <w:left w:val="nil"/>
              <w:bottom w:val="single" w:sz="4" w:space="0" w:color="auto"/>
              <w:right w:val="single" w:sz="4" w:space="0" w:color="auto"/>
            </w:tcBorders>
            <w:vAlign w:val="center"/>
            <w:hideMark/>
          </w:tcPr>
          <w:p w14:paraId="283EF767" w14:textId="77777777" w:rsidR="004E7E27" w:rsidRPr="00B87B2D" w:rsidRDefault="004E7E27" w:rsidP="004E7E27">
            <w:pPr>
              <w:spacing w:after="0" w:line="240" w:lineRule="auto"/>
              <w:jc w:val="center"/>
              <w:rPr>
                <w:sz w:val="26"/>
                <w:szCs w:val="26"/>
              </w:rPr>
            </w:pPr>
            <w:r w:rsidRPr="00B87B2D">
              <w:rPr>
                <w:sz w:val="26"/>
                <w:szCs w:val="26"/>
              </w:rPr>
              <w:t>5</w:t>
            </w:r>
          </w:p>
        </w:tc>
        <w:tc>
          <w:tcPr>
            <w:tcW w:w="2084" w:type="pct"/>
            <w:vMerge/>
            <w:tcBorders>
              <w:left w:val="nil"/>
              <w:right w:val="single" w:sz="4" w:space="0" w:color="auto"/>
            </w:tcBorders>
            <w:noWrap/>
            <w:vAlign w:val="bottom"/>
            <w:hideMark/>
          </w:tcPr>
          <w:p w14:paraId="12A5F80C" w14:textId="77777777" w:rsidR="004E7E27" w:rsidRPr="00B87B2D" w:rsidRDefault="004E7E27" w:rsidP="004E7E27">
            <w:pPr>
              <w:spacing w:after="0" w:line="240" w:lineRule="auto"/>
              <w:jc w:val="both"/>
              <w:rPr>
                <w:sz w:val="26"/>
                <w:szCs w:val="26"/>
              </w:rPr>
            </w:pPr>
          </w:p>
        </w:tc>
      </w:tr>
      <w:tr w:rsidR="00B87B2D" w:rsidRPr="00B87B2D" w14:paraId="04E3CA5C"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4BBB3284" w14:textId="77777777" w:rsidR="004E7E27" w:rsidRPr="00B87B2D" w:rsidRDefault="004E7E27" w:rsidP="004E7E27">
            <w:pPr>
              <w:spacing w:after="0" w:line="240" w:lineRule="auto"/>
              <w:jc w:val="center"/>
              <w:rPr>
                <w:sz w:val="26"/>
                <w:szCs w:val="26"/>
              </w:rPr>
            </w:pPr>
            <w:r w:rsidRPr="00B87B2D">
              <w:rPr>
                <w:sz w:val="26"/>
                <w:szCs w:val="26"/>
              </w:rPr>
              <w:t>VT. 50.2</w:t>
            </w:r>
          </w:p>
        </w:tc>
        <w:tc>
          <w:tcPr>
            <w:tcW w:w="1292" w:type="pct"/>
            <w:tcBorders>
              <w:top w:val="nil"/>
              <w:left w:val="nil"/>
              <w:bottom w:val="single" w:sz="4" w:space="0" w:color="auto"/>
              <w:right w:val="nil"/>
            </w:tcBorders>
            <w:vAlign w:val="center"/>
            <w:hideMark/>
          </w:tcPr>
          <w:p w14:paraId="678DCFD6" w14:textId="77777777" w:rsidR="004E7E27" w:rsidRPr="00B87B2D" w:rsidRDefault="004E7E27" w:rsidP="004E7E27">
            <w:pPr>
              <w:spacing w:after="0" w:line="240" w:lineRule="auto"/>
              <w:jc w:val="both"/>
              <w:rPr>
                <w:sz w:val="26"/>
                <w:szCs w:val="26"/>
              </w:rPr>
            </w:pPr>
            <w:r w:rsidRPr="00B87B2D">
              <w:rPr>
                <w:sz w:val="26"/>
                <w:szCs w:val="26"/>
              </w:rPr>
              <w:t>Dao ghép</w:t>
            </w:r>
          </w:p>
        </w:tc>
        <w:tc>
          <w:tcPr>
            <w:tcW w:w="468" w:type="pct"/>
            <w:tcBorders>
              <w:top w:val="nil"/>
              <w:left w:val="single" w:sz="4" w:space="0" w:color="auto"/>
              <w:bottom w:val="single" w:sz="4" w:space="0" w:color="auto"/>
              <w:right w:val="single" w:sz="4" w:space="0" w:color="auto"/>
            </w:tcBorders>
            <w:vAlign w:val="center"/>
            <w:hideMark/>
          </w:tcPr>
          <w:p w14:paraId="466B356F" w14:textId="77777777" w:rsidR="004E7E27" w:rsidRPr="00B87B2D" w:rsidRDefault="004E7E27" w:rsidP="004E7E27">
            <w:pPr>
              <w:spacing w:after="0" w:line="240" w:lineRule="auto"/>
              <w:jc w:val="center"/>
              <w:rPr>
                <w:sz w:val="26"/>
                <w:szCs w:val="26"/>
              </w:rPr>
            </w:pPr>
            <w:r w:rsidRPr="00B87B2D">
              <w:rPr>
                <w:sz w:val="26"/>
                <w:szCs w:val="26"/>
              </w:rPr>
              <w:t>Cái</w:t>
            </w:r>
          </w:p>
        </w:tc>
        <w:tc>
          <w:tcPr>
            <w:tcW w:w="469" w:type="pct"/>
            <w:tcBorders>
              <w:top w:val="nil"/>
              <w:left w:val="nil"/>
              <w:bottom w:val="single" w:sz="4" w:space="0" w:color="auto"/>
              <w:right w:val="single" w:sz="4" w:space="0" w:color="auto"/>
            </w:tcBorders>
            <w:vAlign w:val="center"/>
            <w:hideMark/>
          </w:tcPr>
          <w:p w14:paraId="19EDC45C" w14:textId="77777777" w:rsidR="004E7E27" w:rsidRPr="00B87B2D" w:rsidRDefault="004E7E27" w:rsidP="004E7E27">
            <w:pPr>
              <w:spacing w:after="0" w:line="240" w:lineRule="auto"/>
              <w:jc w:val="center"/>
              <w:rPr>
                <w:sz w:val="26"/>
                <w:szCs w:val="26"/>
              </w:rPr>
            </w:pPr>
            <w:r w:rsidRPr="00B87B2D">
              <w:rPr>
                <w:sz w:val="26"/>
                <w:szCs w:val="26"/>
              </w:rPr>
              <w:t>5</w:t>
            </w:r>
          </w:p>
        </w:tc>
        <w:tc>
          <w:tcPr>
            <w:tcW w:w="2084" w:type="pct"/>
            <w:vMerge/>
            <w:tcBorders>
              <w:left w:val="nil"/>
              <w:right w:val="single" w:sz="4" w:space="0" w:color="auto"/>
            </w:tcBorders>
            <w:noWrap/>
            <w:vAlign w:val="bottom"/>
            <w:hideMark/>
          </w:tcPr>
          <w:p w14:paraId="5192B983" w14:textId="77777777" w:rsidR="004E7E27" w:rsidRPr="00B87B2D" w:rsidRDefault="004E7E27" w:rsidP="004E7E27">
            <w:pPr>
              <w:spacing w:after="0" w:line="240" w:lineRule="auto"/>
              <w:jc w:val="both"/>
              <w:rPr>
                <w:sz w:val="26"/>
                <w:szCs w:val="26"/>
              </w:rPr>
            </w:pPr>
          </w:p>
        </w:tc>
      </w:tr>
      <w:tr w:rsidR="00B87B2D" w:rsidRPr="00B87B2D" w14:paraId="509A586E"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31D6D0E3" w14:textId="77777777" w:rsidR="004E7E27" w:rsidRPr="00B87B2D" w:rsidRDefault="004E7E27" w:rsidP="004E7E27">
            <w:pPr>
              <w:spacing w:after="0" w:line="240" w:lineRule="auto"/>
              <w:jc w:val="center"/>
              <w:rPr>
                <w:sz w:val="26"/>
                <w:szCs w:val="26"/>
              </w:rPr>
            </w:pPr>
            <w:r w:rsidRPr="00B87B2D">
              <w:rPr>
                <w:sz w:val="26"/>
                <w:szCs w:val="26"/>
              </w:rPr>
              <w:t>VT. 50.3</w:t>
            </w:r>
          </w:p>
        </w:tc>
        <w:tc>
          <w:tcPr>
            <w:tcW w:w="1292" w:type="pct"/>
            <w:tcBorders>
              <w:top w:val="nil"/>
              <w:left w:val="nil"/>
              <w:bottom w:val="single" w:sz="4" w:space="0" w:color="auto"/>
              <w:right w:val="nil"/>
            </w:tcBorders>
            <w:vAlign w:val="center"/>
            <w:hideMark/>
          </w:tcPr>
          <w:p w14:paraId="1918676A" w14:textId="77777777" w:rsidR="004E7E27" w:rsidRPr="00B87B2D" w:rsidRDefault="004E7E27" w:rsidP="004E7E27">
            <w:pPr>
              <w:spacing w:after="0" w:line="240" w:lineRule="auto"/>
              <w:jc w:val="both"/>
              <w:rPr>
                <w:sz w:val="26"/>
                <w:szCs w:val="26"/>
              </w:rPr>
            </w:pPr>
            <w:r w:rsidRPr="00B87B2D">
              <w:rPr>
                <w:sz w:val="26"/>
                <w:szCs w:val="26"/>
              </w:rPr>
              <w:t>Dây ghép cây</w:t>
            </w:r>
          </w:p>
        </w:tc>
        <w:tc>
          <w:tcPr>
            <w:tcW w:w="468" w:type="pct"/>
            <w:tcBorders>
              <w:top w:val="nil"/>
              <w:left w:val="single" w:sz="4" w:space="0" w:color="auto"/>
              <w:bottom w:val="single" w:sz="4" w:space="0" w:color="auto"/>
              <w:right w:val="single" w:sz="4" w:space="0" w:color="auto"/>
            </w:tcBorders>
            <w:vAlign w:val="center"/>
            <w:hideMark/>
          </w:tcPr>
          <w:p w14:paraId="584403E8" w14:textId="77777777" w:rsidR="004E7E27" w:rsidRPr="00B87B2D" w:rsidRDefault="004E7E27" w:rsidP="004E7E27">
            <w:pPr>
              <w:spacing w:after="0" w:line="240" w:lineRule="auto"/>
              <w:jc w:val="center"/>
              <w:rPr>
                <w:sz w:val="26"/>
                <w:szCs w:val="26"/>
              </w:rPr>
            </w:pPr>
            <w:r w:rsidRPr="00B87B2D">
              <w:rPr>
                <w:sz w:val="26"/>
                <w:szCs w:val="26"/>
              </w:rPr>
              <w:t>Kg</w:t>
            </w:r>
          </w:p>
        </w:tc>
        <w:tc>
          <w:tcPr>
            <w:tcW w:w="469" w:type="pct"/>
            <w:tcBorders>
              <w:top w:val="nil"/>
              <w:left w:val="nil"/>
              <w:bottom w:val="single" w:sz="4" w:space="0" w:color="auto"/>
              <w:right w:val="single" w:sz="4" w:space="0" w:color="auto"/>
            </w:tcBorders>
            <w:vAlign w:val="center"/>
            <w:hideMark/>
          </w:tcPr>
          <w:p w14:paraId="4456B02D" w14:textId="77777777" w:rsidR="004E7E27" w:rsidRPr="00B87B2D" w:rsidRDefault="004E7E27" w:rsidP="004E7E27">
            <w:pPr>
              <w:spacing w:after="0" w:line="240" w:lineRule="auto"/>
              <w:jc w:val="center"/>
              <w:rPr>
                <w:sz w:val="26"/>
                <w:szCs w:val="26"/>
              </w:rPr>
            </w:pPr>
            <w:r w:rsidRPr="00B87B2D">
              <w:rPr>
                <w:sz w:val="26"/>
                <w:szCs w:val="26"/>
              </w:rPr>
              <w:t>1</w:t>
            </w:r>
          </w:p>
        </w:tc>
        <w:tc>
          <w:tcPr>
            <w:tcW w:w="2084" w:type="pct"/>
            <w:vMerge/>
            <w:tcBorders>
              <w:left w:val="nil"/>
              <w:right w:val="single" w:sz="4" w:space="0" w:color="auto"/>
            </w:tcBorders>
            <w:noWrap/>
            <w:vAlign w:val="bottom"/>
            <w:hideMark/>
          </w:tcPr>
          <w:p w14:paraId="4CB18078" w14:textId="77777777" w:rsidR="004E7E27" w:rsidRPr="00B87B2D" w:rsidRDefault="004E7E27" w:rsidP="004E7E27">
            <w:pPr>
              <w:spacing w:after="0" w:line="240" w:lineRule="auto"/>
              <w:jc w:val="both"/>
              <w:rPr>
                <w:sz w:val="26"/>
                <w:szCs w:val="26"/>
              </w:rPr>
            </w:pPr>
          </w:p>
        </w:tc>
      </w:tr>
      <w:tr w:rsidR="00B87B2D" w:rsidRPr="00B87B2D" w14:paraId="02389645"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4C3F4FD3" w14:textId="77777777" w:rsidR="004E7E27" w:rsidRPr="00B87B2D" w:rsidRDefault="004E7E27" w:rsidP="004E7E27">
            <w:pPr>
              <w:spacing w:after="0" w:line="240" w:lineRule="auto"/>
              <w:jc w:val="center"/>
              <w:rPr>
                <w:sz w:val="26"/>
                <w:szCs w:val="26"/>
              </w:rPr>
            </w:pPr>
            <w:r w:rsidRPr="00B87B2D">
              <w:rPr>
                <w:sz w:val="26"/>
                <w:szCs w:val="26"/>
              </w:rPr>
              <w:t>VT. 50.4</w:t>
            </w:r>
          </w:p>
        </w:tc>
        <w:tc>
          <w:tcPr>
            <w:tcW w:w="1292" w:type="pct"/>
            <w:tcBorders>
              <w:top w:val="nil"/>
              <w:left w:val="nil"/>
              <w:bottom w:val="single" w:sz="4" w:space="0" w:color="auto"/>
              <w:right w:val="nil"/>
            </w:tcBorders>
            <w:vAlign w:val="center"/>
            <w:hideMark/>
          </w:tcPr>
          <w:p w14:paraId="33E61FA7" w14:textId="77777777" w:rsidR="004E7E27" w:rsidRPr="00B87B2D" w:rsidRDefault="004E7E27" w:rsidP="004E7E27">
            <w:pPr>
              <w:spacing w:after="0" w:line="240" w:lineRule="auto"/>
              <w:jc w:val="both"/>
              <w:rPr>
                <w:sz w:val="26"/>
                <w:szCs w:val="26"/>
              </w:rPr>
            </w:pPr>
            <w:r w:rsidRPr="00B87B2D">
              <w:rPr>
                <w:sz w:val="26"/>
                <w:szCs w:val="26"/>
              </w:rPr>
              <w:t>Túi Nilon chụp cành ghép</w:t>
            </w:r>
          </w:p>
        </w:tc>
        <w:tc>
          <w:tcPr>
            <w:tcW w:w="468" w:type="pct"/>
            <w:tcBorders>
              <w:top w:val="nil"/>
              <w:left w:val="single" w:sz="4" w:space="0" w:color="auto"/>
              <w:bottom w:val="single" w:sz="4" w:space="0" w:color="auto"/>
              <w:right w:val="single" w:sz="4" w:space="0" w:color="auto"/>
            </w:tcBorders>
            <w:vAlign w:val="center"/>
            <w:hideMark/>
          </w:tcPr>
          <w:p w14:paraId="1E5926E2" w14:textId="77777777" w:rsidR="004E7E27" w:rsidRPr="00B87B2D" w:rsidRDefault="004E7E27" w:rsidP="004E7E27">
            <w:pPr>
              <w:spacing w:after="0" w:line="240" w:lineRule="auto"/>
              <w:jc w:val="center"/>
              <w:rPr>
                <w:sz w:val="26"/>
                <w:szCs w:val="26"/>
              </w:rPr>
            </w:pPr>
            <w:r w:rsidRPr="00B87B2D">
              <w:rPr>
                <w:sz w:val="26"/>
                <w:szCs w:val="26"/>
              </w:rPr>
              <w:t>Kg</w:t>
            </w:r>
          </w:p>
        </w:tc>
        <w:tc>
          <w:tcPr>
            <w:tcW w:w="469" w:type="pct"/>
            <w:tcBorders>
              <w:top w:val="nil"/>
              <w:left w:val="nil"/>
              <w:bottom w:val="single" w:sz="4" w:space="0" w:color="auto"/>
              <w:right w:val="single" w:sz="4" w:space="0" w:color="auto"/>
            </w:tcBorders>
            <w:vAlign w:val="center"/>
            <w:hideMark/>
          </w:tcPr>
          <w:p w14:paraId="5D355E14" w14:textId="77777777" w:rsidR="004E7E27" w:rsidRPr="00B87B2D" w:rsidRDefault="004E7E27" w:rsidP="004E7E27">
            <w:pPr>
              <w:spacing w:after="0" w:line="240" w:lineRule="auto"/>
              <w:jc w:val="center"/>
              <w:rPr>
                <w:sz w:val="26"/>
                <w:szCs w:val="26"/>
              </w:rPr>
            </w:pPr>
            <w:r w:rsidRPr="00B87B2D">
              <w:rPr>
                <w:sz w:val="26"/>
                <w:szCs w:val="26"/>
              </w:rPr>
              <w:t>0,5</w:t>
            </w:r>
          </w:p>
        </w:tc>
        <w:tc>
          <w:tcPr>
            <w:tcW w:w="2084" w:type="pct"/>
            <w:vMerge/>
            <w:tcBorders>
              <w:left w:val="nil"/>
              <w:right w:val="single" w:sz="4" w:space="0" w:color="auto"/>
            </w:tcBorders>
            <w:noWrap/>
            <w:vAlign w:val="bottom"/>
            <w:hideMark/>
          </w:tcPr>
          <w:p w14:paraId="63670506" w14:textId="77777777" w:rsidR="004E7E27" w:rsidRPr="00B87B2D" w:rsidRDefault="004E7E27" w:rsidP="004E7E27">
            <w:pPr>
              <w:spacing w:after="0" w:line="240" w:lineRule="auto"/>
              <w:jc w:val="both"/>
              <w:rPr>
                <w:sz w:val="26"/>
                <w:szCs w:val="26"/>
              </w:rPr>
            </w:pPr>
          </w:p>
        </w:tc>
      </w:tr>
      <w:tr w:rsidR="00B87B2D" w:rsidRPr="00B87B2D" w14:paraId="48F6FACB"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4FE9756F" w14:textId="77777777" w:rsidR="004E7E27" w:rsidRPr="00B87B2D" w:rsidRDefault="004E7E27" w:rsidP="004E7E27">
            <w:pPr>
              <w:spacing w:after="0" w:line="240" w:lineRule="auto"/>
              <w:jc w:val="center"/>
              <w:rPr>
                <w:sz w:val="26"/>
                <w:szCs w:val="26"/>
              </w:rPr>
            </w:pPr>
            <w:r w:rsidRPr="00B87B2D">
              <w:rPr>
                <w:sz w:val="26"/>
                <w:szCs w:val="26"/>
              </w:rPr>
              <w:t>VT. 50.5</w:t>
            </w:r>
          </w:p>
        </w:tc>
        <w:tc>
          <w:tcPr>
            <w:tcW w:w="1292" w:type="pct"/>
            <w:tcBorders>
              <w:top w:val="nil"/>
              <w:left w:val="nil"/>
              <w:bottom w:val="single" w:sz="4" w:space="0" w:color="auto"/>
              <w:right w:val="nil"/>
            </w:tcBorders>
            <w:vAlign w:val="center"/>
            <w:hideMark/>
          </w:tcPr>
          <w:p w14:paraId="4A4B0F26" w14:textId="77777777" w:rsidR="004E7E27" w:rsidRPr="00B87B2D" w:rsidRDefault="004E7E27" w:rsidP="004E7E27">
            <w:pPr>
              <w:spacing w:after="0" w:line="240" w:lineRule="auto"/>
              <w:jc w:val="both"/>
              <w:rPr>
                <w:sz w:val="26"/>
                <w:szCs w:val="26"/>
              </w:rPr>
            </w:pPr>
            <w:r w:rsidRPr="00B87B2D">
              <w:rPr>
                <w:sz w:val="26"/>
                <w:szCs w:val="26"/>
              </w:rPr>
              <w:t>Giá nhựa (đựng cành ghép)</w:t>
            </w:r>
          </w:p>
        </w:tc>
        <w:tc>
          <w:tcPr>
            <w:tcW w:w="468" w:type="pct"/>
            <w:tcBorders>
              <w:top w:val="nil"/>
              <w:left w:val="single" w:sz="4" w:space="0" w:color="auto"/>
              <w:bottom w:val="single" w:sz="4" w:space="0" w:color="auto"/>
              <w:right w:val="single" w:sz="4" w:space="0" w:color="auto"/>
            </w:tcBorders>
            <w:noWrap/>
            <w:vAlign w:val="bottom"/>
            <w:hideMark/>
          </w:tcPr>
          <w:p w14:paraId="3C90FDE5" w14:textId="77777777" w:rsidR="004E7E27" w:rsidRPr="00B87B2D" w:rsidRDefault="004E7E27" w:rsidP="004E7E27">
            <w:pPr>
              <w:spacing w:after="0" w:line="240" w:lineRule="auto"/>
              <w:jc w:val="center"/>
              <w:rPr>
                <w:sz w:val="26"/>
                <w:szCs w:val="26"/>
              </w:rPr>
            </w:pPr>
            <w:r w:rsidRPr="00B87B2D">
              <w:rPr>
                <w:sz w:val="26"/>
                <w:szCs w:val="26"/>
              </w:rPr>
              <w:t>Cái</w:t>
            </w:r>
          </w:p>
        </w:tc>
        <w:tc>
          <w:tcPr>
            <w:tcW w:w="469" w:type="pct"/>
            <w:tcBorders>
              <w:top w:val="nil"/>
              <w:left w:val="nil"/>
              <w:bottom w:val="single" w:sz="4" w:space="0" w:color="auto"/>
              <w:right w:val="single" w:sz="4" w:space="0" w:color="auto"/>
            </w:tcBorders>
            <w:noWrap/>
            <w:vAlign w:val="bottom"/>
            <w:hideMark/>
          </w:tcPr>
          <w:p w14:paraId="216912E9" w14:textId="77777777" w:rsidR="004E7E27" w:rsidRPr="00B87B2D" w:rsidRDefault="004E7E27" w:rsidP="004E7E27">
            <w:pPr>
              <w:spacing w:after="0" w:line="240" w:lineRule="auto"/>
              <w:jc w:val="center"/>
              <w:rPr>
                <w:sz w:val="26"/>
                <w:szCs w:val="26"/>
              </w:rPr>
            </w:pPr>
            <w:r w:rsidRPr="00B87B2D">
              <w:rPr>
                <w:sz w:val="26"/>
                <w:szCs w:val="26"/>
              </w:rPr>
              <w:t>2</w:t>
            </w:r>
          </w:p>
        </w:tc>
        <w:tc>
          <w:tcPr>
            <w:tcW w:w="2084" w:type="pct"/>
            <w:vMerge/>
            <w:tcBorders>
              <w:left w:val="nil"/>
              <w:right w:val="single" w:sz="4" w:space="0" w:color="auto"/>
            </w:tcBorders>
            <w:noWrap/>
            <w:vAlign w:val="bottom"/>
            <w:hideMark/>
          </w:tcPr>
          <w:p w14:paraId="57072A84" w14:textId="77777777" w:rsidR="004E7E27" w:rsidRPr="00B87B2D" w:rsidRDefault="004E7E27" w:rsidP="004E7E27">
            <w:pPr>
              <w:spacing w:after="0" w:line="240" w:lineRule="auto"/>
              <w:jc w:val="both"/>
              <w:rPr>
                <w:sz w:val="26"/>
                <w:szCs w:val="26"/>
              </w:rPr>
            </w:pPr>
          </w:p>
        </w:tc>
      </w:tr>
      <w:tr w:rsidR="00B87B2D" w:rsidRPr="00B87B2D" w14:paraId="1B5DA67E" w14:textId="77777777" w:rsidTr="00334E32">
        <w:trPr>
          <w:trHeight w:val="570"/>
        </w:trPr>
        <w:tc>
          <w:tcPr>
            <w:tcW w:w="687" w:type="pct"/>
            <w:tcBorders>
              <w:top w:val="nil"/>
              <w:left w:val="single" w:sz="4" w:space="0" w:color="auto"/>
              <w:bottom w:val="single" w:sz="4" w:space="0" w:color="auto"/>
              <w:right w:val="single" w:sz="4" w:space="0" w:color="auto"/>
            </w:tcBorders>
            <w:vAlign w:val="center"/>
            <w:hideMark/>
          </w:tcPr>
          <w:p w14:paraId="46002CB7" w14:textId="77777777" w:rsidR="004E7E27" w:rsidRPr="00B87B2D" w:rsidRDefault="004E7E27" w:rsidP="004E7E27">
            <w:pPr>
              <w:spacing w:after="0" w:line="240" w:lineRule="auto"/>
              <w:jc w:val="center"/>
              <w:rPr>
                <w:sz w:val="26"/>
                <w:szCs w:val="26"/>
              </w:rPr>
            </w:pPr>
            <w:r w:rsidRPr="00B87B2D">
              <w:rPr>
                <w:sz w:val="26"/>
                <w:szCs w:val="26"/>
              </w:rPr>
              <w:lastRenderedPageBreak/>
              <w:t>VT.51</w:t>
            </w:r>
          </w:p>
        </w:tc>
        <w:tc>
          <w:tcPr>
            <w:tcW w:w="1292" w:type="pct"/>
            <w:tcBorders>
              <w:top w:val="nil"/>
              <w:left w:val="nil"/>
              <w:bottom w:val="single" w:sz="4" w:space="0" w:color="auto"/>
              <w:right w:val="single" w:sz="4" w:space="0" w:color="auto"/>
            </w:tcBorders>
            <w:vAlign w:val="center"/>
            <w:hideMark/>
          </w:tcPr>
          <w:p w14:paraId="0FC042B3" w14:textId="77777777" w:rsidR="004E7E27" w:rsidRPr="00B87B2D" w:rsidRDefault="004E7E27" w:rsidP="004E7E27">
            <w:pPr>
              <w:spacing w:after="0" w:line="240" w:lineRule="auto"/>
              <w:jc w:val="both"/>
              <w:rPr>
                <w:sz w:val="26"/>
                <w:szCs w:val="26"/>
              </w:rPr>
            </w:pPr>
            <w:r w:rsidRPr="00B87B2D">
              <w:rPr>
                <w:sz w:val="26"/>
                <w:szCs w:val="26"/>
              </w:rPr>
              <w:t>Máy nghiền hỗn hợp ruột bầu (CS máy)</w:t>
            </w:r>
          </w:p>
        </w:tc>
        <w:tc>
          <w:tcPr>
            <w:tcW w:w="468" w:type="pct"/>
            <w:tcBorders>
              <w:top w:val="nil"/>
              <w:left w:val="nil"/>
              <w:bottom w:val="single" w:sz="4" w:space="0" w:color="auto"/>
              <w:right w:val="single" w:sz="4" w:space="0" w:color="auto"/>
            </w:tcBorders>
            <w:vAlign w:val="center"/>
            <w:hideMark/>
          </w:tcPr>
          <w:p w14:paraId="5DCB74D0" w14:textId="77777777" w:rsidR="004E7E27" w:rsidRPr="00B87B2D" w:rsidRDefault="004E7E27" w:rsidP="004E7E27">
            <w:pPr>
              <w:spacing w:after="0" w:line="240" w:lineRule="auto"/>
              <w:jc w:val="center"/>
              <w:rPr>
                <w:sz w:val="26"/>
                <w:szCs w:val="26"/>
              </w:rPr>
            </w:pPr>
            <w:r w:rsidRPr="00B87B2D">
              <w:rPr>
                <w:sz w:val="26"/>
                <w:szCs w:val="26"/>
              </w:rPr>
              <w:t>Máy</w:t>
            </w:r>
          </w:p>
        </w:tc>
        <w:tc>
          <w:tcPr>
            <w:tcW w:w="469" w:type="pct"/>
            <w:tcBorders>
              <w:top w:val="nil"/>
              <w:left w:val="nil"/>
              <w:bottom w:val="single" w:sz="4" w:space="0" w:color="auto"/>
              <w:right w:val="single" w:sz="4" w:space="0" w:color="auto"/>
            </w:tcBorders>
            <w:vAlign w:val="center"/>
            <w:hideMark/>
          </w:tcPr>
          <w:p w14:paraId="614D3AB5" w14:textId="77777777" w:rsidR="004E7E27" w:rsidRPr="00B87B2D" w:rsidRDefault="004E7E27" w:rsidP="004E7E27">
            <w:pPr>
              <w:spacing w:after="0" w:line="240" w:lineRule="auto"/>
              <w:jc w:val="center"/>
              <w:rPr>
                <w:sz w:val="26"/>
                <w:szCs w:val="26"/>
              </w:rPr>
            </w:pPr>
            <w:r w:rsidRPr="00B87B2D">
              <w:rPr>
                <w:sz w:val="26"/>
                <w:szCs w:val="26"/>
              </w:rPr>
              <w:t>0,001</w:t>
            </w:r>
          </w:p>
        </w:tc>
        <w:tc>
          <w:tcPr>
            <w:tcW w:w="2084" w:type="pct"/>
            <w:vMerge/>
            <w:tcBorders>
              <w:left w:val="nil"/>
              <w:right w:val="single" w:sz="4" w:space="0" w:color="auto"/>
            </w:tcBorders>
            <w:vAlign w:val="center"/>
            <w:hideMark/>
          </w:tcPr>
          <w:p w14:paraId="6AD22837" w14:textId="77777777" w:rsidR="004E7E27" w:rsidRPr="00B87B2D" w:rsidRDefault="004E7E27" w:rsidP="004E7E27">
            <w:pPr>
              <w:spacing w:after="0" w:line="240" w:lineRule="auto"/>
              <w:jc w:val="both"/>
              <w:rPr>
                <w:sz w:val="26"/>
                <w:szCs w:val="26"/>
              </w:rPr>
            </w:pPr>
          </w:p>
        </w:tc>
      </w:tr>
      <w:tr w:rsidR="00B87B2D" w:rsidRPr="00B87B2D" w14:paraId="1ABBB1E8" w14:textId="77777777" w:rsidTr="00334E32">
        <w:trPr>
          <w:trHeight w:val="660"/>
        </w:trPr>
        <w:tc>
          <w:tcPr>
            <w:tcW w:w="687" w:type="pct"/>
            <w:tcBorders>
              <w:top w:val="nil"/>
              <w:left w:val="single" w:sz="4" w:space="0" w:color="auto"/>
              <w:bottom w:val="single" w:sz="4" w:space="0" w:color="auto"/>
              <w:right w:val="single" w:sz="4" w:space="0" w:color="auto"/>
            </w:tcBorders>
            <w:vAlign w:val="center"/>
            <w:hideMark/>
          </w:tcPr>
          <w:p w14:paraId="72C8E173" w14:textId="77777777" w:rsidR="004E7E27" w:rsidRPr="00B87B2D" w:rsidRDefault="004E7E27" w:rsidP="004E7E27">
            <w:pPr>
              <w:spacing w:after="0" w:line="240" w:lineRule="auto"/>
              <w:jc w:val="center"/>
              <w:rPr>
                <w:sz w:val="26"/>
                <w:szCs w:val="26"/>
              </w:rPr>
            </w:pPr>
            <w:r w:rsidRPr="00B87B2D">
              <w:rPr>
                <w:sz w:val="26"/>
                <w:szCs w:val="26"/>
              </w:rPr>
              <w:t>VT.52</w:t>
            </w:r>
          </w:p>
        </w:tc>
        <w:tc>
          <w:tcPr>
            <w:tcW w:w="1292" w:type="pct"/>
            <w:tcBorders>
              <w:top w:val="nil"/>
              <w:left w:val="nil"/>
              <w:bottom w:val="single" w:sz="4" w:space="0" w:color="auto"/>
              <w:right w:val="single" w:sz="4" w:space="0" w:color="auto"/>
            </w:tcBorders>
            <w:vAlign w:val="center"/>
            <w:hideMark/>
          </w:tcPr>
          <w:p w14:paraId="1F7DE307" w14:textId="77777777" w:rsidR="004E7E27" w:rsidRPr="00B87B2D" w:rsidRDefault="004E7E27" w:rsidP="004E7E27">
            <w:pPr>
              <w:spacing w:after="0" w:line="240" w:lineRule="auto"/>
              <w:jc w:val="both"/>
              <w:rPr>
                <w:sz w:val="26"/>
                <w:szCs w:val="26"/>
              </w:rPr>
            </w:pPr>
            <w:r w:rsidRPr="00B87B2D">
              <w:rPr>
                <w:sz w:val="26"/>
                <w:szCs w:val="26"/>
              </w:rPr>
              <w:t>Máy trộn hỗn hợp ruột bầu (CS máy)</w:t>
            </w:r>
          </w:p>
        </w:tc>
        <w:tc>
          <w:tcPr>
            <w:tcW w:w="468" w:type="pct"/>
            <w:tcBorders>
              <w:top w:val="nil"/>
              <w:left w:val="nil"/>
              <w:bottom w:val="single" w:sz="4" w:space="0" w:color="auto"/>
              <w:right w:val="single" w:sz="4" w:space="0" w:color="auto"/>
            </w:tcBorders>
            <w:vAlign w:val="center"/>
            <w:hideMark/>
          </w:tcPr>
          <w:p w14:paraId="3B7B4CE6" w14:textId="77777777" w:rsidR="004E7E27" w:rsidRPr="00B87B2D" w:rsidRDefault="004E7E27" w:rsidP="004E7E27">
            <w:pPr>
              <w:spacing w:after="0" w:line="240" w:lineRule="auto"/>
              <w:jc w:val="center"/>
              <w:rPr>
                <w:sz w:val="26"/>
                <w:szCs w:val="26"/>
              </w:rPr>
            </w:pPr>
            <w:r w:rsidRPr="00B87B2D">
              <w:rPr>
                <w:sz w:val="26"/>
                <w:szCs w:val="26"/>
              </w:rPr>
              <w:t>Máy</w:t>
            </w:r>
          </w:p>
        </w:tc>
        <w:tc>
          <w:tcPr>
            <w:tcW w:w="469" w:type="pct"/>
            <w:tcBorders>
              <w:top w:val="nil"/>
              <w:left w:val="nil"/>
              <w:bottom w:val="single" w:sz="4" w:space="0" w:color="auto"/>
              <w:right w:val="single" w:sz="4" w:space="0" w:color="auto"/>
            </w:tcBorders>
            <w:vAlign w:val="center"/>
            <w:hideMark/>
          </w:tcPr>
          <w:p w14:paraId="0441E6BB" w14:textId="77777777" w:rsidR="004E7E27" w:rsidRPr="00B87B2D" w:rsidRDefault="004E7E27" w:rsidP="004E7E27">
            <w:pPr>
              <w:spacing w:after="0" w:line="240" w:lineRule="auto"/>
              <w:jc w:val="center"/>
              <w:rPr>
                <w:sz w:val="26"/>
                <w:szCs w:val="26"/>
              </w:rPr>
            </w:pPr>
            <w:r w:rsidRPr="00B87B2D">
              <w:rPr>
                <w:sz w:val="26"/>
                <w:szCs w:val="26"/>
              </w:rPr>
              <w:t>0.02</w:t>
            </w:r>
          </w:p>
        </w:tc>
        <w:tc>
          <w:tcPr>
            <w:tcW w:w="2084" w:type="pct"/>
            <w:vMerge/>
            <w:tcBorders>
              <w:left w:val="nil"/>
              <w:right w:val="single" w:sz="4" w:space="0" w:color="auto"/>
            </w:tcBorders>
            <w:vAlign w:val="center"/>
            <w:hideMark/>
          </w:tcPr>
          <w:p w14:paraId="6F3D38DF" w14:textId="77777777" w:rsidR="004E7E27" w:rsidRPr="00B87B2D" w:rsidRDefault="004E7E27" w:rsidP="004E7E27">
            <w:pPr>
              <w:spacing w:after="0" w:line="240" w:lineRule="auto"/>
              <w:jc w:val="both"/>
              <w:rPr>
                <w:sz w:val="26"/>
                <w:szCs w:val="26"/>
              </w:rPr>
            </w:pPr>
          </w:p>
        </w:tc>
      </w:tr>
      <w:tr w:rsidR="00B87B2D" w:rsidRPr="00B87B2D" w14:paraId="069F64F1"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2DA4E487" w14:textId="77777777" w:rsidR="004E7E27" w:rsidRPr="00B87B2D" w:rsidRDefault="004E7E27" w:rsidP="004E7E27">
            <w:pPr>
              <w:spacing w:after="0" w:line="240" w:lineRule="auto"/>
              <w:jc w:val="center"/>
              <w:rPr>
                <w:sz w:val="26"/>
                <w:szCs w:val="26"/>
              </w:rPr>
            </w:pPr>
            <w:r w:rsidRPr="00B87B2D">
              <w:rPr>
                <w:sz w:val="26"/>
                <w:szCs w:val="26"/>
              </w:rPr>
              <w:t>VT.53</w:t>
            </w:r>
          </w:p>
        </w:tc>
        <w:tc>
          <w:tcPr>
            <w:tcW w:w="1292" w:type="pct"/>
            <w:tcBorders>
              <w:top w:val="nil"/>
              <w:left w:val="nil"/>
              <w:bottom w:val="single" w:sz="4" w:space="0" w:color="auto"/>
              <w:right w:val="single" w:sz="4" w:space="0" w:color="auto"/>
            </w:tcBorders>
            <w:vAlign w:val="center"/>
            <w:hideMark/>
          </w:tcPr>
          <w:p w14:paraId="29DFE151" w14:textId="77777777" w:rsidR="004E7E27" w:rsidRPr="00B87B2D" w:rsidRDefault="004E7E27" w:rsidP="004E7E27">
            <w:pPr>
              <w:spacing w:after="0" w:line="240" w:lineRule="auto"/>
              <w:jc w:val="both"/>
              <w:rPr>
                <w:sz w:val="26"/>
                <w:szCs w:val="26"/>
              </w:rPr>
            </w:pPr>
            <w:r w:rsidRPr="00B87B2D">
              <w:rPr>
                <w:sz w:val="26"/>
                <w:szCs w:val="26"/>
              </w:rPr>
              <w:t>Máy đóng bầu (CS máy)</w:t>
            </w:r>
          </w:p>
        </w:tc>
        <w:tc>
          <w:tcPr>
            <w:tcW w:w="468" w:type="pct"/>
            <w:tcBorders>
              <w:top w:val="nil"/>
              <w:left w:val="nil"/>
              <w:bottom w:val="single" w:sz="4" w:space="0" w:color="auto"/>
              <w:right w:val="single" w:sz="4" w:space="0" w:color="auto"/>
            </w:tcBorders>
            <w:vAlign w:val="center"/>
            <w:hideMark/>
          </w:tcPr>
          <w:p w14:paraId="0CD3A4D7" w14:textId="77777777" w:rsidR="004E7E27" w:rsidRPr="00B87B2D" w:rsidRDefault="004E7E27" w:rsidP="004E7E27">
            <w:pPr>
              <w:spacing w:after="0" w:line="240" w:lineRule="auto"/>
              <w:jc w:val="center"/>
              <w:rPr>
                <w:sz w:val="26"/>
                <w:szCs w:val="26"/>
              </w:rPr>
            </w:pPr>
            <w:r w:rsidRPr="00B87B2D">
              <w:rPr>
                <w:sz w:val="26"/>
                <w:szCs w:val="26"/>
              </w:rPr>
              <w:t>Máy</w:t>
            </w:r>
          </w:p>
        </w:tc>
        <w:tc>
          <w:tcPr>
            <w:tcW w:w="469" w:type="pct"/>
            <w:tcBorders>
              <w:top w:val="nil"/>
              <w:left w:val="nil"/>
              <w:bottom w:val="single" w:sz="4" w:space="0" w:color="auto"/>
              <w:right w:val="single" w:sz="4" w:space="0" w:color="auto"/>
            </w:tcBorders>
            <w:vAlign w:val="center"/>
            <w:hideMark/>
          </w:tcPr>
          <w:p w14:paraId="2E67795D" w14:textId="77777777" w:rsidR="004E7E27" w:rsidRPr="00B87B2D" w:rsidRDefault="004E7E27" w:rsidP="004E7E27">
            <w:pPr>
              <w:spacing w:after="0" w:line="240" w:lineRule="auto"/>
              <w:jc w:val="center"/>
              <w:rPr>
                <w:sz w:val="26"/>
                <w:szCs w:val="26"/>
              </w:rPr>
            </w:pPr>
            <w:r w:rsidRPr="00B87B2D">
              <w:rPr>
                <w:sz w:val="26"/>
                <w:szCs w:val="26"/>
              </w:rPr>
              <w:t>0,1</w:t>
            </w:r>
          </w:p>
        </w:tc>
        <w:tc>
          <w:tcPr>
            <w:tcW w:w="2084" w:type="pct"/>
            <w:vMerge/>
            <w:tcBorders>
              <w:left w:val="nil"/>
              <w:right w:val="single" w:sz="4" w:space="0" w:color="auto"/>
            </w:tcBorders>
            <w:vAlign w:val="center"/>
            <w:hideMark/>
          </w:tcPr>
          <w:p w14:paraId="52A7B389" w14:textId="77777777" w:rsidR="004E7E27" w:rsidRPr="00B87B2D" w:rsidRDefault="004E7E27" w:rsidP="004E7E27">
            <w:pPr>
              <w:spacing w:after="0" w:line="240" w:lineRule="auto"/>
              <w:jc w:val="both"/>
              <w:rPr>
                <w:sz w:val="26"/>
                <w:szCs w:val="26"/>
              </w:rPr>
            </w:pPr>
          </w:p>
        </w:tc>
      </w:tr>
      <w:tr w:rsidR="00B87B2D" w:rsidRPr="00B87B2D" w14:paraId="707637E9"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2BF020AF" w14:textId="77777777" w:rsidR="004E7E27" w:rsidRPr="00B87B2D" w:rsidRDefault="004E7E27" w:rsidP="004E7E27">
            <w:pPr>
              <w:spacing w:after="0" w:line="240" w:lineRule="auto"/>
              <w:jc w:val="center"/>
              <w:rPr>
                <w:sz w:val="26"/>
                <w:szCs w:val="26"/>
              </w:rPr>
            </w:pPr>
            <w:r w:rsidRPr="00B87B2D">
              <w:rPr>
                <w:sz w:val="26"/>
                <w:szCs w:val="26"/>
              </w:rPr>
              <w:t>VT.54</w:t>
            </w:r>
          </w:p>
        </w:tc>
        <w:tc>
          <w:tcPr>
            <w:tcW w:w="1292" w:type="pct"/>
            <w:tcBorders>
              <w:top w:val="nil"/>
              <w:left w:val="nil"/>
              <w:bottom w:val="single" w:sz="4" w:space="0" w:color="auto"/>
              <w:right w:val="single" w:sz="4" w:space="0" w:color="auto"/>
            </w:tcBorders>
            <w:vAlign w:val="center"/>
            <w:hideMark/>
          </w:tcPr>
          <w:p w14:paraId="362296B7" w14:textId="77777777" w:rsidR="004E7E27" w:rsidRPr="00B87B2D" w:rsidRDefault="004E7E27" w:rsidP="004E7E27">
            <w:pPr>
              <w:spacing w:after="0" w:line="240" w:lineRule="auto"/>
              <w:jc w:val="both"/>
              <w:rPr>
                <w:sz w:val="26"/>
                <w:szCs w:val="26"/>
              </w:rPr>
            </w:pPr>
            <w:r w:rsidRPr="00B87B2D">
              <w:rPr>
                <w:sz w:val="26"/>
                <w:szCs w:val="26"/>
              </w:rPr>
              <w:t>Máy bơm nước (CS máy)</w:t>
            </w:r>
          </w:p>
        </w:tc>
        <w:tc>
          <w:tcPr>
            <w:tcW w:w="468" w:type="pct"/>
            <w:tcBorders>
              <w:top w:val="nil"/>
              <w:left w:val="nil"/>
              <w:bottom w:val="single" w:sz="4" w:space="0" w:color="auto"/>
              <w:right w:val="single" w:sz="4" w:space="0" w:color="auto"/>
            </w:tcBorders>
            <w:vAlign w:val="center"/>
            <w:hideMark/>
          </w:tcPr>
          <w:p w14:paraId="67FCCCB6" w14:textId="77777777" w:rsidR="004E7E27" w:rsidRPr="00B87B2D" w:rsidRDefault="004E7E27" w:rsidP="004E7E27">
            <w:pPr>
              <w:spacing w:after="0" w:line="240" w:lineRule="auto"/>
              <w:jc w:val="center"/>
              <w:rPr>
                <w:sz w:val="26"/>
                <w:szCs w:val="26"/>
              </w:rPr>
            </w:pPr>
            <w:r w:rsidRPr="00B87B2D">
              <w:rPr>
                <w:sz w:val="26"/>
                <w:szCs w:val="26"/>
              </w:rPr>
              <w:t>Máy</w:t>
            </w:r>
          </w:p>
        </w:tc>
        <w:tc>
          <w:tcPr>
            <w:tcW w:w="469" w:type="pct"/>
            <w:tcBorders>
              <w:top w:val="nil"/>
              <w:left w:val="nil"/>
              <w:bottom w:val="single" w:sz="4" w:space="0" w:color="auto"/>
              <w:right w:val="single" w:sz="4" w:space="0" w:color="auto"/>
            </w:tcBorders>
            <w:vAlign w:val="center"/>
            <w:hideMark/>
          </w:tcPr>
          <w:p w14:paraId="684640F9" w14:textId="77777777" w:rsidR="004E7E27" w:rsidRPr="00B87B2D" w:rsidRDefault="004E7E27" w:rsidP="004E7E27">
            <w:pPr>
              <w:spacing w:after="0" w:line="240" w:lineRule="auto"/>
              <w:jc w:val="center"/>
              <w:rPr>
                <w:sz w:val="26"/>
                <w:szCs w:val="26"/>
              </w:rPr>
            </w:pPr>
            <w:r w:rsidRPr="00B87B2D">
              <w:rPr>
                <w:sz w:val="26"/>
                <w:szCs w:val="26"/>
              </w:rPr>
              <w:t>0,02</w:t>
            </w:r>
          </w:p>
        </w:tc>
        <w:tc>
          <w:tcPr>
            <w:tcW w:w="2084" w:type="pct"/>
            <w:vMerge/>
            <w:tcBorders>
              <w:left w:val="nil"/>
              <w:right w:val="single" w:sz="4" w:space="0" w:color="auto"/>
            </w:tcBorders>
            <w:vAlign w:val="center"/>
            <w:hideMark/>
          </w:tcPr>
          <w:p w14:paraId="6A378F02" w14:textId="77777777" w:rsidR="004E7E27" w:rsidRPr="00B87B2D" w:rsidRDefault="004E7E27" w:rsidP="004E7E27">
            <w:pPr>
              <w:spacing w:after="0" w:line="240" w:lineRule="auto"/>
              <w:jc w:val="both"/>
              <w:rPr>
                <w:sz w:val="26"/>
                <w:szCs w:val="26"/>
              </w:rPr>
            </w:pPr>
          </w:p>
        </w:tc>
      </w:tr>
      <w:tr w:rsidR="00B87B2D" w:rsidRPr="00B87B2D" w14:paraId="6D5C29D6"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024BCCFA" w14:textId="77777777" w:rsidR="004E7E27" w:rsidRPr="00B87B2D" w:rsidRDefault="004E7E27" w:rsidP="004E7E27">
            <w:pPr>
              <w:spacing w:after="0" w:line="240" w:lineRule="auto"/>
              <w:jc w:val="center"/>
              <w:rPr>
                <w:sz w:val="26"/>
                <w:szCs w:val="26"/>
              </w:rPr>
            </w:pPr>
            <w:r w:rsidRPr="00B87B2D">
              <w:rPr>
                <w:sz w:val="26"/>
                <w:szCs w:val="26"/>
              </w:rPr>
              <w:t>VT.55</w:t>
            </w:r>
          </w:p>
        </w:tc>
        <w:tc>
          <w:tcPr>
            <w:tcW w:w="1292" w:type="pct"/>
            <w:tcBorders>
              <w:top w:val="nil"/>
              <w:left w:val="nil"/>
              <w:bottom w:val="single" w:sz="4" w:space="0" w:color="auto"/>
              <w:right w:val="single" w:sz="4" w:space="0" w:color="auto"/>
            </w:tcBorders>
            <w:vAlign w:val="center"/>
            <w:hideMark/>
          </w:tcPr>
          <w:p w14:paraId="31033284" w14:textId="77777777" w:rsidR="004E7E27" w:rsidRPr="00B87B2D" w:rsidRDefault="004E7E27" w:rsidP="004E7E27">
            <w:pPr>
              <w:spacing w:after="0" w:line="240" w:lineRule="auto"/>
              <w:jc w:val="both"/>
              <w:rPr>
                <w:sz w:val="26"/>
                <w:szCs w:val="26"/>
              </w:rPr>
            </w:pPr>
            <w:r w:rsidRPr="00B87B2D">
              <w:rPr>
                <w:sz w:val="26"/>
                <w:szCs w:val="26"/>
              </w:rPr>
              <w:t>Bình bơm tay</w:t>
            </w:r>
          </w:p>
        </w:tc>
        <w:tc>
          <w:tcPr>
            <w:tcW w:w="468" w:type="pct"/>
            <w:tcBorders>
              <w:top w:val="nil"/>
              <w:left w:val="nil"/>
              <w:bottom w:val="single" w:sz="4" w:space="0" w:color="auto"/>
              <w:right w:val="single" w:sz="4" w:space="0" w:color="auto"/>
            </w:tcBorders>
            <w:vAlign w:val="center"/>
            <w:hideMark/>
          </w:tcPr>
          <w:p w14:paraId="62B5C56C" w14:textId="77777777" w:rsidR="004E7E27" w:rsidRPr="00B87B2D" w:rsidRDefault="004E7E27" w:rsidP="004E7E27">
            <w:pPr>
              <w:spacing w:after="0" w:line="240" w:lineRule="auto"/>
              <w:jc w:val="center"/>
              <w:rPr>
                <w:sz w:val="26"/>
                <w:szCs w:val="26"/>
              </w:rPr>
            </w:pPr>
            <w:r w:rsidRPr="00B87B2D">
              <w:rPr>
                <w:sz w:val="26"/>
                <w:szCs w:val="26"/>
              </w:rPr>
              <w:t>Cái</w:t>
            </w:r>
          </w:p>
        </w:tc>
        <w:tc>
          <w:tcPr>
            <w:tcW w:w="469" w:type="pct"/>
            <w:tcBorders>
              <w:top w:val="nil"/>
              <w:left w:val="nil"/>
              <w:bottom w:val="single" w:sz="4" w:space="0" w:color="auto"/>
              <w:right w:val="single" w:sz="4" w:space="0" w:color="auto"/>
            </w:tcBorders>
            <w:vAlign w:val="center"/>
            <w:hideMark/>
          </w:tcPr>
          <w:p w14:paraId="7263BE69" w14:textId="77777777" w:rsidR="004E7E27" w:rsidRPr="00B87B2D" w:rsidRDefault="004E7E27" w:rsidP="004E7E27">
            <w:pPr>
              <w:spacing w:after="0" w:line="240" w:lineRule="auto"/>
              <w:jc w:val="center"/>
              <w:rPr>
                <w:sz w:val="26"/>
                <w:szCs w:val="26"/>
              </w:rPr>
            </w:pPr>
            <w:r w:rsidRPr="00B87B2D">
              <w:rPr>
                <w:sz w:val="26"/>
                <w:szCs w:val="26"/>
              </w:rPr>
              <w:t>0,02</w:t>
            </w:r>
          </w:p>
        </w:tc>
        <w:tc>
          <w:tcPr>
            <w:tcW w:w="2084" w:type="pct"/>
            <w:vMerge/>
            <w:tcBorders>
              <w:left w:val="nil"/>
              <w:right w:val="single" w:sz="4" w:space="0" w:color="auto"/>
            </w:tcBorders>
            <w:vAlign w:val="center"/>
            <w:hideMark/>
          </w:tcPr>
          <w:p w14:paraId="778CBDD9" w14:textId="77777777" w:rsidR="004E7E27" w:rsidRPr="00B87B2D" w:rsidRDefault="004E7E27" w:rsidP="004E7E27">
            <w:pPr>
              <w:spacing w:after="0" w:line="240" w:lineRule="auto"/>
              <w:jc w:val="both"/>
              <w:rPr>
                <w:sz w:val="26"/>
                <w:szCs w:val="26"/>
              </w:rPr>
            </w:pPr>
          </w:p>
        </w:tc>
      </w:tr>
      <w:tr w:rsidR="00B87B2D" w:rsidRPr="00B87B2D" w14:paraId="3864E8C0" w14:textId="77777777" w:rsidTr="00334E32">
        <w:trPr>
          <w:trHeight w:val="660"/>
        </w:trPr>
        <w:tc>
          <w:tcPr>
            <w:tcW w:w="687" w:type="pct"/>
            <w:tcBorders>
              <w:top w:val="nil"/>
              <w:left w:val="single" w:sz="4" w:space="0" w:color="auto"/>
              <w:bottom w:val="single" w:sz="4" w:space="0" w:color="auto"/>
              <w:right w:val="single" w:sz="4" w:space="0" w:color="auto"/>
            </w:tcBorders>
            <w:vAlign w:val="center"/>
            <w:hideMark/>
          </w:tcPr>
          <w:p w14:paraId="03BDE843" w14:textId="77777777" w:rsidR="004E7E27" w:rsidRPr="00B87B2D" w:rsidRDefault="004E7E27" w:rsidP="004E7E27">
            <w:pPr>
              <w:spacing w:after="0" w:line="240" w:lineRule="auto"/>
              <w:jc w:val="center"/>
              <w:rPr>
                <w:sz w:val="26"/>
                <w:szCs w:val="26"/>
              </w:rPr>
            </w:pPr>
            <w:r w:rsidRPr="00B87B2D">
              <w:rPr>
                <w:sz w:val="26"/>
                <w:szCs w:val="26"/>
              </w:rPr>
              <w:t>VT.56</w:t>
            </w:r>
          </w:p>
        </w:tc>
        <w:tc>
          <w:tcPr>
            <w:tcW w:w="1292" w:type="pct"/>
            <w:tcBorders>
              <w:top w:val="nil"/>
              <w:left w:val="nil"/>
              <w:bottom w:val="single" w:sz="4" w:space="0" w:color="auto"/>
              <w:right w:val="single" w:sz="4" w:space="0" w:color="auto"/>
            </w:tcBorders>
            <w:vAlign w:val="center"/>
            <w:hideMark/>
          </w:tcPr>
          <w:p w14:paraId="27840D03" w14:textId="77777777" w:rsidR="004E7E27" w:rsidRPr="00B87B2D" w:rsidRDefault="004E7E27" w:rsidP="004E7E27">
            <w:pPr>
              <w:spacing w:after="0" w:line="240" w:lineRule="auto"/>
              <w:jc w:val="both"/>
              <w:rPr>
                <w:sz w:val="26"/>
                <w:szCs w:val="26"/>
              </w:rPr>
            </w:pPr>
            <w:r w:rsidRPr="00B87B2D">
              <w:rPr>
                <w:sz w:val="26"/>
                <w:szCs w:val="26"/>
              </w:rPr>
              <w:t>Bình bơm gắn động cơ (CS động cơ)</w:t>
            </w:r>
          </w:p>
        </w:tc>
        <w:tc>
          <w:tcPr>
            <w:tcW w:w="468" w:type="pct"/>
            <w:tcBorders>
              <w:top w:val="nil"/>
              <w:left w:val="nil"/>
              <w:bottom w:val="single" w:sz="4" w:space="0" w:color="auto"/>
              <w:right w:val="single" w:sz="4" w:space="0" w:color="auto"/>
            </w:tcBorders>
            <w:vAlign w:val="center"/>
            <w:hideMark/>
          </w:tcPr>
          <w:p w14:paraId="0FF3E830" w14:textId="77777777" w:rsidR="004E7E27" w:rsidRPr="00B87B2D" w:rsidRDefault="004E7E27" w:rsidP="004E7E27">
            <w:pPr>
              <w:spacing w:after="0" w:line="240" w:lineRule="auto"/>
              <w:jc w:val="center"/>
              <w:rPr>
                <w:sz w:val="26"/>
                <w:szCs w:val="26"/>
              </w:rPr>
            </w:pPr>
            <w:r w:rsidRPr="00B87B2D">
              <w:rPr>
                <w:sz w:val="26"/>
                <w:szCs w:val="26"/>
              </w:rPr>
              <w:t>Cái</w:t>
            </w:r>
          </w:p>
        </w:tc>
        <w:tc>
          <w:tcPr>
            <w:tcW w:w="469" w:type="pct"/>
            <w:tcBorders>
              <w:top w:val="nil"/>
              <w:left w:val="nil"/>
              <w:bottom w:val="single" w:sz="4" w:space="0" w:color="auto"/>
              <w:right w:val="single" w:sz="4" w:space="0" w:color="auto"/>
            </w:tcBorders>
            <w:vAlign w:val="center"/>
            <w:hideMark/>
          </w:tcPr>
          <w:p w14:paraId="1B1F207A" w14:textId="77777777" w:rsidR="004E7E27" w:rsidRPr="00B87B2D" w:rsidRDefault="004E7E27" w:rsidP="004E7E27">
            <w:pPr>
              <w:spacing w:after="0" w:line="240" w:lineRule="auto"/>
              <w:jc w:val="center"/>
              <w:rPr>
                <w:sz w:val="26"/>
                <w:szCs w:val="26"/>
              </w:rPr>
            </w:pPr>
            <w:r w:rsidRPr="00B87B2D">
              <w:rPr>
                <w:sz w:val="26"/>
                <w:szCs w:val="26"/>
              </w:rPr>
              <w:t>0,02</w:t>
            </w:r>
          </w:p>
        </w:tc>
        <w:tc>
          <w:tcPr>
            <w:tcW w:w="2084" w:type="pct"/>
            <w:vMerge/>
            <w:tcBorders>
              <w:left w:val="nil"/>
              <w:right w:val="single" w:sz="4" w:space="0" w:color="auto"/>
            </w:tcBorders>
            <w:vAlign w:val="center"/>
            <w:hideMark/>
          </w:tcPr>
          <w:p w14:paraId="142DB427" w14:textId="77777777" w:rsidR="004E7E27" w:rsidRPr="00B87B2D" w:rsidRDefault="004E7E27" w:rsidP="004E7E27">
            <w:pPr>
              <w:spacing w:after="0" w:line="240" w:lineRule="auto"/>
              <w:jc w:val="both"/>
              <w:rPr>
                <w:sz w:val="26"/>
                <w:szCs w:val="26"/>
              </w:rPr>
            </w:pPr>
          </w:p>
        </w:tc>
      </w:tr>
      <w:tr w:rsidR="00B87B2D" w:rsidRPr="00B87B2D" w14:paraId="71A87125"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1241EA84" w14:textId="77777777" w:rsidR="004E7E27" w:rsidRPr="00B87B2D" w:rsidRDefault="004E7E27" w:rsidP="004E7E27">
            <w:pPr>
              <w:spacing w:after="0" w:line="240" w:lineRule="auto"/>
              <w:jc w:val="center"/>
              <w:rPr>
                <w:sz w:val="26"/>
                <w:szCs w:val="26"/>
              </w:rPr>
            </w:pPr>
            <w:r w:rsidRPr="00B87B2D">
              <w:rPr>
                <w:sz w:val="26"/>
                <w:szCs w:val="26"/>
              </w:rPr>
              <w:t>VT.57</w:t>
            </w:r>
          </w:p>
        </w:tc>
        <w:tc>
          <w:tcPr>
            <w:tcW w:w="1292" w:type="pct"/>
            <w:tcBorders>
              <w:top w:val="nil"/>
              <w:left w:val="nil"/>
              <w:bottom w:val="single" w:sz="4" w:space="0" w:color="auto"/>
              <w:right w:val="single" w:sz="4" w:space="0" w:color="auto"/>
            </w:tcBorders>
            <w:vAlign w:val="center"/>
            <w:hideMark/>
          </w:tcPr>
          <w:p w14:paraId="05CE787D" w14:textId="77777777" w:rsidR="004E7E27" w:rsidRPr="00B87B2D" w:rsidRDefault="004E7E27" w:rsidP="004E7E27">
            <w:pPr>
              <w:spacing w:after="0" w:line="240" w:lineRule="auto"/>
              <w:jc w:val="both"/>
              <w:rPr>
                <w:sz w:val="26"/>
                <w:szCs w:val="26"/>
              </w:rPr>
            </w:pPr>
            <w:r w:rsidRPr="00B87B2D">
              <w:rPr>
                <w:sz w:val="26"/>
                <w:szCs w:val="26"/>
              </w:rPr>
              <w:t>Xe rùa chở đất</w:t>
            </w:r>
          </w:p>
        </w:tc>
        <w:tc>
          <w:tcPr>
            <w:tcW w:w="468" w:type="pct"/>
            <w:tcBorders>
              <w:top w:val="nil"/>
              <w:left w:val="nil"/>
              <w:bottom w:val="single" w:sz="4" w:space="0" w:color="auto"/>
              <w:right w:val="single" w:sz="4" w:space="0" w:color="auto"/>
            </w:tcBorders>
            <w:vAlign w:val="center"/>
            <w:hideMark/>
          </w:tcPr>
          <w:p w14:paraId="5CF0FF2B" w14:textId="77777777" w:rsidR="004E7E27" w:rsidRPr="00B87B2D" w:rsidRDefault="004E7E27" w:rsidP="004E7E27">
            <w:pPr>
              <w:spacing w:after="0" w:line="240" w:lineRule="auto"/>
              <w:jc w:val="center"/>
              <w:rPr>
                <w:sz w:val="26"/>
                <w:szCs w:val="26"/>
              </w:rPr>
            </w:pPr>
            <w:r w:rsidRPr="00B87B2D">
              <w:rPr>
                <w:sz w:val="26"/>
                <w:szCs w:val="26"/>
              </w:rPr>
              <w:t>Cái</w:t>
            </w:r>
          </w:p>
        </w:tc>
        <w:tc>
          <w:tcPr>
            <w:tcW w:w="469" w:type="pct"/>
            <w:tcBorders>
              <w:top w:val="nil"/>
              <w:left w:val="nil"/>
              <w:bottom w:val="single" w:sz="4" w:space="0" w:color="auto"/>
              <w:right w:val="single" w:sz="4" w:space="0" w:color="auto"/>
            </w:tcBorders>
            <w:vAlign w:val="center"/>
            <w:hideMark/>
          </w:tcPr>
          <w:p w14:paraId="2479F176" w14:textId="77777777" w:rsidR="004E7E27" w:rsidRPr="00B87B2D" w:rsidRDefault="004E7E27" w:rsidP="004E7E27">
            <w:pPr>
              <w:spacing w:after="0" w:line="240" w:lineRule="auto"/>
              <w:jc w:val="center"/>
              <w:rPr>
                <w:sz w:val="26"/>
                <w:szCs w:val="26"/>
              </w:rPr>
            </w:pPr>
            <w:r w:rsidRPr="00B87B2D">
              <w:rPr>
                <w:sz w:val="26"/>
                <w:szCs w:val="26"/>
              </w:rPr>
              <w:t>0,2</w:t>
            </w:r>
          </w:p>
        </w:tc>
        <w:tc>
          <w:tcPr>
            <w:tcW w:w="2084" w:type="pct"/>
            <w:vMerge/>
            <w:tcBorders>
              <w:left w:val="nil"/>
              <w:right w:val="single" w:sz="4" w:space="0" w:color="auto"/>
            </w:tcBorders>
            <w:vAlign w:val="center"/>
            <w:hideMark/>
          </w:tcPr>
          <w:p w14:paraId="7530F15D" w14:textId="77777777" w:rsidR="004E7E27" w:rsidRPr="00B87B2D" w:rsidRDefault="004E7E27" w:rsidP="004E7E27">
            <w:pPr>
              <w:spacing w:after="0" w:line="240" w:lineRule="auto"/>
              <w:jc w:val="both"/>
              <w:rPr>
                <w:sz w:val="26"/>
                <w:szCs w:val="26"/>
              </w:rPr>
            </w:pPr>
          </w:p>
        </w:tc>
      </w:tr>
      <w:tr w:rsidR="00B87B2D" w:rsidRPr="00B87B2D" w14:paraId="0E812EB3"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66099C17" w14:textId="77777777" w:rsidR="004E7E27" w:rsidRPr="00B87B2D" w:rsidRDefault="004E7E27" w:rsidP="004E7E27">
            <w:pPr>
              <w:spacing w:after="0" w:line="240" w:lineRule="auto"/>
              <w:jc w:val="center"/>
              <w:rPr>
                <w:sz w:val="26"/>
                <w:szCs w:val="26"/>
              </w:rPr>
            </w:pPr>
            <w:r w:rsidRPr="00B87B2D">
              <w:rPr>
                <w:sz w:val="26"/>
                <w:szCs w:val="26"/>
              </w:rPr>
              <w:t>VT.58</w:t>
            </w:r>
          </w:p>
        </w:tc>
        <w:tc>
          <w:tcPr>
            <w:tcW w:w="1292" w:type="pct"/>
            <w:tcBorders>
              <w:top w:val="nil"/>
              <w:left w:val="nil"/>
              <w:bottom w:val="single" w:sz="4" w:space="0" w:color="auto"/>
              <w:right w:val="single" w:sz="4" w:space="0" w:color="auto"/>
            </w:tcBorders>
            <w:vAlign w:val="center"/>
            <w:hideMark/>
          </w:tcPr>
          <w:p w14:paraId="19B5FDBE" w14:textId="77777777" w:rsidR="004E7E27" w:rsidRPr="00B87B2D" w:rsidRDefault="004E7E27" w:rsidP="004E7E27">
            <w:pPr>
              <w:spacing w:after="0" w:line="240" w:lineRule="auto"/>
              <w:jc w:val="both"/>
              <w:rPr>
                <w:sz w:val="26"/>
                <w:szCs w:val="26"/>
              </w:rPr>
            </w:pPr>
            <w:r w:rsidRPr="00B87B2D">
              <w:rPr>
                <w:sz w:val="26"/>
                <w:szCs w:val="26"/>
              </w:rPr>
              <w:t>ống nước mền</w:t>
            </w:r>
          </w:p>
        </w:tc>
        <w:tc>
          <w:tcPr>
            <w:tcW w:w="468" w:type="pct"/>
            <w:tcBorders>
              <w:top w:val="nil"/>
              <w:left w:val="nil"/>
              <w:bottom w:val="single" w:sz="4" w:space="0" w:color="auto"/>
              <w:right w:val="single" w:sz="4" w:space="0" w:color="auto"/>
            </w:tcBorders>
            <w:vAlign w:val="center"/>
            <w:hideMark/>
          </w:tcPr>
          <w:p w14:paraId="75D41E43" w14:textId="77777777" w:rsidR="004E7E27" w:rsidRPr="00B87B2D" w:rsidRDefault="004E7E27" w:rsidP="004E7E27">
            <w:pPr>
              <w:spacing w:after="0" w:line="240" w:lineRule="auto"/>
              <w:jc w:val="center"/>
              <w:rPr>
                <w:sz w:val="26"/>
                <w:szCs w:val="26"/>
              </w:rPr>
            </w:pPr>
            <w:r w:rsidRPr="00B87B2D">
              <w:rPr>
                <w:sz w:val="26"/>
                <w:szCs w:val="26"/>
              </w:rPr>
              <w:t>m</w:t>
            </w:r>
          </w:p>
        </w:tc>
        <w:tc>
          <w:tcPr>
            <w:tcW w:w="469" w:type="pct"/>
            <w:tcBorders>
              <w:top w:val="nil"/>
              <w:left w:val="nil"/>
              <w:bottom w:val="single" w:sz="4" w:space="0" w:color="auto"/>
              <w:right w:val="single" w:sz="4" w:space="0" w:color="auto"/>
            </w:tcBorders>
            <w:vAlign w:val="center"/>
            <w:hideMark/>
          </w:tcPr>
          <w:p w14:paraId="6599F20A" w14:textId="77777777" w:rsidR="004E7E27" w:rsidRPr="00B87B2D" w:rsidRDefault="004E7E27" w:rsidP="004E7E27">
            <w:pPr>
              <w:spacing w:after="0" w:line="240" w:lineRule="auto"/>
              <w:jc w:val="center"/>
              <w:rPr>
                <w:sz w:val="26"/>
                <w:szCs w:val="26"/>
              </w:rPr>
            </w:pPr>
            <w:r w:rsidRPr="00B87B2D">
              <w:rPr>
                <w:sz w:val="26"/>
                <w:szCs w:val="26"/>
              </w:rPr>
              <w:t>50</w:t>
            </w:r>
          </w:p>
        </w:tc>
        <w:tc>
          <w:tcPr>
            <w:tcW w:w="2084" w:type="pct"/>
            <w:vMerge/>
            <w:tcBorders>
              <w:left w:val="nil"/>
              <w:right w:val="single" w:sz="4" w:space="0" w:color="auto"/>
            </w:tcBorders>
            <w:vAlign w:val="center"/>
            <w:hideMark/>
          </w:tcPr>
          <w:p w14:paraId="5DE753A8" w14:textId="77777777" w:rsidR="004E7E27" w:rsidRPr="00B87B2D" w:rsidRDefault="004E7E27" w:rsidP="004E7E27">
            <w:pPr>
              <w:spacing w:after="0" w:line="240" w:lineRule="auto"/>
              <w:jc w:val="both"/>
              <w:rPr>
                <w:sz w:val="26"/>
                <w:szCs w:val="26"/>
              </w:rPr>
            </w:pPr>
          </w:p>
        </w:tc>
      </w:tr>
      <w:tr w:rsidR="00B87B2D" w:rsidRPr="00B87B2D" w14:paraId="5E7AB476"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0CE93444" w14:textId="77777777" w:rsidR="004E7E27" w:rsidRPr="00B87B2D" w:rsidRDefault="004E7E27" w:rsidP="004E7E27">
            <w:pPr>
              <w:spacing w:after="0" w:line="240" w:lineRule="auto"/>
              <w:jc w:val="center"/>
              <w:rPr>
                <w:sz w:val="26"/>
                <w:szCs w:val="26"/>
              </w:rPr>
            </w:pPr>
            <w:r w:rsidRPr="00B87B2D">
              <w:rPr>
                <w:sz w:val="26"/>
                <w:szCs w:val="26"/>
              </w:rPr>
              <w:t>VT.59</w:t>
            </w:r>
          </w:p>
        </w:tc>
        <w:tc>
          <w:tcPr>
            <w:tcW w:w="1292" w:type="pct"/>
            <w:tcBorders>
              <w:top w:val="nil"/>
              <w:left w:val="nil"/>
              <w:bottom w:val="single" w:sz="4" w:space="0" w:color="auto"/>
              <w:right w:val="single" w:sz="4" w:space="0" w:color="auto"/>
            </w:tcBorders>
            <w:vAlign w:val="center"/>
            <w:hideMark/>
          </w:tcPr>
          <w:p w14:paraId="6986C0C2" w14:textId="77777777" w:rsidR="004E7E27" w:rsidRPr="00B87B2D" w:rsidRDefault="004E7E27" w:rsidP="004E7E27">
            <w:pPr>
              <w:spacing w:after="0" w:line="240" w:lineRule="auto"/>
              <w:jc w:val="both"/>
              <w:rPr>
                <w:sz w:val="26"/>
                <w:szCs w:val="26"/>
              </w:rPr>
            </w:pPr>
            <w:r w:rsidRPr="00B87B2D">
              <w:rPr>
                <w:sz w:val="26"/>
                <w:szCs w:val="26"/>
              </w:rPr>
              <w:t>Ống nước cứng</w:t>
            </w:r>
          </w:p>
        </w:tc>
        <w:tc>
          <w:tcPr>
            <w:tcW w:w="468" w:type="pct"/>
            <w:tcBorders>
              <w:top w:val="nil"/>
              <w:left w:val="nil"/>
              <w:bottom w:val="single" w:sz="4" w:space="0" w:color="auto"/>
              <w:right w:val="single" w:sz="4" w:space="0" w:color="auto"/>
            </w:tcBorders>
            <w:vAlign w:val="center"/>
            <w:hideMark/>
          </w:tcPr>
          <w:p w14:paraId="719DCB2F" w14:textId="77777777" w:rsidR="004E7E27" w:rsidRPr="00B87B2D" w:rsidRDefault="004E7E27" w:rsidP="004E7E27">
            <w:pPr>
              <w:spacing w:after="0" w:line="240" w:lineRule="auto"/>
              <w:jc w:val="center"/>
              <w:rPr>
                <w:sz w:val="26"/>
                <w:szCs w:val="26"/>
              </w:rPr>
            </w:pPr>
            <w:r w:rsidRPr="00B87B2D">
              <w:rPr>
                <w:sz w:val="26"/>
                <w:szCs w:val="26"/>
              </w:rPr>
              <w:t>m</w:t>
            </w:r>
          </w:p>
        </w:tc>
        <w:tc>
          <w:tcPr>
            <w:tcW w:w="469" w:type="pct"/>
            <w:tcBorders>
              <w:top w:val="nil"/>
              <w:left w:val="nil"/>
              <w:bottom w:val="single" w:sz="4" w:space="0" w:color="auto"/>
              <w:right w:val="single" w:sz="4" w:space="0" w:color="auto"/>
            </w:tcBorders>
            <w:vAlign w:val="center"/>
            <w:hideMark/>
          </w:tcPr>
          <w:p w14:paraId="4D88BBD1" w14:textId="77777777" w:rsidR="004E7E27" w:rsidRPr="00B87B2D" w:rsidRDefault="004E7E27" w:rsidP="004E7E27">
            <w:pPr>
              <w:spacing w:after="0" w:line="240" w:lineRule="auto"/>
              <w:jc w:val="center"/>
              <w:rPr>
                <w:sz w:val="26"/>
                <w:szCs w:val="26"/>
              </w:rPr>
            </w:pPr>
            <w:r w:rsidRPr="00B87B2D">
              <w:rPr>
                <w:sz w:val="26"/>
                <w:szCs w:val="26"/>
              </w:rPr>
              <w:t>105</w:t>
            </w:r>
          </w:p>
        </w:tc>
        <w:tc>
          <w:tcPr>
            <w:tcW w:w="2084" w:type="pct"/>
            <w:vMerge/>
            <w:tcBorders>
              <w:left w:val="nil"/>
              <w:right w:val="single" w:sz="4" w:space="0" w:color="auto"/>
            </w:tcBorders>
            <w:vAlign w:val="center"/>
            <w:hideMark/>
          </w:tcPr>
          <w:p w14:paraId="119A1094" w14:textId="77777777" w:rsidR="004E7E27" w:rsidRPr="00B87B2D" w:rsidRDefault="004E7E27" w:rsidP="004E7E27">
            <w:pPr>
              <w:spacing w:after="0" w:line="240" w:lineRule="auto"/>
              <w:jc w:val="both"/>
              <w:rPr>
                <w:sz w:val="26"/>
                <w:szCs w:val="26"/>
              </w:rPr>
            </w:pPr>
          </w:p>
        </w:tc>
      </w:tr>
      <w:tr w:rsidR="00B87B2D" w:rsidRPr="00B87B2D" w14:paraId="3F82FDF1"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246A03A3" w14:textId="77777777" w:rsidR="004E7E27" w:rsidRPr="00B87B2D" w:rsidRDefault="004E7E27" w:rsidP="004E7E27">
            <w:pPr>
              <w:spacing w:after="0" w:line="240" w:lineRule="auto"/>
              <w:jc w:val="center"/>
              <w:rPr>
                <w:sz w:val="26"/>
                <w:szCs w:val="26"/>
              </w:rPr>
            </w:pPr>
            <w:r w:rsidRPr="00B87B2D">
              <w:rPr>
                <w:sz w:val="26"/>
                <w:szCs w:val="26"/>
              </w:rPr>
              <w:t>VT.60</w:t>
            </w:r>
          </w:p>
        </w:tc>
        <w:tc>
          <w:tcPr>
            <w:tcW w:w="1292" w:type="pct"/>
            <w:tcBorders>
              <w:top w:val="nil"/>
              <w:left w:val="nil"/>
              <w:bottom w:val="single" w:sz="4" w:space="0" w:color="auto"/>
              <w:right w:val="single" w:sz="4" w:space="0" w:color="auto"/>
            </w:tcBorders>
            <w:vAlign w:val="center"/>
            <w:hideMark/>
          </w:tcPr>
          <w:p w14:paraId="121A45DB" w14:textId="77777777" w:rsidR="004E7E27" w:rsidRPr="00B87B2D" w:rsidRDefault="004E7E27" w:rsidP="004E7E27">
            <w:pPr>
              <w:spacing w:after="0" w:line="240" w:lineRule="auto"/>
              <w:jc w:val="both"/>
              <w:rPr>
                <w:sz w:val="26"/>
                <w:szCs w:val="26"/>
              </w:rPr>
            </w:pPr>
            <w:r w:rsidRPr="00B87B2D">
              <w:rPr>
                <w:sz w:val="26"/>
                <w:szCs w:val="26"/>
              </w:rPr>
              <w:t>Vòi nước</w:t>
            </w:r>
          </w:p>
        </w:tc>
        <w:tc>
          <w:tcPr>
            <w:tcW w:w="468" w:type="pct"/>
            <w:tcBorders>
              <w:top w:val="nil"/>
              <w:left w:val="nil"/>
              <w:bottom w:val="single" w:sz="4" w:space="0" w:color="auto"/>
              <w:right w:val="single" w:sz="4" w:space="0" w:color="auto"/>
            </w:tcBorders>
            <w:vAlign w:val="center"/>
            <w:hideMark/>
          </w:tcPr>
          <w:p w14:paraId="14F69A88" w14:textId="77777777" w:rsidR="004E7E27" w:rsidRPr="00B87B2D" w:rsidRDefault="004E7E27" w:rsidP="004E7E27">
            <w:pPr>
              <w:spacing w:after="0" w:line="240" w:lineRule="auto"/>
              <w:jc w:val="center"/>
              <w:rPr>
                <w:sz w:val="26"/>
                <w:szCs w:val="26"/>
              </w:rPr>
            </w:pPr>
            <w:r w:rsidRPr="00B87B2D">
              <w:rPr>
                <w:sz w:val="26"/>
                <w:szCs w:val="26"/>
              </w:rPr>
              <w:t>Cái</w:t>
            </w:r>
          </w:p>
        </w:tc>
        <w:tc>
          <w:tcPr>
            <w:tcW w:w="469" w:type="pct"/>
            <w:tcBorders>
              <w:top w:val="nil"/>
              <w:left w:val="nil"/>
              <w:bottom w:val="single" w:sz="4" w:space="0" w:color="auto"/>
              <w:right w:val="single" w:sz="4" w:space="0" w:color="auto"/>
            </w:tcBorders>
            <w:vAlign w:val="center"/>
            <w:hideMark/>
          </w:tcPr>
          <w:p w14:paraId="5393212E" w14:textId="77777777" w:rsidR="004E7E27" w:rsidRPr="00B87B2D" w:rsidRDefault="004E7E27" w:rsidP="004E7E27">
            <w:pPr>
              <w:spacing w:after="0" w:line="240" w:lineRule="auto"/>
              <w:jc w:val="center"/>
              <w:rPr>
                <w:sz w:val="26"/>
                <w:szCs w:val="26"/>
              </w:rPr>
            </w:pPr>
            <w:r w:rsidRPr="00B87B2D">
              <w:rPr>
                <w:sz w:val="26"/>
                <w:szCs w:val="26"/>
              </w:rPr>
              <w:t>6</w:t>
            </w:r>
          </w:p>
        </w:tc>
        <w:tc>
          <w:tcPr>
            <w:tcW w:w="2084" w:type="pct"/>
            <w:vMerge/>
            <w:tcBorders>
              <w:left w:val="nil"/>
              <w:right w:val="single" w:sz="4" w:space="0" w:color="auto"/>
            </w:tcBorders>
            <w:vAlign w:val="center"/>
            <w:hideMark/>
          </w:tcPr>
          <w:p w14:paraId="4E6CD061" w14:textId="77777777" w:rsidR="004E7E27" w:rsidRPr="00B87B2D" w:rsidRDefault="004E7E27" w:rsidP="004E7E27">
            <w:pPr>
              <w:spacing w:after="0" w:line="240" w:lineRule="auto"/>
              <w:jc w:val="both"/>
              <w:rPr>
                <w:sz w:val="26"/>
                <w:szCs w:val="26"/>
              </w:rPr>
            </w:pPr>
          </w:p>
        </w:tc>
      </w:tr>
      <w:tr w:rsidR="00B87B2D" w:rsidRPr="00B87B2D" w14:paraId="3541DB99"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1F54E530" w14:textId="77777777" w:rsidR="004E7E27" w:rsidRPr="00B87B2D" w:rsidRDefault="004E7E27" w:rsidP="004E7E27">
            <w:pPr>
              <w:spacing w:after="0" w:line="240" w:lineRule="auto"/>
              <w:jc w:val="center"/>
              <w:rPr>
                <w:sz w:val="26"/>
                <w:szCs w:val="26"/>
              </w:rPr>
            </w:pPr>
            <w:r w:rsidRPr="00B87B2D">
              <w:rPr>
                <w:sz w:val="26"/>
                <w:szCs w:val="26"/>
              </w:rPr>
              <w:t>VT.61</w:t>
            </w:r>
          </w:p>
        </w:tc>
        <w:tc>
          <w:tcPr>
            <w:tcW w:w="1292" w:type="pct"/>
            <w:tcBorders>
              <w:top w:val="nil"/>
              <w:left w:val="nil"/>
              <w:bottom w:val="single" w:sz="4" w:space="0" w:color="auto"/>
              <w:right w:val="single" w:sz="4" w:space="0" w:color="auto"/>
            </w:tcBorders>
            <w:vAlign w:val="center"/>
            <w:hideMark/>
          </w:tcPr>
          <w:p w14:paraId="16E925BA" w14:textId="77777777" w:rsidR="004E7E27" w:rsidRPr="00B87B2D" w:rsidRDefault="004E7E27" w:rsidP="004E7E27">
            <w:pPr>
              <w:spacing w:after="0" w:line="240" w:lineRule="auto"/>
              <w:jc w:val="both"/>
              <w:rPr>
                <w:sz w:val="26"/>
                <w:szCs w:val="26"/>
              </w:rPr>
            </w:pPr>
            <w:r w:rsidRPr="00B87B2D">
              <w:rPr>
                <w:sz w:val="26"/>
                <w:szCs w:val="26"/>
              </w:rPr>
              <w:t>Van khóa</w:t>
            </w:r>
          </w:p>
        </w:tc>
        <w:tc>
          <w:tcPr>
            <w:tcW w:w="468" w:type="pct"/>
            <w:tcBorders>
              <w:top w:val="nil"/>
              <w:left w:val="nil"/>
              <w:bottom w:val="single" w:sz="4" w:space="0" w:color="auto"/>
              <w:right w:val="single" w:sz="4" w:space="0" w:color="auto"/>
            </w:tcBorders>
            <w:vAlign w:val="center"/>
            <w:hideMark/>
          </w:tcPr>
          <w:p w14:paraId="09590865" w14:textId="77777777" w:rsidR="004E7E27" w:rsidRPr="00B87B2D" w:rsidRDefault="004E7E27" w:rsidP="004E7E27">
            <w:pPr>
              <w:spacing w:after="0" w:line="240" w:lineRule="auto"/>
              <w:jc w:val="center"/>
              <w:rPr>
                <w:sz w:val="26"/>
                <w:szCs w:val="26"/>
              </w:rPr>
            </w:pPr>
            <w:r w:rsidRPr="00B87B2D">
              <w:rPr>
                <w:sz w:val="26"/>
                <w:szCs w:val="26"/>
              </w:rPr>
              <w:t>Cái</w:t>
            </w:r>
          </w:p>
        </w:tc>
        <w:tc>
          <w:tcPr>
            <w:tcW w:w="469" w:type="pct"/>
            <w:tcBorders>
              <w:top w:val="nil"/>
              <w:left w:val="nil"/>
              <w:bottom w:val="single" w:sz="4" w:space="0" w:color="auto"/>
              <w:right w:val="single" w:sz="4" w:space="0" w:color="auto"/>
            </w:tcBorders>
            <w:vAlign w:val="center"/>
            <w:hideMark/>
          </w:tcPr>
          <w:p w14:paraId="37A3CA88" w14:textId="77777777" w:rsidR="004E7E27" w:rsidRPr="00B87B2D" w:rsidRDefault="004E7E27" w:rsidP="004E7E27">
            <w:pPr>
              <w:spacing w:after="0" w:line="240" w:lineRule="auto"/>
              <w:jc w:val="center"/>
              <w:rPr>
                <w:sz w:val="26"/>
                <w:szCs w:val="26"/>
              </w:rPr>
            </w:pPr>
            <w:r w:rsidRPr="00B87B2D">
              <w:rPr>
                <w:sz w:val="26"/>
                <w:szCs w:val="26"/>
              </w:rPr>
              <w:t>6</w:t>
            </w:r>
          </w:p>
        </w:tc>
        <w:tc>
          <w:tcPr>
            <w:tcW w:w="2084" w:type="pct"/>
            <w:vMerge/>
            <w:tcBorders>
              <w:left w:val="nil"/>
              <w:right w:val="single" w:sz="4" w:space="0" w:color="auto"/>
            </w:tcBorders>
            <w:vAlign w:val="center"/>
            <w:hideMark/>
          </w:tcPr>
          <w:p w14:paraId="219D93F5" w14:textId="77777777" w:rsidR="004E7E27" w:rsidRPr="00B87B2D" w:rsidRDefault="004E7E27" w:rsidP="004E7E27">
            <w:pPr>
              <w:spacing w:after="0" w:line="240" w:lineRule="auto"/>
              <w:jc w:val="both"/>
              <w:rPr>
                <w:sz w:val="26"/>
                <w:szCs w:val="26"/>
              </w:rPr>
            </w:pPr>
          </w:p>
        </w:tc>
      </w:tr>
      <w:tr w:rsidR="00B87B2D" w:rsidRPr="00B87B2D" w14:paraId="1A5281DA"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3A923BE6" w14:textId="77777777" w:rsidR="004E7E27" w:rsidRPr="00B87B2D" w:rsidRDefault="004E7E27" w:rsidP="004E7E27">
            <w:pPr>
              <w:spacing w:after="0" w:line="240" w:lineRule="auto"/>
              <w:jc w:val="center"/>
              <w:rPr>
                <w:sz w:val="26"/>
                <w:szCs w:val="26"/>
              </w:rPr>
            </w:pPr>
            <w:r w:rsidRPr="00B87B2D">
              <w:rPr>
                <w:sz w:val="26"/>
                <w:szCs w:val="26"/>
              </w:rPr>
              <w:t>VT.62</w:t>
            </w:r>
          </w:p>
        </w:tc>
        <w:tc>
          <w:tcPr>
            <w:tcW w:w="1292" w:type="pct"/>
            <w:tcBorders>
              <w:top w:val="nil"/>
              <w:left w:val="nil"/>
              <w:bottom w:val="single" w:sz="4" w:space="0" w:color="auto"/>
              <w:right w:val="single" w:sz="4" w:space="0" w:color="auto"/>
            </w:tcBorders>
            <w:vAlign w:val="center"/>
            <w:hideMark/>
          </w:tcPr>
          <w:p w14:paraId="1710ACB1" w14:textId="77777777" w:rsidR="004E7E27" w:rsidRPr="00B87B2D" w:rsidRDefault="004E7E27" w:rsidP="004E7E27">
            <w:pPr>
              <w:spacing w:after="0" w:line="240" w:lineRule="auto"/>
              <w:jc w:val="both"/>
              <w:rPr>
                <w:sz w:val="26"/>
                <w:szCs w:val="26"/>
              </w:rPr>
            </w:pPr>
            <w:r w:rsidRPr="00B87B2D">
              <w:rPr>
                <w:sz w:val="26"/>
                <w:szCs w:val="26"/>
              </w:rPr>
              <w:t>Vật tư ngành nước khác</w:t>
            </w:r>
          </w:p>
        </w:tc>
        <w:tc>
          <w:tcPr>
            <w:tcW w:w="468" w:type="pct"/>
            <w:tcBorders>
              <w:top w:val="nil"/>
              <w:left w:val="nil"/>
              <w:bottom w:val="single" w:sz="4" w:space="0" w:color="auto"/>
              <w:right w:val="single" w:sz="4" w:space="0" w:color="auto"/>
            </w:tcBorders>
            <w:vAlign w:val="center"/>
            <w:hideMark/>
          </w:tcPr>
          <w:p w14:paraId="75BDB65F" w14:textId="77777777" w:rsidR="004E7E27" w:rsidRPr="00B87B2D" w:rsidRDefault="004E7E27" w:rsidP="004E7E27">
            <w:pPr>
              <w:spacing w:after="0" w:line="240" w:lineRule="auto"/>
              <w:jc w:val="center"/>
              <w:rPr>
                <w:sz w:val="26"/>
                <w:szCs w:val="26"/>
              </w:rPr>
            </w:pPr>
            <w:r w:rsidRPr="00B87B2D">
              <w:rPr>
                <w:sz w:val="26"/>
                <w:szCs w:val="26"/>
              </w:rPr>
              <w:t>%</w:t>
            </w:r>
          </w:p>
        </w:tc>
        <w:tc>
          <w:tcPr>
            <w:tcW w:w="469" w:type="pct"/>
            <w:tcBorders>
              <w:top w:val="nil"/>
              <w:left w:val="nil"/>
              <w:bottom w:val="single" w:sz="4" w:space="0" w:color="auto"/>
              <w:right w:val="single" w:sz="4" w:space="0" w:color="auto"/>
            </w:tcBorders>
            <w:vAlign w:val="center"/>
            <w:hideMark/>
          </w:tcPr>
          <w:p w14:paraId="0A0A63EF" w14:textId="77777777" w:rsidR="004E7E27" w:rsidRPr="00B87B2D" w:rsidRDefault="004E7E27" w:rsidP="004E7E27">
            <w:pPr>
              <w:spacing w:after="0" w:line="240" w:lineRule="auto"/>
              <w:jc w:val="center"/>
              <w:rPr>
                <w:sz w:val="26"/>
                <w:szCs w:val="26"/>
              </w:rPr>
            </w:pPr>
            <w:r w:rsidRPr="00B87B2D">
              <w:rPr>
                <w:sz w:val="26"/>
                <w:szCs w:val="26"/>
              </w:rPr>
              <w:t>5</w:t>
            </w:r>
          </w:p>
        </w:tc>
        <w:tc>
          <w:tcPr>
            <w:tcW w:w="2084" w:type="pct"/>
            <w:vMerge/>
            <w:tcBorders>
              <w:left w:val="nil"/>
              <w:right w:val="single" w:sz="4" w:space="0" w:color="auto"/>
            </w:tcBorders>
            <w:vAlign w:val="center"/>
            <w:hideMark/>
          </w:tcPr>
          <w:p w14:paraId="4BA88065" w14:textId="77777777" w:rsidR="004E7E27" w:rsidRPr="00B87B2D" w:rsidRDefault="004E7E27" w:rsidP="004E7E27">
            <w:pPr>
              <w:spacing w:after="0" w:line="240" w:lineRule="auto"/>
              <w:jc w:val="both"/>
              <w:rPr>
                <w:sz w:val="26"/>
                <w:szCs w:val="26"/>
              </w:rPr>
            </w:pPr>
          </w:p>
        </w:tc>
      </w:tr>
      <w:tr w:rsidR="00B87B2D" w:rsidRPr="00B87B2D" w14:paraId="7878FC7D"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6A4C55E5" w14:textId="77777777" w:rsidR="004E7E27" w:rsidRPr="00B87B2D" w:rsidRDefault="004E7E27" w:rsidP="004E7E27">
            <w:pPr>
              <w:spacing w:after="0" w:line="240" w:lineRule="auto"/>
              <w:jc w:val="center"/>
              <w:rPr>
                <w:sz w:val="26"/>
                <w:szCs w:val="26"/>
              </w:rPr>
            </w:pPr>
            <w:r w:rsidRPr="00B87B2D">
              <w:rPr>
                <w:sz w:val="26"/>
                <w:szCs w:val="26"/>
              </w:rPr>
              <w:t>VT.63</w:t>
            </w:r>
          </w:p>
        </w:tc>
        <w:tc>
          <w:tcPr>
            <w:tcW w:w="1292" w:type="pct"/>
            <w:tcBorders>
              <w:top w:val="nil"/>
              <w:left w:val="nil"/>
              <w:bottom w:val="single" w:sz="4" w:space="0" w:color="auto"/>
              <w:right w:val="single" w:sz="4" w:space="0" w:color="auto"/>
            </w:tcBorders>
            <w:noWrap/>
            <w:vAlign w:val="center"/>
            <w:hideMark/>
          </w:tcPr>
          <w:p w14:paraId="0D8819E5" w14:textId="77777777" w:rsidR="004E7E27" w:rsidRPr="00B87B2D" w:rsidRDefault="004E7E27" w:rsidP="004E7E27">
            <w:pPr>
              <w:spacing w:after="0" w:line="240" w:lineRule="auto"/>
              <w:jc w:val="both"/>
              <w:rPr>
                <w:sz w:val="26"/>
                <w:szCs w:val="26"/>
              </w:rPr>
            </w:pPr>
            <w:r w:rsidRPr="00B87B2D">
              <w:rPr>
                <w:sz w:val="26"/>
                <w:szCs w:val="26"/>
              </w:rPr>
              <w:t>Lưới che sáng</w:t>
            </w:r>
          </w:p>
        </w:tc>
        <w:tc>
          <w:tcPr>
            <w:tcW w:w="468" w:type="pct"/>
            <w:tcBorders>
              <w:top w:val="nil"/>
              <w:left w:val="nil"/>
              <w:bottom w:val="single" w:sz="4" w:space="0" w:color="auto"/>
              <w:right w:val="single" w:sz="4" w:space="0" w:color="auto"/>
            </w:tcBorders>
            <w:noWrap/>
            <w:vAlign w:val="bottom"/>
            <w:hideMark/>
          </w:tcPr>
          <w:p w14:paraId="395628A7" w14:textId="77777777" w:rsidR="004E7E27" w:rsidRPr="00B87B2D" w:rsidRDefault="004E7E27" w:rsidP="004E7E27">
            <w:pPr>
              <w:spacing w:after="0" w:line="240" w:lineRule="auto"/>
              <w:jc w:val="center"/>
              <w:rPr>
                <w:sz w:val="26"/>
                <w:szCs w:val="26"/>
              </w:rPr>
            </w:pPr>
            <w:r w:rsidRPr="00B87B2D">
              <w:rPr>
                <w:sz w:val="26"/>
                <w:szCs w:val="26"/>
              </w:rPr>
              <w:t> </w:t>
            </w:r>
          </w:p>
        </w:tc>
        <w:tc>
          <w:tcPr>
            <w:tcW w:w="469" w:type="pct"/>
            <w:tcBorders>
              <w:top w:val="nil"/>
              <w:left w:val="nil"/>
              <w:bottom w:val="single" w:sz="4" w:space="0" w:color="auto"/>
              <w:right w:val="single" w:sz="4" w:space="0" w:color="auto"/>
            </w:tcBorders>
            <w:noWrap/>
            <w:vAlign w:val="bottom"/>
            <w:hideMark/>
          </w:tcPr>
          <w:p w14:paraId="39626CEE" w14:textId="77777777" w:rsidR="004E7E27" w:rsidRPr="00B87B2D" w:rsidRDefault="004E7E27" w:rsidP="004E7E27">
            <w:pPr>
              <w:spacing w:after="0" w:line="240" w:lineRule="auto"/>
              <w:rPr>
                <w:sz w:val="26"/>
                <w:szCs w:val="26"/>
              </w:rPr>
            </w:pPr>
            <w:r w:rsidRPr="00B87B2D">
              <w:rPr>
                <w:sz w:val="26"/>
                <w:szCs w:val="26"/>
              </w:rPr>
              <w:t> </w:t>
            </w:r>
          </w:p>
        </w:tc>
        <w:tc>
          <w:tcPr>
            <w:tcW w:w="2084" w:type="pct"/>
            <w:vMerge/>
            <w:tcBorders>
              <w:left w:val="nil"/>
              <w:right w:val="single" w:sz="4" w:space="0" w:color="auto"/>
            </w:tcBorders>
            <w:noWrap/>
            <w:vAlign w:val="bottom"/>
            <w:hideMark/>
          </w:tcPr>
          <w:p w14:paraId="0FF9AD45" w14:textId="77777777" w:rsidR="004E7E27" w:rsidRPr="00B87B2D" w:rsidRDefault="004E7E27" w:rsidP="004E7E27">
            <w:pPr>
              <w:spacing w:after="0" w:line="240" w:lineRule="auto"/>
              <w:jc w:val="both"/>
              <w:rPr>
                <w:sz w:val="26"/>
                <w:szCs w:val="26"/>
              </w:rPr>
            </w:pPr>
          </w:p>
        </w:tc>
      </w:tr>
      <w:tr w:rsidR="00B87B2D" w:rsidRPr="00B87B2D" w14:paraId="445ADB92" w14:textId="77777777" w:rsidTr="00334E32">
        <w:trPr>
          <w:trHeight w:val="405"/>
        </w:trPr>
        <w:tc>
          <w:tcPr>
            <w:tcW w:w="687" w:type="pct"/>
            <w:tcBorders>
              <w:top w:val="nil"/>
              <w:left w:val="single" w:sz="4" w:space="0" w:color="auto"/>
              <w:bottom w:val="single" w:sz="4" w:space="0" w:color="auto"/>
              <w:right w:val="single" w:sz="4" w:space="0" w:color="auto"/>
            </w:tcBorders>
            <w:vAlign w:val="center"/>
            <w:hideMark/>
          </w:tcPr>
          <w:p w14:paraId="547B521A" w14:textId="77777777" w:rsidR="004E7E27" w:rsidRPr="00B87B2D" w:rsidRDefault="004E7E27" w:rsidP="004E7E27">
            <w:pPr>
              <w:spacing w:after="0" w:line="240" w:lineRule="auto"/>
              <w:jc w:val="center"/>
              <w:rPr>
                <w:sz w:val="26"/>
                <w:szCs w:val="26"/>
              </w:rPr>
            </w:pPr>
            <w:r w:rsidRPr="00B87B2D">
              <w:rPr>
                <w:sz w:val="26"/>
                <w:szCs w:val="26"/>
              </w:rPr>
              <w:t>VT.63.1</w:t>
            </w:r>
          </w:p>
        </w:tc>
        <w:tc>
          <w:tcPr>
            <w:tcW w:w="1292" w:type="pct"/>
            <w:tcBorders>
              <w:top w:val="nil"/>
              <w:left w:val="nil"/>
              <w:bottom w:val="single" w:sz="4" w:space="0" w:color="auto"/>
              <w:right w:val="single" w:sz="4" w:space="0" w:color="auto"/>
            </w:tcBorders>
            <w:vAlign w:val="center"/>
            <w:hideMark/>
          </w:tcPr>
          <w:p w14:paraId="1A0991AE" w14:textId="77777777" w:rsidR="004E7E27" w:rsidRPr="00B87B2D" w:rsidRDefault="004E7E27" w:rsidP="004E7E27">
            <w:pPr>
              <w:spacing w:after="0" w:line="240" w:lineRule="auto"/>
              <w:jc w:val="both"/>
              <w:rPr>
                <w:sz w:val="26"/>
                <w:szCs w:val="26"/>
              </w:rPr>
            </w:pPr>
            <w:r w:rsidRPr="00B87B2D">
              <w:rPr>
                <w:sz w:val="26"/>
                <w:szCs w:val="26"/>
              </w:rPr>
              <w:t>Độ che sáng dưới 50 %</w:t>
            </w:r>
          </w:p>
        </w:tc>
        <w:tc>
          <w:tcPr>
            <w:tcW w:w="468" w:type="pct"/>
            <w:tcBorders>
              <w:top w:val="nil"/>
              <w:left w:val="nil"/>
              <w:bottom w:val="single" w:sz="4" w:space="0" w:color="auto"/>
              <w:right w:val="single" w:sz="4" w:space="0" w:color="auto"/>
            </w:tcBorders>
            <w:noWrap/>
            <w:vAlign w:val="bottom"/>
            <w:hideMark/>
          </w:tcPr>
          <w:p w14:paraId="7C2678B4" w14:textId="77777777" w:rsidR="004E7E27" w:rsidRPr="00B87B2D" w:rsidRDefault="004E7E27" w:rsidP="004E7E27">
            <w:pPr>
              <w:spacing w:after="0" w:line="240" w:lineRule="auto"/>
              <w:jc w:val="center"/>
              <w:rPr>
                <w:sz w:val="26"/>
                <w:szCs w:val="26"/>
              </w:rPr>
            </w:pPr>
            <w:r w:rsidRPr="00B87B2D">
              <w:rPr>
                <w:sz w:val="26"/>
                <w:szCs w:val="26"/>
              </w:rPr>
              <w:t>Kg</w:t>
            </w:r>
          </w:p>
        </w:tc>
        <w:tc>
          <w:tcPr>
            <w:tcW w:w="469" w:type="pct"/>
            <w:tcBorders>
              <w:top w:val="nil"/>
              <w:left w:val="nil"/>
              <w:bottom w:val="single" w:sz="4" w:space="0" w:color="auto"/>
              <w:right w:val="single" w:sz="4" w:space="0" w:color="auto"/>
            </w:tcBorders>
            <w:noWrap/>
            <w:vAlign w:val="bottom"/>
            <w:hideMark/>
          </w:tcPr>
          <w:p w14:paraId="6AF18FF1" w14:textId="77777777" w:rsidR="004E7E27" w:rsidRPr="00B87B2D" w:rsidRDefault="004E7E27" w:rsidP="004E7E27">
            <w:pPr>
              <w:spacing w:after="0" w:line="240" w:lineRule="auto"/>
              <w:rPr>
                <w:sz w:val="26"/>
                <w:szCs w:val="26"/>
              </w:rPr>
            </w:pPr>
            <w:r w:rsidRPr="00B87B2D">
              <w:rPr>
                <w:sz w:val="26"/>
                <w:szCs w:val="26"/>
              </w:rPr>
              <w:t> </w:t>
            </w:r>
          </w:p>
        </w:tc>
        <w:tc>
          <w:tcPr>
            <w:tcW w:w="2084" w:type="pct"/>
            <w:vMerge/>
            <w:tcBorders>
              <w:left w:val="nil"/>
              <w:right w:val="single" w:sz="4" w:space="0" w:color="auto"/>
            </w:tcBorders>
            <w:noWrap/>
            <w:vAlign w:val="bottom"/>
            <w:hideMark/>
          </w:tcPr>
          <w:p w14:paraId="502C08CF" w14:textId="77777777" w:rsidR="004E7E27" w:rsidRPr="00B87B2D" w:rsidRDefault="004E7E27" w:rsidP="004E7E27">
            <w:pPr>
              <w:spacing w:after="0" w:line="240" w:lineRule="auto"/>
              <w:jc w:val="both"/>
              <w:rPr>
                <w:sz w:val="26"/>
                <w:szCs w:val="26"/>
              </w:rPr>
            </w:pPr>
          </w:p>
        </w:tc>
      </w:tr>
      <w:tr w:rsidR="00B87B2D" w:rsidRPr="00B87B2D" w14:paraId="3A1C92BF"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6CA638DE" w14:textId="77777777" w:rsidR="004E7E27" w:rsidRPr="00B87B2D" w:rsidRDefault="004E7E27" w:rsidP="004E7E27">
            <w:pPr>
              <w:spacing w:after="0" w:line="240" w:lineRule="auto"/>
              <w:jc w:val="center"/>
              <w:rPr>
                <w:sz w:val="26"/>
                <w:szCs w:val="26"/>
              </w:rPr>
            </w:pPr>
            <w:r w:rsidRPr="00B87B2D">
              <w:rPr>
                <w:sz w:val="26"/>
                <w:szCs w:val="26"/>
              </w:rPr>
              <w:t>VT.63.2</w:t>
            </w:r>
          </w:p>
        </w:tc>
        <w:tc>
          <w:tcPr>
            <w:tcW w:w="1292" w:type="pct"/>
            <w:tcBorders>
              <w:top w:val="nil"/>
              <w:left w:val="nil"/>
              <w:bottom w:val="single" w:sz="4" w:space="0" w:color="auto"/>
              <w:right w:val="single" w:sz="4" w:space="0" w:color="auto"/>
            </w:tcBorders>
            <w:vAlign w:val="center"/>
            <w:hideMark/>
          </w:tcPr>
          <w:p w14:paraId="3FE08BC4" w14:textId="77777777" w:rsidR="004E7E27" w:rsidRPr="00B87B2D" w:rsidRDefault="004E7E27" w:rsidP="004E7E27">
            <w:pPr>
              <w:spacing w:after="0" w:line="240" w:lineRule="auto"/>
              <w:jc w:val="both"/>
              <w:rPr>
                <w:sz w:val="26"/>
                <w:szCs w:val="26"/>
              </w:rPr>
            </w:pPr>
            <w:r w:rsidRPr="00B87B2D">
              <w:rPr>
                <w:sz w:val="26"/>
                <w:szCs w:val="26"/>
              </w:rPr>
              <w:t>Độ che sáng từ 50 -75 %</w:t>
            </w:r>
          </w:p>
        </w:tc>
        <w:tc>
          <w:tcPr>
            <w:tcW w:w="468" w:type="pct"/>
            <w:tcBorders>
              <w:top w:val="nil"/>
              <w:left w:val="nil"/>
              <w:bottom w:val="single" w:sz="4" w:space="0" w:color="auto"/>
              <w:right w:val="single" w:sz="4" w:space="0" w:color="auto"/>
            </w:tcBorders>
            <w:noWrap/>
            <w:vAlign w:val="bottom"/>
            <w:hideMark/>
          </w:tcPr>
          <w:p w14:paraId="245EC66E" w14:textId="77777777" w:rsidR="004E7E27" w:rsidRPr="00B87B2D" w:rsidRDefault="004E7E27" w:rsidP="004E7E27">
            <w:pPr>
              <w:spacing w:after="0" w:line="240" w:lineRule="auto"/>
              <w:jc w:val="center"/>
              <w:rPr>
                <w:sz w:val="26"/>
                <w:szCs w:val="26"/>
              </w:rPr>
            </w:pPr>
            <w:r w:rsidRPr="00B87B2D">
              <w:rPr>
                <w:sz w:val="26"/>
                <w:szCs w:val="26"/>
              </w:rPr>
              <w:t>Kg</w:t>
            </w:r>
          </w:p>
        </w:tc>
        <w:tc>
          <w:tcPr>
            <w:tcW w:w="469" w:type="pct"/>
            <w:tcBorders>
              <w:top w:val="nil"/>
              <w:left w:val="nil"/>
              <w:bottom w:val="single" w:sz="4" w:space="0" w:color="auto"/>
              <w:right w:val="single" w:sz="4" w:space="0" w:color="auto"/>
            </w:tcBorders>
            <w:noWrap/>
            <w:vAlign w:val="bottom"/>
            <w:hideMark/>
          </w:tcPr>
          <w:p w14:paraId="62EF36D6" w14:textId="77777777" w:rsidR="004E7E27" w:rsidRPr="00B87B2D" w:rsidRDefault="004E7E27" w:rsidP="004E7E27">
            <w:pPr>
              <w:spacing w:after="0" w:line="240" w:lineRule="auto"/>
              <w:rPr>
                <w:sz w:val="26"/>
                <w:szCs w:val="26"/>
              </w:rPr>
            </w:pPr>
            <w:r w:rsidRPr="00B87B2D">
              <w:rPr>
                <w:sz w:val="26"/>
                <w:szCs w:val="26"/>
              </w:rPr>
              <w:t> </w:t>
            </w:r>
          </w:p>
        </w:tc>
        <w:tc>
          <w:tcPr>
            <w:tcW w:w="2084" w:type="pct"/>
            <w:vMerge/>
            <w:tcBorders>
              <w:left w:val="nil"/>
              <w:right w:val="single" w:sz="4" w:space="0" w:color="auto"/>
            </w:tcBorders>
            <w:noWrap/>
            <w:vAlign w:val="bottom"/>
            <w:hideMark/>
          </w:tcPr>
          <w:p w14:paraId="0E179785" w14:textId="77777777" w:rsidR="004E7E27" w:rsidRPr="00B87B2D" w:rsidRDefault="004E7E27" w:rsidP="004E7E27">
            <w:pPr>
              <w:spacing w:after="0" w:line="240" w:lineRule="auto"/>
              <w:jc w:val="both"/>
              <w:rPr>
                <w:sz w:val="26"/>
                <w:szCs w:val="26"/>
              </w:rPr>
            </w:pPr>
          </w:p>
        </w:tc>
      </w:tr>
      <w:tr w:rsidR="00B87B2D" w:rsidRPr="00B87B2D" w14:paraId="7CCFB5BA" w14:textId="77777777" w:rsidTr="00334E32">
        <w:trPr>
          <w:trHeight w:val="345"/>
        </w:trPr>
        <w:tc>
          <w:tcPr>
            <w:tcW w:w="687" w:type="pct"/>
            <w:tcBorders>
              <w:top w:val="nil"/>
              <w:left w:val="single" w:sz="4" w:space="0" w:color="auto"/>
              <w:bottom w:val="single" w:sz="4" w:space="0" w:color="auto"/>
              <w:right w:val="single" w:sz="4" w:space="0" w:color="auto"/>
            </w:tcBorders>
            <w:vAlign w:val="center"/>
            <w:hideMark/>
          </w:tcPr>
          <w:p w14:paraId="75368386" w14:textId="77777777" w:rsidR="004E7E27" w:rsidRPr="00B87B2D" w:rsidRDefault="004E7E27" w:rsidP="004E7E27">
            <w:pPr>
              <w:spacing w:after="0" w:line="240" w:lineRule="auto"/>
              <w:jc w:val="center"/>
              <w:rPr>
                <w:sz w:val="26"/>
                <w:szCs w:val="26"/>
              </w:rPr>
            </w:pPr>
            <w:r w:rsidRPr="00B87B2D">
              <w:rPr>
                <w:sz w:val="26"/>
                <w:szCs w:val="26"/>
              </w:rPr>
              <w:t>VT.63.3</w:t>
            </w:r>
          </w:p>
        </w:tc>
        <w:tc>
          <w:tcPr>
            <w:tcW w:w="1292" w:type="pct"/>
            <w:tcBorders>
              <w:top w:val="nil"/>
              <w:left w:val="nil"/>
              <w:bottom w:val="single" w:sz="4" w:space="0" w:color="auto"/>
              <w:right w:val="single" w:sz="4" w:space="0" w:color="auto"/>
            </w:tcBorders>
            <w:vAlign w:val="center"/>
            <w:hideMark/>
          </w:tcPr>
          <w:p w14:paraId="4760993A" w14:textId="77777777" w:rsidR="004E7E27" w:rsidRPr="00B87B2D" w:rsidRDefault="004E7E27" w:rsidP="004E7E27">
            <w:pPr>
              <w:spacing w:after="0" w:line="240" w:lineRule="auto"/>
              <w:jc w:val="both"/>
              <w:rPr>
                <w:sz w:val="26"/>
                <w:szCs w:val="26"/>
              </w:rPr>
            </w:pPr>
            <w:r w:rsidRPr="00B87B2D">
              <w:rPr>
                <w:sz w:val="26"/>
                <w:szCs w:val="26"/>
              </w:rPr>
              <w:t>Độ sáng phủ trên 75%</w:t>
            </w:r>
          </w:p>
        </w:tc>
        <w:tc>
          <w:tcPr>
            <w:tcW w:w="468" w:type="pct"/>
            <w:tcBorders>
              <w:top w:val="nil"/>
              <w:left w:val="nil"/>
              <w:bottom w:val="single" w:sz="4" w:space="0" w:color="auto"/>
              <w:right w:val="single" w:sz="4" w:space="0" w:color="auto"/>
            </w:tcBorders>
            <w:noWrap/>
            <w:vAlign w:val="bottom"/>
            <w:hideMark/>
          </w:tcPr>
          <w:p w14:paraId="5FE30F20" w14:textId="77777777" w:rsidR="004E7E27" w:rsidRPr="00B87B2D" w:rsidRDefault="004E7E27" w:rsidP="004E7E27">
            <w:pPr>
              <w:spacing w:after="0" w:line="240" w:lineRule="auto"/>
              <w:jc w:val="center"/>
              <w:rPr>
                <w:sz w:val="26"/>
                <w:szCs w:val="26"/>
              </w:rPr>
            </w:pPr>
            <w:r w:rsidRPr="00B87B2D">
              <w:rPr>
                <w:sz w:val="26"/>
                <w:szCs w:val="26"/>
              </w:rPr>
              <w:t>Kg</w:t>
            </w:r>
          </w:p>
        </w:tc>
        <w:tc>
          <w:tcPr>
            <w:tcW w:w="469" w:type="pct"/>
            <w:tcBorders>
              <w:top w:val="nil"/>
              <w:left w:val="nil"/>
              <w:bottom w:val="single" w:sz="4" w:space="0" w:color="auto"/>
              <w:right w:val="single" w:sz="4" w:space="0" w:color="auto"/>
            </w:tcBorders>
            <w:noWrap/>
            <w:vAlign w:val="bottom"/>
            <w:hideMark/>
          </w:tcPr>
          <w:p w14:paraId="24C81C4A" w14:textId="77777777" w:rsidR="004E7E27" w:rsidRPr="00B87B2D" w:rsidRDefault="004E7E27" w:rsidP="004E7E27">
            <w:pPr>
              <w:spacing w:after="0" w:line="240" w:lineRule="auto"/>
              <w:rPr>
                <w:sz w:val="26"/>
                <w:szCs w:val="26"/>
              </w:rPr>
            </w:pPr>
            <w:r w:rsidRPr="00B87B2D">
              <w:rPr>
                <w:sz w:val="26"/>
                <w:szCs w:val="26"/>
              </w:rPr>
              <w:t> </w:t>
            </w:r>
          </w:p>
        </w:tc>
        <w:tc>
          <w:tcPr>
            <w:tcW w:w="2084" w:type="pct"/>
            <w:vMerge/>
            <w:tcBorders>
              <w:left w:val="nil"/>
              <w:bottom w:val="single" w:sz="4" w:space="0" w:color="auto"/>
              <w:right w:val="single" w:sz="4" w:space="0" w:color="auto"/>
            </w:tcBorders>
            <w:noWrap/>
            <w:vAlign w:val="bottom"/>
            <w:hideMark/>
          </w:tcPr>
          <w:p w14:paraId="2BF1F84F" w14:textId="77777777" w:rsidR="004E7E27" w:rsidRPr="00B87B2D" w:rsidRDefault="004E7E27" w:rsidP="004E7E27">
            <w:pPr>
              <w:spacing w:after="0" w:line="240" w:lineRule="auto"/>
              <w:jc w:val="both"/>
              <w:rPr>
                <w:sz w:val="26"/>
                <w:szCs w:val="26"/>
              </w:rPr>
            </w:pPr>
          </w:p>
        </w:tc>
      </w:tr>
    </w:tbl>
    <w:p w14:paraId="477BA844" w14:textId="77777777" w:rsidR="004E7E27" w:rsidRPr="00B87B2D" w:rsidRDefault="004E7E27" w:rsidP="004E7E27">
      <w:pPr>
        <w:spacing w:before="120" w:after="120" w:line="240" w:lineRule="auto"/>
        <w:rPr>
          <w:rFonts w:eastAsia="Calibri"/>
          <w:sz w:val="26"/>
          <w:szCs w:val="26"/>
          <w:lang w:val="vi-VN"/>
        </w:rPr>
      </w:pPr>
    </w:p>
    <w:p w14:paraId="6DF310BE" w14:textId="77777777" w:rsidR="004E7E27" w:rsidRPr="00B87B2D" w:rsidRDefault="004E7E27" w:rsidP="004E7E27">
      <w:pPr>
        <w:rPr>
          <w:rFonts w:eastAsia="Calibri"/>
          <w:b/>
          <w:bCs/>
          <w:sz w:val="26"/>
          <w:szCs w:val="26"/>
          <w:lang w:val="vi-VN"/>
        </w:rPr>
      </w:pPr>
      <w:r w:rsidRPr="00B87B2D">
        <w:rPr>
          <w:rFonts w:eastAsia="Calibri"/>
          <w:b/>
          <w:bCs/>
          <w:sz w:val="26"/>
          <w:szCs w:val="26"/>
          <w:lang w:val="vi-VN"/>
        </w:rPr>
        <w:br w:type="page"/>
      </w:r>
    </w:p>
    <w:p w14:paraId="20D63346" w14:textId="77777777" w:rsidR="004E7E27" w:rsidRPr="00B87B2D" w:rsidRDefault="004E7E27" w:rsidP="004E7E27">
      <w:pPr>
        <w:spacing w:before="120" w:after="120" w:line="240" w:lineRule="auto"/>
        <w:jc w:val="center"/>
        <w:rPr>
          <w:rFonts w:eastAsia="Calibri"/>
          <w:b/>
          <w:bCs/>
          <w:sz w:val="26"/>
          <w:szCs w:val="26"/>
        </w:rPr>
      </w:pPr>
      <w:r w:rsidRPr="00B87B2D">
        <w:rPr>
          <w:rFonts w:eastAsia="Calibri"/>
          <w:b/>
          <w:bCs/>
          <w:sz w:val="26"/>
          <w:szCs w:val="26"/>
          <w:lang w:val="vi-VN"/>
        </w:rPr>
        <w:lastRenderedPageBreak/>
        <w:t xml:space="preserve">Bảng </w:t>
      </w:r>
      <w:r w:rsidRPr="00B87B2D">
        <w:rPr>
          <w:rFonts w:eastAsia="Calibri"/>
          <w:b/>
          <w:bCs/>
          <w:sz w:val="26"/>
          <w:szCs w:val="26"/>
        </w:rPr>
        <w:t>6</w:t>
      </w:r>
      <w:r w:rsidRPr="00B87B2D">
        <w:rPr>
          <w:rFonts w:eastAsia="Calibri"/>
          <w:b/>
          <w:bCs/>
          <w:sz w:val="26"/>
          <w:szCs w:val="26"/>
          <w:lang w:val="vi-VN"/>
        </w:rPr>
        <w:t xml:space="preserve">: Định mức nhân công </w:t>
      </w:r>
      <w:r w:rsidRPr="00B87B2D">
        <w:rPr>
          <w:rFonts w:eastAsia="Calibri"/>
          <w:b/>
          <w:bCs/>
          <w:sz w:val="26"/>
          <w:szCs w:val="26"/>
        </w:rPr>
        <w:t>chăm sóc cây con</w:t>
      </w: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540"/>
        <w:gridCol w:w="1262"/>
        <w:gridCol w:w="983"/>
        <w:gridCol w:w="3379"/>
      </w:tblGrid>
      <w:tr w:rsidR="00B87B2D" w:rsidRPr="00B87B2D" w14:paraId="2055AB01" w14:textId="77777777" w:rsidTr="0079428F">
        <w:trPr>
          <w:trHeight w:val="627"/>
          <w:tblHeader/>
        </w:trPr>
        <w:tc>
          <w:tcPr>
            <w:tcW w:w="536" w:type="pct"/>
            <w:vAlign w:val="center"/>
            <w:hideMark/>
          </w:tcPr>
          <w:p w14:paraId="5479CDC9" w14:textId="77777777" w:rsidR="004E7E27" w:rsidRPr="00B87B2D" w:rsidRDefault="004E7E27" w:rsidP="004E7E27">
            <w:pPr>
              <w:spacing w:before="60" w:after="60" w:line="240" w:lineRule="auto"/>
              <w:jc w:val="center"/>
              <w:rPr>
                <w:b/>
                <w:bCs/>
                <w:sz w:val="26"/>
                <w:szCs w:val="26"/>
              </w:rPr>
            </w:pPr>
            <w:r w:rsidRPr="00B87B2D">
              <w:rPr>
                <w:rFonts w:eastAsia="Calibri"/>
                <w:b/>
                <w:bCs/>
                <w:sz w:val="26"/>
                <w:szCs w:val="26"/>
              </w:rPr>
              <w:t>TT (Mã hiệu)</w:t>
            </w:r>
          </w:p>
        </w:tc>
        <w:tc>
          <w:tcPr>
            <w:tcW w:w="1385" w:type="pct"/>
            <w:vAlign w:val="center"/>
            <w:hideMark/>
          </w:tcPr>
          <w:p w14:paraId="5FD86B30" w14:textId="77777777" w:rsidR="004E7E27" w:rsidRPr="00B87B2D" w:rsidRDefault="004E7E27" w:rsidP="004E7E27">
            <w:pPr>
              <w:spacing w:before="60" w:after="60" w:line="240" w:lineRule="auto"/>
              <w:jc w:val="center"/>
              <w:rPr>
                <w:b/>
                <w:bCs/>
                <w:sz w:val="26"/>
                <w:szCs w:val="26"/>
              </w:rPr>
            </w:pPr>
            <w:r w:rsidRPr="00B87B2D">
              <w:rPr>
                <w:rFonts w:eastAsia="Calibri"/>
                <w:b/>
                <w:bCs/>
                <w:sz w:val="26"/>
                <w:szCs w:val="26"/>
              </w:rPr>
              <w:t>Hạng mục</w:t>
            </w:r>
          </w:p>
        </w:tc>
        <w:tc>
          <w:tcPr>
            <w:tcW w:w="693" w:type="pct"/>
            <w:vAlign w:val="center"/>
            <w:hideMark/>
          </w:tcPr>
          <w:p w14:paraId="0C95021B" w14:textId="77777777" w:rsidR="004E7E27" w:rsidRPr="00B87B2D" w:rsidRDefault="004E7E27" w:rsidP="004E7E27">
            <w:pPr>
              <w:spacing w:before="60" w:after="60" w:line="240" w:lineRule="auto"/>
              <w:jc w:val="center"/>
              <w:rPr>
                <w:b/>
                <w:bCs/>
                <w:sz w:val="26"/>
                <w:szCs w:val="26"/>
              </w:rPr>
            </w:pPr>
            <w:r w:rsidRPr="00B87B2D">
              <w:rPr>
                <w:rFonts w:eastAsia="Calibri"/>
                <w:b/>
                <w:bCs/>
                <w:sz w:val="26"/>
                <w:szCs w:val="26"/>
              </w:rPr>
              <w:t>ĐVT</w:t>
            </w:r>
          </w:p>
        </w:tc>
        <w:tc>
          <w:tcPr>
            <w:tcW w:w="538" w:type="pct"/>
            <w:vAlign w:val="center"/>
            <w:hideMark/>
          </w:tcPr>
          <w:p w14:paraId="4B7E8E57" w14:textId="77777777" w:rsidR="004E7E27" w:rsidRPr="00B87B2D" w:rsidRDefault="004E7E27" w:rsidP="004E7E27">
            <w:pPr>
              <w:spacing w:before="60" w:after="60" w:line="240" w:lineRule="auto"/>
              <w:jc w:val="center"/>
              <w:rPr>
                <w:b/>
                <w:bCs/>
                <w:sz w:val="26"/>
                <w:szCs w:val="26"/>
              </w:rPr>
            </w:pPr>
            <w:r w:rsidRPr="00B87B2D">
              <w:rPr>
                <w:rFonts w:eastAsia="Calibri"/>
                <w:b/>
                <w:bCs/>
                <w:sz w:val="26"/>
                <w:szCs w:val="26"/>
              </w:rPr>
              <w:t>Định mức</w:t>
            </w:r>
          </w:p>
        </w:tc>
        <w:tc>
          <w:tcPr>
            <w:tcW w:w="1847" w:type="pct"/>
            <w:vAlign w:val="center"/>
            <w:hideMark/>
          </w:tcPr>
          <w:p w14:paraId="512772DA" w14:textId="77777777" w:rsidR="004E7E27" w:rsidRPr="00B87B2D" w:rsidRDefault="004E7E27" w:rsidP="004E7E27">
            <w:pPr>
              <w:spacing w:before="60" w:after="60" w:line="240" w:lineRule="auto"/>
              <w:jc w:val="center"/>
              <w:rPr>
                <w:rFonts w:eastAsia="Calibri"/>
                <w:b/>
                <w:bCs/>
                <w:sz w:val="26"/>
                <w:szCs w:val="26"/>
              </w:rPr>
            </w:pPr>
            <w:r w:rsidRPr="00B87B2D">
              <w:rPr>
                <w:rFonts w:eastAsia="Calibri"/>
                <w:b/>
                <w:bCs/>
                <w:sz w:val="26"/>
                <w:szCs w:val="26"/>
              </w:rPr>
              <w:t>Tiêu chuẩn kỹ thuật/</w:t>
            </w:r>
          </w:p>
          <w:p w14:paraId="716DE777" w14:textId="77777777" w:rsidR="004E7E27" w:rsidRPr="00B87B2D" w:rsidRDefault="004E7E27" w:rsidP="004E7E27">
            <w:pPr>
              <w:spacing w:before="60" w:after="60" w:line="240" w:lineRule="auto"/>
              <w:jc w:val="center"/>
              <w:rPr>
                <w:b/>
                <w:bCs/>
                <w:sz w:val="26"/>
                <w:szCs w:val="26"/>
              </w:rPr>
            </w:pPr>
            <w:r w:rsidRPr="00B87B2D">
              <w:rPr>
                <w:rFonts w:eastAsia="Calibri"/>
                <w:b/>
                <w:bCs/>
                <w:sz w:val="26"/>
                <w:szCs w:val="26"/>
                <w:lang w:val="vi-VN" w:eastAsia="vi-VN"/>
              </w:rPr>
              <w:t>Yêu cầu kỹ thuật</w:t>
            </w:r>
          </w:p>
        </w:tc>
      </w:tr>
      <w:tr w:rsidR="00B87B2D" w:rsidRPr="00F97B8F" w14:paraId="356F99D1" w14:textId="77777777" w:rsidTr="0079428F">
        <w:trPr>
          <w:trHeight w:val="773"/>
        </w:trPr>
        <w:tc>
          <w:tcPr>
            <w:tcW w:w="536" w:type="pct"/>
            <w:vAlign w:val="center"/>
            <w:hideMark/>
          </w:tcPr>
          <w:p w14:paraId="118E1910" w14:textId="77777777" w:rsidR="004E7E27" w:rsidRPr="00334E32" w:rsidRDefault="004E7E27" w:rsidP="004E7E27">
            <w:pPr>
              <w:spacing w:after="0" w:line="240" w:lineRule="auto"/>
              <w:jc w:val="center"/>
              <w:rPr>
                <w:b/>
                <w:bCs/>
                <w:sz w:val="26"/>
                <w:szCs w:val="26"/>
              </w:rPr>
            </w:pPr>
            <w:r w:rsidRPr="00334E32">
              <w:rPr>
                <w:b/>
                <w:bCs/>
                <w:sz w:val="26"/>
                <w:szCs w:val="26"/>
              </w:rPr>
              <w:t>I</w:t>
            </w:r>
          </w:p>
        </w:tc>
        <w:tc>
          <w:tcPr>
            <w:tcW w:w="1385" w:type="pct"/>
            <w:vAlign w:val="center"/>
            <w:hideMark/>
          </w:tcPr>
          <w:p w14:paraId="13642A2C" w14:textId="77777777" w:rsidR="004E7E27" w:rsidRPr="00334E32" w:rsidRDefault="004E7E27" w:rsidP="004E7E27">
            <w:pPr>
              <w:spacing w:after="0" w:line="240" w:lineRule="auto"/>
              <w:jc w:val="both"/>
              <w:rPr>
                <w:b/>
                <w:bCs/>
                <w:sz w:val="26"/>
                <w:szCs w:val="26"/>
              </w:rPr>
            </w:pPr>
            <w:r w:rsidRPr="00334E32">
              <w:rPr>
                <w:b/>
                <w:bCs/>
                <w:sz w:val="26"/>
                <w:szCs w:val="26"/>
              </w:rPr>
              <w:t>Nhổ cỏ, đảo bầu, phân loại</w:t>
            </w:r>
          </w:p>
        </w:tc>
        <w:tc>
          <w:tcPr>
            <w:tcW w:w="690" w:type="pct"/>
            <w:vAlign w:val="center"/>
            <w:hideMark/>
          </w:tcPr>
          <w:p w14:paraId="04B285AC" w14:textId="77777777" w:rsidR="004E7E27" w:rsidRPr="00334E32" w:rsidRDefault="004E7E27" w:rsidP="004E7E27">
            <w:pPr>
              <w:spacing w:after="0" w:line="240" w:lineRule="auto"/>
              <w:rPr>
                <w:b/>
                <w:bCs/>
                <w:sz w:val="26"/>
                <w:szCs w:val="26"/>
              </w:rPr>
            </w:pPr>
            <w:r w:rsidRPr="00334E32">
              <w:rPr>
                <w:b/>
                <w:bCs/>
                <w:sz w:val="26"/>
                <w:szCs w:val="26"/>
              </w:rPr>
              <w:t> </w:t>
            </w:r>
          </w:p>
        </w:tc>
        <w:tc>
          <w:tcPr>
            <w:tcW w:w="542" w:type="pct"/>
            <w:vAlign w:val="center"/>
            <w:hideMark/>
          </w:tcPr>
          <w:p w14:paraId="4FBEC6FD" w14:textId="77777777" w:rsidR="004E7E27" w:rsidRPr="00334E32" w:rsidRDefault="004E7E27" w:rsidP="004E7E27">
            <w:pPr>
              <w:spacing w:after="0" w:line="240" w:lineRule="auto"/>
              <w:jc w:val="both"/>
              <w:rPr>
                <w:b/>
                <w:bCs/>
                <w:sz w:val="26"/>
                <w:szCs w:val="26"/>
              </w:rPr>
            </w:pPr>
            <w:r w:rsidRPr="00334E32">
              <w:rPr>
                <w:b/>
                <w:bCs/>
                <w:sz w:val="26"/>
                <w:szCs w:val="26"/>
              </w:rPr>
              <w:t> </w:t>
            </w:r>
          </w:p>
        </w:tc>
        <w:tc>
          <w:tcPr>
            <w:tcW w:w="1847" w:type="pct"/>
            <w:vAlign w:val="center"/>
          </w:tcPr>
          <w:p w14:paraId="64E4B7E4" w14:textId="77777777" w:rsidR="004E7E27" w:rsidRPr="00334E32" w:rsidRDefault="004E7E27" w:rsidP="004E7E27">
            <w:pPr>
              <w:spacing w:after="0" w:line="240" w:lineRule="auto"/>
              <w:jc w:val="both"/>
              <w:rPr>
                <w:b/>
                <w:bCs/>
                <w:sz w:val="26"/>
                <w:szCs w:val="26"/>
              </w:rPr>
            </w:pPr>
          </w:p>
        </w:tc>
      </w:tr>
      <w:tr w:rsidR="00B87B2D" w:rsidRPr="00B87B2D" w14:paraId="5E9265EC" w14:textId="77777777" w:rsidTr="0079428F">
        <w:trPr>
          <w:trHeight w:val="690"/>
        </w:trPr>
        <w:tc>
          <w:tcPr>
            <w:tcW w:w="536" w:type="pct"/>
            <w:vAlign w:val="center"/>
            <w:hideMark/>
          </w:tcPr>
          <w:p w14:paraId="156CC7A9" w14:textId="77777777" w:rsidR="004E7E27" w:rsidRPr="00B87B2D" w:rsidRDefault="004E7E27" w:rsidP="004E7E27">
            <w:pPr>
              <w:spacing w:after="0" w:line="240" w:lineRule="auto"/>
              <w:jc w:val="center"/>
              <w:rPr>
                <w:sz w:val="26"/>
                <w:szCs w:val="26"/>
              </w:rPr>
            </w:pPr>
            <w:r w:rsidRPr="00B87B2D">
              <w:rPr>
                <w:sz w:val="26"/>
                <w:szCs w:val="26"/>
              </w:rPr>
              <w:t>1</w:t>
            </w:r>
          </w:p>
        </w:tc>
        <w:tc>
          <w:tcPr>
            <w:tcW w:w="1385" w:type="pct"/>
            <w:vAlign w:val="center"/>
            <w:hideMark/>
          </w:tcPr>
          <w:p w14:paraId="093464FB" w14:textId="77777777" w:rsidR="004E7E27" w:rsidRPr="00B87B2D" w:rsidRDefault="004E7E27" w:rsidP="004E7E27">
            <w:pPr>
              <w:spacing w:after="0" w:line="240" w:lineRule="auto"/>
              <w:jc w:val="both"/>
              <w:rPr>
                <w:sz w:val="26"/>
                <w:szCs w:val="26"/>
              </w:rPr>
            </w:pPr>
            <w:r w:rsidRPr="00B87B2D">
              <w:rPr>
                <w:sz w:val="26"/>
                <w:szCs w:val="26"/>
              </w:rPr>
              <w:t>Nhổ cỏ phá váng trên luống khô</w:t>
            </w:r>
          </w:p>
        </w:tc>
        <w:tc>
          <w:tcPr>
            <w:tcW w:w="690" w:type="pct"/>
            <w:vAlign w:val="center"/>
            <w:hideMark/>
          </w:tcPr>
          <w:p w14:paraId="3A12A8B5" w14:textId="77777777" w:rsidR="004E7E27" w:rsidRPr="00B87B2D" w:rsidRDefault="004E7E27" w:rsidP="004E7E27">
            <w:pPr>
              <w:spacing w:after="0" w:line="240" w:lineRule="auto"/>
              <w:jc w:val="center"/>
              <w:rPr>
                <w:sz w:val="26"/>
                <w:szCs w:val="26"/>
              </w:rPr>
            </w:pPr>
            <w:r w:rsidRPr="00B87B2D">
              <w:rPr>
                <w:sz w:val="26"/>
                <w:szCs w:val="26"/>
              </w:rPr>
              <w:t> </w:t>
            </w:r>
          </w:p>
        </w:tc>
        <w:tc>
          <w:tcPr>
            <w:tcW w:w="542" w:type="pct"/>
            <w:vAlign w:val="center"/>
            <w:hideMark/>
          </w:tcPr>
          <w:p w14:paraId="78DEF214" w14:textId="77777777" w:rsidR="004E7E27" w:rsidRPr="00B87B2D" w:rsidRDefault="004E7E27" w:rsidP="004E7E27">
            <w:pPr>
              <w:spacing w:after="0" w:line="240" w:lineRule="auto"/>
              <w:jc w:val="both"/>
              <w:rPr>
                <w:sz w:val="26"/>
                <w:szCs w:val="26"/>
              </w:rPr>
            </w:pPr>
            <w:r w:rsidRPr="00B87B2D">
              <w:rPr>
                <w:sz w:val="26"/>
                <w:szCs w:val="26"/>
              </w:rPr>
              <w:t> </w:t>
            </w:r>
          </w:p>
        </w:tc>
        <w:tc>
          <w:tcPr>
            <w:tcW w:w="1847" w:type="pct"/>
            <w:vAlign w:val="center"/>
          </w:tcPr>
          <w:p w14:paraId="1BF9F0AA" w14:textId="77777777" w:rsidR="004E7E27" w:rsidRPr="00B87B2D" w:rsidRDefault="004E7E27" w:rsidP="004E7E27">
            <w:pPr>
              <w:spacing w:after="0" w:line="240" w:lineRule="auto"/>
              <w:jc w:val="both"/>
              <w:rPr>
                <w:sz w:val="26"/>
                <w:szCs w:val="26"/>
              </w:rPr>
            </w:pPr>
          </w:p>
        </w:tc>
      </w:tr>
      <w:tr w:rsidR="00B87B2D" w:rsidRPr="00B87B2D" w14:paraId="180FD129" w14:textId="77777777" w:rsidTr="0079428F">
        <w:trPr>
          <w:trHeight w:val="477"/>
        </w:trPr>
        <w:tc>
          <w:tcPr>
            <w:tcW w:w="536" w:type="pct"/>
            <w:vAlign w:val="center"/>
            <w:hideMark/>
          </w:tcPr>
          <w:p w14:paraId="315D0978" w14:textId="77777777" w:rsidR="004E7E27" w:rsidRPr="00B87B2D" w:rsidRDefault="004E7E27" w:rsidP="004E7E27">
            <w:pPr>
              <w:spacing w:after="0" w:line="240" w:lineRule="auto"/>
              <w:jc w:val="center"/>
              <w:rPr>
                <w:sz w:val="26"/>
                <w:szCs w:val="26"/>
              </w:rPr>
            </w:pPr>
            <w:r w:rsidRPr="00B87B2D">
              <w:rPr>
                <w:sz w:val="26"/>
                <w:szCs w:val="26"/>
              </w:rPr>
              <w:t>VU.127</w:t>
            </w:r>
          </w:p>
        </w:tc>
        <w:tc>
          <w:tcPr>
            <w:tcW w:w="1385" w:type="pct"/>
            <w:vAlign w:val="center"/>
            <w:hideMark/>
          </w:tcPr>
          <w:p w14:paraId="5941084D" w14:textId="77777777" w:rsidR="004E7E27" w:rsidRPr="00B87B2D" w:rsidRDefault="004E7E27" w:rsidP="004E7E27">
            <w:pPr>
              <w:spacing w:after="0" w:line="240" w:lineRule="auto"/>
              <w:jc w:val="both"/>
              <w:rPr>
                <w:sz w:val="26"/>
                <w:szCs w:val="26"/>
              </w:rPr>
            </w:pPr>
            <w:r w:rsidRPr="00B87B2D">
              <w:rPr>
                <w:sz w:val="26"/>
                <w:szCs w:val="26"/>
              </w:rPr>
              <w:t>Tre, Luồng</w:t>
            </w:r>
          </w:p>
        </w:tc>
        <w:tc>
          <w:tcPr>
            <w:tcW w:w="690" w:type="pct"/>
            <w:vMerge w:val="restart"/>
            <w:vAlign w:val="center"/>
            <w:hideMark/>
          </w:tcPr>
          <w:p w14:paraId="2EE8454B" w14:textId="77777777" w:rsidR="004E7E27" w:rsidRPr="00B87B2D" w:rsidRDefault="004E7E27" w:rsidP="004E7E27">
            <w:pPr>
              <w:spacing w:after="0" w:line="240" w:lineRule="auto"/>
              <w:jc w:val="center"/>
              <w:rPr>
                <w:sz w:val="26"/>
                <w:szCs w:val="26"/>
              </w:rPr>
            </w:pPr>
            <w:r w:rsidRPr="00B87B2D">
              <w:rPr>
                <w:sz w:val="26"/>
                <w:szCs w:val="26"/>
              </w:rPr>
              <w:t>m</w:t>
            </w:r>
            <w:r w:rsidRPr="00B87B2D">
              <w:rPr>
                <w:sz w:val="26"/>
                <w:szCs w:val="26"/>
                <w:vertAlign w:val="superscript"/>
              </w:rPr>
              <w:t>2</w:t>
            </w:r>
            <w:r w:rsidRPr="00B87B2D">
              <w:rPr>
                <w:sz w:val="26"/>
                <w:szCs w:val="26"/>
              </w:rPr>
              <w:t>/công</w:t>
            </w:r>
          </w:p>
          <w:p w14:paraId="1FB7277D" w14:textId="77777777" w:rsidR="004E7E27" w:rsidRPr="00B87B2D" w:rsidRDefault="004E7E27" w:rsidP="004E7E27">
            <w:pPr>
              <w:spacing w:after="0" w:line="240" w:lineRule="auto"/>
              <w:jc w:val="center"/>
              <w:rPr>
                <w:sz w:val="26"/>
                <w:szCs w:val="26"/>
              </w:rPr>
            </w:pPr>
            <w:r w:rsidRPr="00B87B2D">
              <w:rPr>
                <w:sz w:val="26"/>
                <w:szCs w:val="26"/>
              </w:rPr>
              <w:t> </w:t>
            </w:r>
          </w:p>
          <w:p w14:paraId="5072A6B3" w14:textId="77777777" w:rsidR="004E7E27" w:rsidRPr="00B87B2D" w:rsidRDefault="004E7E27" w:rsidP="004E7E27">
            <w:pPr>
              <w:spacing w:after="0" w:line="240" w:lineRule="auto"/>
              <w:jc w:val="center"/>
              <w:rPr>
                <w:sz w:val="26"/>
                <w:szCs w:val="26"/>
              </w:rPr>
            </w:pPr>
            <w:r w:rsidRPr="00B87B2D">
              <w:rPr>
                <w:sz w:val="26"/>
                <w:szCs w:val="26"/>
              </w:rPr>
              <w:t> </w:t>
            </w:r>
          </w:p>
        </w:tc>
        <w:tc>
          <w:tcPr>
            <w:tcW w:w="542" w:type="pct"/>
            <w:vAlign w:val="center"/>
            <w:hideMark/>
          </w:tcPr>
          <w:p w14:paraId="5971F505" w14:textId="77777777" w:rsidR="004E7E27" w:rsidRPr="00B87B2D" w:rsidRDefault="004E7E27" w:rsidP="004E7E27">
            <w:pPr>
              <w:spacing w:after="0" w:line="240" w:lineRule="auto"/>
              <w:jc w:val="center"/>
              <w:rPr>
                <w:sz w:val="26"/>
                <w:szCs w:val="26"/>
              </w:rPr>
            </w:pPr>
            <w:r w:rsidRPr="00B87B2D">
              <w:rPr>
                <w:sz w:val="26"/>
                <w:szCs w:val="26"/>
              </w:rPr>
              <w:t>94</w:t>
            </w:r>
          </w:p>
        </w:tc>
        <w:tc>
          <w:tcPr>
            <w:tcW w:w="1847" w:type="pct"/>
            <w:vMerge w:val="restart"/>
            <w:vAlign w:val="center"/>
            <w:hideMark/>
          </w:tcPr>
          <w:p w14:paraId="03D1B269" w14:textId="77777777" w:rsidR="004E7E27" w:rsidRPr="00B87B2D" w:rsidRDefault="004E7E27" w:rsidP="004E7E27">
            <w:pPr>
              <w:spacing w:after="0" w:line="240" w:lineRule="auto"/>
              <w:jc w:val="both"/>
              <w:rPr>
                <w:sz w:val="26"/>
                <w:szCs w:val="26"/>
              </w:rPr>
            </w:pPr>
            <w:r w:rsidRPr="00B87B2D">
              <w:rPr>
                <w:sz w:val="26"/>
                <w:szCs w:val="26"/>
              </w:rPr>
              <w:t xml:space="preserve">Nhổ sạch cỏ trên mặt bầu và rãnh luống; phá váng trên mặt bầu tránh làm gẫy cây, dập ngọn </w:t>
            </w:r>
          </w:p>
          <w:p w14:paraId="1EB627B6" w14:textId="77777777" w:rsidR="004E7E27" w:rsidRPr="00B87B2D" w:rsidRDefault="004E7E27" w:rsidP="004E7E27">
            <w:pPr>
              <w:spacing w:after="0" w:line="240" w:lineRule="auto"/>
              <w:jc w:val="both"/>
              <w:rPr>
                <w:sz w:val="26"/>
                <w:szCs w:val="26"/>
              </w:rPr>
            </w:pPr>
            <w:r w:rsidRPr="00B87B2D">
              <w:rPr>
                <w:sz w:val="26"/>
                <w:szCs w:val="26"/>
              </w:rPr>
              <w:t> </w:t>
            </w:r>
          </w:p>
          <w:p w14:paraId="4D1E221F" w14:textId="77777777" w:rsidR="004E7E27" w:rsidRPr="00B87B2D" w:rsidRDefault="004E7E27" w:rsidP="004E7E27">
            <w:pPr>
              <w:spacing w:after="0" w:line="240" w:lineRule="auto"/>
              <w:jc w:val="both"/>
              <w:rPr>
                <w:sz w:val="26"/>
                <w:szCs w:val="26"/>
              </w:rPr>
            </w:pPr>
            <w:r w:rsidRPr="00B87B2D">
              <w:rPr>
                <w:sz w:val="26"/>
                <w:szCs w:val="26"/>
              </w:rPr>
              <w:t> </w:t>
            </w:r>
          </w:p>
        </w:tc>
      </w:tr>
      <w:tr w:rsidR="00B87B2D" w:rsidRPr="00B87B2D" w14:paraId="71B1AB48" w14:textId="77777777" w:rsidTr="0079428F">
        <w:trPr>
          <w:trHeight w:val="706"/>
        </w:trPr>
        <w:tc>
          <w:tcPr>
            <w:tcW w:w="536" w:type="pct"/>
            <w:vAlign w:val="center"/>
            <w:hideMark/>
          </w:tcPr>
          <w:p w14:paraId="31D7D9D4" w14:textId="77777777" w:rsidR="004E7E27" w:rsidRPr="00B87B2D" w:rsidRDefault="004E7E27" w:rsidP="004E7E27">
            <w:pPr>
              <w:spacing w:after="0" w:line="240" w:lineRule="auto"/>
              <w:jc w:val="center"/>
              <w:rPr>
                <w:sz w:val="26"/>
                <w:szCs w:val="26"/>
              </w:rPr>
            </w:pPr>
            <w:r w:rsidRPr="00B87B2D">
              <w:rPr>
                <w:sz w:val="26"/>
                <w:szCs w:val="26"/>
              </w:rPr>
              <w:t>VU.128</w:t>
            </w:r>
          </w:p>
        </w:tc>
        <w:tc>
          <w:tcPr>
            <w:tcW w:w="1385" w:type="pct"/>
            <w:vAlign w:val="center"/>
            <w:hideMark/>
          </w:tcPr>
          <w:p w14:paraId="40CC5BE1" w14:textId="77777777" w:rsidR="004E7E27" w:rsidRPr="00B87B2D" w:rsidRDefault="004E7E27" w:rsidP="004E7E27">
            <w:pPr>
              <w:spacing w:after="0" w:line="240" w:lineRule="auto"/>
              <w:jc w:val="both"/>
              <w:rPr>
                <w:sz w:val="26"/>
                <w:szCs w:val="26"/>
              </w:rPr>
            </w:pPr>
            <w:r w:rsidRPr="00B87B2D">
              <w:rPr>
                <w:sz w:val="26"/>
                <w:szCs w:val="26"/>
              </w:rPr>
              <w:t>Cây thân gỗ dưới 2 tháng tuối</w:t>
            </w:r>
          </w:p>
        </w:tc>
        <w:tc>
          <w:tcPr>
            <w:tcW w:w="690" w:type="pct"/>
            <w:vMerge/>
            <w:vAlign w:val="center"/>
            <w:hideMark/>
          </w:tcPr>
          <w:p w14:paraId="7AED939D" w14:textId="77777777" w:rsidR="004E7E27" w:rsidRPr="00B87B2D" w:rsidRDefault="004E7E27" w:rsidP="004E7E27">
            <w:pPr>
              <w:spacing w:after="0" w:line="240" w:lineRule="auto"/>
              <w:jc w:val="center"/>
              <w:rPr>
                <w:sz w:val="26"/>
                <w:szCs w:val="26"/>
              </w:rPr>
            </w:pPr>
          </w:p>
        </w:tc>
        <w:tc>
          <w:tcPr>
            <w:tcW w:w="542" w:type="pct"/>
            <w:vAlign w:val="center"/>
            <w:hideMark/>
          </w:tcPr>
          <w:p w14:paraId="0744D5D1" w14:textId="77777777" w:rsidR="004E7E27" w:rsidRPr="00B87B2D" w:rsidRDefault="004E7E27" w:rsidP="004E7E27">
            <w:pPr>
              <w:spacing w:after="0" w:line="240" w:lineRule="auto"/>
              <w:jc w:val="center"/>
              <w:rPr>
                <w:sz w:val="26"/>
                <w:szCs w:val="26"/>
              </w:rPr>
            </w:pPr>
            <w:r w:rsidRPr="00B87B2D">
              <w:rPr>
                <w:sz w:val="26"/>
                <w:szCs w:val="26"/>
              </w:rPr>
              <w:t>35</w:t>
            </w:r>
          </w:p>
        </w:tc>
        <w:tc>
          <w:tcPr>
            <w:tcW w:w="1847" w:type="pct"/>
            <w:vMerge/>
            <w:vAlign w:val="center"/>
            <w:hideMark/>
          </w:tcPr>
          <w:p w14:paraId="76CB5610" w14:textId="77777777" w:rsidR="004E7E27" w:rsidRPr="00B87B2D" w:rsidRDefault="004E7E27" w:rsidP="004E7E27">
            <w:pPr>
              <w:spacing w:after="0" w:line="240" w:lineRule="auto"/>
              <w:jc w:val="both"/>
              <w:rPr>
                <w:sz w:val="26"/>
                <w:szCs w:val="26"/>
              </w:rPr>
            </w:pPr>
          </w:p>
        </w:tc>
      </w:tr>
      <w:tr w:rsidR="00B87B2D" w:rsidRPr="00B87B2D" w14:paraId="0790A6A5" w14:textId="77777777" w:rsidTr="0079428F">
        <w:trPr>
          <w:trHeight w:val="690"/>
        </w:trPr>
        <w:tc>
          <w:tcPr>
            <w:tcW w:w="536" w:type="pct"/>
            <w:vAlign w:val="center"/>
            <w:hideMark/>
          </w:tcPr>
          <w:p w14:paraId="4804D295" w14:textId="77777777" w:rsidR="004E7E27" w:rsidRPr="00B87B2D" w:rsidRDefault="004E7E27" w:rsidP="004E7E27">
            <w:pPr>
              <w:spacing w:after="0" w:line="240" w:lineRule="auto"/>
              <w:jc w:val="center"/>
              <w:rPr>
                <w:sz w:val="26"/>
                <w:szCs w:val="26"/>
              </w:rPr>
            </w:pPr>
            <w:r w:rsidRPr="00B87B2D">
              <w:rPr>
                <w:sz w:val="26"/>
                <w:szCs w:val="26"/>
              </w:rPr>
              <w:t>VU.129</w:t>
            </w:r>
          </w:p>
        </w:tc>
        <w:tc>
          <w:tcPr>
            <w:tcW w:w="1385" w:type="pct"/>
            <w:vAlign w:val="center"/>
            <w:hideMark/>
          </w:tcPr>
          <w:p w14:paraId="7C0F677B" w14:textId="77777777" w:rsidR="004E7E27" w:rsidRPr="00B87B2D" w:rsidRDefault="004E7E27" w:rsidP="004E7E27">
            <w:pPr>
              <w:spacing w:after="0" w:line="240" w:lineRule="auto"/>
              <w:jc w:val="both"/>
              <w:rPr>
                <w:sz w:val="26"/>
                <w:szCs w:val="26"/>
              </w:rPr>
            </w:pPr>
            <w:r w:rsidRPr="00B87B2D">
              <w:rPr>
                <w:sz w:val="26"/>
                <w:szCs w:val="26"/>
              </w:rPr>
              <w:t>Cây thân gỗ từ 2-4 tháng tuổi</w:t>
            </w:r>
          </w:p>
        </w:tc>
        <w:tc>
          <w:tcPr>
            <w:tcW w:w="690" w:type="pct"/>
            <w:vMerge/>
            <w:vAlign w:val="center"/>
            <w:hideMark/>
          </w:tcPr>
          <w:p w14:paraId="7601D337" w14:textId="77777777" w:rsidR="004E7E27" w:rsidRPr="00B87B2D" w:rsidRDefault="004E7E27" w:rsidP="004E7E27">
            <w:pPr>
              <w:spacing w:after="0" w:line="240" w:lineRule="auto"/>
              <w:jc w:val="center"/>
              <w:rPr>
                <w:sz w:val="26"/>
                <w:szCs w:val="26"/>
              </w:rPr>
            </w:pPr>
          </w:p>
        </w:tc>
        <w:tc>
          <w:tcPr>
            <w:tcW w:w="542" w:type="pct"/>
            <w:vAlign w:val="center"/>
            <w:hideMark/>
          </w:tcPr>
          <w:p w14:paraId="3F10D6CC" w14:textId="77777777" w:rsidR="004E7E27" w:rsidRPr="00B87B2D" w:rsidRDefault="004E7E27" w:rsidP="004E7E27">
            <w:pPr>
              <w:spacing w:after="0" w:line="240" w:lineRule="auto"/>
              <w:jc w:val="center"/>
              <w:rPr>
                <w:sz w:val="26"/>
                <w:szCs w:val="26"/>
              </w:rPr>
            </w:pPr>
            <w:r w:rsidRPr="00B87B2D">
              <w:rPr>
                <w:sz w:val="26"/>
                <w:szCs w:val="26"/>
              </w:rPr>
              <w:t>51</w:t>
            </w:r>
          </w:p>
        </w:tc>
        <w:tc>
          <w:tcPr>
            <w:tcW w:w="1847" w:type="pct"/>
            <w:vMerge/>
            <w:vAlign w:val="center"/>
            <w:hideMark/>
          </w:tcPr>
          <w:p w14:paraId="040D26A8" w14:textId="77777777" w:rsidR="004E7E27" w:rsidRPr="00B87B2D" w:rsidRDefault="004E7E27" w:rsidP="004E7E27">
            <w:pPr>
              <w:spacing w:after="0" w:line="240" w:lineRule="auto"/>
              <w:jc w:val="both"/>
              <w:rPr>
                <w:sz w:val="26"/>
                <w:szCs w:val="26"/>
              </w:rPr>
            </w:pPr>
          </w:p>
        </w:tc>
      </w:tr>
      <w:tr w:rsidR="00B87B2D" w:rsidRPr="00B87B2D" w14:paraId="3CC4E2B9" w14:textId="77777777" w:rsidTr="0079428F">
        <w:trPr>
          <w:trHeight w:val="660"/>
        </w:trPr>
        <w:tc>
          <w:tcPr>
            <w:tcW w:w="536" w:type="pct"/>
            <w:vAlign w:val="center"/>
            <w:hideMark/>
          </w:tcPr>
          <w:p w14:paraId="5355B07A" w14:textId="77777777" w:rsidR="004E7E27" w:rsidRPr="00B87B2D" w:rsidRDefault="004E7E27" w:rsidP="004E7E27">
            <w:pPr>
              <w:spacing w:after="0" w:line="240" w:lineRule="auto"/>
              <w:jc w:val="center"/>
              <w:rPr>
                <w:sz w:val="26"/>
                <w:szCs w:val="26"/>
              </w:rPr>
            </w:pPr>
            <w:r w:rsidRPr="00B87B2D">
              <w:rPr>
                <w:sz w:val="26"/>
                <w:szCs w:val="26"/>
              </w:rPr>
              <w:t>VU.130</w:t>
            </w:r>
          </w:p>
        </w:tc>
        <w:tc>
          <w:tcPr>
            <w:tcW w:w="1385" w:type="pct"/>
            <w:vAlign w:val="center"/>
            <w:hideMark/>
          </w:tcPr>
          <w:p w14:paraId="19601C6D" w14:textId="77777777" w:rsidR="004E7E27" w:rsidRPr="00B87B2D" w:rsidRDefault="004E7E27" w:rsidP="004E7E27">
            <w:pPr>
              <w:spacing w:after="0" w:line="240" w:lineRule="auto"/>
              <w:jc w:val="both"/>
              <w:rPr>
                <w:sz w:val="26"/>
                <w:szCs w:val="26"/>
              </w:rPr>
            </w:pPr>
            <w:r w:rsidRPr="00B87B2D">
              <w:rPr>
                <w:sz w:val="26"/>
                <w:szCs w:val="26"/>
              </w:rPr>
              <w:t>Cây thân gỗ từ 4-6 tháng tuổi</w:t>
            </w:r>
          </w:p>
        </w:tc>
        <w:tc>
          <w:tcPr>
            <w:tcW w:w="690" w:type="pct"/>
            <w:vMerge/>
            <w:vAlign w:val="center"/>
            <w:hideMark/>
          </w:tcPr>
          <w:p w14:paraId="172F4EDA" w14:textId="77777777" w:rsidR="004E7E27" w:rsidRPr="00B87B2D" w:rsidRDefault="004E7E27" w:rsidP="004E7E27">
            <w:pPr>
              <w:spacing w:after="0" w:line="240" w:lineRule="auto"/>
              <w:jc w:val="center"/>
              <w:rPr>
                <w:sz w:val="26"/>
                <w:szCs w:val="26"/>
              </w:rPr>
            </w:pPr>
          </w:p>
        </w:tc>
        <w:tc>
          <w:tcPr>
            <w:tcW w:w="542" w:type="pct"/>
            <w:vAlign w:val="center"/>
            <w:hideMark/>
          </w:tcPr>
          <w:p w14:paraId="0CF0BF17" w14:textId="77777777" w:rsidR="004E7E27" w:rsidRPr="00B87B2D" w:rsidRDefault="004E7E27" w:rsidP="004E7E27">
            <w:pPr>
              <w:spacing w:after="0" w:line="240" w:lineRule="auto"/>
              <w:jc w:val="center"/>
              <w:rPr>
                <w:sz w:val="26"/>
                <w:szCs w:val="26"/>
              </w:rPr>
            </w:pPr>
            <w:r w:rsidRPr="00B87B2D">
              <w:rPr>
                <w:sz w:val="26"/>
                <w:szCs w:val="26"/>
              </w:rPr>
              <w:t>74</w:t>
            </w:r>
          </w:p>
        </w:tc>
        <w:tc>
          <w:tcPr>
            <w:tcW w:w="1847" w:type="pct"/>
            <w:vMerge/>
            <w:vAlign w:val="center"/>
            <w:hideMark/>
          </w:tcPr>
          <w:p w14:paraId="0ADF8A2F" w14:textId="77777777" w:rsidR="004E7E27" w:rsidRPr="00B87B2D" w:rsidRDefault="004E7E27" w:rsidP="004E7E27">
            <w:pPr>
              <w:spacing w:after="0" w:line="240" w:lineRule="auto"/>
              <w:jc w:val="both"/>
              <w:rPr>
                <w:sz w:val="26"/>
                <w:szCs w:val="26"/>
              </w:rPr>
            </w:pPr>
          </w:p>
        </w:tc>
      </w:tr>
      <w:tr w:rsidR="00B87B2D" w:rsidRPr="00B87B2D" w14:paraId="081A4A80" w14:textId="77777777" w:rsidTr="0079428F">
        <w:trPr>
          <w:trHeight w:val="660"/>
        </w:trPr>
        <w:tc>
          <w:tcPr>
            <w:tcW w:w="536" w:type="pct"/>
            <w:vAlign w:val="center"/>
            <w:hideMark/>
          </w:tcPr>
          <w:p w14:paraId="683AAF24" w14:textId="77777777" w:rsidR="004E7E27" w:rsidRPr="00B87B2D" w:rsidRDefault="004E7E27" w:rsidP="004E7E27">
            <w:pPr>
              <w:spacing w:after="0" w:line="240" w:lineRule="auto"/>
              <w:jc w:val="center"/>
              <w:rPr>
                <w:sz w:val="26"/>
                <w:szCs w:val="26"/>
              </w:rPr>
            </w:pPr>
            <w:r w:rsidRPr="00B87B2D">
              <w:rPr>
                <w:sz w:val="26"/>
                <w:szCs w:val="26"/>
              </w:rPr>
              <w:t>VU.131</w:t>
            </w:r>
          </w:p>
        </w:tc>
        <w:tc>
          <w:tcPr>
            <w:tcW w:w="1385" w:type="pct"/>
            <w:vAlign w:val="center"/>
            <w:hideMark/>
          </w:tcPr>
          <w:p w14:paraId="2E5DF369" w14:textId="77777777" w:rsidR="004E7E27" w:rsidRPr="00B87B2D" w:rsidRDefault="004E7E27" w:rsidP="004E7E27">
            <w:pPr>
              <w:spacing w:after="0" w:line="240" w:lineRule="auto"/>
              <w:jc w:val="both"/>
              <w:rPr>
                <w:sz w:val="26"/>
                <w:szCs w:val="26"/>
              </w:rPr>
            </w:pPr>
            <w:r w:rsidRPr="00B87B2D">
              <w:rPr>
                <w:sz w:val="26"/>
                <w:szCs w:val="26"/>
              </w:rPr>
              <w:t>Cây thân gỗ từ 6-12 tháng tuổi</w:t>
            </w:r>
          </w:p>
        </w:tc>
        <w:tc>
          <w:tcPr>
            <w:tcW w:w="690" w:type="pct"/>
            <w:vMerge/>
            <w:vAlign w:val="center"/>
            <w:hideMark/>
          </w:tcPr>
          <w:p w14:paraId="654FDC3B" w14:textId="77777777" w:rsidR="004E7E27" w:rsidRPr="00B87B2D" w:rsidRDefault="004E7E27" w:rsidP="004E7E27">
            <w:pPr>
              <w:spacing w:after="0" w:line="240" w:lineRule="auto"/>
              <w:jc w:val="center"/>
              <w:rPr>
                <w:sz w:val="26"/>
                <w:szCs w:val="26"/>
              </w:rPr>
            </w:pPr>
          </w:p>
        </w:tc>
        <w:tc>
          <w:tcPr>
            <w:tcW w:w="542" w:type="pct"/>
            <w:vAlign w:val="center"/>
            <w:hideMark/>
          </w:tcPr>
          <w:p w14:paraId="43C0C283" w14:textId="77777777" w:rsidR="004E7E27" w:rsidRPr="00B87B2D" w:rsidRDefault="004E7E27" w:rsidP="004E7E27">
            <w:pPr>
              <w:spacing w:after="0" w:line="240" w:lineRule="auto"/>
              <w:jc w:val="center"/>
              <w:rPr>
                <w:sz w:val="26"/>
                <w:szCs w:val="26"/>
              </w:rPr>
            </w:pPr>
            <w:r w:rsidRPr="00B87B2D">
              <w:rPr>
                <w:sz w:val="26"/>
                <w:szCs w:val="26"/>
              </w:rPr>
              <w:t> </w:t>
            </w:r>
          </w:p>
        </w:tc>
        <w:tc>
          <w:tcPr>
            <w:tcW w:w="1847" w:type="pct"/>
            <w:vMerge/>
            <w:vAlign w:val="center"/>
            <w:hideMark/>
          </w:tcPr>
          <w:p w14:paraId="54F2F7D3" w14:textId="77777777" w:rsidR="004E7E27" w:rsidRPr="00B87B2D" w:rsidRDefault="004E7E27" w:rsidP="004E7E27">
            <w:pPr>
              <w:spacing w:after="0" w:line="240" w:lineRule="auto"/>
              <w:jc w:val="both"/>
              <w:rPr>
                <w:sz w:val="26"/>
                <w:szCs w:val="26"/>
              </w:rPr>
            </w:pPr>
          </w:p>
        </w:tc>
      </w:tr>
      <w:tr w:rsidR="00B87B2D" w:rsidRPr="00B87B2D" w14:paraId="0290DEF9" w14:textId="77777777" w:rsidTr="0079428F">
        <w:trPr>
          <w:trHeight w:val="660"/>
        </w:trPr>
        <w:tc>
          <w:tcPr>
            <w:tcW w:w="536" w:type="pct"/>
            <w:vAlign w:val="center"/>
            <w:hideMark/>
          </w:tcPr>
          <w:p w14:paraId="73A8B2BD" w14:textId="77777777" w:rsidR="004E7E27" w:rsidRPr="00B87B2D" w:rsidRDefault="004E7E27" w:rsidP="004E7E27">
            <w:pPr>
              <w:spacing w:after="0" w:line="240" w:lineRule="auto"/>
              <w:jc w:val="center"/>
              <w:rPr>
                <w:sz w:val="26"/>
                <w:szCs w:val="26"/>
              </w:rPr>
            </w:pPr>
            <w:r w:rsidRPr="00B87B2D">
              <w:rPr>
                <w:sz w:val="26"/>
                <w:szCs w:val="26"/>
              </w:rPr>
              <w:t>VU.132</w:t>
            </w:r>
          </w:p>
        </w:tc>
        <w:tc>
          <w:tcPr>
            <w:tcW w:w="1385" w:type="pct"/>
            <w:vAlign w:val="center"/>
            <w:hideMark/>
          </w:tcPr>
          <w:p w14:paraId="29DDFD3D" w14:textId="77777777" w:rsidR="004E7E27" w:rsidRPr="00B87B2D" w:rsidRDefault="004E7E27" w:rsidP="004E7E27">
            <w:pPr>
              <w:spacing w:after="0" w:line="240" w:lineRule="auto"/>
              <w:jc w:val="both"/>
              <w:rPr>
                <w:sz w:val="26"/>
                <w:szCs w:val="26"/>
              </w:rPr>
            </w:pPr>
            <w:r w:rsidRPr="00B87B2D">
              <w:rPr>
                <w:sz w:val="26"/>
                <w:szCs w:val="26"/>
              </w:rPr>
              <w:t>Cây thân gỗ &gt; 12 tháng tuổi</w:t>
            </w:r>
          </w:p>
        </w:tc>
        <w:tc>
          <w:tcPr>
            <w:tcW w:w="690" w:type="pct"/>
            <w:vMerge/>
            <w:vAlign w:val="center"/>
            <w:hideMark/>
          </w:tcPr>
          <w:p w14:paraId="4448DB4F" w14:textId="77777777" w:rsidR="004E7E27" w:rsidRPr="00B87B2D" w:rsidRDefault="004E7E27" w:rsidP="004E7E27">
            <w:pPr>
              <w:spacing w:after="0" w:line="240" w:lineRule="auto"/>
              <w:jc w:val="center"/>
              <w:rPr>
                <w:sz w:val="26"/>
                <w:szCs w:val="26"/>
              </w:rPr>
            </w:pPr>
          </w:p>
        </w:tc>
        <w:tc>
          <w:tcPr>
            <w:tcW w:w="542" w:type="pct"/>
            <w:vAlign w:val="center"/>
            <w:hideMark/>
          </w:tcPr>
          <w:p w14:paraId="3A1250D9" w14:textId="77777777" w:rsidR="004E7E27" w:rsidRPr="00B87B2D" w:rsidRDefault="004E7E27" w:rsidP="004E7E27">
            <w:pPr>
              <w:spacing w:after="0" w:line="240" w:lineRule="auto"/>
              <w:jc w:val="center"/>
              <w:rPr>
                <w:sz w:val="26"/>
                <w:szCs w:val="26"/>
              </w:rPr>
            </w:pPr>
            <w:r w:rsidRPr="00B87B2D">
              <w:rPr>
                <w:sz w:val="26"/>
                <w:szCs w:val="26"/>
              </w:rPr>
              <w:t> </w:t>
            </w:r>
          </w:p>
        </w:tc>
        <w:tc>
          <w:tcPr>
            <w:tcW w:w="1847" w:type="pct"/>
            <w:vMerge/>
            <w:vAlign w:val="center"/>
            <w:hideMark/>
          </w:tcPr>
          <w:p w14:paraId="6BB464EE" w14:textId="77777777" w:rsidR="004E7E27" w:rsidRPr="00B87B2D" w:rsidRDefault="004E7E27" w:rsidP="004E7E27">
            <w:pPr>
              <w:spacing w:after="0" w:line="240" w:lineRule="auto"/>
              <w:jc w:val="both"/>
              <w:rPr>
                <w:sz w:val="26"/>
                <w:szCs w:val="26"/>
              </w:rPr>
            </w:pPr>
          </w:p>
        </w:tc>
      </w:tr>
      <w:tr w:rsidR="00B87B2D" w:rsidRPr="00B87B2D" w14:paraId="09D84928" w14:textId="77777777" w:rsidTr="0079428F">
        <w:trPr>
          <w:trHeight w:val="690"/>
        </w:trPr>
        <w:tc>
          <w:tcPr>
            <w:tcW w:w="536" w:type="pct"/>
            <w:vAlign w:val="center"/>
            <w:hideMark/>
          </w:tcPr>
          <w:p w14:paraId="0AC6A823" w14:textId="77777777" w:rsidR="004E7E27" w:rsidRPr="00B87B2D" w:rsidRDefault="004E7E27" w:rsidP="004E7E27">
            <w:pPr>
              <w:spacing w:after="0" w:line="240" w:lineRule="auto"/>
              <w:jc w:val="center"/>
              <w:rPr>
                <w:sz w:val="26"/>
                <w:szCs w:val="26"/>
              </w:rPr>
            </w:pPr>
            <w:r w:rsidRPr="00B87B2D">
              <w:rPr>
                <w:sz w:val="26"/>
                <w:szCs w:val="26"/>
              </w:rPr>
              <w:t>2</w:t>
            </w:r>
          </w:p>
        </w:tc>
        <w:tc>
          <w:tcPr>
            <w:tcW w:w="1385" w:type="pct"/>
            <w:vAlign w:val="center"/>
            <w:hideMark/>
          </w:tcPr>
          <w:p w14:paraId="022D0A9B" w14:textId="77777777" w:rsidR="004E7E27" w:rsidRPr="00B87B2D" w:rsidRDefault="004E7E27" w:rsidP="004E7E27">
            <w:pPr>
              <w:spacing w:after="0" w:line="240" w:lineRule="auto"/>
              <w:jc w:val="both"/>
              <w:rPr>
                <w:sz w:val="26"/>
                <w:szCs w:val="26"/>
              </w:rPr>
            </w:pPr>
            <w:r w:rsidRPr="00B87B2D">
              <w:rPr>
                <w:sz w:val="26"/>
                <w:szCs w:val="26"/>
              </w:rPr>
              <w:t>Đảo bầu cắt rễ trên luống khô</w:t>
            </w:r>
          </w:p>
        </w:tc>
        <w:tc>
          <w:tcPr>
            <w:tcW w:w="690" w:type="pct"/>
            <w:vAlign w:val="center"/>
            <w:hideMark/>
          </w:tcPr>
          <w:p w14:paraId="14FC9626" w14:textId="77777777" w:rsidR="004E7E27" w:rsidRPr="00B87B2D" w:rsidRDefault="004E7E27" w:rsidP="004E7E27">
            <w:pPr>
              <w:spacing w:after="0" w:line="240" w:lineRule="auto"/>
              <w:jc w:val="center"/>
              <w:rPr>
                <w:sz w:val="26"/>
                <w:szCs w:val="26"/>
              </w:rPr>
            </w:pPr>
            <w:r w:rsidRPr="00B87B2D">
              <w:rPr>
                <w:sz w:val="26"/>
                <w:szCs w:val="26"/>
              </w:rPr>
              <w:t> </w:t>
            </w:r>
          </w:p>
        </w:tc>
        <w:tc>
          <w:tcPr>
            <w:tcW w:w="2390" w:type="pct"/>
            <w:gridSpan w:val="2"/>
            <w:vAlign w:val="center"/>
            <w:hideMark/>
          </w:tcPr>
          <w:p w14:paraId="3918DCB8" w14:textId="77777777" w:rsidR="004E7E27" w:rsidRPr="00B87B2D" w:rsidRDefault="004E7E27" w:rsidP="004E7E27">
            <w:pPr>
              <w:spacing w:after="0" w:line="240" w:lineRule="auto"/>
              <w:jc w:val="both"/>
              <w:rPr>
                <w:sz w:val="26"/>
                <w:szCs w:val="26"/>
              </w:rPr>
            </w:pPr>
            <w:r w:rsidRPr="00B87B2D">
              <w:rPr>
                <w:sz w:val="26"/>
                <w:szCs w:val="26"/>
              </w:rPr>
              <w:t> </w:t>
            </w:r>
          </w:p>
        </w:tc>
      </w:tr>
      <w:tr w:rsidR="00B87B2D" w:rsidRPr="00B87B2D" w14:paraId="73673C69" w14:textId="77777777" w:rsidTr="0079428F">
        <w:trPr>
          <w:trHeight w:val="410"/>
        </w:trPr>
        <w:tc>
          <w:tcPr>
            <w:tcW w:w="536" w:type="pct"/>
            <w:vAlign w:val="center"/>
            <w:hideMark/>
          </w:tcPr>
          <w:p w14:paraId="497B4611" w14:textId="77777777" w:rsidR="004E7E27" w:rsidRPr="00B87B2D" w:rsidRDefault="004E7E27" w:rsidP="004E7E27">
            <w:pPr>
              <w:spacing w:after="0" w:line="240" w:lineRule="auto"/>
              <w:jc w:val="center"/>
              <w:rPr>
                <w:sz w:val="26"/>
                <w:szCs w:val="26"/>
              </w:rPr>
            </w:pPr>
            <w:r w:rsidRPr="00B87B2D">
              <w:rPr>
                <w:sz w:val="26"/>
                <w:szCs w:val="26"/>
              </w:rPr>
              <w:t>VU.133</w:t>
            </w:r>
          </w:p>
        </w:tc>
        <w:tc>
          <w:tcPr>
            <w:tcW w:w="1385" w:type="pct"/>
            <w:vAlign w:val="center"/>
            <w:hideMark/>
          </w:tcPr>
          <w:p w14:paraId="193BDF68" w14:textId="77777777" w:rsidR="004E7E27" w:rsidRPr="00B87B2D" w:rsidRDefault="004E7E27" w:rsidP="004E7E27">
            <w:pPr>
              <w:spacing w:after="0" w:line="240" w:lineRule="auto"/>
              <w:jc w:val="both"/>
              <w:rPr>
                <w:sz w:val="26"/>
                <w:szCs w:val="26"/>
              </w:rPr>
            </w:pPr>
            <w:r w:rsidRPr="00B87B2D">
              <w:rPr>
                <w:sz w:val="26"/>
                <w:szCs w:val="26"/>
              </w:rPr>
              <w:t>Tre, Luồng</w:t>
            </w:r>
          </w:p>
        </w:tc>
        <w:tc>
          <w:tcPr>
            <w:tcW w:w="690" w:type="pct"/>
            <w:vMerge w:val="restart"/>
            <w:vAlign w:val="center"/>
            <w:hideMark/>
          </w:tcPr>
          <w:p w14:paraId="28F65B78" w14:textId="77777777" w:rsidR="004E7E27" w:rsidRPr="00B87B2D" w:rsidRDefault="004E7E27" w:rsidP="004E7E27">
            <w:pPr>
              <w:spacing w:after="0" w:line="240" w:lineRule="auto"/>
              <w:jc w:val="center"/>
              <w:rPr>
                <w:sz w:val="26"/>
                <w:szCs w:val="26"/>
              </w:rPr>
            </w:pPr>
            <w:r w:rsidRPr="00B87B2D">
              <w:rPr>
                <w:sz w:val="26"/>
                <w:szCs w:val="26"/>
              </w:rPr>
              <w:t>m</w:t>
            </w:r>
            <w:r w:rsidRPr="00B87B2D">
              <w:rPr>
                <w:sz w:val="26"/>
                <w:szCs w:val="26"/>
                <w:vertAlign w:val="superscript"/>
              </w:rPr>
              <w:t>2</w:t>
            </w:r>
            <w:r w:rsidRPr="00B87B2D">
              <w:rPr>
                <w:sz w:val="26"/>
                <w:szCs w:val="26"/>
              </w:rPr>
              <w:t>/công</w:t>
            </w:r>
          </w:p>
          <w:p w14:paraId="0E1FD766" w14:textId="77777777" w:rsidR="004E7E27" w:rsidRPr="00B87B2D" w:rsidRDefault="004E7E27" w:rsidP="004E7E27">
            <w:pPr>
              <w:spacing w:after="0" w:line="240" w:lineRule="auto"/>
              <w:jc w:val="center"/>
              <w:rPr>
                <w:sz w:val="26"/>
                <w:szCs w:val="26"/>
              </w:rPr>
            </w:pPr>
            <w:r w:rsidRPr="00B87B2D">
              <w:rPr>
                <w:sz w:val="26"/>
                <w:szCs w:val="26"/>
              </w:rPr>
              <w:t> </w:t>
            </w:r>
          </w:p>
          <w:p w14:paraId="76971E7F" w14:textId="77777777" w:rsidR="004E7E27" w:rsidRPr="00B87B2D" w:rsidRDefault="004E7E27" w:rsidP="004E7E27">
            <w:pPr>
              <w:spacing w:after="0" w:line="240" w:lineRule="auto"/>
              <w:jc w:val="center"/>
              <w:rPr>
                <w:sz w:val="26"/>
                <w:szCs w:val="26"/>
              </w:rPr>
            </w:pPr>
            <w:r w:rsidRPr="00B87B2D">
              <w:rPr>
                <w:sz w:val="26"/>
                <w:szCs w:val="26"/>
              </w:rPr>
              <w:t> </w:t>
            </w:r>
          </w:p>
        </w:tc>
        <w:tc>
          <w:tcPr>
            <w:tcW w:w="542" w:type="pct"/>
            <w:vAlign w:val="center"/>
            <w:hideMark/>
          </w:tcPr>
          <w:p w14:paraId="1E79E20E" w14:textId="77777777" w:rsidR="004E7E27" w:rsidRPr="00B87B2D" w:rsidRDefault="004E7E27" w:rsidP="004E7E27">
            <w:pPr>
              <w:spacing w:after="0" w:line="240" w:lineRule="auto"/>
              <w:jc w:val="center"/>
              <w:rPr>
                <w:sz w:val="26"/>
                <w:szCs w:val="26"/>
              </w:rPr>
            </w:pPr>
            <w:r w:rsidRPr="00B87B2D">
              <w:rPr>
                <w:sz w:val="26"/>
                <w:szCs w:val="26"/>
              </w:rPr>
              <w:t>31</w:t>
            </w:r>
          </w:p>
        </w:tc>
        <w:tc>
          <w:tcPr>
            <w:tcW w:w="1847" w:type="pct"/>
            <w:vMerge w:val="restart"/>
            <w:vAlign w:val="center"/>
            <w:hideMark/>
          </w:tcPr>
          <w:p w14:paraId="44E1E690" w14:textId="77777777" w:rsidR="004E7E27" w:rsidRPr="00B87B2D" w:rsidRDefault="004E7E27" w:rsidP="004E7E27">
            <w:pPr>
              <w:spacing w:after="0" w:line="240" w:lineRule="auto"/>
              <w:jc w:val="both"/>
              <w:rPr>
                <w:sz w:val="26"/>
                <w:szCs w:val="26"/>
              </w:rPr>
            </w:pPr>
            <w:r w:rsidRPr="00B87B2D">
              <w:rPr>
                <w:sz w:val="26"/>
                <w:szCs w:val="26"/>
              </w:rPr>
              <w:t>Dịch chuyển bầu sang vị trí mới (luống mới), cắt rễ đâm ra khỏi túi bầu, phân loại cây theo chiều cao theo từng loại và bầu không cây</w:t>
            </w:r>
          </w:p>
          <w:p w14:paraId="2956F3FC" w14:textId="77777777" w:rsidR="004E7E27" w:rsidRPr="00B87B2D" w:rsidRDefault="004E7E27" w:rsidP="004E7E27">
            <w:pPr>
              <w:spacing w:after="0" w:line="240" w:lineRule="auto"/>
              <w:jc w:val="both"/>
              <w:rPr>
                <w:sz w:val="26"/>
                <w:szCs w:val="26"/>
              </w:rPr>
            </w:pPr>
            <w:r w:rsidRPr="00B87B2D">
              <w:rPr>
                <w:sz w:val="26"/>
                <w:szCs w:val="26"/>
              </w:rPr>
              <w:t> </w:t>
            </w:r>
          </w:p>
          <w:p w14:paraId="07DAE3F1" w14:textId="77777777" w:rsidR="004E7E27" w:rsidRPr="00B87B2D" w:rsidRDefault="004E7E27" w:rsidP="004E7E27">
            <w:pPr>
              <w:spacing w:after="0" w:line="240" w:lineRule="auto"/>
              <w:jc w:val="both"/>
              <w:rPr>
                <w:sz w:val="26"/>
                <w:szCs w:val="26"/>
              </w:rPr>
            </w:pPr>
            <w:r w:rsidRPr="00B87B2D">
              <w:rPr>
                <w:sz w:val="26"/>
                <w:szCs w:val="26"/>
              </w:rPr>
              <w:t> </w:t>
            </w:r>
          </w:p>
        </w:tc>
      </w:tr>
      <w:tr w:rsidR="00B87B2D" w:rsidRPr="00B87B2D" w14:paraId="5C25204D" w14:textId="77777777" w:rsidTr="0079428F">
        <w:trPr>
          <w:trHeight w:val="416"/>
        </w:trPr>
        <w:tc>
          <w:tcPr>
            <w:tcW w:w="536" w:type="pct"/>
            <w:vAlign w:val="center"/>
            <w:hideMark/>
          </w:tcPr>
          <w:p w14:paraId="5A857A42" w14:textId="77777777" w:rsidR="004E7E27" w:rsidRPr="00B87B2D" w:rsidRDefault="004E7E27" w:rsidP="004E7E27">
            <w:pPr>
              <w:spacing w:after="0" w:line="240" w:lineRule="auto"/>
              <w:jc w:val="center"/>
              <w:rPr>
                <w:sz w:val="26"/>
                <w:szCs w:val="26"/>
              </w:rPr>
            </w:pPr>
            <w:r w:rsidRPr="00B87B2D">
              <w:rPr>
                <w:sz w:val="26"/>
                <w:szCs w:val="26"/>
              </w:rPr>
              <w:t>VU.134</w:t>
            </w:r>
          </w:p>
        </w:tc>
        <w:tc>
          <w:tcPr>
            <w:tcW w:w="1385" w:type="pct"/>
            <w:vAlign w:val="center"/>
            <w:hideMark/>
          </w:tcPr>
          <w:p w14:paraId="4DB02864" w14:textId="77777777" w:rsidR="004E7E27" w:rsidRPr="00B87B2D" w:rsidRDefault="004E7E27" w:rsidP="004E7E27">
            <w:pPr>
              <w:spacing w:after="0" w:line="240" w:lineRule="auto"/>
              <w:jc w:val="both"/>
              <w:rPr>
                <w:sz w:val="26"/>
                <w:szCs w:val="26"/>
              </w:rPr>
            </w:pPr>
            <w:r w:rsidRPr="00B87B2D">
              <w:rPr>
                <w:sz w:val="26"/>
                <w:szCs w:val="26"/>
              </w:rPr>
              <w:t>Cây thân gỗ dưới 2 tháng tuổi</w:t>
            </w:r>
          </w:p>
        </w:tc>
        <w:tc>
          <w:tcPr>
            <w:tcW w:w="690" w:type="pct"/>
            <w:vMerge/>
            <w:vAlign w:val="center"/>
            <w:hideMark/>
          </w:tcPr>
          <w:p w14:paraId="7A0A6C2D" w14:textId="77777777" w:rsidR="004E7E27" w:rsidRPr="00B87B2D" w:rsidRDefault="004E7E27" w:rsidP="004E7E27">
            <w:pPr>
              <w:spacing w:after="0" w:line="240" w:lineRule="auto"/>
              <w:jc w:val="center"/>
              <w:rPr>
                <w:sz w:val="26"/>
                <w:szCs w:val="26"/>
              </w:rPr>
            </w:pPr>
          </w:p>
        </w:tc>
        <w:tc>
          <w:tcPr>
            <w:tcW w:w="542" w:type="pct"/>
            <w:vAlign w:val="center"/>
            <w:hideMark/>
          </w:tcPr>
          <w:p w14:paraId="7CE4F11B" w14:textId="77777777" w:rsidR="004E7E27" w:rsidRPr="00B87B2D" w:rsidRDefault="004E7E27" w:rsidP="004E7E27">
            <w:pPr>
              <w:spacing w:after="0" w:line="240" w:lineRule="auto"/>
              <w:jc w:val="center"/>
              <w:rPr>
                <w:sz w:val="26"/>
                <w:szCs w:val="26"/>
              </w:rPr>
            </w:pPr>
            <w:r w:rsidRPr="00B87B2D">
              <w:rPr>
                <w:sz w:val="26"/>
                <w:szCs w:val="26"/>
              </w:rPr>
              <w:t>12</w:t>
            </w:r>
          </w:p>
        </w:tc>
        <w:tc>
          <w:tcPr>
            <w:tcW w:w="1847" w:type="pct"/>
            <w:vMerge/>
            <w:vAlign w:val="center"/>
            <w:hideMark/>
          </w:tcPr>
          <w:p w14:paraId="76029543" w14:textId="77777777" w:rsidR="004E7E27" w:rsidRPr="00B87B2D" w:rsidRDefault="004E7E27" w:rsidP="004E7E27">
            <w:pPr>
              <w:spacing w:after="0" w:line="240" w:lineRule="auto"/>
              <w:jc w:val="both"/>
              <w:rPr>
                <w:sz w:val="26"/>
                <w:szCs w:val="26"/>
              </w:rPr>
            </w:pPr>
          </w:p>
        </w:tc>
      </w:tr>
      <w:tr w:rsidR="00B87B2D" w:rsidRPr="00B87B2D" w14:paraId="6C49E48E" w14:textId="77777777" w:rsidTr="0079428F">
        <w:trPr>
          <w:trHeight w:val="524"/>
        </w:trPr>
        <w:tc>
          <w:tcPr>
            <w:tcW w:w="536" w:type="pct"/>
            <w:vAlign w:val="center"/>
            <w:hideMark/>
          </w:tcPr>
          <w:p w14:paraId="175518A5" w14:textId="77777777" w:rsidR="004E7E27" w:rsidRPr="00B87B2D" w:rsidRDefault="004E7E27" w:rsidP="004E7E27">
            <w:pPr>
              <w:spacing w:after="0" w:line="240" w:lineRule="auto"/>
              <w:jc w:val="center"/>
              <w:rPr>
                <w:sz w:val="26"/>
                <w:szCs w:val="26"/>
              </w:rPr>
            </w:pPr>
            <w:r w:rsidRPr="00B87B2D">
              <w:rPr>
                <w:sz w:val="26"/>
                <w:szCs w:val="26"/>
              </w:rPr>
              <w:t>VU.135</w:t>
            </w:r>
          </w:p>
        </w:tc>
        <w:tc>
          <w:tcPr>
            <w:tcW w:w="1385" w:type="pct"/>
            <w:vAlign w:val="center"/>
            <w:hideMark/>
          </w:tcPr>
          <w:p w14:paraId="369F3048" w14:textId="77777777" w:rsidR="004E7E27" w:rsidRPr="00B87B2D" w:rsidRDefault="004E7E27" w:rsidP="004E7E27">
            <w:pPr>
              <w:spacing w:after="0" w:line="240" w:lineRule="auto"/>
              <w:jc w:val="both"/>
              <w:rPr>
                <w:sz w:val="26"/>
                <w:szCs w:val="26"/>
              </w:rPr>
            </w:pPr>
            <w:r w:rsidRPr="00B87B2D">
              <w:rPr>
                <w:sz w:val="26"/>
                <w:szCs w:val="26"/>
              </w:rPr>
              <w:t>Cây thân gỗ từ 2-4 tháng tuổi</w:t>
            </w:r>
          </w:p>
        </w:tc>
        <w:tc>
          <w:tcPr>
            <w:tcW w:w="690" w:type="pct"/>
            <w:vMerge/>
            <w:vAlign w:val="center"/>
            <w:hideMark/>
          </w:tcPr>
          <w:p w14:paraId="140C18CB" w14:textId="77777777" w:rsidR="004E7E27" w:rsidRPr="00B87B2D" w:rsidRDefault="004E7E27" w:rsidP="004E7E27">
            <w:pPr>
              <w:spacing w:after="0" w:line="240" w:lineRule="auto"/>
              <w:jc w:val="center"/>
              <w:rPr>
                <w:sz w:val="26"/>
                <w:szCs w:val="26"/>
              </w:rPr>
            </w:pPr>
          </w:p>
        </w:tc>
        <w:tc>
          <w:tcPr>
            <w:tcW w:w="542" w:type="pct"/>
            <w:vAlign w:val="center"/>
            <w:hideMark/>
          </w:tcPr>
          <w:p w14:paraId="2F1FE708" w14:textId="77777777" w:rsidR="004E7E27" w:rsidRPr="00B87B2D" w:rsidRDefault="004E7E27" w:rsidP="004E7E27">
            <w:pPr>
              <w:spacing w:after="0" w:line="240" w:lineRule="auto"/>
              <w:jc w:val="center"/>
              <w:rPr>
                <w:sz w:val="26"/>
                <w:szCs w:val="26"/>
              </w:rPr>
            </w:pPr>
            <w:r w:rsidRPr="00B87B2D">
              <w:rPr>
                <w:sz w:val="26"/>
                <w:szCs w:val="26"/>
              </w:rPr>
              <w:t>7,5</w:t>
            </w:r>
          </w:p>
        </w:tc>
        <w:tc>
          <w:tcPr>
            <w:tcW w:w="1847" w:type="pct"/>
            <w:vMerge/>
            <w:vAlign w:val="center"/>
            <w:hideMark/>
          </w:tcPr>
          <w:p w14:paraId="75EEFC17" w14:textId="77777777" w:rsidR="004E7E27" w:rsidRPr="00B87B2D" w:rsidRDefault="004E7E27" w:rsidP="004E7E27">
            <w:pPr>
              <w:spacing w:after="0" w:line="240" w:lineRule="auto"/>
              <w:jc w:val="both"/>
              <w:rPr>
                <w:sz w:val="26"/>
                <w:szCs w:val="26"/>
              </w:rPr>
            </w:pPr>
          </w:p>
        </w:tc>
      </w:tr>
      <w:tr w:rsidR="00B87B2D" w:rsidRPr="00B87B2D" w14:paraId="43AC75FC" w14:textId="77777777" w:rsidTr="0079428F">
        <w:trPr>
          <w:trHeight w:val="735"/>
        </w:trPr>
        <w:tc>
          <w:tcPr>
            <w:tcW w:w="536" w:type="pct"/>
            <w:vAlign w:val="center"/>
            <w:hideMark/>
          </w:tcPr>
          <w:p w14:paraId="69D2127F" w14:textId="77777777" w:rsidR="004E7E27" w:rsidRPr="00B87B2D" w:rsidRDefault="004E7E27" w:rsidP="004E7E27">
            <w:pPr>
              <w:spacing w:after="0" w:line="240" w:lineRule="auto"/>
              <w:jc w:val="center"/>
              <w:rPr>
                <w:sz w:val="26"/>
                <w:szCs w:val="26"/>
              </w:rPr>
            </w:pPr>
            <w:r w:rsidRPr="00B87B2D">
              <w:rPr>
                <w:sz w:val="26"/>
                <w:szCs w:val="26"/>
              </w:rPr>
              <w:t>VU.136</w:t>
            </w:r>
          </w:p>
        </w:tc>
        <w:tc>
          <w:tcPr>
            <w:tcW w:w="1385" w:type="pct"/>
            <w:vAlign w:val="center"/>
            <w:hideMark/>
          </w:tcPr>
          <w:p w14:paraId="3B1C762B" w14:textId="77777777" w:rsidR="004E7E27" w:rsidRPr="00B87B2D" w:rsidRDefault="004E7E27" w:rsidP="004E7E27">
            <w:pPr>
              <w:spacing w:after="0" w:line="240" w:lineRule="auto"/>
              <w:jc w:val="both"/>
              <w:rPr>
                <w:sz w:val="26"/>
                <w:szCs w:val="26"/>
              </w:rPr>
            </w:pPr>
            <w:r w:rsidRPr="00B87B2D">
              <w:rPr>
                <w:sz w:val="26"/>
                <w:szCs w:val="26"/>
              </w:rPr>
              <w:t>Cây thân gỗ từ 4-6 tháng tuổi</w:t>
            </w:r>
          </w:p>
        </w:tc>
        <w:tc>
          <w:tcPr>
            <w:tcW w:w="690" w:type="pct"/>
            <w:vMerge/>
            <w:vAlign w:val="center"/>
            <w:hideMark/>
          </w:tcPr>
          <w:p w14:paraId="4DEE15E7" w14:textId="77777777" w:rsidR="004E7E27" w:rsidRPr="00B87B2D" w:rsidRDefault="004E7E27" w:rsidP="004E7E27">
            <w:pPr>
              <w:spacing w:after="0" w:line="240" w:lineRule="auto"/>
              <w:jc w:val="center"/>
              <w:rPr>
                <w:sz w:val="26"/>
                <w:szCs w:val="26"/>
              </w:rPr>
            </w:pPr>
          </w:p>
        </w:tc>
        <w:tc>
          <w:tcPr>
            <w:tcW w:w="542" w:type="pct"/>
            <w:vAlign w:val="center"/>
            <w:hideMark/>
          </w:tcPr>
          <w:p w14:paraId="41CB274B" w14:textId="77777777" w:rsidR="004E7E27" w:rsidRPr="00B87B2D" w:rsidRDefault="004E7E27" w:rsidP="004E7E27">
            <w:pPr>
              <w:spacing w:after="0" w:line="240" w:lineRule="auto"/>
              <w:jc w:val="center"/>
              <w:rPr>
                <w:sz w:val="26"/>
                <w:szCs w:val="26"/>
              </w:rPr>
            </w:pPr>
            <w:r w:rsidRPr="00B87B2D">
              <w:rPr>
                <w:sz w:val="26"/>
                <w:szCs w:val="26"/>
              </w:rPr>
              <w:t>6,2</w:t>
            </w:r>
          </w:p>
        </w:tc>
        <w:tc>
          <w:tcPr>
            <w:tcW w:w="1847" w:type="pct"/>
            <w:vMerge/>
            <w:vAlign w:val="center"/>
            <w:hideMark/>
          </w:tcPr>
          <w:p w14:paraId="29AF4310" w14:textId="77777777" w:rsidR="004E7E27" w:rsidRPr="00B87B2D" w:rsidRDefault="004E7E27" w:rsidP="004E7E27">
            <w:pPr>
              <w:spacing w:after="0" w:line="240" w:lineRule="auto"/>
              <w:jc w:val="both"/>
              <w:rPr>
                <w:sz w:val="26"/>
                <w:szCs w:val="26"/>
              </w:rPr>
            </w:pPr>
          </w:p>
        </w:tc>
      </w:tr>
      <w:tr w:rsidR="00B87B2D" w:rsidRPr="00B87B2D" w14:paraId="3B812B36" w14:textId="77777777" w:rsidTr="0079428F">
        <w:trPr>
          <w:trHeight w:val="599"/>
        </w:trPr>
        <w:tc>
          <w:tcPr>
            <w:tcW w:w="536" w:type="pct"/>
            <w:vAlign w:val="center"/>
            <w:hideMark/>
          </w:tcPr>
          <w:p w14:paraId="4A370EBA" w14:textId="77777777" w:rsidR="004E7E27" w:rsidRPr="00B87B2D" w:rsidRDefault="004E7E27" w:rsidP="004E7E27">
            <w:pPr>
              <w:spacing w:after="0" w:line="240" w:lineRule="auto"/>
              <w:jc w:val="center"/>
              <w:rPr>
                <w:sz w:val="26"/>
                <w:szCs w:val="26"/>
              </w:rPr>
            </w:pPr>
            <w:r w:rsidRPr="00B87B2D">
              <w:rPr>
                <w:sz w:val="26"/>
                <w:szCs w:val="26"/>
              </w:rPr>
              <w:t>VU.137</w:t>
            </w:r>
          </w:p>
        </w:tc>
        <w:tc>
          <w:tcPr>
            <w:tcW w:w="1385" w:type="pct"/>
            <w:vAlign w:val="center"/>
            <w:hideMark/>
          </w:tcPr>
          <w:p w14:paraId="3D3CC8AB" w14:textId="77777777" w:rsidR="004E7E27" w:rsidRPr="00B87B2D" w:rsidRDefault="004E7E27" w:rsidP="004E7E27">
            <w:pPr>
              <w:spacing w:after="0" w:line="240" w:lineRule="auto"/>
              <w:jc w:val="both"/>
              <w:rPr>
                <w:sz w:val="26"/>
                <w:szCs w:val="26"/>
              </w:rPr>
            </w:pPr>
            <w:r w:rsidRPr="00B87B2D">
              <w:rPr>
                <w:sz w:val="26"/>
                <w:szCs w:val="26"/>
              </w:rPr>
              <w:t>Cây thân gỗ từ 6-12 tháng tuổi</w:t>
            </w:r>
          </w:p>
        </w:tc>
        <w:tc>
          <w:tcPr>
            <w:tcW w:w="690" w:type="pct"/>
            <w:vMerge/>
            <w:vAlign w:val="center"/>
            <w:hideMark/>
          </w:tcPr>
          <w:p w14:paraId="5FEB0C74" w14:textId="77777777" w:rsidR="004E7E27" w:rsidRPr="00B87B2D" w:rsidRDefault="004E7E27" w:rsidP="004E7E27">
            <w:pPr>
              <w:spacing w:after="0" w:line="240" w:lineRule="auto"/>
              <w:jc w:val="center"/>
              <w:rPr>
                <w:sz w:val="26"/>
                <w:szCs w:val="26"/>
              </w:rPr>
            </w:pPr>
          </w:p>
        </w:tc>
        <w:tc>
          <w:tcPr>
            <w:tcW w:w="542" w:type="pct"/>
            <w:vAlign w:val="center"/>
            <w:hideMark/>
          </w:tcPr>
          <w:p w14:paraId="5749B128" w14:textId="77777777" w:rsidR="004E7E27" w:rsidRPr="00B87B2D" w:rsidRDefault="004E7E27" w:rsidP="004E7E27">
            <w:pPr>
              <w:spacing w:after="0" w:line="240" w:lineRule="auto"/>
              <w:jc w:val="center"/>
              <w:rPr>
                <w:sz w:val="26"/>
                <w:szCs w:val="26"/>
              </w:rPr>
            </w:pPr>
            <w:r w:rsidRPr="00B87B2D">
              <w:rPr>
                <w:rFonts w:eastAsia="Calibri"/>
                <w:sz w:val="26"/>
                <w:szCs w:val="26"/>
              </w:rPr>
              <w:t>51,00</w:t>
            </w:r>
          </w:p>
        </w:tc>
        <w:tc>
          <w:tcPr>
            <w:tcW w:w="1847" w:type="pct"/>
            <w:vMerge/>
            <w:vAlign w:val="center"/>
            <w:hideMark/>
          </w:tcPr>
          <w:p w14:paraId="411E1E67" w14:textId="77777777" w:rsidR="004E7E27" w:rsidRPr="00B87B2D" w:rsidRDefault="004E7E27" w:rsidP="004E7E27">
            <w:pPr>
              <w:spacing w:after="0" w:line="240" w:lineRule="auto"/>
              <w:jc w:val="both"/>
              <w:rPr>
                <w:sz w:val="26"/>
                <w:szCs w:val="26"/>
              </w:rPr>
            </w:pPr>
          </w:p>
        </w:tc>
      </w:tr>
      <w:tr w:rsidR="00B87B2D" w:rsidRPr="00B87B2D" w14:paraId="20BFBD5B" w14:textId="77777777" w:rsidTr="0079428F">
        <w:trPr>
          <w:trHeight w:val="551"/>
        </w:trPr>
        <w:tc>
          <w:tcPr>
            <w:tcW w:w="536" w:type="pct"/>
            <w:vAlign w:val="center"/>
            <w:hideMark/>
          </w:tcPr>
          <w:p w14:paraId="65638FA1" w14:textId="77777777" w:rsidR="004E7E27" w:rsidRPr="00B87B2D" w:rsidRDefault="004E7E27" w:rsidP="004E7E27">
            <w:pPr>
              <w:spacing w:after="0" w:line="240" w:lineRule="auto"/>
              <w:jc w:val="center"/>
              <w:rPr>
                <w:sz w:val="26"/>
                <w:szCs w:val="26"/>
              </w:rPr>
            </w:pPr>
            <w:r w:rsidRPr="00B87B2D">
              <w:rPr>
                <w:sz w:val="26"/>
                <w:szCs w:val="26"/>
              </w:rPr>
              <w:t>VU.138</w:t>
            </w:r>
          </w:p>
        </w:tc>
        <w:tc>
          <w:tcPr>
            <w:tcW w:w="1385" w:type="pct"/>
            <w:vAlign w:val="center"/>
            <w:hideMark/>
          </w:tcPr>
          <w:p w14:paraId="378A0B99" w14:textId="77777777" w:rsidR="004E7E27" w:rsidRPr="00B87B2D" w:rsidRDefault="004E7E27" w:rsidP="004E7E27">
            <w:pPr>
              <w:spacing w:after="0" w:line="240" w:lineRule="auto"/>
              <w:jc w:val="both"/>
              <w:rPr>
                <w:sz w:val="26"/>
                <w:szCs w:val="26"/>
              </w:rPr>
            </w:pPr>
            <w:r w:rsidRPr="00B87B2D">
              <w:rPr>
                <w:sz w:val="26"/>
                <w:szCs w:val="26"/>
              </w:rPr>
              <w:t>Cây thân gỗ &gt; 12 tháng tuổi</w:t>
            </w:r>
          </w:p>
        </w:tc>
        <w:tc>
          <w:tcPr>
            <w:tcW w:w="690" w:type="pct"/>
            <w:vMerge/>
            <w:vAlign w:val="center"/>
            <w:hideMark/>
          </w:tcPr>
          <w:p w14:paraId="45EBCCF1" w14:textId="77777777" w:rsidR="004E7E27" w:rsidRPr="00B87B2D" w:rsidRDefault="004E7E27" w:rsidP="004E7E27">
            <w:pPr>
              <w:spacing w:after="0" w:line="240" w:lineRule="auto"/>
              <w:jc w:val="center"/>
              <w:rPr>
                <w:sz w:val="26"/>
                <w:szCs w:val="26"/>
              </w:rPr>
            </w:pPr>
          </w:p>
        </w:tc>
        <w:tc>
          <w:tcPr>
            <w:tcW w:w="542" w:type="pct"/>
            <w:vAlign w:val="center"/>
            <w:hideMark/>
          </w:tcPr>
          <w:p w14:paraId="022203A9" w14:textId="77777777" w:rsidR="004E7E27" w:rsidRPr="00B87B2D" w:rsidRDefault="004E7E27" w:rsidP="004E7E27">
            <w:pPr>
              <w:spacing w:after="0" w:line="240" w:lineRule="auto"/>
              <w:jc w:val="center"/>
              <w:rPr>
                <w:sz w:val="26"/>
                <w:szCs w:val="26"/>
              </w:rPr>
            </w:pPr>
            <w:r w:rsidRPr="00B87B2D">
              <w:rPr>
                <w:rFonts w:eastAsia="Calibri"/>
                <w:sz w:val="26"/>
                <w:szCs w:val="26"/>
              </w:rPr>
              <w:t>40,00</w:t>
            </w:r>
          </w:p>
        </w:tc>
        <w:tc>
          <w:tcPr>
            <w:tcW w:w="1847" w:type="pct"/>
            <w:vMerge/>
            <w:vAlign w:val="center"/>
            <w:hideMark/>
          </w:tcPr>
          <w:p w14:paraId="6DF31028" w14:textId="77777777" w:rsidR="004E7E27" w:rsidRPr="00B87B2D" w:rsidRDefault="004E7E27" w:rsidP="004E7E27">
            <w:pPr>
              <w:spacing w:after="0" w:line="240" w:lineRule="auto"/>
              <w:jc w:val="both"/>
              <w:rPr>
                <w:sz w:val="26"/>
                <w:szCs w:val="26"/>
              </w:rPr>
            </w:pPr>
          </w:p>
        </w:tc>
      </w:tr>
      <w:tr w:rsidR="00B87B2D" w:rsidRPr="00B87B2D" w14:paraId="3607110D" w14:textId="77777777" w:rsidTr="0079428F">
        <w:trPr>
          <w:trHeight w:val="928"/>
        </w:trPr>
        <w:tc>
          <w:tcPr>
            <w:tcW w:w="536" w:type="pct"/>
            <w:vAlign w:val="center"/>
            <w:hideMark/>
          </w:tcPr>
          <w:p w14:paraId="76D008F9" w14:textId="77777777" w:rsidR="004E7E27" w:rsidRPr="00B87B2D" w:rsidRDefault="004E7E27" w:rsidP="004E7E27">
            <w:pPr>
              <w:spacing w:after="0" w:line="240" w:lineRule="auto"/>
              <w:jc w:val="center"/>
              <w:rPr>
                <w:sz w:val="26"/>
                <w:szCs w:val="26"/>
              </w:rPr>
            </w:pPr>
            <w:r w:rsidRPr="00B87B2D">
              <w:rPr>
                <w:sz w:val="26"/>
                <w:szCs w:val="26"/>
              </w:rPr>
              <w:t>3</w:t>
            </w:r>
          </w:p>
        </w:tc>
        <w:tc>
          <w:tcPr>
            <w:tcW w:w="1385" w:type="pct"/>
            <w:vAlign w:val="center"/>
            <w:hideMark/>
          </w:tcPr>
          <w:p w14:paraId="25F52C26" w14:textId="77777777" w:rsidR="004E7E27" w:rsidRPr="00B87B2D" w:rsidRDefault="004E7E27" w:rsidP="004E7E27">
            <w:pPr>
              <w:spacing w:after="0" w:line="240" w:lineRule="auto"/>
              <w:jc w:val="both"/>
              <w:rPr>
                <w:sz w:val="26"/>
                <w:szCs w:val="26"/>
              </w:rPr>
            </w:pPr>
            <w:r w:rsidRPr="00B87B2D">
              <w:rPr>
                <w:sz w:val="26"/>
                <w:szCs w:val="26"/>
              </w:rPr>
              <w:t>Nhổ cỏ pha váng và đảo bầu cắt rễ trên luống khô</w:t>
            </w:r>
          </w:p>
        </w:tc>
        <w:tc>
          <w:tcPr>
            <w:tcW w:w="690" w:type="pct"/>
            <w:vAlign w:val="center"/>
            <w:hideMark/>
          </w:tcPr>
          <w:p w14:paraId="49AB72AA" w14:textId="77777777" w:rsidR="004E7E27" w:rsidRPr="00B87B2D" w:rsidRDefault="004E7E27" w:rsidP="004E7E27">
            <w:pPr>
              <w:spacing w:after="0" w:line="240" w:lineRule="auto"/>
              <w:jc w:val="center"/>
              <w:rPr>
                <w:sz w:val="26"/>
                <w:szCs w:val="26"/>
              </w:rPr>
            </w:pPr>
            <w:r w:rsidRPr="00B87B2D">
              <w:rPr>
                <w:sz w:val="26"/>
                <w:szCs w:val="26"/>
              </w:rPr>
              <w:t> </w:t>
            </w:r>
          </w:p>
        </w:tc>
        <w:tc>
          <w:tcPr>
            <w:tcW w:w="542" w:type="pct"/>
            <w:vAlign w:val="center"/>
            <w:hideMark/>
          </w:tcPr>
          <w:p w14:paraId="515ABAD3" w14:textId="77777777" w:rsidR="004E7E27" w:rsidRPr="00B87B2D" w:rsidRDefault="004E7E27" w:rsidP="004E7E27">
            <w:pPr>
              <w:spacing w:after="0" w:line="240" w:lineRule="auto"/>
              <w:jc w:val="both"/>
              <w:rPr>
                <w:sz w:val="26"/>
                <w:szCs w:val="26"/>
              </w:rPr>
            </w:pPr>
            <w:r w:rsidRPr="00B87B2D">
              <w:rPr>
                <w:sz w:val="26"/>
                <w:szCs w:val="26"/>
              </w:rPr>
              <w:t> </w:t>
            </w:r>
          </w:p>
        </w:tc>
        <w:tc>
          <w:tcPr>
            <w:tcW w:w="1847" w:type="pct"/>
            <w:vAlign w:val="center"/>
          </w:tcPr>
          <w:p w14:paraId="20BE0D0B" w14:textId="77777777" w:rsidR="004E7E27" w:rsidRPr="00B87B2D" w:rsidRDefault="004E7E27" w:rsidP="004E7E27">
            <w:pPr>
              <w:spacing w:after="0" w:line="240" w:lineRule="auto"/>
              <w:jc w:val="both"/>
              <w:rPr>
                <w:sz w:val="26"/>
                <w:szCs w:val="26"/>
              </w:rPr>
            </w:pPr>
          </w:p>
        </w:tc>
      </w:tr>
      <w:tr w:rsidR="00B87B2D" w:rsidRPr="00B87B2D" w14:paraId="4BEE4B07" w14:textId="77777777" w:rsidTr="0079428F">
        <w:trPr>
          <w:trHeight w:val="532"/>
        </w:trPr>
        <w:tc>
          <w:tcPr>
            <w:tcW w:w="536" w:type="pct"/>
            <w:vAlign w:val="center"/>
            <w:hideMark/>
          </w:tcPr>
          <w:p w14:paraId="4825E016" w14:textId="77777777" w:rsidR="004E7E27" w:rsidRPr="00B87B2D" w:rsidRDefault="004E7E27" w:rsidP="004E7E27">
            <w:pPr>
              <w:spacing w:after="0" w:line="240" w:lineRule="auto"/>
              <w:jc w:val="center"/>
              <w:rPr>
                <w:sz w:val="26"/>
                <w:szCs w:val="26"/>
              </w:rPr>
            </w:pPr>
            <w:r w:rsidRPr="00B87B2D">
              <w:rPr>
                <w:sz w:val="26"/>
                <w:szCs w:val="26"/>
              </w:rPr>
              <w:t>VU.139</w:t>
            </w:r>
          </w:p>
        </w:tc>
        <w:tc>
          <w:tcPr>
            <w:tcW w:w="1385" w:type="pct"/>
            <w:vAlign w:val="center"/>
            <w:hideMark/>
          </w:tcPr>
          <w:p w14:paraId="701286F4" w14:textId="77777777" w:rsidR="004E7E27" w:rsidRPr="00B87B2D" w:rsidRDefault="004E7E27" w:rsidP="004E7E27">
            <w:pPr>
              <w:spacing w:after="0" w:line="240" w:lineRule="auto"/>
              <w:jc w:val="both"/>
              <w:rPr>
                <w:sz w:val="26"/>
                <w:szCs w:val="26"/>
              </w:rPr>
            </w:pPr>
            <w:r w:rsidRPr="00B87B2D">
              <w:rPr>
                <w:sz w:val="26"/>
                <w:szCs w:val="26"/>
              </w:rPr>
              <w:t>Tre, Luồng</w:t>
            </w:r>
          </w:p>
        </w:tc>
        <w:tc>
          <w:tcPr>
            <w:tcW w:w="690" w:type="pct"/>
            <w:vMerge w:val="restart"/>
            <w:vAlign w:val="center"/>
            <w:hideMark/>
          </w:tcPr>
          <w:p w14:paraId="11D02C1D" w14:textId="77777777" w:rsidR="004E7E27" w:rsidRPr="00B87B2D" w:rsidRDefault="004E7E27" w:rsidP="004E7E27">
            <w:pPr>
              <w:spacing w:after="0" w:line="240" w:lineRule="auto"/>
              <w:jc w:val="center"/>
              <w:rPr>
                <w:sz w:val="26"/>
                <w:szCs w:val="26"/>
              </w:rPr>
            </w:pPr>
            <w:r w:rsidRPr="00B87B2D">
              <w:rPr>
                <w:sz w:val="26"/>
                <w:szCs w:val="26"/>
              </w:rPr>
              <w:t>m</w:t>
            </w:r>
            <w:r w:rsidRPr="00B87B2D">
              <w:rPr>
                <w:sz w:val="26"/>
                <w:szCs w:val="26"/>
                <w:vertAlign w:val="superscript"/>
              </w:rPr>
              <w:t>2</w:t>
            </w:r>
            <w:r w:rsidRPr="00B87B2D">
              <w:rPr>
                <w:sz w:val="26"/>
                <w:szCs w:val="26"/>
              </w:rPr>
              <w:t>/công</w:t>
            </w:r>
          </w:p>
          <w:p w14:paraId="7A39168B" w14:textId="77777777" w:rsidR="004E7E27" w:rsidRPr="00B87B2D" w:rsidRDefault="004E7E27" w:rsidP="004E7E27">
            <w:pPr>
              <w:spacing w:after="0" w:line="240" w:lineRule="auto"/>
              <w:jc w:val="center"/>
              <w:rPr>
                <w:sz w:val="26"/>
                <w:szCs w:val="26"/>
              </w:rPr>
            </w:pPr>
            <w:r w:rsidRPr="00B87B2D">
              <w:rPr>
                <w:sz w:val="26"/>
                <w:szCs w:val="26"/>
              </w:rPr>
              <w:t> </w:t>
            </w:r>
          </w:p>
          <w:p w14:paraId="7B22D3AB" w14:textId="77777777" w:rsidR="004E7E27" w:rsidRPr="00B87B2D" w:rsidRDefault="004E7E27" w:rsidP="004E7E27">
            <w:pPr>
              <w:spacing w:after="0" w:line="240" w:lineRule="auto"/>
              <w:jc w:val="center"/>
              <w:rPr>
                <w:sz w:val="26"/>
                <w:szCs w:val="26"/>
              </w:rPr>
            </w:pPr>
            <w:r w:rsidRPr="00B87B2D">
              <w:rPr>
                <w:sz w:val="26"/>
                <w:szCs w:val="26"/>
              </w:rPr>
              <w:t> </w:t>
            </w:r>
          </w:p>
        </w:tc>
        <w:tc>
          <w:tcPr>
            <w:tcW w:w="542" w:type="pct"/>
            <w:vAlign w:val="center"/>
            <w:hideMark/>
          </w:tcPr>
          <w:p w14:paraId="021F4D06" w14:textId="77777777" w:rsidR="004E7E27" w:rsidRPr="00B87B2D" w:rsidRDefault="004E7E27" w:rsidP="004E7E27">
            <w:pPr>
              <w:spacing w:after="0" w:line="240" w:lineRule="auto"/>
              <w:jc w:val="center"/>
              <w:rPr>
                <w:sz w:val="26"/>
                <w:szCs w:val="26"/>
              </w:rPr>
            </w:pPr>
            <w:r w:rsidRPr="00B87B2D">
              <w:rPr>
                <w:sz w:val="26"/>
                <w:szCs w:val="26"/>
              </w:rPr>
              <w:t>23,2</w:t>
            </w:r>
          </w:p>
        </w:tc>
        <w:tc>
          <w:tcPr>
            <w:tcW w:w="1847" w:type="pct"/>
            <w:vMerge w:val="restart"/>
            <w:vAlign w:val="center"/>
            <w:hideMark/>
          </w:tcPr>
          <w:p w14:paraId="05DA8313" w14:textId="44CF63E8" w:rsidR="004E7E27" w:rsidRPr="00B87B2D" w:rsidRDefault="004E7E27" w:rsidP="004E7E27">
            <w:pPr>
              <w:spacing w:after="0" w:line="240" w:lineRule="auto"/>
              <w:jc w:val="both"/>
              <w:rPr>
                <w:sz w:val="26"/>
                <w:szCs w:val="26"/>
              </w:rPr>
            </w:pPr>
            <w:r w:rsidRPr="00B87B2D">
              <w:rPr>
                <w:sz w:val="26"/>
                <w:szCs w:val="26"/>
              </w:rPr>
              <w:t xml:space="preserve">Nhổ sạch cỏ trên mặt bầu và rãnh luống; phá váng trên mặt bầu; dịch chuyển bầu sang vị trí mới (luống mới), cắt rễ đâm ra khỏi túi bầu, phân loại cây </w:t>
            </w:r>
            <w:r w:rsidRPr="00B87B2D">
              <w:rPr>
                <w:sz w:val="26"/>
                <w:szCs w:val="26"/>
              </w:rPr>
              <w:lastRenderedPageBreak/>
              <w:t>theo chiều cao theo từng loại và bầu không cây</w:t>
            </w:r>
          </w:p>
          <w:p w14:paraId="2AE3239B" w14:textId="77777777" w:rsidR="004E7E27" w:rsidRPr="00B87B2D" w:rsidRDefault="004E7E27" w:rsidP="004E7E27">
            <w:pPr>
              <w:spacing w:after="0" w:line="240" w:lineRule="auto"/>
              <w:jc w:val="both"/>
              <w:rPr>
                <w:sz w:val="26"/>
                <w:szCs w:val="26"/>
              </w:rPr>
            </w:pPr>
            <w:r w:rsidRPr="00B87B2D">
              <w:rPr>
                <w:sz w:val="26"/>
                <w:szCs w:val="26"/>
              </w:rPr>
              <w:t> </w:t>
            </w:r>
          </w:p>
          <w:p w14:paraId="66D9C884" w14:textId="77777777" w:rsidR="004E7E27" w:rsidRPr="00B87B2D" w:rsidRDefault="004E7E27" w:rsidP="004E7E27">
            <w:pPr>
              <w:spacing w:after="0" w:line="240" w:lineRule="auto"/>
              <w:jc w:val="both"/>
              <w:rPr>
                <w:sz w:val="26"/>
                <w:szCs w:val="26"/>
              </w:rPr>
            </w:pPr>
            <w:r w:rsidRPr="00B87B2D">
              <w:rPr>
                <w:sz w:val="26"/>
                <w:szCs w:val="26"/>
              </w:rPr>
              <w:t> </w:t>
            </w:r>
          </w:p>
        </w:tc>
      </w:tr>
      <w:tr w:rsidR="00B87B2D" w:rsidRPr="00B87B2D" w14:paraId="18E0AA47" w14:textId="77777777" w:rsidTr="0079428F">
        <w:trPr>
          <w:trHeight w:val="566"/>
        </w:trPr>
        <w:tc>
          <w:tcPr>
            <w:tcW w:w="536" w:type="pct"/>
            <w:vAlign w:val="center"/>
            <w:hideMark/>
          </w:tcPr>
          <w:p w14:paraId="0FC13040" w14:textId="77777777" w:rsidR="004E7E27" w:rsidRPr="00B87B2D" w:rsidRDefault="004E7E27" w:rsidP="004E7E27">
            <w:pPr>
              <w:spacing w:after="0" w:line="240" w:lineRule="auto"/>
              <w:jc w:val="center"/>
              <w:rPr>
                <w:sz w:val="26"/>
                <w:szCs w:val="26"/>
              </w:rPr>
            </w:pPr>
            <w:r w:rsidRPr="00B87B2D">
              <w:rPr>
                <w:sz w:val="26"/>
                <w:szCs w:val="26"/>
              </w:rPr>
              <w:t>VU.140</w:t>
            </w:r>
          </w:p>
        </w:tc>
        <w:tc>
          <w:tcPr>
            <w:tcW w:w="1385" w:type="pct"/>
            <w:vAlign w:val="center"/>
            <w:hideMark/>
          </w:tcPr>
          <w:p w14:paraId="0164BF86" w14:textId="77777777" w:rsidR="004E7E27" w:rsidRPr="00B87B2D" w:rsidRDefault="004E7E27" w:rsidP="004E7E27">
            <w:pPr>
              <w:spacing w:after="0" w:line="240" w:lineRule="auto"/>
              <w:jc w:val="both"/>
              <w:rPr>
                <w:sz w:val="26"/>
                <w:szCs w:val="26"/>
              </w:rPr>
            </w:pPr>
            <w:r w:rsidRPr="00B87B2D">
              <w:rPr>
                <w:sz w:val="26"/>
                <w:szCs w:val="26"/>
              </w:rPr>
              <w:t>Cây thân gỗ dưới 2 tháng tuối</w:t>
            </w:r>
          </w:p>
        </w:tc>
        <w:tc>
          <w:tcPr>
            <w:tcW w:w="690" w:type="pct"/>
            <w:vMerge/>
            <w:vAlign w:val="center"/>
            <w:hideMark/>
          </w:tcPr>
          <w:p w14:paraId="11143AF8" w14:textId="77777777" w:rsidR="004E7E27" w:rsidRPr="00B87B2D" w:rsidRDefault="004E7E27" w:rsidP="004E7E27">
            <w:pPr>
              <w:spacing w:after="0" w:line="240" w:lineRule="auto"/>
              <w:jc w:val="center"/>
              <w:rPr>
                <w:sz w:val="26"/>
                <w:szCs w:val="26"/>
              </w:rPr>
            </w:pPr>
          </w:p>
        </w:tc>
        <w:tc>
          <w:tcPr>
            <w:tcW w:w="542" w:type="pct"/>
            <w:vAlign w:val="center"/>
            <w:hideMark/>
          </w:tcPr>
          <w:p w14:paraId="5026F3EA" w14:textId="77777777" w:rsidR="004E7E27" w:rsidRPr="00B87B2D" w:rsidRDefault="004E7E27" w:rsidP="004E7E27">
            <w:pPr>
              <w:spacing w:after="0" w:line="240" w:lineRule="auto"/>
              <w:jc w:val="center"/>
              <w:rPr>
                <w:sz w:val="26"/>
                <w:szCs w:val="26"/>
              </w:rPr>
            </w:pPr>
            <w:r w:rsidRPr="00B87B2D">
              <w:rPr>
                <w:sz w:val="26"/>
                <w:szCs w:val="26"/>
              </w:rPr>
              <w:t>8,9</w:t>
            </w:r>
          </w:p>
        </w:tc>
        <w:tc>
          <w:tcPr>
            <w:tcW w:w="1847" w:type="pct"/>
            <w:vMerge/>
            <w:vAlign w:val="center"/>
            <w:hideMark/>
          </w:tcPr>
          <w:p w14:paraId="016849B7" w14:textId="77777777" w:rsidR="004E7E27" w:rsidRPr="00B87B2D" w:rsidRDefault="004E7E27" w:rsidP="004E7E27">
            <w:pPr>
              <w:spacing w:after="0" w:line="240" w:lineRule="auto"/>
              <w:jc w:val="both"/>
              <w:rPr>
                <w:sz w:val="26"/>
                <w:szCs w:val="26"/>
              </w:rPr>
            </w:pPr>
          </w:p>
        </w:tc>
      </w:tr>
      <w:tr w:rsidR="00B87B2D" w:rsidRPr="00B87B2D" w14:paraId="6CEBCA61" w14:textId="77777777" w:rsidTr="0079428F">
        <w:trPr>
          <w:trHeight w:val="647"/>
        </w:trPr>
        <w:tc>
          <w:tcPr>
            <w:tcW w:w="536" w:type="pct"/>
            <w:vAlign w:val="center"/>
            <w:hideMark/>
          </w:tcPr>
          <w:p w14:paraId="7DF1337E" w14:textId="77777777" w:rsidR="004E7E27" w:rsidRPr="00B87B2D" w:rsidRDefault="004E7E27" w:rsidP="004E7E27">
            <w:pPr>
              <w:spacing w:after="0" w:line="240" w:lineRule="auto"/>
              <w:jc w:val="center"/>
              <w:rPr>
                <w:sz w:val="26"/>
                <w:szCs w:val="26"/>
              </w:rPr>
            </w:pPr>
            <w:r w:rsidRPr="00B87B2D">
              <w:rPr>
                <w:sz w:val="26"/>
                <w:szCs w:val="26"/>
              </w:rPr>
              <w:t>VU.141</w:t>
            </w:r>
          </w:p>
        </w:tc>
        <w:tc>
          <w:tcPr>
            <w:tcW w:w="1385" w:type="pct"/>
            <w:vAlign w:val="center"/>
            <w:hideMark/>
          </w:tcPr>
          <w:p w14:paraId="29515BFA" w14:textId="77777777" w:rsidR="004E7E27" w:rsidRPr="00B87B2D" w:rsidRDefault="004E7E27" w:rsidP="004E7E27">
            <w:pPr>
              <w:spacing w:after="0" w:line="240" w:lineRule="auto"/>
              <w:jc w:val="both"/>
              <w:rPr>
                <w:sz w:val="26"/>
                <w:szCs w:val="26"/>
              </w:rPr>
            </w:pPr>
            <w:r w:rsidRPr="00B87B2D">
              <w:rPr>
                <w:sz w:val="26"/>
                <w:szCs w:val="26"/>
              </w:rPr>
              <w:t>Cây thân gỗ từ 2-4 tháng tuổi</w:t>
            </w:r>
          </w:p>
        </w:tc>
        <w:tc>
          <w:tcPr>
            <w:tcW w:w="690" w:type="pct"/>
            <w:vMerge/>
            <w:vAlign w:val="center"/>
            <w:hideMark/>
          </w:tcPr>
          <w:p w14:paraId="314256F8" w14:textId="77777777" w:rsidR="004E7E27" w:rsidRPr="00B87B2D" w:rsidRDefault="004E7E27" w:rsidP="004E7E27">
            <w:pPr>
              <w:spacing w:after="0" w:line="240" w:lineRule="auto"/>
              <w:jc w:val="center"/>
              <w:rPr>
                <w:sz w:val="26"/>
                <w:szCs w:val="26"/>
              </w:rPr>
            </w:pPr>
          </w:p>
        </w:tc>
        <w:tc>
          <w:tcPr>
            <w:tcW w:w="542" w:type="pct"/>
            <w:vAlign w:val="center"/>
            <w:hideMark/>
          </w:tcPr>
          <w:p w14:paraId="590F3711" w14:textId="77777777" w:rsidR="004E7E27" w:rsidRPr="00B87B2D" w:rsidRDefault="004E7E27" w:rsidP="004E7E27">
            <w:pPr>
              <w:spacing w:after="0" w:line="240" w:lineRule="auto"/>
              <w:jc w:val="center"/>
              <w:rPr>
                <w:sz w:val="26"/>
                <w:szCs w:val="26"/>
              </w:rPr>
            </w:pPr>
            <w:r w:rsidRPr="00B87B2D">
              <w:rPr>
                <w:sz w:val="26"/>
                <w:szCs w:val="26"/>
              </w:rPr>
              <w:t>6,5</w:t>
            </w:r>
          </w:p>
        </w:tc>
        <w:tc>
          <w:tcPr>
            <w:tcW w:w="1847" w:type="pct"/>
            <w:vMerge/>
            <w:vAlign w:val="center"/>
            <w:hideMark/>
          </w:tcPr>
          <w:p w14:paraId="37C07240" w14:textId="77777777" w:rsidR="004E7E27" w:rsidRPr="00B87B2D" w:rsidRDefault="004E7E27" w:rsidP="004E7E27">
            <w:pPr>
              <w:spacing w:after="0" w:line="240" w:lineRule="auto"/>
              <w:jc w:val="both"/>
              <w:rPr>
                <w:sz w:val="26"/>
                <w:szCs w:val="26"/>
              </w:rPr>
            </w:pPr>
          </w:p>
        </w:tc>
      </w:tr>
      <w:tr w:rsidR="00B87B2D" w:rsidRPr="00B87B2D" w14:paraId="675EA96B" w14:textId="77777777" w:rsidTr="0079428F">
        <w:trPr>
          <w:trHeight w:val="353"/>
        </w:trPr>
        <w:tc>
          <w:tcPr>
            <w:tcW w:w="536" w:type="pct"/>
            <w:vAlign w:val="center"/>
            <w:hideMark/>
          </w:tcPr>
          <w:p w14:paraId="2CBFCFDE" w14:textId="77777777" w:rsidR="004E7E27" w:rsidRPr="00B87B2D" w:rsidRDefault="004E7E27" w:rsidP="004E7E27">
            <w:pPr>
              <w:spacing w:after="0" w:line="240" w:lineRule="auto"/>
              <w:jc w:val="center"/>
              <w:rPr>
                <w:sz w:val="26"/>
                <w:szCs w:val="26"/>
              </w:rPr>
            </w:pPr>
            <w:r w:rsidRPr="00B87B2D">
              <w:rPr>
                <w:sz w:val="26"/>
                <w:szCs w:val="26"/>
              </w:rPr>
              <w:lastRenderedPageBreak/>
              <w:t>VU.142</w:t>
            </w:r>
          </w:p>
        </w:tc>
        <w:tc>
          <w:tcPr>
            <w:tcW w:w="1385" w:type="pct"/>
            <w:vAlign w:val="center"/>
            <w:hideMark/>
          </w:tcPr>
          <w:p w14:paraId="55964F63" w14:textId="77777777" w:rsidR="004E7E27" w:rsidRPr="00B87B2D" w:rsidRDefault="004E7E27" w:rsidP="004E7E27">
            <w:pPr>
              <w:spacing w:after="0" w:line="240" w:lineRule="auto"/>
              <w:jc w:val="both"/>
              <w:rPr>
                <w:sz w:val="26"/>
                <w:szCs w:val="26"/>
              </w:rPr>
            </w:pPr>
            <w:r w:rsidRPr="00B87B2D">
              <w:rPr>
                <w:sz w:val="26"/>
                <w:szCs w:val="26"/>
              </w:rPr>
              <w:t>Cây thân gỗ từ 4-6 tháng tuổi</w:t>
            </w:r>
          </w:p>
        </w:tc>
        <w:tc>
          <w:tcPr>
            <w:tcW w:w="690" w:type="pct"/>
            <w:vMerge/>
            <w:vAlign w:val="center"/>
            <w:hideMark/>
          </w:tcPr>
          <w:p w14:paraId="02707DB5" w14:textId="77777777" w:rsidR="004E7E27" w:rsidRPr="00B87B2D" w:rsidRDefault="004E7E27" w:rsidP="004E7E27">
            <w:pPr>
              <w:spacing w:after="0" w:line="240" w:lineRule="auto"/>
              <w:jc w:val="center"/>
              <w:rPr>
                <w:sz w:val="26"/>
                <w:szCs w:val="26"/>
              </w:rPr>
            </w:pPr>
          </w:p>
        </w:tc>
        <w:tc>
          <w:tcPr>
            <w:tcW w:w="542" w:type="pct"/>
            <w:vAlign w:val="center"/>
            <w:hideMark/>
          </w:tcPr>
          <w:p w14:paraId="30933C15" w14:textId="77777777" w:rsidR="004E7E27" w:rsidRPr="00B87B2D" w:rsidRDefault="004E7E27" w:rsidP="004E7E27">
            <w:pPr>
              <w:spacing w:after="0" w:line="240" w:lineRule="auto"/>
              <w:jc w:val="center"/>
              <w:rPr>
                <w:sz w:val="26"/>
                <w:szCs w:val="26"/>
              </w:rPr>
            </w:pPr>
            <w:r w:rsidRPr="00B87B2D">
              <w:rPr>
                <w:sz w:val="26"/>
                <w:szCs w:val="26"/>
              </w:rPr>
              <w:t>5,7</w:t>
            </w:r>
          </w:p>
        </w:tc>
        <w:tc>
          <w:tcPr>
            <w:tcW w:w="1847" w:type="pct"/>
            <w:vMerge/>
            <w:vAlign w:val="center"/>
            <w:hideMark/>
          </w:tcPr>
          <w:p w14:paraId="1B74B55E" w14:textId="77777777" w:rsidR="004E7E27" w:rsidRPr="00B87B2D" w:rsidRDefault="004E7E27" w:rsidP="004E7E27">
            <w:pPr>
              <w:spacing w:after="0" w:line="240" w:lineRule="auto"/>
              <w:jc w:val="both"/>
              <w:rPr>
                <w:sz w:val="26"/>
                <w:szCs w:val="26"/>
              </w:rPr>
            </w:pPr>
          </w:p>
        </w:tc>
      </w:tr>
      <w:tr w:rsidR="00B87B2D" w:rsidRPr="00B87B2D" w14:paraId="3421115A" w14:textId="77777777" w:rsidTr="0079428F">
        <w:trPr>
          <w:trHeight w:val="564"/>
        </w:trPr>
        <w:tc>
          <w:tcPr>
            <w:tcW w:w="536" w:type="pct"/>
            <w:vAlign w:val="center"/>
            <w:hideMark/>
          </w:tcPr>
          <w:p w14:paraId="359658A5" w14:textId="77777777" w:rsidR="004E7E27" w:rsidRPr="00B87B2D" w:rsidRDefault="004E7E27" w:rsidP="004E7E27">
            <w:pPr>
              <w:spacing w:after="0" w:line="240" w:lineRule="auto"/>
              <w:jc w:val="center"/>
              <w:rPr>
                <w:sz w:val="26"/>
                <w:szCs w:val="26"/>
              </w:rPr>
            </w:pPr>
            <w:r w:rsidRPr="00B87B2D">
              <w:rPr>
                <w:sz w:val="26"/>
                <w:szCs w:val="26"/>
              </w:rPr>
              <w:t>VU.143</w:t>
            </w:r>
          </w:p>
        </w:tc>
        <w:tc>
          <w:tcPr>
            <w:tcW w:w="1385" w:type="pct"/>
            <w:vAlign w:val="center"/>
            <w:hideMark/>
          </w:tcPr>
          <w:p w14:paraId="63D3858F" w14:textId="77777777" w:rsidR="004E7E27" w:rsidRPr="00B87B2D" w:rsidRDefault="004E7E27" w:rsidP="004E7E27">
            <w:pPr>
              <w:spacing w:after="0" w:line="240" w:lineRule="auto"/>
              <w:jc w:val="both"/>
              <w:rPr>
                <w:sz w:val="26"/>
                <w:szCs w:val="26"/>
              </w:rPr>
            </w:pPr>
            <w:r w:rsidRPr="00B87B2D">
              <w:rPr>
                <w:sz w:val="26"/>
                <w:szCs w:val="26"/>
              </w:rPr>
              <w:t>Cây thân gỗ từ 6-12 tháng tuổi</w:t>
            </w:r>
          </w:p>
        </w:tc>
        <w:tc>
          <w:tcPr>
            <w:tcW w:w="690" w:type="pct"/>
            <w:vMerge/>
            <w:vAlign w:val="center"/>
            <w:hideMark/>
          </w:tcPr>
          <w:p w14:paraId="44B7B410" w14:textId="77777777" w:rsidR="004E7E27" w:rsidRPr="00B87B2D" w:rsidRDefault="004E7E27" w:rsidP="004E7E27">
            <w:pPr>
              <w:spacing w:after="0" w:line="240" w:lineRule="auto"/>
              <w:jc w:val="center"/>
              <w:rPr>
                <w:sz w:val="26"/>
                <w:szCs w:val="26"/>
              </w:rPr>
            </w:pPr>
          </w:p>
        </w:tc>
        <w:tc>
          <w:tcPr>
            <w:tcW w:w="542" w:type="pct"/>
            <w:vAlign w:val="center"/>
            <w:hideMark/>
          </w:tcPr>
          <w:p w14:paraId="56839FFB" w14:textId="77777777" w:rsidR="004E7E27" w:rsidRPr="00B87B2D" w:rsidRDefault="004E7E27" w:rsidP="004E7E27">
            <w:pPr>
              <w:spacing w:after="0" w:line="240" w:lineRule="auto"/>
              <w:jc w:val="center"/>
              <w:rPr>
                <w:sz w:val="26"/>
                <w:szCs w:val="26"/>
              </w:rPr>
            </w:pPr>
            <w:r w:rsidRPr="00B87B2D">
              <w:rPr>
                <w:sz w:val="26"/>
                <w:szCs w:val="26"/>
              </w:rPr>
              <w:t> 5,2</w:t>
            </w:r>
          </w:p>
        </w:tc>
        <w:tc>
          <w:tcPr>
            <w:tcW w:w="1847" w:type="pct"/>
            <w:vMerge/>
            <w:vAlign w:val="center"/>
            <w:hideMark/>
          </w:tcPr>
          <w:p w14:paraId="129D35AE" w14:textId="77777777" w:rsidR="004E7E27" w:rsidRPr="00B87B2D" w:rsidRDefault="004E7E27" w:rsidP="004E7E27">
            <w:pPr>
              <w:spacing w:after="0" w:line="240" w:lineRule="auto"/>
              <w:jc w:val="both"/>
              <w:rPr>
                <w:sz w:val="26"/>
                <w:szCs w:val="26"/>
              </w:rPr>
            </w:pPr>
          </w:p>
        </w:tc>
      </w:tr>
      <w:tr w:rsidR="00B87B2D" w:rsidRPr="00B87B2D" w14:paraId="63C93CC3" w14:textId="77777777" w:rsidTr="0079428F">
        <w:trPr>
          <w:trHeight w:val="517"/>
        </w:trPr>
        <w:tc>
          <w:tcPr>
            <w:tcW w:w="536" w:type="pct"/>
            <w:vAlign w:val="center"/>
            <w:hideMark/>
          </w:tcPr>
          <w:p w14:paraId="73A38BEC" w14:textId="77777777" w:rsidR="004E7E27" w:rsidRPr="00B87B2D" w:rsidRDefault="004E7E27" w:rsidP="004E7E27">
            <w:pPr>
              <w:spacing w:after="0" w:line="240" w:lineRule="auto"/>
              <w:jc w:val="center"/>
              <w:rPr>
                <w:sz w:val="26"/>
                <w:szCs w:val="26"/>
              </w:rPr>
            </w:pPr>
            <w:r w:rsidRPr="00B87B2D">
              <w:rPr>
                <w:sz w:val="26"/>
                <w:szCs w:val="26"/>
              </w:rPr>
              <w:t>VU.144</w:t>
            </w:r>
          </w:p>
        </w:tc>
        <w:tc>
          <w:tcPr>
            <w:tcW w:w="1385" w:type="pct"/>
            <w:vAlign w:val="center"/>
            <w:hideMark/>
          </w:tcPr>
          <w:p w14:paraId="643BE1F4" w14:textId="77777777" w:rsidR="004E7E27" w:rsidRPr="00B87B2D" w:rsidRDefault="004E7E27" w:rsidP="004E7E27">
            <w:pPr>
              <w:spacing w:after="0" w:line="240" w:lineRule="auto"/>
              <w:jc w:val="both"/>
              <w:rPr>
                <w:sz w:val="26"/>
                <w:szCs w:val="26"/>
              </w:rPr>
            </w:pPr>
            <w:r w:rsidRPr="00B87B2D">
              <w:rPr>
                <w:sz w:val="26"/>
                <w:szCs w:val="26"/>
              </w:rPr>
              <w:t>Cây thân gỗ &gt; 12 tháng tuổi</w:t>
            </w:r>
          </w:p>
        </w:tc>
        <w:tc>
          <w:tcPr>
            <w:tcW w:w="690" w:type="pct"/>
            <w:vMerge/>
            <w:vAlign w:val="center"/>
            <w:hideMark/>
          </w:tcPr>
          <w:p w14:paraId="68584C58" w14:textId="77777777" w:rsidR="004E7E27" w:rsidRPr="00B87B2D" w:rsidRDefault="004E7E27" w:rsidP="004E7E27">
            <w:pPr>
              <w:spacing w:after="0" w:line="240" w:lineRule="auto"/>
              <w:jc w:val="center"/>
              <w:rPr>
                <w:sz w:val="26"/>
                <w:szCs w:val="26"/>
              </w:rPr>
            </w:pPr>
          </w:p>
        </w:tc>
        <w:tc>
          <w:tcPr>
            <w:tcW w:w="542" w:type="pct"/>
            <w:vAlign w:val="center"/>
            <w:hideMark/>
          </w:tcPr>
          <w:p w14:paraId="1E75ABBB" w14:textId="77777777" w:rsidR="004E7E27" w:rsidRPr="00B87B2D" w:rsidRDefault="004E7E27" w:rsidP="004E7E27">
            <w:pPr>
              <w:spacing w:after="0" w:line="240" w:lineRule="auto"/>
              <w:jc w:val="center"/>
              <w:rPr>
                <w:sz w:val="26"/>
                <w:szCs w:val="26"/>
              </w:rPr>
            </w:pPr>
            <w:r w:rsidRPr="00B87B2D">
              <w:rPr>
                <w:sz w:val="26"/>
                <w:szCs w:val="26"/>
              </w:rPr>
              <w:t> 4,8</w:t>
            </w:r>
          </w:p>
        </w:tc>
        <w:tc>
          <w:tcPr>
            <w:tcW w:w="1847" w:type="pct"/>
            <w:vMerge/>
            <w:vAlign w:val="center"/>
            <w:hideMark/>
          </w:tcPr>
          <w:p w14:paraId="2349DDA8" w14:textId="77777777" w:rsidR="004E7E27" w:rsidRPr="00B87B2D" w:rsidRDefault="004E7E27" w:rsidP="004E7E27">
            <w:pPr>
              <w:spacing w:after="0" w:line="240" w:lineRule="auto"/>
              <w:jc w:val="both"/>
              <w:rPr>
                <w:sz w:val="26"/>
                <w:szCs w:val="26"/>
              </w:rPr>
            </w:pPr>
          </w:p>
        </w:tc>
      </w:tr>
      <w:tr w:rsidR="00B87B2D" w:rsidRPr="00B87B2D" w14:paraId="14909DA4" w14:textId="77777777" w:rsidTr="0079428F">
        <w:trPr>
          <w:trHeight w:val="690"/>
        </w:trPr>
        <w:tc>
          <w:tcPr>
            <w:tcW w:w="536" w:type="pct"/>
            <w:vAlign w:val="center"/>
            <w:hideMark/>
          </w:tcPr>
          <w:p w14:paraId="3A2CF0AA" w14:textId="77777777" w:rsidR="004E7E27" w:rsidRPr="00B87B2D" w:rsidRDefault="004E7E27" w:rsidP="004E7E27">
            <w:pPr>
              <w:spacing w:after="0" w:line="240" w:lineRule="auto"/>
              <w:jc w:val="center"/>
              <w:rPr>
                <w:sz w:val="26"/>
                <w:szCs w:val="26"/>
              </w:rPr>
            </w:pPr>
            <w:r w:rsidRPr="00B87B2D">
              <w:rPr>
                <w:sz w:val="26"/>
                <w:szCs w:val="26"/>
              </w:rPr>
              <w:t>5</w:t>
            </w:r>
          </w:p>
        </w:tc>
        <w:tc>
          <w:tcPr>
            <w:tcW w:w="1385" w:type="pct"/>
            <w:vAlign w:val="center"/>
            <w:hideMark/>
          </w:tcPr>
          <w:p w14:paraId="69196BD8" w14:textId="77777777" w:rsidR="004E7E27" w:rsidRPr="00B87B2D" w:rsidRDefault="004E7E27" w:rsidP="004E7E27">
            <w:pPr>
              <w:spacing w:after="0" w:line="240" w:lineRule="auto"/>
              <w:jc w:val="both"/>
              <w:rPr>
                <w:sz w:val="26"/>
                <w:szCs w:val="26"/>
              </w:rPr>
            </w:pPr>
            <w:r w:rsidRPr="00B87B2D">
              <w:rPr>
                <w:sz w:val="26"/>
                <w:szCs w:val="26"/>
              </w:rPr>
              <w:t>Đảo bầu, phân loại cây trên luống bùn nước</w:t>
            </w:r>
          </w:p>
        </w:tc>
        <w:tc>
          <w:tcPr>
            <w:tcW w:w="690" w:type="pct"/>
            <w:vAlign w:val="center"/>
            <w:hideMark/>
          </w:tcPr>
          <w:p w14:paraId="0F4B1F41" w14:textId="77777777" w:rsidR="004E7E27" w:rsidRPr="00B87B2D" w:rsidRDefault="004E7E27" w:rsidP="004E7E27">
            <w:pPr>
              <w:spacing w:after="0" w:line="240" w:lineRule="auto"/>
              <w:jc w:val="center"/>
              <w:rPr>
                <w:sz w:val="26"/>
                <w:szCs w:val="26"/>
              </w:rPr>
            </w:pPr>
            <w:r w:rsidRPr="00B87B2D">
              <w:rPr>
                <w:sz w:val="26"/>
                <w:szCs w:val="26"/>
              </w:rPr>
              <w:t> </w:t>
            </w:r>
          </w:p>
        </w:tc>
        <w:tc>
          <w:tcPr>
            <w:tcW w:w="542" w:type="pct"/>
            <w:vAlign w:val="center"/>
            <w:hideMark/>
          </w:tcPr>
          <w:p w14:paraId="4FFAB5A9" w14:textId="77777777" w:rsidR="004E7E27" w:rsidRPr="00B87B2D" w:rsidRDefault="004E7E27" w:rsidP="004E7E27">
            <w:pPr>
              <w:spacing w:after="0" w:line="240" w:lineRule="auto"/>
              <w:jc w:val="center"/>
              <w:rPr>
                <w:sz w:val="26"/>
                <w:szCs w:val="26"/>
              </w:rPr>
            </w:pPr>
            <w:r w:rsidRPr="00B87B2D">
              <w:rPr>
                <w:sz w:val="26"/>
                <w:szCs w:val="26"/>
              </w:rPr>
              <w:t> </w:t>
            </w:r>
          </w:p>
        </w:tc>
        <w:tc>
          <w:tcPr>
            <w:tcW w:w="1847" w:type="pct"/>
            <w:vAlign w:val="center"/>
            <w:hideMark/>
          </w:tcPr>
          <w:p w14:paraId="6018054F" w14:textId="77777777" w:rsidR="004E7E27" w:rsidRPr="00B87B2D" w:rsidRDefault="004E7E27" w:rsidP="004E7E27">
            <w:pPr>
              <w:spacing w:after="0" w:line="240" w:lineRule="auto"/>
              <w:jc w:val="both"/>
              <w:rPr>
                <w:sz w:val="26"/>
                <w:szCs w:val="26"/>
              </w:rPr>
            </w:pPr>
            <w:r w:rsidRPr="00B87B2D">
              <w:rPr>
                <w:sz w:val="26"/>
                <w:szCs w:val="26"/>
              </w:rPr>
              <w:t> </w:t>
            </w:r>
          </w:p>
        </w:tc>
      </w:tr>
      <w:tr w:rsidR="00B87B2D" w:rsidRPr="00B87B2D" w14:paraId="274748A5" w14:textId="77777777" w:rsidTr="0079428F">
        <w:trPr>
          <w:trHeight w:val="417"/>
        </w:trPr>
        <w:tc>
          <w:tcPr>
            <w:tcW w:w="536" w:type="pct"/>
            <w:vAlign w:val="center"/>
            <w:hideMark/>
          </w:tcPr>
          <w:p w14:paraId="0AFC4C50" w14:textId="77777777" w:rsidR="004E7E27" w:rsidRPr="00B87B2D" w:rsidRDefault="004E7E27" w:rsidP="004E7E27">
            <w:pPr>
              <w:spacing w:after="0" w:line="240" w:lineRule="auto"/>
              <w:jc w:val="center"/>
              <w:rPr>
                <w:sz w:val="26"/>
                <w:szCs w:val="26"/>
              </w:rPr>
            </w:pPr>
            <w:r w:rsidRPr="00B87B2D">
              <w:rPr>
                <w:sz w:val="26"/>
                <w:szCs w:val="26"/>
              </w:rPr>
              <w:t>VU.145</w:t>
            </w:r>
          </w:p>
        </w:tc>
        <w:tc>
          <w:tcPr>
            <w:tcW w:w="1385" w:type="pct"/>
            <w:vAlign w:val="center"/>
            <w:hideMark/>
          </w:tcPr>
          <w:p w14:paraId="0C08413A" w14:textId="77777777" w:rsidR="004E7E27" w:rsidRPr="00B87B2D" w:rsidRDefault="004E7E27" w:rsidP="004E7E27">
            <w:pPr>
              <w:spacing w:after="0" w:line="240" w:lineRule="auto"/>
              <w:jc w:val="both"/>
              <w:rPr>
                <w:sz w:val="26"/>
                <w:szCs w:val="26"/>
              </w:rPr>
            </w:pPr>
            <w:r w:rsidRPr="00B87B2D">
              <w:rPr>
                <w:sz w:val="26"/>
                <w:szCs w:val="26"/>
              </w:rPr>
              <w:t>Cây dưới 6 tháng tuổi</w:t>
            </w:r>
          </w:p>
        </w:tc>
        <w:tc>
          <w:tcPr>
            <w:tcW w:w="690" w:type="pct"/>
            <w:vAlign w:val="center"/>
            <w:hideMark/>
          </w:tcPr>
          <w:p w14:paraId="33BB0F55" w14:textId="77777777" w:rsidR="004E7E27" w:rsidRPr="00B87B2D" w:rsidRDefault="004E7E27" w:rsidP="004E7E27">
            <w:pPr>
              <w:spacing w:after="0" w:line="240" w:lineRule="auto"/>
              <w:jc w:val="center"/>
              <w:rPr>
                <w:sz w:val="26"/>
                <w:szCs w:val="26"/>
              </w:rPr>
            </w:pPr>
            <w:r w:rsidRPr="00B87B2D">
              <w:rPr>
                <w:sz w:val="26"/>
                <w:szCs w:val="26"/>
              </w:rPr>
              <w:t>m2/công</w:t>
            </w:r>
          </w:p>
        </w:tc>
        <w:tc>
          <w:tcPr>
            <w:tcW w:w="542" w:type="pct"/>
            <w:vAlign w:val="center"/>
            <w:hideMark/>
          </w:tcPr>
          <w:p w14:paraId="2A4811BD" w14:textId="77777777" w:rsidR="004E7E27" w:rsidRPr="00B87B2D" w:rsidRDefault="004E7E27" w:rsidP="004E7E27">
            <w:pPr>
              <w:spacing w:after="0" w:line="240" w:lineRule="auto"/>
              <w:jc w:val="center"/>
              <w:rPr>
                <w:sz w:val="26"/>
                <w:szCs w:val="26"/>
              </w:rPr>
            </w:pPr>
            <w:r w:rsidRPr="00B87B2D">
              <w:rPr>
                <w:sz w:val="26"/>
                <w:szCs w:val="26"/>
              </w:rPr>
              <w:t>11,3</w:t>
            </w:r>
          </w:p>
        </w:tc>
        <w:tc>
          <w:tcPr>
            <w:tcW w:w="1847" w:type="pct"/>
            <w:vMerge w:val="restart"/>
            <w:vAlign w:val="center"/>
            <w:hideMark/>
          </w:tcPr>
          <w:p w14:paraId="29DD3BAE" w14:textId="77777777" w:rsidR="004E7E27" w:rsidRPr="00B87B2D" w:rsidRDefault="004E7E27" w:rsidP="004E7E27">
            <w:pPr>
              <w:spacing w:after="0" w:line="240" w:lineRule="auto"/>
              <w:jc w:val="both"/>
              <w:rPr>
                <w:sz w:val="26"/>
                <w:szCs w:val="26"/>
              </w:rPr>
            </w:pPr>
            <w:r w:rsidRPr="00B87B2D">
              <w:rPr>
                <w:sz w:val="26"/>
                <w:szCs w:val="26"/>
              </w:rPr>
              <w:t>Chuẩn bị dụng cụ, đảo bầu, cuộn lại rễ kết hợp phân loại cây, áp má luống, thu dọn hiện trường</w:t>
            </w:r>
          </w:p>
        </w:tc>
      </w:tr>
      <w:tr w:rsidR="00B87B2D" w:rsidRPr="00B87B2D" w14:paraId="2BF68DBC" w14:textId="77777777" w:rsidTr="0079428F">
        <w:trPr>
          <w:trHeight w:val="423"/>
        </w:trPr>
        <w:tc>
          <w:tcPr>
            <w:tcW w:w="536" w:type="pct"/>
            <w:vAlign w:val="center"/>
            <w:hideMark/>
          </w:tcPr>
          <w:p w14:paraId="74BAB1E3" w14:textId="77777777" w:rsidR="004E7E27" w:rsidRPr="00B87B2D" w:rsidRDefault="004E7E27" w:rsidP="004E7E27">
            <w:pPr>
              <w:spacing w:after="0" w:line="240" w:lineRule="auto"/>
              <w:jc w:val="center"/>
              <w:rPr>
                <w:sz w:val="26"/>
                <w:szCs w:val="26"/>
              </w:rPr>
            </w:pPr>
            <w:r w:rsidRPr="00B87B2D">
              <w:rPr>
                <w:sz w:val="26"/>
                <w:szCs w:val="26"/>
              </w:rPr>
              <w:t>VU.146</w:t>
            </w:r>
          </w:p>
        </w:tc>
        <w:tc>
          <w:tcPr>
            <w:tcW w:w="1385" w:type="pct"/>
            <w:vAlign w:val="center"/>
            <w:hideMark/>
          </w:tcPr>
          <w:p w14:paraId="39474A66" w14:textId="77777777" w:rsidR="004E7E27" w:rsidRPr="00B87B2D" w:rsidRDefault="004E7E27" w:rsidP="004E7E27">
            <w:pPr>
              <w:spacing w:after="0" w:line="240" w:lineRule="auto"/>
              <w:jc w:val="both"/>
              <w:rPr>
                <w:sz w:val="26"/>
                <w:szCs w:val="26"/>
              </w:rPr>
            </w:pPr>
            <w:r w:rsidRPr="00B87B2D">
              <w:rPr>
                <w:sz w:val="26"/>
                <w:szCs w:val="26"/>
              </w:rPr>
              <w:t>Cây từ 6 -12 tháng tuổi</w:t>
            </w:r>
          </w:p>
        </w:tc>
        <w:tc>
          <w:tcPr>
            <w:tcW w:w="690" w:type="pct"/>
            <w:vAlign w:val="center"/>
            <w:hideMark/>
          </w:tcPr>
          <w:p w14:paraId="7EFE0B7C" w14:textId="77777777" w:rsidR="004E7E27" w:rsidRPr="00B87B2D" w:rsidRDefault="004E7E27" w:rsidP="004E7E27">
            <w:pPr>
              <w:spacing w:after="0" w:line="240" w:lineRule="auto"/>
              <w:jc w:val="center"/>
              <w:rPr>
                <w:sz w:val="26"/>
                <w:szCs w:val="26"/>
              </w:rPr>
            </w:pPr>
            <w:r w:rsidRPr="00B87B2D">
              <w:rPr>
                <w:sz w:val="26"/>
                <w:szCs w:val="26"/>
              </w:rPr>
              <w:t>m2/công</w:t>
            </w:r>
          </w:p>
        </w:tc>
        <w:tc>
          <w:tcPr>
            <w:tcW w:w="542" w:type="pct"/>
            <w:vAlign w:val="center"/>
            <w:hideMark/>
          </w:tcPr>
          <w:p w14:paraId="730B8B7B" w14:textId="77777777" w:rsidR="004E7E27" w:rsidRPr="00B87B2D" w:rsidRDefault="004E7E27" w:rsidP="004E7E27">
            <w:pPr>
              <w:spacing w:after="0" w:line="240" w:lineRule="auto"/>
              <w:jc w:val="center"/>
              <w:rPr>
                <w:sz w:val="26"/>
                <w:szCs w:val="26"/>
              </w:rPr>
            </w:pPr>
            <w:r w:rsidRPr="00B87B2D">
              <w:rPr>
                <w:sz w:val="26"/>
                <w:szCs w:val="26"/>
              </w:rPr>
              <w:t>7,4</w:t>
            </w:r>
          </w:p>
        </w:tc>
        <w:tc>
          <w:tcPr>
            <w:tcW w:w="1847" w:type="pct"/>
            <w:vMerge/>
            <w:vAlign w:val="center"/>
            <w:hideMark/>
          </w:tcPr>
          <w:p w14:paraId="1CF2DC35" w14:textId="77777777" w:rsidR="004E7E27" w:rsidRPr="00B87B2D" w:rsidRDefault="004E7E27" w:rsidP="004E7E27">
            <w:pPr>
              <w:spacing w:after="0" w:line="240" w:lineRule="auto"/>
              <w:rPr>
                <w:sz w:val="26"/>
                <w:szCs w:val="26"/>
              </w:rPr>
            </w:pPr>
          </w:p>
        </w:tc>
      </w:tr>
      <w:tr w:rsidR="00B87B2D" w:rsidRPr="00B87B2D" w14:paraId="46681454" w14:textId="77777777" w:rsidTr="0079428F">
        <w:trPr>
          <w:trHeight w:val="511"/>
        </w:trPr>
        <w:tc>
          <w:tcPr>
            <w:tcW w:w="536" w:type="pct"/>
            <w:vAlign w:val="center"/>
            <w:hideMark/>
          </w:tcPr>
          <w:p w14:paraId="2CA82CC8" w14:textId="77777777" w:rsidR="004E7E27" w:rsidRPr="00B87B2D" w:rsidRDefault="004E7E27" w:rsidP="004E7E27">
            <w:pPr>
              <w:spacing w:after="0" w:line="240" w:lineRule="auto"/>
              <w:jc w:val="center"/>
              <w:rPr>
                <w:sz w:val="26"/>
                <w:szCs w:val="26"/>
              </w:rPr>
            </w:pPr>
            <w:r w:rsidRPr="00B87B2D">
              <w:rPr>
                <w:sz w:val="26"/>
                <w:szCs w:val="26"/>
              </w:rPr>
              <w:t>VU.147</w:t>
            </w:r>
          </w:p>
        </w:tc>
        <w:tc>
          <w:tcPr>
            <w:tcW w:w="1385" w:type="pct"/>
            <w:vAlign w:val="center"/>
            <w:hideMark/>
          </w:tcPr>
          <w:p w14:paraId="4ACAB312" w14:textId="77777777" w:rsidR="004E7E27" w:rsidRPr="00B87B2D" w:rsidRDefault="004E7E27" w:rsidP="004E7E27">
            <w:pPr>
              <w:spacing w:after="0" w:line="240" w:lineRule="auto"/>
              <w:jc w:val="both"/>
              <w:rPr>
                <w:sz w:val="26"/>
                <w:szCs w:val="26"/>
              </w:rPr>
            </w:pPr>
            <w:r w:rsidRPr="00B87B2D">
              <w:rPr>
                <w:sz w:val="26"/>
                <w:szCs w:val="26"/>
              </w:rPr>
              <w:t>Cây trên 12 tháng tuổi</w:t>
            </w:r>
          </w:p>
        </w:tc>
        <w:tc>
          <w:tcPr>
            <w:tcW w:w="690" w:type="pct"/>
            <w:vAlign w:val="center"/>
            <w:hideMark/>
          </w:tcPr>
          <w:p w14:paraId="5D449F24" w14:textId="77777777" w:rsidR="004E7E27" w:rsidRPr="00B87B2D" w:rsidRDefault="004E7E27" w:rsidP="004E7E27">
            <w:pPr>
              <w:spacing w:after="0" w:line="240" w:lineRule="auto"/>
              <w:jc w:val="center"/>
              <w:rPr>
                <w:sz w:val="26"/>
                <w:szCs w:val="26"/>
              </w:rPr>
            </w:pPr>
            <w:r w:rsidRPr="00B87B2D">
              <w:rPr>
                <w:sz w:val="26"/>
                <w:szCs w:val="26"/>
              </w:rPr>
              <w:t>m2/công</w:t>
            </w:r>
          </w:p>
        </w:tc>
        <w:tc>
          <w:tcPr>
            <w:tcW w:w="542" w:type="pct"/>
            <w:vAlign w:val="center"/>
            <w:hideMark/>
          </w:tcPr>
          <w:p w14:paraId="2C9A0D9C" w14:textId="77777777" w:rsidR="004E7E27" w:rsidRPr="00B87B2D" w:rsidRDefault="004E7E27" w:rsidP="004E7E27">
            <w:pPr>
              <w:spacing w:after="0" w:line="240" w:lineRule="auto"/>
              <w:jc w:val="center"/>
              <w:rPr>
                <w:sz w:val="26"/>
                <w:szCs w:val="26"/>
              </w:rPr>
            </w:pPr>
            <w:r w:rsidRPr="00B87B2D">
              <w:rPr>
                <w:sz w:val="26"/>
                <w:szCs w:val="26"/>
              </w:rPr>
              <w:t>6,2</w:t>
            </w:r>
          </w:p>
        </w:tc>
        <w:tc>
          <w:tcPr>
            <w:tcW w:w="1847" w:type="pct"/>
            <w:vMerge/>
            <w:vAlign w:val="center"/>
            <w:hideMark/>
          </w:tcPr>
          <w:p w14:paraId="2D08D1DF" w14:textId="77777777" w:rsidR="004E7E27" w:rsidRPr="00B87B2D" w:rsidRDefault="004E7E27" w:rsidP="004E7E27">
            <w:pPr>
              <w:spacing w:after="0" w:line="240" w:lineRule="auto"/>
              <w:rPr>
                <w:sz w:val="26"/>
                <w:szCs w:val="26"/>
              </w:rPr>
            </w:pPr>
          </w:p>
        </w:tc>
      </w:tr>
      <w:tr w:rsidR="00B87B2D" w:rsidRPr="00B87B2D" w14:paraId="64D349AD" w14:textId="77777777" w:rsidTr="0079428F">
        <w:trPr>
          <w:trHeight w:val="982"/>
        </w:trPr>
        <w:tc>
          <w:tcPr>
            <w:tcW w:w="536" w:type="pct"/>
            <w:vAlign w:val="center"/>
            <w:hideMark/>
          </w:tcPr>
          <w:p w14:paraId="21E0BCD3" w14:textId="77777777" w:rsidR="004E7E27" w:rsidRPr="00B87B2D" w:rsidRDefault="004E7E27" w:rsidP="004E7E27">
            <w:pPr>
              <w:spacing w:after="0" w:line="240" w:lineRule="auto"/>
              <w:jc w:val="center"/>
              <w:rPr>
                <w:sz w:val="26"/>
                <w:szCs w:val="26"/>
              </w:rPr>
            </w:pPr>
            <w:r w:rsidRPr="00B87B2D">
              <w:rPr>
                <w:sz w:val="26"/>
                <w:szCs w:val="26"/>
              </w:rPr>
              <w:t>VU.148</w:t>
            </w:r>
          </w:p>
        </w:tc>
        <w:tc>
          <w:tcPr>
            <w:tcW w:w="1385" w:type="pct"/>
            <w:vAlign w:val="center"/>
            <w:hideMark/>
          </w:tcPr>
          <w:p w14:paraId="45B8AA1E" w14:textId="77777777" w:rsidR="004E7E27" w:rsidRPr="00B87B2D" w:rsidRDefault="004E7E27" w:rsidP="004E7E27">
            <w:pPr>
              <w:spacing w:after="0" w:line="240" w:lineRule="auto"/>
              <w:jc w:val="both"/>
              <w:rPr>
                <w:sz w:val="26"/>
                <w:szCs w:val="26"/>
              </w:rPr>
            </w:pPr>
            <w:r w:rsidRPr="00B87B2D">
              <w:rPr>
                <w:sz w:val="26"/>
                <w:szCs w:val="26"/>
              </w:rPr>
              <w:t>Chuyển cây vào rọ tre hoặc chuyển cây sang bầu to đối với luống bùn ngập mặn</w:t>
            </w:r>
          </w:p>
        </w:tc>
        <w:tc>
          <w:tcPr>
            <w:tcW w:w="690" w:type="pct"/>
            <w:vAlign w:val="center"/>
            <w:hideMark/>
          </w:tcPr>
          <w:p w14:paraId="586314F8" w14:textId="77777777" w:rsidR="004E7E27" w:rsidRPr="00B87B2D" w:rsidRDefault="004E7E27" w:rsidP="004E7E27">
            <w:pPr>
              <w:spacing w:after="0" w:line="240" w:lineRule="auto"/>
              <w:jc w:val="center"/>
              <w:rPr>
                <w:sz w:val="26"/>
                <w:szCs w:val="26"/>
              </w:rPr>
            </w:pPr>
            <w:r w:rsidRPr="00B87B2D">
              <w:rPr>
                <w:sz w:val="26"/>
                <w:szCs w:val="26"/>
              </w:rPr>
              <w:t>Cây/ công</w:t>
            </w:r>
          </w:p>
        </w:tc>
        <w:tc>
          <w:tcPr>
            <w:tcW w:w="542" w:type="pct"/>
            <w:vAlign w:val="center"/>
            <w:hideMark/>
          </w:tcPr>
          <w:p w14:paraId="6C28404A" w14:textId="77777777" w:rsidR="004E7E27" w:rsidRPr="00B87B2D" w:rsidRDefault="004E7E27" w:rsidP="004E7E27">
            <w:pPr>
              <w:spacing w:after="0" w:line="240" w:lineRule="auto"/>
              <w:jc w:val="center"/>
              <w:rPr>
                <w:sz w:val="26"/>
                <w:szCs w:val="26"/>
              </w:rPr>
            </w:pPr>
            <w:r w:rsidRPr="00B87B2D">
              <w:rPr>
                <w:sz w:val="26"/>
                <w:szCs w:val="26"/>
              </w:rPr>
              <w:t>100</w:t>
            </w:r>
          </w:p>
        </w:tc>
        <w:tc>
          <w:tcPr>
            <w:tcW w:w="1847" w:type="pct"/>
            <w:vAlign w:val="center"/>
            <w:hideMark/>
          </w:tcPr>
          <w:p w14:paraId="5F373AB0" w14:textId="77777777" w:rsidR="004E7E27" w:rsidRPr="00B87B2D" w:rsidRDefault="004E7E27" w:rsidP="004E7E27">
            <w:pPr>
              <w:spacing w:after="0" w:line="240" w:lineRule="auto"/>
              <w:jc w:val="both"/>
              <w:rPr>
                <w:sz w:val="26"/>
                <w:szCs w:val="26"/>
              </w:rPr>
            </w:pPr>
            <w:r w:rsidRPr="00B87B2D">
              <w:rPr>
                <w:sz w:val="26"/>
                <w:szCs w:val="26"/>
              </w:rPr>
              <w:t>Chuẩn bị dụng cụ, vật tư, bứng bầu (cây), bóc vỏ bầu chuyển sang bầu to (rọ tre), cho thêm hỗn hợp ruột bầu, xếp thành luống, phân loại cây, thu dọn hiện trường.</w:t>
            </w:r>
          </w:p>
        </w:tc>
      </w:tr>
      <w:tr w:rsidR="00B87B2D" w:rsidRPr="00B87B2D" w14:paraId="2E251A5B" w14:textId="77777777" w:rsidTr="0079428F">
        <w:trPr>
          <w:trHeight w:val="737"/>
        </w:trPr>
        <w:tc>
          <w:tcPr>
            <w:tcW w:w="536" w:type="pct"/>
            <w:vAlign w:val="center"/>
            <w:hideMark/>
          </w:tcPr>
          <w:p w14:paraId="18BE6697" w14:textId="77777777" w:rsidR="004E7E27" w:rsidRPr="00B87B2D" w:rsidRDefault="004E7E27" w:rsidP="004E7E27">
            <w:pPr>
              <w:spacing w:after="0" w:line="240" w:lineRule="auto"/>
              <w:jc w:val="center"/>
              <w:rPr>
                <w:sz w:val="26"/>
                <w:szCs w:val="26"/>
              </w:rPr>
            </w:pPr>
            <w:r w:rsidRPr="00B87B2D">
              <w:rPr>
                <w:sz w:val="26"/>
                <w:szCs w:val="26"/>
              </w:rPr>
              <w:t>VU.149</w:t>
            </w:r>
          </w:p>
        </w:tc>
        <w:tc>
          <w:tcPr>
            <w:tcW w:w="1385" w:type="pct"/>
            <w:vAlign w:val="center"/>
            <w:hideMark/>
          </w:tcPr>
          <w:p w14:paraId="5B72622E" w14:textId="77777777" w:rsidR="004E7E27" w:rsidRPr="00B87B2D" w:rsidRDefault="004E7E27" w:rsidP="004E7E27">
            <w:pPr>
              <w:spacing w:after="0" w:line="240" w:lineRule="auto"/>
              <w:jc w:val="both"/>
              <w:rPr>
                <w:sz w:val="26"/>
                <w:szCs w:val="26"/>
              </w:rPr>
            </w:pPr>
            <w:r w:rsidRPr="00B87B2D">
              <w:rPr>
                <w:sz w:val="26"/>
                <w:szCs w:val="26"/>
              </w:rPr>
              <w:t>Tập kết cây con lên bờ đối với luống bùn ngập mặn</w:t>
            </w:r>
          </w:p>
        </w:tc>
        <w:tc>
          <w:tcPr>
            <w:tcW w:w="690" w:type="pct"/>
            <w:vAlign w:val="center"/>
            <w:hideMark/>
          </w:tcPr>
          <w:p w14:paraId="4E2D68CF" w14:textId="77777777" w:rsidR="004E7E27" w:rsidRPr="00B87B2D" w:rsidRDefault="004E7E27" w:rsidP="00751E35">
            <w:pPr>
              <w:spacing w:after="0" w:line="240" w:lineRule="auto"/>
              <w:jc w:val="center"/>
              <w:rPr>
                <w:sz w:val="26"/>
                <w:szCs w:val="26"/>
              </w:rPr>
            </w:pPr>
            <w:r w:rsidRPr="00B87B2D">
              <w:rPr>
                <w:sz w:val="26"/>
                <w:szCs w:val="26"/>
              </w:rPr>
              <w:t>Cây/ công</w:t>
            </w:r>
          </w:p>
        </w:tc>
        <w:tc>
          <w:tcPr>
            <w:tcW w:w="542" w:type="pct"/>
            <w:vAlign w:val="center"/>
            <w:hideMark/>
          </w:tcPr>
          <w:p w14:paraId="3F1AAED5" w14:textId="77777777" w:rsidR="004E7E27" w:rsidRPr="00B87B2D" w:rsidRDefault="004E7E27" w:rsidP="004E7E27">
            <w:pPr>
              <w:spacing w:after="0" w:line="240" w:lineRule="auto"/>
              <w:jc w:val="center"/>
              <w:rPr>
                <w:sz w:val="26"/>
                <w:szCs w:val="26"/>
              </w:rPr>
            </w:pPr>
            <w:r w:rsidRPr="00B87B2D">
              <w:rPr>
                <w:sz w:val="26"/>
                <w:szCs w:val="26"/>
              </w:rPr>
              <w:t> 588</w:t>
            </w:r>
          </w:p>
        </w:tc>
        <w:tc>
          <w:tcPr>
            <w:tcW w:w="1847" w:type="pct"/>
            <w:vAlign w:val="center"/>
            <w:hideMark/>
          </w:tcPr>
          <w:p w14:paraId="7DB1EEDA" w14:textId="77777777" w:rsidR="004E7E27" w:rsidRPr="00B87B2D" w:rsidRDefault="004E7E27" w:rsidP="004E7E27">
            <w:pPr>
              <w:spacing w:after="0" w:line="240" w:lineRule="auto"/>
              <w:jc w:val="both"/>
              <w:rPr>
                <w:sz w:val="26"/>
                <w:szCs w:val="26"/>
              </w:rPr>
            </w:pPr>
            <w:r w:rsidRPr="00B87B2D">
              <w:rPr>
                <w:sz w:val="26"/>
                <w:szCs w:val="26"/>
              </w:rPr>
              <w:t>Chuẩn bị dụng cụ, bốc cây, chuyển cây từ luống lên bờ, thu dọn hiện trường.</w:t>
            </w:r>
          </w:p>
        </w:tc>
      </w:tr>
      <w:tr w:rsidR="00B87B2D" w:rsidRPr="00B87B2D" w14:paraId="115BDF99" w14:textId="77777777" w:rsidTr="0079428F">
        <w:trPr>
          <w:trHeight w:val="556"/>
        </w:trPr>
        <w:tc>
          <w:tcPr>
            <w:tcW w:w="536" w:type="pct"/>
            <w:vAlign w:val="center"/>
            <w:hideMark/>
          </w:tcPr>
          <w:p w14:paraId="6070E3F5" w14:textId="77777777" w:rsidR="004E7E27" w:rsidRPr="00B87B2D" w:rsidRDefault="004E7E27" w:rsidP="004E7E27">
            <w:pPr>
              <w:spacing w:before="60" w:after="60" w:line="240" w:lineRule="auto"/>
              <w:jc w:val="center"/>
              <w:rPr>
                <w:b/>
                <w:bCs/>
                <w:sz w:val="26"/>
                <w:szCs w:val="26"/>
              </w:rPr>
            </w:pPr>
            <w:r w:rsidRPr="00B87B2D">
              <w:rPr>
                <w:b/>
                <w:bCs/>
                <w:sz w:val="26"/>
                <w:szCs w:val="26"/>
              </w:rPr>
              <w:t>II</w:t>
            </w:r>
          </w:p>
        </w:tc>
        <w:tc>
          <w:tcPr>
            <w:tcW w:w="1387" w:type="pct"/>
            <w:vAlign w:val="center"/>
            <w:hideMark/>
          </w:tcPr>
          <w:p w14:paraId="65E6121B" w14:textId="77777777" w:rsidR="004E7E27" w:rsidRPr="00B87B2D" w:rsidRDefault="004E7E27" w:rsidP="004E7E27">
            <w:pPr>
              <w:spacing w:before="60" w:after="60" w:line="240" w:lineRule="auto"/>
              <w:jc w:val="both"/>
              <w:rPr>
                <w:b/>
                <w:bCs/>
                <w:sz w:val="26"/>
                <w:szCs w:val="26"/>
              </w:rPr>
            </w:pPr>
            <w:r w:rsidRPr="00B87B2D">
              <w:rPr>
                <w:b/>
                <w:bCs/>
                <w:sz w:val="26"/>
                <w:szCs w:val="26"/>
              </w:rPr>
              <w:t>Tưới nước, tưới thúc</w:t>
            </w:r>
          </w:p>
        </w:tc>
        <w:tc>
          <w:tcPr>
            <w:tcW w:w="693" w:type="pct"/>
            <w:vAlign w:val="center"/>
          </w:tcPr>
          <w:p w14:paraId="4651896C" w14:textId="77777777" w:rsidR="004E7E27" w:rsidRPr="00B87B2D" w:rsidRDefault="004E7E27" w:rsidP="004E7E27">
            <w:pPr>
              <w:spacing w:before="60" w:after="60" w:line="240" w:lineRule="auto"/>
              <w:rPr>
                <w:b/>
                <w:bCs/>
                <w:sz w:val="26"/>
                <w:szCs w:val="26"/>
              </w:rPr>
            </w:pPr>
          </w:p>
        </w:tc>
        <w:tc>
          <w:tcPr>
            <w:tcW w:w="538" w:type="pct"/>
            <w:vAlign w:val="center"/>
          </w:tcPr>
          <w:p w14:paraId="4111D87D" w14:textId="77777777" w:rsidR="004E7E27" w:rsidRPr="00B87B2D" w:rsidRDefault="004E7E27" w:rsidP="004E7E27">
            <w:pPr>
              <w:spacing w:before="60" w:after="60" w:line="240" w:lineRule="auto"/>
              <w:rPr>
                <w:b/>
                <w:bCs/>
                <w:sz w:val="26"/>
                <w:szCs w:val="26"/>
              </w:rPr>
            </w:pPr>
          </w:p>
        </w:tc>
        <w:tc>
          <w:tcPr>
            <w:tcW w:w="1847" w:type="pct"/>
            <w:vAlign w:val="center"/>
            <w:hideMark/>
          </w:tcPr>
          <w:p w14:paraId="64AB0E99" w14:textId="77777777" w:rsidR="004E7E27" w:rsidRPr="00B87B2D" w:rsidRDefault="004E7E27" w:rsidP="004E7E27">
            <w:pPr>
              <w:spacing w:before="60" w:after="60" w:line="240" w:lineRule="auto"/>
              <w:jc w:val="both"/>
              <w:rPr>
                <w:b/>
                <w:bCs/>
                <w:sz w:val="26"/>
                <w:szCs w:val="26"/>
              </w:rPr>
            </w:pPr>
            <w:r w:rsidRPr="00B87B2D">
              <w:rPr>
                <w:b/>
                <w:bCs/>
                <w:sz w:val="26"/>
                <w:szCs w:val="26"/>
              </w:rPr>
              <w:t> </w:t>
            </w:r>
          </w:p>
        </w:tc>
      </w:tr>
      <w:tr w:rsidR="00B87B2D" w:rsidRPr="00B87B2D" w14:paraId="0C292C46" w14:textId="77777777" w:rsidTr="0079428F">
        <w:trPr>
          <w:trHeight w:val="660"/>
        </w:trPr>
        <w:tc>
          <w:tcPr>
            <w:tcW w:w="536" w:type="pct"/>
            <w:vAlign w:val="center"/>
            <w:hideMark/>
          </w:tcPr>
          <w:p w14:paraId="0C9DA629" w14:textId="77777777" w:rsidR="004E7E27" w:rsidRPr="00B87B2D" w:rsidRDefault="004E7E27" w:rsidP="004E7E27">
            <w:pPr>
              <w:spacing w:before="60" w:after="60" w:line="240" w:lineRule="auto"/>
              <w:jc w:val="center"/>
              <w:rPr>
                <w:sz w:val="26"/>
                <w:szCs w:val="26"/>
              </w:rPr>
            </w:pPr>
            <w:r w:rsidRPr="00B87B2D">
              <w:rPr>
                <w:sz w:val="26"/>
                <w:szCs w:val="26"/>
              </w:rPr>
              <w:t>1</w:t>
            </w:r>
          </w:p>
        </w:tc>
        <w:tc>
          <w:tcPr>
            <w:tcW w:w="1387" w:type="pct"/>
            <w:vAlign w:val="center"/>
            <w:hideMark/>
          </w:tcPr>
          <w:p w14:paraId="16FC2181" w14:textId="77777777" w:rsidR="004E7E27" w:rsidRPr="00B87B2D" w:rsidRDefault="004E7E27" w:rsidP="004E7E27">
            <w:pPr>
              <w:spacing w:before="60" w:after="60" w:line="240" w:lineRule="auto"/>
              <w:jc w:val="both"/>
              <w:rPr>
                <w:sz w:val="26"/>
                <w:szCs w:val="26"/>
              </w:rPr>
            </w:pPr>
            <w:r w:rsidRPr="00B87B2D">
              <w:rPr>
                <w:sz w:val="26"/>
                <w:szCs w:val="26"/>
              </w:rPr>
              <w:t>Tưới nước, tưới thúc trên luống khô</w:t>
            </w:r>
          </w:p>
        </w:tc>
        <w:tc>
          <w:tcPr>
            <w:tcW w:w="693" w:type="pct"/>
            <w:vAlign w:val="center"/>
            <w:hideMark/>
          </w:tcPr>
          <w:p w14:paraId="619E0497" w14:textId="77777777" w:rsidR="004E7E27" w:rsidRPr="00B87B2D" w:rsidRDefault="004E7E27" w:rsidP="004E7E27">
            <w:pPr>
              <w:spacing w:before="60" w:after="60" w:line="240" w:lineRule="auto"/>
              <w:rPr>
                <w:sz w:val="26"/>
                <w:szCs w:val="26"/>
              </w:rPr>
            </w:pPr>
            <w:r w:rsidRPr="00B87B2D">
              <w:rPr>
                <w:sz w:val="26"/>
                <w:szCs w:val="26"/>
              </w:rPr>
              <w:t> </w:t>
            </w:r>
          </w:p>
        </w:tc>
        <w:tc>
          <w:tcPr>
            <w:tcW w:w="538" w:type="pct"/>
            <w:vAlign w:val="center"/>
            <w:hideMark/>
          </w:tcPr>
          <w:p w14:paraId="0622ED93" w14:textId="77777777" w:rsidR="004E7E27" w:rsidRPr="00B87B2D" w:rsidRDefault="004E7E27" w:rsidP="004E7E27">
            <w:pPr>
              <w:spacing w:before="60" w:after="60" w:line="240" w:lineRule="auto"/>
              <w:rPr>
                <w:sz w:val="26"/>
                <w:szCs w:val="26"/>
              </w:rPr>
            </w:pPr>
            <w:r w:rsidRPr="00B87B2D">
              <w:rPr>
                <w:sz w:val="26"/>
                <w:szCs w:val="26"/>
              </w:rPr>
              <w:t> </w:t>
            </w:r>
          </w:p>
        </w:tc>
        <w:tc>
          <w:tcPr>
            <w:tcW w:w="1847" w:type="pct"/>
            <w:vAlign w:val="center"/>
            <w:hideMark/>
          </w:tcPr>
          <w:p w14:paraId="0500D648" w14:textId="77777777" w:rsidR="004E7E27" w:rsidRPr="00B87B2D" w:rsidRDefault="004E7E27" w:rsidP="004E7E27">
            <w:pPr>
              <w:spacing w:before="60" w:after="60" w:line="240" w:lineRule="auto"/>
              <w:jc w:val="both"/>
              <w:rPr>
                <w:sz w:val="26"/>
                <w:szCs w:val="26"/>
              </w:rPr>
            </w:pPr>
            <w:r w:rsidRPr="00B87B2D">
              <w:rPr>
                <w:sz w:val="26"/>
                <w:szCs w:val="26"/>
              </w:rPr>
              <w:t> </w:t>
            </w:r>
          </w:p>
        </w:tc>
      </w:tr>
      <w:tr w:rsidR="00B87B2D" w:rsidRPr="00B87B2D" w14:paraId="5FD99B67" w14:textId="77777777" w:rsidTr="0079428F">
        <w:trPr>
          <w:trHeight w:val="668"/>
        </w:trPr>
        <w:tc>
          <w:tcPr>
            <w:tcW w:w="536" w:type="pct"/>
            <w:vAlign w:val="center"/>
            <w:hideMark/>
          </w:tcPr>
          <w:p w14:paraId="2294420A" w14:textId="77777777" w:rsidR="004E7E27" w:rsidRPr="00B87B2D" w:rsidRDefault="004E7E27" w:rsidP="004E7E27">
            <w:pPr>
              <w:spacing w:before="60" w:after="60" w:line="240" w:lineRule="auto"/>
              <w:jc w:val="center"/>
              <w:rPr>
                <w:sz w:val="26"/>
                <w:szCs w:val="26"/>
              </w:rPr>
            </w:pPr>
            <w:r w:rsidRPr="00B87B2D">
              <w:rPr>
                <w:sz w:val="26"/>
                <w:szCs w:val="26"/>
              </w:rPr>
              <w:t>1.1</w:t>
            </w:r>
          </w:p>
        </w:tc>
        <w:tc>
          <w:tcPr>
            <w:tcW w:w="1387" w:type="pct"/>
            <w:vAlign w:val="center"/>
            <w:hideMark/>
          </w:tcPr>
          <w:p w14:paraId="2CB62D7C" w14:textId="77777777" w:rsidR="004E7E27" w:rsidRPr="00B87B2D" w:rsidRDefault="004E7E27" w:rsidP="004E7E27">
            <w:pPr>
              <w:spacing w:before="60" w:after="60" w:line="240" w:lineRule="auto"/>
              <w:jc w:val="both"/>
              <w:rPr>
                <w:sz w:val="26"/>
                <w:szCs w:val="26"/>
              </w:rPr>
            </w:pPr>
            <w:r w:rsidRPr="00B87B2D">
              <w:rPr>
                <w:sz w:val="26"/>
                <w:szCs w:val="26"/>
              </w:rPr>
              <w:t>Tưới nước thủ công</w:t>
            </w:r>
          </w:p>
        </w:tc>
        <w:tc>
          <w:tcPr>
            <w:tcW w:w="693" w:type="pct"/>
            <w:vAlign w:val="center"/>
            <w:hideMark/>
          </w:tcPr>
          <w:p w14:paraId="63FBBC32" w14:textId="77777777" w:rsidR="004E7E27" w:rsidRPr="00B87B2D" w:rsidRDefault="004E7E27" w:rsidP="004E7E27">
            <w:pPr>
              <w:spacing w:before="60" w:after="60" w:line="240" w:lineRule="auto"/>
              <w:jc w:val="center"/>
              <w:rPr>
                <w:sz w:val="26"/>
                <w:szCs w:val="26"/>
              </w:rPr>
            </w:pPr>
            <w:r w:rsidRPr="00B87B2D">
              <w:rPr>
                <w:sz w:val="26"/>
                <w:szCs w:val="26"/>
              </w:rPr>
              <w:t> </w:t>
            </w:r>
          </w:p>
        </w:tc>
        <w:tc>
          <w:tcPr>
            <w:tcW w:w="538" w:type="pct"/>
            <w:vAlign w:val="center"/>
            <w:hideMark/>
          </w:tcPr>
          <w:p w14:paraId="4B6FB550" w14:textId="77777777" w:rsidR="004E7E27" w:rsidRPr="00B87B2D" w:rsidRDefault="004E7E27" w:rsidP="004E7E27">
            <w:pPr>
              <w:spacing w:before="60" w:after="60" w:line="240" w:lineRule="auto"/>
              <w:jc w:val="center"/>
              <w:rPr>
                <w:sz w:val="26"/>
                <w:szCs w:val="26"/>
              </w:rPr>
            </w:pPr>
            <w:r w:rsidRPr="00B87B2D">
              <w:rPr>
                <w:sz w:val="26"/>
                <w:szCs w:val="26"/>
              </w:rPr>
              <w:t> </w:t>
            </w:r>
          </w:p>
        </w:tc>
        <w:tc>
          <w:tcPr>
            <w:tcW w:w="1847" w:type="pct"/>
            <w:vAlign w:val="center"/>
            <w:hideMark/>
          </w:tcPr>
          <w:p w14:paraId="178B8E2A" w14:textId="77777777" w:rsidR="004E7E27" w:rsidRPr="00B87B2D" w:rsidRDefault="004E7E27" w:rsidP="004E7E27">
            <w:pPr>
              <w:spacing w:before="60" w:after="60" w:line="240" w:lineRule="auto"/>
              <w:jc w:val="both"/>
              <w:rPr>
                <w:sz w:val="26"/>
                <w:szCs w:val="26"/>
              </w:rPr>
            </w:pPr>
            <w:r w:rsidRPr="00B87B2D">
              <w:rPr>
                <w:sz w:val="26"/>
                <w:szCs w:val="26"/>
              </w:rPr>
              <w:t> </w:t>
            </w:r>
          </w:p>
        </w:tc>
      </w:tr>
      <w:tr w:rsidR="00B87B2D" w:rsidRPr="00B87B2D" w14:paraId="30CE1C5A" w14:textId="77777777" w:rsidTr="0079428F">
        <w:trPr>
          <w:trHeight w:val="390"/>
        </w:trPr>
        <w:tc>
          <w:tcPr>
            <w:tcW w:w="536" w:type="pct"/>
            <w:vAlign w:val="center"/>
            <w:hideMark/>
          </w:tcPr>
          <w:p w14:paraId="3A2B9676" w14:textId="77777777" w:rsidR="004E7E27" w:rsidRPr="00B87B2D" w:rsidRDefault="004E7E27" w:rsidP="004E7E27">
            <w:pPr>
              <w:spacing w:before="60" w:after="60" w:line="240" w:lineRule="auto"/>
              <w:jc w:val="center"/>
              <w:rPr>
                <w:sz w:val="26"/>
                <w:szCs w:val="26"/>
              </w:rPr>
            </w:pPr>
            <w:r w:rsidRPr="00B87B2D">
              <w:rPr>
                <w:sz w:val="26"/>
                <w:szCs w:val="26"/>
              </w:rPr>
              <w:t>VU.72</w:t>
            </w:r>
          </w:p>
        </w:tc>
        <w:tc>
          <w:tcPr>
            <w:tcW w:w="1387" w:type="pct"/>
            <w:vAlign w:val="center"/>
            <w:hideMark/>
          </w:tcPr>
          <w:p w14:paraId="3537F0C1" w14:textId="77777777" w:rsidR="004E7E27" w:rsidRPr="00B87B2D" w:rsidRDefault="004E7E27" w:rsidP="004E7E27">
            <w:pPr>
              <w:spacing w:before="60" w:after="60" w:line="240" w:lineRule="auto"/>
              <w:jc w:val="both"/>
              <w:rPr>
                <w:sz w:val="26"/>
                <w:szCs w:val="26"/>
              </w:rPr>
            </w:pPr>
            <w:r w:rsidRPr="00B87B2D">
              <w:rPr>
                <w:sz w:val="26"/>
                <w:szCs w:val="26"/>
              </w:rPr>
              <w:t>Lượng tưới  dưới 3 lít/ m</w:t>
            </w:r>
            <w:r w:rsidRPr="00B87B2D">
              <w:rPr>
                <w:sz w:val="26"/>
                <w:szCs w:val="26"/>
                <w:vertAlign w:val="superscript"/>
              </w:rPr>
              <w:t>2</w:t>
            </w:r>
          </w:p>
        </w:tc>
        <w:tc>
          <w:tcPr>
            <w:tcW w:w="693" w:type="pct"/>
            <w:vMerge w:val="restart"/>
            <w:vAlign w:val="center"/>
            <w:hideMark/>
          </w:tcPr>
          <w:p w14:paraId="3E1BE552" w14:textId="77777777" w:rsidR="004E7E27" w:rsidRPr="00B87B2D" w:rsidRDefault="004E7E27" w:rsidP="004E7E27">
            <w:pPr>
              <w:spacing w:before="60" w:after="60" w:line="240" w:lineRule="auto"/>
              <w:jc w:val="center"/>
              <w:rPr>
                <w:sz w:val="26"/>
                <w:szCs w:val="26"/>
              </w:rPr>
            </w:pPr>
            <w:r w:rsidRPr="00B87B2D">
              <w:rPr>
                <w:sz w:val="26"/>
                <w:szCs w:val="26"/>
              </w:rPr>
              <w:t>m</w:t>
            </w:r>
            <w:r w:rsidRPr="00B87B2D">
              <w:rPr>
                <w:sz w:val="26"/>
                <w:szCs w:val="26"/>
                <w:vertAlign w:val="superscript"/>
              </w:rPr>
              <w:t>2</w:t>
            </w:r>
            <w:r w:rsidRPr="00B87B2D">
              <w:rPr>
                <w:sz w:val="26"/>
                <w:szCs w:val="26"/>
              </w:rPr>
              <w:t>/công</w:t>
            </w:r>
          </w:p>
        </w:tc>
        <w:tc>
          <w:tcPr>
            <w:tcW w:w="538" w:type="pct"/>
            <w:vAlign w:val="center"/>
            <w:hideMark/>
          </w:tcPr>
          <w:p w14:paraId="4F394006" w14:textId="77777777" w:rsidR="004E7E27" w:rsidRPr="00B87B2D" w:rsidRDefault="004E7E27" w:rsidP="004E7E27">
            <w:pPr>
              <w:spacing w:before="60" w:after="60" w:line="240" w:lineRule="auto"/>
              <w:jc w:val="center"/>
              <w:rPr>
                <w:sz w:val="26"/>
                <w:szCs w:val="26"/>
              </w:rPr>
            </w:pPr>
            <w:r w:rsidRPr="00B87B2D">
              <w:rPr>
                <w:sz w:val="26"/>
                <w:szCs w:val="26"/>
              </w:rPr>
              <w:t>539</w:t>
            </w:r>
          </w:p>
        </w:tc>
        <w:tc>
          <w:tcPr>
            <w:tcW w:w="1847" w:type="pct"/>
            <w:vMerge w:val="restart"/>
            <w:vAlign w:val="center"/>
            <w:hideMark/>
          </w:tcPr>
          <w:p w14:paraId="6259F9B9" w14:textId="77777777" w:rsidR="004E7E27" w:rsidRPr="00B87B2D" w:rsidRDefault="004E7E27" w:rsidP="004E7E27">
            <w:pPr>
              <w:spacing w:before="60" w:after="60" w:line="240" w:lineRule="auto"/>
              <w:jc w:val="both"/>
              <w:rPr>
                <w:sz w:val="26"/>
                <w:szCs w:val="26"/>
              </w:rPr>
            </w:pPr>
            <w:r w:rsidRPr="00B87B2D">
              <w:rPr>
                <w:sz w:val="26"/>
                <w:szCs w:val="26"/>
              </w:rPr>
              <w:t>Tưới nước phải tưới đều và theo đúng tỉ lệ Quy định, đảm bảo độ thấm sâu không làm đổ gãy cây con</w:t>
            </w:r>
          </w:p>
        </w:tc>
      </w:tr>
      <w:tr w:rsidR="00B87B2D" w:rsidRPr="00B87B2D" w14:paraId="5FB4BB04" w14:textId="77777777" w:rsidTr="0079428F">
        <w:trPr>
          <w:trHeight w:val="390"/>
        </w:trPr>
        <w:tc>
          <w:tcPr>
            <w:tcW w:w="536" w:type="pct"/>
            <w:vAlign w:val="center"/>
            <w:hideMark/>
          </w:tcPr>
          <w:p w14:paraId="6E2282FB" w14:textId="77777777" w:rsidR="004E7E27" w:rsidRPr="00B87B2D" w:rsidRDefault="004E7E27" w:rsidP="004E7E27">
            <w:pPr>
              <w:spacing w:before="60" w:after="60" w:line="240" w:lineRule="auto"/>
              <w:jc w:val="center"/>
              <w:rPr>
                <w:sz w:val="26"/>
                <w:szCs w:val="26"/>
              </w:rPr>
            </w:pPr>
            <w:r w:rsidRPr="00B87B2D">
              <w:rPr>
                <w:sz w:val="26"/>
                <w:szCs w:val="26"/>
              </w:rPr>
              <w:t>VU.73</w:t>
            </w:r>
          </w:p>
        </w:tc>
        <w:tc>
          <w:tcPr>
            <w:tcW w:w="1387" w:type="pct"/>
            <w:vAlign w:val="center"/>
            <w:hideMark/>
          </w:tcPr>
          <w:p w14:paraId="3D07D2AA" w14:textId="77777777" w:rsidR="004E7E27" w:rsidRPr="00B87B2D" w:rsidRDefault="004E7E27" w:rsidP="004E7E27">
            <w:pPr>
              <w:spacing w:before="60" w:after="60" w:line="240" w:lineRule="auto"/>
              <w:jc w:val="both"/>
              <w:rPr>
                <w:sz w:val="26"/>
                <w:szCs w:val="26"/>
              </w:rPr>
            </w:pPr>
            <w:r w:rsidRPr="00B87B2D">
              <w:rPr>
                <w:sz w:val="26"/>
                <w:szCs w:val="26"/>
              </w:rPr>
              <w:t>Lượng tưới   từ 3-5 lít/ m</w:t>
            </w:r>
            <w:r w:rsidRPr="00B87B2D">
              <w:rPr>
                <w:sz w:val="26"/>
                <w:szCs w:val="26"/>
                <w:vertAlign w:val="superscript"/>
              </w:rPr>
              <w:t>2</w:t>
            </w:r>
          </w:p>
        </w:tc>
        <w:tc>
          <w:tcPr>
            <w:tcW w:w="693" w:type="pct"/>
            <w:vMerge/>
            <w:vAlign w:val="center"/>
            <w:hideMark/>
          </w:tcPr>
          <w:p w14:paraId="7029AAC8" w14:textId="77777777" w:rsidR="004E7E27" w:rsidRPr="00B87B2D" w:rsidRDefault="004E7E27" w:rsidP="004E7E27">
            <w:pPr>
              <w:spacing w:before="60" w:after="60" w:line="240" w:lineRule="auto"/>
              <w:rPr>
                <w:sz w:val="26"/>
                <w:szCs w:val="26"/>
              </w:rPr>
            </w:pPr>
          </w:p>
        </w:tc>
        <w:tc>
          <w:tcPr>
            <w:tcW w:w="538" w:type="pct"/>
            <w:vAlign w:val="center"/>
            <w:hideMark/>
          </w:tcPr>
          <w:p w14:paraId="0989B17F" w14:textId="77777777" w:rsidR="004E7E27" w:rsidRPr="00B87B2D" w:rsidRDefault="004E7E27" w:rsidP="004E7E27">
            <w:pPr>
              <w:spacing w:before="60" w:after="60" w:line="240" w:lineRule="auto"/>
              <w:jc w:val="center"/>
              <w:rPr>
                <w:sz w:val="26"/>
                <w:szCs w:val="26"/>
              </w:rPr>
            </w:pPr>
            <w:r w:rsidRPr="00B87B2D">
              <w:rPr>
                <w:sz w:val="26"/>
                <w:szCs w:val="26"/>
              </w:rPr>
              <w:t>383</w:t>
            </w:r>
          </w:p>
        </w:tc>
        <w:tc>
          <w:tcPr>
            <w:tcW w:w="1847" w:type="pct"/>
            <w:vMerge/>
            <w:vAlign w:val="center"/>
            <w:hideMark/>
          </w:tcPr>
          <w:p w14:paraId="026B0BEA" w14:textId="77777777" w:rsidR="004E7E27" w:rsidRPr="00B87B2D" w:rsidRDefault="004E7E27" w:rsidP="004E7E27">
            <w:pPr>
              <w:spacing w:before="60" w:after="60" w:line="240" w:lineRule="auto"/>
              <w:jc w:val="both"/>
              <w:rPr>
                <w:sz w:val="26"/>
                <w:szCs w:val="26"/>
              </w:rPr>
            </w:pPr>
          </w:p>
        </w:tc>
      </w:tr>
      <w:tr w:rsidR="00B87B2D" w:rsidRPr="00B87B2D" w14:paraId="6177340D" w14:textId="77777777" w:rsidTr="0079428F">
        <w:trPr>
          <w:trHeight w:val="390"/>
        </w:trPr>
        <w:tc>
          <w:tcPr>
            <w:tcW w:w="536" w:type="pct"/>
            <w:vAlign w:val="center"/>
            <w:hideMark/>
          </w:tcPr>
          <w:p w14:paraId="33776C56" w14:textId="77777777" w:rsidR="004E7E27" w:rsidRPr="00B87B2D" w:rsidRDefault="004E7E27" w:rsidP="004E7E27">
            <w:pPr>
              <w:spacing w:before="60" w:after="60" w:line="240" w:lineRule="auto"/>
              <w:jc w:val="center"/>
              <w:rPr>
                <w:sz w:val="26"/>
                <w:szCs w:val="26"/>
              </w:rPr>
            </w:pPr>
            <w:r w:rsidRPr="00B87B2D">
              <w:rPr>
                <w:sz w:val="26"/>
                <w:szCs w:val="26"/>
              </w:rPr>
              <w:t>VU.74</w:t>
            </w:r>
          </w:p>
        </w:tc>
        <w:tc>
          <w:tcPr>
            <w:tcW w:w="1387" w:type="pct"/>
            <w:vAlign w:val="center"/>
            <w:hideMark/>
          </w:tcPr>
          <w:p w14:paraId="0783EE98" w14:textId="77777777" w:rsidR="004E7E27" w:rsidRPr="00B87B2D" w:rsidRDefault="004E7E27" w:rsidP="004E7E27">
            <w:pPr>
              <w:spacing w:before="60" w:after="60" w:line="240" w:lineRule="auto"/>
              <w:jc w:val="both"/>
              <w:rPr>
                <w:sz w:val="26"/>
                <w:szCs w:val="26"/>
              </w:rPr>
            </w:pPr>
            <w:r w:rsidRPr="00B87B2D">
              <w:rPr>
                <w:sz w:val="26"/>
                <w:szCs w:val="26"/>
              </w:rPr>
              <w:t>Lượng tưới  trên 5 lít/ m</w:t>
            </w:r>
            <w:r w:rsidRPr="00B87B2D">
              <w:rPr>
                <w:sz w:val="26"/>
                <w:szCs w:val="26"/>
                <w:vertAlign w:val="superscript"/>
              </w:rPr>
              <w:t>2</w:t>
            </w:r>
          </w:p>
        </w:tc>
        <w:tc>
          <w:tcPr>
            <w:tcW w:w="693" w:type="pct"/>
            <w:vMerge/>
            <w:vAlign w:val="center"/>
            <w:hideMark/>
          </w:tcPr>
          <w:p w14:paraId="6B64FE67" w14:textId="77777777" w:rsidR="004E7E27" w:rsidRPr="00B87B2D" w:rsidRDefault="004E7E27" w:rsidP="004E7E27">
            <w:pPr>
              <w:spacing w:before="60" w:after="60" w:line="240" w:lineRule="auto"/>
              <w:rPr>
                <w:sz w:val="26"/>
                <w:szCs w:val="26"/>
              </w:rPr>
            </w:pPr>
          </w:p>
        </w:tc>
        <w:tc>
          <w:tcPr>
            <w:tcW w:w="538" w:type="pct"/>
            <w:vAlign w:val="center"/>
            <w:hideMark/>
          </w:tcPr>
          <w:p w14:paraId="1C80B6AC" w14:textId="77777777" w:rsidR="004E7E27" w:rsidRPr="00B87B2D" w:rsidRDefault="004E7E27" w:rsidP="004E7E27">
            <w:pPr>
              <w:spacing w:before="60" w:after="60" w:line="240" w:lineRule="auto"/>
              <w:jc w:val="center"/>
              <w:rPr>
                <w:sz w:val="26"/>
                <w:szCs w:val="26"/>
              </w:rPr>
            </w:pPr>
            <w:r w:rsidRPr="00B87B2D">
              <w:rPr>
                <w:sz w:val="26"/>
                <w:szCs w:val="26"/>
              </w:rPr>
              <w:t>260</w:t>
            </w:r>
          </w:p>
        </w:tc>
        <w:tc>
          <w:tcPr>
            <w:tcW w:w="1847" w:type="pct"/>
            <w:vMerge/>
            <w:vAlign w:val="center"/>
            <w:hideMark/>
          </w:tcPr>
          <w:p w14:paraId="10ECA4B3" w14:textId="77777777" w:rsidR="004E7E27" w:rsidRPr="00B87B2D" w:rsidRDefault="004E7E27" w:rsidP="004E7E27">
            <w:pPr>
              <w:spacing w:before="60" w:after="60" w:line="240" w:lineRule="auto"/>
              <w:jc w:val="both"/>
              <w:rPr>
                <w:sz w:val="26"/>
                <w:szCs w:val="26"/>
              </w:rPr>
            </w:pPr>
          </w:p>
        </w:tc>
      </w:tr>
      <w:tr w:rsidR="00B87B2D" w:rsidRPr="00B87B2D" w14:paraId="67ECCD67" w14:textId="77777777" w:rsidTr="0079428F">
        <w:trPr>
          <w:trHeight w:val="342"/>
        </w:trPr>
        <w:tc>
          <w:tcPr>
            <w:tcW w:w="536" w:type="pct"/>
            <w:vAlign w:val="center"/>
            <w:hideMark/>
          </w:tcPr>
          <w:p w14:paraId="3514CC70" w14:textId="77777777" w:rsidR="004E7E27" w:rsidRPr="00B87B2D" w:rsidRDefault="004E7E27" w:rsidP="004E7E27">
            <w:pPr>
              <w:spacing w:before="60" w:after="60" w:line="240" w:lineRule="auto"/>
              <w:jc w:val="center"/>
              <w:rPr>
                <w:sz w:val="26"/>
                <w:szCs w:val="26"/>
              </w:rPr>
            </w:pPr>
            <w:r w:rsidRPr="00B87B2D">
              <w:rPr>
                <w:sz w:val="26"/>
                <w:szCs w:val="26"/>
              </w:rPr>
              <w:t>1.2</w:t>
            </w:r>
          </w:p>
        </w:tc>
        <w:tc>
          <w:tcPr>
            <w:tcW w:w="1387" w:type="pct"/>
            <w:vAlign w:val="center"/>
            <w:hideMark/>
          </w:tcPr>
          <w:p w14:paraId="79F3A5DF" w14:textId="77777777" w:rsidR="004E7E27" w:rsidRPr="00B87B2D" w:rsidRDefault="004E7E27" w:rsidP="004E7E27">
            <w:pPr>
              <w:spacing w:before="60" w:after="60" w:line="240" w:lineRule="auto"/>
              <w:jc w:val="both"/>
              <w:rPr>
                <w:sz w:val="26"/>
                <w:szCs w:val="26"/>
              </w:rPr>
            </w:pPr>
            <w:r w:rsidRPr="00B87B2D">
              <w:rPr>
                <w:sz w:val="26"/>
                <w:szCs w:val="26"/>
              </w:rPr>
              <w:t>Tưới nước bằng máy (CS máy)</w:t>
            </w:r>
          </w:p>
        </w:tc>
        <w:tc>
          <w:tcPr>
            <w:tcW w:w="693" w:type="pct"/>
            <w:vAlign w:val="center"/>
            <w:hideMark/>
          </w:tcPr>
          <w:p w14:paraId="132F5D44" w14:textId="77777777" w:rsidR="004E7E27" w:rsidRPr="00B87B2D" w:rsidRDefault="004E7E27" w:rsidP="004E7E27">
            <w:pPr>
              <w:spacing w:before="60" w:after="60" w:line="240" w:lineRule="auto"/>
              <w:rPr>
                <w:sz w:val="26"/>
                <w:szCs w:val="26"/>
              </w:rPr>
            </w:pPr>
            <w:r w:rsidRPr="00B87B2D">
              <w:rPr>
                <w:sz w:val="26"/>
                <w:szCs w:val="26"/>
              </w:rPr>
              <w:t> </w:t>
            </w:r>
          </w:p>
        </w:tc>
        <w:tc>
          <w:tcPr>
            <w:tcW w:w="538" w:type="pct"/>
            <w:vAlign w:val="center"/>
            <w:hideMark/>
          </w:tcPr>
          <w:p w14:paraId="1B19B9EB" w14:textId="77777777" w:rsidR="004E7E27" w:rsidRPr="00B87B2D" w:rsidRDefault="004E7E27" w:rsidP="004E7E27">
            <w:pPr>
              <w:spacing w:before="60" w:after="60" w:line="240" w:lineRule="auto"/>
              <w:rPr>
                <w:sz w:val="26"/>
                <w:szCs w:val="26"/>
              </w:rPr>
            </w:pPr>
            <w:r w:rsidRPr="00B87B2D">
              <w:rPr>
                <w:sz w:val="26"/>
                <w:szCs w:val="26"/>
              </w:rPr>
              <w:t> </w:t>
            </w:r>
          </w:p>
        </w:tc>
        <w:tc>
          <w:tcPr>
            <w:tcW w:w="1847" w:type="pct"/>
            <w:vMerge/>
            <w:vAlign w:val="center"/>
            <w:hideMark/>
          </w:tcPr>
          <w:p w14:paraId="44FE3966" w14:textId="77777777" w:rsidR="004E7E27" w:rsidRPr="00B87B2D" w:rsidRDefault="004E7E27" w:rsidP="004E7E27">
            <w:pPr>
              <w:spacing w:before="60" w:after="60" w:line="240" w:lineRule="auto"/>
              <w:jc w:val="both"/>
              <w:rPr>
                <w:sz w:val="26"/>
                <w:szCs w:val="26"/>
              </w:rPr>
            </w:pPr>
          </w:p>
        </w:tc>
      </w:tr>
      <w:tr w:rsidR="00B87B2D" w:rsidRPr="00B87B2D" w14:paraId="48A5333B" w14:textId="77777777" w:rsidTr="0079428F">
        <w:trPr>
          <w:trHeight w:val="390"/>
        </w:trPr>
        <w:tc>
          <w:tcPr>
            <w:tcW w:w="536" w:type="pct"/>
            <w:vAlign w:val="center"/>
            <w:hideMark/>
          </w:tcPr>
          <w:p w14:paraId="0290CFF9" w14:textId="77777777" w:rsidR="004E7E27" w:rsidRPr="00B87B2D" w:rsidRDefault="004E7E27" w:rsidP="004E7E27">
            <w:pPr>
              <w:spacing w:before="60" w:after="60" w:line="240" w:lineRule="auto"/>
              <w:jc w:val="center"/>
              <w:rPr>
                <w:sz w:val="26"/>
                <w:szCs w:val="26"/>
              </w:rPr>
            </w:pPr>
            <w:r w:rsidRPr="00B87B2D">
              <w:rPr>
                <w:sz w:val="26"/>
                <w:szCs w:val="26"/>
              </w:rPr>
              <w:t>VU.75</w:t>
            </w:r>
          </w:p>
        </w:tc>
        <w:tc>
          <w:tcPr>
            <w:tcW w:w="1387" w:type="pct"/>
            <w:vAlign w:val="center"/>
            <w:hideMark/>
          </w:tcPr>
          <w:p w14:paraId="088737FC" w14:textId="77777777" w:rsidR="004E7E27" w:rsidRPr="00B87B2D" w:rsidRDefault="004E7E27" w:rsidP="004E7E27">
            <w:pPr>
              <w:spacing w:before="60" w:after="60" w:line="240" w:lineRule="auto"/>
              <w:jc w:val="both"/>
              <w:rPr>
                <w:sz w:val="26"/>
                <w:szCs w:val="26"/>
              </w:rPr>
            </w:pPr>
            <w:r w:rsidRPr="00B87B2D">
              <w:rPr>
                <w:sz w:val="26"/>
                <w:szCs w:val="26"/>
              </w:rPr>
              <w:t>Lượng tưới  dưới 3 lít/ m</w:t>
            </w:r>
            <w:r w:rsidRPr="00B87B2D">
              <w:rPr>
                <w:sz w:val="26"/>
                <w:szCs w:val="26"/>
                <w:vertAlign w:val="superscript"/>
              </w:rPr>
              <w:t>2</w:t>
            </w:r>
          </w:p>
        </w:tc>
        <w:tc>
          <w:tcPr>
            <w:tcW w:w="693" w:type="pct"/>
            <w:vMerge w:val="restart"/>
            <w:vAlign w:val="center"/>
            <w:hideMark/>
          </w:tcPr>
          <w:p w14:paraId="467B7EB0" w14:textId="77777777" w:rsidR="004E7E27" w:rsidRPr="00B87B2D" w:rsidRDefault="004E7E27" w:rsidP="004E7E27">
            <w:pPr>
              <w:spacing w:before="60" w:after="60" w:line="240" w:lineRule="auto"/>
              <w:jc w:val="center"/>
              <w:rPr>
                <w:sz w:val="26"/>
                <w:szCs w:val="26"/>
              </w:rPr>
            </w:pPr>
            <w:r w:rsidRPr="00B87B2D">
              <w:rPr>
                <w:sz w:val="26"/>
                <w:szCs w:val="26"/>
              </w:rPr>
              <w:t>m</w:t>
            </w:r>
            <w:r w:rsidRPr="00B87B2D">
              <w:rPr>
                <w:sz w:val="26"/>
                <w:szCs w:val="26"/>
                <w:vertAlign w:val="superscript"/>
              </w:rPr>
              <w:t>2</w:t>
            </w:r>
            <w:r w:rsidRPr="00B87B2D">
              <w:rPr>
                <w:sz w:val="26"/>
                <w:szCs w:val="26"/>
              </w:rPr>
              <w:t>/công</w:t>
            </w:r>
          </w:p>
        </w:tc>
        <w:tc>
          <w:tcPr>
            <w:tcW w:w="538" w:type="pct"/>
            <w:vAlign w:val="center"/>
            <w:hideMark/>
          </w:tcPr>
          <w:p w14:paraId="0AB802FE" w14:textId="77777777" w:rsidR="004E7E27" w:rsidRPr="00B87B2D" w:rsidRDefault="004E7E27" w:rsidP="004E7E27">
            <w:pPr>
              <w:spacing w:before="60" w:after="60" w:line="240" w:lineRule="auto"/>
              <w:jc w:val="center"/>
              <w:rPr>
                <w:sz w:val="26"/>
                <w:szCs w:val="26"/>
              </w:rPr>
            </w:pPr>
            <w:r w:rsidRPr="00B87B2D">
              <w:rPr>
                <w:sz w:val="26"/>
                <w:szCs w:val="26"/>
              </w:rPr>
              <w:t>2500</w:t>
            </w:r>
          </w:p>
        </w:tc>
        <w:tc>
          <w:tcPr>
            <w:tcW w:w="1847" w:type="pct"/>
            <w:vMerge/>
            <w:vAlign w:val="center"/>
            <w:hideMark/>
          </w:tcPr>
          <w:p w14:paraId="50578564" w14:textId="77777777" w:rsidR="004E7E27" w:rsidRPr="00B87B2D" w:rsidRDefault="004E7E27" w:rsidP="004E7E27">
            <w:pPr>
              <w:spacing w:before="60" w:after="60" w:line="240" w:lineRule="auto"/>
              <w:jc w:val="both"/>
              <w:rPr>
                <w:sz w:val="26"/>
                <w:szCs w:val="26"/>
              </w:rPr>
            </w:pPr>
          </w:p>
        </w:tc>
      </w:tr>
      <w:tr w:rsidR="00B87B2D" w:rsidRPr="00B87B2D" w14:paraId="792AA44F" w14:textId="77777777" w:rsidTr="0079428F">
        <w:trPr>
          <w:trHeight w:val="390"/>
        </w:trPr>
        <w:tc>
          <w:tcPr>
            <w:tcW w:w="536" w:type="pct"/>
            <w:vAlign w:val="center"/>
            <w:hideMark/>
          </w:tcPr>
          <w:p w14:paraId="04AB397A" w14:textId="77777777" w:rsidR="004E7E27" w:rsidRPr="00B87B2D" w:rsidRDefault="004E7E27" w:rsidP="004E7E27">
            <w:pPr>
              <w:spacing w:before="60" w:after="60" w:line="240" w:lineRule="auto"/>
              <w:jc w:val="center"/>
              <w:rPr>
                <w:sz w:val="26"/>
                <w:szCs w:val="26"/>
              </w:rPr>
            </w:pPr>
            <w:r w:rsidRPr="00B87B2D">
              <w:rPr>
                <w:sz w:val="26"/>
                <w:szCs w:val="26"/>
              </w:rPr>
              <w:lastRenderedPageBreak/>
              <w:t>VU.76</w:t>
            </w:r>
          </w:p>
        </w:tc>
        <w:tc>
          <w:tcPr>
            <w:tcW w:w="1387" w:type="pct"/>
            <w:vAlign w:val="center"/>
            <w:hideMark/>
          </w:tcPr>
          <w:p w14:paraId="37C8A508" w14:textId="77777777" w:rsidR="004E7E27" w:rsidRPr="00B87B2D" w:rsidRDefault="004E7E27" w:rsidP="004E7E27">
            <w:pPr>
              <w:spacing w:before="60" w:after="60" w:line="240" w:lineRule="auto"/>
              <w:jc w:val="both"/>
              <w:rPr>
                <w:sz w:val="26"/>
                <w:szCs w:val="26"/>
              </w:rPr>
            </w:pPr>
            <w:r w:rsidRPr="00B87B2D">
              <w:rPr>
                <w:sz w:val="26"/>
                <w:szCs w:val="26"/>
              </w:rPr>
              <w:t>Lượng tưới   từ 3-5 lít/ m</w:t>
            </w:r>
            <w:r w:rsidRPr="00B87B2D">
              <w:rPr>
                <w:sz w:val="26"/>
                <w:szCs w:val="26"/>
                <w:vertAlign w:val="superscript"/>
              </w:rPr>
              <w:t>2</w:t>
            </w:r>
          </w:p>
        </w:tc>
        <w:tc>
          <w:tcPr>
            <w:tcW w:w="693" w:type="pct"/>
            <w:vMerge/>
            <w:vAlign w:val="center"/>
            <w:hideMark/>
          </w:tcPr>
          <w:p w14:paraId="27700816" w14:textId="77777777" w:rsidR="004E7E27" w:rsidRPr="00B87B2D" w:rsidRDefault="004E7E27" w:rsidP="004E7E27">
            <w:pPr>
              <w:spacing w:before="60" w:after="60" w:line="240" w:lineRule="auto"/>
              <w:rPr>
                <w:sz w:val="26"/>
                <w:szCs w:val="26"/>
              </w:rPr>
            </w:pPr>
          </w:p>
        </w:tc>
        <w:tc>
          <w:tcPr>
            <w:tcW w:w="538" w:type="pct"/>
            <w:vAlign w:val="center"/>
            <w:hideMark/>
          </w:tcPr>
          <w:p w14:paraId="0FF30837" w14:textId="77777777" w:rsidR="004E7E27" w:rsidRPr="00B87B2D" w:rsidRDefault="004E7E27" w:rsidP="004E7E27">
            <w:pPr>
              <w:spacing w:before="60" w:after="60" w:line="240" w:lineRule="auto"/>
              <w:jc w:val="center"/>
              <w:rPr>
                <w:sz w:val="26"/>
                <w:szCs w:val="26"/>
              </w:rPr>
            </w:pPr>
            <w:r w:rsidRPr="00B87B2D">
              <w:rPr>
                <w:sz w:val="26"/>
                <w:szCs w:val="26"/>
              </w:rPr>
              <w:t>2250</w:t>
            </w:r>
          </w:p>
        </w:tc>
        <w:tc>
          <w:tcPr>
            <w:tcW w:w="1847" w:type="pct"/>
            <w:vMerge/>
            <w:vAlign w:val="center"/>
            <w:hideMark/>
          </w:tcPr>
          <w:p w14:paraId="798EDFBF" w14:textId="77777777" w:rsidR="004E7E27" w:rsidRPr="00B87B2D" w:rsidRDefault="004E7E27" w:rsidP="004E7E27">
            <w:pPr>
              <w:spacing w:before="60" w:after="60" w:line="240" w:lineRule="auto"/>
              <w:jc w:val="both"/>
              <w:rPr>
                <w:sz w:val="26"/>
                <w:szCs w:val="26"/>
              </w:rPr>
            </w:pPr>
          </w:p>
        </w:tc>
      </w:tr>
      <w:tr w:rsidR="00B87B2D" w:rsidRPr="00B87B2D" w14:paraId="1B2189EE" w14:textId="77777777" w:rsidTr="0079428F">
        <w:trPr>
          <w:trHeight w:val="390"/>
        </w:trPr>
        <w:tc>
          <w:tcPr>
            <w:tcW w:w="536" w:type="pct"/>
            <w:vAlign w:val="center"/>
            <w:hideMark/>
          </w:tcPr>
          <w:p w14:paraId="73EE69B3" w14:textId="77777777" w:rsidR="004E7E27" w:rsidRPr="00B87B2D" w:rsidRDefault="004E7E27" w:rsidP="004E7E27">
            <w:pPr>
              <w:spacing w:before="60" w:after="60" w:line="240" w:lineRule="auto"/>
              <w:jc w:val="center"/>
              <w:rPr>
                <w:sz w:val="26"/>
                <w:szCs w:val="26"/>
              </w:rPr>
            </w:pPr>
            <w:r w:rsidRPr="00B87B2D">
              <w:rPr>
                <w:sz w:val="26"/>
                <w:szCs w:val="26"/>
              </w:rPr>
              <w:t>VU.77</w:t>
            </w:r>
          </w:p>
        </w:tc>
        <w:tc>
          <w:tcPr>
            <w:tcW w:w="1387" w:type="pct"/>
            <w:vAlign w:val="center"/>
            <w:hideMark/>
          </w:tcPr>
          <w:p w14:paraId="1C59F3BD" w14:textId="77777777" w:rsidR="004E7E27" w:rsidRPr="00B87B2D" w:rsidRDefault="004E7E27" w:rsidP="004E7E27">
            <w:pPr>
              <w:spacing w:before="60" w:after="60" w:line="240" w:lineRule="auto"/>
              <w:jc w:val="both"/>
              <w:rPr>
                <w:sz w:val="26"/>
                <w:szCs w:val="26"/>
              </w:rPr>
            </w:pPr>
            <w:r w:rsidRPr="00B87B2D">
              <w:rPr>
                <w:sz w:val="26"/>
                <w:szCs w:val="26"/>
              </w:rPr>
              <w:t>Lượng tưới  trên 5 lít/ m</w:t>
            </w:r>
            <w:r w:rsidRPr="00B87B2D">
              <w:rPr>
                <w:sz w:val="26"/>
                <w:szCs w:val="26"/>
                <w:vertAlign w:val="superscript"/>
              </w:rPr>
              <w:t>2</w:t>
            </w:r>
          </w:p>
        </w:tc>
        <w:tc>
          <w:tcPr>
            <w:tcW w:w="693" w:type="pct"/>
            <w:vMerge/>
            <w:vAlign w:val="center"/>
            <w:hideMark/>
          </w:tcPr>
          <w:p w14:paraId="41E848F1" w14:textId="77777777" w:rsidR="004E7E27" w:rsidRPr="00B87B2D" w:rsidRDefault="004E7E27" w:rsidP="004E7E27">
            <w:pPr>
              <w:spacing w:before="60" w:after="60" w:line="240" w:lineRule="auto"/>
              <w:rPr>
                <w:sz w:val="26"/>
                <w:szCs w:val="26"/>
              </w:rPr>
            </w:pPr>
          </w:p>
        </w:tc>
        <w:tc>
          <w:tcPr>
            <w:tcW w:w="538" w:type="pct"/>
            <w:vAlign w:val="center"/>
            <w:hideMark/>
          </w:tcPr>
          <w:p w14:paraId="074310A2" w14:textId="77777777" w:rsidR="004E7E27" w:rsidRPr="00B87B2D" w:rsidRDefault="004E7E27" w:rsidP="004E7E27">
            <w:pPr>
              <w:spacing w:before="60" w:after="60" w:line="240" w:lineRule="auto"/>
              <w:jc w:val="center"/>
              <w:rPr>
                <w:sz w:val="26"/>
                <w:szCs w:val="26"/>
              </w:rPr>
            </w:pPr>
            <w:r w:rsidRPr="00B87B2D">
              <w:rPr>
                <w:sz w:val="26"/>
                <w:szCs w:val="26"/>
              </w:rPr>
              <w:t>1900</w:t>
            </w:r>
          </w:p>
        </w:tc>
        <w:tc>
          <w:tcPr>
            <w:tcW w:w="1847" w:type="pct"/>
            <w:vMerge/>
            <w:vAlign w:val="center"/>
            <w:hideMark/>
          </w:tcPr>
          <w:p w14:paraId="32E1CA7A" w14:textId="77777777" w:rsidR="004E7E27" w:rsidRPr="00B87B2D" w:rsidRDefault="004E7E27" w:rsidP="004E7E27">
            <w:pPr>
              <w:spacing w:before="60" w:after="60" w:line="240" w:lineRule="auto"/>
              <w:jc w:val="both"/>
              <w:rPr>
                <w:sz w:val="26"/>
                <w:szCs w:val="26"/>
              </w:rPr>
            </w:pPr>
          </w:p>
        </w:tc>
      </w:tr>
      <w:tr w:rsidR="00B87B2D" w:rsidRPr="00B87B2D" w14:paraId="5CE41670" w14:textId="77777777" w:rsidTr="0079428F">
        <w:trPr>
          <w:trHeight w:val="479"/>
        </w:trPr>
        <w:tc>
          <w:tcPr>
            <w:tcW w:w="536" w:type="pct"/>
            <w:vAlign w:val="center"/>
            <w:hideMark/>
          </w:tcPr>
          <w:p w14:paraId="70B5409B" w14:textId="77777777" w:rsidR="004E7E27" w:rsidRPr="00B87B2D" w:rsidRDefault="004E7E27" w:rsidP="004E7E27">
            <w:pPr>
              <w:spacing w:before="60" w:after="60" w:line="240" w:lineRule="auto"/>
              <w:jc w:val="center"/>
              <w:rPr>
                <w:sz w:val="26"/>
                <w:szCs w:val="26"/>
              </w:rPr>
            </w:pPr>
            <w:r w:rsidRPr="00B87B2D">
              <w:rPr>
                <w:sz w:val="26"/>
                <w:szCs w:val="26"/>
              </w:rPr>
              <w:t>1.3</w:t>
            </w:r>
          </w:p>
        </w:tc>
        <w:tc>
          <w:tcPr>
            <w:tcW w:w="1387" w:type="pct"/>
            <w:vAlign w:val="center"/>
            <w:hideMark/>
          </w:tcPr>
          <w:p w14:paraId="747C6FA5" w14:textId="77777777" w:rsidR="004E7E27" w:rsidRPr="00B87B2D" w:rsidRDefault="004E7E27" w:rsidP="004E7E27">
            <w:pPr>
              <w:spacing w:before="60" w:after="60" w:line="240" w:lineRule="auto"/>
              <w:jc w:val="both"/>
              <w:rPr>
                <w:sz w:val="26"/>
                <w:szCs w:val="26"/>
              </w:rPr>
            </w:pPr>
            <w:r w:rsidRPr="00B87B2D">
              <w:rPr>
                <w:sz w:val="26"/>
                <w:szCs w:val="26"/>
              </w:rPr>
              <w:t>Tưới thúc thủ công</w:t>
            </w:r>
          </w:p>
        </w:tc>
        <w:tc>
          <w:tcPr>
            <w:tcW w:w="693" w:type="pct"/>
            <w:vAlign w:val="center"/>
            <w:hideMark/>
          </w:tcPr>
          <w:p w14:paraId="64D3F829" w14:textId="77777777" w:rsidR="004E7E27" w:rsidRPr="00B87B2D" w:rsidRDefault="004E7E27" w:rsidP="004E7E27">
            <w:pPr>
              <w:spacing w:before="60" w:after="60" w:line="240" w:lineRule="auto"/>
              <w:jc w:val="center"/>
              <w:rPr>
                <w:sz w:val="26"/>
                <w:szCs w:val="26"/>
              </w:rPr>
            </w:pPr>
            <w:r w:rsidRPr="00B87B2D">
              <w:rPr>
                <w:sz w:val="26"/>
                <w:szCs w:val="26"/>
              </w:rPr>
              <w:t> </w:t>
            </w:r>
          </w:p>
        </w:tc>
        <w:tc>
          <w:tcPr>
            <w:tcW w:w="538" w:type="pct"/>
            <w:vAlign w:val="center"/>
            <w:hideMark/>
          </w:tcPr>
          <w:p w14:paraId="32E43A67" w14:textId="77777777" w:rsidR="004E7E27" w:rsidRPr="00B87B2D" w:rsidRDefault="004E7E27" w:rsidP="004E7E27">
            <w:pPr>
              <w:spacing w:before="60" w:after="60" w:line="240" w:lineRule="auto"/>
              <w:jc w:val="center"/>
              <w:rPr>
                <w:sz w:val="26"/>
                <w:szCs w:val="26"/>
              </w:rPr>
            </w:pPr>
            <w:r w:rsidRPr="00B87B2D">
              <w:rPr>
                <w:sz w:val="26"/>
                <w:szCs w:val="26"/>
              </w:rPr>
              <w:t> </w:t>
            </w:r>
          </w:p>
        </w:tc>
        <w:tc>
          <w:tcPr>
            <w:tcW w:w="1847" w:type="pct"/>
            <w:vAlign w:val="center"/>
            <w:hideMark/>
          </w:tcPr>
          <w:p w14:paraId="78A13E68" w14:textId="77777777" w:rsidR="004E7E27" w:rsidRPr="00B87B2D" w:rsidRDefault="004E7E27" w:rsidP="004E7E27">
            <w:pPr>
              <w:spacing w:before="60" w:after="60" w:line="240" w:lineRule="auto"/>
              <w:jc w:val="both"/>
              <w:rPr>
                <w:sz w:val="26"/>
                <w:szCs w:val="26"/>
              </w:rPr>
            </w:pPr>
            <w:r w:rsidRPr="00B87B2D">
              <w:rPr>
                <w:sz w:val="26"/>
                <w:szCs w:val="26"/>
              </w:rPr>
              <w:t> </w:t>
            </w:r>
          </w:p>
        </w:tc>
      </w:tr>
      <w:tr w:rsidR="00B87B2D" w:rsidRPr="00B87B2D" w14:paraId="23293B69" w14:textId="77777777" w:rsidTr="0079428F">
        <w:trPr>
          <w:trHeight w:val="640"/>
        </w:trPr>
        <w:tc>
          <w:tcPr>
            <w:tcW w:w="536" w:type="pct"/>
            <w:vAlign w:val="center"/>
            <w:hideMark/>
          </w:tcPr>
          <w:p w14:paraId="353DADDD" w14:textId="77777777" w:rsidR="004E7E27" w:rsidRPr="00B87B2D" w:rsidRDefault="004E7E27" w:rsidP="004E7E27">
            <w:pPr>
              <w:spacing w:before="60" w:after="60" w:line="240" w:lineRule="auto"/>
              <w:jc w:val="center"/>
              <w:rPr>
                <w:sz w:val="26"/>
                <w:szCs w:val="26"/>
              </w:rPr>
            </w:pPr>
            <w:r w:rsidRPr="00B87B2D">
              <w:rPr>
                <w:sz w:val="26"/>
                <w:szCs w:val="26"/>
              </w:rPr>
              <w:t>VU.78</w:t>
            </w:r>
          </w:p>
        </w:tc>
        <w:tc>
          <w:tcPr>
            <w:tcW w:w="1387" w:type="pct"/>
            <w:vAlign w:val="center"/>
            <w:hideMark/>
          </w:tcPr>
          <w:p w14:paraId="1A43D5B3" w14:textId="77777777" w:rsidR="004E7E27" w:rsidRPr="00B87B2D" w:rsidRDefault="004E7E27" w:rsidP="004E7E27">
            <w:pPr>
              <w:spacing w:before="60" w:after="60" w:line="240" w:lineRule="auto"/>
              <w:jc w:val="both"/>
              <w:rPr>
                <w:sz w:val="26"/>
                <w:szCs w:val="26"/>
              </w:rPr>
            </w:pPr>
            <w:r w:rsidRPr="00B87B2D">
              <w:rPr>
                <w:sz w:val="26"/>
                <w:szCs w:val="26"/>
              </w:rPr>
              <w:t>Lượng tưới  dưới 3 lít/ m</w:t>
            </w:r>
            <w:r w:rsidRPr="00B87B2D">
              <w:rPr>
                <w:sz w:val="26"/>
                <w:szCs w:val="26"/>
                <w:vertAlign w:val="superscript"/>
              </w:rPr>
              <w:t>2</w:t>
            </w:r>
          </w:p>
        </w:tc>
        <w:tc>
          <w:tcPr>
            <w:tcW w:w="693" w:type="pct"/>
            <w:vMerge w:val="restart"/>
            <w:vAlign w:val="center"/>
            <w:hideMark/>
          </w:tcPr>
          <w:p w14:paraId="3769E269" w14:textId="77777777" w:rsidR="004E7E27" w:rsidRPr="00B87B2D" w:rsidRDefault="004E7E27" w:rsidP="004E7E27">
            <w:pPr>
              <w:spacing w:before="60" w:after="60" w:line="240" w:lineRule="auto"/>
              <w:jc w:val="center"/>
              <w:rPr>
                <w:sz w:val="26"/>
                <w:szCs w:val="26"/>
              </w:rPr>
            </w:pPr>
            <w:r w:rsidRPr="00B87B2D">
              <w:rPr>
                <w:sz w:val="26"/>
                <w:szCs w:val="26"/>
              </w:rPr>
              <w:t>m</w:t>
            </w:r>
            <w:r w:rsidRPr="00B87B2D">
              <w:rPr>
                <w:sz w:val="26"/>
                <w:szCs w:val="26"/>
                <w:vertAlign w:val="superscript"/>
              </w:rPr>
              <w:t>2</w:t>
            </w:r>
            <w:r w:rsidRPr="00B87B2D">
              <w:rPr>
                <w:sz w:val="26"/>
                <w:szCs w:val="26"/>
              </w:rPr>
              <w:t>/công</w:t>
            </w:r>
          </w:p>
        </w:tc>
        <w:tc>
          <w:tcPr>
            <w:tcW w:w="538" w:type="pct"/>
            <w:vAlign w:val="center"/>
            <w:hideMark/>
          </w:tcPr>
          <w:p w14:paraId="741F9A54" w14:textId="77777777" w:rsidR="004E7E27" w:rsidRPr="00B87B2D" w:rsidRDefault="004E7E27" w:rsidP="004E7E27">
            <w:pPr>
              <w:spacing w:before="60" w:after="60" w:line="240" w:lineRule="auto"/>
              <w:jc w:val="center"/>
              <w:rPr>
                <w:sz w:val="26"/>
                <w:szCs w:val="26"/>
              </w:rPr>
            </w:pPr>
            <w:r w:rsidRPr="00B87B2D">
              <w:rPr>
                <w:sz w:val="26"/>
                <w:szCs w:val="26"/>
              </w:rPr>
              <w:t>310</w:t>
            </w:r>
          </w:p>
        </w:tc>
        <w:tc>
          <w:tcPr>
            <w:tcW w:w="1847" w:type="pct"/>
            <w:vMerge w:val="restart"/>
            <w:vAlign w:val="center"/>
            <w:hideMark/>
          </w:tcPr>
          <w:p w14:paraId="7B706D97" w14:textId="77777777" w:rsidR="004E7E27" w:rsidRPr="00B87B2D" w:rsidRDefault="004E7E27" w:rsidP="004E7E27">
            <w:pPr>
              <w:spacing w:before="60" w:after="60" w:line="240" w:lineRule="auto"/>
              <w:jc w:val="both"/>
              <w:rPr>
                <w:sz w:val="26"/>
                <w:szCs w:val="26"/>
              </w:rPr>
            </w:pPr>
            <w:r w:rsidRPr="00B87B2D">
              <w:rPr>
                <w:sz w:val="26"/>
                <w:szCs w:val="26"/>
              </w:rPr>
              <w:t xml:space="preserve">Nước phải tưới đều và theo đúng tỉ lệ quy định, đảm bảo độ thấm sâu không làm đổ gãy cây con, sau khi tưới phân phải tưới nước tráng. </w:t>
            </w:r>
          </w:p>
        </w:tc>
      </w:tr>
      <w:tr w:rsidR="00B87B2D" w:rsidRPr="00B87B2D" w14:paraId="27B26924" w14:textId="77777777" w:rsidTr="0079428F">
        <w:trPr>
          <w:trHeight w:val="1032"/>
        </w:trPr>
        <w:tc>
          <w:tcPr>
            <w:tcW w:w="536" w:type="pct"/>
            <w:vAlign w:val="center"/>
            <w:hideMark/>
          </w:tcPr>
          <w:p w14:paraId="7FD8E0DD" w14:textId="77777777" w:rsidR="004E7E27" w:rsidRPr="00B87B2D" w:rsidRDefault="004E7E27" w:rsidP="004E7E27">
            <w:pPr>
              <w:spacing w:before="60" w:after="60" w:line="240" w:lineRule="auto"/>
              <w:jc w:val="center"/>
              <w:rPr>
                <w:sz w:val="26"/>
                <w:szCs w:val="26"/>
              </w:rPr>
            </w:pPr>
            <w:r w:rsidRPr="00B87B2D">
              <w:rPr>
                <w:sz w:val="26"/>
                <w:szCs w:val="26"/>
              </w:rPr>
              <w:t>VU.79</w:t>
            </w:r>
          </w:p>
        </w:tc>
        <w:tc>
          <w:tcPr>
            <w:tcW w:w="1387" w:type="pct"/>
            <w:vAlign w:val="center"/>
            <w:hideMark/>
          </w:tcPr>
          <w:p w14:paraId="3E37878E" w14:textId="77777777" w:rsidR="004E7E27" w:rsidRPr="00B87B2D" w:rsidRDefault="004E7E27" w:rsidP="004E7E27">
            <w:pPr>
              <w:spacing w:before="60" w:after="60" w:line="240" w:lineRule="auto"/>
              <w:jc w:val="both"/>
              <w:rPr>
                <w:sz w:val="26"/>
                <w:szCs w:val="26"/>
              </w:rPr>
            </w:pPr>
            <w:r w:rsidRPr="00B87B2D">
              <w:rPr>
                <w:sz w:val="26"/>
                <w:szCs w:val="26"/>
              </w:rPr>
              <w:t>Lượng tưới   từ 3-5 lít/ m</w:t>
            </w:r>
            <w:r w:rsidRPr="00B87B2D">
              <w:rPr>
                <w:sz w:val="26"/>
                <w:szCs w:val="26"/>
                <w:vertAlign w:val="superscript"/>
              </w:rPr>
              <w:t>2</w:t>
            </w:r>
          </w:p>
        </w:tc>
        <w:tc>
          <w:tcPr>
            <w:tcW w:w="693" w:type="pct"/>
            <w:vMerge/>
            <w:vAlign w:val="center"/>
            <w:hideMark/>
          </w:tcPr>
          <w:p w14:paraId="7358236E" w14:textId="77777777" w:rsidR="004E7E27" w:rsidRPr="00B87B2D" w:rsidRDefault="004E7E27" w:rsidP="004E7E27">
            <w:pPr>
              <w:spacing w:before="60" w:after="60" w:line="240" w:lineRule="auto"/>
              <w:rPr>
                <w:sz w:val="26"/>
                <w:szCs w:val="26"/>
              </w:rPr>
            </w:pPr>
          </w:p>
        </w:tc>
        <w:tc>
          <w:tcPr>
            <w:tcW w:w="538" w:type="pct"/>
            <w:vAlign w:val="center"/>
            <w:hideMark/>
          </w:tcPr>
          <w:p w14:paraId="175432CB" w14:textId="77777777" w:rsidR="004E7E27" w:rsidRPr="00B87B2D" w:rsidRDefault="004E7E27" w:rsidP="004E7E27">
            <w:pPr>
              <w:spacing w:before="60" w:after="60" w:line="240" w:lineRule="auto"/>
              <w:jc w:val="center"/>
              <w:rPr>
                <w:sz w:val="26"/>
                <w:szCs w:val="26"/>
              </w:rPr>
            </w:pPr>
            <w:r w:rsidRPr="00B87B2D">
              <w:rPr>
                <w:sz w:val="26"/>
                <w:szCs w:val="26"/>
              </w:rPr>
              <w:t>270</w:t>
            </w:r>
          </w:p>
        </w:tc>
        <w:tc>
          <w:tcPr>
            <w:tcW w:w="1847" w:type="pct"/>
            <w:vMerge/>
            <w:vAlign w:val="center"/>
            <w:hideMark/>
          </w:tcPr>
          <w:p w14:paraId="142D44BB" w14:textId="77777777" w:rsidR="004E7E27" w:rsidRPr="00B87B2D" w:rsidRDefault="004E7E27" w:rsidP="004E7E27">
            <w:pPr>
              <w:spacing w:before="60" w:after="60" w:line="240" w:lineRule="auto"/>
              <w:jc w:val="both"/>
              <w:rPr>
                <w:sz w:val="26"/>
                <w:szCs w:val="26"/>
              </w:rPr>
            </w:pPr>
          </w:p>
        </w:tc>
      </w:tr>
      <w:tr w:rsidR="00B87B2D" w:rsidRPr="00B87B2D" w14:paraId="5F843B21" w14:textId="77777777" w:rsidTr="0079428F">
        <w:trPr>
          <w:trHeight w:val="455"/>
        </w:trPr>
        <w:tc>
          <w:tcPr>
            <w:tcW w:w="536" w:type="pct"/>
            <w:vAlign w:val="center"/>
            <w:hideMark/>
          </w:tcPr>
          <w:p w14:paraId="02784E31" w14:textId="77777777" w:rsidR="004E7E27" w:rsidRPr="00B87B2D" w:rsidRDefault="004E7E27" w:rsidP="004E7E27">
            <w:pPr>
              <w:spacing w:before="60" w:after="60" w:line="240" w:lineRule="auto"/>
              <w:jc w:val="center"/>
              <w:rPr>
                <w:sz w:val="26"/>
                <w:szCs w:val="26"/>
              </w:rPr>
            </w:pPr>
            <w:r w:rsidRPr="00B87B2D">
              <w:rPr>
                <w:sz w:val="26"/>
                <w:szCs w:val="26"/>
              </w:rPr>
              <w:t>VU.80</w:t>
            </w:r>
          </w:p>
        </w:tc>
        <w:tc>
          <w:tcPr>
            <w:tcW w:w="1387" w:type="pct"/>
            <w:vAlign w:val="center"/>
            <w:hideMark/>
          </w:tcPr>
          <w:p w14:paraId="5C5C658C" w14:textId="77777777" w:rsidR="004E7E27" w:rsidRPr="00B87B2D" w:rsidRDefault="004E7E27" w:rsidP="004E7E27">
            <w:pPr>
              <w:spacing w:before="60" w:after="60" w:line="240" w:lineRule="auto"/>
              <w:jc w:val="both"/>
              <w:rPr>
                <w:sz w:val="26"/>
                <w:szCs w:val="26"/>
              </w:rPr>
            </w:pPr>
            <w:r w:rsidRPr="00B87B2D">
              <w:rPr>
                <w:sz w:val="26"/>
                <w:szCs w:val="26"/>
              </w:rPr>
              <w:t>Lượng tưới  trên 5 lít/ m</w:t>
            </w:r>
            <w:r w:rsidRPr="00B87B2D">
              <w:rPr>
                <w:sz w:val="26"/>
                <w:szCs w:val="26"/>
                <w:vertAlign w:val="superscript"/>
              </w:rPr>
              <w:t>2</w:t>
            </w:r>
          </w:p>
        </w:tc>
        <w:tc>
          <w:tcPr>
            <w:tcW w:w="693" w:type="pct"/>
            <w:vMerge/>
            <w:vAlign w:val="center"/>
            <w:hideMark/>
          </w:tcPr>
          <w:p w14:paraId="5FB08B18" w14:textId="77777777" w:rsidR="004E7E27" w:rsidRPr="00B87B2D" w:rsidRDefault="004E7E27" w:rsidP="004E7E27">
            <w:pPr>
              <w:spacing w:before="60" w:after="60" w:line="240" w:lineRule="auto"/>
              <w:rPr>
                <w:sz w:val="26"/>
                <w:szCs w:val="26"/>
              </w:rPr>
            </w:pPr>
          </w:p>
        </w:tc>
        <w:tc>
          <w:tcPr>
            <w:tcW w:w="538" w:type="pct"/>
            <w:vAlign w:val="center"/>
            <w:hideMark/>
          </w:tcPr>
          <w:p w14:paraId="12D50365" w14:textId="77777777" w:rsidR="004E7E27" w:rsidRPr="00B87B2D" w:rsidRDefault="004E7E27" w:rsidP="004E7E27">
            <w:pPr>
              <w:spacing w:before="60" w:after="60" w:line="240" w:lineRule="auto"/>
              <w:jc w:val="center"/>
              <w:rPr>
                <w:sz w:val="26"/>
                <w:szCs w:val="26"/>
              </w:rPr>
            </w:pPr>
            <w:r w:rsidRPr="00B87B2D">
              <w:rPr>
                <w:sz w:val="26"/>
                <w:szCs w:val="26"/>
              </w:rPr>
              <w:t>219</w:t>
            </w:r>
          </w:p>
        </w:tc>
        <w:tc>
          <w:tcPr>
            <w:tcW w:w="1847" w:type="pct"/>
            <w:vMerge/>
            <w:vAlign w:val="center"/>
            <w:hideMark/>
          </w:tcPr>
          <w:p w14:paraId="10EFEDD8" w14:textId="77777777" w:rsidR="004E7E27" w:rsidRPr="00B87B2D" w:rsidRDefault="004E7E27" w:rsidP="004E7E27">
            <w:pPr>
              <w:spacing w:before="60" w:after="60" w:line="240" w:lineRule="auto"/>
              <w:jc w:val="both"/>
              <w:rPr>
                <w:sz w:val="26"/>
                <w:szCs w:val="26"/>
              </w:rPr>
            </w:pPr>
          </w:p>
        </w:tc>
      </w:tr>
      <w:tr w:rsidR="00B87B2D" w:rsidRPr="00B87B2D" w14:paraId="67284B71" w14:textId="77777777" w:rsidTr="0079428F">
        <w:trPr>
          <w:trHeight w:val="660"/>
        </w:trPr>
        <w:tc>
          <w:tcPr>
            <w:tcW w:w="536" w:type="pct"/>
            <w:vAlign w:val="center"/>
            <w:hideMark/>
          </w:tcPr>
          <w:p w14:paraId="6EDD3BA6" w14:textId="77777777" w:rsidR="004E7E27" w:rsidRPr="00B87B2D" w:rsidRDefault="004E7E27" w:rsidP="004E7E27">
            <w:pPr>
              <w:spacing w:before="60" w:after="60" w:line="240" w:lineRule="auto"/>
              <w:jc w:val="center"/>
              <w:rPr>
                <w:sz w:val="26"/>
                <w:szCs w:val="26"/>
              </w:rPr>
            </w:pPr>
            <w:r w:rsidRPr="00B87B2D">
              <w:rPr>
                <w:sz w:val="26"/>
                <w:szCs w:val="26"/>
              </w:rPr>
              <w:t>1.4</w:t>
            </w:r>
          </w:p>
        </w:tc>
        <w:tc>
          <w:tcPr>
            <w:tcW w:w="1387" w:type="pct"/>
            <w:vAlign w:val="center"/>
            <w:hideMark/>
          </w:tcPr>
          <w:p w14:paraId="38464744" w14:textId="77777777" w:rsidR="004E7E27" w:rsidRPr="00B87B2D" w:rsidRDefault="004E7E27" w:rsidP="004E7E27">
            <w:pPr>
              <w:spacing w:before="60" w:after="60" w:line="240" w:lineRule="auto"/>
              <w:jc w:val="both"/>
              <w:rPr>
                <w:sz w:val="26"/>
                <w:szCs w:val="26"/>
              </w:rPr>
            </w:pPr>
            <w:r w:rsidRPr="00B87B2D">
              <w:rPr>
                <w:sz w:val="26"/>
                <w:szCs w:val="26"/>
              </w:rPr>
              <w:t>Tưới thúc bằng máy (CS máy)</w:t>
            </w:r>
          </w:p>
        </w:tc>
        <w:tc>
          <w:tcPr>
            <w:tcW w:w="693" w:type="pct"/>
            <w:vAlign w:val="center"/>
            <w:hideMark/>
          </w:tcPr>
          <w:p w14:paraId="7B28CE32" w14:textId="77777777" w:rsidR="004E7E27" w:rsidRPr="00B87B2D" w:rsidRDefault="004E7E27" w:rsidP="004E7E27">
            <w:pPr>
              <w:spacing w:before="60" w:after="60" w:line="240" w:lineRule="auto"/>
              <w:jc w:val="center"/>
              <w:rPr>
                <w:sz w:val="26"/>
                <w:szCs w:val="26"/>
              </w:rPr>
            </w:pPr>
            <w:r w:rsidRPr="00B87B2D">
              <w:rPr>
                <w:sz w:val="26"/>
                <w:szCs w:val="26"/>
              </w:rPr>
              <w:t> </w:t>
            </w:r>
          </w:p>
        </w:tc>
        <w:tc>
          <w:tcPr>
            <w:tcW w:w="538" w:type="pct"/>
            <w:vAlign w:val="center"/>
            <w:hideMark/>
          </w:tcPr>
          <w:p w14:paraId="677B53D7" w14:textId="77777777" w:rsidR="004E7E27" w:rsidRPr="00B87B2D" w:rsidRDefault="004E7E27" w:rsidP="004E7E27">
            <w:pPr>
              <w:spacing w:before="60" w:after="60" w:line="240" w:lineRule="auto"/>
              <w:jc w:val="center"/>
              <w:rPr>
                <w:sz w:val="26"/>
                <w:szCs w:val="26"/>
              </w:rPr>
            </w:pPr>
            <w:r w:rsidRPr="00B87B2D">
              <w:rPr>
                <w:sz w:val="26"/>
                <w:szCs w:val="26"/>
              </w:rPr>
              <w:t> </w:t>
            </w:r>
          </w:p>
        </w:tc>
        <w:tc>
          <w:tcPr>
            <w:tcW w:w="1847" w:type="pct"/>
            <w:vAlign w:val="center"/>
            <w:hideMark/>
          </w:tcPr>
          <w:p w14:paraId="014C4CBB" w14:textId="77777777" w:rsidR="004E7E27" w:rsidRPr="00B87B2D" w:rsidRDefault="004E7E27" w:rsidP="004E7E27">
            <w:pPr>
              <w:spacing w:before="60" w:after="60" w:line="240" w:lineRule="auto"/>
              <w:jc w:val="both"/>
              <w:rPr>
                <w:sz w:val="26"/>
                <w:szCs w:val="26"/>
              </w:rPr>
            </w:pPr>
            <w:r w:rsidRPr="00B87B2D">
              <w:rPr>
                <w:sz w:val="26"/>
                <w:szCs w:val="26"/>
              </w:rPr>
              <w:t> </w:t>
            </w:r>
          </w:p>
        </w:tc>
      </w:tr>
      <w:tr w:rsidR="00B87B2D" w:rsidRPr="00B87B2D" w14:paraId="14117249" w14:textId="77777777" w:rsidTr="0079428F">
        <w:trPr>
          <w:trHeight w:val="390"/>
        </w:trPr>
        <w:tc>
          <w:tcPr>
            <w:tcW w:w="536" w:type="pct"/>
            <w:vAlign w:val="center"/>
            <w:hideMark/>
          </w:tcPr>
          <w:p w14:paraId="0FE32005" w14:textId="77777777" w:rsidR="004E7E27" w:rsidRPr="00B87B2D" w:rsidRDefault="004E7E27" w:rsidP="004E7E27">
            <w:pPr>
              <w:spacing w:before="60" w:after="60" w:line="240" w:lineRule="auto"/>
              <w:jc w:val="center"/>
              <w:rPr>
                <w:sz w:val="26"/>
                <w:szCs w:val="26"/>
              </w:rPr>
            </w:pPr>
            <w:r w:rsidRPr="00B87B2D">
              <w:rPr>
                <w:sz w:val="26"/>
                <w:szCs w:val="26"/>
              </w:rPr>
              <w:t>VU.81</w:t>
            </w:r>
          </w:p>
        </w:tc>
        <w:tc>
          <w:tcPr>
            <w:tcW w:w="1387" w:type="pct"/>
            <w:vAlign w:val="center"/>
            <w:hideMark/>
          </w:tcPr>
          <w:p w14:paraId="17502953" w14:textId="77777777" w:rsidR="004E7E27" w:rsidRPr="00B87B2D" w:rsidRDefault="004E7E27" w:rsidP="004E7E27">
            <w:pPr>
              <w:spacing w:before="60" w:after="60" w:line="240" w:lineRule="auto"/>
              <w:jc w:val="both"/>
              <w:rPr>
                <w:sz w:val="26"/>
                <w:szCs w:val="26"/>
              </w:rPr>
            </w:pPr>
            <w:r w:rsidRPr="00B87B2D">
              <w:rPr>
                <w:sz w:val="26"/>
                <w:szCs w:val="26"/>
              </w:rPr>
              <w:t>Lượng tưới  dưới 3 lít/ m</w:t>
            </w:r>
            <w:r w:rsidRPr="00B87B2D">
              <w:rPr>
                <w:sz w:val="26"/>
                <w:szCs w:val="26"/>
                <w:vertAlign w:val="superscript"/>
              </w:rPr>
              <w:t>2</w:t>
            </w:r>
          </w:p>
        </w:tc>
        <w:tc>
          <w:tcPr>
            <w:tcW w:w="693" w:type="pct"/>
            <w:vAlign w:val="center"/>
            <w:hideMark/>
          </w:tcPr>
          <w:p w14:paraId="794E0FE5" w14:textId="77777777" w:rsidR="004E7E27" w:rsidRPr="00B87B2D" w:rsidRDefault="004E7E27" w:rsidP="004E7E27">
            <w:pPr>
              <w:spacing w:before="60" w:after="60" w:line="240" w:lineRule="auto"/>
              <w:rPr>
                <w:sz w:val="26"/>
                <w:szCs w:val="26"/>
              </w:rPr>
            </w:pPr>
            <w:r w:rsidRPr="00B87B2D">
              <w:rPr>
                <w:rFonts w:eastAsia="Calibri"/>
                <w:sz w:val="26"/>
                <w:szCs w:val="26"/>
              </w:rPr>
              <w:t>m</w:t>
            </w:r>
            <w:r w:rsidRPr="00B87B2D">
              <w:rPr>
                <w:rFonts w:eastAsia="Calibri"/>
                <w:sz w:val="26"/>
                <w:szCs w:val="26"/>
                <w:vertAlign w:val="superscript"/>
              </w:rPr>
              <w:t>2</w:t>
            </w:r>
            <w:r w:rsidRPr="00B87B2D">
              <w:rPr>
                <w:rFonts w:eastAsia="Calibri"/>
                <w:sz w:val="26"/>
                <w:szCs w:val="26"/>
              </w:rPr>
              <w:t>/công</w:t>
            </w:r>
          </w:p>
        </w:tc>
        <w:tc>
          <w:tcPr>
            <w:tcW w:w="538" w:type="pct"/>
            <w:vAlign w:val="center"/>
            <w:hideMark/>
          </w:tcPr>
          <w:p w14:paraId="42C4AD9E" w14:textId="77777777" w:rsidR="004E7E27" w:rsidRPr="00B87B2D" w:rsidRDefault="004E7E27" w:rsidP="004E7E27">
            <w:pPr>
              <w:spacing w:before="60" w:after="60" w:line="240" w:lineRule="auto"/>
              <w:jc w:val="center"/>
              <w:rPr>
                <w:sz w:val="26"/>
                <w:szCs w:val="26"/>
              </w:rPr>
            </w:pPr>
            <w:r w:rsidRPr="00B87B2D">
              <w:rPr>
                <w:rFonts w:eastAsia="Calibri"/>
                <w:sz w:val="26"/>
                <w:szCs w:val="26"/>
              </w:rPr>
              <w:t>2.000</w:t>
            </w:r>
          </w:p>
        </w:tc>
        <w:tc>
          <w:tcPr>
            <w:tcW w:w="1847" w:type="pct"/>
            <w:vMerge w:val="restart"/>
            <w:vAlign w:val="center"/>
            <w:hideMark/>
          </w:tcPr>
          <w:p w14:paraId="0E454FC2" w14:textId="77777777" w:rsidR="004E7E27" w:rsidRPr="00B87B2D" w:rsidRDefault="004E7E27" w:rsidP="004E7E27">
            <w:pPr>
              <w:spacing w:before="60" w:after="60" w:line="240" w:lineRule="auto"/>
              <w:jc w:val="both"/>
              <w:rPr>
                <w:sz w:val="26"/>
                <w:szCs w:val="26"/>
              </w:rPr>
            </w:pPr>
            <w:r w:rsidRPr="00B87B2D">
              <w:rPr>
                <w:sz w:val="26"/>
                <w:szCs w:val="26"/>
              </w:rPr>
              <w:t> Hòa phân bón theo đúng tỷ lệ quy định. Tưới phải đều và theo đúng tỉ lệ quy định, đảm bảo độ thấm sâu không làm đổ gãy cây con, sau khi tưới phân phải tưới nước tráng</w:t>
            </w:r>
          </w:p>
        </w:tc>
      </w:tr>
      <w:tr w:rsidR="00B87B2D" w:rsidRPr="00B87B2D" w14:paraId="505B4A54" w14:textId="77777777" w:rsidTr="0079428F">
        <w:trPr>
          <w:trHeight w:val="390"/>
        </w:trPr>
        <w:tc>
          <w:tcPr>
            <w:tcW w:w="536" w:type="pct"/>
            <w:vAlign w:val="center"/>
            <w:hideMark/>
          </w:tcPr>
          <w:p w14:paraId="7C5A25D2" w14:textId="77777777" w:rsidR="004E7E27" w:rsidRPr="00B87B2D" w:rsidRDefault="004E7E27" w:rsidP="004E7E27">
            <w:pPr>
              <w:spacing w:before="60" w:after="60" w:line="240" w:lineRule="auto"/>
              <w:jc w:val="center"/>
              <w:rPr>
                <w:sz w:val="26"/>
                <w:szCs w:val="26"/>
              </w:rPr>
            </w:pPr>
            <w:r w:rsidRPr="00B87B2D">
              <w:rPr>
                <w:sz w:val="26"/>
                <w:szCs w:val="26"/>
              </w:rPr>
              <w:t>VU.82</w:t>
            </w:r>
          </w:p>
        </w:tc>
        <w:tc>
          <w:tcPr>
            <w:tcW w:w="1387" w:type="pct"/>
            <w:vAlign w:val="center"/>
            <w:hideMark/>
          </w:tcPr>
          <w:p w14:paraId="2969D82F" w14:textId="77777777" w:rsidR="004E7E27" w:rsidRPr="00B87B2D" w:rsidRDefault="004E7E27" w:rsidP="004E7E27">
            <w:pPr>
              <w:spacing w:before="60" w:after="60" w:line="240" w:lineRule="auto"/>
              <w:jc w:val="both"/>
              <w:rPr>
                <w:sz w:val="26"/>
                <w:szCs w:val="26"/>
              </w:rPr>
            </w:pPr>
            <w:r w:rsidRPr="00B87B2D">
              <w:rPr>
                <w:sz w:val="26"/>
                <w:szCs w:val="26"/>
              </w:rPr>
              <w:t>Lượng tưới   từ 3-5 lít/ m</w:t>
            </w:r>
            <w:r w:rsidRPr="00B87B2D">
              <w:rPr>
                <w:sz w:val="26"/>
                <w:szCs w:val="26"/>
                <w:vertAlign w:val="superscript"/>
              </w:rPr>
              <w:t>2</w:t>
            </w:r>
          </w:p>
        </w:tc>
        <w:tc>
          <w:tcPr>
            <w:tcW w:w="693" w:type="pct"/>
            <w:vAlign w:val="center"/>
            <w:hideMark/>
          </w:tcPr>
          <w:p w14:paraId="5C975651" w14:textId="77777777" w:rsidR="004E7E27" w:rsidRPr="00B87B2D" w:rsidRDefault="004E7E27" w:rsidP="004E7E27">
            <w:pPr>
              <w:spacing w:before="60" w:after="60" w:line="240" w:lineRule="auto"/>
              <w:rPr>
                <w:sz w:val="26"/>
                <w:szCs w:val="26"/>
              </w:rPr>
            </w:pPr>
            <w:r w:rsidRPr="00B87B2D">
              <w:rPr>
                <w:rFonts w:eastAsia="Calibri"/>
                <w:sz w:val="26"/>
                <w:szCs w:val="26"/>
              </w:rPr>
              <w:t>m</w:t>
            </w:r>
            <w:r w:rsidRPr="00B87B2D">
              <w:rPr>
                <w:rFonts w:eastAsia="Calibri"/>
                <w:sz w:val="26"/>
                <w:szCs w:val="26"/>
                <w:vertAlign w:val="superscript"/>
              </w:rPr>
              <w:t>2</w:t>
            </w:r>
            <w:r w:rsidRPr="00B87B2D">
              <w:rPr>
                <w:rFonts w:eastAsia="Calibri"/>
                <w:sz w:val="26"/>
                <w:szCs w:val="26"/>
              </w:rPr>
              <w:t>/công</w:t>
            </w:r>
          </w:p>
        </w:tc>
        <w:tc>
          <w:tcPr>
            <w:tcW w:w="538" w:type="pct"/>
            <w:vAlign w:val="center"/>
            <w:hideMark/>
          </w:tcPr>
          <w:p w14:paraId="34D75A10" w14:textId="77777777" w:rsidR="004E7E27" w:rsidRPr="00B87B2D" w:rsidRDefault="004E7E27" w:rsidP="004E7E27">
            <w:pPr>
              <w:spacing w:before="60" w:after="60" w:line="240" w:lineRule="auto"/>
              <w:jc w:val="center"/>
              <w:rPr>
                <w:sz w:val="26"/>
                <w:szCs w:val="26"/>
              </w:rPr>
            </w:pPr>
            <w:r w:rsidRPr="00B87B2D">
              <w:rPr>
                <w:rFonts w:eastAsia="Calibri"/>
                <w:sz w:val="26"/>
                <w:szCs w:val="26"/>
              </w:rPr>
              <w:t>1.750</w:t>
            </w:r>
          </w:p>
        </w:tc>
        <w:tc>
          <w:tcPr>
            <w:tcW w:w="1847" w:type="pct"/>
            <w:vMerge/>
            <w:vAlign w:val="center"/>
            <w:hideMark/>
          </w:tcPr>
          <w:p w14:paraId="44A6DC39" w14:textId="77777777" w:rsidR="004E7E27" w:rsidRPr="00B87B2D" w:rsidRDefault="004E7E27" w:rsidP="004E7E27">
            <w:pPr>
              <w:spacing w:before="60" w:after="60" w:line="240" w:lineRule="auto"/>
              <w:jc w:val="both"/>
              <w:rPr>
                <w:sz w:val="26"/>
                <w:szCs w:val="26"/>
              </w:rPr>
            </w:pPr>
          </w:p>
        </w:tc>
      </w:tr>
      <w:tr w:rsidR="00B87B2D" w:rsidRPr="00B87B2D" w14:paraId="2577C2FD" w14:textId="77777777" w:rsidTr="0079428F">
        <w:trPr>
          <w:trHeight w:val="390"/>
        </w:trPr>
        <w:tc>
          <w:tcPr>
            <w:tcW w:w="536" w:type="pct"/>
            <w:vAlign w:val="center"/>
            <w:hideMark/>
          </w:tcPr>
          <w:p w14:paraId="593F4744" w14:textId="77777777" w:rsidR="004E7E27" w:rsidRPr="00B87B2D" w:rsidRDefault="004E7E27" w:rsidP="004E7E27">
            <w:pPr>
              <w:spacing w:before="60" w:after="60" w:line="240" w:lineRule="auto"/>
              <w:jc w:val="center"/>
              <w:rPr>
                <w:sz w:val="26"/>
                <w:szCs w:val="26"/>
              </w:rPr>
            </w:pPr>
            <w:r w:rsidRPr="00B87B2D">
              <w:rPr>
                <w:sz w:val="26"/>
                <w:szCs w:val="26"/>
              </w:rPr>
              <w:t>VU.83</w:t>
            </w:r>
          </w:p>
        </w:tc>
        <w:tc>
          <w:tcPr>
            <w:tcW w:w="1387" w:type="pct"/>
            <w:vAlign w:val="center"/>
            <w:hideMark/>
          </w:tcPr>
          <w:p w14:paraId="6B9DD1DE" w14:textId="77777777" w:rsidR="004E7E27" w:rsidRPr="00B87B2D" w:rsidRDefault="004E7E27" w:rsidP="004E7E27">
            <w:pPr>
              <w:spacing w:before="60" w:after="60" w:line="240" w:lineRule="auto"/>
              <w:jc w:val="both"/>
              <w:rPr>
                <w:sz w:val="26"/>
                <w:szCs w:val="26"/>
              </w:rPr>
            </w:pPr>
            <w:r w:rsidRPr="00B87B2D">
              <w:rPr>
                <w:sz w:val="26"/>
                <w:szCs w:val="26"/>
              </w:rPr>
              <w:t>Lượng tưới  trên 5 lít/ m</w:t>
            </w:r>
            <w:r w:rsidRPr="00B87B2D">
              <w:rPr>
                <w:sz w:val="26"/>
                <w:szCs w:val="26"/>
                <w:vertAlign w:val="superscript"/>
              </w:rPr>
              <w:t>2</w:t>
            </w:r>
          </w:p>
        </w:tc>
        <w:tc>
          <w:tcPr>
            <w:tcW w:w="693" w:type="pct"/>
            <w:vAlign w:val="center"/>
            <w:hideMark/>
          </w:tcPr>
          <w:p w14:paraId="20892D82" w14:textId="77777777" w:rsidR="004E7E27" w:rsidRPr="00B87B2D" w:rsidRDefault="004E7E27" w:rsidP="004E7E27">
            <w:pPr>
              <w:spacing w:before="60" w:after="60" w:line="240" w:lineRule="auto"/>
              <w:rPr>
                <w:sz w:val="26"/>
                <w:szCs w:val="26"/>
              </w:rPr>
            </w:pPr>
            <w:r w:rsidRPr="00B87B2D">
              <w:rPr>
                <w:rFonts w:eastAsia="Calibri"/>
                <w:sz w:val="26"/>
                <w:szCs w:val="26"/>
              </w:rPr>
              <w:t>m</w:t>
            </w:r>
            <w:r w:rsidRPr="00B87B2D">
              <w:rPr>
                <w:rFonts w:eastAsia="Calibri"/>
                <w:sz w:val="26"/>
                <w:szCs w:val="26"/>
                <w:vertAlign w:val="superscript"/>
              </w:rPr>
              <w:t>2</w:t>
            </w:r>
            <w:r w:rsidRPr="00B87B2D">
              <w:rPr>
                <w:rFonts w:eastAsia="Calibri"/>
                <w:sz w:val="26"/>
                <w:szCs w:val="26"/>
              </w:rPr>
              <w:t>/công</w:t>
            </w:r>
          </w:p>
        </w:tc>
        <w:tc>
          <w:tcPr>
            <w:tcW w:w="538" w:type="pct"/>
            <w:vAlign w:val="center"/>
            <w:hideMark/>
          </w:tcPr>
          <w:p w14:paraId="49A39171" w14:textId="77777777" w:rsidR="004E7E27" w:rsidRPr="00B87B2D" w:rsidRDefault="004E7E27" w:rsidP="004E7E27">
            <w:pPr>
              <w:spacing w:before="60" w:after="60" w:line="240" w:lineRule="auto"/>
              <w:jc w:val="center"/>
              <w:rPr>
                <w:sz w:val="26"/>
                <w:szCs w:val="26"/>
              </w:rPr>
            </w:pPr>
            <w:r w:rsidRPr="00B87B2D">
              <w:rPr>
                <w:rFonts w:eastAsia="Calibri"/>
                <w:sz w:val="26"/>
                <w:szCs w:val="26"/>
              </w:rPr>
              <w:t>1.500</w:t>
            </w:r>
          </w:p>
        </w:tc>
        <w:tc>
          <w:tcPr>
            <w:tcW w:w="1847" w:type="pct"/>
            <w:vMerge/>
            <w:vAlign w:val="center"/>
            <w:hideMark/>
          </w:tcPr>
          <w:p w14:paraId="230F8541" w14:textId="77777777" w:rsidR="004E7E27" w:rsidRPr="00B87B2D" w:rsidRDefault="004E7E27" w:rsidP="004E7E27">
            <w:pPr>
              <w:spacing w:before="60" w:after="60" w:line="240" w:lineRule="auto"/>
              <w:jc w:val="both"/>
              <w:rPr>
                <w:sz w:val="26"/>
                <w:szCs w:val="26"/>
              </w:rPr>
            </w:pPr>
          </w:p>
        </w:tc>
      </w:tr>
      <w:tr w:rsidR="00B87B2D" w:rsidRPr="00B87B2D" w14:paraId="146FFE8D" w14:textId="77777777" w:rsidTr="0079428F">
        <w:trPr>
          <w:trHeight w:val="1313"/>
        </w:trPr>
        <w:tc>
          <w:tcPr>
            <w:tcW w:w="536" w:type="pct"/>
            <w:vAlign w:val="center"/>
            <w:hideMark/>
          </w:tcPr>
          <w:p w14:paraId="7E803C79" w14:textId="77777777" w:rsidR="004E7E27" w:rsidRPr="00B87B2D" w:rsidRDefault="004E7E27" w:rsidP="004E7E27">
            <w:pPr>
              <w:spacing w:before="60" w:after="60" w:line="240" w:lineRule="auto"/>
              <w:jc w:val="center"/>
              <w:rPr>
                <w:sz w:val="26"/>
                <w:szCs w:val="26"/>
              </w:rPr>
            </w:pPr>
            <w:r w:rsidRPr="00B87B2D">
              <w:rPr>
                <w:sz w:val="26"/>
                <w:szCs w:val="26"/>
              </w:rPr>
              <w:t>VU.84</w:t>
            </w:r>
          </w:p>
        </w:tc>
        <w:tc>
          <w:tcPr>
            <w:tcW w:w="1387" w:type="pct"/>
            <w:vAlign w:val="center"/>
            <w:hideMark/>
          </w:tcPr>
          <w:p w14:paraId="189CE2A0" w14:textId="77777777" w:rsidR="004E7E27" w:rsidRPr="00B87B2D" w:rsidRDefault="004E7E27" w:rsidP="004E7E27">
            <w:pPr>
              <w:spacing w:before="60" w:after="60" w:line="240" w:lineRule="auto"/>
              <w:jc w:val="both"/>
              <w:rPr>
                <w:sz w:val="26"/>
                <w:szCs w:val="26"/>
              </w:rPr>
            </w:pPr>
            <w:r w:rsidRPr="00B87B2D">
              <w:rPr>
                <w:sz w:val="26"/>
                <w:szCs w:val="26"/>
              </w:rPr>
              <w:t>Tưới thúc trên luống bùn</w:t>
            </w:r>
          </w:p>
        </w:tc>
        <w:tc>
          <w:tcPr>
            <w:tcW w:w="693" w:type="pct"/>
            <w:vAlign w:val="center"/>
            <w:hideMark/>
          </w:tcPr>
          <w:p w14:paraId="55AEC08E" w14:textId="77777777" w:rsidR="004E7E27" w:rsidRPr="00B87B2D" w:rsidRDefault="004E7E27" w:rsidP="004E7E27">
            <w:pPr>
              <w:spacing w:before="60" w:after="60" w:line="240" w:lineRule="auto"/>
              <w:rPr>
                <w:sz w:val="26"/>
                <w:szCs w:val="26"/>
              </w:rPr>
            </w:pPr>
            <w:r w:rsidRPr="00B87B2D">
              <w:rPr>
                <w:sz w:val="26"/>
                <w:szCs w:val="26"/>
              </w:rPr>
              <w:t>m</w:t>
            </w:r>
            <w:r w:rsidRPr="00B87B2D">
              <w:rPr>
                <w:sz w:val="26"/>
                <w:szCs w:val="26"/>
                <w:vertAlign w:val="superscript"/>
              </w:rPr>
              <w:t>2</w:t>
            </w:r>
            <w:r w:rsidRPr="00B87B2D">
              <w:rPr>
                <w:sz w:val="26"/>
                <w:szCs w:val="26"/>
              </w:rPr>
              <w:t>/công</w:t>
            </w:r>
          </w:p>
        </w:tc>
        <w:tc>
          <w:tcPr>
            <w:tcW w:w="538" w:type="pct"/>
            <w:vAlign w:val="center"/>
            <w:hideMark/>
          </w:tcPr>
          <w:p w14:paraId="2C1DFCC6" w14:textId="77777777" w:rsidR="004E7E27" w:rsidRPr="00B87B2D" w:rsidRDefault="004E7E27" w:rsidP="004E7E27">
            <w:pPr>
              <w:spacing w:before="60" w:after="60" w:line="240" w:lineRule="auto"/>
              <w:jc w:val="center"/>
              <w:rPr>
                <w:sz w:val="26"/>
                <w:szCs w:val="26"/>
              </w:rPr>
            </w:pPr>
            <w:r w:rsidRPr="00B87B2D">
              <w:rPr>
                <w:sz w:val="26"/>
                <w:szCs w:val="26"/>
              </w:rPr>
              <w:t>329</w:t>
            </w:r>
          </w:p>
        </w:tc>
        <w:tc>
          <w:tcPr>
            <w:tcW w:w="1847" w:type="pct"/>
            <w:vAlign w:val="center"/>
            <w:hideMark/>
          </w:tcPr>
          <w:p w14:paraId="15771512" w14:textId="77777777" w:rsidR="004E7E27" w:rsidRPr="00B87B2D" w:rsidRDefault="004E7E27" w:rsidP="004E7E27">
            <w:pPr>
              <w:spacing w:before="60" w:after="60" w:line="240" w:lineRule="auto"/>
              <w:jc w:val="both"/>
              <w:rPr>
                <w:sz w:val="26"/>
                <w:szCs w:val="26"/>
              </w:rPr>
            </w:pPr>
            <w:r w:rsidRPr="00B87B2D">
              <w:rPr>
                <w:sz w:val="26"/>
                <w:szCs w:val="26"/>
              </w:rPr>
              <w:t>Chuẩn bị dụng cụ, phân bón, hòa dung dịch, tưới thúc, tưới rửa, thu dọn hiện trường. Lượng tưới 5-7 lít/m</w:t>
            </w:r>
            <w:r w:rsidRPr="00B87B2D">
              <w:rPr>
                <w:sz w:val="26"/>
                <w:szCs w:val="26"/>
                <w:vertAlign w:val="superscript"/>
              </w:rPr>
              <w:t>2</w:t>
            </w:r>
          </w:p>
        </w:tc>
      </w:tr>
      <w:tr w:rsidR="00B87B2D" w:rsidRPr="00B87B2D" w14:paraId="3162262F" w14:textId="77777777" w:rsidTr="0079428F">
        <w:trPr>
          <w:trHeight w:val="1244"/>
        </w:trPr>
        <w:tc>
          <w:tcPr>
            <w:tcW w:w="536" w:type="pct"/>
            <w:vAlign w:val="center"/>
            <w:hideMark/>
          </w:tcPr>
          <w:p w14:paraId="278524BE" w14:textId="77777777" w:rsidR="004E7E27" w:rsidRPr="00B87B2D" w:rsidRDefault="004E7E27" w:rsidP="004E7E27">
            <w:pPr>
              <w:spacing w:before="60" w:after="60" w:line="240" w:lineRule="auto"/>
              <w:jc w:val="center"/>
              <w:rPr>
                <w:sz w:val="26"/>
                <w:szCs w:val="26"/>
              </w:rPr>
            </w:pPr>
            <w:r w:rsidRPr="00B87B2D">
              <w:rPr>
                <w:sz w:val="26"/>
                <w:szCs w:val="26"/>
              </w:rPr>
              <w:t>VU.85</w:t>
            </w:r>
          </w:p>
        </w:tc>
        <w:tc>
          <w:tcPr>
            <w:tcW w:w="1387" w:type="pct"/>
            <w:vAlign w:val="center"/>
            <w:hideMark/>
          </w:tcPr>
          <w:p w14:paraId="39DF455F" w14:textId="77777777" w:rsidR="004E7E27" w:rsidRPr="00B87B2D" w:rsidRDefault="004E7E27" w:rsidP="004E7E27">
            <w:pPr>
              <w:spacing w:before="60" w:after="60" w:line="240" w:lineRule="auto"/>
              <w:jc w:val="both"/>
              <w:rPr>
                <w:sz w:val="26"/>
                <w:szCs w:val="26"/>
              </w:rPr>
            </w:pPr>
            <w:r w:rsidRPr="00B87B2D">
              <w:rPr>
                <w:sz w:val="26"/>
                <w:szCs w:val="26"/>
              </w:rPr>
              <w:t>Tưới tiêu nước cho vườn ươm ngập mặn</w:t>
            </w:r>
          </w:p>
        </w:tc>
        <w:tc>
          <w:tcPr>
            <w:tcW w:w="693" w:type="pct"/>
            <w:vAlign w:val="center"/>
            <w:hideMark/>
          </w:tcPr>
          <w:p w14:paraId="457517C4" w14:textId="77777777" w:rsidR="004E7E27" w:rsidRPr="00B87B2D" w:rsidRDefault="004E7E27" w:rsidP="004E7E27">
            <w:pPr>
              <w:spacing w:before="60" w:after="60" w:line="240" w:lineRule="auto"/>
              <w:rPr>
                <w:sz w:val="26"/>
                <w:szCs w:val="26"/>
              </w:rPr>
            </w:pPr>
            <w:r w:rsidRPr="00B87B2D">
              <w:rPr>
                <w:sz w:val="26"/>
                <w:szCs w:val="26"/>
              </w:rPr>
              <w:t>1.000 m</w:t>
            </w:r>
            <w:r w:rsidRPr="00B87B2D">
              <w:rPr>
                <w:sz w:val="26"/>
                <w:szCs w:val="26"/>
                <w:vertAlign w:val="superscript"/>
              </w:rPr>
              <w:t>2</w:t>
            </w:r>
            <w:r w:rsidRPr="00B87B2D">
              <w:rPr>
                <w:sz w:val="26"/>
                <w:szCs w:val="26"/>
              </w:rPr>
              <w:t>/công</w:t>
            </w:r>
          </w:p>
        </w:tc>
        <w:tc>
          <w:tcPr>
            <w:tcW w:w="538" w:type="pct"/>
            <w:vAlign w:val="center"/>
            <w:hideMark/>
          </w:tcPr>
          <w:p w14:paraId="381D9445" w14:textId="77777777" w:rsidR="004E7E27" w:rsidRPr="00B87B2D" w:rsidRDefault="004E7E27" w:rsidP="004E7E27">
            <w:pPr>
              <w:spacing w:before="60" w:after="60" w:line="240" w:lineRule="auto"/>
              <w:jc w:val="center"/>
              <w:rPr>
                <w:sz w:val="26"/>
                <w:szCs w:val="26"/>
              </w:rPr>
            </w:pPr>
            <w:r w:rsidRPr="00B87B2D">
              <w:rPr>
                <w:sz w:val="26"/>
                <w:szCs w:val="26"/>
              </w:rPr>
              <w:t>0,3</w:t>
            </w:r>
          </w:p>
        </w:tc>
        <w:tc>
          <w:tcPr>
            <w:tcW w:w="1847" w:type="pct"/>
            <w:vAlign w:val="center"/>
            <w:hideMark/>
          </w:tcPr>
          <w:p w14:paraId="61CDDB47" w14:textId="77777777" w:rsidR="004E7E27" w:rsidRPr="00B87B2D" w:rsidRDefault="004E7E27" w:rsidP="004E7E27">
            <w:pPr>
              <w:spacing w:before="60" w:after="60" w:line="240" w:lineRule="auto"/>
              <w:jc w:val="both"/>
              <w:rPr>
                <w:sz w:val="26"/>
                <w:szCs w:val="26"/>
              </w:rPr>
            </w:pPr>
            <w:r w:rsidRPr="00B87B2D">
              <w:rPr>
                <w:sz w:val="26"/>
                <w:szCs w:val="26"/>
              </w:rPr>
              <w:t>Chuẩn bị dụng cụ, mở cống, tháo nước về vườn, tiêu nước ra khỏi vườn, đóng cống, thu dọn hiện trường</w:t>
            </w:r>
          </w:p>
        </w:tc>
      </w:tr>
      <w:tr w:rsidR="00B87B2D" w:rsidRPr="00B87B2D" w14:paraId="31BE42A1" w14:textId="77777777" w:rsidTr="0079428F">
        <w:trPr>
          <w:trHeight w:val="330"/>
        </w:trPr>
        <w:tc>
          <w:tcPr>
            <w:tcW w:w="536" w:type="pct"/>
            <w:vAlign w:val="center"/>
            <w:hideMark/>
          </w:tcPr>
          <w:p w14:paraId="1D5FA86D" w14:textId="77777777" w:rsidR="004E7E27" w:rsidRPr="00B87B2D" w:rsidRDefault="004E7E27" w:rsidP="004E7E27">
            <w:pPr>
              <w:spacing w:before="60" w:after="60" w:line="240" w:lineRule="auto"/>
              <w:jc w:val="center"/>
              <w:rPr>
                <w:b/>
                <w:bCs/>
                <w:sz w:val="26"/>
                <w:szCs w:val="26"/>
              </w:rPr>
            </w:pPr>
            <w:r w:rsidRPr="00B87B2D">
              <w:rPr>
                <w:b/>
                <w:bCs/>
                <w:sz w:val="26"/>
                <w:szCs w:val="26"/>
              </w:rPr>
              <w:t>III</w:t>
            </w:r>
          </w:p>
        </w:tc>
        <w:tc>
          <w:tcPr>
            <w:tcW w:w="1387" w:type="pct"/>
            <w:vAlign w:val="center"/>
            <w:hideMark/>
          </w:tcPr>
          <w:p w14:paraId="79CD1EC8" w14:textId="77777777" w:rsidR="004E7E27" w:rsidRPr="00B87B2D" w:rsidRDefault="004E7E27" w:rsidP="004E7E27">
            <w:pPr>
              <w:spacing w:before="60" w:after="60" w:line="240" w:lineRule="auto"/>
              <w:jc w:val="both"/>
              <w:rPr>
                <w:b/>
                <w:bCs/>
                <w:sz w:val="26"/>
                <w:szCs w:val="26"/>
              </w:rPr>
            </w:pPr>
            <w:r w:rsidRPr="00B87B2D">
              <w:rPr>
                <w:b/>
                <w:bCs/>
                <w:sz w:val="26"/>
                <w:szCs w:val="26"/>
              </w:rPr>
              <w:t>Phòng trừ dịch hại</w:t>
            </w:r>
          </w:p>
        </w:tc>
        <w:tc>
          <w:tcPr>
            <w:tcW w:w="693" w:type="pct"/>
            <w:vAlign w:val="center"/>
          </w:tcPr>
          <w:p w14:paraId="4D22DFE8" w14:textId="77777777" w:rsidR="004E7E27" w:rsidRPr="00B87B2D" w:rsidRDefault="004E7E27" w:rsidP="004E7E27">
            <w:pPr>
              <w:spacing w:before="60" w:after="60" w:line="240" w:lineRule="auto"/>
              <w:rPr>
                <w:b/>
                <w:bCs/>
                <w:sz w:val="26"/>
                <w:szCs w:val="26"/>
              </w:rPr>
            </w:pPr>
          </w:p>
        </w:tc>
        <w:tc>
          <w:tcPr>
            <w:tcW w:w="538" w:type="pct"/>
            <w:vAlign w:val="center"/>
            <w:hideMark/>
          </w:tcPr>
          <w:p w14:paraId="4DF4ADDC" w14:textId="77777777" w:rsidR="004E7E27" w:rsidRPr="00B87B2D" w:rsidRDefault="004E7E27" w:rsidP="004E7E27">
            <w:pPr>
              <w:spacing w:before="60" w:after="60" w:line="240" w:lineRule="auto"/>
              <w:jc w:val="center"/>
              <w:rPr>
                <w:b/>
                <w:bCs/>
                <w:sz w:val="26"/>
                <w:szCs w:val="26"/>
              </w:rPr>
            </w:pPr>
            <w:r w:rsidRPr="00B87B2D">
              <w:rPr>
                <w:b/>
                <w:bCs/>
                <w:sz w:val="26"/>
                <w:szCs w:val="26"/>
              </w:rPr>
              <w:t> </w:t>
            </w:r>
          </w:p>
        </w:tc>
        <w:tc>
          <w:tcPr>
            <w:tcW w:w="1847" w:type="pct"/>
            <w:noWrap/>
            <w:vAlign w:val="bottom"/>
            <w:hideMark/>
          </w:tcPr>
          <w:p w14:paraId="3EBE9DF3" w14:textId="77777777" w:rsidR="004E7E27" w:rsidRPr="00B87B2D" w:rsidRDefault="004E7E27" w:rsidP="004E7E27">
            <w:pPr>
              <w:spacing w:before="60" w:after="60" w:line="240" w:lineRule="auto"/>
              <w:jc w:val="both"/>
              <w:rPr>
                <w:b/>
                <w:bCs/>
                <w:sz w:val="26"/>
                <w:szCs w:val="26"/>
              </w:rPr>
            </w:pPr>
          </w:p>
        </w:tc>
      </w:tr>
      <w:tr w:rsidR="00B87B2D" w:rsidRPr="00B87B2D" w14:paraId="529A2AC1" w14:textId="77777777" w:rsidTr="0079428F">
        <w:trPr>
          <w:trHeight w:val="810"/>
        </w:trPr>
        <w:tc>
          <w:tcPr>
            <w:tcW w:w="536" w:type="pct"/>
            <w:vAlign w:val="center"/>
            <w:hideMark/>
          </w:tcPr>
          <w:p w14:paraId="6B0EDBAC" w14:textId="77777777" w:rsidR="004E7E27" w:rsidRPr="00B87B2D" w:rsidRDefault="004E7E27" w:rsidP="004E7E27">
            <w:pPr>
              <w:spacing w:before="60" w:after="60" w:line="240" w:lineRule="auto"/>
              <w:jc w:val="center"/>
              <w:rPr>
                <w:sz w:val="26"/>
                <w:szCs w:val="26"/>
              </w:rPr>
            </w:pPr>
            <w:r w:rsidRPr="00B87B2D">
              <w:rPr>
                <w:sz w:val="26"/>
                <w:szCs w:val="26"/>
              </w:rPr>
              <w:t>VU.86</w:t>
            </w:r>
          </w:p>
        </w:tc>
        <w:tc>
          <w:tcPr>
            <w:tcW w:w="1387" w:type="pct"/>
            <w:vAlign w:val="center"/>
            <w:hideMark/>
          </w:tcPr>
          <w:p w14:paraId="340E56BD" w14:textId="77777777" w:rsidR="004E7E27" w:rsidRPr="00B87B2D" w:rsidRDefault="004E7E27" w:rsidP="004E7E27">
            <w:pPr>
              <w:spacing w:before="60" w:after="60" w:line="240" w:lineRule="auto"/>
              <w:jc w:val="both"/>
              <w:rPr>
                <w:sz w:val="26"/>
                <w:szCs w:val="26"/>
              </w:rPr>
            </w:pPr>
            <w:r w:rsidRPr="00B87B2D">
              <w:rPr>
                <w:sz w:val="26"/>
                <w:szCs w:val="26"/>
              </w:rPr>
              <w:t>Bình bơm tay phòng trừ sâu bệnh</w:t>
            </w:r>
          </w:p>
        </w:tc>
        <w:tc>
          <w:tcPr>
            <w:tcW w:w="693" w:type="pct"/>
            <w:vMerge w:val="restart"/>
            <w:vAlign w:val="center"/>
            <w:hideMark/>
          </w:tcPr>
          <w:p w14:paraId="252250E0" w14:textId="77777777" w:rsidR="004E7E27" w:rsidRPr="00B87B2D" w:rsidRDefault="004E7E27" w:rsidP="004E7E27">
            <w:pPr>
              <w:spacing w:before="60" w:after="60" w:line="240" w:lineRule="auto"/>
              <w:jc w:val="center"/>
              <w:rPr>
                <w:sz w:val="26"/>
                <w:szCs w:val="26"/>
              </w:rPr>
            </w:pPr>
            <w:r w:rsidRPr="00B87B2D">
              <w:rPr>
                <w:sz w:val="26"/>
                <w:szCs w:val="26"/>
              </w:rPr>
              <w:t>m</w:t>
            </w:r>
            <w:r w:rsidRPr="00B87B2D">
              <w:rPr>
                <w:sz w:val="26"/>
                <w:szCs w:val="26"/>
                <w:vertAlign w:val="superscript"/>
              </w:rPr>
              <w:t>2</w:t>
            </w:r>
            <w:r w:rsidRPr="00B87B2D">
              <w:rPr>
                <w:sz w:val="26"/>
                <w:szCs w:val="26"/>
              </w:rPr>
              <w:t>/công</w:t>
            </w:r>
          </w:p>
        </w:tc>
        <w:tc>
          <w:tcPr>
            <w:tcW w:w="538" w:type="pct"/>
            <w:vAlign w:val="center"/>
            <w:hideMark/>
          </w:tcPr>
          <w:p w14:paraId="30856E67" w14:textId="77777777" w:rsidR="004E7E27" w:rsidRPr="00B87B2D" w:rsidRDefault="004E7E27" w:rsidP="004E7E27">
            <w:pPr>
              <w:spacing w:before="60" w:after="60" w:line="240" w:lineRule="auto"/>
              <w:jc w:val="center"/>
              <w:rPr>
                <w:sz w:val="26"/>
                <w:szCs w:val="26"/>
              </w:rPr>
            </w:pPr>
            <w:r w:rsidRPr="00B87B2D">
              <w:rPr>
                <w:sz w:val="26"/>
                <w:szCs w:val="26"/>
              </w:rPr>
              <w:t>180</w:t>
            </w:r>
          </w:p>
        </w:tc>
        <w:tc>
          <w:tcPr>
            <w:tcW w:w="1847" w:type="pct"/>
            <w:vMerge w:val="restart"/>
            <w:vAlign w:val="center"/>
            <w:hideMark/>
          </w:tcPr>
          <w:p w14:paraId="09E934C5" w14:textId="77777777" w:rsidR="004E7E27" w:rsidRPr="00B87B2D" w:rsidRDefault="004E7E27" w:rsidP="004E7E27">
            <w:pPr>
              <w:spacing w:before="60" w:after="60" w:line="240" w:lineRule="auto"/>
              <w:jc w:val="both"/>
              <w:rPr>
                <w:sz w:val="26"/>
                <w:szCs w:val="26"/>
              </w:rPr>
            </w:pPr>
            <w:r w:rsidRPr="00B87B2D">
              <w:rPr>
                <w:sz w:val="26"/>
                <w:szCs w:val="26"/>
              </w:rPr>
              <w:t>Cân đong thuốc pha chế thuốc theo đúng tỉ lệ và thành phần Quy định; phun thuốc đảm bảo bám đều trên lá, thân cây con.</w:t>
            </w:r>
          </w:p>
        </w:tc>
      </w:tr>
      <w:tr w:rsidR="00B87B2D" w:rsidRPr="00B87B2D" w14:paraId="4B052AA9" w14:textId="77777777" w:rsidTr="0079428F">
        <w:trPr>
          <w:trHeight w:val="660"/>
        </w:trPr>
        <w:tc>
          <w:tcPr>
            <w:tcW w:w="536" w:type="pct"/>
            <w:vAlign w:val="center"/>
            <w:hideMark/>
          </w:tcPr>
          <w:p w14:paraId="7F6708FF" w14:textId="77777777" w:rsidR="004E7E27" w:rsidRPr="00B87B2D" w:rsidRDefault="004E7E27" w:rsidP="004E7E27">
            <w:pPr>
              <w:spacing w:before="60" w:after="60" w:line="240" w:lineRule="auto"/>
              <w:rPr>
                <w:sz w:val="26"/>
                <w:szCs w:val="26"/>
              </w:rPr>
            </w:pPr>
            <w:r w:rsidRPr="00B87B2D">
              <w:rPr>
                <w:sz w:val="26"/>
                <w:szCs w:val="26"/>
              </w:rPr>
              <w:t>VU.87</w:t>
            </w:r>
          </w:p>
        </w:tc>
        <w:tc>
          <w:tcPr>
            <w:tcW w:w="1387" w:type="pct"/>
            <w:vAlign w:val="center"/>
            <w:hideMark/>
          </w:tcPr>
          <w:p w14:paraId="2ED12B81" w14:textId="77777777" w:rsidR="004E7E27" w:rsidRPr="00B87B2D" w:rsidRDefault="004E7E27" w:rsidP="004E7E27">
            <w:pPr>
              <w:spacing w:before="60" w:after="60" w:line="240" w:lineRule="auto"/>
              <w:jc w:val="both"/>
              <w:rPr>
                <w:sz w:val="26"/>
                <w:szCs w:val="26"/>
              </w:rPr>
            </w:pPr>
            <w:r w:rsidRPr="00B87B2D">
              <w:rPr>
                <w:sz w:val="26"/>
                <w:szCs w:val="26"/>
              </w:rPr>
              <w:t>Bình bơm có động cơ phòng trừ sâu bệnh</w:t>
            </w:r>
          </w:p>
        </w:tc>
        <w:tc>
          <w:tcPr>
            <w:tcW w:w="693" w:type="pct"/>
            <w:vMerge/>
            <w:vAlign w:val="center"/>
            <w:hideMark/>
          </w:tcPr>
          <w:p w14:paraId="297EB9EC" w14:textId="77777777" w:rsidR="004E7E27" w:rsidRPr="00B87B2D" w:rsidRDefault="004E7E27" w:rsidP="004E7E27">
            <w:pPr>
              <w:spacing w:before="60" w:after="60" w:line="240" w:lineRule="auto"/>
              <w:rPr>
                <w:sz w:val="26"/>
                <w:szCs w:val="26"/>
              </w:rPr>
            </w:pPr>
          </w:p>
        </w:tc>
        <w:tc>
          <w:tcPr>
            <w:tcW w:w="538" w:type="pct"/>
            <w:vAlign w:val="center"/>
            <w:hideMark/>
          </w:tcPr>
          <w:p w14:paraId="7DAF6633" w14:textId="77777777" w:rsidR="004E7E27" w:rsidRPr="00B87B2D" w:rsidRDefault="004E7E27" w:rsidP="004E7E27">
            <w:pPr>
              <w:spacing w:before="60" w:after="60" w:line="240" w:lineRule="auto"/>
              <w:jc w:val="center"/>
              <w:rPr>
                <w:sz w:val="26"/>
                <w:szCs w:val="26"/>
              </w:rPr>
            </w:pPr>
            <w:r w:rsidRPr="00B87B2D">
              <w:rPr>
                <w:sz w:val="26"/>
                <w:szCs w:val="26"/>
              </w:rPr>
              <w:t>393</w:t>
            </w:r>
          </w:p>
        </w:tc>
        <w:tc>
          <w:tcPr>
            <w:tcW w:w="1847" w:type="pct"/>
            <w:vMerge/>
            <w:vAlign w:val="center"/>
            <w:hideMark/>
          </w:tcPr>
          <w:p w14:paraId="4CF0C011" w14:textId="77777777" w:rsidR="004E7E27" w:rsidRPr="00B87B2D" w:rsidRDefault="004E7E27" w:rsidP="004E7E27">
            <w:pPr>
              <w:spacing w:before="60" w:after="60" w:line="240" w:lineRule="auto"/>
              <w:jc w:val="both"/>
              <w:rPr>
                <w:sz w:val="26"/>
                <w:szCs w:val="26"/>
              </w:rPr>
            </w:pPr>
          </w:p>
        </w:tc>
      </w:tr>
      <w:tr w:rsidR="00B87B2D" w:rsidRPr="00B87B2D" w14:paraId="6D518836" w14:textId="77777777" w:rsidTr="0079428F">
        <w:trPr>
          <w:trHeight w:val="660"/>
        </w:trPr>
        <w:tc>
          <w:tcPr>
            <w:tcW w:w="536" w:type="pct"/>
            <w:vAlign w:val="center"/>
            <w:hideMark/>
          </w:tcPr>
          <w:p w14:paraId="2042711C" w14:textId="77777777" w:rsidR="004E7E27" w:rsidRPr="00B87B2D" w:rsidRDefault="004E7E27" w:rsidP="004E7E27">
            <w:pPr>
              <w:spacing w:before="60" w:after="60" w:line="240" w:lineRule="auto"/>
              <w:jc w:val="center"/>
              <w:rPr>
                <w:sz w:val="26"/>
                <w:szCs w:val="26"/>
              </w:rPr>
            </w:pPr>
            <w:r w:rsidRPr="00B87B2D">
              <w:rPr>
                <w:sz w:val="26"/>
                <w:szCs w:val="26"/>
              </w:rPr>
              <w:t>VU.88</w:t>
            </w:r>
          </w:p>
        </w:tc>
        <w:tc>
          <w:tcPr>
            <w:tcW w:w="1387" w:type="pct"/>
            <w:vAlign w:val="center"/>
            <w:hideMark/>
          </w:tcPr>
          <w:p w14:paraId="2FF9FF3D" w14:textId="77777777" w:rsidR="004E7E27" w:rsidRPr="00B87B2D" w:rsidRDefault="004E7E27" w:rsidP="004E7E27">
            <w:pPr>
              <w:spacing w:before="60" w:after="60" w:line="240" w:lineRule="auto"/>
              <w:jc w:val="both"/>
              <w:rPr>
                <w:sz w:val="26"/>
                <w:szCs w:val="26"/>
              </w:rPr>
            </w:pPr>
            <w:r w:rsidRPr="00B87B2D">
              <w:rPr>
                <w:sz w:val="26"/>
                <w:szCs w:val="26"/>
              </w:rPr>
              <w:t>Phòng trừ chuột</w:t>
            </w:r>
          </w:p>
        </w:tc>
        <w:tc>
          <w:tcPr>
            <w:tcW w:w="693" w:type="pct"/>
            <w:vAlign w:val="center"/>
            <w:hideMark/>
          </w:tcPr>
          <w:p w14:paraId="24C18640" w14:textId="77777777" w:rsidR="004E7E27" w:rsidRPr="00B87B2D" w:rsidRDefault="004E7E27" w:rsidP="004E7E27">
            <w:pPr>
              <w:spacing w:before="60" w:after="60" w:line="240" w:lineRule="auto"/>
              <w:jc w:val="center"/>
              <w:rPr>
                <w:sz w:val="26"/>
                <w:szCs w:val="26"/>
              </w:rPr>
            </w:pPr>
            <w:r w:rsidRPr="00B87B2D">
              <w:rPr>
                <w:sz w:val="26"/>
                <w:szCs w:val="26"/>
              </w:rPr>
              <w:t>1.000 m</w:t>
            </w:r>
            <w:r w:rsidRPr="00B87B2D">
              <w:rPr>
                <w:sz w:val="26"/>
                <w:szCs w:val="26"/>
                <w:vertAlign w:val="superscript"/>
              </w:rPr>
              <w:t>2</w:t>
            </w:r>
            <w:r w:rsidRPr="00B87B2D">
              <w:rPr>
                <w:sz w:val="26"/>
                <w:szCs w:val="26"/>
              </w:rPr>
              <w:t>/công</w:t>
            </w:r>
          </w:p>
        </w:tc>
        <w:tc>
          <w:tcPr>
            <w:tcW w:w="538" w:type="pct"/>
            <w:vAlign w:val="center"/>
            <w:hideMark/>
          </w:tcPr>
          <w:p w14:paraId="2F481CD8" w14:textId="77777777" w:rsidR="004E7E27" w:rsidRPr="00B87B2D" w:rsidRDefault="004E7E27" w:rsidP="004E7E27">
            <w:pPr>
              <w:spacing w:before="60" w:after="60" w:line="240" w:lineRule="auto"/>
              <w:jc w:val="center"/>
              <w:rPr>
                <w:sz w:val="26"/>
                <w:szCs w:val="26"/>
              </w:rPr>
            </w:pPr>
            <w:r w:rsidRPr="00B87B2D">
              <w:rPr>
                <w:sz w:val="26"/>
                <w:szCs w:val="26"/>
              </w:rPr>
              <w:t>0,1</w:t>
            </w:r>
          </w:p>
        </w:tc>
        <w:tc>
          <w:tcPr>
            <w:tcW w:w="1847" w:type="pct"/>
            <w:vMerge/>
            <w:vAlign w:val="center"/>
            <w:hideMark/>
          </w:tcPr>
          <w:p w14:paraId="7C874AE7" w14:textId="77777777" w:rsidR="004E7E27" w:rsidRPr="00B87B2D" w:rsidRDefault="004E7E27" w:rsidP="004E7E27">
            <w:pPr>
              <w:spacing w:before="60" w:after="60" w:line="240" w:lineRule="auto"/>
              <w:jc w:val="both"/>
              <w:rPr>
                <w:sz w:val="26"/>
                <w:szCs w:val="26"/>
              </w:rPr>
            </w:pPr>
          </w:p>
        </w:tc>
      </w:tr>
    </w:tbl>
    <w:p w14:paraId="2A5F57F9" w14:textId="77777777" w:rsidR="00B46FBD" w:rsidRPr="00B87B2D" w:rsidRDefault="00B46FBD" w:rsidP="004E7E27">
      <w:pPr>
        <w:spacing w:before="120" w:after="120" w:line="240" w:lineRule="auto"/>
        <w:jc w:val="center"/>
        <w:rPr>
          <w:rFonts w:eastAsia="Calibri"/>
          <w:b/>
          <w:iCs/>
          <w:sz w:val="26"/>
          <w:szCs w:val="26"/>
        </w:rPr>
      </w:pPr>
    </w:p>
    <w:p w14:paraId="0E41945B" w14:textId="63E6A415" w:rsidR="004E7E27" w:rsidRPr="00B87B2D" w:rsidRDefault="00D9184B" w:rsidP="00B87B2D">
      <w:pPr>
        <w:rPr>
          <w:rFonts w:eastAsia="Calibri"/>
          <w:b/>
          <w:iCs/>
          <w:sz w:val="26"/>
          <w:szCs w:val="26"/>
        </w:rPr>
      </w:pPr>
      <w:r w:rsidRPr="00B87B2D">
        <w:rPr>
          <w:rFonts w:eastAsia="Calibri"/>
          <w:b/>
          <w:iCs/>
          <w:sz w:val="26"/>
          <w:szCs w:val="26"/>
        </w:rPr>
        <w:lastRenderedPageBreak/>
        <w:tab/>
      </w:r>
      <w:r w:rsidR="00F015EC">
        <w:rPr>
          <w:rFonts w:eastAsia="Calibri"/>
          <w:b/>
          <w:iCs/>
          <w:sz w:val="26"/>
          <w:szCs w:val="26"/>
        </w:rPr>
        <w:t>I</w:t>
      </w:r>
      <w:r w:rsidR="00EF4CD4">
        <w:rPr>
          <w:rFonts w:eastAsia="Calibri"/>
          <w:b/>
          <w:iCs/>
          <w:sz w:val="26"/>
          <w:szCs w:val="26"/>
        </w:rPr>
        <w:t>I</w:t>
      </w:r>
      <w:r w:rsidR="00F015EC">
        <w:rPr>
          <w:rFonts w:eastAsia="Calibri"/>
          <w:b/>
          <w:iCs/>
          <w:sz w:val="26"/>
          <w:szCs w:val="26"/>
        </w:rPr>
        <w:t>I</w:t>
      </w:r>
      <w:r w:rsidR="00DD1239" w:rsidRPr="00B87B2D">
        <w:rPr>
          <w:rFonts w:eastAsia="Calibri"/>
          <w:b/>
          <w:iCs/>
          <w:sz w:val="26"/>
          <w:szCs w:val="26"/>
        </w:rPr>
        <w:t xml:space="preserve">. </w:t>
      </w:r>
      <w:r w:rsidR="00EF4CD4" w:rsidRPr="00EF4CD4">
        <w:rPr>
          <w:rFonts w:eastAsia="Calibri"/>
          <w:b/>
          <w:iCs/>
          <w:sz w:val="26"/>
          <w:szCs w:val="26"/>
        </w:rPr>
        <w:t xml:space="preserve">HỆ SỐ ĐIỀU CHỈNH ĐỊNH MỨC; CẤP BẬC CÔNG VIỆC VÀ ĐỊNH MỨC LAO ĐỘNG GIÁN TIẾP </w:t>
      </w:r>
      <w:r w:rsidR="00EF4CD4" w:rsidRPr="00B87B2D">
        <w:rPr>
          <w:rFonts w:eastAsia="Calibri"/>
          <w:b/>
          <w:iCs/>
          <w:sz w:val="26"/>
          <w:szCs w:val="26"/>
        </w:rPr>
        <w:t>C</w:t>
      </w:r>
      <w:r w:rsidR="004E7E27" w:rsidRPr="00B87B2D">
        <w:rPr>
          <w:rFonts w:eastAsia="Calibri"/>
          <w:b/>
          <w:iCs/>
          <w:sz w:val="26"/>
          <w:szCs w:val="26"/>
        </w:rPr>
        <w:t>HO CÁC KHÂU SẢN XUẤT GIỐNG</w:t>
      </w:r>
    </w:p>
    <w:p w14:paraId="04E513F2" w14:textId="31592B6B" w:rsidR="004E7E27" w:rsidRPr="00B87B2D" w:rsidRDefault="00EF4CD4" w:rsidP="0063498D">
      <w:pPr>
        <w:spacing w:before="120" w:after="120" w:line="240" w:lineRule="auto"/>
        <w:ind w:firstLine="720"/>
        <w:jc w:val="both"/>
        <w:rPr>
          <w:rFonts w:eastAsia="Calibri"/>
          <w:b/>
          <w:sz w:val="26"/>
          <w:szCs w:val="26"/>
        </w:rPr>
      </w:pPr>
      <w:r>
        <w:rPr>
          <w:rFonts w:eastAsia="Calibri"/>
          <w:b/>
          <w:sz w:val="26"/>
          <w:szCs w:val="26"/>
        </w:rPr>
        <w:t>1</w:t>
      </w:r>
      <w:r w:rsidR="009C1FD5">
        <w:rPr>
          <w:rFonts w:eastAsia="Calibri"/>
          <w:b/>
          <w:sz w:val="26"/>
          <w:szCs w:val="26"/>
        </w:rPr>
        <w:t xml:space="preserve">. </w:t>
      </w:r>
      <w:r w:rsidR="00BF53B3">
        <w:rPr>
          <w:rFonts w:eastAsia="Calibri"/>
          <w:b/>
          <w:sz w:val="26"/>
          <w:szCs w:val="26"/>
        </w:rPr>
        <w:t>C</w:t>
      </w:r>
      <w:r w:rsidR="00BF53B3" w:rsidRPr="00B87B2D">
        <w:rPr>
          <w:rFonts w:eastAsia="Calibri"/>
          <w:b/>
          <w:sz w:val="26"/>
          <w:szCs w:val="26"/>
          <w:lang w:val="vi-VN"/>
        </w:rPr>
        <w:t>ÁC HỆ SỐ ĐIỀU CHỈNH ĐỊNH MỨC</w:t>
      </w:r>
    </w:p>
    <w:p w14:paraId="633AD6D2" w14:textId="65FCBFE9" w:rsidR="004E7E27" w:rsidRPr="00334E32" w:rsidRDefault="00EF4CD4" w:rsidP="0063498D">
      <w:pPr>
        <w:spacing w:before="120" w:after="120" w:line="240" w:lineRule="auto"/>
        <w:ind w:firstLine="720"/>
        <w:jc w:val="both"/>
        <w:rPr>
          <w:b/>
          <w:bCs/>
          <w:sz w:val="26"/>
          <w:szCs w:val="26"/>
          <w:lang w:val="nl-NL" w:eastAsia="x-none"/>
        </w:rPr>
      </w:pPr>
      <w:r>
        <w:rPr>
          <w:b/>
          <w:bCs/>
          <w:sz w:val="26"/>
          <w:szCs w:val="26"/>
          <w:lang w:val="nl-NL" w:eastAsia="x-none"/>
        </w:rPr>
        <w:t>1</w:t>
      </w:r>
      <w:r w:rsidR="00BF53B3" w:rsidRPr="00334E32">
        <w:rPr>
          <w:b/>
          <w:bCs/>
          <w:sz w:val="26"/>
          <w:szCs w:val="26"/>
          <w:lang w:val="nl-NL" w:eastAsia="x-none"/>
        </w:rPr>
        <w:t>.1.</w:t>
      </w:r>
      <w:r w:rsidR="004E7E27" w:rsidRPr="00334E32">
        <w:rPr>
          <w:b/>
          <w:bCs/>
          <w:sz w:val="26"/>
          <w:szCs w:val="26"/>
          <w:lang w:val="nl-NL" w:eastAsia="x-none"/>
        </w:rPr>
        <w:t xml:space="preserve"> Thuyết minh</w:t>
      </w:r>
    </w:p>
    <w:p w14:paraId="6350210F" w14:textId="77777777" w:rsidR="004E7E27" w:rsidRPr="00B87B2D" w:rsidRDefault="004E7E27" w:rsidP="004E7E27">
      <w:pPr>
        <w:spacing w:before="120" w:after="120" w:line="240" w:lineRule="auto"/>
        <w:ind w:firstLine="720"/>
        <w:jc w:val="both"/>
        <w:rPr>
          <w:sz w:val="26"/>
          <w:szCs w:val="26"/>
          <w:lang w:val="nl-NL" w:eastAsia="x-none"/>
        </w:rPr>
      </w:pPr>
      <w:r w:rsidRPr="00B87B2D">
        <w:rPr>
          <w:sz w:val="26"/>
          <w:szCs w:val="26"/>
          <w:lang w:val="nl-NL" w:eastAsia="x-none"/>
        </w:rPr>
        <w:t xml:space="preserve">Bảng các hệ số điều chỉnh được phân chia thành 2 nhóm hệ số, gồm: </w:t>
      </w:r>
    </w:p>
    <w:p w14:paraId="1411366F" w14:textId="0EF24EA9" w:rsidR="004E7E27" w:rsidRPr="00B87B2D" w:rsidRDefault="004E7E27" w:rsidP="004E7E27">
      <w:pPr>
        <w:spacing w:before="120" w:after="120" w:line="240" w:lineRule="auto"/>
        <w:ind w:firstLine="720"/>
        <w:jc w:val="both"/>
        <w:rPr>
          <w:sz w:val="26"/>
          <w:szCs w:val="26"/>
          <w:lang w:val="nl-NL" w:eastAsia="x-none"/>
        </w:rPr>
      </w:pPr>
      <w:r w:rsidRPr="00B87B2D">
        <w:rPr>
          <w:sz w:val="26"/>
          <w:szCs w:val="26"/>
          <w:lang w:val="nl-NL" w:eastAsia="x-none"/>
        </w:rPr>
        <w:t>- Hệ số chuyển đổi cự ly di chuyển: Được chia thành 3 cấp tương đương cự ly (</w:t>
      </w:r>
      <w:r w:rsidRPr="00B87B2D">
        <w:rPr>
          <w:sz w:val="26"/>
          <w:szCs w:val="26"/>
          <w:lang w:val="vi-VN" w:eastAsia="vi-VN"/>
        </w:rPr>
        <w:t>K</w:t>
      </w:r>
      <w:r w:rsidRPr="00B87B2D">
        <w:rPr>
          <w:sz w:val="26"/>
          <w:szCs w:val="26"/>
          <w:vertAlign w:val="subscript"/>
          <w:lang w:val="vi-VN" w:eastAsia="vi-VN"/>
        </w:rPr>
        <w:t>lu</w:t>
      </w:r>
      <w:r w:rsidRPr="00B87B2D">
        <w:rPr>
          <w:sz w:val="26"/>
          <w:szCs w:val="26"/>
          <w:lang w:val="nl-NL" w:eastAsia="x-none"/>
        </w:rPr>
        <w:t>): Dưới 100m, từ 100 – 200 m</w:t>
      </w:r>
      <w:r w:rsidR="0090787C">
        <w:rPr>
          <w:sz w:val="26"/>
          <w:szCs w:val="26"/>
          <w:lang w:val="nl-NL" w:eastAsia="x-none"/>
        </w:rPr>
        <w:t xml:space="preserve">; từ 200m đến </w:t>
      </w:r>
      <w:r w:rsidR="00FA5426">
        <w:rPr>
          <w:sz w:val="26"/>
          <w:szCs w:val="26"/>
          <w:lang w:val="nl-NL" w:eastAsia="x-none"/>
        </w:rPr>
        <w:t>500m</w:t>
      </w:r>
      <w:r w:rsidR="00334E32">
        <w:rPr>
          <w:sz w:val="26"/>
          <w:szCs w:val="26"/>
          <w:lang w:val="nl-NL" w:eastAsia="x-none"/>
        </w:rPr>
        <w:t xml:space="preserve"> </w:t>
      </w:r>
      <w:r w:rsidRPr="00B87B2D">
        <w:rPr>
          <w:sz w:val="26"/>
          <w:szCs w:val="26"/>
          <w:lang w:val="nl-NL" w:eastAsia="x-none"/>
        </w:rPr>
        <w:t xml:space="preserve">và trên </w:t>
      </w:r>
      <w:r w:rsidR="00FA5426">
        <w:rPr>
          <w:sz w:val="26"/>
          <w:szCs w:val="26"/>
          <w:lang w:val="nl-NL" w:eastAsia="x-none"/>
        </w:rPr>
        <w:t>5</w:t>
      </w:r>
      <w:r w:rsidR="00FA5426" w:rsidRPr="00B87B2D">
        <w:rPr>
          <w:sz w:val="26"/>
          <w:szCs w:val="26"/>
          <w:lang w:val="nl-NL" w:eastAsia="x-none"/>
        </w:rPr>
        <w:t xml:space="preserve">00 </w:t>
      </w:r>
      <w:r w:rsidRPr="00B87B2D">
        <w:rPr>
          <w:sz w:val="26"/>
          <w:szCs w:val="26"/>
          <w:lang w:val="nl-NL" w:eastAsia="x-none"/>
        </w:rPr>
        <w:t>m. Hệ số chuyển đổi cự ly di chuyển được áp dụng cho tất cả các nội dung công việc gieo ươm.</w:t>
      </w:r>
    </w:p>
    <w:p w14:paraId="73620F12" w14:textId="77777777" w:rsidR="004E7E27" w:rsidRPr="00B87B2D" w:rsidRDefault="004E7E27" w:rsidP="004E7E27">
      <w:pPr>
        <w:spacing w:before="120" w:after="120" w:line="240" w:lineRule="auto"/>
        <w:ind w:firstLine="720"/>
        <w:jc w:val="both"/>
        <w:rPr>
          <w:sz w:val="26"/>
          <w:szCs w:val="26"/>
          <w:lang w:val="nl-NL" w:eastAsia="x-none"/>
        </w:rPr>
      </w:pPr>
      <w:r w:rsidRPr="00B87B2D">
        <w:rPr>
          <w:sz w:val="26"/>
          <w:szCs w:val="26"/>
          <w:lang w:val="nl-NL" w:eastAsia="x-none"/>
        </w:rPr>
        <w:t>- Hệ số chuyển đổi kích thước bầu: Được chia thành 6 cấp kích thước bầu (K</w:t>
      </w:r>
      <w:r w:rsidRPr="00B87B2D">
        <w:rPr>
          <w:sz w:val="26"/>
          <w:szCs w:val="26"/>
          <w:vertAlign w:val="subscript"/>
          <w:lang w:val="nl-NL" w:eastAsia="x-none"/>
        </w:rPr>
        <w:t>b</w:t>
      </w:r>
      <w:r w:rsidRPr="00B87B2D">
        <w:rPr>
          <w:sz w:val="26"/>
          <w:szCs w:val="26"/>
          <w:lang w:val="nl-NL" w:eastAsia="x-none"/>
        </w:rPr>
        <w:t>): 7x9 và 7x12cm; 9x13cm; 10x15cm; 13x18cm; 18x22cm; 22x25cm. Hệ số chuyển đổi kích thước bầu được áp dụng cho nội dung công việc: Đóng bầu, xếp luống, gieo hạt, cấy cây.</w:t>
      </w:r>
    </w:p>
    <w:p w14:paraId="13E92213" w14:textId="77777777" w:rsidR="004E7E27" w:rsidRPr="00B87B2D" w:rsidRDefault="004E7E27" w:rsidP="004E7E27">
      <w:pPr>
        <w:adjustRightInd w:val="0"/>
        <w:spacing w:before="120" w:after="120" w:line="240" w:lineRule="auto"/>
        <w:ind w:firstLine="720"/>
        <w:jc w:val="both"/>
        <w:rPr>
          <w:rFonts w:eastAsia="Calibri"/>
          <w:spacing w:val="-2"/>
          <w:sz w:val="26"/>
          <w:szCs w:val="26"/>
          <w:lang w:val="nl-NL"/>
        </w:rPr>
      </w:pPr>
      <w:r w:rsidRPr="00B87B2D">
        <w:rPr>
          <w:rFonts w:eastAsia="Calibri"/>
          <w:spacing w:val="-2"/>
          <w:sz w:val="26"/>
          <w:szCs w:val="26"/>
          <w:lang w:val="nl-NL"/>
        </w:rPr>
        <w:t>Mỗi một bước công việc có 1 định mức (1 ô mức) tương ứng với những điều kiện  nhất định về điều kiện sản xuất: Tổ chức nơi làm việc, nội dung công việc và yêu cầu kỹ thuật cho mỗi nội dung công việc... Khi những điều kiện sản xuất thay đổi thì định mức lao động sẽ được điều chỉnh và tính toán lại cho phù hợp điều kiện sản xuất thực tế.</w:t>
      </w:r>
    </w:p>
    <w:p w14:paraId="71CCE22E" w14:textId="77777777" w:rsidR="004E7E27" w:rsidRPr="00B87B2D" w:rsidRDefault="004E7E27" w:rsidP="004E7E27">
      <w:pPr>
        <w:adjustRightInd w:val="0"/>
        <w:spacing w:before="120" w:after="120" w:line="240" w:lineRule="auto"/>
        <w:ind w:firstLine="720"/>
        <w:jc w:val="both"/>
        <w:rPr>
          <w:rFonts w:eastAsia="Calibri"/>
          <w:sz w:val="26"/>
          <w:szCs w:val="26"/>
          <w:lang w:val="nl-NL"/>
        </w:rPr>
      </w:pPr>
      <w:r w:rsidRPr="00B87B2D">
        <w:rPr>
          <w:rFonts w:eastAsia="Calibri"/>
          <w:sz w:val="26"/>
          <w:szCs w:val="26"/>
          <w:lang w:val="nl-NL"/>
        </w:rPr>
        <w:t xml:space="preserve"> Mức điều chỉnh được tính:</w:t>
      </w:r>
    </w:p>
    <w:p w14:paraId="5C0DF027" w14:textId="77777777" w:rsidR="004E7E27" w:rsidRPr="00B87B2D" w:rsidRDefault="004E7E27" w:rsidP="004E7E27">
      <w:pPr>
        <w:adjustRightInd w:val="0"/>
        <w:spacing w:before="120" w:after="120" w:line="240" w:lineRule="auto"/>
        <w:jc w:val="center"/>
        <w:rPr>
          <w:rFonts w:eastAsia="Calibri"/>
          <w:sz w:val="26"/>
          <w:szCs w:val="26"/>
        </w:rPr>
      </w:pPr>
      <m:oMathPara>
        <m:oMath>
          <m:r>
            <w:rPr>
              <w:rFonts w:ascii="Cambria Math" w:hAnsi="Cambria Math"/>
              <w:sz w:val="26"/>
              <w:szCs w:val="26"/>
            </w:rPr>
            <m:t>Mđc=Mnc x K</m:t>
          </m:r>
          <m:d>
            <m:dPr>
              <m:begChr m:val="⌊"/>
              <m:endChr m:val="⌋"/>
              <m:ctrlPr>
                <w:rPr>
                  <w:rFonts w:ascii="Cambria Math" w:hAnsi="Cambria Math"/>
                  <w:i/>
                  <w:sz w:val="26"/>
                  <w:szCs w:val="26"/>
                </w:rPr>
              </m:ctrlPr>
            </m:dPr>
            <m:e>
              <m:sPre>
                <m:sPrePr>
                  <m:ctrlPr>
                    <w:rPr>
                      <w:rFonts w:ascii="Cambria Math" w:hAnsi="Cambria Math"/>
                      <w:i/>
                      <w:sz w:val="26"/>
                      <w:szCs w:val="26"/>
                    </w:rPr>
                  </m:ctrlPr>
                </m:sPrePr>
                <m:sub>
                  <m:r>
                    <w:rPr>
                      <w:rFonts w:ascii="Cambria Math" w:hAnsi="Cambria Math"/>
                      <w:sz w:val="26"/>
                      <w:szCs w:val="26"/>
                    </w:rPr>
                    <m:t>n</m:t>
                  </m:r>
                </m:sub>
                <m:sup>
                  <m:r>
                    <w:rPr>
                      <w:rFonts w:ascii="Cambria Math" w:hAnsi="Cambria Math"/>
                      <w:sz w:val="26"/>
                      <w:szCs w:val="26"/>
                    </w:rPr>
                    <m:t>1</m:t>
                  </m:r>
                </m:sup>
                <m:e>
                  <m:r>
                    <w:rPr>
                      <w:rFonts w:ascii="Cambria Math" w:hAnsi="Cambria Math"/>
                      <w:sz w:val="26"/>
                      <w:szCs w:val="26"/>
                    </w:rPr>
                    <m:t>i</m:t>
                  </m:r>
                </m:e>
              </m:sPre>
            </m:e>
          </m:d>
        </m:oMath>
      </m:oMathPara>
    </w:p>
    <w:p w14:paraId="1DC2E24F" w14:textId="77777777" w:rsidR="004E7E27" w:rsidRPr="00B87B2D" w:rsidRDefault="004E7E27" w:rsidP="004E7E27">
      <w:pPr>
        <w:adjustRightInd w:val="0"/>
        <w:spacing w:before="120" w:after="120" w:line="240" w:lineRule="auto"/>
        <w:ind w:firstLine="720"/>
        <w:jc w:val="both"/>
        <w:rPr>
          <w:rFonts w:eastAsia="Calibri"/>
          <w:sz w:val="26"/>
          <w:szCs w:val="26"/>
        </w:rPr>
      </w:pPr>
      <w:r w:rsidRPr="00B87B2D">
        <w:rPr>
          <w:rFonts w:eastAsia="Calibri"/>
          <w:sz w:val="26"/>
          <w:szCs w:val="26"/>
        </w:rPr>
        <w:t>Với Mđc: Mức nhân công điều chỉnh theo điều kiện sản xuất thực tế</w:t>
      </w:r>
    </w:p>
    <w:p w14:paraId="5870B7E1" w14:textId="77777777" w:rsidR="004E7E27" w:rsidRPr="00B87B2D" w:rsidRDefault="004E7E27" w:rsidP="004E7E27">
      <w:pPr>
        <w:adjustRightInd w:val="0"/>
        <w:spacing w:before="120" w:after="120" w:line="240" w:lineRule="auto"/>
        <w:jc w:val="both"/>
        <w:rPr>
          <w:rFonts w:eastAsia="Calibri"/>
          <w:sz w:val="26"/>
          <w:szCs w:val="26"/>
        </w:rPr>
      </w:pPr>
      <w:r w:rsidRPr="00B87B2D">
        <w:rPr>
          <w:rFonts w:eastAsia="Calibri"/>
          <w:sz w:val="26"/>
          <w:szCs w:val="26"/>
        </w:rPr>
        <w:tab/>
        <w:t xml:space="preserve">       Mnc: Mức nhân công tại các ô mức</w:t>
      </w:r>
    </w:p>
    <w:p w14:paraId="774B2201" w14:textId="77777777" w:rsidR="004E7E27" w:rsidRPr="00B87B2D" w:rsidRDefault="004E7E27" w:rsidP="004E7E27">
      <w:pPr>
        <w:adjustRightInd w:val="0"/>
        <w:spacing w:before="120" w:after="120" w:line="240" w:lineRule="auto"/>
        <w:jc w:val="both"/>
        <w:rPr>
          <w:rFonts w:eastAsia="Calibri"/>
          <w:sz w:val="26"/>
          <w:szCs w:val="26"/>
        </w:rPr>
      </w:pPr>
      <w:r w:rsidRPr="00B87B2D">
        <w:rPr>
          <w:rFonts w:eastAsia="Calibri"/>
          <w:sz w:val="26"/>
          <w:szCs w:val="26"/>
        </w:rPr>
        <w:tab/>
        <w:t xml:space="preserve">       Ki: hệ số điều chỉnh theo điều kiện sản xuất</w:t>
      </w:r>
    </w:p>
    <w:p w14:paraId="18647674" w14:textId="77777777" w:rsidR="004E7E27" w:rsidRPr="00B87B2D" w:rsidRDefault="004E7E27" w:rsidP="004E7E27">
      <w:pPr>
        <w:adjustRightInd w:val="0"/>
        <w:spacing w:before="120" w:after="120" w:line="240" w:lineRule="auto"/>
        <w:ind w:firstLine="720"/>
        <w:jc w:val="both"/>
        <w:rPr>
          <w:rFonts w:eastAsia="Calibri"/>
          <w:sz w:val="26"/>
          <w:szCs w:val="26"/>
        </w:rPr>
      </w:pPr>
      <w:r w:rsidRPr="00B87B2D">
        <w:rPr>
          <w:rFonts w:eastAsia="Calibri"/>
          <w:sz w:val="26"/>
          <w:szCs w:val="26"/>
        </w:rPr>
        <w:t xml:space="preserve">       i = 1 – 9 tùy theo điều kiện sản xuất tương ứng  </w:t>
      </w:r>
    </w:p>
    <w:p w14:paraId="6120FDCE" w14:textId="4496388B" w:rsidR="004E7E27" w:rsidRDefault="00EF4CD4" w:rsidP="0063498D">
      <w:pPr>
        <w:spacing w:before="120" w:after="120" w:line="240" w:lineRule="auto"/>
        <w:ind w:firstLine="720"/>
        <w:jc w:val="both"/>
        <w:rPr>
          <w:b/>
          <w:bCs/>
          <w:sz w:val="26"/>
          <w:szCs w:val="26"/>
          <w:lang w:val="nl-NL" w:eastAsia="x-none"/>
        </w:rPr>
      </w:pPr>
      <w:r>
        <w:rPr>
          <w:b/>
          <w:bCs/>
          <w:sz w:val="26"/>
          <w:szCs w:val="26"/>
          <w:lang w:val="nl-NL" w:eastAsia="x-none"/>
        </w:rPr>
        <w:t>1</w:t>
      </w:r>
      <w:r w:rsidR="004B66EA" w:rsidRPr="00334E32">
        <w:rPr>
          <w:b/>
          <w:bCs/>
          <w:sz w:val="26"/>
          <w:szCs w:val="26"/>
          <w:lang w:val="nl-NL" w:eastAsia="x-none"/>
        </w:rPr>
        <w:t>.2.</w:t>
      </w:r>
      <w:r w:rsidR="004E7E27" w:rsidRPr="00334E32">
        <w:rPr>
          <w:b/>
          <w:bCs/>
          <w:sz w:val="26"/>
          <w:szCs w:val="26"/>
          <w:lang w:val="nl-NL" w:eastAsia="x-none"/>
        </w:rPr>
        <w:t xml:space="preserve"> Bảng quy định hệ số điều chỉnh</w:t>
      </w:r>
    </w:p>
    <w:p w14:paraId="1F4C6117" w14:textId="77777777" w:rsidR="0036026B" w:rsidRPr="00334E32" w:rsidRDefault="0036026B" w:rsidP="0063498D">
      <w:pPr>
        <w:spacing w:before="120" w:after="120" w:line="240" w:lineRule="auto"/>
        <w:ind w:firstLine="720"/>
        <w:jc w:val="both"/>
        <w:rPr>
          <w:b/>
          <w:bCs/>
          <w:sz w:val="6"/>
          <w:szCs w:val="6"/>
          <w:lang w:val="nl-NL" w:eastAsia="x-none"/>
        </w:rPr>
      </w:pPr>
    </w:p>
    <w:tbl>
      <w:tblPr>
        <w:tblW w:w="8902" w:type="dxa"/>
        <w:jc w:val="center"/>
        <w:tblLook w:val="04A0" w:firstRow="1" w:lastRow="0" w:firstColumn="1" w:lastColumn="0" w:noHBand="0" w:noVBand="1"/>
      </w:tblPr>
      <w:tblGrid>
        <w:gridCol w:w="681"/>
        <w:gridCol w:w="1984"/>
        <w:gridCol w:w="1560"/>
        <w:gridCol w:w="4677"/>
      </w:tblGrid>
      <w:tr w:rsidR="00B87B2D" w:rsidRPr="00B87B2D" w14:paraId="257D11A2" w14:textId="77777777" w:rsidTr="0079428F">
        <w:trPr>
          <w:trHeight w:val="147"/>
          <w:tblHeader/>
          <w:jc w:val="center"/>
        </w:trPr>
        <w:tc>
          <w:tcPr>
            <w:tcW w:w="681" w:type="dxa"/>
            <w:tcBorders>
              <w:top w:val="single" w:sz="4" w:space="0" w:color="auto"/>
              <w:left w:val="single" w:sz="4" w:space="0" w:color="auto"/>
              <w:bottom w:val="single" w:sz="4" w:space="0" w:color="auto"/>
              <w:right w:val="single" w:sz="4" w:space="0" w:color="auto"/>
            </w:tcBorders>
            <w:vAlign w:val="center"/>
            <w:hideMark/>
          </w:tcPr>
          <w:p w14:paraId="49B5B47B" w14:textId="77777777" w:rsidR="004E7E27" w:rsidRPr="00B87B2D" w:rsidRDefault="004E7E27" w:rsidP="004E7E27">
            <w:pPr>
              <w:spacing w:before="60" w:after="60" w:line="240" w:lineRule="auto"/>
              <w:ind w:left="-40" w:right="-57"/>
              <w:jc w:val="center"/>
              <w:rPr>
                <w:rFonts w:eastAsia="Calibri"/>
                <w:b/>
                <w:bCs/>
                <w:sz w:val="26"/>
                <w:szCs w:val="26"/>
                <w:lang w:val="vi-VN" w:eastAsia="vi-VN"/>
              </w:rPr>
            </w:pPr>
            <w:r w:rsidRPr="00B87B2D">
              <w:rPr>
                <w:rFonts w:eastAsia="Calibri"/>
                <w:b/>
                <w:bCs/>
                <w:sz w:val="26"/>
                <w:szCs w:val="26"/>
                <w:lang w:val="vi-VN" w:eastAsia="vi-VN"/>
              </w:rPr>
              <w:t>TT</w:t>
            </w:r>
          </w:p>
        </w:tc>
        <w:tc>
          <w:tcPr>
            <w:tcW w:w="1984" w:type="dxa"/>
            <w:tcBorders>
              <w:top w:val="single" w:sz="4" w:space="0" w:color="auto"/>
              <w:left w:val="nil"/>
              <w:bottom w:val="single" w:sz="4" w:space="0" w:color="auto"/>
              <w:right w:val="single" w:sz="4" w:space="0" w:color="auto"/>
            </w:tcBorders>
            <w:vAlign w:val="center"/>
            <w:hideMark/>
          </w:tcPr>
          <w:p w14:paraId="5AD9BB0F" w14:textId="77777777" w:rsidR="004E7E27" w:rsidRPr="00B87B2D" w:rsidRDefault="004E7E27" w:rsidP="004E7E27">
            <w:pPr>
              <w:spacing w:before="60" w:after="60" w:line="240" w:lineRule="auto"/>
              <w:ind w:left="-40" w:right="-57"/>
              <w:jc w:val="center"/>
              <w:rPr>
                <w:rFonts w:eastAsia="Calibri"/>
                <w:b/>
                <w:bCs/>
                <w:sz w:val="26"/>
                <w:szCs w:val="26"/>
                <w:lang w:val="vi-VN" w:eastAsia="vi-VN"/>
              </w:rPr>
            </w:pPr>
            <w:r w:rsidRPr="00B87B2D">
              <w:rPr>
                <w:rFonts w:eastAsia="Calibri"/>
                <w:b/>
                <w:bCs/>
                <w:sz w:val="26"/>
                <w:szCs w:val="26"/>
                <w:lang w:val="vi-VN" w:eastAsia="vi-VN"/>
              </w:rPr>
              <w:t>Tên hệ số</w:t>
            </w:r>
          </w:p>
        </w:tc>
        <w:tc>
          <w:tcPr>
            <w:tcW w:w="1560" w:type="dxa"/>
            <w:tcBorders>
              <w:top w:val="single" w:sz="4" w:space="0" w:color="auto"/>
              <w:left w:val="nil"/>
              <w:bottom w:val="single" w:sz="4" w:space="0" w:color="auto"/>
              <w:right w:val="single" w:sz="4" w:space="0" w:color="auto"/>
            </w:tcBorders>
            <w:vAlign w:val="center"/>
            <w:hideMark/>
          </w:tcPr>
          <w:p w14:paraId="6DEA0943" w14:textId="77777777" w:rsidR="004E7E27" w:rsidRPr="00B87B2D" w:rsidRDefault="004E7E27" w:rsidP="004E7E27">
            <w:pPr>
              <w:spacing w:before="60" w:after="60" w:line="240" w:lineRule="auto"/>
              <w:ind w:left="-40" w:right="-57"/>
              <w:jc w:val="center"/>
              <w:rPr>
                <w:rFonts w:eastAsia="Calibri"/>
                <w:b/>
                <w:bCs/>
                <w:sz w:val="26"/>
                <w:szCs w:val="26"/>
                <w:lang w:eastAsia="vi-VN"/>
              </w:rPr>
            </w:pPr>
            <w:r w:rsidRPr="00B87B2D">
              <w:rPr>
                <w:rFonts w:eastAsia="Calibri"/>
                <w:b/>
                <w:bCs/>
                <w:sz w:val="26"/>
                <w:szCs w:val="26"/>
                <w:lang w:val="vi-VN" w:eastAsia="vi-VN"/>
              </w:rPr>
              <w:t> </w:t>
            </w:r>
            <w:r w:rsidRPr="00B87B2D">
              <w:rPr>
                <w:rFonts w:eastAsia="Calibri"/>
                <w:b/>
                <w:bCs/>
                <w:sz w:val="26"/>
                <w:szCs w:val="26"/>
                <w:lang w:eastAsia="vi-VN"/>
              </w:rPr>
              <w:t>Ký hiệu</w:t>
            </w:r>
          </w:p>
        </w:tc>
        <w:tc>
          <w:tcPr>
            <w:tcW w:w="4677" w:type="dxa"/>
            <w:tcBorders>
              <w:top w:val="single" w:sz="4" w:space="0" w:color="auto"/>
              <w:left w:val="nil"/>
              <w:bottom w:val="single" w:sz="4" w:space="0" w:color="auto"/>
              <w:right w:val="single" w:sz="4" w:space="0" w:color="auto"/>
            </w:tcBorders>
            <w:vAlign w:val="center"/>
            <w:hideMark/>
          </w:tcPr>
          <w:p w14:paraId="46722EE0" w14:textId="77777777" w:rsidR="004E7E27" w:rsidRPr="00B87B2D" w:rsidRDefault="004E7E27" w:rsidP="004E7E27">
            <w:pPr>
              <w:spacing w:before="60" w:after="60" w:line="240" w:lineRule="auto"/>
              <w:ind w:left="-40" w:right="-57"/>
              <w:jc w:val="center"/>
              <w:rPr>
                <w:rFonts w:eastAsia="Calibri"/>
                <w:b/>
                <w:bCs/>
                <w:sz w:val="26"/>
                <w:szCs w:val="26"/>
                <w:lang w:val="vi-VN" w:eastAsia="vi-VN"/>
              </w:rPr>
            </w:pPr>
            <w:r w:rsidRPr="00B87B2D">
              <w:rPr>
                <w:rFonts w:eastAsia="Calibri"/>
                <w:b/>
                <w:bCs/>
                <w:sz w:val="26"/>
                <w:szCs w:val="26"/>
                <w:lang w:val="vi-VN" w:eastAsia="vi-VN"/>
              </w:rPr>
              <w:t>Phạm vi áp dụng</w:t>
            </w:r>
          </w:p>
        </w:tc>
      </w:tr>
      <w:tr w:rsidR="00C572EE" w:rsidRPr="00B87B2D" w14:paraId="2DE3BC62" w14:textId="77777777" w:rsidTr="00B5445F">
        <w:trPr>
          <w:trHeight w:val="50"/>
          <w:jc w:val="center"/>
        </w:trPr>
        <w:tc>
          <w:tcPr>
            <w:tcW w:w="681" w:type="dxa"/>
            <w:vMerge w:val="restart"/>
            <w:tcBorders>
              <w:top w:val="nil"/>
              <w:left w:val="single" w:sz="4" w:space="0" w:color="auto"/>
              <w:right w:val="single" w:sz="4" w:space="0" w:color="auto"/>
            </w:tcBorders>
            <w:vAlign w:val="center"/>
            <w:hideMark/>
          </w:tcPr>
          <w:p w14:paraId="4A1A278D" w14:textId="77777777" w:rsidR="00C572EE" w:rsidRPr="00B87B2D" w:rsidRDefault="00C572EE" w:rsidP="004E7E27">
            <w:pPr>
              <w:spacing w:before="60" w:after="60" w:line="240" w:lineRule="auto"/>
              <w:ind w:left="-40" w:right="-57" w:hanging="210"/>
              <w:jc w:val="center"/>
              <w:rPr>
                <w:rFonts w:eastAsia="Calibri"/>
                <w:sz w:val="26"/>
                <w:szCs w:val="26"/>
                <w:lang w:val="vi-VN" w:eastAsia="vi-VN"/>
              </w:rPr>
            </w:pPr>
            <w:r w:rsidRPr="00B87B2D">
              <w:rPr>
                <w:rFonts w:eastAsia="Calibri"/>
                <w:sz w:val="26"/>
                <w:szCs w:val="26"/>
                <w:lang w:val="vi-VN" w:eastAsia="vi-VN"/>
              </w:rPr>
              <w:t>1</w:t>
            </w:r>
          </w:p>
        </w:tc>
        <w:tc>
          <w:tcPr>
            <w:tcW w:w="1984" w:type="dxa"/>
            <w:vMerge w:val="restart"/>
            <w:tcBorders>
              <w:top w:val="nil"/>
              <w:left w:val="single" w:sz="4" w:space="0" w:color="auto"/>
              <w:right w:val="single" w:sz="4" w:space="0" w:color="auto"/>
            </w:tcBorders>
            <w:vAlign w:val="center"/>
            <w:hideMark/>
          </w:tcPr>
          <w:p w14:paraId="686C32CC" w14:textId="065371BD" w:rsidR="00C572EE" w:rsidRPr="00B87B2D" w:rsidRDefault="00C572EE" w:rsidP="004E7E27">
            <w:pPr>
              <w:spacing w:before="60" w:after="60" w:line="240" w:lineRule="auto"/>
              <w:ind w:left="-40" w:right="-57"/>
              <w:rPr>
                <w:rFonts w:eastAsia="Calibri"/>
                <w:sz w:val="26"/>
                <w:szCs w:val="26"/>
                <w:lang w:val="vi-VN" w:eastAsia="vi-VN"/>
              </w:rPr>
            </w:pPr>
            <w:r w:rsidRPr="00B87B2D">
              <w:rPr>
                <w:rFonts w:eastAsia="Calibri"/>
                <w:sz w:val="26"/>
                <w:szCs w:val="26"/>
                <w:lang w:val="vi-VN" w:eastAsia="vi-VN"/>
              </w:rPr>
              <w:t>Hệ số chuyển đ</w:t>
            </w:r>
            <w:r w:rsidRPr="00B87B2D">
              <w:rPr>
                <w:rFonts w:eastAsia="Calibri"/>
                <w:sz w:val="26"/>
                <w:szCs w:val="26"/>
                <w:lang w:eastAsia="vi-VN"/>
              </w:rPr>
              <w:t>ổ</w:t>
            </w:r>
            <w:r w:rsidRPr="00B87B2D">
              <w:rPr>
                <w:rFonts w:eastAsia="Calibri"/>
                <w:sz w:val="26"/>
                <w:szCs w:val="26"/>
                <w:lang w:val="vi-VN" w:eastAsia="vi-VN"/>
              </w:rPr>
              <w:t>i cự ly di chuyển</w:t>
            </w:r>
          </w:p>
        </w:tc>
        <w:tc>
          <w:tcPr>
            <w:tcW w:w="1560" w:type="dxa"/>
            <w:tcBorders>
              <w:top w:val="nil"/>
              <w:left w:val="nil"/>
              <w:bottom w:val="single" w:sz="4" w:space="0" w:color="auto"/>
              <w:right w:val="single" w:sz="4" w:space="0" w:color="auto"/>
            </w:tcBorders>
            <w:vAlign w:val="center"/>
            <w:hideMark/>
          </w:tcPr>
          <w:p w14:paraId="19E5AF80" w14:textId="77777777" w:rsidR="00C572EE" w:rsidRPr="00B87B2D" w:rsidRDefault="00C572EE" w:rsidP="004E7E27">
            <w:pPr>
              <w:spacing w:before="60" w:after="60" w:line="240" w:lineRule="auto"/>
              <w:ind w:left="-40" w:right="-57"/>
              <w:jc w:val="center"/>
              <w:rPr>
                <w:rFonts w:eastAsia="Calibri"/>
                <w:sz w:val="26"/>
                <w:szCs w:val="26"/>
                <w:lang w:eastAsia="vi-VN"/>
              </w:rPr>
            </w:pPr>
            <w:r w:rsidRPr="00B87B2D">
              <w:rPr>
                <w:rFonts w:eastAsia="Calibri"/>
                <w:sz w:val="26"/>
                <w:szCs w:val="26"/>
                <w:lang w:val="vi-VN" w:eastAsia="vi-VN"/>
              </w:rPr>
              <w:t>K</w:t>
            </w:r>
            <w:r w:rsidRPr="00B87B2D">
              <w:rPr>
                <w:rFonts w:eastAsia="Calibri"/>
                <w:sz w:val="26"/>
                <w:szCs w:val="26"/>
                <w:vertAlign w:val="subscript"/>
                <w:lang w:val="vi-VN" w:eastAsia="vi-VN"/>
              </w:rPr>
              <w:t>lu1</w:t>
            </w:r>
            <w:r w:rsidRPr="00B87B2D">
              <w:rPr>
                <w:rFonts w:eastAsia="Calibri"/>
                <w:sz w:val="26"/>
                <w:szCs w:val="26"/>
                <w:lang w:val="vi-VN" w:eastAsia="vi-VN"/>
              </w:rPr>
              <w:t xml:space="preserve"> =</w:t>
            </w:r>
            <w:r w:rsidRPr="00B87B2D">
              <w:rPr>
                <w:rFonts w:eastAsia="Calibri"/>
                <w:sz w:val="26"/>
                <w:szCs w:val="26"/>
                <w:lang w:eastAsia="vi-VN"/>
              </w:rPr>
              <w:t xml:space="preserve"> 0,90</w:t>
            </w:r>
          </w:p>
        </w:tc>
        <w:tc>
          <w:tcPr>
            <w:tcW w:w="4677" w:type="dxa"/>
            <w:tcBorders>
              <w:top w:val="nil"/>
              <w:left w:val="nil"/>
              <w:bottom w:val="single" w:sz="4" w:space="0" w:color="auto"/>
              <w:right w:val="single" w:sz="4" w:space="0" w:color="auto"/>
            </w:tcBorders>
            <w:vAlign w:val="center"/>
            <w:hideMark/>
          </w:tcPr>
          <w:p w14:paraId="1B8A90DA" w14:textId="520405BC" w:rsidR="00C572EE" w:rsidRPr="00B87B2D" w:rsidRDefault="00C572EE" w:rsidP="004E7E27">
            <w:pPr>
              <w:spacing w:before="60" w:after="60" w:line="240" w:lineRule="auto"/>
              <w:ind w:left="-40" w:right="-57"/>
              <w:rPr>
                <w:rFonts w:eastAsia="Calibri"/>
                <w:sz w:val="26"/>
                <w:szCs w:val="26"/>
                <w:lang w:val="vi-VN" w:eastAsia="vi-VN"/>
              </w:rPr>
            </w:pPr>
            <w:r w:rsidRPr="00B87B2D">
              <w:rPr>
                <w:rFonts w:eastAsia="Calibri"/>
                <w:sz w:val="26"/>
                <w:szCs w:val="26"/>
                <w:lang w:val="vi-VN" w:eastAsia="vi-VN"/>
              </w:rPr>
              <w:t>Áp dụng với cự ly đi làm &lt; 100 m</w:t>
            </w:r>
          </w:p>
        </w:tc>
      </w:tr>
      <w:tr w:rsidR="00C572EE" w:rsidRPr="00B87B2D" w14:paraId="336FAE10" w14:textId="77777777" w:rsidTr="00B5445F">
        <w:trPr>
          <w:trHeight w:val="176"/>
          <w:jc w:val="center"/>
        </w:trPr>
        <w:tc>
          <w:tcPr>
            <w:tcW w:w="681" w:type="dxa"/>
            <w:vMerge/>
            <w:tcBorders>
              <w:left w:val="single" w:sz="4" w:space="0" w:color="auto"/>
              <w:right w:val="single" w:sz="4" w:space="0" w:color="auto"/>
            </w:tcBorders>
            <w:vAlign w:val="center"/>
            <w:hideMark/>
          </w:tcPr>
          <w:p w14:paraId="14BED67E" w14:textId="77777777" w:rsidR="00C572EE" w:rsidRPr="00B87B2D" w:rsidRDefault="00C572EE" w:rsidP="004E7E27">
            <w:pPr>
              <w:spacing w:before="60" w:after="60" w:line="240" w:lineRule="auto"/>
              <w:ind w:left="-40" w:right="-57"/>
              <w:rPr>
                <w:rFonts w:eastAsia="Calibri"/>
                <w:sz w:val="26"/>
                <w:szCs w:val="26"/>
                <w:lang w:val="vi-VN" w:eastAsia="vi-VN"/>
              </w:rPr>
            </w:pPr>
          </w:p>
        </w:tc>
        <w:tc>
          <w:tcPr>
            <w:tcW w:w="1984" w:type="dxa"/>
            <w:vMerge/>
            <w:tcBorders>
              <w:left w:val="single" w:sz="4" w:space="0" w:color="auto"/>
              <w:right w:val="single" w:sz="4" w:space="0" w:color="auto"/>
            </w:tcBorders>
            <w:vAlign w:val="center"/>
            <w:hideMark/>
          </w:tcPr>
          <w:p w14:paraId="78375FE9" w14:textId="77777777" w:rsidR="00C572EE" w:rsidRPr="00B87B2D" w:rsidRDefault="00C572EE" w:rsidP="004E7E27">
            <w:pPr>
              <w:spacing w:before="60" w:after="60" w:line="240" w:lineRule="auto"/>
              <w:ind w:left="-40" w:right="-57"/>
              <w:rPr>
                <w:rFonts w:eastAsia="Calibri"/>
                <w:sz w:val="26"/>
                <w:szCs w:val="26"/>
                <w:lang w:val="vi-VN" w:eastAsia="vi-VN"/>
              </w:rPr>
            </w:pPr>
          </w:p>
        </w:tc>
        <w:tc>
          <w:tcPr>
            <w:tcW w:w="1560" w:type="dxa"/>
            <w:tcBorders>
              <w:top w:val="nil"/>
              <w:left w:val="nil"/>
              <w:bottom w:val="single" w:sz="4" w:space="0" w:color="auto"/>
              <w:right w:val="single" w:sz="4" w:space="0" w:color="auto"/>
            </w:tcBorders>
            <w:vAlign w:val="center"/>
            <w:hideMark/>
          </w:tcPr>
          <w:p w14:paraId="7F675A10" w14:textId="77777777" w:rsidR="00C572EE" w:rsidRPr="00B87B2D" w:rsidRDefault="00C572EE" w:rsidP="004E7E27">
            <w:pPr>
              <w:spacing w:before="60" w:after="60" w:line="240" w:lineRule="auto"/>
              <w:ind w:left="-40" w:right="-57"/>
              <w:jc w:val="center"/>
              <w:rPr>
                <w:rFonts w:eastAsia="Calibri"/>
                <w:sz w:val="26"/>
                <w:szCs w:val="26"/>
                <w:lang w:val="vi-VN" w:eastAsia="vi-VN"/>
              </w:rPr>
            </w:pPr>
            <w:r w:rsidRPr="00B87B2D">
              <w:rPr>
                <w:rFonts w:eastAsia="Calibri"/>
                <w:sz w:val="26"/>
                <w:szCs w:val="26"/>
                <w:lang w:val="vi-VN" w:eastAsia="vi-VN"/>
              </w:rPr>
              <w:t>K</w:t>
            </w:r>
            <w:r w:rsidRPr="00B87B2D">
              <w:rPr>
                <w:rFonts w:eastAsia="Calibri"/>
                <w:sz w:val="26"/>
                <w:szCs w:val="26"/>
                <w:vertAlign w:val="subscript"/>
                <w:lang w:val="vi-VN" w:eastAsia="vi-VN"/>
              </w:rPr>
              <w:t>lu2</w:t>
            </w:r>
            <w:r w:rsidRPr="00B87B2D">
              <w:rPr>
                <w:rFonts w:eastAsia="Calibri"/>
                <w:sz w:val="26"/>
                <w:szCs w:val="26"/>
                <w:lang w:val="vi-VN" w:eastAsia="vi-VN"/>
              </w:rPr>
              <w:t xml:space="preserve"> =</w:t>
            </w:r>
            <w:r w:rsidRPr="00B87B2D">
              <w:rPr>
                <w:rFonts w:eastAsia="Calibri"/>
                <w:sz w:val="26"/>
                <w:szCs w:val="26"/>
                <w:lang w:eastAsia="vi-VN"/>
              </w:rPr>
              <w:t xml:space="preserve"> 1,00</w:t>
            </w:r>
          </w:p>
        </w:tc>
        <w:tc>
          <w:tcPr>
            <w:tcW w:w="4677" w:type="dxa"/>
            <w:tcBorders>
              <w:top w:val="nil"/>
              <w:left w:val="nil"/>
              <w:bottom w:val="single" w:sz="4" w:space="0" w:color="auto"/>
              <w:right w:val="single" w:sz="4" w:space="0" w:color="auto"/>
            </w:tcBorders>
            <w:vAlign w:val="center"/>
            <w:hideMark/>
          </w:tcPr>
          <w:p w14:paraId="3AF711B9" w14:textId="09DA729F" w:rsidR="00C572EE" w:rsidRPr="00B87B2D" w:rsidRDefault="00C572EE" w:rsidP="004E7E27">
            <w:pPr>
              <w:spacing w:before="60" w:after="60" w:line="240" w:lineRule="auto"/>
              <w:ind w:left="-40" w:right="-57"/>
              <w:rPr>
                <w:rFonts w:eastAsia="Calibri"/>
                <w:sz w:val="26"/>
                <w:szCs w:val="26"/>
                <w:lang w:val="vi-VN" w:eastAsia="vi-VN"/>
              </w:rPr>
            </w:pPr>
            <w:r w:rsidRPr="00B87B2D">
              <w:rPr>
                <w:rFonts w:eastAsia="Calibri"/>
                <w:sz w:val="26"/>
                <w:szCs w:val="26"/>
                <w:lang w:val="vi-VN" w:eastAsia="vi-VN"/>
              </w:rPr>
              <w:t>Áp dụng với cự ly 100</w:t>
            </w:r>
            <w:r w:rsidR="00276742">
              <w:rPr>
                <w:rFonts w:eastAsia="Calibri"/>
                <w:sz w:val="26"/>
                <w:szCs w:val="26"/>
                <w:lang w:eastAsia="vi-VN"/>
              </w:rPr>
              <w:t xml:space="preserve"> </w:t>
            </w:r>
            <w:r>
              <w:rPr>
                <w:rFonts w:eastAsia="Calibri"/>
                <w:sz w:val="26"/>
                <w:szCs w:val="26"/>
                <w:lang w:eastAsia="vi-VN"/>
              </w:rPr>
              <w:t>m</w:t>
            </w:r>
            <w:r w:rsidRPr="00B87B2D">
              <w:rPr>
                <w:rFonts w:eastAsia="Calibri"/>
                <w:sz w:val="26"/>
                <w:szCs w:val="26"/>
                <w:lang w:val="vi-VN" w:eastAsia="vi-VN"/>
              </w:rPr>
              <w:t xml:space="preserve"> – 200 m</w:t>
            </w:r>
          </w:p>
        </w:tc>
      </w:tr>
      <w:tr w:rsidR="00C572EE" w:rsidRPr="00B87B2D" w14:paraId="4122D692" w14:textId="77777777" w:rsidTr="00B5445F">
        <w:trPr>
          <w:trHeight w:val="293"/>
          <w:jc w:val="center"/>
        </w:trPr>
        <w:tc>
          <w:tcPr>
            <w:tcW w:w="681" w:type="dxa"/>
            <w:vMerge/>
            <w:tcBorders>
              <w:left w:val="single" w:sz="4" w:space="0" w:color="auto"/>
              <w:right w:val="single" w:sz="4" w:space="0" w:color="auto"/>
            </w:tcBorders>
            <w:vAlign w:val="center"/>
            <w:hideMark/>
          </w:tcPr>
          <w:p w14:paraId="5E757D11" w14:textId="77777777" w:rsidR="00C572EE" w:rsidRPr="00B87B2D" w:rsidRDefault="00C572EE" w:rsidP="004E7E27">
            <w:pPr>
              <w:spacing w:before="60" w:after="60" w:line="240" w:lineRule="auto"/>
              <w:ind w:left="-40" w:right="-57"/>
              <w:rPr>
                <w:rFonts w:eastAsia="Calibri"/>
                <w:sz w:val="26"/>
                <w:szCs w:val="26"/>
                <w:lang w:val="vi-VN" w:eastAsia="vi-VN"/>
              </w:rPr>
            </w:pPr>
          </w:p>
        </w:tc>
        <w:tc>
          <w:tcPr>
            <w:tcW w:w="1984" w:type="dxa"/>
            <w:vMerge/>
            <w:tcBorders>
              <w:left w:val="single" w:sz="4" w:space="0" w:color="auto"/>
              <w:right w:val="single" w:sz="4" w:space="0" w:color="auto"/>
            </w:tcBorders>
            <w:vAlign w:val="center"/>
            <w:hideMark/>
          </w:tcPr>
          <w:p w14:paraId="5C4BEC89" w14:textId="77777777" w:rsidR="00C572EE" w:rsidRPr="00B87B2D" w:rsidRDefault="00C572EE" w:rsidP="004E7E27">
            <w:pPr>
              <w:spacing w:before="60" w:after="60" w:line="240" w:lineRule="auto"/>
              <w:ind w:left="-40" w:right="-57"/>
              <w:rPr>
                <w:rFonts w:eastAsia="Calibri"/>
                <w:sz w:val="26"/>
                <w:szCs w:val="26"/>
                <w:lang w:val="vi-VN" w:eastAsia="vi-VN"/>
              </w:rPr>
            </w:pPr>
          </w:p>
        </w:tc>
        <w:tc>
          <w:tcPr>
            <w:tcW w:w="1560" w:type="dxa"/>
            <w:tcBorders>
              <w:top w:val="nil"/>
              <w:left w:val="nil"/>
              <w:bottom w:val="single" w:sz="4" w:space="0" w:color="auto"/>
              <w:right w:val="single" w:sz="4" w:space="0" w:color="auto"/>
            </w:tcBorders>
            <w:vAlign w:val="center"/>
            <w:hideMark/>
          </w:tcPr>
          <w:p w14:paraId="67BE2B2B" w14:textId="77777777" w:rsidR="00C572EE" w:rsidRPr="00B87B2D" w:rsidRDefault="00C572EE" w:rsidP="004E7E27">
            <w:pPr>
              <w:spacing w:before="60" w:after="60" w:line="240" w:lineRule="auto"/>
              <w:ind w:left="-40" w:right="-57"/>
              <w:jc w:val="center"/>
              <w:rPr>
                <w:rFonts w:eastAsia="Calibri"/>
                <w:sz w:val="26"/>
                <w:szCs w:val="26"/>
                <w:lang w:val="vi-VN" w:eastAsia="vi-VN"/>
              </w:rPr>
            </w:pPr>
            <w:r w:rsidRPr="00B87B2D">
              <w:rPr>
                <w:rFonts w:eastAsia="Calibri"/>
                <w:sz w:val="26"/>
                <w:szCs w:val="26"/>
                <w:lang w:val="vi-VN" w:eastAsia="vi-VN"/>
              </w:rPr>
              <w:t>K</w:t>
            </w:r>
            <w:r w:rsidRPr="00B87B2D">
              <w:rPr>
                <w:rFonts w:eastAsia="Calibri"/>
                <w:sz w:val="26"/>
                <w:szCs w:val="26"/>
                <w:vertAlign w:val="subscript"/>
                <w:lang w:val="vi-VN" w:eastAsia="vi-VN"/>
              </w:rPr>
              <w:t>lu3</w:t>
            </w:r>
            <w:r w:rsidRPr="00B87B2D">
              <w:rPr>
                <w:rFonts w:eastAsia="Calibri"/>
                <w:sz w:val="26"/>
                <w:szCs w:val="26"/>
                <w:lang w:val="vi-VN" w:eastAsia="vi-VN"/>
              </w:rPr>
              <w:t xml:space="preserve"> =</w:t>
            </w:r>
            <w:r w:rsidRPr="00B87B2D">
              <w:rPr>
                <w:rFonts w:eastAsia="Calibri"/>
                <w:sz w:val="26"/>
                <w:szCs w:val="26"/>
                <w:lang w:eastAsia="vi-VN"/>
              </w:rPr>
              <w:t xml:space="preserve"> 1,15</w:t>
            </w:r>
          </w:p>
        </w:tc>
        <w:tc>
          <w:tcPr>
            <w:tcW w:w="4677" w:type="dxa"/>
            <w:tcBorders>
              <w:top w:val="nil"/>
              <w:left w:val="nil"/>
              <w:bottom w:val="single" w:sz="4" w:space="0" w:color="auto"/>
              <w:right w:val="single" w:sz="4" w:space="0" w:color="auto"/>
            </w:tcBorders>
            <w:vAlign w:val="center"/>
            <w:hideMark/>
          </w:tcPr>
          <w:p w14:paraId="058B03F1" w14:textId="7F5CE3F2" w:rsidR="00C572EE" w:rsidRPr="00334E32" w:rsidRDefault="00C572EE" w:rsidP="004E7E27">
            <w:pPr>
              <w:spacing w:before="60" w:after="60" w:line="240" w:lineRule="auto"/>
              <w:ind w:left="-40" w:right="-57"/>
              <w:rPr>
                <w:rFonts w:eastAsia="Calibri"/>
                <w:sz w:val="26"/>
                <w:szCs w:val="26"/>
                <w:lang w:eastAsia="vi-VN"/>
              </w:rPr>
            </w:pPr>
            <w:r w:rsidRPr="00B87B2D">
              <w:rPr>
                <w:rFonts w:eastAsia="Calibri"/>
                <w:sz w:val="26"/>
                <w:szCs w:val="26"/>
                <w:lang w:val="vi-VN" w:eastAsia="vi-VN"/>
              </w:rPr>
              <w:t xml:space="preserve">Áp dụng với cự ly </w:t>
            </w:r>
            <w:r>
              <w:rPr>
                <w:rFonts w:eastAsia="Calibri"/>
                <w:sz w:val="26"/>
                <w:szCs w:val="26"/>
                <w:lang w:eastAsia="vi-VN"/>
              </w:rPr>
              <w:t>từ</w:t>
            </w:r>
            <w:r w:rsidRPr="00B87B2D">
              <w:rPr>
                <w:rFonts w:eastAsia="Calibri"/>
                <w:sz w:val="26"/>
                <w:szCs w:val="26"/>
                <w:lang w:val="vi-VN" w:eastAsia="vi-VN"/>
              </w:rPr>
              <w:t xml:space="preserve"> 200 m</w:t>
            </w:r>
            <w:r>
              <w:rPr>
                <w:rFonts w:eastAsia="Calibri"/>
                <w:sz w:val="26"/>
                <w:szCs w:val="26"/>
                <w:lang w:eastAsia="vi-VN"/>
              </w:rPr>
              <w:t xml:space="preserve"> – 500</w:t>
            </w:r>
            <w:r w:rsidR="00276742">
              <w:rPr>
                <w:rFonts w:eastAsia="Calibri"/>
                <w:sz w:val="26"/>
                <w:szCs w:val="26"/>
                <w:lang w:eastAsia="vi-VN"/>
              </w:rPr>
              <w:t xml:space="preserve"> </w:t>
            </w:r>
            <w:r>
              <w:rPr>
                <w:rFonts w:eastAsia="Calibri"/>
                <w:sz w:val="26"/>
                <w:szCs w:val="26"/>
                <w:lang w:eastAsia="vi-VN"/>
              </w:rPr>
              <w:t>m</w:t>
            </w:r>
          </w:p>
        </w:tc>
      </w:tr>
      <w:tr w:rsidR="00C572EE" w:rsidRPr="00B87B2D" w14:paraId="4450E13B" w14:textId="77777777" w:rsidTr="00B5445F">
        <w:trPr>
          <w:trHeight w:val="293"/>
          <w:jc w:val="center"/>
        </w:trPr>
        <w:tc>
          <w:tcPr>
            <w:tcW w:w="681" w:type="dxa"/>
            <w:vMerge/>
            <w:tcBorders>
              <w:left w:val="single" w:sz="4" w:space="0" w:color="auto"/>
              <w:bottom w:val="single" w:sz="4" w:space="0" w:color="auto"/>
              <w:right w:val="single" w:sz="4" w:space="0" w:color="auto"/>
            </w:tcBorders>
            <w:vAlign w:val="center"/>
          </w:tcPr>
          <w:p w14:paraId="39A75EE1" w14:textId="77777777" w:rsidR="00C572EE" w:rsidRPr="00B87B2D" w:rsidRDefault="00C572EE" w:rsidP="004E7E27">
            <w:pPr>
              <w:spacing w:before="60" w:after="60" w:line="240" w:lineRule="auto"/>
              <w:ind w:left="-40" w:right="-57"/>
              <w:rPr>
                <w:rFonts w:eastAsia="Calibri"/>
                <w:sz w:val="26"/>
                <w:szCs w:val="26"/>
                <w:lang w:val="vi-VN" w:eastAsia="vi-VN"/>
              </w:rPr>
            </w:pPr>
          </w:p>
        </w:tc>
        <w:tc>
          <w:tcPr>
            <w:tcW w:w="1984" w:type="dxa"/>
            <w:vMerge/>
            <w:tcBorders>
              <w:left w:val="single" w:sz="4" w:space="0" w:color="auto"/>
              <w:bottom w:val="single" w:sz="4" w:space="0" w:color="auto"/>
              <w:right w:val="single" w:sz="4" w:space="0" w:color="auto"/>
            </w:tcBorders>
            <w:vAlign w:val="center"/>
          </w:tcPr>
          <w:p w14:paraId="64EFA5BE" w14:textId="77777777" w:rsidR="00C572EE" w:rsidRPr="00B87B2D" w:rsidRDefault="00C572EE" w:rsidP="004E7E27">
            <w:pPr>
              <w:spacing w:before="60" w:after="60" w:line="240" w:lineRule="auto"/>
              <w:ind w:left="-40" w:right="-57"/>
              <w:rPr>
                <w:rFonts w:eastAsia="Calibri"/>
                <w:sz w:val="26"/>
                <w:szCs w:val="26"/>
                <w:lang w:val="vi-VN" w:eastAsia="vi-VN"/>
              </w:rPr>
            </w:pPr>
          </w:p>
        </w:tc>
        <w:tc>
          <w:tcPr>
            <w:tcW w:w="1560" w:type="dxa"/>
            <w:tcBorders>
              <w:top w:val="nil"/>
              <w:left w:val="nil"/>
              <w:bottom w:val="single" w:sz="4" w:space="0" w:color="auto"/>
              <w:right w:val="single" w:sz="4" w:space="0" w:color="auto"/>
            </w:tcBorders>
            <w:vAlign w:val="center"/>
          </w:tcPr>
          <w:p w14:paraId="58B65937" w14:textId="376DF217" w:rsidR="00C572EE" w:rsidRPr="00B87B2D" w:rsidRDefault="00C572EE" w:rsidP="004E7E27">
            <w:pPr>
              <w:spacing w:before="60" w:after="60" w:line="240" w:lineRule="auto"/>
              <w:ind w:left="-40" w:right="-57"/>
              <w:jc w:val="center"/>
              <w:rPr>
                <w:rFonts w:eastAsia="Calibri"/>
                <w:sz w:val="26"/>
                <w:szCs w:val="26"/>
                <w:lang w:val="vi-VN" w:eastAsia="vi-VN"/>
              </w:rPr>
            </w:pPr>
            <w:r w:rsidRPr="00B87B2D">
              <w:rPr>
                <w:rFonts w:eastAsia="Calibri"/>
                <w:sz w:val="26"/>
                <w:szCs w:val="26"/>
                <w:lang w:val="vi-VN" w:eastAsia="vi-VN"/>
              </w:rPr>
              <w:t>K</w:t>
            </w:r>
            <w:r w:rsidRPr="00B87B2D">
              <w:rPr>
                <w:rFonts w:eastAsia="Calibri"/>
                <w:sz w:val="26"/>
                <w:szCs w:val="26"/>
                <w:vertAlign w:val="subscript"/>
                <w:lang w:val="vi-VN" w:eastAsia="vi-VN"/>
              </w:rPr>
              <w:t>lu</w:t>
            </w:r>
            <w:r>
              <w:rPr>
                <w:rFonts w:eastAsia="Calibri"/>
                <w:sz w:val="26"/>
                <w:szCs w:val="26"/>
                <w:vertAlign w:val="subscript"/>
                <w:lang w:eastAsia="vi-VN"/>
              </w:rPr>
              <w:t>4</w:t>
            </w:r>
            <w:r w:rsidRPr="00B87B2D">
              <w:rPr>
                <w:rFonts w:eastAsia="Calibri"/>
                <w:sz w:val="26"/>
                <w:szCs w:val="26"/>
                <w:lang w:val="vi-VN" w:eastAsia="vi-VN"/>
              </w:rPr>
              <w:t xml:space="preserve"> =</w:t>
            </w:r>
            <w:r w:rsidRPr="00B87B2D">
              <w:rPr>
                <w:rFonts w:eastAsia="Calibri"/>
                <w:sz w:val="26"/>
                <w:szCs w:val="26"/>
                <w:lang w:eastAsia="vi-VN"/>
              </w:rPr>
              <w:t xml:space="preserve"> 1,</w:t>
            </w:r>
            <w:r>
              <w:rPr>
                <w:rFonts w:eastAsia="Calibri"/>
                <w:sz w:val="26"/>
                <w:szCs w:val="26"/>
                <w:lang w:eastAsia="vi-VN"/>
              </w:rPr>
              <w:t>3</w:t>
            </w:r>
          </w:p>
        </w:tc>
        <w:tc>
          <w:tcPr>
            <w:tcW w:w="4677" w:type="dxa"/>
            <w:tcBorders>
              <w:top w:val="nil"/>
              <w:left w:val="nil"/>
              <w:bottom w:val="single" w:sz="4" w:space="0" w:color="auto"/>
              <w:right w:val="single" w:sz="4" w:space="0" w:color="auto"/>
            </w:tcBorders>
            <w:vAlign w:val="center"/>
          </w:tcPr>
          <w:p w14:paraId="66898219" w14:textId="0DA21FA7" w:rsidR="00C572EE" w:rsidRPr="00B87B2D" w:rsidRDefault="00C572EE" w:rsidP="004E7E27">
            <w:pPr>
              <w:spacing w:before="60" w:after="60" w:line="240" w:lineRule="auto"/>
              <w:ind w:left="-40" w:right="-57"/>
              <w:rPr>
                <w:rFonts w:eastAsia="Calibri"/>
                <w:sz w:val="26"/>
                <w:szCs w:val="26"/>
                <w:lang w:val="vi-VN" w:eastAsia="vi-VN"/>
              </w:rPr>
            </w:pPr>
            <w:r w:rsidRPr="00B87B2D">
              <w:rPr>
                <w:rFonts w:eastAsia="Calibri"/>
                <w:sz w:val="26"/>
                <w:szCs w:val="26"/>
                <w:lang w:val="vi-VN" w:eastAsia="vi-VN"/>
              </w:rPr>
              <w:t xml:space="preserve">Áp dụng với cự ly </w:t>
            </w:r>
            <w:r>
              <w:rPr>
                <w:rFonts w:eastAsia="Calibri"/>
                <w:sz w:val="26"/>
                <w:szCs w:val="26"/>
                <w:lang w:eastAsia="vi-VN"/>
              </w:rPr>
              <w:t>trên 500m</w:t>
            </w:r>
          </w:p>
        </w:tc>
      </w:tr>
      <w:tr w:rsidR="00B87B2D" w:rsidRPr="00B87B2D" w14:paraId="63C1026F" w14:textId="77777777" w:rsidTr="0079428F">
        <w:trPr>
          <w:trHeight w:val="144"/>
          <w:jc w:val="center"/>
        </w:trPr>
        <w:tc>
          <w:tcPr>
            <w:tcW w:w="681" w:type="dxa"/>
            <w:vMerge w:val="restart"/>
            <w:tcBorders>
              <w:top w:val="nil"/>
              <w:left w:val="single" w:sz="4" w:space="0" w:color="auto"/>
              <w:right w:val="single" w:sz="4" w:space="0" w:color="auto"/>
            </w:tcBorders>
            <w:vAlign w:val="center"/>
            <w:hideMark/>
          </w:tcPr>
          <w:p w14:paraId="708E6458" w14:textId="77777777" w:rsidR="004E7E27" w:rsidRPr="00B87B2D" w:rsidRDefault="004E7E27" w:rsidP="004E7E27">
            <w:pPr>
              <w:spacing w:before="60" w:after="60" w:line="240" w:lineRule="auto"/>
              <w:ind w:left="-40" w:right="-57"/>
              <w:jc w:val="center"/>
              <w:rPr>
                <w:rFonts w:eastAsia="Calibri"/>
                <w:sz w:val="26"/>
                <w:szCs w:val="26"/>
                <w:lang w:val="vi-VN" w:eastAsia="vi-VN"/>
              </w:rPr>
            </w:pPr>
            <w:r w:rsidRPr="00B87B2D">
              <w:rPr>
                <w:rFonts w:eastAsia="Calibri"/>
                <w:sz w:val="26"/>
                <w:szCs w:val="26"/>
                <w:lang w:val="vi-VN" w:eastAsia="vi-VN"/>
              </w:rPr>
              <w:t>2</w:t>
            </w:r>
          </w:p>
        </w:tc>
        <w:tc>
          <w:tcPr>
            <w:tcW w:w="1984" w:type="dxa"/>
            <w:vMerge w:val="restart"/>
            <w:tcBorders>
              <w:top w:val="nil"/>
              <w:left w:val="single" w:sz="4" w:space="0" w:color="auto"/>
              <w:right w:val="single" w:sz="4" w:space="0" w:color="auto"/>
            </w:tcBorders>
            <w:vAlign w:val="center"/>
            <w:hideMark/>
          </w:tcPr>
          <w:p w14:paraId="21AC84D9" w14:textId="77777777" w:rsidR="004E7E27" w:rsidRPr="00B87B2D" w:rsidRDefault="004E7E27" w:rsidP="004E7E27">
            <w:pPr>
              <w:spacing w:before="60" w:after="60" w:line="240" w:lineRule="auto"/>
              <w:ind w:left="-40" w:right="-57"/>
              <w:rPr>
                <w:rFonts w:eastAsia="Calibri"/>
                <w:sz w:val="26"/>
                <w:szCs w:val="26"/>
                <w:lang w:val="vi-VN" w:eastAsia="vi-VN"/>
              </w:rPr>
            </w:pPr>
            <w:r w:rsidRPr="00B87B2D">
              <w:rPr>
                <w:rFonts w:eastAsia="Calibri"/>
                <w:sz w:val="26"/>
                <w:szCs w:val="26"/>
                <w:lang w:val="vi-VN" w:eastAsia="vi-VN"/>
              </w:rPr>
              <w:t>Hệ số chuyển đổi kích thước bầu</w:t>
            </w:r>
          </w:p>
        </w:tc>
        <w:tc>
          <w:tcPr>
            <w:tcW w:w="1560" w:type="dxa"/>
            <w:tcBorders>
              <w:top w:val="nil"/>
              <w:left w:val="nil"/>
              <w:bottom w:val="single" w:sz="4" w:space="0" w:color="auto"/>
              <w:right w:val="single" w:sz="4" w:space="0" w:color="auto"/>
            </w:tcBorders>
            <w:vAlign w:val="center"/>
            <w:hideMark/>
          </w:tcPr>
          <w:p w14:paraId="72713C7D" w14:textId="77777777" w:rsidR="004E7E27" w:rsidRPr="00B87B2D" w:rsidRDefault="004E7E27" w:rsidP="004E7E27">
            <w:pPr>
              <w:spacing w:before="60" w:after="60" w:line="240" w:lineRule="auto"/>
              <w:ind w:left="-40" w:right="-57"/>
              <w:jc w:val="center"/>
              <w:rPr>
                <w:rFonts w:eastAsia="Calibri"/>
                <w:sz w:val="26"/>
                <w:szCs w:val="26"/>
                <w:lang w:val="vi-VN" w:eastAsia="vi-VN"/>
              </w:rPr>
            </w:pPr>
            <w:r w:rsidRPr="00B87B2D">
              <w:rPr>
                <w:rFonts w:eastAsia="Calibri"/>
                <w:sz w:val="26"/>
                <w:szCs w:val="26"/>
                <w:lang w:val="vi-VN" w:eastAsia="vi-VN"/>
              </w:rPr>
              <w:t>K</w:t>
            </w:r>
            <w:r w:rsidRPr="00B87B2D">
              <w:rPr>
                <w:rFonts w:eastAsia="Calibri"/>
                <w:sz w:val="26"/>
                <w:szCs w:val="26"/>
                <w:vertAlign w:val="subscript"/>
                <w:lang w:val="vi-VN" w:eastAsia="vi-VN"/>
              </w:rPr>
              <w:t>b1</w:t>
            </w:r>
            <w:r w:rsidRPr="00B87B2D">
              <w:rPr>
                <w:rFonts w:eastAsia="Calibri"/>
                <w:sz w:val="26"/>
                <w:szCs w:val="26"/>
                <w:lang w:val="vi-VN" w:eastAsia="vi-VN"/>
              </w:rPr>
              <w:t xml:space="preserve"> =</w:t>
            </w:r>
            <w:r w:rsidRPr="00B87B2D">
              <w:rPr>
                <w:rFonts w:eastAsia="Calibri"/>
                <w:sz w:val="26"/>
                <w:szCs w:val="26"/>
                <w:lang w:eastAsia="vi-VN"/>
              </w:rPr>
              <w:t xml:space="preserve"> 0,65</w:t>
            </w:r>
          </w:p>
        </w:tc>
        <w:tc>
          <w:tcPr>
            <w:tcW w:w="4677" w:type="dxa"/>
            <w:tcBorders>
              <w:top w:val="nil"/>
              <w:left w:val="nil"/>
              <w:bottom w:val="single" w:sz="4" w:space="0" w:color="auto"/>
              <w:right w:val="single" w:sz="4" w:space="0" w:color="auto"/>
            </w:tcBorders>
            <w:vAlign w:val="center"/>
            <w:hideMark/>
          </w:tcPr>
          <w:p w14:paraId="7D2A886F" w14:textId="77777777" w:rsidR="004E7E27" w:rsidRPr="00B87B2D" w:rsidRDefault="004E7E27" w:rsidP="004E7E27">
            <w:pPr>
              <w:spacing w:before="60" w:after="60" w:line="240" w:lineRule="auto"/>
              <w:ind w:left="-40" w:right="-57"/>
              <w:jc w:val="both"/>
              <w:rPr>
                <w:rFonts w:eastAsia="Calibri"/>
                <w:sz w:val="26"/>
                <w:szCs w:val="26"/>
                <w:lang w:val="vi-VN" w:eastAsia="vi-VN"/>
              </w:rPr>
            </w:pPr>
            <w:r w:rsidRPr="00B87B2D">
              <w:rPr>
                <w:rFonts w:eastAsia="Calibri"/>
                <w:sz w:val="26"/>
                <w:szCs w:val="26"/>
                <w:lang w:val="vi-VN" w:eastAsia="vi-VN"/>
              </w:rPr>
              <w:t>Áp dụng với kích thước bầu 7x9 và 7x12cm</w:t>
            </w:r>
          </w:p>
        </w:tc>
      </w:tr>
      <w:tr w:rsidR="00B87B2D" w:rsidRPr="00B87B2D" w14:paraId="4199493D" w14:textId="77777777" w:rsidTr="0079428F">
        <w:trPr>
          <w:trHeight w:val="50"/>
          <w:jc w:val="center"/>
        </w:trPr>
        <w:tc>
          <w:tcPr>
            <w:tcW w:w="681" w:type="dxa"/>
            <w:vMerge/>
            <w:tcBorders>
              <w:left w:val="single" w:sz="4" w:space="0" w:color="auto"/>
              <w:right w:val="single" w:sz="4" w:space="0" w:color="auto"/>
            </w:tcBorders>
            <w:vAlign w:val="center"/>
            <w:hideMark/>
          </w:tcPr>
          <w:p w14:paraId="7E873CC1" w14:textId="77777777" w:rsidR="004E7E27" w:rsidRPr="00B87B2D" w:rsidRDefault="004E7E27" w:rsidP="004E7E27">
            <w:pPr>
              <w:spacing w:before="60" w:after="60" w:line="240" w:lineRule="auto"/>
              <w:ind w:left="-40" w:right="-57"/>
              <w:rPr>
                <w:rFonts w:eastAsia="Calibri"/>
                <w:sz w:val="26"/>
                <w:szCs w:val="26"/>
                <w:lang w:val="vi-VN" w:eastAsia="vi-VN"/>
              </w:rPr>
            </w:pPr>
          </w:p>
        </w:tc>
        <w:tc>
          <w:tcPr>
            <w:tcW w:w="1984" w:type="dxa"/>
            <w:vMerge/>
            <w:tcBorders>
              <w:left w:val="single" w:sz="4" w:space="0" w:color="auto"/>
              <w:right w:val="single" w:sz="4" w:space="0" w:color="auto"/>
            </w:tcBorders>
            <w:vAlign w:val="center"/>
            <w:hideMark/>
          </w:tcPr>
          <w:p w14:paraId="2532AF8D" w14:textId="77777777" w:rsidR="004E7E27" w:rsidRPr="00B87B2D" w:rsidRDefault="004E7E27" w:rsidP="004E7E27">
            <w:pPr>
              <w:spacing w:before="60" w:after="60" w:line="240" w:lineRule="auto"/>
              <w:ind w:left="-40" w:right="-57"/>
              <w:rPr>
                <w:rFonts w:eastAsia="Calibri"/>
                <w:sz w:val="26"/>
                <w:szCs w:val="26"/>
                <w:lang w:val="vi-VN" w:eastAsia="vi-VN"/>
              </w:rPr>
            </w:pPr>
          </w:p>
        </w:tc>
        <w:tc>
          <w:tcPr>
            <w:tcW w:w="1560" w:type="dxa"/>
            <w:tcBorders>
              <w:top w:val="nil"/>
              <w:left w:val="nil"/>
              <w:bottom w:val="single" w:sz="4" w:space="0" w:color="auto"/>
              <w:right w:val="single" w:sz="4" w:space="0" w:color="auto"/>
            </w:tcBorders>
            <w:vAlign w:val="center"/>
            <w:hideMark/>
          </w:tcPr>
          <w:p w14:paraId="24857C61" w14:textId="77777777" w:rsidR="004E7E27" w:rsidRPr="00B87B2D" w:rsidRDefault="004E7E27" w:rsidP="004E7E27">
            <w:pPr>
              <w:spacing w:before="60" w:after="60" w:line="240" w:lineRule="auto"/>
              <w:ind w:left="-40" w:right="-57"/>
              <w:jc w:val="center"/>
              <w:rPr>
                <w:rFonts w:eastAsia="Calibri"/>
                <w:sz w:val="26"/>
                <w:szCs w:val="26"/>
                <w:lang w:val="vi-VN" w:eastAsia="vi-VN"/>
              </w:rPr>
            </w:pPr>
            <w:r w:rsidRPr="00B87B2D">
              <w:rPr>
                <w:rFonts w:eastAsia="Calibri"/>
                <w:sz w:val="26"/>
                <w:szCs w:val="26"/>
                <w:lang w:val="vi-VN" w:eastAsia="vi-VN"/>
              </w:rPr>
              <w:t>K</w:t>
            </w:r>
            <w:r w:rsidRPr="00B87B2D">
              <w:rPr>
                <w:rFonts w:eastAsia="Calibri"/>
                <w:sz w:val="26"/>
                <w:szCs w:val="26"/>
                <w:vertAlign w:val="subscript"/>
                <w:lang w:val="vi-VN" w:eastAsia="vi-VN"/>
              </w:rPr>
              <w:t>b2</w:t>
            </w:r>
            <w:r w:rsidRPr="00B87B2D">
              <w:rPr>
                <w:rFonts w:eastAsia="Calibri"/>
                <w:sz w:val="26"/>
                <w:szCs w:val="26"/>
                <w:lang w:val="vi-VN" w:eastAsia="vi-VN"/>
              </w:rPr>
              <w:t xml:space="preserve"> =</w:t>
            </w:r>
            <w:r w:rsidRPr="00B87B2D">
              <w:rPr>
                <w:rFonts w:eastAsia="Calibri"/>
                <w:sz w:val="26"/>
                <w:szCs w:val="26"/>
                <w:lang w:eastAsia="vi-VN"/>
              </w:rPr>
              <w:t xml:space="preserve"> 1,00</w:t>
            </w:r>
          </w:p>
        </w:tc>
        <w:tc>
          <w:tcPr>
            <w:tcW w:w="4677" w:type="dxa"/>
            <w:tcBorders>
              <w:top w:val="nil"/>
              <w:left w:val="nil"/>
              <w:bottom w:val="single" w:sz="4" w:space="0" w:color="auto"/>
              <w:right w:val="single" w:sz="4" w:space="0" w:color="auto"/>
            </w:tcBorders>
            <w:vAlign w:val="center"/>
            <w:hideMark/>
          </w:tcPr>
          <w:p w14:paraId="30016C02" w14:textId="77777777" w:rsidR="004E7E27" w:rsidRPr="00B87B2D" w:rsidRDefault="004E7E27" w:rsidP="004E7E27">
            <w:pPr>
              <w:spacing w:before="60" w:after="60" w:line="240" w:lineRule="auto"/>
              <w:ind w:left="-40" w:right="-57"/>
              <w:rPr>
                <w:rFonts w:eastAsia="Calibri"/>
                <w:sz w:val="26"/>
                <w:szCs w:val="26"/>
                <w:lang w:val="vi-VN" w:eastAsia="vi-VN"/>
              </w:rPr>
            </w:pPr>
            <w:r w:rsidRPr="00B87B2D">
              <w:rPr>
                <w:rFonts w:eastAsia="Calibri"/>
                <w:sz w:val="26"/>
                <w:szCs w:val="26"/>
                <w:lang w:val="vi-VN" w:eastAsia="vi-VN"/>
              </w:rPr>
              <w:t>Áp dụng với kích thước bầu 9x13cm</w:t>
            </w:r>
          </w:p>
        </w:tc>
      </w:tr>
      <w:tr w:rsidR="00B87B2D" w:rsidRPr="00B87B2D" w14:paraId="75485ADD" w14:textId="77777777" w:rsidTr="0079428F">
        <w:trPr>
          <w:trHeight w:val="197"/>
          <w:jc w:val="center"/>
        </w:trPr>
        <w:tc>
          <w:tcPr>
            <w:tcW w:w="681" w:type="dxa"/>
            <w:vMerge/>
            <w:tcBorders>
              <w:left w:val="single" w:sz="4" w:space="0" w:color="auto"/>
              <w:right w:val="single" w:sz="4" w:space="0" w:color="auto"/>
            </w:tcBorders>
            <w:vAlign w:val="center"/>
            <w:hideMark/>
          </w:tcPr>
          <w:p w14:paraId="309B9210" w14:textId="77777777" w:rsidR="004E7E27" w:rsidRPr="00B87B2D" w:rsidRDefault="004E7E27" w:rsidP="004E7E27">
            <w:pPr>
              <w:spacing w:before="60" w:after="60" w:line="240" w:lineRule="auto"/>
              <w:ind w:left="-40" w:right="-57"/>
              <w:rPr>
                <w:rFonts w:eastAsia="Calibri"/>
                <w:sz w:val="26"/>
                <w:szCs w:val="26"/>
                <w:lang w:val="vi-VN" w:eastAsia="vi-VN"/>
              </w:rPr>
            </w:pPr>
          </w:p>
        </w:tc>
        <w:tc>
          <w:tcPr>
            <w:tcW w:w="1984" w:type="dxa"/>
            <w:vMerge/>
            <w:tcBorders>
              <w:left w:val="single" w:sz="4" w:space="0" w:color="auto"/>
              <w:right w:val="single" w:sz="4" w:space="0" w:color="auto"/>
            </w:tcBorders>
            <w:vAlign w:val="center"/>
            <w:hideMark/>
          </w:tcPr>
          <w:p w14:paraId="5B3F2EAD" w14:textId="77777777" w:rsidR="004E7E27" w:rsidRPr="00B87B2D" w:rsidRDefault="004E7E27" w:rsidP="004E7E27">
            <w:pPr>
              <w:spacing w:before="60" w:after="60" w:line="240" w:lineRule="auto"/>
              <w:ind w:left="-40" w:right="-57"/>
              <w:rPr>
                <w:rFonts w:eastAsia="Calibri"/>
                <w:sz w:val="26"/>
                <w:szCs w:val="26"/>
                <w:lang w:val="vi-VN" w:eastAsia="vi-VN"/>
              </w:rPr>
            </w:pPr>
          </w:p>
        </w:tc>
        <w:tc>
          <w:tcPr>
            <w:tcW w:w="1560" w:type="dxa"/>
            <w:tcBorders>
              <w:top w:val="nil"/>
              <w:left w:val="nil"/>
              <w:bottom w:val="single" w:sz="4" w:space="0" w:color="auto"/>
              <w:right w:val="single" w:sz="4" w:space="0" w:color="auto"/>
            </w:tcBorders>
            <w:vAlign w:val="center"/>
            <w:hideMark/>
          </w:tcPr>
          <w:p w14:paraId="21EE8BE6" w14:textId="77777777" w:rsidR="004E7E27" w:rsidRPr="00B87B2D" w:rsidRDefault="004E7E27" w:rsidP="004E7E27">
            <w:pPr>
              <w:spacing w:before="60" w:after="60" w:line="240" w:lineRule="auto"/>
              <w:ind w:left="-40" w:right="-57"/>
              <w:jc w:val="center"/>
              <w:rPr>
                <w:rFonts w:eastAsia="Calibri"/>
                <w:sz w:val="26"/>
                <w:szCs w:val="26"/>
                <w:lang w:eastAsia="vi-VN"/>
              </w:rPr>
            </w:pPr>
            <w:r w:rsidRPr="00B87B2D">
              <w:rPr>
                <w:rFonts w:eastAsia="Calibri"/>
                <w:sz w:val="26"/>
                <w:szCs w:val="26"/>
                <w:lang w:val="vi-VN" w:eastAsia="vi-VN"/>
              </w:rPr>
              <w:t>K</w:t>
            </w:r>
            <w:r w:rsidRPr="00B87B2D">
              <w:rPr>
                <w:rFonts w:eastAsia="Calibri"/>
                <w:sz w:val="26"/>
                <w:szCs w:val="26"/>
                <w:vertAlign w:val="subscript"/>
                <w:lang w:val="vi-VN" w:eastAsia="vi-VN"/>
              </w:rPr>
              <w:t>b3</w:t>
            </w:r>
            <w:r w:rsidRPr="00B87B2D">
              <w:rPr>
                <w:rFonts w:eastAsia="Calibri"/>
                <w:sz w:val="26"/>
                <w:szCs w:val="26"/>
                <w:lang w:val="vi-VN" w:eastAsia="vi-VN"/>
              </w:rPr>
              <w:t xml:space="preserve"> =</w:t>
            </w:r>
            <w:r w:rsidRPr="00B87B2D">
              <w:rPr>
                <w:rFonts w:eastAsia="Calibri"/>
                <w:sz w:val="26"/>
                <w:szCs w:val="26"/>
                <w:lang w:eastAsia="vi-VN"/>
              </w:rPr>
              <w:t xml:space="preserve"> 1,25</w:t>
            </w:r>
          </w:p>
        </w:tc>
        <w:tc>
          <w:tcPr>
            <w:tcW w:w="4677" w:type="dxa"/>
            <w:tcBorders>
              <w:top w:val="nil"/>
              <w:left w:val="nil"/>
              <w:bottom w:val="single" w:sz="4" w:space="0" w:color="auto"/>
              <w:right w:val="single" w:sz="4" w:space="0" w:color="auto"/>
            </w:tcBorders>
            <w:vAlign w:val="center"/>
            <w:hideMark/>
          </w:tcPr>
          <w:p w14:paraId="5779C35B" w14:textId="77777777" w:rsidR="004E7E27" w:rsidRPr="00B87B2D" w:rsidRDefault="004E7E27" w:rsidP="004E7E27">
            <w:pPr>
              <w:spacing w:before="60" w:after="60" w:line="240" w:lineRule="auto"/>
              <w:ind w:left="-40" w:right="-57"/>
              <w:rPr>
                <w:rFonts w:eastAsia="Calibri"/>
                <w:sz w:val="26"/>
                <w:szCs w:val="26"/>
                <w:lang w:val="vi-VN" w:eastAsia="vi-VN"/>
              </w:rPr>
            </w:pPr>
            <w:r w:rsidRPr="00B87B2D">
              <w:rPr>
                <w:rFonts w:eastAsia="Calibri"/>
                <w:sz w:val="26"/>
                <w:szCs w:val="26"/>
                <w:lang w:val="vi-VN" w:eastAsia="vi-VN"/>
              </w:rPr>
              <w:t>Áp dụng với kích thước bầu 10x15cm</w:t>
            </w:r>
          </w:p>
        </w:tc>
      </w:tr>
      <w:tr w:rsidR="00B87B2D" w:rsidRPr="00B87B2D" w14:paraId="39FE7133" w14:textId="77777777" w:rsidTr="0079428F">
        <w:trPr>
          <w:trHeight w:val="197"/>
          <w:jc w:val="center"/>
        </w:trPr>
        <w:tc>
          <w:tcPr>
            <w:tcW w:w="681" w:type="dxa"/>
            <w:vMerge/>
            <w:tcBorders>
              <w:left w:val="single" w:sz="4" w:space="0" w:color="auto"/>
              <w:right w:val="single" w:sz="4" w:space="0" w:color="auto"/>
            </w:tcBorders>
            <w:vAlign w:val="center"/>
          </w:tcPr>
          <w:p w14:paraId="73D2C432" w14:textId="77777777" w:rsidR="004E7E27" w:rsidRPr="00B87B2D" w:rsidRDefault="004E7E27" w:rsidP="004E7E27">
            <w:pPr>
              <w:spacing w:before="60" w:after="60" w:line="240" w:lineRule="auto"/>
              <w:ind w:left="-40" w:right="-57"/>
              <w:rPr>
                <w:rFonts w:eastAsia="Calibri"/>
                <w:sz w:val="26"/>
                <w:szCs w:val="26"/>
                <w:lang w:val="vi-VN" w:eastAsia="vi-VN"/>
              </w:rPr>
            </w:pPr>
          </w:p>
        </w:tc>
        <w:tc>
          <w:tcPr>
            <w:tcW w:w="1984" w:type="dxa"/>
            <w:vMerge/>
            <w:tcBorders>
              <w:left w:val="single" w:sz="4" w:space="0" w:color="auto"/>
              <w:right w:val="single" w:sz="4" w:space="0" w:color="auto"/>
            </w:tcBorders>
            <w:vAlign w:val="center"/>
          </w:tcPr>
          <w:p w14:paraId="77BDB25D" w14:textId="77777777" w:rsidR="004E7E27" w:rsidRPr="00B87B2D" w:rsidRDefault="004E7E27" w:rsidP="004E7E27">
            <w:pPr>
              <w:spacing w:before="60" w:after="60" w:line="240" w:lineRule="auto"/>
              <w:ind w:left="-40" w:right="-57"/>
              <w:rPr>
                <w:rFonts w:eastAsia="Calibri"/>
                <w:sz w:val="26"/>
                <w:szCs w:val="26"/>
                <w:lang w:val="vi-VN" w:eastAsia="vi-VN"/>
              </w:rPr>
            </w:pPr>
          </w:p>
        </w:tc>
        <w:tc>
          <w:tcPr>
            <w:tcW w:w="1560" w:type="dxa"/>
            <w:tcBorders>
              <w:top w:val="single" w:sz="4" w:space="0" w:color="auto"/>
              <w:left w:val="nil"/>
              <w:bottom w:val="single" w:sz="4" w:space="0" w:color="auto"/>
              <w:right w:val="single" w:sz="4" w:space="0" w:color="auto"/>
            </w:tcBorders>
            <w:vAlign w:val="center"/>
          </w:tcPr>
          <w:p w14:paraId="437091E5" w14:textId="77777777" w:rsidR="004E7E27" w:rsidRPr="00B87B2D" w:rsidRDefault="004E7E27" w:rsidP="004E7E27">
            <w:pPr>
              <w:spacing w:before="60" w:after="60" w:line="240" w:lineRule="auto"/>
              <w:ind w:left="-40" w:right="-57"/>
              <w:jc w:val="center"/>
              <w:rPr>
                <w:rFonts w:eastAsia="Calibri"/>
                <w:sz w:val="26"/>
                <w:szCs w:val="26"/>
                <w:lang w:val="vi-VN" w:eastAsia="vi-VN"/>
              </w:rPr>
            </w:pPr>
            <w:r w:rsidRPr="00B87B2D">
              <w:rPr>
                <w:rFonts w:eastAsia="Calibri"/>
                <w:sz w:val="26"/>
                <w:szCs w:val="26"/>
                <w:lang w:val="vi-VN" w:eastAsia="vi-VN"/>
              </w:rPr>
              <w:t>K</w:t>
            </w:r>
            <w:r w:rsidRPr="00B87B2D">
              <w:rPr>
                <w:rFonts w:eastAsia="Calibri"/>
                <w:sz w:val="26"/>
                <w:szCs w:val="26"/>
                <w:vertAlign w:val="subscript"/>
                <w:lang w:val="vi-VN" w:eastAsia="vi-VN"/>
              </w:rPr>
              <w:t>b4</w:t>
            </w:r>
            <w:r w:rsidRPr="00B87B2D">
              <w:rPr>
                <w:rFonts w:eastAsia="Calibri"/>
                <w:sz w:val="26"/>
                <w:szCs w:val="26"/>
                <w:lang w:val="vi-VN" w:eastAsia="vi-VN"/>
              </w:rPr>
              <w:t xml:space="preserve"> =</w:t>
            </w:r>
            <w:r w:rsidRPr="00B87B2D">
              <w:rPr>
                <w:rFonts w:eastAsia="Calibri"/>
                <w:sz w:val="26"/>
                <w:szCs w:val="26"/>
                <w:lang w:eastAsia="vi-VN"/>
              </w:rPr>
              <w:t xml:space="preserve"> 1,45</w:t>
            </w:r>
          </w:p>
        </w:tc>
        <w:tc>
          <w:tcPr>
            <w:tcW w:w="4677" w:type="dxa"/>
            <w:tcBorders>
              <w:top w:val="single" w:sz="4" w:space="0" w:color="auto"/>
              <w:left w:val="nil"/>
              <w:bottom w:val="single" w:sz="4" w:space="0" w:color="auto"/>
              <w:right w:val="single" w:sz="4" w:space="0" w:color="auto"/>
            </w:tcBorders>
            <w:vAlign w:val="center"/>
          </w:tcPr>
          <w:p w14:paraId="5099DEA0" w14:textId="77777777" w:rsidR="004E7E27" w:rsidRPr="00B87B2D" w:rsidRDefault="004E7E27" w:rsidP="004E7E27">
            <w:pPr>
              <w:spacing w:before="60" w:after="60" w:line="240" w:lineRule="auto"/>
              <w:ind w:left="-40" w:right="-57"/>
              <w:rPr>
                <w:rFonts w:eastAsia="Calibri"/>
                <w:sz w:val="26"/>
                <w:szCs w:val="26"/>
                <w:lang w:val="vi-VN" w:eastAsia="vi-VN"/>
              </w:rPr>
            </w:pPr>
            <w:r w:rsidRPr="00B87B2D">
              <w:rPr>
                <w:rFonts w:eastAsia="Calibri"/>
                <w:sz w:val="26"/>
                <w:szCs w:val="26"/>
                <w:lang w:val="vi-VN" w:eastAsia="vi-VN"/>
              </w:rPr>
              <w:t>Áp dụng với kích thước bầu 13x18cm</w:t>
            </w:r>
          </w:p>
        </w:tc>
      </w:tr>
      <w:tr w:rsidR="00B87B2D" w:rsidRPr="00B87B2D" w14:paraId="75A9AE9E" w14:textId="77777777" w:rsidTr="0079428F">
        <w:trPr>
          <w:trHeight w:val="197"/>
          <w:jc w:val="center"/>
        </w:trPr>
        <w:tc>
          <w:tcPr>
            <w:tcW w:w="681" w:type="dxa"/>
            <w:vMerge/>
            <w:tcBorders>
              <w:left w:val="single" w:sz="4" w:space="0" w:color="auto"/>
              <w:right w:val="single" w:sz="4" w:space="0" w:color="auto"/>
            </w:tcBorders>
            <w:vAlign w:val="center"/>
          </w:tcPr>
          <w:p w14:paraId="71497988" w14:textId="77777777" w:rsidR="004E7E27" w:rsidRPr="00B87B2D" w:rsidRDefault="004E7E27" w:rsidP="004E7E27">
            <w:pPr>
              <w:spacing w:before="60" w:after="60" w:line="240" w:lineRule="auto"/>
              <w:ind w:left="-40" w:right="-57"/>
              <w:rPr>
                <w:rFonts w:eastAsia="Calibri"/>
                <w:sz w:val="26"/>
                <w:szCs w:val="26"/>
                <w:lang w:val="vi-VN" w:eastAsia="vi-VN"/>
              </w:rPr>
            </w:pPr>
          </w:p>
        </w:tc>
        <w:tc>
          <w:tcPr>
            <w:tcW w:w="1984" w:type="dxa"/>
            <w:vMerge/>
            <w:tcBorders>
              <w:left w:val="single" w:sz="4" w:space="0" w:color="auto"/>
              <w:right w:val="single" w:sz="4" w:space="0" w:color="auto"/>
            </w:tcBorders>
            <w:vAlign w:val="center"/>
          </w:tcPr>
          <w:p w14:paraId="2AC8459A" w14:textId="77777777" w:rsidR="004E7E27" w:rsidRPr="00B87B2D" w:rsidRDefault="004E7E27" w:rsidP="004E7E27">
            <w:pPr>
              <w:spacing w:before="60" w:after="60" w:line="240" w:lineRule="auto"/>
              <w:ind w:left="-40" w:right="-57"/>
              <w:rPr>
                <w:rFonts w:eastAsia="Calibri"/>
                <w:sz w:val="26"/>
                <w:szCs w:val="26"/>
                <w:lang w:val="vi-VN" w:eastAsia="vi-VN"/>
              </w:rPr>
            </w:pPr>
          </w:p>
        </w:tc>
        <w:tc>
          <w:tcPr>
            <w:tcW w:w="1560" w:type="dxa"/>
            <w:tcBorders>
              <w:top w:val="single" w:sz="4" w:space="0" w:color="auto"/>
              <w:left w:val="nil"/>
              <w:bottom w:val="single" w:sz="4" w:space="0" w:color="auto"/>
              <w:right w:val="single" w:sz="4" w:space="0" w:color="auto"/>
            </w:tcBorders>
            <w:vAlign w:val="center"/>
          </w:tcPr>
          <w:p w14:paraId="6022EDB3" w14:textId="77777777" w:rsidR="004E7E27" w:rsidRPr="00B87B2D" w:rsidRDefault="004E7E27" w:rsidP="004E7E27">
            <w:pPr>
              <w:spacing w:before="60" w:after="60" w:line="240" w:lineRule="auto"/>
              <w:ind w:left="-40" w:right="-57"/>
              <w:jc w:val="center"/>
              <w:rPr>
                <w:rFonts w:eastAsia="Calibri"/>
                <w:sz w:val="26"/>
                <w:szCs w:val="26"/>
                <w:lang w:val="vi-VN" w:eastAsia="vi-VN"/>
              </w:rPr>
            </w:pPr>
            <w:r w:rsidRPr="00B87B2D">
              <w:rPr>
                <w:rFonts w:eastAsia="Calibri"/>
                <w:sz w:val="26"/>
                <w:szCs w:val="26"/>
                <w:lang w:val="vi-VN" w:eastAsia="vi-VN"/>
              </w:rPr>
              <w:t>K</w:t>
            </w:r>
            <w:r w:rsidRPr="00B87B2D">
              <w:rPr>
                <w:rFonts w:eastAsia="Calibri"/>
                <w:sz w:val="26"/>
                <w:szCs w:val="26"/>
                <w:vertAlign w:val="subscript"/>
                <w:lang w:val="vi-VN" w:eastAsia="vi-VN"/>
              </w:rPr>
              <w:t>b5</w:t>
            </w:r>
            <w:r w:rsidRPr="00B87B2D">
              <w:rPr>
                <w:rFonts w:eastAsia="Calibri"/>
                <w:sz w:val="26"/>
                <w:szCs w:val="26"/>
                <w:lang w:val="vi-VN" w:eastAsia="vi-VN"/>
              </w:rPr>
              <w:t xml:space="preserve"> =</w:t>
            </w:r>
            <w:r w:rsidRPr="00B87B2D">
              <w:rPr>
                <w:rFonts w:eastAsia="Calibri"/>
                <w:sz w:val="26"/>
                <w:szCs w:val="26"/>
                <w:lang w:eastAsia="vi-VN"/>
              </w:rPr>
              <w:t xml:space="preserve"> 1,75</w:t>
            </w:r>
          </w:p>
        </w:tc>
        <w:tc>
          <w:tcPr>
            <w:tcW w:w="4677" w:type="dxa"/>
            <w:tcBorders>
              <w:top w:val="single" w:sz="4" w:space="0" w:color="auto"/>
              <w:left w:val="nil"/>
              <w:bottom w:val="single" w:sz="4" w:space="0" w:color="auto"/>
              <w:right w:val="single" w:sz="4" w:space="0" w:color="auto"/>
            </w:tcBorders>
            <w:vAlign w:val="center"/>
          </w:tcPr>
          <w:p w14:paraId="3705D42E" w14:textId="77777777" w:rsidR="004E7E27" w:rsidRPr="00B87B2D" w:rsidRDefault="004E7E27" w:rsidP="004E7E27">
            <w:pPr>
              <w:spacing w:before="60" w:after="60" w:line="240" w:lineRule="auto"/>
              <w:ind w:left="-40" w:right="-57"/>
              <w:rPr>
                <w:rFonts w:eastAsia="Calibri"/>
                <w:sz w:val="26"/>
                <w:szCs w:val="26"/>
                <w:lang w:val="vi-VN" w:eastAsia="vi-VN"/>
              </w:rPr>
            </w:pPr>
            <w:r w:rsidRPr="00B87B2D">
              <w:rPr>
                <w:rFonts w:eastAsia="Calibri"/>
                <w:sz w:val="26"/>
                <w:szCs w:val="26"/>
                <w:lang w:val="vi-VN" w:eastAsia="vi-VN"/>
              </w:rPr>
              <w:t>Áp dụng với kích thước bầu 18x22cm</w:t>
            </w:r>
          </w:p>
        </w:tc>
      </w:tr>
      <w:tr w:rsidR="00B87B2D" w:rsidRPr="00B87B2D" w14:paraId="44F9186D" w14:textId="77777777" w:rsidTr="0079428F">
        <w:trPr>
          <w:trHeight w:val="197"/>
          <w:jc w:val="center"/>
        </w:trPr>
        <w:tc>
          <w:tcPr>
            <w:tcW w:w="681" w:type="dxa"/>
            <w:vMerge/>
            <w:tcBorders>
              <w:left w:val="single" w:sz="4" w:space="0" w:color="auto"/>
              <w:bottom w:val="single" w:sz="4" w:space="0" w:color="auto"/>
              <w:right w:val="single" w:sz="4" w:space="0" w:color="auto"/>
            </w:tcBorders>
            <w:vAlign w:val="center"/>
          </w:tcPr>
          <w:p w14:paraId="099CCF4C" w14:textId="77777777" w:rsidR="004E7E27" w:rsidRPr="00B87B2D" w:rsidRDefault="004E7E27" w:rsidP="004E7E27">
            <w:pPr>
              <w:spacing w:before="60" w:after="60" w:line="240" w:lineRule="auto"/>
              <w:ind w:left="-40" w:right="-57"/>
              <w:rPr>
                <w:rFonts w:eastAsia="Calibri"/>
                <w:sz w:val="26"/>
                <w:szCs w:val="26"/>
                <w:lang w:val="vi-VN" w:eastAsia="vi-VN"/>
              </w:rPr>
            </w:pPr>
          </w:p>
        </w:tc>
        <w:tc>
          <w:tcPr>
            <w:tcW w:w="1984" w:type="dxa"/>
            <w:vMerge/>
            <w:tcBorders>
              <w:left w:val="single" w:sz="4" w:space="0" w:color="auto"/>
              <w:bottom w:val="single" w:sz="4" w:space="0" w:color="auto"/>
              <w:right w:val="single" w:sz="4" w:space="0" w:color="auto"/>
            </w:tcBorders>
            <w:vAlign w:val="center"/>
          </w:tcPr>
          <w:p w14:paraId="5FC95FAA" w14:textId="77777777" w:rsidR="004E7E27" w:rsidRPr="00B87B2D" w:rsidRDefault="004E7E27" w:rsidP="004E7E27">
            <w:pPr>
              <w:spacing w:before="60" w:after="60" w:line="240" w:lineRule="auto"/>
              <w:ind w:left="-40" w:right="-57"/>
              <w:rPr>
                <w:rFonts w:eastAsia="Calibri"/>
                <w:sz w:val="26"/>
                <w:szCs w:val="26"/>
                <w:lang w:val="vi-VN" w:eastAsia="vi-VN"/>
              </w:rPr>
            </w:pPr>
          </w:p>
        </w:tc>
        <w:tc>
          <w:tcPr>
            <w:tcW w:w="1560" w:type="dxa"/>
            <w:tcBorders>
              <w:top w:val="single" w:sz="4" w:space="0" w:color="auto"/>
              <w:left w:val="nil"/>
              <w:bottom w:val="single" w:sz="4" w:space="0" w:color="auto"/>
              <w:right w:val="single" w:sz="4" w:space="0" w:color="auto"/>
            </w:tcBorders>
            <w:vAlign w:val="center"/>
          </w:tcPr>
          <w:p w14:paraId="4B67DA6B" w14:textId="77777777" w:rsidR="004E7E27" w:rsidRPr="00B87B2D" w:rsidRDefault="004E7E27" w:rsidP="004E7E27">
            <w:pPr>
              <w:spacing w:before="60" w:after="60" w:line="240" w:lineRule="auto"/>
              <w:ind w:left="-40" w:right="-57"/>
              <w:jc w:val="center"/>
              <w:rPr>
                <w:rFonts w:eastAsia="Calibri"/>
                <w:sz w:val="26"/>
                <w:szCs w:val="26"/>
                <w:lang w:val="vi-VN" w:eastAsia="vi-VN"/>
              </w:rPr>
            </w:pPr>
            <w:r w:rsidRPr="00B87B2D">
              <w:rPr>
                <w:rFonts w:eastAsia="Calibri"/>
                <w:sz w:val="26"/>
                <w:szCs w:val="26"/>
                <w:lang w:val="vi-VN" w:eastAsia="vi-VN"/>
              </w:rPr>
              <w:t>K</w:t>
            </w:r>
            <w:r w:rsidRPr="00B87B2D">
              <w:rPr>
                <w:rFonts w:eastAsia="Calibri"/>
                <w:sz w:val="26"/>
                <w:szCs w:val="26"/>
                <w:vertAlign w:val="subscript"/>
                <w:lang w:val="vi-VN" w:eastAsia="vi-VN"/>
              </w:rPr>
              <w:t>b6</w:t>
            </w:r>
            <w:r w:rsidRPr="00B87B2D">
              <w:rPr>
                <w:rFonts w:eastAsia="Calibri"/>
                <w:sz w:val="26"/>
                <w:szCs w:val="26"/>
                <w:lang w:val="vi-VN" w:eastAsia="vi-VN"/>
              </w:rPr>
              <w:t xml:space="preserve"> =</w:t>
            </w:r>
            <w:r w:rsidRPr="00B87B2D">
              <w:rPr>
                <w:rFonts w:eastAsia="Calibri"/>
                <w:sz w:val="26"/>
                <w:szCs w:val="26"/>
                <w:lang w:eastAsia="vi-VN"/>
              </w:rPr>
              <w:t xml:space="preserve"> 2,05</w:t>
            </w:r>
          </w:p>
        </w:tc>
        <w:tc>
          <w:tcPr>
            <w:tcW w:w="4677" w:type="dxa"/>
            <w:tcBorders>
              <w:top w:val="single" w:sz="4" w:space="0" w:color="auto"/>
              <w:left w:val="nil"/>
              <w:bottom w:val="single" w:sz="4" w:space="0" w:color="auto"/>
              <w:right w:val="single" w:sz="4" w:space="0" w:color="auto"/>
            </w:tcBorders>
            <w:vAlign w:val="center"/>
          </w:tcPr>
          <w:p w14:paraId="6A3316A8" w14:textId="77777777" w:rsidR="004E7E27" w:rsidRPr="00B87B2D" w:rsidRDefault="004E7E27" w:rsidP="004E7E27">
            <w:pPr>
              <w:spacing w:before="60" w:after="60" w:line="240" w:lineRule="auto"/>
              <w:ind w:left="-40" w:right="-57"/>
              <w:rPr>
                <w:rFonts w:eastAsia="Calibri"/>
                <w:sz w:val="26"/>
                <w:szCs w:val="26"/>
                <w:lang w:val="vi-VN" w:eastAsia="vi-VN"/>
              </w:rPr>
            </w:pPr>
            <w:r w:rsidRPr="00B87B2D">
              <w:rPr>
                <w:rFonts w:eastAsia="Calibri"/>
                <w:sz w:val="26"/>
                <w:szCs w:val="26"/>
                <w:lang w:val="vi-VN" w:eastAsia="vi-VN"/>
              </w:rPr>
              <w:t>Áp dụng với kích thước bầu 22x25cm</w:t>
            </w:r>
          </w:p>
        </w:tc>
      </w:tr>
    </w:tbl>
    <w:p w14:paraId="232AEEEE" w14:textId="77777777" w:rsidR="004E7E27" w:rsidRPr="00B87B2D" w:rsidRDefault="004E7E27" w:rsidP="004E7E27">
      <w:pPr>
        <w:tabs>
          <w:tab w:val="left" w:pos="1665"/>
        </w:tabs>
        <w:spacing w:before="120" w:after="120" w:line="240" w:lineRule="auto"/>
        <w:jc w:val="both"/>
        <w:rPr>
          <w:rFonts w:eastAsia="Calibri"/>
          <w:b/>
          <w:sz w:val="26"/>
          <w:szCs w:val="26"/>
          <w:lang w:val="nl-NL"/>
        </w:rPr>
      </w:pPr>
      <w:r w:rsidRPr="00B87B2D">
        <w:rPr>
          <w:rFonts w:eastAsia="Calibri"/>
          <w:b/>
          <w:sz w:val="26"/>
          <w:szCs w:val="26"/>
          <w:lang w:val="nl-NL"/>
        </w:rPr>
        <w:tab/>
      </w:r>
    </w:p>
    <w:p w14:paraId="411CF86D" w14:textId="0F454D44" w:rsidR="004E7E27" w:rsidRPr="00B87B2D" w:rsidRDefault="00EF4CD4" w:rsidP="004E7E27">
      <w:pPr>
        <w:spacing w:before="120" w:after="120" w:line="240" w:lineRule="auto"/>
        <w:ind w:firstLine="720"/>
        <w:jc w:val="both"/>
        <w:rPr>
          <w:rFonts w:eastAsia="Calibri"/>
          <w:b/>
          <w:bCs/>
          <w:sz w:val="26"/>
          <w:szCs w:val="26"/>
          <w:lang w:val="nl-NL"/>
        </w:rPr>
      </w:pPr>
      <w:r>
        <w:rPr>
          <w:rFonts w:eastAsia="Calibri"/>
          <w:b/>
          <w:bCs/>
          <w:sz w:val="26"/>
          <w:szCs w:val="26"/>
          <w:lang w:val="nl-NL"/>
        </w:rPr>
        <w:lastRenderedPageBreak/>
        <w:t>2</w:t>
      </w:r>
      <w:r w:rsidR="004E7E27" w:rsidRPr="00B87B2D">
        <w:rPr>
          <w:rFonts w:eastAsia="Calibri"/>
          <w:b/>
          <w:bCs/>
          <w:sz w:val="26"/>
          <w:szCs w:val="26"/>
          <w:lang w:val="nl-NL"/>
        </w:rPr>
        <w:t xml:space="preserve">. </w:t>
      </w:r>
      <w:r w:rsidR="0036026B">
        <w:rPr>
          <w:rFonts w:eastAsia="Calibri"/>
          <w:b/>
          <w:bCs/>
          <w:sz w:val="26"/>
          <w:szCs w:val="26"/>
          <w:lang w:val="nl-NL"/>
        </w:rPr>
        <w:t>C</w:t>
      </w:r>
      <w:r w:rsidR="0036026B" w:rsidRPr="00B87B2D">
        <w:rPr>
          <w:rFonts w:eastAsia="Calibri"/>
          <w:b/>
          <w:bCs/>
          <w:sz w:val="26"/>
          <w:szCs w:val="26"/>
          <w:lang w:val="nl-NL"/>
        </w:rPr>
        <w:t>ẤP BẬC CÔNG VIỆC</w:t>
      </w:r>
    </w:p>
    <w:p w14:paraId="0F7350E2" w14:textId="715CAC71" w:rsidR="004E7E27" w:rsidRPr="0036026B" w:rsidRDefault="00EF4CD4" w:rsidP="004E7E27">
      <w:pPr>
        <w:spacing w:before="120" w:after="120" w:line="240" w:lineRule="auto"/>
        <w:ind w:firstLine="720"/>
        <w:jc w:val="both"/>
        <w:rPr>
          <w:b/>
          <w:bCs/>
          <w:sz w:val="26"/>
          <w:szCs w:val="26"/>
          <w:lang w:val="nl-NL" w:eastAsia="x-none"/>
        </w:rPr>
      </w:pPr>
      <w:r>
        <w:rPr>
          <w:b/>
          <w:bCs/>
          <w:sz w:val="26"/>
          <w:szCs w:val="26"/>
          <w:lang w:val="nl-NL" w:eastAsia="x-none"/>
        </w:rPr>
        <w:t>2</w:t>
      </w:r>
      <w:r w:rsidR="0036026B" w:rsidRPr="00334E32">
        <w:rPr>
          <w:b/>
          <w:bCs/>
          <w:sz w:val="26"/>
          <w:szCs w:val="26"/>
          <w:lang w:val="nl-NL" w:eastAsia="x-none"/>
        </w:rPr>
        <w:t>.1.</w:t>
      </w:r>
      <w:r w:rsidR="004E7E27" w:rsidRPr="00334E32">
        <w:rPr>
          <w:b/>
          <w:bCs/>
          <w:sz w:val="26"/>
          <w:szCs w:val="26"/>
          <w:lang w:val="nl-NL" w:eastAsia="x-none"/>
        </w:rPr>
        <w:t xml:space="preserve"> Thuyết minh</w:t>
      </w:r>
    </w:p>
    <w:p w14:paraId="55F29510" w14:textId="77777777" w:rsidR="004E7E27" w:rsidRPr="00B87B2D" w:rsidRDefault="004E7E27" w:rsidP="004E7E27">
      <w:pPr>
        <w:tabs>
          <w:tab w:val="left" w:pos="567"/>
          <w:tab w:val="left" w:pos="709"/>
        </w:tabs>
        <w:adjustRightInd w:val="0"/>
        <w:spacing w:before="120" w:after="120" w:line="240" w:lineRule="auto"/>
        <w:jc w:val="both"/>
        <w:rPr>
          <w:rFonts w:eastAsia="Calibri"/>
          <w:sz w:val="26"/>
          <w:szCs w:val="26"/>
          <w:shd w:val="clear" w:color="auto" w:fill="FFFFFF"/>
          <w:lang w:val="nl-NL"/>
        </w:rPr>
      </w:pPr>
      <w:r w:rsidRPr="00B87B2D">
        <w:rPr>
          <w:rFonts w:eastAsia="Calibri"/>
          <w:sz w:val="26"/>
          <w:szCs w:val="26"/>
          <w:shd w:val="clear" w:color="auto" w:fill="FFFFFF"/>
          <w:lang w:val="nl-NL"/>
        </w:rPr>
        <w:tab/>
        <w:t xml:space="preserve">Cấp bậc công việc là </w:t>
      </w:r>
      <w:r w:rsidRPr="00B87B2D">
        <w:rPr>
          <w:rFonts w:eastAsia="Calibri"/>
          <w:sz w:val="26"/>
          <w:szCs w:val="26"/>
          <w:lang w:val="nl-NL"/>
        </w:rPr>
        <w:t>cấp bậc bình quân của người lao động (kỹ sư, công nhân) trực tiếp tham gia thực hiện một đơn vị khối lượng</w:t>
      </w:r>
      <w:r w:rsidRPr="00B87B2D">
        <w:rPr>
          <w:rFonts w:eastAsia="Calibri"/>
          <w:sz w:val="26"/>
          <w:szCs w:val="26"/>
          <w:shd w:val="clear" w:color="auto" w:fill="FFFFFF"/>
          <w:lang w:val="nl-NL"/>
        </w:rPr>
        <w:t xml:space="preserve"> công việc cụ thể, phù hợp trình độ đào tạo của người lao động, quy trình công nghệ, tiêu chuẩn kỹ thuật của máy móc thiết bị và bảo đảm các tiêu chuẩn lao động.</w:t>
      </w:r>
    </w:p>
    <w:p w14:paraId="6C9095F2" w14:textId="77777777" w:rsidR="006E3076" w:rsidRDefault="004E7E27" w:rsidP="004E7E27">
      <w:pPr>
        <w:tabs>
          <w:tab w:val="left" w:pos="567"/>
          <w:tab w:val="left" w:pos="709"/>
        </w:tabs>
        <w:adjustRightInd w:val="0"/>
        <w:spacing w:before="120" w:after="120" w:line="240" w:lineRule="auto"/>
        <w:jc w:val="both"/>
        <w:rPr>
          <w:rFonts w:eastAsia="Calibri"/>
          <w:sz w:val="26"/>
          <w:szCs w:val="26"/>
          <w:shd w:val="clear" w:color="auto" w:fill="FFFFFF"/>
          <w:lang w:val="nl-NL"/>
        </w:rPr>
      </w:pPr>
      <w:r w:rsidRPr="00B87B2D">
        <w:rPr>
          <w:rFonts w:eastAsia="Calibri"/>
          <w:sz w:val="26"/>
          <w:szCs w:val="26"/>
          <w:shd w:val="clear" w:color="auto" w:fill="FFFFFF"/>
          <w:lang w:val="nl-NL"/>
        </w:rPr>
        <w:tab/>
        <w:t>Cấp bậc công việc là căn cứ để tính chi phí tiền lương, chi phí nhân công và chi phí khác (Bảo hiểm xã hội, Bảo hiểm y tế, Bảo hiểm thất nghiệp, kinh phí công đoàn thuộc trách nhiệm đóng của người sử dụng lao động theo qui định của pháp luật) trong giá, đơn giá sản phẩm</w:t>
      </w:r>
      <w:r w:rsidR="006E3076">
        <w:rPr>
          <w:rFonts w:eastAsia="Calibri"/>
          <w:sz w:val="26"/>
          <w:szCs w:val="26"/>
          <w:shd w:val="clear" w:color="auto" w:fill="FFFFFF"/>
          <w:lang w:val="nl-NL"/>
        </w:rPr>
        <w:t>.</w:t>
      </w:r>
    </w:p>
    <w:p w14:paraId="564D7209" w14:textId="0B50651D" w:rsidR="004E7E27" w:rsidRPr="00B87B2D" w:rsidRDefault="004E7E27" w:rsidP="00334E32">
      <w:pPr>
        <w:tabs>
          <w:tab w:val="left" w:pos="567"/>
          <w:tab w:val="left" w:pos="709"/>
        </w:tabs>
        <w:adjustRightInd w:val="0"/>
        <w:spacing w:before="120" w:after="120" w:line="240" w:lineRule="auto"/>
        <w:ind w:firstLine="709"/>
        <w:jc w:val="both"/>
        <w:rPr>
          <w:rFonts w:eastAsia="Calibri"/>
          <w:sz w:val="26"/>
          <w:szCs w:val="26"/>
          <w:shd w:val="clear" w:color="auto" w:fill="FFFFFF"/>
          <w:lang w:val="nl-NL"/>
        </w:rPr>
      </w:pPr>
      <w:r w:rsidRPr="00B87B2D">
        <w:rPr>
          <w:rFonts w:eastAsia="Calibri"/>
          <w:sz w:val="26"/>
          <w:szCs w:val="26"/>
          <w:shd w:val="clear" w:color="auto" w:fill="FFFFFF"/>
          <w:lang w:val="nl-NL"/>
        </w:rPr>
        <w:t xml:space="preserve"> </w:t>
      </w:r>
      <w:r w:rsidR="006E3076" w:rsidRPr="00002C00">
        <w:rPr>
          <w:rFonts w:eastAsia="Calibri"/>
          <w:sz w:val="26"/>
          <w:szCs w:val="26"/>
          <w:shd w:val="clear" w:color="auto" w:fill="FFFFFF"/>
          <w:lang w:val="nl-NL"/>
        </w:rPr>
        <w:t xml:space="preserve">Đối với các công việc thuộc Danh mục nghề, công việc nặng nhọc, độc hại, nguy hiểm do </w:t>
      </w:r>
      <w:r w:rsidR="006E3076">
        <w:rPr>
          <w:rFonts w:eastAsia="Calibri"/>
          <w:sz w:val="26"/>
          <w:szCs w:val="26"/>
          <w:shd w:val="clear" w:color="auto" w:fill="FFFFFF"/>
          <w:lang w:val="nl-NL"/>
        </w:rPr>
        <w:t>cơ quan có thẩm quyền</w:t>
      </w:r>
      <w:r w:rsidR="006E3076" w:rsidRPr="00002C00">
        <w:rPr>
          <w:rFonts w:eastAsia="Calibri"/>
          <w:sz w:val="26"/>
          <w:szCs w:val="26"/>
          <w:shd w:val="clear" w:color="auto" w:fill="FFFFFF"/>
          <w:lang w:val="nl-NL"/>
        </w:rPr>
        <w:t xml:space="preserve"> ban hành, khi lập dự toán đơn giá sản phẩm phải tính bổ sung hệ số phụ cấp độc hại, nguy hiểm theo quy định hiện hành.</w:t>
      </w:r>
    </w:p>
    <w:p w14:paraId="741C9A55" w14:textId="0F1BB4C0" w:rsidR="004E7E27" w:rsidRPr="0036026B" w:rsidRDefault="00EF4CD4" w:rsidP="004E7E27">
      <w:pPr>
        <w:spacing w:before="120" w:after="120" w:line="240" w:lineRule="auto"/>
        <w:ind w:firstLine="720"/>
        <w:jc w:val="both"/>
        <w:rPr>
          <w:b/>
          <w:bCs/>
          <w:sz w:val="26"/>
          <w:szCs w:val="26"/>
          <w:lang w:val="nl-NL" w:eastAsia="x-none"/>
        </w:rPr>
      </w:pPr>
      <w:r>
        <w:rPr>
          <w:b/>
          <w:bCs/>
          <w:sz w:val="26"/>
          <w:szCs w:val="26"/>
          <w:lang w:val="nl-NL" w:eastAsia="x-none"/>
        </w:rPr>
        <w:t>2</w:t>
      </w:r>
      <w:r w:rsidR="0036026B" w:rsidRPr="00334E32">
        <w:rPr>
          <w:b/>
          <w:bCs/>
          <w:sz w:val="26"/>
          <w:szCs w:val="26"/>
          <w:lang w:val="nl-NL" w:eastAsia="x-none"/>
        </w:rPr>
        <w:t>.2.</w:t>
      </w:r>
      <w:r w:rsidR="004E7E27" w:rsidRPr="00334E32">
        <w:rPr>
          <w:b/>
          <w:bCs/>
          <w:sz w:val="26"/>
          <w:szCs w:val="26"/>
          <w:lang w:val="nl-NL" w:eastAsia="x-none"/>
        </w:rPr>
        <w:t xml:space="preserve"> Bảng cấp bậc công việc</w:t>
      </w:r>
    </w:p>
    <w:tbl>
      <w:tblPr>
        <w:tblW w:w="4837" w:type="pct"/>
        <w:tblLook w:val="04A0" w:firstRow="1" w:lastRow="0" w:firstColumn="1" w:lastColumn="0" w:noHBand="0" w:noVBand="1"/>
      </w:tblPr>
      <w:tblGrid>
        <w:gridCol w:w="608"/>
        <w:gridCol w:w="2365"/>
        <w:gridCol w:w="3402"/>
        <w:gridCol w:w="1112"/>
        <w:gridCol w:w="1280"/>
      </w:tblGrid>
      <w:tr w:rsidR="00B87B2D" w:rsidRPr="00B87B2D" w14:paraId="6E7231A2" w14:textId="77777777" w:rsidTr="0079428F">
        <w:trPr>
          <w:trHeight w:val="660"/>
        </w:trPr>
        <w:tc>
          <w:tcPr>
            <w:tcW w:w="347" w:type="pct"/>
            <w:tcBorders>
              <w:top w:val="single" w:sz="4" w:space="0" w:color="auto"/>
              <w:left w:val="single" w:sz="4" w:space="0" w:color="auto"/>
              <w:bottom w:val="single" w:sz="4" w:space="0" w:color="auto"/>
              <w:right w:val="single" w:sz="4" w:space="0" w:color="auto"/>
            </w:tcBorders>
            <w:vAlign w:val="center"/>
            <w:hideMark/>
          </w:tcPr>
          <w:p w14:paraId="0859B1A2" w14:textId="77777777" w:rsidR="004E7E27" w:rsidRPr="00B87B2D" w:rsidRDefault="004E7E27" w:rsidP="004E7E27">
            <w:pPr>
              <w:spacing w:before="120" w:after="120" w:line="240" w:lineRule="auto"/>
              <w:ind w:left="-50" w:right="-67"/>
              <w:jc w:val="center"/>
              <w:rPr>
                <w:rFonts w:eastAsia="Calibri"/>
                <w:b/>
                <w:bCs/>
                <w:sz w:val="26"/>
                <w:szCs w:val="26"/>
                <w:lang w:val="vi-VN"/>
              </w:rPr>
            </w:pPr>
            <w:r w:rsidRPr="00B87B2D">
              <w:rPr>
                <w:rFonts w:eastAsia="Calibri"/>
                <w:b/>
                <w:bCs/>
                <w:sz w:val="26"/>
                <w:szCs w:val="26"/>
              </w:rPr>
              <w:t>TT</w:t>
            </w:r>
          </w:p>
        </w:tc>
        <w:tc>
          <w:tcPr>
            <w:tcW w:w="1349" w:type="pct"/>
            <w:tcBorders>
              <w:top w:val="single" w:sz="4" w:space="0" w:color="auto"/>
              <w:left w:val="nil"/>
              <w:bottom w:val="single" w:sz="4" w:space="0" w:color="auto"/>
              <w:right w:val="single" w:sz="4" w:space="0" w:color="auto"/>
            </w:tcBorders>
            <w:vAlign w:val="center"/>
            <w:hideMark/>
          </w:tcPr>
          <w:p w14:paraId="740045FA" w14:textId="77777777" w:rsidR="004E7E27" w:rsidRPr="00B87B2D" w:rsidRDefault="004E7E27" w:rsidP="004E7E27">
            <w:pPr>
              <w:spacing w:before="120" w:after="120" w:line="240" w:lineRule="auto"/>
              <w:ind w:left="-50" w:right="-67"/>
              <w:jc w:val="center"/>
              <w:rPr>
                <w:rFonts w:eastAsia="Calibri"/>
                <w:b/>
                <w:bCs/>
                <w:sz w:val="26"/>
                <w:szCs w:val="26"/>
              </w:rPr>
            </w:pPr>
            <w:r w:rsidRPr="00B87B2D">
              <w:rPr>
                <w:rFonts w:eastAsia="Calibri"/>
                <w:b/>
                <w:bCs/>
                <w:sz w:val="26"/>
                <w:szCs w:val="26"/>
              </w:rPr>
              <w:t>Hạng mục công việc</w:t>
            </w:r>
          </w:p>
        </w:tc>
        <w:tc>
          <w:tcPr>
            <w:tcW w:w="1940" w:type="pct"/>
            <w:tcBorders>
              <w:top w:val="single" w:sz="4" w:space="0" w:color="auto"/>
              <w:left w:val="nil"/>
              <w:bottom w:val="single" w:sz="4" w:space="0" w:color="auto"/>
              <w:right w:val="single" w:sz="4" w:space="0" w:color="auto"/>
            </w:tcBorders>
            <w:vAlign w:val="center"/>
            <w:hideMark/>
          </w:tcPr>
          <w:p w14:paraId="49897584" w14:textId="77777777" w:rsidR="004E7E27" w:rsidRPr="00B87B2D" w:rsidRDefault="004E7E27" w:rsidP="004E7E27">
            <w:pPr>
              <w:spacing w:before="120" w:after="120" w:line="240" w:lineRule="auto"/>
              <w:ind w:left="-50" w:right="-67"/>
              <w:jc w:val="center"/>
              <w:rPr>
                <w:rFonts w:eastAsia="Calibri"/>
                <w:b/>
                <w:bCs/>
                <w:sz w:val="26"/>
                <w:szCs w:val="26"/>
              </w:rPr>
            </w:pPr>
            <w:r w:rsidRPr="00B87B2D">
              <w:rPr>
                <w:rFonts w:eastAsia="Calibri"/>
                <w:b/>
                <w:bCs/>
                <w:sz w:val="26"/>
                <w:szCs w:val="26"/>
              </w:rPr>
              <w:t>Bảng lương</w:t>
            </w:r>
          </w:p>
        </w:tc>
        <w:tc>
          <w:tcPr>
            <w:tcW w:w="634" w:type="pct"/>
            <w:tcBorders>
              <w:top w:val="single" w:sz="4" w:space="0" w:color="auto"/>
              <w:left w:val="nil"/>
              <w:bottom w:val="single" w:sz="4" w:space="0" w:color="auto"/>
              <w:right w:val="single" w:sz="4" w:space="0" w:color="auto"/>
            </w:tcBorders>
            <w:vAlign w:val="center"/>
            <w:hideMark/>
          </w:tcPr>
          <w:p w14:paraId="396E1FCC" w14:textId="77777777" w:rsidR="004E7E27" w:rsidRPr="00B87B2D" w:rsidRDefault="004E7E27" w:rsidP="004E7E27">
            <w:pPr>
              <w:spacing w:before="120" w:after="120" w:line="240" w:lineRule="auto"/>
              <w:ind w:left="-50" w:right="-67"/>
              <w:jc w:val="center"/>
              <w:rPr>
                <w:rFonts w:eastAsia="Calibri"/>
                <w:b/>
                <w:bCs/>
                <w:sz w:val="26"/>
                <w:szCs w:val="26"/>
              </w:rPr>
            </w:pPr>
            <w:r w:rsidRPr="00B87B2D">
              <w:rPr>
                <w:rFonts w:eastAsia="Calibri"/>
                <w:b/>
                <w:bCs/>
                <w:sz w:val="26"/>
                <w:szCs w:val="26"/>
              </w:rPr>
              <w:t>Cấp bậc công việc</w:t>
            </w:r>
          </w:p>
        </w:tc>
        <w:tc>
          <w:tcPr>
            <w:tcW w:w="730" w:type="pct"/>
            <w:tcBorders>
              <w:top w:val="single" w:sz="4" w:space="0" w:color="auto"/>
              <w:left w:val="nil"/>
              <w:bottom w:val="single" w:sz="4" w:space="0" w:color="auto"/>
              <w:right w:val="single" w:sz="4" w:space="0" w:color="auto"/>
            </w:tcBorders>
          </w:tcPr>
          <w:p w14:paraId="50C69C97" w14:textId="77777777" w:rsidR="004E7E27" w:rsidRPr="00B87B2D" w:rsidRDefault="004E7E27" w:rsidP="004E7E27">
            <w:pPr>
              <w:spacing w:before="120" w:after="120" w:line="240" w:lineRule="auto"/>
              <w:ind w:left="-50" w:right="-67"/>
              <w:jc w:val="center"/>
              <w:rPr>
                <w:rFonts w:eastAsia="Calibri"/>
                <w:b/>
                <w:bCs/>
                <w:sz w:val="26"/>
                <w:szCs w:val="26"/>
              </w:rPr>
            </w:pPr>
            <w:r w:rsidRPr="00B87B2D">
              <w:rPr>
                <w:rFonts w:eastAsia="Calibri"/>
                <w:b/>
                <w:bCs/>
                <w:sz w:val="26"/>
                <w:szCs w:val="26"/>
              </w:rPr>
              <w:t>Hệ số lương bình quân</w:t>
            </w:r>
          </w:p>
        </w:tc>
      </w:tr>
      <w:tr w:rsidR="00B87B2D" w:rsidRPr="00B87B2D" w14:paraId="58B9062E" w14:textId="77777777" w:rsidTr="0079428F">
        <w:trPr>
          <w:trHeight w:val="1390"/>
        </w:trPr>
        <w:tc>
          <w:tcPr>
            <w:tcW w:w="347" w:type="pct"/>
            <w:tcBorders>
              <w:top w:val="nil"/>
              <w:left w:val="single" w:sz="4" w:space="0" w:color="auto"/>
              <w:bottom w:val="single" w:sz="4" w:space="0" w:color="auto"/>
              <w:right w:val="single" w:sz="4" w:space="0" w:color="auto"/>
            </w:tcBorders>
            <w:vAlign w:val="center"/>
            <w:hideMark/>
          </w:tcPr>
          <w:p w14:paraId="2DE6F975" w14:textId="77777777" w:rsidR="004E7E27" w:rsidRPr="00B87B2D" w:rsidRDefault="004E7E27" w:rsidP="004E7E27">
            <w:pPr>
              <w:spacing w:before="120" w:after="120" w:line="240" w:lineRule="auto"/>
              <w:jc w:val="both"/>
              <w:rPr>
                <w:rFonts w:eastAsia="Calibri"/>
                <w:sz w:val="26"/>
                <w:szCs w:val="26"/>
              </w:rPr>
            </w:pPr>
            <w:r w:rsidRPr="00B87B2D">
              <w:rPr>
                <w:rFonts w:eastAsia="Calibri"/>
                <w:sz w:val="26"/>
                <w:szCs w:val="26"/>
              </w:rPr>
              <w:t>1</w:t>
            </w:r>
          </w:p>
        </w:tc>
        <w:tc>
          <w:tcPr>
            <w:tcW w:w="1349" w:type="pct"/>
            <w:tcBorders>
              <w:top w:val="nil"/>
              <w:left w:val="nil"/>
              <w:bottom w:val="single" w:sz="4" w:space="0" w:color="auto"/>
              <w:right w:val="single" w:sz="4" w:space="0" w:color="auto"/>
            </w:tcBorders>
            <w:vAlign w:val="center"/>
            <w:hideMark/>
          </w:tcPr>
          <w:p w14:paraId="10FCBCAC" w14:textId="77777777" w:rsidR="004E7E27" w:rsidRPr="00B87B2D" w:rsidRDefault="004E7E27" w:rsidP="004E7E27">
            <w:pPr>
              <w:spacing w:before="120" w:after="120" w:line="240" w:lineRule="auto"/>
              <w:jc w:val="both"/>
              <w:rPr>
                <w:rFonts w:eastAsia="Calibri"/>
                <w:sz w:val="26"/>
                <w:szCs w:val="26"/>
              </w:rPr>
            </w:pPr>
            <w:r w:rsidRPr="00B87B2D">
              <w:rPr>
                <w:rFonts w:eastAsia="Calibri"/>
                <w:sz w:val="26"/>
                <w:szCs w:val="26"/>
              </w:rPr>
              <w:t>Công nhân sản xuất, cung ứng giống</w:t>
            </w:r>
          </w:p>
        </w:tc>
        <w:tc>
          <w:tcPr>
            <w:tcW w:w="1940" w:type="pct"/>
            <w:tcBorders>
              <w:top w:val="nil"/>
              <w:left w:val="nil"/>
              <w:bottom w:val="single" w:sz="4" w:space="0" w:color="auto"/>
              <w:right w:val="single" w:sz="4" w:space="0" w:color="auto"/>
            </w:tcBorders>
            <w:vAlign w:val="center"/>
            <w:hideMark/>
          </w:tcPr>
          <w:p w14:paraId="4ADECAAE" w14:textId="77777777" w:rsidR="004E7E27" w:rsidRPr="00D67D8F" w:rsidRDefault="004E7E27" w:rsidP="004E7E27">
            <w:pPr>
              <w:spacing w:before="120" w:after="120" w:line="240" w:lineRule="auto"/>
              <w:jc w:val="both"/>
              <w:rPr>
                <w:rFonts w:eastAsia="Calibri"/>
                <w:sz w:val="26"/>
                <w:szCs w:val="26"/>
                <w:highlight w:val="yellow"/>
              </w:rPr>
            </w:pPr>
            <w:r w:rsidRPr="0097084D">
              <w:rPr>
                <w:rFonts w:eastAsia="Calibri"/>
                <w:sz w:val="26"/>
                <w:szCs w:val="26"/>
              </w:rPr>
              <w:t>Nhóm I, mục 1, phụ lục Thông tư 17/2019/TT-BLĐTBXH hoặc lao động phổ thông</w:t>
            </w:r>
          </w:p>
        </w:tc>
        <w:tc>
          <w:tcPr>
            <w:tcW w:w="634" w:type="pct"/>
            <w:tcBorders>
              <w:top w:val="nil"/>
              <w:left w:val="nil"/>
              <w:bottom w:val="single" w:sz="4" w:space="0" w:color="auto"/>
              <w:right w:val="single" w:sz="4" w:space="0" w:color="auto"/>
            </w:tcBorders>
            <w:vAlign w:val="center"/>
            <w:hideMark/>
          </w:tcPr>
          <w:p w14:paraId="601257E4" w14:textId="77777777" w:rsidR="004E7E27" w:rsidRPr="00B87B2D" w:rsidRDefault="004E7E27" w:rsidP="004E7E27">
            <w:pPr>
              <w:spacing w:before="120" w:after="120" w:line="240" w:lineRule="auto"/>
              <w:jc w:val="center"/>
              <w:rPr>
                <w:rFonts w:eastAsia="Calibri"/>
                <w:sz w:val="26"/>
                <w:szCs w:val="26"/>
              </w:rPr>
            </w:pPr>
            <w:r w:rsidRPr="00B87B2D">
              <w:rPr>
                <w:rFonts w:eastAsia="Calibri"/>
                <w:sz w:val="26"/>
                <w:szCs w:val="26"/>
              </w:rPr>
              <w:t>4/7</w:t>
            </w:r>
          </w:p>
        </w:tc>
        <w:tc>
          <w:tcPr>
            <w:tcW w:w="730" w:type="pct"/>
            <w:tcBorders>
              <w:top w:val="nil"/>
              <w:left w:val="nil"/>
              <w:bottom w:val="single" w:sz="4" w:space="0" w:color="auto"/>
              <w:right w:val="single" w:sz="4" w:space="0" w:color="auto"/>
            </w:tcBorders>
            <w:vAlign w:val="center"/>
          </w:tcPr>
          <w:p w14:paraId="3AC2A822" w14:textId="34F1D522" w:rsidR="004E7E27" w:rsidRPr="00B87B2D" w:rsidRDefault="004E7E27" w:rsidP="004E7E27">
            <w:pPr>
              <w:spacing w:before="120" w:after="120" w:line="240" w:lineRule="auto"/>
              <w:jc w:val="center"/>
              <w:rPr>
                <w:rFonts w:eastAsia="Calibri"/>
                <w:sz w:val="26"/>
                <w:szCs w:val="26"/>
              </w:rPr>
            </w:pPr>
          </w:p>
        </w:tc>
      </w:tr>
      <w:tr w:rsidR="00B87B2D" w:rsidRPr="00B87B2D" w14:paraId="15985FBF" w14:textId="77777777" w:rsidTr="0079428F">
        <w:trPr>
          <w:trHeight w:val="755"/>
        </w:trPr>
        <w:tc>
          <w:tcPr>
            <w:tcW w:w="347" w:type="pct"/>
            <w:tcBorders>
              <w:top w:val="nil"/>
              <w:left w:val="single" w:sz="4" w:space="0" w:color="auto"/>
              <w:bottom w:val="single" w:sz="4" w:space="0" w:color="auto"/>
              <w:right w:val="single" w:sz="4" w:space="0" w:color="auto"/>
            </w:tcBorders>
            <w:vAlign w:val="center"/>
            <w:hideMark/>
          </w:tcPr>
          <w:p w14:paraId="4D2EE6C8" w14:textId="77777777" w:rsidR="004E7E27" w:rsidRPr="00B87B2D" w:rsidRDefault="004E7E27" w:rsidP="004E7E27">
            <w:pPr>
              <w:spacing w:before="120" w:after="120" w:line="240" w:lineRule="auto"/>
              <w:jc w:val="both"/>
              <w:rPr>
                <w:rFonts w:eastAsia="Calibri"/>
                <w:sz w:val="26"/>
                <w:szCs w:val="26"/>
              </w:rPr>
            </w:pPr>
            <w:r w:rsidRPr="00B87B2D">
              <w:rPr>
                <w:rFonts w:eastAsia="Calibri"/>
                <w:sz w:val="26"/>
                <w:szCs w:val="26"/>
              </w:rPr>
              <w:t>2</w:t>
            </w:r>
          </w:p>
        </w:tc>
        <w:tc>
          <w:tcPr>
            <w:tcW w:w="1349" w:type="pct"/>
            <w:tcBorders>
              <w:top w:val="nil"/>
              <w:left w:val="nil"/>
              <w:bottom w:val="single" w:sz="4" w:space="0" w:color="auto"/>
              <w:right w:val="single" w:sz="4" w:space="0" w:color="auto"/>
            </w:tcBorders>
            <w:vAlign w:val="center"/>
            <w:hideMark/>
          </w:tcPr>
          <w:p w14:paraId="1B5858DB" w14:textId="77777777" w:rsidR="004E7E27" w:rsidRPr="00B87B2D" w:rsidRDefault="004E7E27" w:rsidP="004E7E27">
            <w:pPr>
              <w:spacing w:before="120" w:after="120" w:line="240" w:lineRule="auto"/>
              <w:jc w:val="both"/>
              <w:rPr>
                <w:rFonts w:eastAsia="Calibri"/>
                <w:sz w:val="26"/>
                <w:szCs w:val="26"/>
              </w:rPr>
            </w:pPr>
            <w:r w:rsidRPr="00B87B2D">
              <w:rPr>
                <w:rFonts w:eastAsia="Calibri"/>
                <w:sz w:val="26"/>
                <w:szCs w:val="26"/>
              </w:rPr>
              <w:t>Lao động thiết kế</w:t>
            </w:r>
          </w:p>
        </w:tc>
        <w:tc>
          <w:tcPr>
            <w:tcW w:w="1940" w:type="pct"/>
            <w:tcBorders>
              <w:top w:val="nil"/>
              <w:left w:val="nil"/>
              <w:bottom w:val="single" w:sz="4" w:space="0" w:color="auto"/>
              <w:right w:val="single" w:sz="4" w:space="0" w:color="auto"/>
            </w:tcBorders>
            <w:vAlign w:val="center"/>
            <w:hideMark/>
          </w:tcPr>
          <w:p w14:paraId="27558700" w14:textId="70BCC3A8" w:rsidR="004E7E27" w:rsidRPr="00B87B2D" w:rsidRDefault="004E7E27" w:rsidP="004E7E27">
            <w:pPr>
              <w:spacing w:before="120" w:after="120" w:line="240" w:lineRule="auto"/>
              <w:jc w:val="both"/>
              <w:rPr>
                <w:rFonts w:eastAsia="Calibri"/>
                <w:sz w:val="26"/>
                <w:szCs w:val="26"/>
              </w:rPr>
            </w:pPr>
            <w:r w:rsidRPr="00B87B2D">
              <w:rPr>
                <w:rFonts w:eastAsia="Calibri"/>
                <w:sz w:val="26"/>
                <w:szCs w:val="26"/>
              </w:rPr>
              <w:t>Viên chức loại A1 Nghị định 204/2004/NĐ-CP hoặc kỹ sư trong các công ty lâm nghiệp</w:t>
            </w:r>
          </w:p>
        </w:tc>
        <w:tc>
          <w:tcPr>
            <w:tcW w:w="634" w:type="pct"/>
            <w:tcBorders>
              <w:top w:val="nil"/>
              <w:left w:val="nil"/>
              <w:bottom w:val="single" w:sz="4" w:space="0" w:color="auto"/>
              <w:right w:val="single" w:sz="4" w:space="0" w:color="auto"/>
            </w:tcBorders>
            <w:vAlign w:val="center"/>
            <w:hideMark/>
          </w:tcPr>
          <w:p w14:paraId="1728E2BE" w14:textId="77777777" w:rsidR="004E7E27" w:rsidRPr="00B87B2D" w:rsidRDefault="004E7E27" w:rsidP="004E7E27">
            <w:pPr>
              <w:spacing w:before="120" w:after="120" w:line="240" w:lineRule="auto"/>
              <w:jc w:val="center"/>
              <w:rPr>
                <w:rFonts w:eastAsia="Calibri"/>
                <w:sz w:val="26"/>
                <w:szCs w:val="26"/>
              </w:rPr>
            </w:pPr>
            <w:r w:rsidRPr="00B87B2D">
              <w:rPr>
                <w:rFonts w:eastAsia="Calibri"/>
                <w:sz w:val="26"/>
                <w:szCs w:val="26"/>
              </w:rPr>
              <w:t>4/9</w:t>
            </w:r>
          </w:p>
        </w:tc>
        <w:tc>
          <w:tcPr>
            <w:tcW w:w="730" w:type="pct"/>
            <w:tcBorders>
              <w:top w:val="nil"/>
              <w:left w:val="nil"/>
              <w:bottom w:val="single" w:sz="4" w:space="0" w:color="auto"/>
              <w:right w:val="single" w:sz="4" w:space="0" w:color="auto"/>
            </w:tcBorders>
            <w:vAlign w:val="center"/>
          </w:tcPr>
          <w:p w14:paraId="168F6167" w14:textId="3C8A59B6" w:rsidR="004E7E27" w:rsidRPr="00B87B2D" w:rsidRDefault="004E7E27" w:rsidP="004E7E27">
            <w:pPr>
              <w:spacing w:before="120" w:after="120" w:line="240" w:lineRule="auto"/>
              <w:jc w:val="center"/>
              <w:rPr>
                <w:rFonts w:eastAsia="Calibri"/>
                <w:sz w:val="26"/>
                <w:szCs w:val="26"/>
              </w:rPr>
            </w:pPr>
          </w:p>
        </w:tc>
      </w:tr>
    </w:tbl>
    <w:p w14:paraId="119DE620" w14:textId="6839E855" w:rsidR="004E7E27" w:rsidRPr="00334E32" w:rsidRDefault="008D2F03" w:rsidP="00334E32">
      <w:pPr>
        <w:spacing w:before="120" w:after="120" w:line="240" w:lineRule="auto"/>
        <w:ind w:firstLine="709"/>
        <w:jc w:val="both"/>
        <w:rPr>
          <w:rFonts w:eastAsia="Calibri"/>
          <w:sz w:val="26"/>
          <w:szCs w:val="26"/>
        </w:rPr>
      </w:pPr>
      <w:r w:rsidRPr="00334E32">
        <w:rPr>
          <w:rFonts w:eastAsia="Calibri"/>
          <w:sz w:val="26"/>
          <w:szCs w:val="26"/>
        </w:rPr>
        <w:t>Đơn giá</w:t>
      </w:r>
      <w:r w:rsidR="00AA62F5" w:rsidRPr="00334E32">
        <w:rPr>
          <w:rFonts w:eastAsia="Calibri"/>
          <w:sz w:val="26"/>
          <w:szCs w:val="26"/>
        </w:rPr>
        <w:t xml:space="preserve"> ngày công đ</w:t>
      </w:r>
      <w:r w:rsidRPr="00334E32">
        <w:rPr>
          <w:rFonts w:eastAsia="Calibri"/>
          <w:sz w:val="26"/>
          <w:szCs w:val="26"/>
        </w:rPr>
        <w:t>ược xác định theo các quy định hiện hành của Chính phủ về tiền lương đối với đơn vị sự nghiệp công lập hoặc giá nhân công thị trường do UBND cấp tỉnh ban hành.</w:t>
      </w:r>
    </w:p>
    <w:p w14:paraId="719214E4" w14:textId="0C0421E2" w:rsidR="004E7E27" w:rsidRPr="00B87B2D" w:rsidRDefault="00EF4CD4" w:rsidP="0063498D">
      <w:pPr>
        <w:spacing w:before="120" w:after="120" w:line="240" w:lineRule="auto"/>
        <w:ind w:firstLine="720"/>
        <w:rPr>
          <w:rFonts w:eastAsia="Calibri"/>
          <w:b/>
          <w:bCs/>
          <w:sz w:val="26"/>
          <w:szCs w:val="26"/>
        </w:rPr>
      </w:pPr>
      <w:r>
        <w:rPr>
          <w:rFonts w:eastAsia="Calibri"/>
          <w:b/>
          <w:bCs/>
          <w:sz w:val="26"/>
          <w:szCs w:val="26"/>
        </w:rPr>
        <w:t>3</w:t>
      </w:r>
      <w:r w:rsidR="004E7E27" w:rsidRPr="00B87B2D">
        <w:rPr>
          <w:rFonts w:eastAsia="Calibri"/>
          <w:b/>
          <w:bCs/>
          <w:sz w:val="26"/>
          <w:szCs w:val="26"/>
        </w:rPr>
        <w:t xml:space="preserve">. </w:t>
      </w:r>
      <w:r w:rsidR="0036026B">
        <w:rPr>
          <w:rFonts w:eastAsia="Calibri"/>
          <w:b/>
          <w:bCs/>
          <w:sz w:val="26"/>
          <w:szCs w:val="26"/>
        </w:rPr>
        <w:t>Đ</w:t>
      </w:r>
      <w:r w:rsidR="0036026B" w:rsidRPr="00B87B2D">
        <w:rPr>
          <w:rFonts w:eastAsia="Calibri"/>
          <w:b/>
          <w:bCs/>
          <w:sz w:val="26"/>
          <w:szCs w:val="26"/>
        </w:rPr>
        <w:t>ỊNH MỨC LAO ĐỘNG GIÁN TIẾP</w:t>
      </w:r>
    </w:p>
    <w:p w14:paraId="0C3862AC" w14:textId="7FB5AF5B" w:rsidR="004E7E27" w:rsidRPr="0036026B" w:rsidRDefault="00EF4CD4" w:rsidP="004E7E27">
      <w:pPr>
        <w:spacing w:before="120" w:after="120" w:line="240" w:lineRule="auto"/>
        <w:ind w:firstLine="720"/>
        <w:jc w:val="both"/>
        <w:rPr>
          <w:b/>
          <w:bCs/>
          <w:sz w:val="26"/>
          <w:szCs w:val="26"/>
          <w:lang w:val="nl-NL" w:eastAsia="x-none"/>
        </w:rPr>
      </w:pPr>
      <w:r>
        <w:rPr>
          <w:b/>
          <w:bCs/>
          <w:sz w:val="26"/>
          <w:szCs w:val="26"/>
          <w:lang w:val="x-none" w:eastAsia="x-none"/>
        </w:rPr>
        <w:t>3</w:t>
      </w:r>
      <w:r w:rsidR="0036026B" w:rsidRPr="00334E32">
        <w:rPr>
          <w:b/>
          <w:bCs/>
          <w:sz w:val="26"/>
          <w:szCs w:val="26"/>
          <w:lang w:val="x-none" w:eastAsia="x-none"/>
        </w:rPr>
        <w:t>.1.</w:t>
      </w:r>
      <w:r w:rsidR="004E7E27" w:rsidRPr="00334E32">
        <w:rPr>
          <w:b/>
          <w:bCs/>
          <w:sz w:val="26"/>
          <w:szCs w:val="26"/>
          <w:lang w:val="x-none" w:eastAsia="x-none"/>
        </w:rPr>
        <w:t xml:space="preserve"> </w:t>
      </w:r>
      <w:r w:rsidR="004E7E27" w:rsidRPr="00334E32">
        <w:rPr>
          <w:b/>
          <w:bCs/>
          <w:sz w:val="26"/>
          <w:szCs w:val="26"/>
          <w:lang w:val="nl-NL" w:eastAsia="x-none"/>
        </w:rPr>
        <w:t>Thuyết minh</w:t>
      </w:r>
    </w:p>
    <w:p w14:paraId="6A2E0D11" w14:textId="77777777" w:rsidR="004E7E27" w:rsidRPr="00B87B2D" w:rsidRDefault="004E7E27" w:rsidP="004E7E27">
      <w:pPr>
        <w:spacing w:before="120" w:after="120" w:line="240" w:lineRule="auto"/>
        <w:ind w:left="3" w:firstLine="717"/>
        <w:jc w:val="both"/>
        <w:rPr>
          <w:sz w:val="26"/>
          <w:szCs w:val="26"/>
          <w:lang w:val="nl-NL"/>
        </w:rPr>
      </w:pPr>
      <w:r w:rsidRPr="00B87B2D">
        <w:rPr>
          <w:sz w:val="26"/>
          <w:szCs w:val="26"/>
          <w:lang w:val="nl-NL"/>
        </w:rPr>
        <w:t>Định mức lao động gián tiếp là định mức lao động quản lý, chuyên môn, nghiệp vụ, thừa hành, phục vụ để hoàn thành một nội dung công việc cụ thể.  Định mức lao động gián tiếp được quy định theo tỷ lệ phần trăm (%) của lao động trực tiếp.</w:t>
      </w:r>
    </w:p>
    <w:p w14:paraId="03B821F1" w14:textId="60765E05" w:rsidR="004E7E27" w:rsidRPr="00334E32" w:rsidRDefault="00EF4CD4" w:rsidP="004E7E27">
      <w:pPr>
        <w:spacing w:before="120" w:after="120" w:line="240" w:lineRule="auto"/>
        <w:ind w:left="3" w:firstLine="717"/>
        <w:jc w:val="both"/>
        <w:rPr>
          <w:b/>
          <w:bCs/>
          <w:sz w:val="26"/>
          <w:szCs w:val="26"/>
          <w:lang w:val="nl-NL"/>
        </w:rPr>
      </w:pPr>
      <w:r>
        <w:rPr>
          <w:b/>
          <w:bCs/>
          <w:sz w:val="26"/>
          <w:szCs w:val="26"/>
          <w:lang w:val="nl-NL"/>
        </w:rPr>
        <w:t>3</w:t>
      </w:r>
      <w:r w:rsidR="0036026B" w:rsidRPr="00334E32">
        <w:rPr>
          <w:b/>
          <w:bCs/>
          <w:sz w:val="26"/>
          <w:szCs w:val="26"/>
          <w:lang w:val="nl-NL"/>
        </w:rPr>
        <w:t>.2.</w:t>
      </w:r>
      <w:r w:rsidR="004E7E27" w:rsidRPr="00334E32">
        <w:rPr>
          <w:b/>
          <w:bCs/>
          <w:sz w:val="26"/>
          <w:szCs w:val="26"/>
          <w:lang w:val="nl-NL"/>
        </w:rPr>
        <w:t xml:space="preserve"> Bảng định mức lao động gián tiếp</w:t>
      </w:r>
    </w:p>
    <w:tbl>
      <w:tblPr>
        <w:tblW w:w="5000" w:type="pct"/>
        <w:tblLook w:val="04A0" w:firstRow="1" w:lastRow="0" w:firstColumn="1" w:lastColumn="0" w:noHBand="0" w:noVBand="1"/>
      </w:tblPr>
      <w:tblGrid>
        <w:gridCol w:w="564"/>
        <w:gridCol w:w="4335"/>
        <w:gridCol w:w="1437"/>
        <w:gridCol w:w="901"/>
        <w:gridCol w:w="1825"/>
      </w:tblGrid>
      <w:tr w:rsidR="00221B8C" w:rsidRPr="00B87B2D" w14:paraId="2F3EACA9" w14:textId="77777777" w:rsidTr="00221B8C">
        <w:trPr>
          <w:trHeight w:val="815"/>
        </w:trPr>
        <w:tc>
          <w:tcPr>
            <w:tcW w:w="311" w:type="pct"/>
            <w:tcBorders>
              <w:top w:val="single" w:sz="4" w:space="0" w:color="auto"/>
              <w:left w:val="single" w:sz="4" w:space="0" w:color="auto"/>
              <w:bottom w:val="single" w:sz="4" w:space="0" w:color="auto"/>
              <w:right w:val="single" w:sz="4" w:space="0" w:color="auto"/>
            </w:tcBorders>
            <w:vAlign w:val="center"/>
            <w:hideMark/>
          </w:tcPr>
          <w:p w14:paraId="49FAC915" w14:textId="77777777" w:rsidR="00221B8C" w:rsidRPr="00B87B2D" w:rsidRDefault="00221B8C" w:rsidP="004E7E27">
            <w:pPr>
              <w:spacing w:before="120" w:after="120" w:line="240" w:lineRule="auto"/>
              <w:jc w:val="center"/>
              <w:rPr>
                <w:rFonts w:eastAsia="Calibri"/>
                <w:b/>
                <w:bCs/>
                <w:sz w:val="26"/>
                <w:szCs w:val="26"/>
                <w:lang w:val="vi-VN" w:eastAsia="vi-VN"/>
              </w:rPr>
            </w:pPr>
            <w:r w:rsidRPr="00B87B2D">
              <w:rPr>
                <w:rFonts w:eastAsia="Calibri"/>
                <w:b/>
                <w:bCs/>
                <w:sz w:val="26"/>
                <w:szCs w:val="26"/>
                <w:lang w:val="vi-VN" w:eastAsia="vi-VN"/>
              </w:rPr>
              <w:t>TT</w:t>
            </w:r>
          </w:p>
        </w:tc>
        <w:tc>
          <w:tcPr>
            <w:tcW w:w="2392" w:type="pct"/>
            <w:tcBorders>
              <w:top w:val="single" w:sz="4" w:space="0" w:color="auto"/>
              <w:left w:val="nil"/>
              <w:bottom w:val="single" w:sz="4" w:space="0" w:color="auto"/>
              <w:right w:val="single" w:sz="4" w:space="0" w:color="auto"/>
            </w:tcBorders>
          </w:tcPr>
          <w:p w14:paraId="3500FCC0" w14:textId="1143CF4C" w:rsidR="00221B8C" w:rsidRPr="00B87B2D" w:rsidRDefault="00221B8C" w:rsidP="004E7E27">
            <w:pPr>
              <w:spacing w:before="120" w:after="120" w:line="240" w:lineRule="auto"/>
              <w:jc w:val="center"/>
              <w:rPr>
                <w:rFonts w:eastAsia="Calibri"/>
                <w:b/>
                <w:bCs/>
                <w:sz w:val="26"/>
                <w:szCs w:val="26"/>
                <w:lang w:val="vi-VN" w:eastAsia="vi-VN"/>
              </w:rPr>
            </w:pPr>
            <w:r w:rsidRPr="00B87B2D">
              <w:rPr>
                <w:rFonts w:eastAsia="Calibri"/>
                <w:b/>
                <w:bCs/>
                <w:sz w:val="26"/>
                <w:szCs w:val="26"/>
                <w:lang w:val="vi-VN" w:eastAsia="vi-VN"/>
              </w:rPr>
              <w:t>Hạng mục công việc</w:t>
            </w:r>
          </w:p>
        </w:tc>
        <w:tc>
          <w:tcPr>
            <w:tcW w:w="793" w:type="pct"/>
            <w:tcBorders>
              <w:top w:val="single" w:sz="4" w:space="0" w:color="auto"/>
              <w:left w:val="nil"/>
              <w:bottom w:val="single" w:sz="4" w:space="0" w:color="auto"/>
              <w:right w:val="single" w:sz="4" w:space="0" w:color="auto"/>
            </w:tcBorders>
            <w:vAlign w:val="center"/>
            <w:hideMark/>
          </w:tcPr>
          <w:p w14:paraId="01ED2E97" w14:textId="77777777" w:rsidR="00221B8C" w:rsidRPr="00B87B2D" w:rsidRDefault="00221B8C" w:rsidP="004E7E27">
            <w:pPr>
              <w:spacing w:before="120" w:after="120" w:line="240" w:lineRule="auto"/>
              <w:jc w:val="center"/>
              <w:rPr>
                <w:rFonts w:eastAsia="Calibri"/>
                <w:b/>
                <w:bCs/>
                <w:sz w:val="26"/>
                <w:szCs w:val="26"/>
                <w:lang w:val="vi-VN" w:eastAsia="vi-VN"/>
              </w:rPr>
            </w:pPr>
            <w:r w:rsidRPr="00B87B2D">
              <w:rPr>
                <w:rFonts w:eastAsia="Calibri"/>
                <w:b/>
                <w:bCs/>
                <w:sz w:val="26"/>
                <w:szCs w:val="26"/>
                <w:lang w:val="vi-VN" w:eastAsia="vi-VN"/>
              </w:rPr>
              <w:t>Đơn vị tính</w:t>
            </w:r>
          </w:p>
        </w:tc>
        <w:tc>
          <w:tcPr>
            <w:tcW w:w="497" w:type="pct"/>
            <w:tcBorders>
              <w:top w:val="single" w:sz="4" w:space="0" w:color="auto"/>
              <w:left w:val="nil"/>
              <w:bottom w:val="single" w:sz="4" w:space="0" w:color="auto"/>
              <w:right w:val="single" w:sz="4" w:space="0" w:color="auto"/>
            </w:tcBorders>
            <w:vAlign w:val="center"/>
            <w:hideMark/>
          </w:tcPr>
          <w:p w14:paraId="03210C5C" w14:textId="77777777" w:rsidR="00221B8C" w:rsidRPr="00B87B2D" w:rsidRDefault="00221B8C" w:rsidP="004E7E27">
            <w:pPr>
              <w:spacing w:before="120" w:after="120" w:line="240" w:lineRule="auto"/>
              <w:jc w:val="center"/>
              <w:rPr>
                <w:rFonts w:eastAsia="Calibri"/>
                <w:b/>
                <w:bCs/>
                <w:sz w:val="26"/>
                <w:szCs w:val="26"/>
                <w:lang w:val="vi-VN" w:eastAsia="vi-VN"/>
              </w:rPr>
            </w:pPr>
            <w:r w:rsidRPr="00B87B2D">
              <w:rPr>
                <w:rFonts w:eastAsia="Calibri"/>
                <w:b/>
                <w:bCs/>
                <w:sz w:val="26"/>
                <w:szCs w:val="26"/>
                <w:lang w:val="vi-VN" w:eastAsia="vi-VN"/>
              </w:rPr>
              <w:t>Định mức</w:t>
            </w:r>
          </w:p>
        </w:tc>
        <w:tc>
          <w:tcPr>
            <w:tcW w:w="1007" w:type="pct"/>
            <w:tcBorders>
              <w:top w:val="single" w:sz="4" w:space="0" w:color="auto"/>
              <w:left w:val="nil"/>
              <w:bottom w:val="single" w:sz="4" w:space="0" w:color="auto"/>
              <w:right w:val="single" w:sz="4" w:space="0" w:color="auto"/>
            </w:tcBorders>
            <w:noWrap/>
            <w:vAlign w:val="center"/>
            <w:hideMark/>
          </w:tcPr>
          <w:p w14:paraId="25E3CD10" w14:textId="77777777" w:rsidR="00221B8C" w:rsidRPr="00B87B2D" w:rsidRDefault="00221B8C" w:rsidP="004E7E27">
            <w:pPr>
              <w:spacing w:before="120" w:after="120" w:line="240" w:lineRule="auto"/>
              <w:jc w:val="center"/>
              <w:rPr>
                <w:rFonts w:eastAsia="Calibri"/>
                <w:b/>
                <w:bCs/>
                <w:sz w:val="26"/>
                <w:szCs w:val="26"/>
                <w:lang w:val="vi-VN" w:eastAsia="vi-VN"/>
              </w:rPr>
            </w:pPr>
            <w:r w:rsidRPr="00B87B2D">
              <w:rPr>
                <w:rFonts w:eastAsia="Calibri"/>
                <w:b/>
                <w:bCs/>
                <w:sz w:val="26"/>
                <w:szCs w:val="26"/>
                <w:lang w:val="vi-VN" w:eastAsia="vi-VN"/>
              </w:rPr>
              <w:t>Ghi chú</w:t>
            </w:r>
          </w:p>
        </w:tc>
      </w:tr>
      <w:tr w:rsidR="00221B8C" w:rsidRPr="00B87B2D" w14:paraId="2F812F4A" w14:textId="77777777" w:rsidTr="00221B8C">
        <w:trPr>
          <w:trHeight w:val="1407"/>
        </w:trPr>
        <w:tc>
          <w:tcPr>
            <w:tcW w:w="311" w:type="pct"/>
            <w:tcBorders>
              <w:top w:val="nil"/>
              <w:left w:val="single" w:sz="4" w:space="0" w:color="auto"/>
              <w:bottom w:val="single" w:sz="4" w:space="0" w:color="auto"/>
              <w:right w:val="single" w:sz="4" w:space="0" w:color="auto"/>
            </w:tcBorders>
            <w:vAlign w:val="center"/>
            <w:hideMark/>
          </w:tcPr>
          <w:p w14:paraId="12729707" w14:textId="77777777" w:rsidR="00221B8C" w:rsidRPr="00B87B2D" w:rsidRDefault="00221B8C" w:rsidP="004E7E27">
            <w:pPr>
              <w:spacing w:before="120" w:after="120" w:line="240" w:lineRule="auto"/>
              <w:jc w:val="center"/>
              <w:rPr>
                <w:rFonts w:eastAsia="Calibri"/>
                <w:sz w:val="26"/>
                <w:szCs w:val="26"/>
                <w:lang w:val="vi-VN" w:eastAsia="vi-VN"/>
              </w:rPr>
            </w:pPr>
            <w:r w:rsidRPr="00B87B2D">
              <w:rPr>
                <w:rFonts w:eastAsia="Calibri"/>
                <w:sz w:val="26"/>
                <w:szCs w:val="26"/>
                <w:lang w:val="vi-VN" w:eastAsia="vi-VN"/>
              </w:rPr>
              <w:t>1</w:t>
            </w:r>
          </w:p>
        </w:tc>
        <w:tc>
          <w:tcPr>
            <w:tcW w:w="2392" w:type="pct"/>
            <w:tcBorders>
              <w:top w:val="nil"/>
              <w:left w:val="nil"/>
              <w:bottom w:val="single" w:sz="4" w:space="0" w:color="auto"/>
              <w:right w:val="single" w:sz="4" w:space="0" w:color="auto"/>
            </w:tcBorders>
          </w:tcPr>
          <w:p w14:paraId="5118B3E5" w14:textId="17C36337" w:rsidR="00221B8C" w:rsidRPr="00B87B2D" w:rsidRDefault="00221B8C" w:rsidP="004E7E27">
            <w:pPr>
              <w:spacing w:before="120" w:after="120" w:line="240" w:lineRule="auto"/>
              <w:jc w:val="both"/>
              <w:rPr>
                <w:rFonts w:eastAsia="Calibri"/>
                <w:sz w:val="26"/>
                <w:szCs w:val="26"/>
                <w:lang w:val="vi-VN" w:eastAsia="vi-VN"/>
              </w:rPr>
            </w:pPr>
            <w:r w:rsidRPr="00B87B2D">
              <w:rPr>
                <w:rFonts w:eastAsia="Calibri"/>
                <w:sz w:val="26"/>
                <w:szCs w:val="26"/>
                <w:lang w:val="vi-VN" w:eastAsia="vi-VN"/>
              </w:rPr>
              <w:t>Lao động gián tiếp (kiểm tra, giám sát, nghiệm thu, chỉ đạo kỹ thuật…)</w:t>
            </w:r>
          </w:p>
        </w:tc>
        <w:tc>
          <w:tcPr>
            <w:tcW w:w="793" w:type="pct"/>
            <w:tcBorders>
              <w:top w:val="nil"/>
              <w:left w:val="nil"/>
              <w:bottom w:val="single" w:sz="4" w:space="0" w:color="auto"/>
              <w:right w:val="single" w:sz="4" w:space="0" w:color="auto"/>
            </w:tcBorders>
            <w:vAlign w:val="center"/>
            <w:hideMark/>
          </w:tcPr>
          <w:p w14:paraId="3BBA358D" w14:textId="77777777" w:rsidR="00221B8C" w:rsidRPr="00B87B2D" w:rsidRDefault="00221B8C" w:rsidP="004E7E27">
            <w:pPr>
              <w:spacing w:before="120" w:after="120" w:line="240" w:lineRule="auto"/>
              <w:jc w:val="both"/>
              <w:rPr>
                <w:rFonts w:eastAsia="Calibri"/>
                <w:sz w:val="26"/>
                <w:szCs w:val="26"/>
                <w:lang w:val="vi-VN" w:eastAsia="vi-VN"/>
              </w:rPr>
            </w:pPr>
            <w:r w:rsidRPr="00B87B2D">
              <w:rPr>
                <w:rFonts w:eastAsia="Calibri"/>
                <w:sz w:val="26"/>
                <w:szCs w:val="26"/>
                <w:lang w:val="vi-VN" w:eastAsia="vi-VN"/>
              </w:rPr>
              <w:t>% so với nhân công trực tiếp</w:t>
            </w:r>
          </w:p>
        </w:tc>
        <w:tc>
          <w:tcPr>
            <w:tcW w:w="497" w:type="pct"/>
            <w:tcBorders>
              <w:top w:val="nil"/>
              <w:left w:val="nil"/>
              <w:bottom w:val="single" w:sz="4" w:space="0" w:color="auto"/>
              <w:right w:val="single" w:sz="4" w:space="0" w:color="auto"/>
            </w:tcBorders>
            <w:vAlign w:val="center"/>
            <w:hideMark/>
          </w:tcPr>
          <w:p w14:paraId="71A5487F" w14:textId="77777777" w:rsidR="00221B8C" w:rsidRPr="00B87B2D" w:rsidRDefault="00221B8C" w:rsidP="004E7E27">
            <w:pPr>
              <w:spacing w:before="120" w:after="120" w:line="240" w:lineRule="auto"/>
              <w:jc w:val="center"/>
              <w:rPr>
                <w:rFonts w:eastAsia="Calibri"/>
                <w:sz w:val="26"/>
                <w:szCs w:val="26"/>
                <w:lang w:val="vi-VN" w:eastAsia="vi-VN"/>
              </w:rPr>
            </w:pPr>
            <w:r w:rsidRPr="00B87B2D">
              <w:rPr>
                <w:rFonts w:eastAsia="Calibri"/>
                <w:sz w:val="26"/>
                <w:szCs w:val="26"/>
                <w:lang w:val="vi-VN" w:eastAsia="vi-VN"/>
              </w:rPr>
              <w:t>10%</w:t>
            </w:r>
          </w:p>
        </w:tc>
        <w:tc>
          <w:tcPr>
            <w:tcW w:w="1007" w:type="pct"/>
            <w:tcBorders>
              <w:top w:val="nil"/>
              <w:left w:val="nil"/>
              <w:bottom w:val="single" w:sz="4" w:space="0" w:color="auto"/>
              <w:right w:val="single" w:sz="4" w:space="0" w:color="auto"/>
            </w:tcBorders>
            <w:vAlign w:val="bottom"/>
            <w:hideMark/>
          </w:tcPr>
          <w:p w14:paraId="6CDB2E04" w14:textId="77777777" w:rsidR="00221B8C" w:rsidRPr="00B87B2D" w:rsidRDefault="00221B8C" w:rsidP="004E7E27">
            <w:pPr>
              <w:spacing w:before="120" w:after="120" w:line="240" w:lineRule="auto"/>
              <w:jc w:val="both"/>
              <w:rPr>
                <w:rFonts w:eastAsia="Calibri"/>
                <w:sz w:val="26"/>
                <w:szCs w:val="26"/>
                <w:lang w:val="vi-VN" w:eastAsia="vi-VN"/>
              </w:rPr>
            </w:pPr>
          </w:p>
        </w:tc>
      </w:tr>
    </w:tbl>
    <w:p w14:paraId="26DA3B72" w14:textId="3801CBF2" w:rsidR="00926E08" w:rsidRPr="00B87B2D" w:rsidRDefault="00CC20B8" w:rsidP="004E7E27">
      <w:pPr>
        <w:shd w:val="clear" w:color="auto" w:fill="FFFFFF"/>
        <w:spacing w:after="0" w:line="234" w:lineRule="atLeast"/>
        <w:jc w:val="center"/>
        <w:rPr>
          <w:b/>
          <w:bCs/>
          <w:szCs w:val="28"/>
        </w:rPr>
      </w:pPr>
      <w:bookmarkStart w:id="2" w:name="chuong_1_1_name"/>
      <w:r>
        <w:rPr>
          <w:b/>
          <w:bCs/>
          <w:szCs w:val="28"/>
        </w:rPr>
        <w:lastRenderedPageBreak/>
        <w:t xml:space="preserve">Phần </w:t>
      </w:r>
      <w:r w:rsidR="004D0191">
        <w:rPr>
          <w:b/>
          <w:bCs/>
          <w:szCs w:val="28"/>
        </w:rPr>
        <w:t>II</w:t>
      </w:r>
      <w:r>
        <w:rPr>
          <w:b/>
          <w:bCs/>
          <w:szCs w:val="28"/>
        </w:rPr>
        <w:t>:</w:t>
      </w:r>
    </w:p>
    <w:p w14:paraId="285F5F84" w14:textId="7EC00FB2" w:rsidR="00DD1239" w:rsidRPr="00B87B2D" w:rsidRDefault="004E7E27" w:rsidP="004E7E27">
      <w:pPr>
        <w:shd w:val="clear" w:color="auto" w:fill="FFFFFF"/>
        <w:spacing w:after="0" w:line="234" w:lineRule="atLeast"/>
        <w:jc w:val="center"/>
        <w:rPr>
          <w:b/>
          <w:bCs/>
          <w:szCs w:val="28"/>
        </w:rPr>
      </w:pPr>
      <w:r w:rsidRPr="00B87B2D">
        <w:rPr>
          <w:b/>
          <w:bCs/>
          <w:szCs w:val="28"/>
          <w:lang w:val="vi-VN"/>
        </w:rPr>
        <w:t xml:space="preserve">ĐỊNH MỨC KINH TẾ - KỸ THUẬT </w:t>
      </w:r>
      <w:r w:rsidR="00DD1239" w:rsidRPr="00B87B2D">
        <w:rPr>
          <w:b/>
        </w:rPr>
        <w:t>MỘT SỐ BIỆN PHÁP LÂM SINH</w:t>
      </w:r>
    </w:p>
    <w:p w14:paraId="56116814" w14:textId="77777777" w:rsidR="00D9184B" w:rsidRPr="00B87B2D" w:rsidRDefault="004E7E27" w:rsidP="004E7E27">
      <w:pPr>
        <w:shd w:val="clear" w:color="auto" w:fill="FFFFFF"/>
        <w:spacing w:after="0" w:line="234" w:lineRule="atLeast"/>
        <w:jc w:val="center"/>
        <w:rPr>
          <w:b/>
          <w:bCs/>
          <w:szCs w:val="28"/>
          <w:lang w:val="vi-VN"/>
        </w:rPr>
      </w:pPr>
      <w:r w:rsidRPr="00B87B2D">
        <w:rPr>
          <w:b/>
          <w:bCs/>
          <w:szCs w:val="28"/>
          <w:lang w:val="vi-VN"/>
        </w:rPr>
        <w:t xml:space="preserve">TRỒNG RỪNG VÀ KHOANH NUÔI XÚC TIẾN TÁI SINH </w:t>
      </w:r>
    </w:p>
    <w:p w14:paraId="74D20352" w14:textId="27BE9972" w:rsidR="004E7E27" w:rsidRPr="00B87B2D" w:rsidRDefault="004E7E27" w:rsidP="004E7E27">
      <w:pPr>
        <w:shd w:val="clear" w:color="auto" w:fill="FFFFFF"/>
        <w:spacing w:after="0" w:line="234" w:lineRule="atLeast"/>
        <w:jc w:val="center"/>
        <w:rPr>
          <w:b/>
          <w:bCs/>
          <w:szCs w:val="28"/>
        </w:rPr>
      </w:pPr>
      <w:r w:rsidRPr="00B87B2D">
        <w:rPr>
          <w:b/>
          <w:bCs/>
          <w:szCs w:val="28"/>
          <w:lang w:val="vi-VN"/>
        </w:rPr>
        <w:t>CÓ TRỒNG BỔ SUNG</w:t>
      </w:r>
      <w:bookmarkEnd w:id="2"/>
    </w:p>
    <w:p w14:paraId="7D86C615" w14:textId="77777777" w:rsidR="00DD1239" w:rsidRPr="00B87B2D" w:rsidRDefault="00DD1239" w:rsidP="004E7E27">
      <w:pPr>
        <w:shd w:val="clear" w:color="auto" w:fill="FFFFFF"/>
        <w:spacing w:after="0" w:line="234" w:lineRule="atLeast"/>
        <w:jc w:val="center"/>
        <w:rPr>
          <w:b/>
          <w:bCs/>
          <w:szCs w:val="28"/>
        </w:rPr>
      </w:pPr>
    </w:p>
    <w:p w14:paraId="65273E3D" w14:textId="305FFA8C" w:rsidR="00DD1239" w:rsidRPr="00B87B2D" w:rsidRDefault="003D366B" w:rsidP="00334E32">
      <w:pPr>
        <w:pStyle w:val="ListParagraph"/>
        <w:shd w:val="clear" w:color="auto" w:fill="FFFFFF"/>
        <w:spacing w:after="0" w:line="234" w:lineRule="atLeast"/>
        <w:rPr>
          <w:b/>
          <w:bCs/>
          <w:szCs w:val="28"/>
        </w:rPr>
      </w:pPr>
      <w:r>
        <w:rPr>
          <w:rFonts w:eastAsia="Calibri"/>
          <w:b/>
          <w:bCs/>
          <w:sz w:val="26"/>
          <w:szCs w:val="26"/>
          <w:lang w:val="nl-NL"/>
        </w:rPr>
        <w:t xml:space="preserve">I. </w:t>
      </w:r>
      <w:r w:rsidR="00DD1239" w:rsidRPr="00B87B2D">
        <w:rPr>
          <w:rFonts w:eastAsia="Calibri"/>
          <w:b/>
          <w:bCs/>
          <w:sz w:val="26"/>
          <w:szCs w:val="26"/>
          <w:lang w:val="nl-NL"/>
        </w:rPr>
        <w:t xml:space="preserve">CÁC BẢNG ĐỊNH MỨC </w:t>
      </w:r>
    </w:p>
    <w:p w14:paraId="37D64FD5" w14:textId="77777777" w:rsidR="004E7E27" w:rsidRPr="00B87B2D" w:rsidRDefault="004E7E27" w:rsidP="004E7E27">
      <w:pPr>
        <w:shd w:val="clear" w:color="auto" w:fill="FFFFFF"/>
        <w:spacing w:after="0" w:line="234" w:lineRule="atLeast"/>
        <w:jc w:val="center"/>
        <w:rPr>
          <w:szCs w:val="28"/>
        </w:rPr>
      </w:pPr>
    </w:p>
    <w:p w14:paraId="33C17FB6" w14:textId="1D4F0792" w:rsidR="004E7E27" w:rsidRPr="002609CC" w:rsidRDefault="004E7E27" w:rsidP="0063498D">
      <w:pPr>
        <w:shd w:val="clear" w:color="auto" w:fill="FFFFFF"/>
        <w:spacing w:after="0" w:line="234" w:lineRule="atLeast"/>
        <w:ind w:firstLine="720"/>
        <w:rPr>
          <w:b/>
          <w:bCs/>
          <w:szCs w:val="28"/>
        </w:rPr>
      </w:pPr>
      <w:bookmarkStart w:id="3" w:name="dieu_1_2"/>
      <w:r w:rsidRPr="00B87B2D">
        <w:rPr>
          <w:b/>
          <w:bCs/>
          <w:szCs w:val="28"/>
          <w:lang w:val="vi-VN"/>
        </w:rPr>
        <w:t xml:space="preserve">Bảng 1. Định mức kinh tế kỹ thuật trồng rừng trên </w:t>
      </w:r>
      <w:bookmarkEnd w:id="3"/>
      <w:r w:rsidR="002609CC">
        <w:rPr>
          <w:b/>
          <w:bCs/>
          <w:szCs w:val="28"/>
        </w:rPr>
        <w:t>cạn</w:t>
      </w:r>
    </w:p>
    <w:p w14:paraId="214D4116" w14:textId="77777777" w:rsidR="004E7E27" w:rsidRPr="00B87B2D" w:rsidRDefault="004E7E27" w:rsidP="004E7E27">
      <w:pPr>
        <w:shd w:val="clear" w:color="auto" w:fill="FFFFFF"/>
        <w:spacing w:before="120" w:after="120" w:line="234" w:lineRule="atLeast"/>
        <w:jc w:val="right"/>
        <w:rPr>
          <w:sz w:val="24"/>
          <w:szCs w:val="24"/>
        </w:rPr>
      </w:pPr>
      <w:r w:rsidRPr="00B87B2D">
        <w:rPr>
          <w:i/>
          <w:iCs/>
          <w:sz w:val="24"/>
          <w:szCs w:val="24"/>
          <w:lang w:val="vi-VN"/>
        </w:rPr>
        <w:t>Đơn vị tính: </w:t>
      </w:r>
      <w:r w:rsidRPr="00B87B2D">
        <w:rPr>
          <w:i/>
          <w:iCs/>
          <w:sz w:val="24"/>
          <w:szCs w:val="24"/>
        </w:rPr>
        <w:t>1</w:t>
      </w:r>
      <w:r w:rsidRPr="00B87B2D">
        <w:rPr>
          <w:i/>
          <w:iCs/>
          <w:sz w:val="24"/>
          <w:szCs w:val="24"/>
          <w:lang w:val="vi-VN"/>
        </w:rPr>
        <w:t>ha</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594"/>
        <w:gridCol w:w="2071"/>
        <w:gridCol w:w="1020"/>
        <w:gridCol w:w="1038"/>
        <w:gridCol w:w="2449"/>
        <w:gridCol w:w="880"/>
      </w:tblGrid>
      <w:tr w:rsidR="00B87B2D" w:rsidRPr="00B87B2D" w14:paraId="5334B3A1" w14:textId="77777777" w:rsidTr="00334E32">
        <w:trPr>
          <w:tblCellSpacing w:w="0" w:type="dxa"/>
        </w:trPr>
        <w:tc>
          <w:tcPr>
            <w:tcW w:w="880" w:type="pct"/>
            <w:tcBorders>
              <w:top w:val="single" w:sz="8" w:space="0" w:color="auto"/>
              <w:left w:val="single" w:sz="8" w:space="0" w:color="auto"/>
              <w:bottom w:val="nil"/>
              <w:right w:val="nil"/>
            </w:tcBorders>
            <w:vAlign w:val="center"/>
            <w:hideMark/>
          </w:tcPr>
          <w:p w14:paraId="2BC6A5E9"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TT</w:t>
            </w:r>
          </w:p>
        </w:tc>
        <w:tc>
          <w:tcPr>
            <w:tcW w:w="1144" w:type="pct"/>
            <w:tcBorders>
              <w:top w:val="single" w:sz="8" w:space="0" w:color="auto"/>
              <w:left w:val="single" w:sz="8" w:space="0" w:color="auto"/>
              <w:bottom w:val="nil"/>
              <w:right w:val="nil"/>
            </w:tcBorders>
            <w:vAlign w:val="center"/>
            <w:hideMark/>
          </w:tcPr>
          <w:p w14:paraId="7ED7A8F8"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Hạng mục</w:t>
            </w:r>
          </w:p>
        </w:tc>
        <w:tc>
          <w:tcPr>
            <w:tcW w:w="563" w:type="pct"/>
            <w:tcBorders>
              <w:top w:val="single" w:sz="8" w:space="0" w:color="auto"/>
              <w:left w:val="single" w:sz="8" w:space="0" w:color="auto"/>
              <w:bottom w:val="nil"/>
              <w:right w:val="nil"/>
            </w:tcBorders>
            <w:vAlign w:val="center"/>
            <w:hideMark/>
          </w:tcPr>
          <w:p w14:paraId="327A1D51"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ĐVT</w:t>
            </w:r>
          </w:p>
        </w:tc>
        <w:tc>
          <w:tcPr>
            <w:tcW w:w="573" w:type="pct"/>
            <w:tcBorders>
              <w:top w:val="single" w:sz="8" w:space="0" w:color="auto"/>
              <w:left w:val="single" w:sz="8" w:space="0" w:color="auto"/>
              <w:bottom w:val="nil"/>
              <w:right w:val="nil"/>
            </w:tcBorders>
            <w:vAlign w:val="center"/>
            <w:hideMark/>
          </w:tcPr>
          <w:p w14:paraId="11C38392"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Định mức</w:t>
            </w:r>
          </w:p>
        </w:tc>
        <w:tc>
          <w:tcPr>
            <w:tcW w:w="1352" w:type="pct"/>
            <w:tcBorders>
              <w:top w:val="single" w:sz="8" w:space="0" w:color="auto"/>
              <w:left w:val="single" w:sz="8" w:space="0" w:color="auto"/>
              <w:bottom w:val="nil"/>
              <w:right w:val="nil"/>
            </w:tcBorders>
            <w:vAlign w:val="center"/>
            <w:hideMark/>
          </w:tcPr>
          <w:p w14:paraId="149B3509"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Tiêu chuẩn kỹ thuật</w:t>
            </w:r>
          </w:p>
        </w:tc>
        <w:tc>
          <w:tcPr>
            <w:tcW w:w="486" w:type="pct"/>
            <w:tcBorders>
              <w:top w:val="single" w:sz="8" w:space="0" w:color="auto"/>
              <w:left w:val="single" w:sz="8" w:space="0" w:color="auto"/>
              <w:bottom w:val="nil"/>
              <w:right w:val="single" w:sz="8" w:space="0" w:color="auto"/>
            </w:tcBorders>
            <w:vAlign w:val="center"/>
            <w:hideMark/>
          </w:tcPr>
          <w:p w14:paraId="214E4834"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Ghi chú</w:t>
            </w:r>
          </w:p>
        </w:tc>
      </w:tr>
      <w:tr w:rsidR="00B87B2D" w:rsidRPr="00B87B2D" w14:paraId="0F6F6482" w14:textId="77777777" w:rsidTr="00334E32">
        <w:trPr>
          <w:tblCellSpacing w:w="0" w:type="dxa"/>
        </w:trPr>
        <w:tc>
          <w:tcPr>
            <w:tcW w:w="880" w:type="pct"/>
            <w:tcBorders>
              <w:top w:val="single" w:sz="8" w:space="0" w:color="auto"/>
              <w:left w:val="single" w:sz="8" w:space="0" w:color="auto"/>
              <w:bottom w:val="nil"/>
              <w:right w:val="nil"/>
            </w:tcBorders>
            <w:vAlign w:val="center"/>
            <w:hideMark/>
          </w:tcPr>
          <w:p w14:paraId="27DBFEEE"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A</w:t>
            </w:r>
          </w:p>
        </w:tc>
        <w:tc>
          <w:tcPr>
            <w:tcW w:w="1144" w:type="pct"/>
            <w:tcBorders>
              <w:top w:val="single" w:sz="8" w:space="0" w:color="auto"/>
              <w:left w:val="single" w:sz="8" w:space="0" w:color="auto"/>
              <w:bottom w:val="nil"/>
              <w:right w:val="nil"/>
            </w:tcBorders>
            <w:vAlign w:val="center"/>
            <w:hideMark/>
          </w:tcPr>
          <w:p w14:paraId="3DCFC954" w14:textId="77777777" w:rsidR="004E7E27" w:rsidRPr="00B87B2D" w:rsidRDefault="004E7E27" w:rsidP="004E7E27">
            <w:pPr>
              <w:spacing w:before="120" w:after="120" w:line="234" w:lineRule="atLeast"/>
              <w:rPr>
                <w:sz w:val="24"/>
                <w:szCs w:val="24"/>
              </w:rPr>
            </w:pPr>
            <w:r w:rsidRPr="00B87B2D">
              <w:rPr>
                <w:b/>
                <w:bCs/>
                <w:sz w:val="24"/>
                <w:szCs w:val="24"/>
                <w:lang w:val="vi-VN"/>
              </w:rPr>
              <w:t>Phần vật tư</w:t>
            </w:r>
          </w:p>
        </w:tc>
        <w:tc>
          <w:tcPr>
            <w:tcW w:w="563" w:type="pct"/>
            <w:tcBorders>
              <w:top w:val="single" w:sz="8" w:space="0" w:color="auto"/>
              <w:left w:val="single" w:sz="8" w:space="0" w:color="auto"/>
              <w:bottom w:val="nil"/>
              <w:right w:val="nil"/>
            </w:tcBorders>
            <w:vAlign w:val="center"/>
            <w:hideMark/>
          </w:tcPr>
          <w:p w14:paraId="676B5F53" w14:textId="77777777" w:rsidR="004E7E27" w:rsidRPr="00B87B2D" w:rsidRDefault="004E7E27" w:rsidP="004E7E27">
            <w:pPr>
              <w:spacing w:after="0" w:line="240" w:lineRule="auto"/>
              <w:rPr>
                <w:sz w:val="24"/>
                <w:szCs w:val="24"/>
              </w:rPr>
            </w:pPr>
          </w:p>
        </w:tc>
        <w:tc>
          <w:tcPr>
            <w:tcW w:w="573" w:type="pct"/>
            <w:tcBorders>
              <w:top w:val="single" w:sz="8" w:space="0" w:color="auto"/>
              <w:left w:val="single" w:sz="8" w:space="0" w:color="auto"/>
              <w:bottom w:val="nil"/>
              <w:right w:val="nil"/>
            </w:tcBorders>
            <w:vAlign w:val="center"/>
            <w:hideMark/>
          </w:tcPr>
          <w:p w14:paraId="1D34DBC1" w14:textId="77777777" w:rsidR="004E7E27" w:rsidRPr="00B87B2D" w:rsidRDefault="004E7E27" w:rsidP="004E7E27">
            <w:pPr>
              <w:spacing w:after="0" w:line="240" w:lineRule="auto"/>
              <w:rPr>
                <w:sz w:val="24"/>
                <w:szCs w:val="24"/>
              </w:rPr>
            </w:pPr>
          </w:p>
        </w:tc>
        <w:tc>
          <w:tcPr>
            <w:tcW w:w="1352" w:type="pct"/>
            <w:tcBorders>
              <w:top w:val="single" w:sz="8" w:space="0" w:color="auto"/>
              <w:left w:val="single" w:sz="8" w:space="0" w:color="auto"/>
              <w:bottom w:val="nil"/>
              <w:right w:val="nil"/>
            </w:tcBorders>
            <w:vAlign w:val="center"/>
            <w:hideMark/>
          </w:tcPr>
          <w:p w14:paraId="0FDF4479" w14:textId="77777777" w:rsidR="004E7E27" w:rsidRPr="00B87B2D" w:rsidRDefault="004E7E27" w:rsidP="00751E35">
            <w:pPr>
              <w:spacing w:after="0" w:line="240" w:lineRule="auto"/>
              <w:jc w:val="both"/>
              <w:rPr>
                <w:sz w:val="24"/>
                <w:szCs w:val="24"/>
              </w:rPr>
            </w:pPr>
          </w:p>
        </w:tc>
        <w:tc>
          <w:tcPr>
            <w:tcW w:w="486" w:type="pct"/>
            <w:vMerge w:val="restart"/>
            <w:tcBorders>
              <w:top w:val="single" w:sz="8" w:space="0" w:color="auto"/>
              <w:left w:val="single" w:sz="8" w:space="0" w:color="auto"/>
              <w:bottom w:val="nil"/>
              <w:right w:val="single" w:sz="8" w:space="0" w:color="auto"/>
            </w:tcBorders>
            <w:vAlign w:val="center"/>
            <w:hideMark/>
          </w:tcPr>
          <w:p w14:paraId="035282C5" w14:textId="77777777" w:rsidR="004E7E27" w:rsidRPr="00B87B2D" w:rsidRDefault="004E7E27" w:rsidP="004E7E27">
            <w:pPr>
              <w:spacing w:after="0" w:line="240" w:lineRule="auto"/>
              <w:rPr>
                <w:sz w:val="24"/>
                <w:szCs w:val="24"/>
              </w:rPr>
            </w:pPr>
          </w:p>
        </w:tc>
      </w:tr>
      <w:tr w:rsidR="00B87B2D" w:rsidRPr="00B87B2D" w14:paraId="3BD63381" w14:textId="77777777" w:rsidTr="00334E32">
        <w:trPr>
          <w:tblCellSpacing w:w="0" w:type="dxa"/>
        </w:trPr>
        <w:tc>
          <w:tcPr>
            <w:tcW w:w="880" w:type="pct"/>
            <w:tcBorders>
              <w:top w:val="single" w:sz="8" w:space="0" w:color="auto"/>
              <w:left w:val="single" w:sz="8" w:space="0" w:color="auto"/>
              <w:bottom w:val="nil"/>
              <w:right w:val="nil"/>
            </w:tcBorders>
            <w:vAlign w:val="center"/>
            <w:hideMark/>
          </w:tcPr>
          <w:p w14:paraId="3F6F97C3" w14:textId="77777777" w:rsidR="004E7E27" w:rsidRPr="00B87B2D" w:rsidRDefault="004E7E27" w:rsidP="004E7E27">
            <w:pPr>
              <w:spacing w:before="120" w:after="120" w:line="234" w:lineRule="atLeast"/>
              <w:jc w:val="center"/>
              <w:rPr>
                <w:sz w:val="24"/>
                <w:szCs w:val="24"/>
              </w:rPr>
            </w:pPr>
            <w:r w:rsidRPr="00B87B2D">
              <w:rPr>
                <w:b/>
                <w:bCs/>
                <w:i/>
                <w:iCs/>
                <w:sz w:val="24"/>
                <w:szCs w:val="24"/>
                <w:lang w:val="vi-VN"/>
              </w:rPr>
              <w:t>1</w:t>
            </w:r>
          </w:p>
        </w:tc>
        <w:tc>
          <w:tcPr>
            <w:tcW w:w="1144" w:type="pct"/>
            <w:tcBorders>
              <w:top w:val="single" w:sz="8" w:space="0" w:color="auto"/>
              <w:left w:val="single" w:sz="8" w:space="0" w:color="auto"/>
              <w:bottom w:val="nil"/>
              <w:right w:val="nil"/>
            </w:tcBorders>
            <w:vAlign w:val="center"/>
            <w:hideMark/>
          </w:tcPr>
          <w:p w14:paraId="371DD7BA" w14:textId="77777777" w:rsidR="004E7E27" w:rsidRPr="00B87B2D" w:rsidRDefault="004E7E27" w:rsidP="004E7E27">
            <w:pPr>
              <w:spacing w:before="120" w:after="120" w:line="234" w:lineRule="atLeast"/>
              <w:rPr>
                <w:sz w:val="24"/>
                <w:szCs w:val="24"/>
              </w:rPr>
            </w:pPr>
            <w:r w:rsidRPr="00B87B2D">
              <w:rPr>
                <w:b/>
                <w:bCs/>
                <w:i/>
                <w:iCs/>
                <w:sz w:val="24"/>
                <w:szCs w:val="24"/>
                <w:lang w:val="vi-VN"/>
              </w:rPr>
              <w:t>Cây giống</w:t>
            </w:r>
          </w:p>
        </w:tc>
        <w:tc>
          <w:tcPr>
            <w:tcW w:w="563" w:type="pct"/>
            <w:tcBorders>
              <w:top w:val="single" w:sz="8" w:space="0" w:color="auto"/>
              <w:left w:val="single" w:sz="8" w:space="0" w:color="auto"/>
              <w:bottom w:val="nil"/>
              <w:right w:val="nil"/>
            </w:tcBorders>
            <w:vAlign w:val="center"/>
            <w:hideMark/>
          </w:tcPr>
          <w:p w14:paraId="0EE9C3C7" w14:textId="77777777" w:rsidR="004E7E27" w:rsidRPr="00B87B2D" w:rsidRDefault="004E7E27" w:rsidP="004E7E27">
            <w:pPr>
              <w:spacing w:after="0" w:line="240" w:lineRule="auto"/>
              <w:rPr>
                <w:sz w:val="24"/>
                <w:szCs w:val="24"/>
              </w:rPr>
            </w:pPr>
          </w:p>
        </w:tc>
        <w:tc>
          <w:tcPr>
            <w:tcW w:w="573" w:type="pct"/>
            <w:tcBorders>
              <w:top w:val="single" w:sz="8" w:space="0" w:color="auto"/>
              <w:left w:val="single" w:sz="8" w:space="0" w:color="auto"/>
              <w:bottom w:val="nil"/>
              <w:right w:val="nil"/>
            </w:tcBorders>
            <w:vAlign w:val="center"/>
            <w:hideMark/>
          </w:tcPr>
          <w:p w14:paraId="39086E87" w14:textId="35C543ED" w:rsidR="004E7E27" w:rsidRPr="00B10BDF" w:rsidRDefault="004E7E27" w:rsidP="004E7E27">
            <w:pPr>
              <w:spacing w:before="120" w:after="120" w:line="234" w:lineRule="atLeast"/>
              <w:jc w:val="center"/>
              <w:rPr>
                <w:sz w:val="24"/>
                <w:szCs w:val="24"/>
              </w:rPr>
            </w:pPr>
            <w:r w:rsidRPr="00B87B2D">
              <w:rPr>
                <w:b/>
                <w:bCs/>
                <w:i/>
                <w:iCs/>
                <w:sz w:val="24"/>
                <w:szCs w:val="24"/>
                <w:lang w:val="vi-VN"/>
              </w:rPr>
              <w:t>1.826</w:t>
            </w:r>
          </w:p>
        </w:tc>
        <w:tc>
          <w:tcPr>
            <w:tcW w:w="1352" w:type="pct"/>
            <w:tcBorders>
              <w:top w:val="single" w:sz="8" w:space="0" w:color="auto"/>
              <w:left w:val="single" w:sz="8" w:space="0" w:color="auto"/>
              <w:bottom w:val="nil"/>
              <w:right w:val="nil"/>
            </w:tcBorders>
            <w:vAlign w:val="center"/>
            <w:hideMark/>
          </w:tcPr>
          <w:p w14:paraId="13850497" w14:textId="77777777" w:rsidR="004E7E27" w:rsidRPr="00B87B2D" w:rsidRDefault="004E7E27" w:rsidP="00751E35">
            <w:pPr>
              <w:spacing w:after="0" w:line="240" w:lineRule="auto"/>
              <w:jc w:val="both"/>
              <w:rPr>
                <w:sz w:val="24"/>
                <w:szCs w:val="24"/>
              </w:rPr>
            </w:pPr>
          </w:p>
        </w:tc>
        <w:tc>
          <w:tcPr>
            <w:tcW w:w="0" w:type="auto"/>
            <w:vMerge/>
            <w:tcBorders>
              <w:top w:val="single" w:sz="8" w:space="0" w:color="auto"/>
              <w:left w:val="single" w:sz="8" w:space="0" w:color="auto"/>
              <w:bottom w:val="nil"/>
              <w:right w:val="single" w:sz="8" w:space="0" w:color="auto"/>
            </w:tcBorders>
            <w:shd w:val="clear" w:color="auto" w:fill="FFFFFF"/>
            <w:vAlign w:val="center"/>
            <w:hideMark/>
          </w:tcPr>
          <w:p w14:paraId="710DDCA2" w14:textId="77777777" w:rsidR="004E7E27" w:rsidRPr="00B87B2D" w:rsidRDefault="004E7E27" w:rsidP="004E7E27">
            <w:pPr>
              <w:spacing w:after="0" w:line="240" w:lineRule="auto"/>
              <w:rPr>
                <w:sz w:val="24"/>
                <w:szCs w:val="24"/>
              </w:rPr>
            </w:pPr>
          </w:p>
        </w:tc>
      </w:tr>
      <w:tr w:rsidR="00B87B2D" w:rsidRPr="00B87B2D" w14:paraId="5EB67D3F" w14:textId="77777777" w:rsidTr="00334E32">
        <w:trPr>
          <w:tblCellSpacing w:w="0" w:type="dxa"/>
        </w:trPr>
        <w:tc>
          <w:tcPr>
            <w:tcW w:w="880" w:type="pct"/>
            <w:tcBorders>
              <w:top w:val="single" w:sz="8" w:space="0" w:color="auto"/>
              <w:left w:val="single" w:sz="8" w:space="0" w:color="auto"/>
              <w:bottom w:val="nil"/>
              <w:right w:val="nil"/>
            </w:tcBorders>
            <w:vAlign w:val="center"/>
            <w:hideMark/>
          </w:tcPr>
          <w:p w14:paraId="2382B10F" w14:textId="77777777" w:rsidR="004E7E27" w:rsidRPr="00B87B2D" w:rsidRDefault="004E7E27" w:rsidP="004E7E27">
            <w:pPr>
              <w:spacing w:after="0" w:line="240" w:lineRule="auto"/>
              <w:rPr>
                <w:sz w:val="24"/>
                <w:szCs w:val="24"/>
              </w:rPr>
            </w:pPr>
          </w:p>
        </w:tc>
        <w:tc>
          <w:tcPr>
            <w:tcW w:w="1144" w:type="pct"/>
            <w:tcBorders>
              <w:top w:val="single" w:sz="8" w:space="0" w:color="auto"/>
              <w:left w:val="single" w:sz="8" w:space="0" w:color="auto"/>
              <w:bottom w:val="nil"/>
              <w:right w:val="nil"/>
            </w:tcBorders>
            <w:vAlign w:val="center"/>
            <w:hideMark/>
          </w:tcPr>
          <w:p w14:paraId="67CF5414" w14:textId="77777777" w:rsidR="004E7E27" w:rsidRPr="00B87B2D" w:rsidRDefault="004E7E27" w:rsidP="004E7E27">
            <w:pPr>
              <w:spacing w:before="120" w:after="120" w:line="234" w:lineRule="atLeast"/>
              <w:rPr>
                <w:sz w:val="24"/>
                <w:szCs w:val="24"/>
              </w:rPr>
            </w:pPr>
            <w:r w:rsidRPr="00B87B2D">
              <w:rPr>
                <w:sz w:val="24"/>
                <w:szCs w:val="24"/>
                <w:lang w:val="vi-VN"/>
              </w:rPr>
              <w:t>Cây giống trồng chính (1.660 cây/ha)</w:t>
            </w:r>
          </w:p>
        </w:tc>
        <w:tc>
          <w:tcPr>
            <w:tcW w:w="563" w:type="pct"/>
            <w:tcBorders>
              <w:top w:val="single" w:sz="8" w:space="0" w:color="auto"/>
              <w:left w:val="single" w:sz="8" w:space="0" w:color="auto"/>
              <w:bottom w:val="nil"/>
              <w:right w:val="nil"/>
            </w:tcBorders>
            <w:vAlign w:val="center"/>
            <w:hideMark/>
          </w:tcPr>
          <w:p w14:paraId="17D975FC" w14:textId="77777777" w:rsidR="004E7E27" w:rsidRPr="00B87B2D" w:rsidRDefault="004E7E27" w:rsidP="004E7E27">
            <w:pPr>
              <w:spacing w:before="120" w:after="120" w:line="234" w:lineRule="atLeast"/>
              <w:jc w:val="center"/>
              <w:rPr>
                <w:sz w:val="24"/>
                <w:szCs w:val="24"/>
              </w:rPr>
            </w:pPr>
            <w:r w:rsidRPr="00B87B2D">
              <w:rPr>
                <w:sz w:val="24"/>
                <w:szCs w:val="24"/>
                <w:lang w:val="vi-VN"/>
              </w:rPr>
              <w:t>Cây</w:t>
            </w:r>
          </w:p>
        </w:tc>
        <w:tc>
          <w:tcPr>
            <w:tcW w:w="573" w:type="pct"/>
            <w:tcBorders>
              <w:top w:val="single" w:sz="8" w:space="0" w:color="auto"/>
              <w:left w:val="single" w:sz="8" w:space="0" w:color="auto"/>
              <w:bottom w:val="nil"/>
              <w:right w:val="nil"/>
            </w:tcBorders>
            <w:vAlign w:val="center"/>
            <w:hideMark/>
          </w:tcPr>
          <w:p w14:paraId="0C8FFB8C" w14:textId="77777777" w:rsidR="004E7E27" w:rsidRPr="00B87B2D" w:rsidRDefault="004E7E27" w:rsidP="004E7E27">
            <w:pPr>
              <w:spacing w:before="120" w:after="120" w:line="234" w:lineRule="atLeast"/>
              <w:jc w:val="center"/>
              <w:rPr>
                <w:sz w:val="24"/>
                <w:szCs w:val="24"/>
              </w:rPr>
            </w:pPr>
            <w:r w:rsidRPr="00B87B2D">
              <w:rPr>
                <w:sz w:val="24"/>
                <w:szCs w:val="24"/>
                <w:lang w:val="vi-VN"/>
              </w:rPr>
              <w:t>1.660</w:t>
            </w:r>
          </w:p>
        </w:tc>
        <w:tc>
          <w:tcPr>
            <w:tcW w:w="1352" w:type="pct"/>
            <w:vMerge w:val="restart"/>
            <w:tcBorders>
              <w:top w:val="single" w:sz="8" w:space="0" w:color="auto"/>
              <w:left w:val="single" w:sz="8" w:space="0" w:color="auto"/>
              <w:bottom w:val="nil"/>
              <w:right w:val="nil"/>
            </w:tcBorders>
            <w:vAlign w:val="center"/>
            <w:hideMark/>
          </w:tcPr>
          <w:p w14:paraId="0AB1E9C7" w14:textId="77777777" w:rsidR="004E7E27" w:rsidRPr="00B87B2D" w:rsidRDefault="004E7E27" w:rsidP="00751E35">
            <w:pPr>
              <w:spacing w:before="120" w:after="120" w:line="234" w:lineRule="atLeast"/>
              <w:jc w:val="both"/>
              <w:rPr>
                <w:sz w:val="24"/>
                <w:szCs w:val="24"/>
              </w:rPr>
            </w:pPr>
            <w:r w:rsidRPr="00B87B2D">
              <w:rPr>
                <w:sz w:val="24"/>
                <w:szCs w:val="24"/>
                <w:lang w:val="vi-VN"/>
              </w:rPr>
              <w:t>Theo TCVN hoặc tiêu chuẩn cơ sở về cây giống</w:t>
            </w:r>
          </w:p>
        </w:tc>
        <w:tc>
          <w:tcPr>
            <w:tcW w:w="0" w:type="auto"/>
            <w:vMerge/>
            <w:tcBorders>
              <w:top w:val="single" w:sz="8" w:space="0" w:color="auto"/>
              <w:left w:val="single" w:sz="8" w:space="0" w:color="auto"/>
              <w:bottom w:val="nil"/>
              <w:right w:val="single" w:sz="8" w:space="0" w:color="auto"/>
            </w:tcBorders>
            <w:shd w:val="clear" w:color="auto" w:fill="FFFFFF"/>
            <w:vAlign w:val="center"/>
            <w:hideMark/>
          </w:tcPr>
          <w:p w14:paraId="66622872" w14:textId="77777777" w:rsidR="004E7E27" w:rsidRPr="00B87B2D" w:rsidRDefault="004E7E27" w:rsidP="004E7E27">
            <w:pPr>
              <w:spacing w:after="0" w:line="240" w:lineRule="auto"/>
              <w:rPr>
                <w:sz w:val="24"/>
                <w:szCs w:val="24"/>
              </w:rPr>
            </w:pPr>
          </w:p>
        </w:tc>
      </w:tr>
      <w:tr w:rsidR="00B87B2D" w:rsidRPr="00B87B2D" w14:paraId="6C1B0E95" w14:textId="77777777" w:rsidTr="00334E32">
        <w:trPr>
          <w:tblCellSpacing w:w="0" w:type="dxa"/>
        </w:trPr>
        <w:tc>
          <w:tcPr>
            <w:tcW w:w="880" w:type="pct"/>
            <w:tcBorders>
              <w:top w:val="single" w:sz="8" w:space="0" w:color="auto"/>
              <w:left w:val="single" w:sz="8" w:space="0" w:color="auto"/>
              <w:bottom w:val="nil"/>
              <w:right w:val="nil"/>
            </w:tcBorders>
            <w:vAlign w:val="center"/>
            <w:hideMark/>
          </w:tcPr>
          <w:p w14:paraId="19EFBFF1" w14:textId="77777777" w:rsidR="004E7E27" w:rsidRPr="00B87B2D" w:rsidRDefault="004E7E27" w:rsidP="004E7E27">
            <w:pPr>
              <w:spacing w:after="0" w:line="240" w:lineRule="auto"/>
              <w:rPr>
                <w:sz w:val="24"/>
                <w:szCs w:val="24"/>
              </w:rPr>
            </w:pPr>
          </w:p>
        </w:tc>
        <w:tc>
          <w:tcPr>
            <w:tcW w:w="1144" w:type="pct"/>
            <w:tcBorders>
              <w:top w:val="single" w:sz="8" w:space="0" w:color="auto"/>
              <w:left w:val="single" w:sz="8" w:space="0" w:color="auto"/>
              <w:bottom w:val="nil"/>
              <w:right w:val="nil"/>
            </w:tcBorders>
            <w:vAlign w:val="center"/>
            <w:hideMark/>
          </w:tcPr>
          <w:p w14:paraId="1DA3432A" w14:textId="512580F2" w:rsidR="004E7E27" w:rsidRPr="00B87B2D" w:rsidRDefault="004E7E27" w:rsidP="004E7E27">
            <w:pPr>
              <w:spacing w:before="120" w:after="120" w:line="234" w:lineRule="atLeast"/>
              <w:rPr>
                <w:sz w:val="24"/>
                <w:szCs w:val="24"/>
              </w:rPr>
            </w:pPr>
            <w:r w:rsidRPr="00B87B2D">
              <w:rPr>
                <w:sz w:val="24"/>
                <w:szCs w:val="24"/>
                <w:lang w:val="vi-VN"/>
              </w:rPr>
              <w:t>Cây giống trồng dặm (10%)</w:t>
            </w:r>
          </w:p>
        </w:tc>
        <w:tc>
          <w:tcPr>
            <w:tcW w:w="563" w:type="pct"/>
            <w:tcBorders>
              <w:top w:val="single" w:sz="8" w:space="0" w:color="auto"/>
              <w:left w:val="single" w:sz="8" w:space="0" w:color="auto"/>
              <w:bottom w:val="nil"/>
              <w:right w:val="nil"/>
            </w:tcBorders>
            <w:vAlign w:val="center"/>
            <w:hideMark/>
          </w:tcPr>
          <w:p w14:paraId="1B546818" w14:textId="77777777" w:rsidR="004E7E27" w:rsidRPr="00B87B2D" w:rsidRDefault="004E7E27" w:rsidP="004E7E27">
            <w:pPr>
              <w:spacing w:before="120" w:after="120" w:line="234" w:lineRule="atLeast"/>
              <w:jc w:val="center"/>
              <w:rPr>
                <w:sz w:val="24"/>
                <w:szCs w:val="24"/>
              </w:rPr>
            </w:pPr>
            <w:r w:rsidRPr="00B87B2D">
              <w:rPr>
                <w:sz w:val="24"/>
                <w:szCs w:val="24"/>
                <w:lang w:val="vi-VN"/>
              </w:rPr>
              <w:t>Cây</w:t>
            </w:r>
          </w:p>
        </w:tc>
        <w:tc>
          <w:tcPr>
            <w:tcW w:w="573" w:type="pct"/>
            <w:tcBorders>
              <w:top w:val="single" w:sz="8" w:space="0" w:color="auto"/>
              <w:left w:val="single" w:sz="8" w:space="0" w:color="auto"/>
              <w:bottom w:val="nil"/>
              <w:right w:val="nil"/>
            </w:tcBorders>
            <w:vAlign w:val="center"/>
            <w:hideMark/>
          </w:tcPr>
          <w:p w14:paraId="102A1F4A" w14:textId="7EEC63BF" w:rsidR="004E7E27" w:rsidRPr="0073186E" w:rsidRDefault="004E7E27" w:rsidP="004E7E27">
            <w:pPr>
              <w:spacing w:before="120" w:after="120" w:line="234" w:lineRule="atLeast"/>
              <w:jc w:val="center"/>
              <w:rPr>
                <w:sz w:val="24"/>
                <w:szCs w:val="24"/>
              </w:rPr>
            </w:pPr>
            <w:r w:rsidRPr="00B87B2D">
              <w:rPr>
                <w:sz w:val="24"/>
                <w:szCs w:val="24"/>
                <w:lang w:val="vi-VN"/>
              </w:rPr>
              <w:t>166</w:t>
            </w:r>
          </w:p>
        </w:tc>
        <w:tc>
          <w:tcPr>
            <w:tcW w:w="0" w:type="auto"/>
            <w:vMerge/>
            <w:tcBorders>
              <w:top w:val="single" w:sz="8" w:space="0" w:color="auto"/>
              <w:left w:val="single" w:sz="8" w:space="0" w:color="auto"/>
              <w:bottom w:val="nil"/>
              <w:right w:val="nil"/>
            </w:tcBorders>
            <w:shd w:val="clear" w:color="auto" w:fill="FFFFFF"/>
            <w:vAlign w:val="center"/>
            <w:hideMark/>
          </w:tcPr>
          <w:p w14:paraId="3AFF00B2" w14:textId="77777777" w:rsidR="004E7E27" w:rsidRPr="00B87B2D" w:rsidRDefault="004E7E27" w:rsidP="00751E35">
            <w:pPr>
              <w:spacing w:after="0" w:line="240" w:lineRule="auto"/>
              <w:jc w:val="both"/>
              <w:rPr>
                <w:sz w:val="24"/>
                <w:szCs w:val="24"/>
              </w:rPr>
            </w:pPr>
          </w:p>
        </w:tc>
        <w:tc>
          <w:tcPr>
            <w:tcW w:w="0" w:type="auto"/>
            <w:vMerge/>
            <w:tcBorders>
              <w:top w:val="single" w:sz="8" w:space="0" w:color="auto"/>
              <w:left w:val="single" w:sz="8" w:space="0" w:color="auto"/>
              <w:bottom w:val="nil"/>
              <w:right w:val="single" w:sz="8" w:space="0" w:color="auto"/>
            </w:tcBorders>
            <w:shd w:val="clear" w:color="auto" w:fill="FFFFFF"/>
            <w:vAlign w:val="center"/>
            <w:hideMark/>
          </w:tcPr>
          <w:p w14:paraId="63CA89F3" w14:textId="77777777" w:rsidR="004E7E27" w:rsidRPr="00B87B2D" w:rsidRDefault="004E7E27" w:rsidP="004E7E27">
            <w:pPr>
              <w:spacing w:after="0" w:line="240" w:lineRule="auto"/>
              <w:rPr>
                <w:sz w:val="24"/>
                <w:szCs w:val="24"/>
              </w:rPr>
            </w:pPr>
          </w:p>
        </w:tc>
      </w:tr>
      <w:tr w:rsidR="00B87B2D" w:rsidRPr="00B87B2D" w14:paraId="5B47BD98" w14:textId="77777777" w:rsidTr="00334E32">
        <w:trPr>
          <w:tblCellSpacing w:w="0" w:type="dxa"/>
        </w:trPr>
        <w:tc>
          <w:tcPr>
            <w:tcW w:w="880" w:type="pct"/>
            <w:tcBorders>
              <w:top w:val="single" w:sz="8" w:space="0" w:color="auto"/>
              <w:left w:val="single" w:sz="8" w:space="0" w:color="auto"/>
              <w:bottom w:val="nil"/>
              <w:right w:val="nil"/>
            </w:tcBorders>
            <w:vAlign w:val="center"/>
            <w:hideMark/>
          </w:tcPr>
          <w:p w14:paraId="650B6C21" w14:textId="77777777" w:rsidR="004E7E27" w:rsidRPr="00B87B2D" w:rsidRDefault="004E7E27" w:rsidP="004E7E27">
            <w:pPr>
              <w:spacing w:before="120" w:after="120" w:line="234" w:lineRule="atLeast"/>
              <w:jc w:val="center"/>
              <w:rPr>
                <w:sz w:val="24"/>
                <w:szCs w:val="24"/>
              </w:rPr>
            </w:pPr>
            <w:r w:rsidRPr="00B87B2D">
              <w:rPr>
                <w:b/>
                <w:bCs/>
                <w:i/>
                <w:iCs/>
                <w:sz w:val="24"/>
                <w:szCs w:val="24"/>
                <w:lang w:val="vi-VN"/>
              </w:rPr>
              <w:t>2</w:t>
            </w:r>
          </w:p>
        </w:tc>
        <w:tc>
          <w:tcPr>
            <w:tcW w:w="1144" w:type="pct"/>
            <w:tcBorders>
              <w:top w:val="single" w:sz="8" w:space="0" w:color="auto"/>
              <w:left w:val="single" w:sz="8" w:space="0" w:color="auto"/>
              <w:bottom w:val="nil"/>
              <w:right w:val="nil"/>
            </w:tcBorders>
            <w:vAlign w:val="center"/>
            <w:hideMark/>
          </w:tcPr>
          <w:p w14:paraId="02400D87" w14:textId="77777777" w:rsidR="004E7E27" w:rsidRPr="00B87B2D" w:rsidRDefault="004E7E27" w:rsidP="004E7E27">
            <w:pPr>
              <w:spacing w:before="120" w:after="120" w:line="234" w:lineRule="atLeast"/>
              <w:rPr>
                <w:sz w:val="24"/>
                <w:szCs w:val="24"/>
              </w:rPr>
            </w:pPr>
            <w:r w:rsidRPr="00B87B2D">
              <w:rPr>
                <w:b/>
                <w:bCs/>
                <w:i/>
                <w:iCs/>
                <w:sz w:val="24"/>
                <w:szCs w:val="24"/>
                <w:lang w:val="vi-VN"/>
              </w:rPr>
              <w:t>Phân bón NPK</w:t>
            </w:r>
          </w:p>
        </w:tc>
        <w:tc>
          <w:tcPr>
            <w:tcW w:w="563" w:type="pct"/>
            <w:tcBorders>
              <w:top w:val="single" w:sz="8" w:space="0" w:color="auto"/>
              <w:left w:val="single" w:sz="8" w:space="0" w:color="auto"/>
              <w:bottom w:val="nil"/>
              <w:right w:val="nil"/>
            </w:tcBorders>
            <w:vAlign w:val="center"/>
            <w:hideMark/>
          </w:tcPr>
          <w:p w14:paraId="6E5397DB" w14:textId="77777777" w:rsidR="004E7E27" w:rsidRPr="00B87B2D" w:rsidRDefault="004E7E27" w:rsidP="004E7E27">
            <w:pPr>
              <w:spacing w:after="0" w:line="240" w:lineRule="auto"/>
              <w:rPr>
                <w:sz w:val="24"/>
                <w:szCs w:val="24"/>
              </w:rPr>
            </w:pPr>
          </w:p>
        </w:tc>
        <w:tc>
          <w:tcPr>
            <w:tcW w:w="573" w:type="pct"/>
            <w:tcBorders>
              <w:top w:val="single" w:sz="8" w:space="0" w:color="auto"/>
              <w:left w:val="single" w:sz="8" w:space="0" w:color="auto"/>
              <w:bottom w:val="nil"/>
              <w:right w:val="nil"/>
            </w:tcBorders>
            <w:vAlign w:val="center"/>
            <w:hideMark/>
          </w:tcPr>
          <w:p w14:paraId="17F5A606" w14:textId="77777777" w:rsidR="004E7E27" w:rsidRPr="00B87B2D" w:rsidRDefault="004E7E27" w:rsidP="004E7E27">
            <w:pPr>
              <w:spacing w:before="120" w:after="120" w:line="234" w:lineRule="atLeast"/>
              <w:jc w:val="center"/>
              <w:rPr>
                <w:sz w:val="24"/>
                <w:szCs w:val="24"/>
              </w:rPr>
            </w:pPr>
            <w:r w:rsidRPr="00B87B2D">
              <w:rPr>
                <w:b/>
                <w:bCs/>
                <w:i/>
                <w:iCs/>
                <w:sz w:val="24"/>
                <w:szCs w:val="24"/>
                <w:lang w:val="vi-VN"/>
              </w:rPr>
              <w:t>996</w:t>
            </w:r>
          </w:p>
        </w:tc>
        <w:tc>
          <w:tcPr>
            <w:tcW w:w="1352" w:type="pct"/>
            <w:tcBorders>
              <w:top w:val="single" w:sz="8" w:space="0" w:color="auto"/>
              <w:left w:val="single" w:sz="8" w:space="0" w:color="auto"/>
              <w:bottom w:val="nil"/>
              <w:right w:val="nil"/>
            </w:tcBorders>
            <w:vAlign w:val="center"/>
            <w:hideMark/>
          </w:tcPr>
          <w:p w14:paraId="45EEE927" w14:textId="77777777" w:rsidR="004E7E27" w:rsidRPr="00B87B2D" w:rsidRDefault="004E7E27" w:rsidP="00751E35">
            <w:pPr>
              <w:spacing w:after="0" w:line="240" w:lineRule="auto"/>
              <w:jc w:val="both"/>
              <w:rPr>
                <w:sz w:val="24"/>
                <w:szCs w:val="24"/>
              </w:rPr>
            </w:pPr>
          </w:p>
        </w:tc>
        <w:tc>
          <w:tcPr>
            <w:tcW w:w="0" w:type="auto"/>
            <w:vMerge/>
            <w:tcBorders>
              <w:top w:val="single" w:sz="8" w:space="0" w:color="auto"/>
              <w:left w:val="single" w:sz="8" w:space="0" w:color="auto"/>
              <w:bottom w:val="nil"/>
              <w:right w:val="single" w:sz="8" w:space="0" w:color="auto"/>
            </w:tcBorders>
            <w:shd w:val="clear" w:color="auto" w:fill="FFFFFF"/>
            <w:vAlign w:val="center"/>
            <w:hideMark/>
          </w:tcPr>
          <w:p w14:paraId="7973671D" w14:textId="77777777" w:rsidR="004E7E27" w:rsidRPr="00B87B2D" w:rsidRDefault="004E7E27" w:rsidP="004E7E27">
            <w:pPr>
              <w:spacing w:after="0" w:line="240" w:lineRule="auto"/>
              <w:rPr>
                <w:sz w:val="24"/>
                <w:szCs w:val="24"/>
              </w:rPr>
            </w:pPr>
          </w:p>
        </w:tc>
      </w:tr>
      <w:tr w:rsidR="00B87B2D" w:rsidRPr="00B87B2D" w14:paraId="0FCCCB52" w14:textId="77777777" w:rsidTr="00334E32">
        <w:trPr>
          <w:tblCellSpacing w:w="0" w:type="dxa"/>
        </w:trPr>
        <w:tc>
          <w:tcPr>
            <w:tcW w:w="880" w:type="pct"/>
            <w:tcBorders>
              <w:top w:val="single" w:sz="8" w:space="0" w:color="auto"/>
              <w:left w:val="single" w:sz="8" w:space="0" w:color="auto"/>
              <w:bottom w:val="nil"/>
              <w:right w:val="nil"/>
            </w:tcBorders>
            <w:vAlign w:val="center"/>
            <w:hideMark/>
          </w:tcPr>
          <w:p w14:paraId="6A414602" w14:textId="77777777" w:rsidR="004E7E27" w:rsidRPr="00B87B2D" w:rsidRDefault="004E7E27" w:rsidP="004E7E27">
            <w:pPr>
              <w:spacing w:after="0" w:line="240" w:lineRule="auto"/>
              <w:rPr>
                <w:sz w:val="24"/>
                <w:szCs w:val="24"/>
              </w:rPr>
            </w:pPr>
          </w:p>
        </w:tc>
        <w:tc>
          <w:tcPr>
            <w:tcW w:w="1144" w:type="pct"/>
            <w:tcBorders>
              <w:top w:val="single" w:sz="8" w:space="0" w:color="auto"/>
              <w:left w:val="single" w:sz="8" w:space="0" w:color="auto"/>
              <w:bottom w:val="nil"/>
              <w:right w:val="nil"/>
            </w:tcBorders>
            <w:vAlign w:val="center"/>
            <w:hideMark/>
          </w:tcPr>
          <w:p w14:paraId="6527BA1A" w14:textId="77777777" w:rsidR="004E7E27" w:rsidRPr="00B87B2D" w:rsidRDefault="004E7E27" w:rsidP="004E7E27">
            <w:pPr>
              <w:spacing w:before="120" w:after="120" w:line="234" w:lineRule="atLeast"/>
              <w:rPr>
                <w:sz w:val="24"/>
                <w:szCs w:val="24"/>
              </w:rPr>
            </w:pPr>
            <w:r w:rsidRPr="00B87B2D">
              <w:rPr>
                <w:sz w:val="24"/>
                <w:szCs w:val="24"/>
                <w:lang w:val="vi-VN"/>
              </w:rPr>
              <w:t>Năm thứ nhất</w:t>
            </w:r>
          </w:p>
        </w:tc>
        <w:tc>
          <w:tcPr>
            <w:tcW w:w="563" w:type="pct"/>
            <w:tcBorders>
              <w:top w:val="single" w:sz="8" w:space="0" w:color="auto"/>
              <w:left w:val="single" w:sz="8" w:space="0" w:color="auto"/>
              <w:bottom w:val="nil"/>
              <w:right w:val="nil"/>
            </w:tcBorders>
            <w:vAlign w:val="center"/>
            <w:hideMark/>
          </w:tcPr>
          <w:p w14:paraId="401B6F8E" w14:textId="77777777" w:rsidR="004E7E27" w:rsidRPr="00B87B2D" w:rsidRDefault="004E7E27" w:rsidP="004E7E27">
            <w:pPr>
              <w:spacing w:before="120" w:after="120" w:line="234" w:lineRule="atLeast"/>
              <w:jc w:val="center"/>
              <w:rPr>
                <w:sz w:val="24"/>
                <w:szCs w:val="24"/>
              </w:rPr>
            </w:pPr>
            <w:r w:rsidRPr="00B87B2D">
              <w:rPr>
                <w:sz w:val="24"/>
                <w:szCs w:val="24"/>
                <w:lang w:val="vi-VN"/>
              </w:rPr>
              <w:t>Kg</w:t>
            </w:r>
          </w:p>
        </w:tc>
        <w:tc>
          <w:tcPr>
            <w:tcW w:w="573" w:type="pct"/>
            <w:tcBorders>
              <w:top w:val="single" w:sz="8" w:space="0" w:color="auto"/>
              <w:left w:val="single" w:sz="8" w:space="0" w:color="auto"/>
              <w:bottom w:val="nil"/>
              <w:right w:val="nil"/>
            </w:tcBorders>
            <w:vAlign w:val="center"/>
            <w:hideMark/>
          </w:tcPr>
          <w:p w14:paraId="77937AF1" w14:textId="77777777" w:rsidR="004E7E27" w:rsidRPr="00B87B2D" w:rsidRDefault="004E7E27" w:rsidP="004E7E27">
            <w:pPr>
              <w:spacing w:before="120" w:after="120" w:line="234" w:lineRule="atLeast"/>
              <w:jc w:val="center"/>
              <w:rPr>
                <w:sz w:val="24"/>
                <w:szCs w:val="24"/>
              </w:rPr>
            </w:pPr>
            <w:r w:rsidRPr="00B87B2D">
              <w:rPr>
                <w:sz w:val="24"/>
                <w:szCs w:val="24"/>
                <w:lang w:val="vi-VN"/>
              </w:rPr>
              <w:t>332</w:t>
            </w:r>
          </w:p>
        </w:tc>
        <w:tc>
          <w:tcPr>
            <w:tcW w:w="1352" w:type="pct"/>
            <w:vMerge w:val="restart"/>
            <w:tcBorders>
              <w:top w:val="single" w:sz="8" w:space="0" w:color="auto"/>
              <w:left w:val="single" w:sz="8" w:space="0" w:color="auto"/>
              <w:bottom w:val="nil"/>
              <w:right w:val="nil"/>
            </w:tcBorders>
            <w:vAlign w:val="center"/>
            <w:hideMark/>
          </w:tcPr>
          <w:p w14:paraId="6FE06004" w14:textId="77777777" w:rsidR="004E7E27" w:rsidRPr="00B87B2D" w:rsidRDefault="004E7E27" w:rsidP="00751E35">
            <w:pPr>
              <w:spacing w:before="120" w:after="120" w:line="234" w:lineRule="atLeast"/>
              <w:jc w:val="both"/>
              <w:rPr>
                <w:sz w:val="24"/>
                <w:szCs w:val="24"/>
              </w:rPr>
            </w:pPr>
            <w:r w:rsidRPr="00B87B2D">
              <w:rPr>
                <w:sz w:val="24"/>
                <w:szCs w:val="24"/>
                <w:lang w:val="vi-VN"/>
              </w:rPr>
              <w:t>Phân bón được phép lưu hành t</w:t>
            </w:r>
            <w:r w:rsidRPr="00B87B2D">
              <w:rPr>
                <w:sz w:val="24"/>
                <w:szCs w:val="24"/>
              </w:rPr>
              <w:t>ạ</w:t>
            </w:r>
            <w:r w:rsidRPr="00B87B2D">
              <w:rPr>
                <w:sz w:val="24"/>
                <w:szCs w:val="24"/>
                <w:lang w:val="vi-VN"/>
              </w:rPr>
              <w:t>i Việt Nam.</w:t>
            </w:r>
          </w:p>
        </w:tc>
        <w:tc>
          <w:tcPr>
            <w:tcW w:w="0" w:type="auto"/>
            <w:vMerge/>
            <w:tcBorders>
              <w:top w:val="single" w:sz="8" w:space="0" w:color="auto"/>
              <w:left w:val="single" w:sz="8" w:space="0" w:color="auto"/>
              <w:bottom w:val="nil"/>
              <w:right w:val="single" w:sz="8" w:space="0" w:color="auto"/>
            </w:tcBorders>
            <w:shd w:val="clear" w:color="auto" w:fill="FFFFFF"/>
            <w:vAlign w:val="center"/>
            <w:hideMark/>
          </w:tcPr>
          <w:p w14:paraId="0DD06C06" w14:textId="77777777" w:rsidR="004E7E27" w:rsidRPr="00B87B2D" w:rsidRDefault="004E7E27" w:rsidP="004E7E27">
            <w:pPr>
              <w:spacing w:after="0" w:line="240" w:lineRule="auto"/>
              <w:rPr>
                <w:sz w:val="24"/>
                <w:szCs w:val="24"/>
              </w:rPr>
            </w:pPr>
          </w:p>
        </w:tc>
      </w:tr>
      <w:tr w:rsidR="00B87B2D" w:rsidRPr="00B87B2D" w14:paraId="213954CD" w14:textId="77777777" w:rsidTr="00334E32">
        <w:trPr>
          <w:tblCellSpacing w:w="0" w:type="dxa"/>
        </w:trPr>
        <w:tc>
          <w:tcPr>
            <w:tcW w:w="880" w:type="pct"/>
            <w:tcBorders>
              <w:top w:val="single" w:sz="8" w:space="0" w:color="auto"/>
              <w:left w:val="single" w:sz="8" w:space="0" w:color="auto"/>
              <w:bottom w:val="nil"/>
              <w:right w:val="nil"/>
            </w:tcBorders>
            <w:vAlign w:val="center"/>
            <w:hideMark/>
          </w:tcPr>
          <w:p w14:paraId="3EA0B18D" w14:textId="77777777" w:rsidR="004E7E27" w:rsidRPr="00B87B2D" w:rsidRDefault="004E7E27" w:rsidP="004E7E27">
            <w:pPr>
              <w:spacing w:after="0" w:line="240" w:lineRule="auto"/>
              <w:rPr>
                <w:sz w:val="24"/>
                <w:szCs w:val="24"/>
              </w:rPr>
            </w:pPr>
          </w:p>
        </w:tc>
        <w:tc>
          <w:tcPr>
            <w:tcW w:w="1144" w:type="pct"/>
            <w:tcBorders>
              <w:top w:val="single" w:sz="8" w:space="0" w:color="auto"/>
              <w:left w:val="single" w:sz="8" w:space="0" w:color="auto"/>
              <w:bottom w:val="nil"/>
              <w:right w:val="nil"/>
            </w:tcBorders>
            <w:vAlign w:val="center"/>
            <w:hideMark/>
          </w:tcPr>
          <w:p w14:paraId="35C840DF" w14:textId="77777777" w:rsidR="004E7E27" w:rsidRPr="00B87B2D" w:rsidRDefault="004E7E27" w:rsidP="004E7E27">
            <w:pPr>
              <w:spacing w:before="120" w:after="120" w:line="234" w:lineRule="atLeast"/>
              <w:rPr>
                <w:sz w:val="24"/>
                <w:szCs w:val="24"/>
              </w:rPr>
            </w:pPr>
            <w:r w:rsidRPr="00B87B2D">
              <w:rPr>
                <w:sz w:val="24"/>
                <w:szCs w:val="24"/>
                <w:lang w:val="vi-VN"/>
              </w:rPr>
              <w:t>Năm thứ hai</w:t>
            </w:r>
          </w:p>
        </w:tc>
        <w:tc>
          <w:tcPr>
            <w:tcW w:w="563" w:type="pct"/>
            <w:tcBorders>
              <w:top w:val="single" w:sz="8" w:space="0" w:color="auto"/>
              <w:left w:val="single" w:sz="8" w:space="0" w:color="auto"/>
              <w:bottom w:val="nil"/>
              <w:right w:val="nil"/>
            </w:tcBorders>
            <w:vAlign w:val="center"/>
            <w:hideMark/>
          </w:tcPr>
          <w:p w14:paraId="5E6D6BE6" w14:textId="77777777" w:rsidR="004E7E27" w:rsidRPr="00B87B2D" w:rsidRDefault="004E7E27" w:rsidP="004E7E27">
            <w:pPr>
              <w:spacing w:before="120" w:after="120" w:line="234" w:lineRule="atLeast"/>
              <w:jc w:val="center"/>
              <w:rPr>
                <w:sz w:val="24"/>
                <w:szCs w:val="24"/>
              </w:rPr>
            </w:pPr>
            <w:r w:rsidRPr="00B87B2D">
              <w:rPr>
                <w:sz w:val="24"/>
                <w:szCs w:val="24"/>
                <w:lang w:val="vi-VN"/>
              </w:rPr>
              <w:t>Kg</w:t>
            </w:r>
          </w:p>
        </w:tc>
        <w:tc>
          <w:tcPr>
            <w:tcW w:w="573" w:type="pct"/>
            <w:tcBorders>
              <w:top w:val="single" w:sz="8" w:space="0" w:color="auto"/>
              <w:left w:val="single" w:sz="8" w:space="0" w:color="auto"/>
              <w:bottom w:val="nil"/>
              <w:right w:val="nil"/>
            </w:tcBorders>
            <w:vAlign w:val="center"/>
            <w:hideMark/>
          </w:tcPr>
          <w:p w14:paraId="26D13BEF" w14:textId="77777777" w:rsidR="004E7E27" w:rsidRPr="00B87B2D" w:rsidRDefault="004E7E27" w:rsidP="004E7E27">
            <w:pPr>
              <w:spacing w:before="120" w:after="120" w:line="234" w:lineRule="atLeast"/>
              <w:jc w:val="center"/>
              <w:rPr>
                <w:sz w:val="24"/>
                <w:szCs w:val="24"/>
              </w:rPr>
            </w:pPr>
            <w:r w:rsidRPr="00B87B2D">
              <w:rPr>
                <w:sz w:val="24"/>
                <w:szCs w:val="24"/>
                <w:lang w:val="vi-VN"/>
              </w:rPr>
              <w:t>332</w:t>
            </w:r>
          </w:p>
        </w:tc>
        <w:tc>
          <w:tcPr>
            <w:tcW w:w="0" w:type="auto"/>
            <w:vMerge/>
            <w:tcBorders>
              <w:top w:val="single" w:sz="8" w:space="0" w:color="auto"/>
              <w:left w:val="single" w:sz="8" w:space="0" w:color="auto"/>
              <w:bottom w:val="nil"/>
              <w:right w:val="nil"/>
            </w:tcBorders>
            <w:shd w:val="clear" w:color="auto" w:fill="FFFFFF"/>
            <w:vAlign w:val="center"/>
            <w:hideMark/>
          </w:tcPr>
          <w:p w14:paraId="43F51072" w14:textId="77777777" w:rsidR="004E7E27" w:rsidRPr="00B87B2D" w:rsidRDefault="004E7E27" w:rsidP="00751E35">
            <w:pPr>
              <w:spacing w:after="0" w:line="240" w:lineRule="auto"/>
              <w:jc w:val="both"/>
              <w:rPr>
                <w:sz w:val="24"/>
                <w:szCs w:val="24"/>
              </w:rPr>
            </w:pPr>
          </w:p>
        </w:tc>
        <w:tc>
          <w:tcPr>
            <w:tcW w:w="0" w:type="auto"/>
            <w:vMerge/>
            <w:tcBorders>
              <w:top w:val="single" w:sz="8" w:space="0" w:color="auto"/>
              <w:left w:val="single" w:sz="8" w:space="0" w:color="auto"/>
              <w:bottom w:val="nil"/>
              <w:right w:val="single" w:sz="8" w:space="0" w:color="auto"/>
            </w:tcBorders>
            <w:shd w:val="clear" w:color="auto" w:fill="FFFFFF"/>
            <w:vAlign w:val="center"/>
            <w:hideMark/>
          </w:tcPr>
          <w:p w14:paraId="2B84D057" w14:textId="77777777" w:rsidR="004E7E27" w:rsidRPr="00B87B2D" w:rsidRDefault="004E7E27" w:rsidP="004E7E27">
            <w:pPr>
              <w:spacing w:after="0" w:line="240" w:lineRule="auto"/>
              <w:rPr>
                <w:sz w:val="24"/>
                <w:szCs w:val="24"/>
              </w:rPr>
            </w:pPr>
          </w:p>
        </w:tc>
      </w:tr>
      <w:tr w:rsidR="00B87B2D" w:rsidRPr="00B87B2D" w14:paraId="5D3B8E35" w14:textId="77777777" w:rsidTr="00334E32">
        <w:trPr>
          <w:tblCellSpacing w:w="0" w:type="dxa"/>
        </w:trPr>
        <w:tc>
          <w:tcPr>
            <w:tcW w:w="880" w:type="pct"/>
            <w:tcBorders>
              <w:top w:val="single" w:sz="8" w:space="0" w:color="auto"/>
              <w:left w:val="single" w:sz="8" w:space="0" w:color="auto"/>
              <w:bottom w:val="nil"/>
              <w:right w:val="nil"/>
            </w:tcBorders>
            <w:vAlign w:val="center"/>
            <w:hideMark/>
          </w:tcPr>
          <w:p w14:paraId="2F7702FB" w14:textId="77777777" w:rsidR="004E7E27" w:rsidRPr="00B87B2D" w:rsidRDefault="004E7E27" w:rsidP="004E7E27">
            <w:pPr>
              <w:spacing w:after="0" w:line="240" w:lineRule="auto"/>
              <w:rPr>
                <w:sz w:val="24"/>
                <w:szCs w:val="24"/>
              </w:rPr>
            </w:pPr>
          </w:p>
        </w:tc>
        <w:tc>
          <w:tcPr>
            <w:tcW w:w="1144" w:type="pct"/>
            <w:tcBorders>
              <w:top w:val="single" w:sz="8" w:space="0" w:color="auto"/>
              <w:left w:val="single" w:sz="8" w:space="0" w:color="auto"/>
              <w:bottom w:val="nil"/>
              <w:right w:val="nil"/>
            </w:tcBorders>
            <w:vAlign w:val="center"/>
            <w:hideMark/>
          </w:tcPr>
          <w:p w14:paraId="03BA2E1B" w14:textId="77777777" w:rsidR="004E7E27" w:rsidRPr="00B87B2D" w:rsidRDefault="004E7E27" w:rsidP="004E7E27">
            <w:pPr>
              <w:spacing w:before="120" w:after="120" w:line="234" w:lineRule="atLeast"/>
              <w:rPr>
                <w:sz w:val="24"/>
                <w:szCs w:val="24"/>
              </w:rPr>
            </w:pPr>
            <w:r w:rsidRPr="00B87B2D">
              <w:rPr>
                <w:sz w:val="24"/>
                <w:szCs w:val="24"/>
                <w:lang w:val="vi-VN"/>
              </w:rPr>
              <w:t>Năm thứ ba</w:t>
            </w:r>
          </w:p>
        </w:tc>
        <w:tc>
          <w:tcPr>
            <w:tcW w:w="563" w:type="pct"/>
            <w:tcBorders>
              <w:top w:val="single" w:sz="8" w:space="0" w:color="auto"/>
              <w:left w:val="single" w:sz="8" w:space="0" w:color="auto"/>
              <w:bottom w:val="nil"/>
              <w:right w:val="nil"/>
            </w:tcBorders>
            <w:vAlign w:val="center"/>
            <w:hideMark/>
          </w:tcPr>
          <w:p w14:paraId="188769E6" w14:textId="77777777" w:rsidR="004E7E27" w:rsidRPr="00B87B2D" w:rsidRDefault="004E7E27" w:rsidP="004E7E27">
            <w:pPr>
              <w:spacing w:before="120" w:after="120" w:line="234" w:lineRule="atLeast"/>
              <w:jc w:val="center"/>
              <w:rPr>
                <w:sz w:val="24"/>
                <w:szCs w:val="24"/>
              </w:rPr>
            </w:pPr>
            <w:r w:rsidRPr="00B87B2D">
              <w:rPr>
                <w:sz w:val="24"/>
                <w:szCs w:val="24"/>
                <w:lang w:val="vi-VN"/>
              </w:rPr>
              <w:t>Kg</w:t>
            </w:r>
          </w:p>
        </w:tc>
        <w:tc>
          <w:tcPr>
            <w:tcW w:w="573" w:type="pct"/>
            <w:tcBorders>
              <w:top w:val="single" w:sz="8" w:space="0" w:color="auto"/>
              <w:left w:val="single" w:sz="8" w:space="0" w:color="auto"/>
              <w:bottom w:val="nil"/>
              <w:right w:val="nil"/>
            </w:tcBorders>
            <w:vAlign w:val="center"/>
            <w:hideMark/>
          </w:tcPr>
          <w:p w14:paraId="1DF656DA" w14:textId="77777777" w:rsidR="004E7E27" w:rsidRPr="00B87B2D" w:rsidRDefault="004E7E27" w:rsidP="004E7E27">
            <w:pPr>
              <w:spacing w:before="120" w:after="120" w:line="234" w:lineRule="atLeast"/>
              <w:jc w:val="center"/>
              <w:rPr>
                <w:sz w:val="24"/>
                <w:szCs w:val="24"/>
              </w:rPr>
            </w:pPr>
            <w:r w:rsidRPr="00B87B2D">
              <w:rPr>
                <w:sz w:val="24"/>
                <w:szCs w:val="24"/>
                <w:lang w:val="vi-VN"/>
              </w:rPr>
              <w:t>332</w:t>
            </w:r>
          </w:p>
        </w:tc>
        <w:tc>
          <w:tcPr>
            <w:tcW w:w="0" w:type="auto"/>
            <w:vMerge/>
            <w:tcBorders>
              <w:top w:val="single" w:sz="8" w:space="0" w:color="auto"/>
              <w:left w:val="single" w:sz="8" w:space="0" w:color="auto"/>
              <w:bottom w:val="nil"/>
              <w:right w:val="nil"/>
            </w:tcBorders>
            <w:shd w:val="clear" w:color="auto" w:fill="FFFFFF"/>
            <w:vAlign w:val="center"/>
            <w:hideMark/>
          </w:tcPr>
          <w:p w14:paraId="0E6EA8D0" w14:textId="77777777" w:rsidR="004E7E27" w:rsidRPr="00B87B2D" w:rsidRDefault="004E7E27" w:rsidP="00751E35">
            <w:pPr>
              <w:spacing w:after="0" w:line="240" w:lineRule="auto"/>
              <w:jc w:val="both"/>
              <w:rPr>
                <w:sz w:val="24"/>
                <w:szCs w:val="24"/>
              </w:rPr>
            </w:pPr>
          </w:p>
        </w:tc>
        <w:tc>
          <w:tcPr>
            <w:tcW w:w="0" w:type="auto"/>
            <w:vMerge/>
            <w:tcBorders>
              <w:top w:val="single" w:sz="8" w:space="0" w:color="auto"/>
              <w:left w:val="single" w:sz="8" w:space="0" w:color="auto"/>
              <w:bottom w:val="nil"/>
              <w:right w:val="single" w:sz="8" w:space="0" w:color="auto"/>
            </w:tcBorders>
            <w:shd w:val="clear" w:color="auto" w:fill="FFFFFF"/>
            <w:vAlign w:val="center"/>
            <w:hideMark/>
          </w:tcPr>
          <w:p w14:paraId="464EEF35" w14:textId="77777777" w:rsidR="004E7E27" w:rsidRPr="00B87B2D" w:rsidRDefault="004E7E27" w:rsidP="004E7E27">
            <w:pPr>
              <w:spacing w:after="0" w:line="240" w:lineRule="auto"/>
              <w:rPr>
                <w:sz w:val="24"/>
                <w:szCs w:val="24"/>
              </w:rPr>
            </w:pPr>
          </w:p>
        </w:tc>
      </w:tr>
      <w:tr w:rsidR="00B87B2D" w:rsidRPr="00B87B2D" w14:paraId="0EE8C392" w14:textId="77777777" w:rsidTr="00334E32">
        <w:trPr>
          <w:tblCellSpacing w:w="0" w:type="dxa"/>
        </w:trPr>
        <w:tc>
          <w:tcPr>
            <w:tcW w:w="880" w:type="pct"/>
            <w:tcBorders>
              <w:top w:val="single" w:sz="8" w:space="0" w:color="auto"/>
              <w:left w:val="single" w:sz="8" w:space="0" w:color="auto"/>
              <w:bottom w:val="nil"/>
              <w:right w:val="nil"/>
            </w:tcBorders>
            <w:vAlign w:val="center"/>
            <w:hideMark/>
          </w:tcPr>
          <w:p w14:paraId="50CB6BCF" w14:textId="77777777" w:rsidR="004E7E27" w:rsidRPr="00B87B2D" w:rsidRDefault="004E7E27" w:rsidP="004E7E27">
            <w:pPr>
              <w:spacing w:before="120" w:after="120" w:line="234" w:lineRule="atLeast"/>
              <w:jc w:val="center"/>
              <w:rPr>
                <w:sz w:val="24"/>
                <w:szCs w:val="24"/>
              </w:rPr>
            </w:pPr>
            <w:r w:rsidRPr="00B87B2D">
              <w:rPr>
                <w:b/>
                <w:bCs/>
                <w:i/>
                <w:iCs/>
                <w:sz w:val="24"/>
                <w:szCs w:val="24"/>
                <w:lang w:val="vi-VN"/>
              </w:rPr>
              <w:t>3</w:t>
            </w:r>
          </w:p>
        </w:tc>
        <w:tc>
          <w:tcPr>
            <w:tcW w:w="1144" w:type="pct"/>
            <w:tcBorders>
              <w:top w:val="single" w:sz="8" w:space="0" w:color="auto"/>
              <w:left w:val="single" w:sz="8" w:space="0" w:color="auto"/>
              <w:bottom w:val="nil"/>
              <w:right w:val="nil"/>
            </w:tcBorders>
            <w:vAlign w:val="center"/>
            <w:hideMark/>
          </w:tcPr>
          <w:p w14:paraId="26F3B4E6" w14:textId="77777777" w:rsidR="004E7E27" w:rsidRPr="00B87B2D" w:rsidRDefault="004E7E27" w:rsidP="004E7E27">
            <w:pPr>
              <w:spacing w:before="120" w:after="120" w:line="234" w:lineRule="atLeast"/>
              <w:rPr>
                <w:sz w:val="24"/>
                <w:szCs w:val="24"/>
              </w:rPr>
            </w:pPr>
            <w:r w:rsidRPr="00B87B2D">
              <w:rPr>
                <w:b/>
                <w:bCs/>
                <w:i/>
                <w:iCs/>
                <w:sz w:val="24"/>
                <w:szCs w:val="24"/>
                <w:lang w:val="vi-VN"/>
              </w:rPr>
              <w:t>Thuốc chống mối</w:t>
            </w:r>
          </w:p>
        </w:tc>
        <w:tc>
          <w:tcPr>
            <w:tcW w:w="563" w:type="pct"/>
            <w:tcBorders>
              <w:top w:val="single" w:sz="8" w:space="0" w:color="auto"/>
              <w:left w:val="single" w:sz="8" w:space="0" w:color="auto"/>
              <w:bottom w:val="nil"/>
              <w:right w:val="nil"/>
            </w:tcBorders>
            <w:vAlign w:val="center"/>
            <w:hideMark/>
          </w:tcPr>
          <w:p w14:paraId="6E6FA714" w14:textId="77777777" w:rsidR="004E7E27" w:rsidRPr="00B87B2D" w:rsidRDefault="004E7E27" w:rsidP="004E7E27">
            <w:pPr>
              <w:spacing w:after="0" w:line="240" w:lineRule="auto"/>
              <w:rPr>
                <w:sz w:val="24"/>
                <w:szCs w:val="24"/>
              </w:rPr>
            </w:pPr>
          </w:p>
        </w:tc>
        <w:tc>
          <w:tcPr>
            <w:tcW w:w="573" w:type="pct"/>
            <w:tcBorders>
              <w:top w:val="single" w:sz="8" w:space="0" w:color="auto"/>
              <w:left w:val="single" w:sz="8" w:space="0" w:color="auto"/>
              <w:bottom w:val="nil"/>
              <w:right w:val="nil"/>
            </w:tcBorders>
            <w:vAlign w:val="center"/>
            <w:hideMark/>
          </w:tcPr>
          <w:p w14:paraId="4C69AE10" w14:textId="77777777" w:rsidR="004E7E27" w:rsidRPr="00B87B2D" w:rsidRDefault="004E7E27" w:rsidP="004E7E27">
            <w:pPr>
              <w:spacing w:before="120" w:after="120" w:line="234" w:lineRule="atLeast"/>
              <w:jc w:val="center"/>
              <w:rPr>
                <w:sz w:val="24"/>
                <w:szCs w:val="24"/>
              </w:rPr>
            </w:pPr>
            <w:r w:rsidRPr="00B87B2D">
              <w:rPr>
                <w:b/>
                <w:bCs/>
                <w:i/>
                <w:iCs/>
                <w:sz w:val="24"/>
                <w:szCs w:val="24"/>
              </w:rPr>
              <w:t>16,</w:t>
            </w:r>
            <w:r w:rsidRPr="00B87B2D">
              <w:rPr>
                <w:b/>
                <w:bCs/>
                <w:i/>
                <w:iCs/>
                <w:sz w:val="24"/>
                <w:szCs w:val="24"/>
                <w:lang w:val="vi-VN"/>
              </w:rPr>
              <w:t>6</w:t>
            </w:r>
          </w:p>
        </w:tc>
        <w:tc>
          <w:tcPr>
            <w:tcW w:w="1352" w:type="pct"/>
            <w:tcBorders>
              <w:top w:val="single" w:sz="8" w:space="0" w:color="auto"/>
              <w:left w:val="single" w:sz="8" w:space="0" w:color="auto"/>
              <w:bottom w:val="nil"/>
              <w:right w:val="nil"/>
            </w:tcBorders>
            <w:vAlign w:val="center"/>
            <w:hideMark/>
          </w:tcPr>
          <w:p w14:paraId="0D478923" w14:textId="77777777" w:rsidR="004E7E27" w:rsidRPr="00B87B2D" w:rsidRDefault="004E7E27" w:rsidP="00751E35">
            <w:pPr>
              <w:spacing w:after="0" w:line="240" w:lineRule="auto"/>
              <w:jc w:val="both"/>
              <w:rPr>
                <w:sz w:val="24"/>
                <w:szCs w:val="24"/>
              </w:rPr>
            </w:pPr>
          </w:p>
        </w:tc>
        <w:tc>
          <w:tcPr>
            <w:tcW w:w="0" w:type="auto"/>
            <w:vMerge/>
            <w:tcBorders>
              <w:top w:val="single" w:sz="8" w:space="0" w:color="auto"/>
              <w:left w:val="single" w:sz="8" w:space="0" w:color="auto"/>
              <w:bottom w:val="nil"/>
              <w:right w:val="single" w:sz="8" w:space="0" w:color="auto"/>
            </w:tcBorders>
            <w:shd w:val="clear" w:color="auto" w:fill="FFFFFF"/>
            <w:vAlign w:val="center"/>
            <w:hideMark/>
          </w:tcPr>
          <w:p w14:paraId="0C64B7B8" w14:textId="77777777" w:rsidR="004E7E27" w:rsidRPr="00B87B2D" w:rsidRDefault="004E7E27" w:rsidP="004E7E27">
            <w:pPr>
              <w:spacing w:after="0" w:line="240" w:lineRule="auto"/>
              <w:rPr>
                <w:sz w:val="24"/>
                <w:szCs w:val="24"/>
              </w:rPr>
            </w:pPr>
          </w:p>
        </w:tc>
      </w:tr>
      <w:tr w:rsidR="00B87B2D" w:rsidRPr="00B87B2D" w14:paraId="7D869AD2" w14:textId="77777777" w:rsidTr="00334E32">
        <w:trPr>
          <w:tblCellSpacing w:w="0" w:type="dxa"/>
        </w:trPr>
        <w:tc>
          <w:tcPr>
            <w:tcW w:w="880" w:type="pct"/>
            <w:tcBorders>
              <w:top w:val="single" w:sz="8" w:space="0" w:color="auto"/>
              <w:left w:val="single" w:sz="8" w:space="0" w:color="auto"/>
              <w:bottom w:val="nil"/>
              <w:right w:val="nil"/>
            </w:tcBorders>
            <w:vAlign w:val="center"/>
            <w:hideMark/>
          </w:tcPr>
          <w:p w14:paraId="12A37496" w14:textId="77777777" w:rsidR="004E7E27" w:rsidRPr="00B87B2D" w:rsidRDefault="004E7E27" w:rsidP="004E7E27">
            <w:pPr>
              <w:spacing w:after="0" w:line="240" w:lineRule="auto"/>
              <w:rPr>
                <w:sz w:val="24"/>
                <w:szCs w:val="24"/>
              </w:rPr>
            </w:pPr>
          </w:p>
        </w:tc>
        <w:tc>
          <w:tcPr>
            <w:tcW w:w="1144" w:type="pct"/>
            <w:tcBorders>
              <w:top w:val="single" w:sz="8" w:space="0" w:color="auto"/>
              <w:left w:val="single" w:sz="8" w:space="0" w:color="auto"/>
              <w:bottom w:val="nil"/>
              <w:right w:val="nil"/>
            </w:tcBorders>
            <w:vAlign w:val="center"/>
            <w:hideMark/>
          </w:tcPr>
          <w:p w14:paraId="23BC48FB" w14:textId="77777777" w:rsidR="004E7E27" w:rsidRPr="00B87B2D" w:rsidRDefault="004E7E27" w:rsidP="004E7E27">
            <w:pPr>
              <w:spacing w:before="120" w:after="120" w:line="234" w:lineRule="atLeast"/>
              <w:rPr>
                <w:sz w:val="24"/>
                <w:szCs w:val="24"/>
              </w:rPr>
            </w:pPr>
            <w:r w:rsidRPr="00B87B2D">
              <w:rPr>
                <w:sz w:val="24"/>
                <w:szCs w:val="24"/>
                <w:lang w:val="vi-VN"/>
              </w:rPr>
              <w:t>Năm thứ nhất</w:t>
            </w:r>
          </w:p>
        </w:tc>
        <w:tc>
          <w:tcPr>
            <w:tcW w:w="563" w:type="pct"/>
            <w:tcBorders>
              <w:top w:val="single" w:sz="8" w:space="0" w:color="auto"/>
              <w:left w:val="single" w:sz="8" w:space="0" w:color="auto"/>
              <w:bottom w:val="nil"/>
              <w:right w:val="nil"/>
            </w:tcBorders>
            <w:vAlign w:val="center"/>
            <w:hideMark/>
          </w:tcPr>
          <w:p w14:paraId="0948784A" w14:textId="77777777" w:rsidR="004E7E27" w:rsidRPr="00B87B2D" w:rsidRDefault="004E7E27" w:rsidP="004E7E27">
            <w:pPr>
              <w:spacing w:before="120" w:after="120" w:line="234" w:lineRule="atLeast"/>
              <w:jc w:val="center"/>
              <w:rPr>
                <w:sz w:val="24"/>
                <w:szCs w:val="24"/>
              </w:rPr>
            </w:pPr>
            <w:r w:rsidRPr="00B87B2D">
              <w:rPr>
                <w:sz w:val="24"/>
                <w:szCs w:val="24"/>
                <w:lang w:val="vi-VN"/>
              </w:rPr>
              <w:t>Kg</w:t>
            </w:r>
          </w:p>
        </w:tc>
        <w:tc>
          <w:tcPr>
            <w:tcW w:w="573" w:type="pct"/>
            <w:tcBorders>
              <w:top w:val="single" w:sz="8" w:space="0" w:color="auto"/>
              <w:left w:val="single" w:sz="8" w:space="0" w:color="auto"/>
              <w:bottom w:val="nil"/>
              <w:right w:val="nil"/>
            </w:tcBorders>
            <w:vAlign w:val="center"/>
            <w:hideMark/>
          </w:tcPr>
          <w:p w14:paraId="3C3B5DB7" w14:textId="77777777" w:rsidR="004E7E27" w:rsidRPr="00B87B2D" w:rsidRDefault="004E7E27" w:rsidP="004E7E27">
            <w:pPr>
              <w:spacing w:before="120" w:after="120" w:line="234" w:lineRule="atLeast"/>
              <w:jc w:val="center"/>
              <w:rPr>
                <w:sz w:val="24"/>
                <w:szCs w:val="24"/>
              </w:rPr>
            </w:pPr>
            <w:r w:rsidRPr="00B87B2D">
              <w:rPr>
                <w:sz w:val="24"/>
                <w:szCs w:val="24"/>
                <w:lang w:val="vi-VN"/>
              </w:rPr>
              <w:t>16,6</w:t>
            </w:r>
          </w:p>
        </w:tc>
        <w:tc>
          <w:tcPr>
            <w:tcW w:w="1352" w:type="pct"/>
            <w:tcBorders>
              <w:top w:val="single" w:sz="8" w:space="0" w:color="auto"/>
              <w:left w:val="single" w:sz="8" w:space="0" w:color="auto"/>
              <w:bottom w:val="nil"/>
              <w:right w:val="nil"/>
            </w:tcBorders>
            <w:vAlign w:val="center"/>
            <w:hideMark/>
          </w:tcPr>
          <w:p w14:paraId="4C86FD1D" w14:textId="77777777" w:rsidR="004E7E27" w:rsidRPr="00B87B2D" w:rsidRDefault="004E7E27" w:rsidP="00751E35">
            <w:pPr>
              <w:spacing w:before="120" w:after="120" w:line="234" w:lineRule="atLeast"/>
              <w:jc w:val="both"/>
              <w:rPr>
                <w:sz w:val="24"/>
                <w:szCs w:val="24"/>
              </w:rPr>
            </w:pPr>
            <w:r w:rsidRPr="00B87B2D">
              <w:rPr>
                <w:sz w:val="24"/>
                <w:szCs w:val="24"/>
                <w:lang w:val="vi-VN"/>
              </w:rPr>
              <w:t>Thuốc chống mối được phép lưu hành tại Việt Nam.</w:t>
            </w:r>
          </w:p>
        </w:tc>
        <w:tc>
          <w:tcPr>
            <w:tcW w:w="0" w:type="auto"/>
            <w:vMerge/>
            <w:tcBorders>
              <w:top w:val="single" w:sz="8" w:space="0" w:color="auto"/>
              <w:left w:val="single" w:sz="8" w:space="0" w:color="auto"/>
              <w:bottom w:val="nil"/>
              <w:right w:val="single" w:sz="8" w:space="0" w:color="auto"/>
            </w:tcBorders>
            <w:shd w:val="clear" w:color="auto" w:fill="FFFFFF"/>
            <w:vAlign w:val="center"/>
            <w:hideMark/>
          </w:tcPr>
          <w:p w14:paraId="71A90DE2" w14:textId="77777777" w:rsidR="004E7E27" w:rsidRPr="00B87B2D" w:rsidRDefault="004E7E27" w:rsidP="004E7E27">
            <w:pPr>
              <w:spacing w:after="0" w:line="240" w:lineRule="auto"/>
              <w:rPr>
                <w:sz w:val="24"/>
                <w:szCs w:val="24"/>
              </w:rPr>
            </w:pPr>
          </w:p>
        </w:tc>
      </w:tr>
      <w:tr w:rsidR="00B87B2D" w:rsidRPr="00B87B2D" w14:paraId="5A1C2B67" w14:textId="77777777" w:rsidTr="00334E32">
        <w:trPr>
          <w:tblCellSpacing w:w="0" w:type="dxa"/>
        </w:trPr>
        <w:tc>
          <w:tcPr>
            <w:tcW w:w="880" w:type="pct"/>
            <w:tcBorders>
              <w:top w:val="single" w:sz="8" w:space="0" w:color="auto"/>
              <w:left w:val="single" w:sz="8" w:space="0" w:color="auto"/>
              <w:bottom w:val="nil"/>
              <w:right w:val="nil"/>
            </w:tcBorders>
            <w:vAlign w:val="center"/>
            <w:hideMark/>
          </w:tcPr>
          <w:p w14:paraId="2FEE7715" w14:textId="77777777" w:rsidR="004E7E27" w:rsidRPr="00B87B2D" w:rsidRDefault="004E7E27" w:rsidP="004E7E27">
            <w:pPr>
              <w:spacing w:before="120" w:after="120" w:line="234" w:lineRule="atLeast"/>
              <w:jc w:val="center"/>
              <w:rPr>
                <w:sz w:val="24"/>
                <w:szCs w:val="24"/>
              </w:rPr>
            </w:pPr>
            <w:r w:rsidRPr="00B87B2D">
              <w:rPr>
                <w:b/>
                <w:bCs/>
                <w:i/>
                <w:iCs/>
                <w:sz w:val="24"/>
                <w:szCs w:val="24"/>
                <w:lang w:val="vi-VN"/>
              </w:rPr>
              <w:t>4</w:t>
            </w:r>
          </w:p>
        </w:tc>
        <w:tc>
          <w:tcPr>
            <w:tcW w:w="1144" w:type="pct"/>
            <w:tcBorders>
              <w:top w:val="single" w:sz="8" w:space="0" w:color="auto"/>
              <w:left w:val="single" w:sz="8" w:space="0" w:color="auto"/>
              <w:bottom w:val="nil"/>
              <w:right w:val="nil"/>
            </w:tcBorders>
            <w:vAlign w:val="center"/>
            <w:hideMark/>
          </w:tcPr>
          <w:p w14:paraId="6A5B1FCB" w14:textId="77777777" w:rsidR="004E7E27" w:rsidRPr="00B87B2D" w:rsidRDefault="004E7E27" w:rsidP="004E7E27">
            <w:pPr>
              <w:spacing w:before="120" w:after="120" w:line="234" w:lineRule="atLeast"/>
              <w:rPr>
                <w:sz w:val="24"/>
                <w:szCs w:val="24"/>
              </w:rPr>
            </w:pPr>
            <w:r w:rsidRPr="00B87B2D">
              <w:rPr>
                <w:b/>
                <w:bCs/>
                <w:i/>
                <w:iCs/>
                <w:sz w:val="24"/>
                <w:szCs w:val="24"/>
                <w:lang w:val="vi-VN"/>
              </w:rPr>
              <w:t>Máy móc, thiết bị</w:t>
            </w:r>
            <w:r w:rsidRPr="00B87B2D">
              <w:rPr>
                <w:b/>
                <w:bCs/>
                <w:i/>
                <w:iCs/>
                <w:sz w:val="24"/>
                <w:szCs w:val="24"/>
              </w:rPr>
              <w:t>,</w:t>
            </w:r>
            <w:r w:rsidRPr="00B87B2D">
              <w:rPr>
                <w:b/>
                <w:bCs/>
                <w:i/>
                <w:iCs/>
                <w:sz w:val="24"/>
                <w:szCs w:val="24"/>
                <w:lang w:val="vi-VN"/>
              </w:rPr>
              <w:t> dụng cụ trang bị bảo hộ phụ trợ</w:t>
            </w:r>
          </w:p>
        </w:tc>
        <w:tc>
          <w:tcPr>
            <w:tcW w:w="563" w:type="pct"/>
            <w:tcBorders>
              <w:top w:val="single" w:sz="8" w:space="0" w:color="auto"/>
              <w:left w:val="single" w:sz="8" w:space="0" w:color="auto"/>
              <w:bottom w:val="nil"/>
              <w:right w:val="nil"/>
            </w:tcBorders>
            <w:vAlign w:val="center"/>
            <w:hideMark/>
          </w:tcPr>
          <w:p w14:paraId="44DF8D4E" w14:textId="77777777" w:rsidR="004E7E27" w:rsidRPr="00B87B2D" w:rsidRDefault="004E7E27" w:rsidP="004E7E27">
            <w:pPr>
              <w:spacing w:before="120" w:after="120" w:line="234" w:lineRule="atLeast"/>
              <w:jc w:val="center"/>
              <w:rPr>
                <w:sz w:val="24"/>
                <w:szCs w:val="24"/>
              </w:rPr>
            </w:pPr>
            <w:r w:rsidRPr="00B87B2D">
              <w:rPr>
                <w:b/>
                <w:bCs/>
                <w:i/>
                <w:iCs/>
                <w:sz w:val="24"/>
                <w:szCs w:val="24"/>
                <w:lang w:val="vi-VN"/>
              </w:rPr>
              <w:t>%</w:t>
            </w:r>
          </w:p>
        </w:tc>
        <w:tc>
          <w:tcPr>
            <w:tcW w:w="573" w:type="pct"/>
            <w:tcBorders>
              <w:top w:val="single" w:sz="8" w:space="0" w:color="auto"/>
              <w:left w:val="single" w:sz="8" w:space="0" w:color="auto"/>
              <w:bottom w:val="nil"/>
              <w:right w:val="nil"/>
            </w:tcBorders>
            <w:vAlign w:val="center"/>
            <w:hideMark/>
          </w:tcPr>
          <w:p w14:paraId="4F3CCC04" w14:textId="77777777" w:rsidR="004E7E27" w:rsidRPr="00B87B2D" w:rsidRDefault="004E7E27" w:rsidP="004E7E27">
            <w:pPr>
              <w:spacing w:before="120" w:after="120" w:line="234" w:lineRule="atLeast"/>
              <w:jc w:val="center"/>
              <w:rPr>
                <w:sz w:val="24"/>
                <w:szCs w:val="24"/>
              </w:rPr>
            </w:pPr>
            <w:r w:rsidRPr="00B87B2D">
              <w:rPr>
                <w:b/>
                <w:bCs/>
                <w:i/>
                <w:iCs/>
                <w:sz w:val="24"/>
                <w:szCs w:val="24"/>
                <w:lang w:val="vi-VN"/>
              </w:rPr>
              <w:t>5</w:t>
            </w:r>
          </w:p>
        </w:tc>
        <w:tc>
          <w:tcPr>
            <w:tcW w:w="1352" w:type="pct"/>
            <w:tcBorders>
              <w:top w:val="single" w:sz="8" w:space="0" w:color="auto"/>
              <w:left w:val="single" w:sz="8" w:space="0" w:color="auto"/>
              <w:bottom w:val="nil"/>
              <w:right w:val="nil"/>
            </w:tcBorders>
            <w:vAlign w:val="center"/>
            <w:hideMark/>
          </w:tcPr>
          <w:p w14:paraId="6A6B97C2" w14:textId="77777777" w:rsidR="004E7E27" w:rsidRPr="00B87B2D" w:rsidRDefault="004E7E27" w:rsidP="00751E35">
            <w:pPr>
              <w:spacing w:after="0" w:line="240" w:lineRule="auto"/>
              <w:jc w:val="both"/>
              <w:rPr>
                <w:sz w:val="24"/>
                <w:szCs w:val="24"/>
              </w:rPr>
            </w:pPr>
          </w:p>
        </w:tc>
        <w:tc>
          <w:tcPr>
            <w:tcW w:w="0" w:type="auto"/>
            <w:vMerge/>
            <w:tcBorders>
              <w:top w:val="single" w:sz="8" w:space="0" w:color="auto"/>
              <w:left w:val="single" w:sz="8" w:space="0" w:color="auto"/>
              <w:bottom w:val="nil"/>
              <w:right w:val="single" w:sz="8" w:space="0" w:color="auto"/>
            </w:tcBorders>
            <w:shd w:val="clear" w:color="auto" w:fill="FFFFFF"/>
            <w:vAlign w:val="center"/>
            <w:hideMark/>
          </w:tcPr>
          <w:p w14:paraId="3CA9D34E" w14:textId="77777777" w:rsidR="004E7E27" w:rsidRPr="00B87B2D" w:rsidRDefault="004E7E27" w:rsidP="004E7E27">
            <w:pPr>
              <w:spacing w:after="0" w:line="240" w:lineRule="auto"/>
              <w:rPr>
                <w:sz w:val="24"/>
                <w:szCs w:val="24"/>
              </w:rPr>
            </w:pPr>
          </w:p>
        </w:tc>
      </w:tr>
      <w:tr w:rsidR="00B87B2D" w:rsidRPr="00B87B2D" w14:paraId="2938F5E4" w14:textId="77777777" w:rsidTr="00334E32">
        <w:trPr>
          <w:tblCellSpacing w:w="0" w:type="dxa"/>
        </w:trPr>
        <w:tc>
          <w:tcPr>
            <w:tcW w:w="880" w:type="pct"/>
            <w:tcBorders>
              <w:top w:val="single" w:sz="8" w:space="0" w:color="auto"/>
              <w:left w:val="single" w:sz="8" w:space="0" w:color="auto"/>
              <w:bottom w:val="nil"/>
              <w:right w:val="nil"/>
            </w:tcBorders>
            <w:vAlign w:val="center"/>
            <w:hideMark/>
          </w:tcPr>
          <w:p w14:paraId="05BA06FB"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B</w:t>
            </w:r>
          </w:p>
        </w:tc>
        <w:tc>
          <w:tcPr>
            <w:tcW w:w="1144" w:type="pct"/>
            <w:tcBorders>
              <w:top w:val="single" w:sz="8" w:space="0" w:color="auto"/>
              <w:left w:val="single" w:sz="8" w:space="0" w:color="auto"/>
              <w:bottom w:val="nil"/>
              <w:right w:val="nil"/>
            </w:tcBorders>
            <w:vAlign w:val="center"/>
            <w:hideMark/>
          </w:tcPr>
          <w:p w14:paraId="4CAA88A0" w14:textId="77777777" w:rsidR="004E7E27" w:rsidRPr="00B87B2D" w:rsidRDefault="004E7E27" w:rsidP="004E7E27">
            <w:pPr>
              <w:spacing w:before="120" w:after="120" w:line="234" w:lineRule="atLeast"/>
              <w:rPr>
                <w:sz w:val="24"/>
                <w:szCs w:val="24"/>
              </w:rPr>
            </w:pPr>
            <w:r w:rsidRPr="00B87B2D">
              <w:rPr>
                <w:b/>
                <w:bCs/>
                <w:sz w:val="24"/>
                <w:szCs w:val="24"/>
                <w:lang w:val="vi-VN"/>
              </w:rPr>
              <w:t>Nhân công lao động</w:t>
            </w:r>
          </w:p>
        </w:tc>
        <w:tc>
          <w:tcPr>
            <w:tcW w:w="563" w:type="pct"/>
            <w:tcBorders>
              <w:top w:val="single" w:sz="8" w:space="0" w:color="auto"/>
              <w:left w:val="single" w:sz="8" w:space="0" w:color="auto"/>
              <w:bottom w:val="nil"/>
              <w:right w:val="nil"/>
            </w:tcBorders>
            <w:vAlign w:val="center"/>
            <w:hideMark/>
          </w:tcPr>
          <w:p w14:paraId="454839DE"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73" w:type="pct"/>
            <w:tcBorders>
              <w:top w:val="single" w:sz="8" w:space="0" w:color="auto"/>
              <w:left w:val="single" w:sz="8" w:space="0" w:color="auto"/>
              <w:bottom w:val="nil"/>
              <w:right w:val="nil"/>
            </w:tcBorders>
            <w:vAlign w:val="center"/>
            <w:hideMark/>
          </w:tcPr>
          <w:p w14:paraId="7EE0C805" w14:textId="3092B058" w:rsidR="004E7E27" w:rsidRPr="00B87B2D" w:rsidRDefault="009B1F4A" w:rsidP="004E7E27">
            <w:pPr>
              <w:spacing w:before="120" w:after="120" w:line="234" w:lineRule="atLeast"/>
              <w:jc w:val="center"/>
              <w:rPr>
                <w:sz w:val="24"/>
                <w:szCs w:val="24"/>
              </w:rPr>
            </w:pPr>
            <w:r w:rsidRPr="00B87B2D">
              <w:rPr>
                <w:b/>
                <w:bCs/>
                <w:sz w:val="24"/>
                <w:szCs w:val="24"/>
                <w:lang w:val="vi-VN"/>
              </w:rPr>
              <w:t>33</w:t>
            </w:r>
            <w:r>
              <w:rPr>
                <w:b/>
                <w:bCs/>
                <w:sz w:val="24"/>
                <w:szCs w:val="24"/>
              </w:rPr>
              <w:t>5</w:t>
            </w:r>
            <w:r w:rsidR="004E7E27" w:rsidRPr="00B87B2D">
              <w:rPr>
                <w:b/>
                <w:bCs/>
                <w:sz w:val="24"/>
                <w:szCs w:val="24"/>
                <w:lang w:val="vi-VN"/>
              </w:rPr>
              <w:t>,</w:t>
            </w:r>
            <w:r>
              <w:rPr>
                <w:b/>
                <w:bCs/>
                <w:sz w:val="24"/>
                <w:szCs w:val="24"/>
              </w:rPr>
              <w:t>4</w:t>
            </w:r>
            <w:r w:rsidRPr="00B87B2D">
              <w:rPr>
                <w:b/>
                <w:bCs/>
                <w:sz w:val="24"/>
                <w:szCs w:val="24"/>
                <w:lang w:val="vi-VN"/>
              </w:rPr>
              <w:t>0</w:t>
            </w:r>
          </w:p>
        </w:tc>
        <w:tc>
          <w:tcPr>
            <w:tcW w:w="1352" w:type="pct"/>
            <w:tcBorders>
              <w:top w:val="single" w:sz="8" w:space="0" w:color="auto"/>
              <w:left w:val="single" w:sz="8" w:space="0" w:color="auto"/>
              <w:bottom w:val="nil"/>
              <w:right w:val="nil"/>
            </w:tcBorders>
            <w:vAlign w:val="center"/>
            <w:hideMark/>
          </w:tcPr>
          <w:p w14:paraId="106667DF" w14:textId="77777777" w:rsidR="004E7E27" w:rsidRPr="00B87B2D" w:rsidRDefault="004E7E27" w:rsidP="00751E35">
            <w:pPr>
              <w:spacing w:after="0" w:line="240" w:lineRule="auto"/>
              <w:jc w:val="both"/>
              <w:rPr>
                <w:sz w:val="24"/>
                <w:szCs w:val="24"/>
              </w:rPr>
            </w:pPr>
          </w:p>
        </w:tc>
        <w:tc>
          <w:tcPr>
            <w:tcW w:w="486" w:type="pct"/>
            <w:tcBorders>
              <w:top w:val="single" w:sz="8" w:space="0" w:color="auto"/>
              <w:left w:val="single" w:sz="8" w:space="0" w:color="auto"/>
              <w:bottom w:val="nil"/>
              <w:right w:val="single" w:sz="8" w:space="0" w:color="auto"/>
            </w:tcBorders>
            <w:vAlign w:val="center"/>
            <w:hideMark/>
          </w:tcPr>
          <w:p w14:paraId="43AB99D2" w14:textId="77777777" w:rsidR="004E7E27" w:rsidRPr="00B87B2D" w:rsidRDefault="004E7E27" w:rsidP="004E7E27">
            <w:pPr>
              <w:spacing w:after="0" w:line="240" w:lineRule="auto"/>
              <w:rPr>
                <w:sz w:val="24"/>
                <w:szCs w:val="24"/>
              </w:rPr>
            </w:pPr>
          </w:p>
        </w:tc>
      </w:tr>
      <w:tr w:rsidR="00B87B2D" w:rsidRPr="00B87B2D" w14:paraId="677E63F7" w14:textId="77777777" w:rsidTr="00334E32">
        <w:trPr>
          <w:tblCellSpacing w:w="0" w:type="dxa"/>
        </w:trPr>
        <w:tc>
          <w:tcPr>
            <w:tcW w:w="880" w:type="pct"/>
            <w:tcBorders>
              <w:top w:val="single" w:sz="8" w:space="0" w:color="auto"/>
              <w:left w:val="single" w:sz="8" w:space="0" w:color="auto"/>
              <w:bottom w:val="nil"/>
              <w:right w:val="nil"/>
            </w:tcBorders>
            <w:vAlign w:val="center"/>
            <w:hideMark/>
          </w:tcPr>
          <w:p w14:paraId="093DF530"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I</w:t>
            </w:r>
          </w:p>
        </w:tc>
        <w:tc>
          <w:tcPr>
            <w:tcW w:w="1144" w:type="pct"/>
            <w:tcBorders>
              <w:top w:val="single" w:sz="8" w:space="0" w:color="auto"/>
              <w:left w:val="single" w:sz="8" w:space="0" w:color="auto"/>
              <w:bottom w:val="nil"/>
              <w:right w:val="nil"/>
            </w:tcBorders>
            <w:vAlign w:val="center"/>
            <w:hideMark/>
          </w:tcPr>
          <w:p w14:paraId="28F3DF3F" w14:textId="77777777" w:rsidR="004E7E27" w:rsidRPr="00B87B2D" w:rsidRDefault="004E7E27" w:rsidP="004E7E27">
            <w:pPr>
              <w:spacing w:before="120" w:after="120" w:line="234" w:lineRule="atLeast"/>
              <w:rPr>
                <w:sz w:val="24"/>
                <w:szCs w:val="24"/>
              </w:rPr>
            </w:pPr>
            <w:r w:rsidRPr="00B87B2D">
              <w:rPr>
                <w:b/>
                <w:bCs/>
                <w:sz w:val="24"/>
                <w:szCs w:val="24"/>
                <w:lang w:val="vi-VN"/>
              </w:rPr>
              <w:t>Lao động trực tiếp</w:t>
            </w:r>
          </w:p>
        </w:tc>
        <w:tc>
          <w:tcPr>
            <w:tcW w:w="563" w:type="pct"/>
            <w:tcBorders>
              <w:top w:val="single" w:sz="8" w:space="0" w:color="auto"/>
              <w:left w:val="single" w:sz="8" w:space="0" w:color="auto"/>
              <w:bottom w:val="nil"/>
              <w:right w:val="nil"/>
            </w:tcBorders>
            <w:vAlign w:val="center"/>
            <w:hideMark/>
          </w:tcPr>
          <w:p w14:paraId="2EC83F31"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73" w:type="pct"/>
            <w:tcBorders>
              <w:top w:val="single" w:sz="8" w:space="0" w:color="auto"/>
              <w:left w:val="single" w:sz="8" w:space="0" w:color="auto"/>
              <w:bottom w:val="nil"/>
              <w:right w:val="nil"/>
            </w:tcBorders>
            <w:vAlign w:val="center"/>
            <w:hideMark/>
          </w:tcPr>
          <w:p w14:paraId="532D0355" w14:textId="0FD12ED9" w:rsidR="004E7E27" w:rsidRPr="00B87B2D" w:rsidRDefault="004552D0" w:rsidP="004E7E27">
            <w:pPr>
              <w:spacing w:before="120" w:after="120" w:line="234" w:lineRule="atLeast"/>
              <w:jc w:val="center"/>
              <w:rPr>
                <w:sz w:val="24"/>
                <w:szCs w:val="24"/>
              </w:rPr>
            </w:pPr>
            <w:r w:rsidRPr="00B87B2D">
              <w:rPr>
                <w:b/>
                <w:bCs/>
                <w:sz w:val="24"/>
                <w:szCs w:val="24"/>
                <w:lang w:val="vi-VN"/>
              </w:rPr>
              <w:t>29</w:t>
            </w:r>
            <w:r>
              <w:rPr>
                <w:b/>
                <w:bCs/>
                <w:sz w:val="24"/>
                <w:szCs w:val="24"/>
              </w:rPr>
              <w:t>9</w:t>
            </w:r>
            <w:r w:rsidR="004E7E27" w:rsidRPr="00B87B2D">
              <w:rPr>
                <w:b/>
                <w:bCs/>
                <w:sz w:val="24"/>
                <w:szCs w:val="24"/>
                <w:lang w:val="vi-VN"/>
              </w:rPr>
              <w:t>,</w:t>
            </w:r>
            <w:r>
              <w:rPr>
                <w:b/>
                <w:bCs/>
                <w:sz w:val="24"/>
                <w:szCs w:val="24"/>
              </w:rPr>
              <w:t>5</w:t>
            </w:r>
            <w:r w:rsidRPr="00B87B2D">
              <w:rPr>
                <w:b/>
                <w:bCs/>
                <w:sz w:val="24"/>
                <w:szCs w:val="24"/>
                <w:lang w:val="vi-VN"/>
              </w:rPr>
              <w:t>5</w:t>
            </w:r>
          </w:p>
        </w:tc>
        <w:tc>
          <w:tcPr>
            <w:tcW w:w="1352" w:type="pct"/>
            <w:tcBorders>
              <w:top w:val="single" w:sz="8" w:space="0" w:color="auto"/>
              <w:left w:val="single" w:sz="8" w:space="0" w:color="auto"/>
              <w:bottom w:val="nil"/>
              <w:right w:val="nil"/>
            </w:tcBorders>
            <w:vAlign w:val="center"/>
            <w:hideMark/>
          </w:tcPr>
          <w:p w14:paraId="00E5A721" w14:textId="77777777" w:rsidR="004E7E27" w:rsidRPr="00B87B2D" w:rsidRDefault="004E7E27" w:rsidP="00751E35">
            <w:pPr>
              <w:spacing w:after="0" w:line="240" w:lineRule="auto"/>
              <w:jc w:val="both"/>
              <w:rPr>
                <w:sz w:val="24"/>
                <w:szCs w:val="24"/>
              </w:rPr>
            </w:pPr>
          </w:p>
        </w:tc>
        <w:tc>
          <w:tcPr>
            <w:tcW w:w="486" w:type="pct"/>
            <w:tcBorders>
              <w:top w:val="single" w:sz="8" w:space="0" w:color="auto"/>
              <w:left w:val="single" w:sz="8" w:space="0" w:color="auto"/>
              <w:bottom w:val="nil"/>
              <w:right w:val="single" w:sz="8" w:space="0" w:color="auto"/>
            </w:tcBorders>
            <w:vAlign w:val="center"/>
            <w:hideMark/>
          </w:tcPr>
          <w:p w14:paraId="054948E6" w14:textId="77777777" w:rsidR="004E7E27" w:rsidRPr="00B87B2D" w:rsidRDefault="004E7E27" w:rsidP="004E7E27">
            <w:pPr>
              <w:spacing w:after="0" w:line="240" w:lineRule="auto"/>
              <w:rPr>
                <w:sz w:val="24"/>
                <w:szCs w:val="24"/>
              </w:rPr>
            </w:pPr>
          </w:p>
        </w:tc>
      </w:tr>
      <w:tr w:rsidR="00B87B2D" w:rsidRPr="00B87B2D" w14:paraId="3543D5A9" w14:textId="77777777" w:rsidTr="00334E32">
        <w:trPr>
          <w:tblCellSpacing w:w="0" w:type="dxa"/>
        </w:trPr>
        <w:tc>
          <w:tcPr>
            <w:tcW w:w="880" w:type="pct"/>
            <w:tcBorders>
              <w:top w:val="single" w:sz="8" w:space="0" w:color="auto"/>
              <w:left w:val="single" w:sz="8" w:space="0" w:color="auto"/>
              <w:bottom w:val="nil"/>
              <w:right w:val="nil"/>
            </w:tcBorders>
            <w:vAlign w:val="center"/>
            <w:hideMark/>
          </w:tcPr>
          <w:p w14:paraId="76CDD9D8"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1</w:t>
            </w:r>
          </w:p>
        </w:tc>
        <w:tc>
          <w:tcPr>
            <w:tcW w:w="1144" w:type="pct"/>
            <w:tcBorders>
              <w:top w:val="single" w:sz="8" w:space="0" w:color="auto"/>
              <w:left w:val="single" w:sz="8" w:space="0" w:color="auto"/>
              <w:bottom w:val="nil"/>
              <w:right w:val="nil"/>
            </w:tcBorders>
            <w:vAlign w:val="center"/>
            <w:hideMark/>
          </w:tcPr>
          <w:p w14:paraId="522B2FA0" w14:textId="77777777" w:rsidR="004E7E27" w:rsidRPr="00B87B2D" w:rsidRDefault="004E7E27" w:rsidP="004E7E27">
            <w:pPr>
              <w:spacing w:before="120" w:after="120" w:line="234" w:lineRule="atLeast"/>
              <w:rPr>
                <w:sz w:val="24"/>
                <w:szCs w:val="24"/>
              </w:rPr>
            </w:pPr>
            <w:r w:rsidRPr="00B87B2D">
              <w:rPr>
                <w:b/>
                <w:bCs/>
                <w:sz w:val="24"/>
                <w:szCs w:val="24"/>
                <w:lang w:val="vi-VN"/>
              </w:rPr>
              <w:t>Năm thứ nhất</w:t>
            </w:r>
          </w:p>
        </w:tc>
        <w:tc>
          <w:tcPr>
            <w:tcW w:w="563" w:type="pct"/>
            <w:tcBorders>
              <w:top w:val="single" w:sz="8" w:space="0" w:color="auto"/>
              <w:left w:val="single" w:sz="8" w:space="0" w:color="auto"/>
              <w:bottom w:val="nil"/>
              <w:right w:val="nil"/>
            </w:tcBorders>
            <w:vAlign w:val="center"/>
            <w:hideMark/>
          </w:tcPr>
          <w:p w14:paraId="5DCEE637"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73" w:type="pct"/>
            <w:tcBorders>
              <w:top w:val="single" w:sz="8" w:space="0" w:color="auto"/>
              <w:left w:val="single" w:sz="8" w:space="0" w:color="auto"/>
              <w:bottom w:val="nil"/>
              <w:right w:val="nil"/>
            </w:tcBorders>
            <w:vAlign w:val="center"/>
            <w:hideMark/>
          </w:tcPr>
          <w:p w14:paraId="6562A4B2"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128,63</w:t>
            </w:r>
          </w:p>
        </w:tc>
        <w:tc>
          <w:tcPr>
            <w:tcW w:w="1352" w:type="pct"/>
            <w:tcBorders>
              <w:top w:val="single" w:sz="8" w:space="0" w:color="auto"/>
              <w:left w:val="single" w:sz="8" w:space="0" w:color="auto"/>
              <w:bottom w:val="nil"/>
              <w:right w:val="nil"/>
            </w:tcBorders>
            <w:vAlign w:val="center"/>
            <w:hideMark/>
          </w:tcPr>
          <w:p w14:paraId="14551CE7" w14:textId="77777777" w:rsidR="004E7E27" w:rsidRPr="00B87B2D" w:rsidRDefault="004E7E27" w:rsidP="00751E35">
            <w:pPr>
              <w:spacing w:after="0" w:line="240" w:lineRule="auto"/>
              <w:jc w:val="both"/>
              <w:rPr>
                <w:sz w:val="24"/>
                <w:szCs w:val="24"/>
              </w:rPr>
            </w:pPr>
          </w:p>
        </w:tc>
        <w:tc>
          <w:tcPr>
            <w:tcW w:w="486" w:type="pct"/>
            <w:tcBorders>
              <w:top w:val="single" w:sz="8" w:space="0" w:color="auto"/>
              <w:left w:val="single" w:sz="8" w:space="0" w:color="auto"/>
              <w:bottom w:val="nil"/>
              <w:right w:val="single" w:sz="8" w:space="0" w:color="auto"/>
            </w:tcBorders>
            <w:vAlign w:val="center"/>
            <w:hideMark/>
          </w:tcPr>
          <w:p w14:paraId="20429466" w14:textId="77777777" w:rsidR="004E7E27" w:rsidRPr="00B87B2D" w:rsidRDefault="004E7E27" w:rsidP="004E7E27">
            <w:pPr>
              <w:spacing w:after="0" w:line="240" w:lineRule="auto"/>
              <w:rPr>
                <w:sz w:val="24"/>
                <w:szCs w:val="24"/>
              </w:rPr>
            </w:pPr>
          </w:p>
        </w:tc>
      </w:tr>
      <w:tr w:rsidR="00B87B2D" w:rsidRPr="00B87B2D" w14:paraId="647DD97E" w14:textId="77777777" w:rsidTr="00334E32">
        <w:trPr>
          <w:tblCellSpacing w:w="0" w:type="dxa"/>
        </w:trPr>
        <w:tc>
          <w:tcPr>
            <w:tcW w:w="880" w:type="pct"/>
            <w:tcBorders>
              <w:top w:val="single" w:sz="8" w:space="0" w:color="auto"/>
              <w:left w:val="single" w:sz="8" w:space="0" w:color="auto"/>
              <w:bottom w:val="nil"/>
              <w:right w:val="nil"/>
            </w:tcBorders>
            <w:vAlign w:val="center"/>
            <w:hideMark/>
          </w:tcPr>
          <w:p w14:paraId="06688E9D"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1.1</w:t>
            </w:r>
          </w:p>
        </w:tc>
        <w:tc>
          <w:tcPr>
            <w:tcW w:w="1144" w:type="pct"/>
            <w:tcBorders>
              <w:top w:val="single" w:sz="8" w:space="0" w:color="auto"/>
              <w:left w:val="single" w:sz="8" w:space="0" w:color="auto"/>
              <w:bottom w:val="nil"/>
              <w:right w:val="nil"/>
            </w:tcBorders>
            <w:vAlign w:val="center"/>
            <w:hideMark/>
          </w:tcPr>
          <w:p w14:paraId="7433C4D2" w14:textId="77777777" w:rsidR="004E7E27" w:rsidRPr="00B87B2D" w:rsidRDefault="004E7E27" w:rsidP="004E7E27">
            <w:pPr>
              <w:spacing w:before="120" w:after="120" w:line="234" w:lineRule="atLeast"/>
              <w:rPr>
                <w:sz w:val="24"/>
                <w:szCs w:val="24"/>
              </w:rPr>
            </w:pPr>
            <w:r w:rsidRPr="00B87B2D">
              <w:rPr>
                <w:b/>
                <w:bCs/>
                <w:sz w:val="24"/>
                <w:szCs w:val="24"/>
                <w:lang w:val="vi-VN"/>
              </w:rPr>
              <w:t>Trồng rừng</w:t>
            </w:r>
          </w:p>
        </w:tc>
        <w:tc>
          <w:tcPr>
            <w:tcW w:w="563" w:type="pct"/>
            <w:tcBorders>
              <w:top w:val="single" w:sz="8" w:space="0" w:color="auto"/>
              <w:left w:val="single" w:sz="8" w:space="0" w:color="auto"/>
              <w:bottom w:val="nil"/>
              <w:right w:val="nil"/>
            </w:tcBorders>
            <w:vAlign w:val="center"/>
            <w:hideMark/>
          </w:tcPr>
          <w:p w14:paraId="01129771"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73" w:type="pct"/>
            <w:tcBorders>
              <w:top w:val="single" w:sz="8" w:space="0" w:color="auto"/>
              <w:left w:val="single" w:sz="8" w:space="0" w:color="auto"/>
              <w:bottom w:val="nil"/>
              <w:right w:val="nil"/>
            </w:tcBorders>
            <w:vAlign w:val="center"/>
            <w:hideMark/>
          </w:tcPr>
          <w:p w14:paraId="414873F0"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79,18</w:t>
            </w:r>
          </w:p>
        </w:tc>
        <w:tc>
          <w:tcPr>
            <w:tcW w:w="1352" w:type="pct"/>
            <w:tcBorders>
              <w:top w:val="single" w:sz="8" w:space="0" w:color="auto"/>
              <w:left w:val="single" w:sz="8" w:space="0" w:color="auto"/>
              <w:bottom w:val="nil"/>
              <w:right w:val="nil"/>
            </w:tcBorders>
            <w:vAlign w:val="center"/>
            <w:hideMark/>
          </w:tcPr>
          <w:p w14:paraId="13948646" w14:textId="77777777" w:rsidR="004E7E27" w:rsidRPr="00B87B2D" w:rsidRDefault="004E7E27" w:rsidP="00751E35">
            <w:pPr>
              <w:spacing w:after="0" w:line="240" w:lineRule="auto"/>
              <w:jc w:val="both"/>
              <w:rPr>
                <w:sz w:val="24"/>
                <w:szCs w:val="24"/>
              </w:rPr>
            </w:pPr>
          </w:p>
        </w:tc>
        <w:tc>
          <w:tcPr>
            <w:tcW w:w="486" w:type="pct"/>
            <w:tcBorders>
              <w:top w:val="single" w:sz="8" w:space="0" w:color="auto"/>
              <w:left w:val="single" w:sz="8" w:space="0" w:color="auto"/>
              <w:bottom w:val="nil"/>
              <w:right w:val="single" w:sz="8" w:space="0" w:color="auto"/>
            </w:tcBorders>
            <w:vAlign w:val="center"/>
            <w:hideMark/>
          </w:tcPr>
          <w:p w14:paraId="43EFE054" w14:textId="77777777" w:rsidR="004E7E27" w:rsidRPr="00B87B2D" w:rsidRDefault="004E7E27" w:rsidP="004E7E27">
            <w:pPr>
              <w:spacing w:after="0" w:line="240" w:lineRule="auto"/>
              <w:rPr>
                <w:sz w:val="24"/>
                <w:szCs w:val="24"/>
              </w:rPr>
            </w:pPr>
          </w:p>
        </w:tc>
      </w:tr>
      <w:tr w:rsidR="00B87B2D" w:rsidRPr="00B87B2D" w14:paraId="7186C27D" w14:textId="77777777" w:rsidTr="00334E32">
        <w:trPr>
          <w:tblCellSpacing w:w="0" w:type="dxa"/>
        </w:trPr>
        <w:tc>
          <w:tcPr>
            <w:tcW w:w="880" w:type="pct"/>
            <w:tcBorders>
              <w:top w:val="single" w:sz="8" w:space="0" w:color="auto"/>
              <w:left w:val="single" w:sz="8" w:space="0" w:color="auto"/>
              <w:bottom w:val="nil"/>
              <w:right w:val="nil"/>
            </w:tcBorders>
            <w:vAlign w:val="center"/>
            <w:hideMark/>
          </w:tcPr>
          <w:p w14:paraId="4B0DB4F4" w14:textId="77777777" w:rsidR="004E7E27" w:rsidRPr="00B87B2D" w:rsidRDefault="004E7E27" w:rsidP="004E7E27">
            <w:pPr>
              <w:spacing w:before="120" w:after="120" w:line="234" w:lineRule="atLeast"/>
              <w:jc w:val="center"/>
              <w:rPr>
                <w:sz w:val="24"/>
                <w:szCs w:val="24"/>
              </w:rPr>
            </w:pPr>
            <w:r w:rsidRPr="00B87B2D">
              <w:rPr>
                <w:sz w:val="24"/>
                <w:szCs w:val="24"/>
                <w:lang w:val="vi-VN"/>
              </w:rPr>
              <w:lastRenderedPageBreak/>
              <w:t>TR</w:t>
            </w:r>
            <w:r w:rsidRPr="00B87B2D">
              <w:rPr>
                <w:sz w:val="24"/>
                <w:szCs w:val="24"/>
              </w:rPr>
              <w:t>1</w:t>
            </w:r>
            <w:r w:rsidRPr="00B87B2D">
              <w:rPr>
                <w:sz w:val="24"/>
                <w:szCs w:val="24"/>
                <w:lang w:val="vi-VN"/>
              </w:rPr>
              <w:t>.1.1</w:t>
            </w:r>
          </w:p>
        </w:tc>
        <w:tc>
          <w:tcPr>
            <w:tcW w:w="1144" w:type="pct"/>
            <w:tcBorders>
              <w:top w:val="single" w:sz="8" w:space="0" w:color="auto"/>
              <w:left w:val="single" w:sz="8" w:space="0" w:color="auto"/>
              <w:bottom w:val="nil"/>
              <w:right w:val="nil"/>
            </w:tcBorders>
            <w:vAlign w:val="center"/>
            <w:hideMark/>
          </w:tcPr>
          <w:p w14:paraId="67E3C9FB" w14:textId="77777777" w:rsidR="004E7E27" w:rsidRPr="00B87B2D" w:rsidRDefault="004E7E27" w:rsidP="004E7E27">
            <w:pPr>
              <w:spacing w:before="120" w:after="120" w:line="234" w:lineRule="atLeast"/>
              <w:rPr>
                <w:sz w:val="24"/>
                <w:szCs w:val="24"/>
              </w:rPr>
            </w:pPr>
            <w:r w:rsidRPr="00B87B2D">
              <w:rPr>
                <w:sz w:val="24"/>
                <w:szCs w:val="24"/>
                <w:lang w:val="vi-VN"/>
              </w:rPr>
              <w:t>Phát dọn thực bì toàn diện</w:t>
            </w:r>
          </w:p>
        </w:tc>
        <w:tc>
          <w:tcPr>
            <w:tcW w:w="563" w:type="pct"/>
            <w:tcBorders>
              <w:top w:val="single" w:sz="8" w:space="0" w:color="auto"/>
              <w:left w:val="single" w:sz="8" w:space="0" w:color="auto"/>
              <w:bottom w:val="nil"/>
              <w:right w:val="nil"/>
            </w:tcBorders>
            <w:vAlign w:val="center"/>
            <w:hideMark/>
          </w:tcPr>
          <w:p w14:paraId="28C89E1E"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73" w:type="pct"/>
            <w:tcBorders>
              <w:top w:val="single" w:sz="8" w:space="0" w:color="auto"/>
              <w:left w:val="single" w:sz="8" w:space="0" w:color="auto"/>
              <w:bottom w:val="nil"/>
              <w:right w:val="nil"/>
            </w:tcBorders>
            <w:vAlign w:val="center"/>
            <w:hideMark/>
          </w:tcPr>
          <w:p w14:paraId="3366A902" w14:textId="77777777" w:rsidR="004E7E27" w:rsidRPr="00B87B2D" w:rsidRDefault="004E7E27" w:rsidP="004E7E27">
            <w:pPr>
              <w:spacing w:before="120" w:after="120" w:line="234" w:lineRule="atLeast"/>
              <w:jc w:val="center"/>
              <w:rPr>
                <w:sz w:val="24"/>
                <w:szCs w:val="24"/>
              </w:rPr>
            </w:pPr>
            <w:r w:rsidRPr="00B87B2D">
              <w:rPr>
                <w:sz w:val="24"/>
                <w:szCs w:val="24"/>
                <w:lang w:val="vi-VN"/>
              </w:rPr>
              <w:t>25,94</w:t>
            </w:r>
          </w:p>
        </w:tc>
        <w:tc>
          <w:tcPr>
            <w:tcW w:w="1352" w:type="pct"/>
            <w:tcBorders>
              <w:top w:val="single" w:sz="8" w:space="0" w:color="auto"/>
              <w:left w:val="single" w:sz="8" w:space="0" w:color="auto"/>
              <w:bottom w:val="nil"/>
              <w:right w:val="nil"/>
            </w:tcBorders>
            <w:vAlign w:val="center"/>
            <w:hideMark/>
          </w:tcPr>
          <w:p w14:paraId="046E8FD7" w14:textId="77777777" w:rsidR="004E7E27" w:rsidRPr="00B87B2D" w:rsidRDefault="004E7E27" w:rsidP="00751E35">
            <w:pPr>
              <w:spacing w:before="120" w:after="120" w:line="234" w:lineRule="atLeast"/>
              <w:jc w:val="both"/>
              <w:rPr>
                <w:sz w:val="24"/>
                <w:szCs w:val="24"/>
              </w:rPr>
            </w:pPr>
            <w:r w:rsidRPr="00B87B2D">
              <w:rPr>
                <w:sz w:val="24"/>
                <w:szCs w:val="24"/>
                <w:lang w:val="vi-VN"/>
              </w:rPr>
              <w:t>Phát thực bì toàn diện, phát sát gốc và băm dập thành những đoạn ngắn</w:t>
            </w:r>
          </w:p>
        </w:tc>
        <w:tc>
          <w:tcPr>
            <w:tcW w:w="486" w:type="pct"/>
            <w:tcBorders>
              <w:top w:val="single" w:sz="8" w:space="0" w:color="auto"/>
              <w:left w:val="single" w:sz="8" w:space="0" w:color="auto"/>
              <w:bottom w:val="nil"/>
              <w:right w:val="single" w:sz="8" w:space="0" w:color="auto"/>
            </w:tcBorders>
            <w:vAlign w:val="center"/>
            <w:hideMark/>
          </w:tcPr>
          <w:p w14:paraId="2090E3FA" w14:textId="77777777" w:rsidR="004E7E27" w:rsidRPr="00B87B2D" w:rsidRDefault="004E7E27" w:rsidP="004E7E27">
            <w:pPr>
              <w:spacing w:after="0" w:line="240" w:lineRule="auto"/>
              <w:rPr>
                <w:sz w:val="24"/>
                <w:szCs w:val="24"/>
              </w:rPr>
            </w:pPr>
          </w:p>
        </w:tc>
      </w:tr>
      <w:tr w:rsidR="00B87B2D" w:rsidRPr="00B87B2D" w14:paraId="228EC660" w14:textId="77777777" w:rsidTr="00334E32">
        <w:trPr>
          <w:tblCellSpacing w:w="0" w:type="dxa"/>
        </w:trPr>
        <w:tc>
          <w:tcPr>
            <w:tcW w:w="880" w:type="pct"/>
            <w:tcBorders>
              <w:top w:val="single" w:sz="8" w:space="0" w:color="auto"/>
              <w:left w:val="single" w:sz="8" w:space="0" w:color="auto"/>
              <w:bottom w:val="single" w:sz="8" w:space="0" w:color="auto"/>
              <w:right w:val="nil"/>
            </w:tcBorders>
            <w:vAlign w:val="center"/>
            <w:hideMark/>
          </w:tcPr>
          <w:p w14:paraId="59E018FD" w14:textId="77777777" w:rsidR="004E7E27" w:rsidRPr="00B87B2D" w:rsidRDefault="004E7E27" w:rsidP="004E7E27">
            <w:pPr>
              <w:spacing w:before="120" w:after="120" w:line="234" w:lineRule="atLeast"/>
              <w:jc w:val="center"/>
              <w:rPr>
                <w:sz w:val="24"/>
                <w:szCs w:val="24"/>
              </w:rPr>
            </w:pPr>
            <w:r w:rsidRPr="00B87B2D">
              <w:rPr>
                <w:sz w:val="24"/>
                <w:szCs w:val="24"/>
                <w:lang w:val="vi-VN"/>
              </w:rPr>
              <w:t>TR</w:t>
            </w:r>
            <w:r w:rsidRPr="00B87B2D">
              <w:rPr>
                <w:sz w:val="24"/>
                <w:szCs w:val="24"/>
              </w:rPr>
              <w:t>1</w:t>
            </w:r>
            <w:r w:rsidRPr="00B87B2D">
              <w:rPr>
                <w:sz w:val="24"/>
                <w:szCs w:val="24"/>
                <w:lang w:val="vi-VN"/>
              </w:rPr>
              <w:t>.1.2</w:t>
            </w:r>
          </w:p>
        </w:tc>
        <w:tc>
          <w:tcPr>
            <w:tcW w:w="1144" w:type="pct"/>
            <w:tcBorders>
              <w:top w:val="single" w:sz="8" w:space="0" w:color="auto"/>
              <w:left w:val="single" w:sz="8" w:space="0" w:color="auto"/>
              <w:bottom w:val="single" w:sz="8" w:space="0" w:color="auto"/>
              <w:right w:val="nil"/>
            </w:tcBorders>
            <w:vAlign w:val="center"/>
            <w:hideMark/>
          </w:tcPr>
          <w:p w14:paraId="052B8B30" w14:textId="66FEFFEA" w:rsidR="004E7E27" w:rsidRPr="00B87B2D" w:rsidRDefault="0069105E" w:rsidP="004E7E27">
            <w:pPr>
              <w:spacing w:before="120" w:after="120" w:line="234" w:lineRule="atLeast"/>
              <w:rPr>
                <w:sz w:val="24"/>
                <w:szCs w:val="24"/>
              </w:rPr>
            </w:pPr>
            <w:r>
              <w:rPr>
                <w:sz w:val="24"/>
                <w:szCs w:val="24"/>
              </w:rPr>
              <w:t>Đào</w:t>
            </w:r>
            <w:r w:rsidRPr="00B87B2D">
              <w:rPr>
                <w:sz w:val="24"/>
                <w:szCs w:val="24"/>
                <w:lang w:val="vi-VN"/>
              </w:rPr>
              <w:t xml:space="preserve"> </w:t>
            </w:r>
            <w:r w:rsidR="004E7E27" w:rsidRPr="00B87B2D">
              <w:rPr>
                <w:sz w:val="24"/>
                <w:szCs w:val="24"/>
                <w:lang w:val="vi-VN"/>
              </w:rPr>
              <w:t>hố</w:t>
            </w:r>
          </w:p>
        </w:tc>
        <w:tc>
          <w:tcPr>
            <w:tcW w:w="563" w:type="pct"/>
            <w:tcBorders>
              <w:top w:val="single" w:sz="8" w:space="0" w:color="auto"/>
              <w:left w:val="single" w:sz="8" w:space="0" w:color="auto"/>
              <w:bottom w:val="single" w:sz="8" w:space="0" w:color="auto"/>
              <w:right w:val="nil"/>
            </w:tcBorders>
            <w:vAlign w:val="center"/>
            <w:hideMark/>
          </w:tcPr>
          <w:p w14:paraId="72876BC7"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73" w:type="pct"/>
            <w:tcBorders>
              <w:top w:val="single" w:sz="8" w:space="0" w:color="auto"/>
              <w:left w:val="single" w:sz="8" w:space="0" w:color="auto"/>
              <w:bottom w:val="single" w:sz="8" w:space="0" w:color="auto"/>
              <w:right w:val="nil"/>
            </w:tcBorders>
            <w:vAlign w:val="center"/>
            <w:hideMark/>
          </w:tcPr>
          <w:p w14:paraId="503EAC1A" w14:textId="77777777" w:rsidR="004E7E27" w:rsidRPr="00B87B2D" w:rsidRDefault="004E7E27" w:rsidP="004E7E27">
            <w:pPr>
              <w:spacing w:before="120" w:after="120" w:line="234" w:lineRule="atLeast"/>
              <w:jc w:val="center"/>
              <w:rPr>
                <w:sz w:val="24"/>
                <w:szCs w:val="24"/>
              </w:rPr>
            </w:pPr>
            <w:r w:rsidRPr="00B87B2D">
              <w:rPr>
                <w:sz w:val="24"/>
                <w:szCs w:val="24"/>
                <w:lang w:val="vi-VN"/>
              </w:rPr>
              <w:t>25,54</w:t>
            </w:r>
          </w:p>
        </w:tc>
        <w:tc>
          <w:tcPr>
            <w:tcW w:w="1352" w:type="pct"/>
            <w:tcBorders>
              <w:top w:val="single" w:sz="8" w:space="0" w:color="auto"/>
              <w:left w:val="single" w:sz="8" w:space="0" w:color="auto"/>
              <w:bottom w:val="single" w:sz="8" w:space="0" w:color="auto"/>
              <w:right w:val="nil"/>
            </w:tcBorders>
            <w:vAlign w:val="center"/>
            <w:hideMark/>
          </w:tcPr>
          <w:p w14:paraId="0F5D3033" w14:textId="77777777" w:rsidR="004E7E27" w:rsidRPr="00B87B2D" w:rsidRDefault="004E7E27" w:rsidP="00751E35">
            <w:pPr>
              <w:spacing w:before="120" w:after="120" w:line="234" w:lineRule="atLeast"/>
              <w:jc w:val="both"/>
              <w:rPr>
                <w:sz w:val="24"/>
                <w:szCs w:val="24"/>
              </w:rPr>
            </w:pPr>
            <w:r w:rsidRPr="00B87B2D">
              <w:rPr>
                <w:sz w:val="24"/>
                <w:szCs w:val="24"/>
                <w:lang w:val="vi-VN"/>
              </w:rPr>
              <w:t>Cuốc hố theo đúng sơ đồ thiết kế; khi cuốc hố, để phần đất mặt </w:t>
            </w:r>
            <w:r w:rsidRPr="00B87B2D">
              <w:rPr>
                <w:sz w:val="24"/>
                <w:szCs w:val="24"/>
              </w:rPr>
              <w:t>tơi</w:t>
            </w:r>
            <w:r w:rsidRPr="00B87B2D">
              <w:rPr>
                <w:sz w:val="24"/>
                <w:szCs w:val="24"/>
                <w:lang w:val="vi-VN"/>
              </w:rPr>
              <w:t> xốp một bên và phần đất phía dưới hố một bên.</w:t>
            </w:r>
          </w:p>
        </w:tc>
        <w:tc>
          <w:tcPr>
            <w:tcW w:w="486" w:type="pct"/>
            <w:tcBorders>
              <w:top w:val="single" w:sz="8" w:space="0" w:color="auto"/>
              <w:left w:val="single" w:sz="8" w:space="0" w:color="auto"/>
              <w:bottom w:val="single" w:sz="8" w:space="0" w:color="auto"/>
              <w:right w:val="single" w:sz="8" w:space="0" w:color="auto"/>
            </w:tcBorders>
            <w:vAlign w:val="center"/>
            <w:hideMark/>
          </w:tcPr>
          <w:p w14:paraId="050EC456" w14:textId="77777777" w:rsidR="004E7E27" w:rsidRPr="00B87B2D" w:rsidRDefault="004E7E27" w:rsidP="004E7E27">
            <w:pPr>
              <w:spacing w:after="0" w:line="240" w:lineRule="auto"/>
              <w:rPr>
                <w:sz w:val="24"/>
                <w:szCs w:val="24"/>
              </w:rPr>
            </w:pPr>
          </w:p>
        </w:tc>
      </w:tr>
      <w:tr w:rsidR="00B87B2D" w:rsidRPr="00B87B2D" w14:paraId="12A868F6"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5A5D0E04" w14:textId="77777777" w:rsidR="004E7E27" w:rsidRPr="00B87B2D" w:rsidRDefault="004E7E27" w:rsidP="004E7E27">
            <w:pPr>
              <w:spacing w:before="120" w:after="120" w:line="234" w:lineRule="atLeast"/>
              <w:jc w:val="center"/>
              <w:rPr>
                <w:sz w:val="24"/>
                <w:szCs w:val="24"/>
              </w:rPr>
            </w:pPr>
            <w:r w:rsidRPr="00B87B2D">
              <w:rPr>
                <w:sz w:val="24"/>
                <w:szCs w:val="24"/>
                <w:lang w:val="vi-VN"/>
              </w:rPr>
              <w:t>TR</w:t>
            </w:r>
            <w:r w:rsidRPr="00B87B2D">
              <w:rPr>
                <w:sz w:val="24"/>
                <w:szCs w:val="24"/>
              </w:rPr>
              <w:t>1</w:t>
            </w:r>
            <w:r w:rsidRPr="00B87B2D">
              <w:rPr>
                <w:sz w:val="24"/>
                <w:szCs w:val="24"/>
                <w:lang w:val="vi-VN"/>
              </w:rPr>
              <w:t>.1.3</w:t>
            </w:r>
          </w:p>
        </w:tc>
        <w:tc>
          <w:tcPr>
            <w:tcW w:w="1144" w:type="pct"/>
            <w:tcBorders>
              <w:top w:val="nil"/>
              <w:left w:val="single" w:sz="8" w:space="0" w:color="auto"/>
              <w:bottom w:val="single" w:sz="8" w:space="0" w:color="auto"/>
              <w:right w:val="nil"/>
            </w:tcBorders>
            <w:vAlign w:val="center"/>
            <w:hideMark/>
          </w:tcPr>
          <w:p w14:paraId="3EEF91AF" w14:textId="77777777" w:rsidR="004E7E27" w:rsidRPr="00B87B2D" w:rsidRDefault="004E7E27" w:rsidP="004E7E27">
            <w:pPr>
              <w:spacing w:before="120" w:after="120" w:line="234" w:lineRule="atLeast"/>
              <w:rPr>
                <w:sz w:val="24"/>
                <w:szCs w:val="24"/>
              </w:rPr>
            </w:pPr>
            <w:r w:rsidRPr="00B87B2D">
              <w:rPr>
                <w:sz w:val="24"/>
                <w:szCs w:val="24"/>
                <w:lang w:val="vi-VN"/>
              </w:rPr>
              <w:t>Lấp hố</w:t>
            </w:r>
          </w:p>
        </w:tc>
        <w:tc>
          <w:tcPr>
            <w:tcW w:w="563" w:type="pct"/>
            <w:tcBorders>
              <w:top w:val="nil"/>
              <w:left w:val="single" w:sz="8" w:space="0" w:color="auto"/>
              <w:bottom w:val="single" w:sz="8" w:space="0" w:color="auto"/>
              <w:right w:val="nil"/>
            </w:tcBorders>
            <w:vAlign w:val="center"/>
            <w:hideMark/>
          </w:tcPr>
          <w:p w14:paraId="07B4C570"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hideMark/>
          </w:tcPr>
          <w:p w14:paraId="3D070B84" w14:textId="77777777" w:rsidR="004E7E27" w:rsidRPr="00B87B2D" w:rsidRDefault="004E7E27" w:rsidP="004E7E27">
            <w:pPr>
              <w:spacing w:before="120" w:after="120" w:line="234" w:lineRule="atLeast"/>
              <w:jc w:val="center"/>
              <w:rPr>
                <w:sz w:val="24"/>
                <w:szCs w:val="24"/>
              </w:rPr>
            </w:pPr>
            <w:r w:rsidRPr="00B87B2D">
              <w:rPr>
                <w:sz w:val="24"/>
                <w:szCs w:val="24"/>
              </w:rPr>
              <w:t>8,14</w:t>
            </w:r>
          </w:p>
        </w:tc>
        <w:tc>
          <w:tcPr>
            <w:tcW w:w="1352" w:type="pct"/>
            <w:tcBorders>
              <w:top w:val="nil"/>
              <w:left w:val="single" w:sz="8" w:space="0" w:color="auto"/>
              <w:bottom w:val="single" w:sz="8" w:space="0" w:color="auto"/>
              <w:right w:val="nil"/>
            </w:tcBorders>
            <w:vAlign w:val="center"/>
            <w:hideMark/>
          </w:tcPr>
          <w:p w14:paraId="525198C6" w14:textId="77777777" w:rsidR="004E7E27" w:rsidRPr="00B87B2D" w:rsidRDefault="004E7E27" w:rsidP="00751E35">
            <w:pPr>
              <w:spacing w:before="120" w:after="120" w:line="234" w:lineRule="atLeast"/>
              <w:jc w:val="both"/>
              <w:rPr>
                <w:sz w:val="24"/>
                <w:szCs w:val="24"/>
              </w:rPr>
            </w:pPr>
            <w:r w:rsidRPr="00B87B2D">
              <w:rPr>
                <w:sz w:val="24"/>
                <w:szCs w:val="24"/>
                <w:lang w:val="vi-VN"/>
              </w:rPr>
              <w:t>Lấp hố đúng yêu cầu kỹ thuật, lấp đất gần ngang miệng hố</w:t>
            </w:r>
          </w:p>
        </w:tc>
        <w:tc>
          <w:tcPr>
            <w:tcW w:w="486" w:type="pct"/>
            <w:tcBorders>
              <w:top w:val="nil"/>
              <w:left w:val="single" w:sz="8" w:space="0" w:color="auto"/>
              <w:bottom w:val="single" w:sz="8" w:space="0" w:color="auto"/>
              <w:right w:val="single" w:sz="8" w:space="0" w:color="auto"/>
            </w:tcBorders>
            <w:vAlign w:val="center"/>
            <w:hideMark/>
          </w:tcPr>
          <w:p w14:paraId="1F5ECB42" w14:textId="77777777" w:rsidR="004E7E27" w:rsidRPr="00B87B2D" w:rsidRDefault="004E7E27" w:rsidP="004E7E27">
            <w:pPr>
              <w:spacing w:after="0" w:line="240" w:lineRule="auto"/>
              <w:rPr>
                <w:sz w:val="24"/>
                <w:szCs w:val="24"/>
              </w:rPr>
            </w:pPr>
          </w:p>
        </w:tc>
      </w:tr>
      <w:tr w:rsidR="00B87B2D" w:rsidRPr="00B87B2D" w14:paraId="11D93922"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61CF71DE" w14:textId="77777777" w:rsidR="004E7E27" w:rsidRPr="00B87B2D" w:rsidRDefault="004E7E27" w:rsidP="004E7E27">
            <w:pPr>
              <w:spacing w:before="120" w:after="120" w:line="234" w:lineRule="atLeast"/>
              <w:jc w:val="center"/>
              <w:rPr>
                <w:sz w:val="24"/>
                <w:szCs w:val="24"/>
              </w:rPr>
            </w:pPr>
            <w:r w:rsidRPr="00B87B2D">
              <w:rPr>
                <w:sz w:val="24"/>
                <w:szCs w:val="24"/>
                <w:lang w:val="vi-VN"/>
              </w:rPr>
              <w:t>TR</w:t>
            </w:r>
            <w:r w:rsidRPr="00B87B2D">
              <w:rPr>
                <w:sz w:val="24"/>
                <w:szCs w:val="24"/>
              </w:rPr>
              <w:t>1</w:t>
            </w:r>
            <w:r w:rsidRPr="00B87B2D">
              <w:rPr>
                <w:sz w:val="24"/>
                <w:szCs w:val="24"/>
                <w:lang w:val="vi-VN"/>
              </w:rPr>
              <w:t>.1.4</w:t>
            </w:r>
          </w:p>
        </w:tc>
        <w:tc>
          <w:tcPr>
            <w:tcW w:w="1144" w:type="pct"/>
            <w:tcBorders>
              <w:top w:val="nil"/>
              <w:left w:val="single" w:sz="8" w:space="0" w:color="auto"/>
              <w:bottom w:val="single" w:sz="8" w:space="0" w:color="auto"/>
              <w:right w:val="nil"/>
            </w:tcBorders>
            <w:vAlign w:val="center"/>
            <w:hideMark/>
          </w:tcPr>
          <w:p w14:paraId="6E503CF1" w14:textId="77777777" w:rsidR="004E7E27" w:rsidRPr="00B87B2D" w:rsidRDefault="004E7E27" w:rsidP="004E7E27">
            <w:pPr>
              <w:spacing w:before="120" w:after="120" w:line="234" w:lineRule="atLeast"/>
              <w:rPr>
                <w:sz w:val="24"/>
                <w:szCs w:val="24"/>
              </w:rPr>
            </w:pPr>
            <w:r w:rsidRPr="00B87B2D">
              <w:rPr>
                <w:sz w:val="24"/>
                <w:szCs w:val="24"/>
                <w:lang w:val="vi-VN"/>
              </w:rPr>
              <w:t>Vận chuyển và bón phân, thuốc bảo vệ thực vật</w:t>
            </w:r>
          </w:p>
        </w:tc>
        <w:tc>
          <w:tcPr>
            <w:tcW w:w="563" w:type="pct"/>
            <w:tcBorders>
              <w:top w:val="nil"/>
              <w:left w:val="single" w:sz="8" w:space="0" w:color="auto"/>
              <w:bottom w:val="single" w:sz="8" w:space="0" w:color="auto"/>
              <w:right w:val="nil"/>
            </w:tcBorders>
            <w:vAlign w:val="center"/>
            <w:hideMark/>
          </w:tcPr>
          <w:p w14:paraId="173EEDF4"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hideMark/>
          </w:tcPr>
          <w:p w14:paraId="643B5B9E" w14:textId="77777777" w:rsidR="004E7E27" w:rsidRPr="00B87B2D" w:rsidRDefault="004E7E27" w:rsidP="004E7E27">
            <w:pPr>
              <w:spacing w:before="120" w:after="120" w:line="234" w:lineRule="atLeast"/>
              <w:jc w:val="center"/>
              <w:rPr>
                <w:sz w:val="24"/>
                <w:szCs w:val="24"/>
              </w:rPr>
            </w:pPr>
            <w:r w:rsidRPr="00B87B2D">
              <w:rPr>
                <w:sz w:val="24"/>
                <w:szCs w:val="24"/>
                <w:lang w:val="vi-VN"/>
              </w:rPr>
              <w:t>9,76</w:t>
            </w:r>
          </w:p>
        </w:tc>
        <w:tc>
          <w:tcPr>
            <w:tcW w:w="1352" w:type="pct"/>
            <w:tcBorders>
              <w:top w:val="nil"/>
              <w:left w:val="single" w:sz="8" w:space="0" w:color="auto"/>
              <w:bottom w:val="single" w:sz="8" w:space="0" w:color="auto"/>
              <w:right w:val="nil"/>
            </w:tcBorders>
            <w:vAlign w:val="center"/>
            <w:hideMark/>
          </w:tcPr>
          <w:p w14:paraId="54369C28" w14:textId="77777777" w:rsidR="004E7E27" w:rsidRPr="00B87B2D" w:rsidRDefault="004E7E27" w:rsidP="00751E35">
            <w:pPr>
              <w:spacing w:before="120" w:after="120" w:line="234" w:lineRule="atLeast"/>
              <w:jc w:val="both"/>
              <w:rPr>
                <w:sz w:val="24"/>
                <w:szCs w:val="24"/>
              </w:rPr>
            </w:pPr>
            <w:r w:rsidRPr="00B87B2D">
              <w:rPr>
                <w:sz w:val="24"/>
                <w:szCs w:val="24"/>
                <w:lang w:val="vi-VN"/>
              </w:rPr>
              <w:t>Vận chuyển phân thuốc bảo vệ thực vật đến hố trồng bón theo đúng quy định.</w:t>
            </w:r>
          </w:p>
        </w:tc>
        <w:tc>
          <w:tcPr>
            <w:tcW w:w="486" w:type="pct"/>
            <w:tcBorders>
              <w:top w:val="nil"/>
              <w:left w:val="single" w:sz="8" w:space="0" w:color="auto"/>
              <w:bottom w:val="single" w:sz="8" w:space="0" w:color="auto"/>
              <w:right w:val="single" w:sz="8" w:space="0" w:color="auto"/>
            </w:tcBorders>
            <w:vAlign w:val="center"/>
            <w:hideMark/>
          </w:tcPr>
          <w:p w14:paraId="4E11899D" w14:textId="77777777" w:rsidR="004E7E27" w:rsidRPr="00B87B2D" w:rsidRDefault="004E7E27" w:rsidP="004E7E27">
            <w:pPr>
              <w:spacing w:after="0" w:line="240" w:lineRule="auto"/>
              <w:rPr>
                <w:sz w:val="24"/>
                <w:szCs w:val="24"/>
              </w:rPr>
            </w:pPr>
          </w:p>
        </w:tc>
      </w:tr>
      <w:tr w:rsidR="00B87B2D" w:rsidRPr="00B87B2D" w14:paraId="66424B4A"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557192CF" w14:textId="77777777" w:rsidR="004E7E27" w:rsidRPr="00B87B2D" w:rsidRDefault="004E7E27" w:rsidP="004E7E27">
            <w:pPr>
              <w:spacing w:before="120" w:after="120" w:line="234" w:lineRule="atLeast"/>
              <w:jc w:val="center"/>
              <w:rPr>
                <w:sz w:val="24"/>
                <w:szCs w:val="24"/>
              </w:rPr>
            </w:pPr>
            <w:r w:rsidRPr="00B87B2D">
              <w:rPr>
                <w:sz w:val="24"/>
                <w:szCs w:val="24"/>
                <w:lang w:val="vi-VN"/>
              </w:rPr>
              <w:t>TR</w:t>
            </w:r>
            <w:r w:rsidRPr="00B87B2D">
              <w:rPr>
                <w:sz w:val="24"/>
                <w:szCs w:val="24"/>
              </w:rPr>
              <w:t>1.</w:t>
            </w:r>
            <w:r w:rsidRPr="00B87B2D">
              <w:rPr>
                <w:sz w:val="24"/>
                <w:szCs w:val="24"/>
                <w:lang w:val="vi-VN"/>
              </w:rPr>
              <w:t>1.5</w:t>
            </w:r>
          </w:p>
        </w:tc>
        <w:tc>
          <w:tcPr>
            <w:tcW w:w="1144" w:type="pct"/>
            <w:tcBorders>
              <w:top w:val="nil"/>
              <w:left w:val="single" w:sz="8" w:space="0" w:color="auto"/>
              <w:bottom w:val="single" w:sz="8" w:space="0" w:color="auto"/>
              <w:right w:val="nil"/>
            </w:tcBorders>
            <w:vAlign w:val="center"/>
            <w:hideMark/>
          </w:tcPr>
          <w:p w14:paraId="0119F7A7" w14:textId="77777777" w:rsidR="004E7E27" w:rsidRPr="00B87B2D" w:rsidRDefault="004E7E27" w:rsidP="004E7E27">
            <w:pPr>
              <w:spacing w:before="120" w:after="120" w:line="234" w:lineRule="atLeast"/>
              <w:rPr>
                <w:sz w:val="24"/>
                <w:szCs w:val="24"/>
              </w:rPr>
            </w:pPr>
            <w:r w:rsidRPr="00B87B2D">
              <w:rPr>
                <w:sz w:val="24"/>
                <w:szCs w:val="24"/>
                <w:lang w:val="vi-VN"/>
              </w:rPr>
              <w:t>Vận chuyển cây con và tr</w:t>
            </w:r>
            <w:r w:rsidRPr="00B87B2D">
              <w:rPr>
                <w:sz w:val="24"/>
                <w:szCs w:val="24"/>
              </w:rPr>
              <w:t>ồ</w:t>
            </w:r>
            <w:r w:rsidRPr="00B87B2D">
              <w:rPr>
                <w:sz w:val="24"/>
                <w:szCs w:val="24"/>
                <w:lang w:val="vi-VN"/>
              </w:rPr>
              <w:t>ng</w:t>
            </w:r>
          </w:p>
        </w:tc>
        <w:tc>
          <w:tcPr>
            <w:tcW w:w="563" w:type="pct"/>
            <w:tcBorders>
              <w:top w:val="nil"/>
              <w:left w:val="single" w:sz="8" w:space="0" w:color="auto"/>
              <w:bottom w:val="single" w:sz="8" w:space="0" w:color="auto"/>
              <w:right w:val="nil"/>
            </w:tcBorders>
            <w:vAlign w:val="center"/>
            <w:hideMark/>
          </w:tcPr>
          <w:p w14:paraId="5C3E7D16"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hideMark/>
          </w:tcPr>
          <w:p w14:paraId="64519067" w14:textId="77777777" w:rsidR="004E7E27" w:rsidRPr="00B87B2D" w:rsidRDefault="004E7E27" w:rsidP="004E7E27">
            <w:pPr>
              <w:spacing w:before="120" w:after="120" w:line="234" w:lineRule="atLeast"/>
              <w:jc w:val="center"/>
              <w:rPr>
                <w:sz w:val="24"/>
                <w:szCs w:val="24"/>
              </w:rPr>
            </w:pPr>
            <w:r w:rsidRPr="00B87B2D">
              <w:rPr>
                <w:sz w:val="24"/>
                <w:szCs w:val="24"/>
                <w:lang w:val="vi-VN"/>
              </w:rPr>
              <w:t>8,60</w:t>
            </w:r>
          </w:p>
        </w:tc>
        <w:tc>
          <w:tcPr>
            <w:tcW w:w="1352" w:type="pct"/>
            <w:tcBorders>
              <w:top w:val="nil"/>
              <w:left w:val="single" w:sz="8" w:space="0" w:color="auto"/>
              <w:bottom w:val="single" w:sz="8" w:space="0" w:color="auto"/>
              <w:right w:val="nil"/>
            </w:tcBorders>
            <w:vAlign w:val="center"/>
            <w:hideMark/>
          </w:tcPr>
          <w:p w14:paraId="281DBBCD" w14:textId="77777777" w:rsidR="004E7E27" w:rsidRPr="00B87B2D" w:rsidRDefault="004E7E27" w:rsidP="00751E35">
            <w:pPr>
              <w:spacing w:before="120" w:after="120" w:line="234" w:lineRule="atLeast"/>
              <w:jc w:val="both"/>
              <w:rPr>
                <w:sz w:val="24"/>
                <w:szCs w:val="24"/>
              </w:rPr>
            </w:pPr>
            <w:r w:rsidRPr="00B87B2D">
              <w:rPr>
                <w:sz w:val="24"/>
                <w:szCs w:val="24"/>
                <w:lang w:val="vi-VN"/>
              </w:rPr>
              <w:t>Vận chuyển cây lên vị trí trồng, rải cây theo hố. Trồng cây ngay ngắn, lấp đất lèn chặt theo hướng dẫn kỹ thuật</w:t>
            </w:r>
          </w:p>
        </w:tc>
        <w:tc>
          <w:tcPr>
            <w:tcW w:w="486" w:type="pct"/>
            <w:tcBorders>
              <w:top w:val="nil"/>
              <w:left w:val="single" w:sz="8" w:space="0" w:color="auto"/>
              <w:bottom w:val="single" w:sz="8" w:space="0" w:color="auto"/>
              <w:right w:val="single" w:sz="8" w:space="0" w:color="auto"/>
            </w:tcBorders>
            <w:vAlign w:val="center"/>
            <w:hideMark/>
          </w:tcPr>
          <w:p w14:paraId="17BA6F08" w14:textId="77777777" w:rsidR="004E7E27" w:rsidRPr="00B87B2D" w:rsidRDefault="004E7E27" w:rsidP="004E7E27">
            <w:pPr>
              <w:spacing w:after="0" w:line="240" w:lineRule="auto"/>
              <w:rPr>
                <w:sz w:val="24"/>
                <w:szCs w:val="24"/>
              </w:rPr>
            </w:pPr>
          </w:p>
        </w:tc>
      </w:tr>
      <w:tr w:rsidR="00B87B2D" w:rsidRPr="00B87B2D" w14:paraId="23B970F0"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184F375E" w14:textId="77777777" w:rsidR="004E7E27" w:rsidRPr="00B87B2D" w:rsidRDefault="004E7E27" w:rsidP="004E7E27">
            <w:pPr>
              <w:spacing w:before="120" w:after="120" w:line="234" w:lineRule="atLeast"/>
              <w:jc w:val="center"/>
              <w:rPr>
                <w:sz w:val="24"/>
                <w:szCs w:val="24"/>
              </w:rPr>
            </w:pPr>
            <w:r w:rsidRPr="00B87B2D">
              <w:rPr>
                <w:sz w:val="24"/>
                <w:szCs w:val="24"/>
                <w:lang w:val="vi-VN"/>
              </w:rPr>
              <w:t>TR</w:t>
            </w:r>
            <w:r w:rsidRPr="00B87B2D">
              <w:rPr>
                <w:sz w:val="24"/>
                <w:szCs w:val="24"/>
              </w:rPr>
              <w:t>1.</w:t>
            </w:r>
            <w:r w:rsidRPr="00B87B2D">
              <w:rPr>
                <w:sz w:val="24"/>
                <w:szCs w:val="24"/>
                <w:lang w:val="vi-VN"/>
              </w:rPr>
              <w:t>1.6</w:t>
            </w:r>
          </w:p>
        </w:tc>
        <w:tc>
          <w:tcPr>
            <w:tcW w:w="1144" w:type="pct"/>
            <w:tcBorders>
              <w:top w:val="nil"/>
              <w:left w:val="single" w:sz="8" w:space="0" w:color="auto"/>
              <w:bottom w:val="single" w:sz="8" w:space="0" w:color="auto"/>
              <w:right w:val="nil"/>
            </w:tcBorders>
            <w:vAlign w:val="center"/>
            <w:hideMark/>
          </w:tcPr>
          <w:p w14:paraId="320BD0B0" w14:textId="77777777" w:rsidR="004E7E27" w:rsidRPr="00B87B2D" w:rsidRDefault="004E7E27" w:rsidP="004E7E27">
            <w:pPr>
              <w:spacing w:before="120" w:after="120" w:line="234" w:lineRule="atLeast"/>
              <w:rPr>
                <w:sz w:val="24"/>
                <w:szCs w:val="24"/>
              </w:rPr>
            </w:pPr>
            <w:r w:rsidRPr="00B87B2D">
              <w:rPr>
                <w:sz w:val="24"/>
                <w:szCs w:val="24"/>
                <w:lang w:val="vi-VN"/>
              </w:rPr>
              <w:t>Vận chuyển cây con và trồng dặm</w:t>
            </w:r>
          </w:p>
        </w:tc>
        <w:tc>
          <w:tcPr>
            <w:tcW w:w="563" w:type="pct"/>
            <w:tcBorders>
              <w:top w:val="nil"/>
              <w:left w:val="single" w:sz="8" w:space="0" w:color="auto"/>
              <w:bottom w:val="single" w:sz="8" w:space="0" w:color="auto"/>
              <w:right w:val="nil"/>
            </w:tcBorders>
            <w:vAlign w:val="center"/>
            <w:hideMark/>
          </w:tcPr>
          <w:p w14:paraId="0A51CAFB"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hideMark/>
          </w:tcPr>
          <w:p w14:paraId="7EE4A6E4" w14:textId="77777777" w:rsidR="004E7E27" w:rsidRPr="00B87B2D" w:rsidRDefault="004E7E27" w:rsidP="004E7E27">
            <w:pPr>
              <w:spacing w:before="120" w:after="120" w:line="234" w:lineRule="atLeast"/>
              <w:jc w:val="center"/>
              <w:rPr>
                <w:sz w:val="24"/>
                <w:szCs w:val="24"/>
              </w:rPr>
            </w:pPr>
            <w:r w:rsidRPr="00B87B2D">
              <w:rPr>
                <w:sz w:val="24"/>
                <w:szCs w:val="24"/>
                <w:lang w:val="vi-VN"/>
              </w:rPr>
              <w:t>1,20</w:t>
            </w:r>
          </w:p>
        </w:tc>
        <w:tc>
          <w:tcPr>
            <w:tcW w:w="1352" w:type="pct"/>
            <w:tcBorders>
              <w:top w:val="nil"/>
              <w:left w:val="single" w:sz="8" w:space="0" w:color="auto"/>
              <w:bottom w:val="single" w:sz="8" w:space="0" w:color="auto"/>
              <w:right w:val="nil"/>
            </w:tcBorders>
            <w:vAlign w:val="center"/>
            <w:hideMark/>
          </w:tcPr>
          <w:p w14:paraId="24E3835F" w14:textId="77777777" w:rsidR="004E7E27" w:rsidRPr="00B87B2D" w:rsidRDefault="004E7E27" w:rsidP="00751E35">
            <w:pPr>
              <w:spacing w:before="120" w:after="120" w:line="234" w:lineRule="atLeast"/>
              <w:jc w:val="both"/>
              <w:rPr>
                <w:sz w:val="24"/>
                <w:szCs w:val="24"/>
              </w:rPr>
            </w:pPr>
            <w:r w:rsidRPr="00B87B2D">
              <w:rPr>
                <w:sz w:val="24"/>
                <w:szCs w:val="24"/>
                <w:lang w:val="vi-VN"/>
              </w:rPr>
              <w:t>Vận chuyển cây, rải cây theo hố trồng dặm. Trồng cây ngay ngắn, lấp đất lèn chặt theo hướng dẫn kỹ thuật.</w:t>
            </w:r>
          </w:p>
        </w:tc>
        <w:tc>
          <w:tcPr>
            <w:tcW w:w="486" w:type="pct"/>
            <w:tcBorders>
              <w:top w:val="nil"/>
              <w:left w:val="single" w:sz="8" w:space="0" w:color="auto"/>
              <w:bottom w:val="single" w:sz="8" w:space="0" w:color="auto"/>
              <w:right w:val="single" w:sz="8" w:space="0" w:color="auto"/>
            </w:tcBorders>
            <w:vAlign w:val="center"/>
            <w:hideMark/>
          </w:tcPr>
          <w:p w14:paraId="4733A7CE" w14:textId="77777777" w:rsidR="004E7E27" w:rsidRPr="00B87B2D" w:rsidRDefault="004E7E27" w:rsidP="004E7E27">
            <w:pPr>
              <w:spacing w:after="0" w:line="240" w:lineRule="auto"/>
              <w:rPr>
                <w:sz w:val="24"/>
                <w:szCs w:val="24"/>
              </w:rPr>
            </w:pPr>
          </w:p>
        </w:tc>
      </w:tr>
      <w:tr w:rsidR="00B87B2D" w:rsidRPr="00B87B2D" w14:paraId="6F412CDB"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1C2E7EA2"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1.2</w:t>
            </w:r>
          </w:p>
        </w:tc>
        <w:tc>
          <w:tcPr>
            <w:tcW w:w="1144" w:type="pct"/>
            <w:tcBorders>
              <w:top w:val="nil"/>
              <w:left w:val="single" w:sz="8" w:space="0" w:color="auto"/>
              <w:bottom w:val="single" w:sz="8" w:space="0" w:color="auto"/>
              <w:right w:val="nil"/>
            </w:tcBorders>
            <w:vAlign w:val="center"/>
            <w:hideMark/>
          </w:tcPr>
          <w:p w14:paraId="3EBCBF5B" w14:textId="77777777" w:rsidR="004E7E27" w:rsidRPr="00B87B2D" w:rsidRDefault="004E7E27" w:rsidP="004E7E27">
            <w:pPr>
              <w:spacing w:before="120" w:after="120" w:line="234" w:lineRule="atLeast"/>
              <w:rPr>
                <w:sz w:val="24"/>
                <w:szCs w:val="24"/>
              </w:rPr>
            </w:pPr>
            <w:r w:rsidRPr="00B87B2D">
              <w:rPr>
                <w:b/>
                <w:bCs/>
                <w:sz w:val="24"/>
                <w:szCs w:val="24"/>
                <w:lang w:val="vi-VN"/>
              </w:rPr>
              <w:t>Chăm sóc năm thứ nhất</w:t>
            </w:r>
          </w:p>
        </w:tc>
        <w:tc>
          <w:tcPr>
            <w:tcW w:w="563" w:type="pct"/>
            <w:tcBorders>
              <w:top w:val="nil"/>
              <w:left w:val="single" w:sz="8" w:space="0" w:color="auto"/>
              <w:bottom w:val="single" w:sz="8" w:space="0" w:color="auto"/>
              <w:right w:val="nil"/>
            </w:tcBorders>
            <w:vAlign w:val="center"/>
            <w:hideMark/>
          </w:tcPr>
          <w:p w14:paraId="6A05C9DE"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hideMark/>
          </w:tcPr>
          <w:p w14:paraId="7B1E323F"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49,44</w:t>
            </w:r>
          </w:p>
        </w:tc>
        <w:tc>
          <w:tcPr>
            <w:tcW w:w="1352" w:type="pct"/>
            <w:tcBorders>
              <w:top w:val="nil"/>
              <w:left w:val="single" w:sz="8" w:space="0" w:color="auto"/>
              <w:bottom w:val="single" w:sz="8" w:space="0" w:color="auto"/>
              <w:right w:val="nil"/>
            </w:tcBorders>
            <w:vAlign w:val="center"/>
            <w:hideMark/>
          </w:tcPr>
          <w:p w14:paraId="507A8A9B" w14:textId="77777777" w:rsidR="004E7E27" w:rsidRPr="00B87B2D" w:rsidRDefault="004E7E27" w:rsidP="00751E35">
            <w:pPr>
              <w:spacing w:after="0" w:line="240" w:lineRule="auto"/>
              <w:jc w:val="both"/>
              <w:rPr>
                <w:sz w:val="24"/>
                <w:szCs w:val="24"/>
              </w:rPr>
            </w:pPr>
          </w:p>
        </w:tc>
        <w:tc>
          <w:tcPr>
            <w:tcW w:w="486" w:type="pct"/>
            <w:tcBorders>
              <w:top w:val="nil"/>
              <w:left w:val="single" w:sz="8" w:space="0" w:color="auto"/>
              <w:bottom w:val="single" w:sz="8" w:space="0" w:color="auto"/>
              <w:right w:val="single" w:sz="8" w:space="0" w:color="auto"/>
            </w:tcBorders>
            <w:vAlign w:val="center"/>
            <w:hideMark/>
          </w:tcPr>
          <w:p w14:paraId="08242F8F" w14:textId="77777777" w:rsidR="004E7E27" w:rsidRPr="00B87B2D" w:rsidRDefault="004E7E27" w:rsidP="004E7E27">
            <w:pPr>
              <w:spacing w:after="0" w:line="240" w:lineRule="auto"/>
              <w:rPr>
                <w:sz w:val="24"/>
                <w:szCs w:val="24"/>
              </w:rPr>
            </w:pPr>
          </w:p>
        </w:tc>
      </w:tr>
      <w:tr w:rsidR="00B87B2D" w:rsidRPr="00B87B2D" w14:paraId="5E7770C8"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3262B855" w14:textId="77777777" w:rsidR="004E7E27" w:rsidRPr="00B87B2D" w:rsidRDefault="004E7E27" w:rsidP="004E7E27">
            <w:pPr>
              <w:spacing w:before="120" w:after="120" w:line="234" w:lineRule="atLeast"/>
              <w:jc w:val="center"/>
              <w:rPr>
                <w:sz w:val="24"/>
                <w:szCs w:val="24"/>
              </w:rPr>
            </w:pPr>
            <w:r w:rsidRPr="00B87B2D">
              <w:rPr>
                <w:sz w:val="24"/>
                <w:szCs w:val="24"/>
                <w:lang w:val="vi-VN"/>
              </w:rPr>
              <w:t>TR1.2.1</w:t>
            </w:r>
          </w:p>
        </w:tc>
        <w:tc>
          <w:tcPr>
            <w:tcW w:w="1144" w:type="pct"/>
            <w:tcBorders>
              <w:top w:val="nil"/>
              <w:left w:val="single" w:sz="8" w:space="0" w:color="auto"/>
              <w:bottom w:val="single" w:sz="8" w:space="0" w:color="auto"/>
              <w:right w:val="nil"/>
            </w:tcBorders>
            <w:vAlign w:val="center"/>
            <w:hideMark/>
          </w:tcPr>
          <w:p w14:paraId="10466894" w14:textId="77777777" w:rsidR="004E7E27" w:rsidRPr="00B87B2D" w:rsidRDefault="004E7E27" w:rsidP="004E7E27">
            <w:pPr>
              <w:spacing w:before="120" w:after="120" w:line="234" w:lineRule="atLeast"/>
              <w:rPr>
                <w:sz w:val="24"/>
                <w:szCs w:val="24"/>
              </w:rPr>
            </w:pPr>
            <w:r w:rsidRPr="00B87B2D">
              <w:rPr>
                <w:sz w:val="24"/>
                <w:szCs w:val="24"/>
                <w:lang w:val="vi-VN"/>
              </w:rPr>
              <w:t>Phát chăm sóc lần 1</w:t>
            </w:r>
          </w:p>
        </w:tc>
        <w:tc>
          <w:tcPr>
            <w:tcW w:w="563" w:type="pct"/>
            <w:tcBorders>
              <w:top w:val="nil"/>
              <w:left w:val="single" w:sz="8" w:space="0" w:color="auto"/>
              <w:bottom w:val="single" w:sz="8" w:space="0" w:color="auto"/>
              <w:right w:val="nil"/>
            </w:tcBorders>
            <w:vAlign w:val="center"/>
            <w:hideMark/>
          </w:tcPr>
          <w:p w14:paraId="7826A51E"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hideMark/>
          </w:tcPr>
          <w:p w14:paraId="7D99684E" w14:textId="77777777" w:rsidR="004E7E27" w:rsidRPr="00B87B2D" w:rsidRDefault="004E7E27" w:rsidP="004E7E27">
            <w:pPr>
              <w:spacing w:before="120" w:after="120" w:line="234" w:lineRule="atLeast"/>
              <w:jc w:val="center"/>
              <w:rPr>
                <w:sz w:val="24"/>
                <w:szCs w:val="24"/>
              </w:rPr>
            </w:pPr>
            <w:r w:rsidRPr="00B87B2D">
              <w:rPr>
                <w:sz w:val="24"/>
                <w:szCs w:val="24"/>
                <w:lang w:val="vi-VN"/>
              </w:rPr>
              <w:t>15,85</w:t>
            </w:r>
          </w:p>
        </w:tc>
        <w:tc>
          <w:tcPr>
            <w:tcW w:w="1352" w:type="pct"/>
            <w:tcBorders>
              <w:top w:val="nil"/>
              <w:left w:val="single" w:sz="8" w:space="0" w:color="auto"/>
              <w:bottom w:val="single" w:sz="8" w:space="0" w:color="auto"/>
              <w:right w:val="nil"/>
            </w:tcBorders>
            <w:vAlign w:val="center"/>
            <w:hideMark/>
          </w:tcPr>
          <w:p w14:paraId="014374A5" w14:textId="77777777" w:rsidR="004E7E27" w:rsidRPr="00B87B2D" w:rsidRDefault="004E7E27" w:rsidP="00751E35">
            <w:pPr>
              <w:spacing w:before="120" w:after="120" w:line="234" w:lineRule="atLeast"/>
              <w:jc w:val="both"/>
              <w:rPr>
                <w:sz w:val="24"/>
                <w:szCs w:val="24"/>
              </w:rPr>
            </w:pPr>
            <w:r w:rsidRPr="00B87B2D">
              <w:rPr>
                <w:sz w:val="24"/>
                <w:szCs w:val="24"/>
                <w:lang w:val="vi-VN"/>
              </w:rPr>
              <w:t>Phát các loại thực bì (dây leo, cỏ dại ...) phát sát gốc, băm dập, rải đều trên toàn bộ diện tích; t</w:t>
            </w:r>
            <w:r w:rsidRPr="00B87B2D">
              <w:rPr>
                <w:sz w:val="24"/>
                <w:szCs w:val="24"/>
              </w:rPr>
              <w:t>ỉ</w:t>
            </w:r>
            <w:r w:rsidRPr="00B87B2D">
              <w:rPr>
                <w:sz w:val="24"/>
                <w:szCs w:val="24"/>
                <w:lang w:val="vi-VN"/>
              </w:rPr>
              <w:t>a một số cành sâu bệnh cong queo</w:t>
            </w:r>
          </w:p>
        </w:tc>
        <w:tc>
          <w:tcPr>
            <w:tcW w:w="486" w:type="pct"/>
            <w:tcBorders>
              <w:top w:val="nil"/>
              <w:left w:val="single" w:sz="8" w:space="0" w:color="auto"/>
              <w:bottom w:val="single" w:sz="8" w:space="0" w:color="auto"/>
              <w:right w:val="single" w:sz="8" w:space="0" w:color="auto"/>
            </w:tcBorders>
            <w:vAlign w:val="center"/>
            <w:hideMark/>
          </w:tcPr>
          <w:p w14:paraId="13DE9E9C" w14:textId="77777777" w:rsidR="004E7E27" w:rsidRPr="00B87B2D" w:rsidRDefault="004E7E27" w:rsidP="004E7E27">
            <w:pPr>
              <w:spacing w:after="0" w:line="240" w:lineRule="auto"/>
              <w:rPr>
                <w:sz w:val="24"/>
                <w:szCs w:val="24"/>
              </w:rPr>
            </w:pPr>
          </w:p>
        </w:tc>
      </w:tr>
      <w:tr w:rsidR="00B87B2D" w:rsidRPr="00B87B2D" w14:paraId="487B89F3"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272E9125" w14:textId="77777777" w:rsidR="004E7E27" w:rsidRPr="00B87B2D" w:rsidRDefault="004E7E27" w:rsidP="004E7E27">
            <w:pPr>
              <w:spacing w:before="120" w:after="120" w:line="234" w:lineRule="atLeast"/>
              <w:jc w:val="center"/>
              <w:rPr>
                <w:sz w:val="24"/>
                <w:szCs w:val="24"/>
              </w:rPr>
            </w:pPr>
            <w:r w:rsidRPr="00B87B2D">
              <w:rPr>
                <w:sz w:val="24"/>
                <w:szCs w:val="24"/>
                <w:lang w:val="vi-VN"/>
              </w:rPr>
              <w:t>TR</w:t>
            </w:r>
            <w:r w:rsidRPr="00B87B2D">
              <w:rPr>
                <w:sz w:val="24"/>
                <w:szCs w:val="24"/>
              </w:rPr>
              <w:t>1</w:t>
            </w:r>
            <w:r w:rsidRPr="00B87B2D">
              <w:rPr>
                <w:sz w:val="24"/>
                <w:szCs w:val="24"/>
                <w:lang w:val="vi-VN"/>
              </w:rPr>
              <w:t>.2.2</w:t>
            </w:r>
          </w:p>
        </w:tc>
        <w:tc>
          <w:tcPr>
            <w:tcW w:w="1144" w:type="pct"/>
            <w:tcBorders>
              <w:top w:val="nil"/>
              <w:left w:val="single" w:sz="8" w:space="0" w:color="auto"/>
              <w:bottom w:val="single" w:sz="8" w:space="0" w:color="auto"/>
              <w:right w:val="nil"/>
            </w:tcBorders>
            <w:vAlign w:val="center"/>
            <w:hideMark/>
          </w:tcPr>
          <w:p w14:paraId="40830A90" w14:textId="77777777" w:rsidR="004E7E27" w:rsidRPr="00B87B2D" w:rsidRDefault="004E7E27" w:rsidP="004E7E27">
            <w:pPr>
              <w:spacing w:before="120" w:after="120" w:line="234" w:lineRule="atLeast"/>
              <w:rPr>
                <w:sz w:val="24"/>
                <w:szCs w:val="24"/>
              </w:rPr>
            </w:pPr>
            <w:r w:rsidRPr="00B87B2D">
              <w:rPr>
                <w:sz w:val="24"/>
                <w:szCs w:val="24"/>
                <w:lang w:val="vi-VN"/>
              </w:rPr>
              <w:t>Xới vun gốc lần 1</w:t>
            </w:r>
          </w:p>
        </w:tc>
        <w:tc>
          <w:tcPr>
            <w:tcW w:w="563" w:type="pct"/>
            <w:tcBorders>
              <w:top w:val="nil"/>
              <w:left w:val="single" w:sz="8" w:space="0" w:color="auto"/>
              <w:bottom w:val="single" w:sz="8" w:space="0" w:color="auto"/>
              <w:right w:val="nil"/>
            </w:tcBorders>
            <w:vAlign w:val="center"/>
            <w:hideMark/>
          </w:tcPr>
          <w:p w14:paraId="7E391325"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hideMark/>
          </w:tcPr>
          <w:p w14:paraId="6EA074AA" w14:textId="77777777" w:rsidR="004E7E27" w:rsidRPr="00B87B2D" w:rsidRDefault="004E7E27" w:rsidP="004E7E27">
            <w:pPr>
              <w:spacing w:before="120" w:after="120" w:line="234" w:lineRule="atLeast"/>
              <w:jc w:val="center"/>
              <w:rPr>
                <w:sz w:val="24"/>
                <w:szCs w:val="24"/>
              </w:rPr>
            </w:pPr>
            <w:r w:rsidRPr="00B87B2D">
              <w:rPr>
                <w:sz w:val="24"/>
                <w:szCs w:val="24"/>
                <w:lang w:val="vi-VN"/>
              </w:rPr>
              <w:t>7,90</w:t>
            </w:r>
          </w:p>
        </w:tc>
        <w:tc>
          <w:tcPr>
            <w:tcW w:w="1352" w:type="pct"/>
            <w:tcBorders>
              <w:top w:val="nil"/>
              <w:left w:val="single" w:sz="8" w:space="0" w:color="auto"/>
              <w:bottom w:val="single" w:sz="8" w:space="0" w:color="auto"/>
              <w:right w:val="nil"/>
            </w:tcBorders>
            <w:vAlign w:val="center"/>
            <w:hideMark/>
          </w:tcPr>
          <w:p w14:paraId="1CA89246" w14:textId="77777777" w:rsidR="004E7E27" w:rsidRPr="00B87B2D" w:rsidRDefault="004E7E27" w:rsidP="00751E35">
            <w:pPr>
              <w:spacing w:before="120" w:after="120" w:line="234" w:lineRule="atLeast"/>
              <w:jc w:val="both"/>
              <w:rPr>
                <w:sz w:val="24"/>
                <w:szCs w:val="24"/>
              </w:rPr>
            </w:pPr>
            <w:r w:rsidRPr="00B87B2D">
              <w:rPr>
                <w:sz w:val="24"/>
                <w:szCs w:val="24"/>
                <w:lang w:val="vi-VN"/>
              </w:rPr>
              <w:t>Vun xới xung quanh gốc, đường kính ≤ 0,8m</w:t>
            </w:r>
          </w:p>
        </w:tc>
        <w:tc>
          <w:tcPr>
            <w:tcW w:w="486" w:type="pct"/>
            <w:tcBorders>
              <w:top w:val="nil"/>
              <w:left w:val="single" w:sz="8" w:space="0" w:color="auto"/>
              <w:bottom w:val="single" w:sz="8" w:space="0" w:color="auto"/>
              <w:right w:val="single" w:sz="8" w:space="0" w:color="auto"/>
            </w:tcBorders>
            <w:vAlign w:val="center"/>
            <w:hideMark/>
          </w:tcPr>
          <w:p w14:paraId="0A004C4B" w14:textId="77777777" w:rsidR="004E7E27" w:rsidRPr="00B87B2D" w:rsidRDefault="004E7E27" w:rsidP="004E7E27">
            <w:pPr>
              <w:spacing w:after="0" w:line="240" w:lineRule="auto"/>
              <w:rPr>
                <w:sz w:val="24"/>
                <w:szCs w:val="24"/>
              </w:rPr>
            </w:pPr>
          </w:p>
        </w:tc>
      </w:tr>
      <w:tr w:rsidR="00B87B2D" w:rsidRPr="00B87B2D" w14:paraId="6D48A535"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46680BAA" w14:textId="77777777" w:rsidR="004E7E27" w:rsidRPr="00B87B2D" w:rsidRDefault="004E7E27" w:rsidP="004E7E27">
            <w:pPr>
              <w:spacing w:before="120" w:after="120" w:line="234" w:lineRule="atLeast"/>
              <w:jc w:val="center"/>
              <w:rPr>
                <w:sz w:val="24"/>
                <w:szCs w:val="24"/>
              </w:rPr>
            </w:pPr>
            <w:r w:rsidRPr="00B87B2D">
              <w:rPr>
                <w:sz w:val="24"/>
                <w:szCs w:val="24"/>
                <w:lang w:val="vi-VN"/>
              </w:rPr>
              <w:t>TR</w:t>
            </w:r>
            <w:r w:rsidRPr="00B87B2D">
              <w:rPr>
                <w:sz w:val="24"/>
                <w:szCs w:val="24"/>
              </w:rPr>
              <w:t>1</w:t>
            </w:r>
            <w:r w:rsidRPr="00B87B2D">
              <w:rPr>
                <w:sz w:val="24"/>
                <w:szCs w:val="24"/>
                <w:lang w:val="vi-VN"/>
              </w:rPr>
              <w:t>.2.3</w:t>
            </w:r>
          </w:p>
        </w:tc>
        <w:tc>
          <w:tcPr>
            <w:tcW w:w="1144" w:type="pct"/>
            <w:tcBorders>
              <w:top w:val="nil"/>
              <w:left w:val="single" w:sz="8" w:space="0" w:color="auto"/>
              <w:bottom w:val="single" w:sz="8" w:space="0" w:color="auto"/>
              <w:right w:val="nil"/>
            </w:tcBorders>
            <w:vAlign w:val="center"/>
            <w:hideMark/>
          </w:tcPr>
          <w:p w14:paraId="2094512D" w14:textId="77777777" w:rsidR="004E7E27" w:rsidRPr="00B87B2D" w:rsidRDefault="004E7E27" w:rsidP="004E7E27">
            <w:pPr>
              <w:spacing w:before="120" w:after="120" w:line="234" w:lineRule="atLeast"/>
              <w:rPr>
                <w:sz w:val="24"/>
                <w:szCs w:val="24"/>
              </w:rPr>
            </w:pPr>
            <w:r w:rsidRPr="00B87B2D">
              <w:rPr>
                <w:sz w:val="24"/>
                <w:szCs w:val="24"/>
                <w:lang w:val="vi-VN"/>
              </w:rPr>
              <w:t>Phát chăm sóc lần 2</w:t>
            </w:r>
          </w:p>
        </w:tc>
        <w:tc>
          <w:tcPr>
            <w:tcW w:w="563" w:type="pct"/>
            <w:tcBorders>
              <w:top w:val="nil"/>
              <w:left w:val="single" w:sz="8" w:space="0" w:color="auto"/>
              <w:bottom w:val="single" w:sz="8" w:space="0" w:color="auto"/>
              <w:right w:val="nil"/>
            </w:tcBorders>
            <w:vAlign w:val="center"/>
            <w:hideMark/>
          </w:tcPr>
          <w:p w14:paraId="74FAEBB5"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hideMark/>
          </w:tcPr>
          <w:p w14:paraId="59318014" w14:textId="77777777" w:rsidR="004E7E27" w:rsidRPr="00B87B2D" w:rsidRDefault="004E7E27" w:rsidP="004E7E27">
            <w:pPr>
              <w:spacing w:before="120" w:after="120" w:line="234" w:lineRule="atLeast"/>
              <w:jc w:val="center"/>
              <w:rPr>
                <w:sz w:val="24"/>
                <w:szCs w:val="24"/>
              </w:rPr>
            </w:pPr>
            <w:r w:rsidRPr="00B87B2D">
              <w:rPr>
                <w:sz w:val="24"/>
                <w:szCs w:val="24"/>
                <w:lang w:val="vi-VN"/>
              </w:rPr>
              <w:t>10,50</w:t>
            </w:r>
          </w:p>
        </w:tc>
        <w:tc>
          <w:tcPr>
            <w:tcW w:w="1352" w:type="pct"/>
            <w:tcBorders>
              <w:top w:val="nil"/>
              <w:left w:val="single" w:sz="8" w:space="0" w:color="auto"/>
              <w:bottom w:val="single" w:sz="8" w:space="0" w:color="auto"/>
              <w:right w:val="nil"/>
            </w:tcBorders>
            <w:vAlign w:val="center"/>
            <w:hideMark/>
          </w:tcPr>
          <w:p w14:paraId="5B0B6CE2" w14:textId="77777777" w:rsidR="004E7E27" w:rsidRPr="00B87B2D" w:rsidRDefault="004E7E27" w:rsidP="00751E35">
            <w:pPr>
              <w:spacing w:before="120" w:after="120" w:line="234" w:lineRule="atLeast"/>
              <w:jc w:val="both"/>
              <w:rPr>
                <w:sz w:val="24"/>
                <w:szCs w:val="24"/>
              </w:rPr>
            </w:pPr>
            <w:r w:rsidRPr="00B87B2D">
              <w:rPr>
                <w:sz w:val="24"/>
                <w:szCs w:val="24"/>
                <w:lang w:val="vi-VN"/>
              </w:rPr>
              <w:t>Như phát chăm sóc lần 1</w:t>
            </w:r>
          </w:p>
        </w:tc>
        <w:tc>
          <w:tcPr>
            <w:tcW w:w="486" w:type="pct"/>
            <w:tcBorders>
              <w:top w:val="nil"/>
              <w:left w:val="single" w:sz="8" w:space="0" w:color="auto"/>
              <w:bottom w:val="single" w:sz="8" w:space="0" w:color="auto"/>
              <w:right w:val="single" w:sz="8" w:space="0" w:color="auto"/>
            </w:tcBorders>
            <w:vAlign w:val="center"/>
            <w:hideMark/>
          </w:tcPr>
          <w:p w14:paraId="605D1056" w14:textId="77777777" w:rsidR="004E7E27" w:rsidRPr="00B87B2D" w:rsidRDefault="004E7E27" w:rsidP="004E7E27">
            <w:pPr>
              <w:spacing w:after="0" w:line="240" w:lineRule="auto"/>
              <w:rPr>
                <w:sz w:val="24"/>
                <w:szCs w:val="24"/>
              </w:rPr>
            </w:pPr>
          </w:p>
        </w:tc>
      </w:tr>
      <w:tr w:rsidR="00B87B2D" w:rsidRPr="00B87B2D" w14:paraId="05A4BC5F"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16F6C6A9" w14:textId="77777777" w:rsidR="004E7E27" w:rsidRPr="00B87B2D" w:rsidRDefault="004E7E27" w:rsidP="004E7E27">
            <w:pPr>
              <w:spacing w:before="120" w:after="120" w:line="234" w:lineRule="atLeast"/>
              <w:jc w:val="center"/>
              <w:rPr>
                <w:sz w:val="24"/>
                <w:szCs w:val="24"/>
              </w:rPr>
            </w:pPr>
            <w:r w:rsidRPr="00B87B2D">
              <w:rPr>
                <w:sz w:val="24"/>
                <w:szCs w:val="24"/>
                <w:lang w:val="vi-VN"/>
              </w:rPr>
              <w:t>TR</w:t>
            </w:r>
            <w:r w:rsidRPr="00B87B2D">
              <w:rPr>
                <w:sz w:val="24"/>
                <w:szCs w:val="24"/>
              </w:rPr>
              <w:t>1</w:t>
            </w:r>
            <w:r w:rsidRPr="00B87B2D">
              <w:rPr>
                <w:sz w:val="24"/>
                <w:szCs w:val="24"/>
                <w:lang w:val="vi-VN"/>
              </w:rPr>
              <w:t>.2.4</w:t>
            </w:r>
          </w:p>
        </w:tc>
        <w:tc>
          <w:tcPr>
            <w:tcW w:w="1144" w:type="pct"/>
            <w:tcBorders>
              <w:top w:val="nil"/>
              <w:left w:val="single" w:sz="8" w:space="0" w:color="auto"/>
              <w:bottom w:val="single" w:sz="8" w:space="0" w:color="auto"/>
              <w:right w:val="nil"/>
            </w:tcBorders>
            <w:vAlign w:val="center"/>
            <w:hideMark/>
          </w:tcPr>
          <w:p w14:paraId="14300429" w14:textId="77777777" w:rsidR="004E7E27" w:rsidRPr="00B87B2D" w:rsidRDefault="004E7E27" w:rsidP="004E7E27">
            <w:pPr>
              <w:spacing w:before="120" w:after="120" w:line="234" w:lineRule="atLeast"/>
              <w:rPr>
                <w:sz w:val="24"/>
                <w:szCs w:val="24"/>
              </w:rPr>
            </w:pPr>
            <w:r w:rsidRPr="00B87B2D">
              <w:rPr>
                <w:sz w:val="24"/>
                <w:szCs w:val="24"/>
                <w:lang w:val="vi-VN"/>
              </w:rPr>
              <w:t>Xới vun gốc lần 2</w:t>
            </w:r>
          </w:p>
        </w:tc>
        <w:tc>
          <w:tcPr>
            <w:tcW w:w="563" w:type="pct"/>
            <w:tcBorders>
              <w:top w:val="nil"/>
              <w:left w:val="single" w:sz="8" w:space="0" w:color="auto"/>
              <w:bottom w:val="single" w:sz="8" w:space="0" w:color="auto"/>
              <w:right w:val="nil"/>
            </w:tcBorders>
            <w:vAlign w:val="center"/>
            <w:hideMark/>
          </w:tcPr>
          <w:p w14:paraId="111C464E"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hideMark/>
          </w:tcPr>
          <w:p w14:paraId="04C1D4AA" w14:textId="77777777" w:rsidR="004E7E27" w:rsidRPr="00B87B2D" w:rsidRDefault="004E7E27" w:rsidP="004E7E27">
            <w:pPr>
              <w:spacing w:before="120" w:after="120" w:line="234" w:lineRule="atLeast"/>
              <w:jc w:val="center"/>
              <w:rPr>
                <w:sz w:val="24"/>
                <w:szCs w:val="24"/>
              </w:rPr>
            </w:pPr>
            <w:r w:rsidRPr="00B87B2D">
              <w:rPr>
                <w:sz w:val="24"/>
                <w:szCs w:val="24"/>
                <w:lang w:val="vi-VN"/>
              </w:rPr>
              <w:t>7,90</w:t>
            </w:r>
          </w:p>
        </w:tc>
        <w:tc>
          <w:tcPr>
            <w:tcW w:w="1352" w:type="pct"/>
            <w:tcBorders>
              <w:top w:val="nil"/>
              <w:left w:val="single" w:sz="8" w:space="0" w:color="auto"/>
              <w:bottom w:val="single" w:sz="8" w:space="0" w:color="auto"/>
              <w:right w:val="nil"/>
            </w:tcBorders>
            <w:vAlign w:val="center"/>
            <w:hideMark/>
          </w:tcPr>
          <w:p w14:paraId="1B082553" w14:textId="77777777" w:rsidR="004E7E27" w:rsidRPr="00B87B2D" w:rsidRDefault="004E7E27" w:rsidP="00751E35">
            <w:pPr>
              <w:spacing w:before="120" w:after="120" w:line="234" w:lineRule="atLeast"/>
              <w:jc w:val="both"/>
              <w:rPr>
                <w:sz w:val="24"/>
                <w:szCs w:val="24"/>
              </w:rPr>
            </w:pPr>
            <w:r w:rsidRPr="00B87B2D">
              <w:rPr>
                <w:sz w:val="24"/>
                <w:szCs w:val="24"/>
                <w:lang w:val="vi-VN"/>
              </w:rPr>
              <w:t>Vun xới xung quanh gốc, đường kính ≤ 0,8m</w:t>
            </w:r>
          </w:p>
        </w:tc>
        <w:tc>
          <w:tcPr>
            <w:tcW w:w="486" w:type="pct"/>
            <w:tcBorders>
              <w:top w:val="nil"/>
              <w:left w:val="single" w:sz="8" w:space="0" w:color="auto"/>
              <w:bottom w:val="single" w:sz="8" w:space="0" w:color="auto"/>
              <w:right w:val="single" w:sz="8" w:space="0" w:color="auto"/>
            </w:tcBorders>
            <w:vAlign w:val="center"/>
            <w:hideMark/>
          </w:tcPr>
          <w:p w14:paraId="228C9109" w14:textId="77777777" w:rsidR="004E7E27" w:rsidRPr="00B87B2D" w:rsidRDefault="004E7E27" w:rsidP="004E7E27">
            <w:pPr>
              <w:spacing w:after="0" w:line="240" w:lineRule="auto"/>
              <w:rPr>
                <w:sz w:val="24"/>
                <w:szCs w:val="24"/>
              </w:rPr>
            </w:pPr>
          </w:p>
        </w:tc>
      </w:tr>
      <w:tr w:rsidR="00B87B2D" w:rsidRPr="00B87B2D" w14:paraId="5F69FF61"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1BDB4189" w14:textId="77777777" w:rsidR="004E7E27" w:rsidRPr="00B87B2D" w:rsidRDefault="004E7E27" w:rsidP="004E7E27">
            <w:pPr>
              <w:spacing w:before="120" w:after="120" w:line="234" w:lineRule="atLeast"/>
              <w:jc w:val="center"/>
              <w:rPr>
                <w:sz w:val="24"/>
                <w:szCs w:val="24"/>
              </w:rPr>
            </w:pPr>
            <w:r w:rsidRPr="00B87B2D">
              <w:rPr>
                <w:sz w:val="24"/>
                <w:szCs w:val="24"/>
                <w:lang w:val="vi-VN"/>
              </w:rPr>
              <w:t>TR</w:t>
            </w:r>
            <w:r w:rsidRPr="00B87B2D">
              <w:rPr>
                <w:sz w:val="24"/>
                <w:szCs w:val="24"/>
              </w:rPr>
              <w:t>1</w:t>
            </w:r>
            <w:r w:rsidRPr="00B87B2D">
              <w:rPr>
                <w:sz w:val="24"/>
                <w:szCs w:val="24"/>
                <w:lang w:val="vi-VN"/>
              </w:rPr>
              <w:t>.2.5</w:t>
            </w:r>
          </w:p>
        </w:tc>
        <w:tc>
          <w:tcPr>
            <w:tcW w:w="1144" w:type="pct"/>
            <w:tcBorders>
              <w:top w:val="nil"/>
              <w:left w:val="single" w:sz="8" w:space="0" w:color="auto"/>
              <w:bottom w:val="single" w:sz="8" w:space="0" w:color="auto"/>
              <w:right w:val="nil"/>
            </w:tcBorders>
            <w:vAlign w:val="center"/>
            <w:hideMark/>
          </w:tcPr>
          <w:p w14:paraId="456DE103" w14:textId="77777777" w:rsidR="004E7E27" w:rsidRPr="00B87B2D" w:rsidRDefault="004E7E27" w:rsidP="004E7E27">
            <w:pPr>
              <w:spacing w:before="120" w:after="120" w:line="234" w:lineRule="atLeast"/>
              <w:rPr>
                <w:sz w:val="24"/>
                <w:szCs w:val="24"/>
              </w:rPr>
            </w:pPr>
            <w:r w:rsidRPr="00B87B2D">
              <w:rPr>
                <w:sz w:val="24"/>
                <w:szCs w:val="24"/>
                <w:lang w:val="vi-VN"/>
              </w:rPr>
              <w:t>Bảo vệ rừng</w:t>
            </w:r>
          </w:p>
        </w:tc>
        <w:tc>
          <w:tcPr>
            <w:tcW w:w="563" w:type="pct"/>
            <w:tcBorders>
              <w:top w:val="nil"/>
              <w:left w:val="single" w:sz="8" w:space="0" w:color="auto"/>
              <w:bottom w:val="single" w:sz="8" w:space="0" w:color="auto"/>
              <w:right w:val="nil"/>
            </w:tcBorders>
            <w:vAlign w:val="center"/>
            <w:hideMark/>
          </w:tcPr>
          <w:p w14:paraId="235E0B6E"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hideMark/>
          </w:tcPr>
          <w:p w14:paraId="69E93E8B" w14:textId="77777777" w:rsidR="004E7E27" w:rsidRPr="00B87B2D" w:rsidRDefault="004E7E27" w:rsidP="004E7E27">
            <w:pPr>
              <w:spacing w:before="120" w:after="120" w:line="234" w:lineRule="atLeast"/>
              <w:jc w:val="center"/>
              <w:rPr>
                <w:sz w:val="24"/>
                <w:szCs w:val="24"/>
              </w:rPr>
            </w:pPr>
            <w:r w:rsidRPr="00B87B2D">
              <w:rPr>
                <w:sz w:val="24"/>
                <w:szCs w:val="24"/>
                <w:lang w:val="vi-VN"/>
              </w:rPr>
              <w:t>7,28</w:t>
            </w:r>
          </w:p>
        </w:tc>
        <w:tc>
          <w:tcPr>
            <w:tcW w:w="1352" w:type="pct"/>
            <w:tcBorders>
              <w:top w:val="nil"/>
              <w:left w:val="single" w:sz="8" w:space="0" w:color="auto"/>
              <w:bottom w:val="single" w:sz="8" w:space="0" w:color="auto"/>
              <w:right w:val="nil"/>
            </w:tcBorders>
            <w:vAlign w:val="center"/>
            <w:hideMark/>
          </w:tcPr>
          <w:p w14:paraId="3411548E" w14:textId="77777777" w:rsidR="004E7E27" w:rsidRPr="00B87B2D" w:rsidRDefault="004E7E27" w:rsidP="00751E35">
            <w:pPr>
              <w:spacing w:before="120" w:after="120" w:line="234" w:lineRule="atLeast"/>
              <w:jc w:val="both"/>
              <w:rPr>
                <w:sz w:val="24"/>
                <w:szCs w:val="24"/>
              </w:rPr>
            </w:pPr>
            <w:r w:rsidRPr="00B87B2D">
              <w:rPr>
                <w:sz w:val="24"/>
                <w:szCs w:val="24"/>
                <w:lang w:val="vi-VN"/>
              </w:rPr>
              <w:t xml:space="preserve">Canh gác, phát hiện, ngăn ngừa sự phá hại của người và gia súc, phát </w:t>
            </w:r>
            <w:r w:rsidRPr="00B87B2D">
              <w:rPr>
                <w:sz w:val="24"/>
                <w:szCs w:val="24"/>
                <w:lang w:val="vi-VN"/>
              </w:rPr>
              <w:lastRenderedPageBreak/>
              <w:t>hiện sâu bệnh hại, lửa rừng để có biện pháp ngăn chặn kịp thời</w:t>
            </w:r>
          </w:p>
        </w:tc>
        <w:tc>
          <w:tcPr>
            <w:tcW w:w="486" w:type="pct"/>
            <w:tcBorders>
              <w:top w:val="nil"/>
              <w:left w:val="single" w:sz="8" w:space="0" w:color="auto"/>
              <w:bottom w:val="single" w:sz="8" w:space="0" w:color="auto"/>
              <w:right w:val="single" w:sz="8" w:space="0" w:color="auto"/>
            </w:tcBorders>
            <w:vAlign w:val="center"/>
            <w:hideMark/>
          </w:tcPr>
          <w:p w14:paraId="17E5A14F" w14:textId="77777777" w:rsidR="004E7E27" w:rsidRPr="00B87B2D" w:rsidRDefault="004E7E27" w:rsidP="004E7E27">
            <w:pPr>
              <w:spacing w:after="0" w:line="240" w:lineRule="auto"/>
              <w:rPr>
                <w:sz w:val="24"/>
                <w:szCs w:val="24"/>
              </w:rPr>
            </w:pPr>
          </w:p>
        </w:tc>
      </w:tr>
      <w:tr w:rsidR="00B87B2D" w:rsidRPr="00B87B2D" w14:paraId="2EE3A666"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00772879"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2</w:t>
            </w:r>
          </w:p>
        </w:tc>
        <w:tc>
          <w:tcPr>
            <w:tcW w:w="1144" w:type="pct"/>
            <w:tcBorders>
              <w:top w:val="nil"/>
              <w:left w:val="single" w:sz="8" w:space="0" w:color="auto"/>
              <w:bottom w:val="single" w:sz="8" w:space="0" w:color="auto"/>
              <w:right w:val="nil"/>
            </w:tcBorders>
            <w:vAlign w:val="center"/>
            <w:hideMark/>
          </w:tcPr>
          <w:p w14:paraId="76586393" w14:textId="77777777" w:rsidR="004E7E27" w:rsidRPr="00B87B2D" w:rsidRDefault="004E7E27" w:rsidP="004E7E27">
            <w:pPr>
              <w:spacing w:before="120" w:after="120" w:line="234" w:lineRule="atLeast"/>
              <w:rPr>
                <w:sz w:val="24"/>
                <w:szCs w:val="24"/>
              </w:rPr>
            </w:pPr>
            <w:r w:rsidRPr="00B87B2D">
              <w:rPr>
                <w:b/>
                <w:bCs/>
                <w:sz w:val="24"/>
                <w:szCs w:val="24"/>
                <w:lang w:val="vi-VN"/>
              </w:rPr>
              <w:t>Năm thứ hai</w:t>
            </w:r>
          </w:p>
        </w:tc>
        <w:tc>
          <w:tcPr>
            <w:tcW w:w="563" w:type="pct"/>
            <w:tcBorders>
              <w:top w:val="nil"/>
              <w:left w:val="single" w:sz="8" w:space="0" w:color="auto"/>
              <w:bottom w:val="single" w:sz="8" w:space="0" w:color="auto"/>
              <w:right w:val="nil"/>
            </w:tcBorders>
            <w:vAlign w:val="center"/>
            <w:hideMark/>
          </w:tcPr>
          <w:p w14:paraId="37F0F265"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Công</w:t>
            </w:r>
          </w:p>
        </w:tc>
        <w:tc>
          <w:tcPr>
            <w:tcW w:w="573" w:type="pct"/>
            <w:tcBorders>
              <w:top w:val="nil"/>
              <w:left w:val="single" w:sz="8" w:space="0" w:color="auto"/>
              <w:bottom w:val="single" w:sz="8" w:space="0" w:color="auto"/>
              <w:right w:val="nil"/>
            </w:tcBorders>
            <w:vAlign w:val="center"/>
            <w:hideMark/>
          </w:tcPr>
          <w:p w14:paraId="318FD29A" w14:textId="7C823034" w:rsidR="004E7E27" w:rsidRPr="00B87B2D" w:rsidRDefault="00595F97" w:rsidP="004E7E27">
            <w:pPr>
              <w:spacing w:before="120" w:after="120" w:line="234" w:lineRule="atLeast"/>
              <w:jc w:val="center"/>
              <w:rPr>
                <w:sz w:val="24"/>
                <w:szCs w:val="24"/>
              </w:rPr>
            </w:pPr>
            <w:r>
              <w:rPr>
                <w:b/>
                <w:bCs/>
                <w:sz w:val="24"/>
                <w:szCs w:val="24"/>
              </w:rPr>
              <w:t>60</w:t>
            </w:r>
            <w:r w:rsidR="004E7E27" w:rsidRPr="00B87B2D">
              <w:rPr>
                <w:b/>
                <w:bCs/>
                <w:sz w:val="24"/>
                <w:szCs w:val="24"/>
                <w:lang w:val="vi-VN"/>
              </w:rPr>
              <w:t>,</w:t>
            </w:r>
            <w:r w:rsidR="00635AE4">
              <w:rPr>
                <w:b/>
                <w:bCs/>
                <w:sz w:val="24"/>
                <w:szCs w:val="24"/>
              </w:rPr>
              <w:t>4</w:t>
            </w:r>
            <w:r w:rsidR="00635AE4" w:rsidRPr="00B87B2D">
              <w:rPr>
                <w:b/>
                <w:bCs/>
                <w:sz w:val="24"/>
                <w:szCs w:val="24"/>
                <w:lang w:val="vi-VN"/>
              </w:rPr>
              <w:t>1</w:t>
            </w:r>
          </w:p>
        </w:tc>
        <w:tc>
          <w:tcPr>
            <w:tcW w:w="1352" w:type="pct"/>
            <w:tcBorders>
              <w:top w:val="nil"/>
              <w:left w:val="single" w:sz="8" w:space="0" w:color="auto"/>
              <w:bottom w:val="single" w:sz="8" w:space="0" w:color="auto"/>
              <w:right w:val="nil"/>
            </w:tcBorders>
            <w:vAlign w:val="center"/>
            <w:hideMark/>
          </w:tcPr>
          <w:p w14:paraId="758F237A" w14:textId="77777777" w:rsidR="004E7E27" w:rsidRPr="00B87B2D" w:rsidRDefault="004E7E27" w:rsidP="00751E35">
            <w:pPr>
              <w:spacing w:after="0" w:line="240" w:lineRule="auto"/>
              <w:jc w:val="both"/>
              <w:rPr>
                <w:sz w:val="24"/>
                <w:szCs w:val="24"/>
              </w:rPr>
            </w:pPr>
          </w:p>
        </w:tc>
        <w:tc>
          <w:tcPr>
            <w:tcW w:w="486" w:type="pct"/>
            <w:tcBorders>
              <w:top w:val="nil"/>
              <w:left w:val="single" w:sz="8" w:space="0" w:color="auto"/>
              <w:bottom w:val="single" w:sz="8" w:space="0" w:color="auto"/>
              <w:right w:val="single" w:sz="8" w:space="0" w:color="auto"/>
            </w:tcBorders>
            <w:vAlign w:val="center"/>
            <w:hideMark/>
          </w:tcPr>
          <w:p w14:paraId="0F50EEBE" w14:textId="77777777" w:rsidR="004E7E27" w:rsidRPr="00B87B2D" w:rsidRDefault="004E7E27" w:rsidP="004E7E27">
            <w:pPr>
              <w:spacing w:after="0" w:line="240" w:lineRule="auto"/>
              <w:rPr>
                <w:sz w:val="24"/>
                <w:szCs w:val="24"/>
              </w:rPr>
            </w:pPr>
          </w:p>
        </w:tc>
      </w:tr>
      <w:tr w:rsidR="00B87B2D" w:rsidRPr="00B87B2D" w14:paraId="7791F946"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6E735372" w14:textId="77777777" w:rsidR="004E7E27" w:rsidRPr="00B87B2D" w:rsidRDefault="004E7E27" w:rsidP="004E7E27">
            <w:pPr>
              <w:spacing w:before="120" w:after="120" w:line="234" w:lineRule="atLeast"/>
              <w:jc w:val="center"/>
              <w:rPr>
                <w:sz w:val="24"/>
                <w:szCs w:val="24"/>
              </w:rPr>
            </w:pPr>
            <w:r w:rsidRPr="00B87B2D">
              <w:rPr>
                <w:sz w:val="24"/>
                <w:szCs w:val="24"/>
                <w:lang w:val="vi-VN"/>
              </w:rPr>
              <w:t>TR2.2.1</w:t>
            </w:r>
          </w:p>
        </w:tc>
        <w:tc>
          <w:tcPr>
            <w:tcW w:w="1144" w:type="pct"/>
            <w:tcBorders>
              <w:top w:val="nil"/>
              <w:left w:val="single" w:sz="8" w:space="0" w:color="auto"/>
              <w:bottom w:val="single" w:sz="8" w:space="0" w:color="auto"/>
              <w:right w:val="nil"/>
            </w:tcBorders>
            <w:vAlign w:val="center"/>
            <w:hideMark/>
          </w:tcPr>
          <w:p w14:paraId="595525B0" w14:textId="77777777" w:rsidR="004E7E27" w:rsidRPr="00B87B2D" w:rsidRDefault="004E7E27" w:rsidP="004E7E27">
            <w:pPr>
              <w:spacing w:before="120" w:after="120" w:line="234" w:lineRule="atLeast"/>
              <w:rPr>
                <w:sz w:val="24"/>
                <w:szCs w:val="24"/>
              </w:rPr>
            </w:pPr>
            <w:r w:rsidRPr="00B87B2D">
              <w:rPr>
                <w:sz w:val="24"/>
                <w:szCs w:val="24"/>
                <w:lang w:val="vi-VN"/>
              </w:rPr>
              <w:t>Phát chăm sóc lần 1</w:t>
            </w:r>
          </w:p>
        </w:tc>
        <w:tc>
          <w:tcPr>
            <w:tcW w:w="563" w:type="pct"/>
            <w:tcBorders>
              <w:top w:val="nil"/>
              <w:left w:val="single" w:sz="8" w:space="0" w:color="auto"/>
              <w:bottom w:val="single" w:sz="8" w:space="0" w:color="auto"/>
              <w:right w:val="nil"/>
            </w:tcBorders>
            <w:vAlign w:val="center"/>
            <w:hideMark/>
          </w:tcPr>
          <w:p w14:paraId="3293B2B8"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hideMark/>
          </w:tcPr>
          <w:p w14:paraId="673C1841" w14:textId="77777777" w:rsidR="004E7E27" w:rsidRPr="00B87B2D" w:rsidRDefault="004E7E27" w:rsidP="004E7E27">
            <w:pPr>
              <w:spacing w:before="120" w:after="120" w:line="234" w:lineRule="atLeast"/>
              <w:jc w:val="center"/>
              <w:rPr>
                <w:sz w:val="24"/>
                <w:szCs w:val="24"/>
              </w:rPr>
            </w:pPr>
            <w:r w:rsidRPr="00B87B2D">
              <w:rPr>
                <w:sz w:val="24"/>
                <w:szCs w:val="24"/>
                <w:lang w:val="vi-VN"/>
              </w:rPr>
              <w:t>15,85</w:t>
            </w:r>
          </w:p>
        </w:tc>
        <w:tc>
          <w:tcPr>
            <w:tcW w:w="1352" w:type="pct"/>
            <w:tcBorders>
              <w:top w:val="nil"/>
              <w:left w:val="single" w:sz="8" w:space="0" w:color="auto"/>
              <w:bottom w:val="single" w:sz="8" w:space="0" w:color="auto"/>
              <w:right w:val="nil"/>
            </w:tcBorders>
            <w:vAlign w:val="center"/>
            <w:hideMark/>
          </w:tcPr>
          <w:p w14:paraId="077B6689" w14:textId="77777777" w:rsidR="004E7E27" w:rsidRPr="00B87B2D" w:rsidRDefault="004E7E27" w:rsidP="00751E35">
            <w:pPr>
              <w:spacing w:before="120" w:after="120" w:line="234" w:lineRule="atLeast"/>
              <w:jc w:val="both"/>
              <w:rPr>
                <w:sz w:val="24"/>
                <w:szCs w:val="24"/>
              </w:rPr>
            </w:pPr>
            <w:r w:rsidRPr="00B87B2D">
              <w:rPr>
                <w:sz w:val="24"/>
                <w:szCs w:val="24"/>
                <w:lang w:val="vi-VN"/>
              </w:rPr>
              <w:t>Như phát chăm sóc năm thứ nhất</w:t>
            </w:r>
          </w:p>
        </w:tc>
        <w:tc>
          <w:tcPr>
            <w:tcW w:w="486" w:type="pct"/>
            <w:tcBorders>
              <w:top w:val="nil"/>
              <w:left w:val="single" w:sz="8" w:space="0" w:color="auto"/>
              <w:bottom w:val="single" w:sz="8" w:space="0" w:color="auto"/>
              <w:right w:val="single" w:sz="8" w:space="0" w:color="auto"/>
            </w:tcBorders>
            <w:vAlign w:val="center"/>
            <w:hideMark/>
          </w:tcPr>
          <w:p w14:paraId="24193EFB" w14:textId="77777777" w:rsidR="004E7E27" w:rsidRPr="00B87B2D" w:rsidRDefault="004E7E27" w:rsidP="004E7E27">
            <w:pPr>
              <w:spacing w:after="0" w:line="240" w:lineRule="auto"/>
              <w:rPr>
                <w:sz w:val="24"/>
                <w:szCs w:val="24"/>
              </w:rPr>
            </w:pPr>
          </w:p>
        </w:tc>
      </w:tr>
      <w:tr w:rsidR="00B87B2D" w:rsidRPr="00B87B2D" w14:paraId="05EF02BF"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3614E752" w14:textId="77777777" w:rsidR="004E7E27" w:rsidRPr="00B87B2D" w:rsidRDefault="004E7E27" w:rsidP="004E7E27">
            <w:pPr>
              <w:spacing w:before="120" w:after="120" w:line="234" w:lineRule="atLeast"/>
              <w:jc w:val="center"/>
              <w:rPr>
                <w:sz w:val="24"/>
                <w:szCs w:val="24"/>
              </w:rPr>
            </w:pPr>
            <w:r w:rsidRPr="00B87B2D">
              <w:rPr>
                <w:sz w:val="24"/>
                <w:szCs w:val="24"/>
                <w:lang w:val="vi-VN"/>
              </w:rPr>
              <w:t>TR2.2.2</w:t>
            </w:r>
          </w:p>
        </w:tc>
        <w:tc>
          <w:tcPr>
            <w:tcW w:w="1144" w:type="pct"/>
            <w:tcBorders>
              <w:top w:val="nil"/>
              <w:left w:val="single" w:sz="8" w:space="0" w:color="auto"/>
              <w:bottom w:val="single" w:sz="8" w:space="0" w:color="auto"/>
              <w:right w:val="nil"/>
            </w:tcBorders>
            <w:vAlign w:val="center"/>
            <w:hideMark/>
          </w:tcPr>
          <w:p w14:paraId="5AFAF60D" w14:textId="77777777" w:rsidR="004E7E27" w:rsidRPr="00B87B2D" w:rsidRDefault="004E7E27" w:rsidP="004E7E27">
            <w:pPr>
              <w:spacing w:before="120" w:after="120" w:line="234" w:lineRule="atLeast"/>
              <w:rPr>
                <w:sz w:val="24"/>
                <w:szCs w:val="24"/>
              </w:rPr>
            </w:pPr>
            <w:r w:rsidRPr="00B87B2D">
              <w:rPr>
                <w:sz w:val="24"/>
                <w:szCs w:val="24"/>
                <w:lang w:val="vi-VN"/>
              </w:rPr>
              <w:t>Xới vun gốc lần 1</w:t>
            </w:r>
          </w:p>
        </w:tc>
        <w:tc>
          <w:tcPr>
            <w:tcW w:w="563" w:type="pct"/>
            <w:tcBorders>
              <w:top w:val="nil"/>
              <w:left w:val="single" w:sz="8" w:space="0" w:color="auto"/>
              <w:bottom w:val="single" w:sz="8" w:space="0" w:color="auto"/>
              <w:right w:val="nil"/>
            </w:tcBorders>
            <w:vAlign w:val="center"/>
            <w:hideMark/>
          </w:tcPr>
          <w:p w14:paraId="68BE3294"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hideMark/>
          </w:tcPr>
          <w:p w14:paraId="63A73A25" w14:textId="77777777" w:rsidR="004E7E27" w:rsidRPr="00B87B2D" w:rsidRDefault="004E7E27" w:rsidP="004E7E27">
            <w:pPr>
              <w:spacing w:before="120" w:after="120" w:line="234" w:lineRule="atLeast"/>
              <w:jc w:val="center"/>
              <w:rPr>
                <w:sz w:val="24"/>
                <w:szCs w:val="24"/>
              </w:rPr>
            </w:pPr>
            <w:r w:rsidRPr="00B87B2D">
              <w:rPr>
                <w:sz w:val="24"/>
                <w:szCs w:val="24"/>
                <w:lang w:val="vi-VN"/>
              </w:rPr>
              <w:t>7,90</w:t>
            </w:r>
          </w:p>
        </w:tc>
        <w:tc>
          <w:tcPr>
            <w:tcW w:w="1352" w:type="pct"/>
            <w:tcBorders>
              <w:top w:val="nil"/>
              <w:left w:val="single" w:sz="8" w:space="0" w:color="auto"/>
              <w:bottom w:val="single" w:sz="8" w:space="0" w:color="auto"/>
              <w:right w:val="nil"/>
            </w:tcBorders>
            <w:vAlign w:val="center"/>
            <w:hideMark/>
          </w:tcPr>
          <w:p w14:paraId="216E8A3D" w14:textId="77777777" w:rsidR="004E7E27" w:rsidRPr="00B87B2D" w:rsidRDefault="004E7E27" w:rsidP="00751E35">
            <w:pPr>
              <w:spacing w:before="120" w:after="120" w:line="234" w:lineRule="atLeast"/>
              <w:jc w:val="both"/>
              <w:rPr>
                <w:sz w:val="24"/>
                <w:szCs w:val="24"/>
              </w:rPr>
            </w:pPr>
            <w:r w:rsidRPr="00B87B2D">
              <w:rPr>
                <w:sz w:val="24"/>
                <w:szCs w:val="24"/>
                <w:lang w:val="vi-VN"/>
              </w:rPr>
              <w:t>Vun xới xung quanh gốc, đường kính ≤ 0,8m</w:t>
            </w:r>
          </w:p>
        </w:tc>
        <w:tc>
          <w:tcPr>
            <w:tcW w:w="486" w:type="pct"/>
            <w:tcBorders>
              <w:top w:val="nil"/>
              <w:left w:val="single" w:sz="8" w:space="0" w:color="auto"/>
              <w:bottom w:val="single" w:sz="8" w:space="0" w:color="auto"/>
              <w:right w:val="single" w:sz="8" w:space="0" w:color="auto"/>
            </w:tcBorders>
            <w:vAlign w:val="center"/>
            <w:hideMark/>
          </w:tcPr>
          <w:p w14:paraId="28BA161C" w14:textId="77777777" w:rsidR="004E7E27" w:rsidRPr="00B87B2D" w:rsidRDefault="004E7E27" w:rsidP="004E7E27">
            <w:pPr>
              <w:spacing w:after="0" w:line="240" w:lineRule="auto"/>
              <w:rPr>
                <w:sz w:val="24"/>
                <w:szCs w:val="24"/>
              </w:rPr>
            </w:pPr>
          </w:p>
        </w:tc>
      </w:tr>
      <w:tr w:rsidR="0035387D" w:rsidRPr="00B87B2D" w14:paraId="5ED65024" w14:textId="77777777" w:rsidTr="0035387D">
        <w:trPr>
          <w:tblCellSpacing w:w="0" w:type="dxa"/>
        </w:trPr>
        <w:tc>
          <w:tcPr>
            <w:tcW w:w="880" w:type="pct"/>
            <w:tcBorders>
              <w:top w:val="nil"/>
              <w:left w:val="single" w:sz="8" w:space="0" w:color="auto"/>
              <w:bottom w:val="single" w:sz="8" w:space="0" w:color="auto"/>
              <w:right w:val="nil"/>
            </w:tcBorders>
            <w:vAlign w:val="center"/>
          </w:tcPr>
          <w:p w14:paraId="23D56DEE" w14:textId="26C21353" w:rsidR="0035387D" w:rsidRPr="00B87B2D" w:rsidRDefault="0035387D" w:rsidP="0035387D">
            <w:pPr>
              <w:spacing w:before="120" w:after="120" w:line="234" w:lineRule="atLeast"/>
              <w:jc w:val="center"/>
              <w:rPr>
                <w:sz w:val="24"/>
                <w:szCs w:val="24"/>
                <w:lang w:val="vi-VN"/>
              </w:rPr>
            </w:pPr>
            <w:r w:rsidRPr="00B87B2D">
              <w:rPr>
                <w:sz w:val="24"/>
                <w:szCs w:val="24"/>
                <w:lang w:val="vi-VN"/>
              </w:rPr>
              <w:t>TR2.2.3</w:t>
            </w:r>
          </w:p>
        </w:tc>
        <w:tc>
          <w:tcPr>
            <w:tcW w:w="1144" w:type="pct"/>
            <w:tcBorders>
              <w:top w:val="nil"/>
              <w:left w:val="single" w:sz="8" w:space="0" w:color="auto"/>
              <w:bottom w:val="single" w:sz="8" w:space="0" w:color="auto"/>
              <w:right w:val="nil"/>
            </w:tcBorders>
            <w:vAlign w:val="center"/>
          </w:tcPr>
          <w:p w14:paraId="4DE7149C" w14:textId="51C70522" w:rsidR="0035387D" w:rsidRPr="00B87B2D" w:rsidRDefault="0035387D" w:rsidP="0035387D">
            <w:pPr>
              <w:spacing w:before="120" w:after="120" w:line="234" w:lineRule="atLeast"/>
              <w:rPr>
                <w:sz w:val="24"/>
                <w:szCs w:val="24"/>
                <w:lang w:val="vi-VN"/>
              </w:rPr>
            </w:pPr>
            <w:r w:rsidRPr="00B87B2D">
              <w:rPr>
                <w:sz w:val="24"/>
                <w:szCs w:val="24"/>
                <w:lang w:val="vi-VN"/>
              </w:rPr>
              <w:t>Vận chuyển cây con và trồng dặm</w:t>
            </w:r>
          </w:p>
        </w:tc>
        <w:tc>
          <w:tcPr>
            <w:tcW w:w="563" w:type="pct"/>
            <w:tcBorders>
              <w:top w:val="nil"/>
              <w:left w:val="single" w:sz="8" w:space="0" w:color="auto"/>
              <w:bottom w:val="single" w:sz="8" w:space="0" w:color="auto"/>
              <w:right w:val="nil"/>
            </w:tcBorders>
            <w:vAlign w:val="center"/>
          </w:tcPr>
          <w:p w14:paraId="350E73A6" w14:textId="5B1CD4DF" w:rsidR="0035387D" w:rsidRPr="00B87B2D" w:rsidRDefault="0035387D" w:rsidP="0035387D">
            <w:pPr>
              <w:spacing w:before="120" w:after="120" w:line="234" w:lineRule="atLeast"/>
              <w:jc w:val="center"/>
              <w:rPr>
                <w:sz w:val="24"/>
                <w:szCs w:val="24"/>
                <w:lang w:val="vi-VN"/>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tcPr>
          <w:p w14:paraId="06776C05" w14:textId="7C1F61F3" w:rsidR="0035387D" w:rsidRPr="00B87B2D" w:rsidRDefault="0035387D" w:rsidP="0035387D">
            <w:pPr>
              <w:spacing w:before="120" w:after="120" w:line="234" w:lineRule="atLeast"/>
              <w:jc w:val="center"/>
              <w:rPr>
                <w:sz w:val="24"/>
                <w:szCs w:val="24"/>
                <w:lang w:val="vi-VN"/>
              </w:rPr>
            </w:pPr>
            <w:r w:rsidRPr="00B87B2D">
              <w:rPr>
                <w:sz w:val="24"/>
                <w:szCs w:val="24"/>
                <w:lang w:val="vi-VN"/>
              </w:rPr>
              <w:t>1,20</w:t>
            </w:r>
          </w:p>
        </w:tc>
        <w:tc>
          <w:tcPr>
            <w:tcW w:w="1352" w:type="pct"/>
            <w:tcBorders>
              <w:top w:val="nil"/>
              <w:left w:val="single" w:sz="8" w:space="0" w:color="auto"/>
              <w:bottom w:val="single" w:sz="8" w:space="0" w:color="auto"/>
              <w:right w:val="nil"/>
            </w:tcBorders>
            <w:vAlign w:val="center"/>
          </w:tcPr>
          <w:p w14:paraId="2E779E96" w14:textId="5AFD998B" w:rsidR="0035387D" w:rsidRPr="00B87B2D" w:rsidRDefault="0035387D" w:rsidP="0035387D">
            <w:pPr>
              <w:spacing w:before="120" w:after="120" w:line="234" w:lineRule="atLeast"/>
              <w:jc w:val="both"/>
              <w:rPr>
                <w:sz w:val="24"/>
                <w:szCs w:val="24"/>
                <w:lang w:val="vi-VN"/>
              </w:rPr>
            </w:pPr>
            <w:r w:rsidRPr="00B87B2D">
              <w:rPr>
                <w:sz w:val="24"/>
                <w:szCs w:val="24"/>
                <w:lang w:val="vi-VN"/>
              </w:rPr>
              <w:t>Vận chuyển cây, rải cây theo hố trồng dặm. Trồng cây ngay ngắn, lấp đất lèn chặt theo hướng dẫn kỹ thuật.</w:t>
            </w:r>
          </w:p>
        </w:tc>
        <w:tc>
          <w:tcPr>
            <w:tcW w:w="486" w:type="pct"/>
            <w:tcBorders>
              <w:top w:val="nil"/>
              <w:left w:val="single" w:sz="8" w:space="0" w:color="auto"/>
              <w:bottom w:val="single" w:sz="8" w:space="0" w:color="auto"/>
              <w:right w:val="single" w:sz="8" w:space="0" w:color="auto"/>
            </w:tcBorders>
            <w:vAlign w:val="center"/>
          </w:tcPr>
          <w:p w14:paraId="3E0B9EC2" w14:textId="77777777" w:rsidR="0035387D" w:rsidRPr="00B87B2D" w:rsidRDefault="0035387D" w:rsidP="0035387D">
            <w:pPr>
              <w:spacing w:after="0" w:line="240" w:lineRule="auto"/>
              <w:rPr>
                <w:sz w:val="24"/>
                <w:szCs w:val="24"/>
              </w:rPr>
            </w:pPr>
          </w:p>
        </w:tc>
      </w:tr>
      <w:tr w:rsidR="0035387D" w:rsidRPr="00B87B2D" w14:paraId="2632671D"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3D49134F" w14:textId="29803ACB" w:rsidR="0035387D" w:rsidRPr="00B87B2D" w:rsidRDefault="0035387D" w:rsidP="0035387D">
            <w:pPr>
              <w:spacing w:before="120" w:after="120" w:line="234" w:lineRule="atLeast"/>
              <w:jc w:val="center"/>
              <w:rPr>
                <w:sz w:val="24"/>
                <w:szCs w:val="24"/>
              </w:rPr>
            </w:pPr>
            <w:r w:rsidRPr="00B87B2D">
              <w:rPr>
                <w:sz w:val="24"/>
                <w:szCs w:val="24"/>
                <w:lang w:val="vi-VN"/>
              </w:rPr>
              <w:t>TR2.2.4</w:t>
            </w:r>
          </w:p>
        </w:tc>
        <w:tc>
          <w:tcPr>
            <w:tcW w:w="1144" w:type="pct"/>
            <w:tcBorders>
              <w:top w:val="nil"/>
              <w:left w:val="single" w:sz="8" w:space="0" w:color="auto"/>
              <w:bottom w:val="single" w:sz="8" w:space="0" w:color="auto"/>
              <w:right w:val="nil"/>
            </w:tcBorders>
            <w:vAlign w:val="center"/>
            <w:hideMark/>
          </w:tcPr>
          <w:p w14:paraId="377680D6" w14:textId="77777777" w:rsidR="0035387D" w:rsidRPr="00B87B2D" w:rsidRDefault="0035387D" w:rsidP="0035387D">
            <w:pPr>
              <w:spacing w:before="120" w:after="120" w:line="234" w:lineRule="atLeast"/>
              <w:rPr>
                <w:sz w:val="24"/>
                <w:szCs w:val="24"/>
              </w:rPr>
            </w:pPr>
            <w:r w:rsidRPr="00B87B2D">
              <w:rPr>
                <w:sz w:val="24"/>
                <w:szCs w:val="24"/>
                <w:lang w:val="vi-VN"/>
              </w:rPr>
              <w:t>Vận chuyển và bón phân</w:t>
            </w:r>
          </w:p>
        </w:tc>
        <w:tc>
          <w:tcPr>
            <w:tcW w:w="563" w:type="pct"/>
            <w:tcBorders>
              <w:top w:val="nil"/>
              <w:left w:val="single" w:sz="8" w:space="0" w:color="auto"/>
              <w:bottom w:val="single" w:sz="8" w:space="0" w:color="auto"/>
              <w:right w:val="nil"/>
            </w:tcBorders>
            <w:vAlign w:val="center"/>
            <w:hideMark/>
          </w:tcPr>
          <w:p w14:paraId="583961FD" w14:textId="77777777" w:rsidR="0035387D" w:rsidRPr="00B87B2D" w:rsidRDefault="0035387D" w:rsidP="0035387D">
            <w:pPr>
              <w:spacing w:before="120" w:after="120" w:line="234" w:lineRule="atLeast"/>
              <w:jc w:val="center"/>
              <w:rPr>
                <w:sz w:val="24"/>
                <w:szCs w:val="24"/>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hideMark/>
          </w:tcPr>
          <w:p w14:paraId="2C71155B" w14:textId="77777777" w:rsidR="0035387D" w:rsidRPr="00B87B2D" w:rsidRDefault="0035387D" w:rsidP="0035387D">
            <w:pPr>
              <w:spacing w:before="120" w:after="120" w:line="234" w:lineRule="atLeast"/>
              <w:jc w:val="center"/>
              <w:rPr>
                <w:sz w:val="24"/>
                <w:szCs w:val="24"/>
              </w:rPr>
            </w:pPr>
            <w:r w:rsidRPr="00B87B2D">
              <w:rPr>
                <w:sz w:val="24"/>
                <w:szCs w:val="24"/>
                <w:lang w:val="vi-VN"/>
              </w:rPr>
              <w:t>9,76</w:t>
            </w:r>
          </w:p>
        </w:tc>
        <w:tc>
          <w:tcPr>
            <w:tcW w:w="1352" w:type="pct"/>
            <w:tcBorders>
              <w:top w:val="nil"/>
              <w:left w:val="single" w:sz="8" w:space="0" w:color="auto"/>
              <w:bottom w:val="single" w:sz="8" w:space="0" w:color="auto"/>
              <w:right w:val="nil"/>
            </w:tcBorders>
            <w:vAlign w:val="center"/>
            <w:hideMark/>
          </w:tcPr>
          <w:p w14:paraId="094D13DC" w14:textId="77777777" w:rsidR="0035387D" w:rsidRPr="00B87B2D" w:rsidRDefault="0035387D" w:rsidP="0035387D">
            <w:pPr>
              <w:spacing w:before="120" w:after="120" w:line="234" w:lineRule="atLeast"/>
              <w:jc w:val="both"/>
              <w:rPr>
                <w:sz w:val="24"/>
                <w:szCs w:val="24"/>
              </w:rPr>
            </w:pPr>
            <w:r w:rsidRPr="00B87B2D">
              <w:rPr>
                <w:sz w:val="24"/>
                <w:szCs w:val="24"/>
                <w:lang w:val="vi-VN"/>
              </w:rPr>
              <w:t>Vận chuyển phân đến hố trồng bón theo đúng quy định.</w:t>
            </w:r>
          </w:p>
        </w:tc>
        <w:tc>
          <w:tcPr>
            <w:tcW w:w="486" w:type="pct"/>
            <w:tcBorders>
              <w:top w:val="nil"/>
              <w:left w:val="single" w:sz="8" w:space="0" w:color="auto"/>
              <w:bottom w:val="single" w:sz="8" w:space="0" w:color="auto"/>
              <w:right w:val="single" w:sz="8" w:space="0" w:color="auto"/>
            </w:tcBorders>
            <w:vAlign w:val="center"/>
            <w:hideMark/>
          </w:tcPr>
          <w:p w14:paraId="6CFFA38E" w14:textId="77777777" w:rsidR="0035387D" w:rsidRPr="00B87B2D" w:rsidRDefault="0035387D" w:rsidP="0035387D">
            <w:pPr>
              <w:spacing w:after="0" w:line="240" w:lineRule="auto"/>
              <w:rPr>
                <w:sz w:val="24"/>
                <w:szCs w:val="24"/>
              </w:rPr>
            </w:pPr>
          </w:p>
        </w:tc>
      </w:tr>
      <w:tr w:rsidR="0035387D" w:rsidRPr="00B87B2D" w14:paraId="3131E52B"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76AA85FE" w14:textId="375C59FC" w:rsidR="0035387D" w:rsidRPr="00B87B2D" w:rsidRDefault="0035387D" w:rsidP="0035387D">
            <w:pPr>
              <w:spacing w:before="120" w:after="120" w:line="234" w:lineRule="atLeast"/>
              <w:jc w:val="center"/>
              <w:rPr>
                <w:sz w:val="24"/>
                <w:szCs w:val="24"/>
              </w:rPr>
            </w:pPr>
            <w:r w:rsidRPr="00B87B2D">
              <w:rPr>
                <w:sz w:val="24"/>
                <w:szCs w:val="24"/>
                <w:lang w:val="vi-VN"/>
              </w:rPr>
              <w:t>TR2.2.5</w:t>
            </w:r>
          </w:p>
        </w:tc>
        <w:tc>
          <w:tcPr>
            <w:tcW w:w="1144" w:type="pct"/>
            <w:tcBorders>
              <w:top w:val="nil"/>
              <w:left w:val="single" w:sz="8" w:space="0" w:color="auto"/>
              <w:bottom w:val="single" w:sz="8" w:space="0" w:color="auto"/>
              <w:right w:val="nil"/>
            </w:tcBorders>
            <w:vAlign w:val="center"/>
            <w:hideMark/>
          </w:tcPr>
          <w:p w14:paraId="06E365E6" w14:textId="77777777" w:rsidR="0035387D" w:rsidRPr="00B87B2D" w:rsidRDefault="0035387D" w:rsidP="0035387D">
            <w:pPr>
              <w:spacing w:before="120" w:after="120" w:line="234" w:lineRule="atLeast"/>
              <w:rPr>
                <w:sz w:val="24"/>
                <w:szCs w:val="24"/>
              </w:rPr>
            </w:pPr>
            <w:r w:rsidRPr="00B87B2D">
              <w:rPr>
                <w:sz w:val="24"/>
                <w:szCs w:val="24"/>
                <w:lang w:val="vi-VN"/>
              </w:rPr>
              <w:t>Phát chăm sóc l</w:t>
            </w:r>
            <w:r w:rsidRPr="00B87B2D">
              <w:rPr>
                <w:sz w:val="24"/>
                <w:szCs w:val="24"/>
              </w:rPr>
              <w:t>ầ</w:t>
            </w:r>
            <w:r w:rsidRPr="00B87B2D">
              <w:rPr>
                <w:sz w:val="24"/>
                <w:szCs w:val="24"/>
                <w:lang w:val="vi-VN"/>
              </w:rPr>
              <w:t>n 2</w:t>
            </w:r>
          </w:p>
        </w:tc>
        <w:tc>
          <w:tcPr>
            <w:tcW w:w="563" w:type="pct"/>
            <w:tcBorders>
              <w:top w:val="nil"/>
              <w:left w:val="single" w:sz="8" w:space="0" w:color="auto"/>
              <w:bottom w:val="single" w:sz="8" w:space="0" w:color="auto"/>
              <w:right w:val="nil"/>
            </w:tcBorders>
            <w:vAlign w:val="center"/>
            <w:hideMark/>
          </w:tcPr>
          <w:p w14:paraId="5CC8EF83" w14:textId="77777777" w:rsidR="0035387D" w:rsidRPr="00B87B2D" w:rsidRDefault="0035387D" w:rsidP="0035387D">
            <w:pPr>
              <w:spacing w:before="120" w:after="120" w:line="234" w:lineRule="atLeast"/>
              <w:jc w:val="center"/>
              <w:rPr>
                <w:sz w:val="24"/>
                <w:szCs w:val="24"/>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hideMark/>
          </w:tcPr>
          <w:p w14:paraId="23994EF5" w14:textId="77777777" w:rsidR="0035387D" w:rsidRPr="00B87B2D" w:rsidRDefault="0035387D" w:rsidP="0035387D">
            <w:pPr>
              <w:spacing w:before="120" w:after="120" w:line="234" w:lineRule="atLeast"/>
              <w:jc w:val="center"/>
              <w:rPr>
                <w:sz w:val="24"/>
                <w:szCs w:val="24"/>
              </w:rPr>
            </w:pPr>
            <w:r w:rsidRPr="00B87B2D">
              <w:rPr>
                <w:sz w:val="24"/>
                <w:szCs w:val="24"/>
                <w:lang w:val="vi-VN"/>
              </w:rPr>
              <w:t>10,50</w:t>
            </w:r>
          </w:p>
        </w:tc>
        <w:tc>
          <w:tcPr>
            <w:tcW w:w="1352" w:type="pct"/>
            <w:tcBorders>
              <w:top w:val="nil"/>
              <w:left w:val="single" w:sz="8" w:space="0" w:color="auto"/>
              <w:bottom w:val="single" w:sz="8" w:space="0" w:color="auto"/>
              <w:right w:val="nil"/>
            </w:tcBorders>
            <w:vAlign w:val="center"/>
            <w:hideMark/>
          </w:tcPr>
          <w:p w14:paraId="4B76C2BA" w14:textId="77777777" w:rsidR="0035387D" w:rsidRPr="00B87B2D" w:rsidRDefault="0035387D" w:rsidP="0035387D">
            <w:pPr>
              <w:spacing w:before="120" w:after="120" w:line="234" w:lineRule="atLeast"/>
              <w:jc w:val="both"/>
              <w:rPr>
                <w:sz w:val="24"/>
                <w:szCs w:val="24"/>
              </w:rPr>
            </w:pPr>
            <w:r w:rsidRPr="00B87B2D">
              <w:rPr>
                <w:sz w:val="24"/>
                <w:szCs w:val="24"/>
                <w:lang w:val="vi-VN"/>
              </w:rPr>
              <w:t>Như phát chăm sóc năm thứ nhất</w:t>
            </w:r>
          </w:p>
        </w:tc>
        <w:tc>
          <w:tcPr>
            <w:tcW w:w="486" w:type="pct"/>
            <w:tcBorders>
              <w:top w:val="nil"/>
              <w:left w:val="single" w:sz="8" w:space="0" w:color="auto"/>
              <w:bottom w:val="single" w:sz="8" w:space="0" w:color="auto"/>
              <w:right w:val="single" w:sz="8" w:space="0" w:color="auto"/>
            </w:tcBorders>
            <w:vAlign w:val="center"/>
            <w:hideMark/>
          </w:tcPr>
          <w:p w14:paraId="26193C7A" w14:textId="77777777" w:rsidR="0035387D" w:rsidRPr="00B87B2D" w:rsidRDefault="0035387D" w:rsidP="0035387D">
            <w:pPr>
              <w:spacing w:after="0" w:line="240" w:lineRule="auto"/>
              <w:rPr>
                <w:sz w:val="24"/>
                <w:szCs w:val="24"/>
              </w:rPr>
            </w:pPr>
          </w:p>
        </w:tc>
      </w:tr>
      <w:tr w:rsidR="0035387D" w:rsidRPr="00B87B2D" w14:paraId="2FF798D6"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62317C15" w14:textId="6CF4E306" w:rsidR="0035387D" w:rsidRPr="00B87B2D" w:rsidRDefault="0035387D" w:rsidP="0035387D">
            <w:pPr>
              <w:spacing w:before="120" w:after="120" w:line="234" w:lineRule="atLeast"/>
              <w:jc w:val="center"/>
              <w:rPr>
                <w:sz w:val="24"/>
                <w:szCs w:val="24"/>
              </w:rPr>
            </w:pPr>
            <w:r w:rsidRPr="00B87B2D">
              <w:rPr>
                <w:sz w:val="24"/>
                <w:szCs w:val="24"/>
                <w:lang w:val="vi-VN"/>
              </w:rPr>
              <w:t>TR2.2.6</w:t>
            </w:r>
          </w:p>
        </w:tc>
        <w:tc>
          <w:tcPr>
            <w:tcW w:w="1144" w:type="pct"/>
            <w:tcBorders>
              <w:top w:val="nil"/>
              <w:left w:val="single" w:sz="8" w:space="0" w:color="auto"/>
              <w:bottom w:val="single" w:sz="8" w:space="0" w:color="auto"/>
              <w:right w:val="nil"/>
            </w:tcBorders>
            <w:vAlign w:val="center"/>
            <w:hideMark/>
          </w:tcPr>
          <w:p w14:paraId="1F722D30" w14:textId="77777777" w:rsidR="0035387D" w:rsidRPr="00B87B2D" w:rsidRDefault="0035387D" w:rsidP="0035387D">
            <w:pPr>
              <w:spacing w:before="120" w:after="120" w:line="234" w:lineRule="atLeast"/>
              <w:rPr>
                <w:sz w:val="24"/>
                <w:szCs w:val="24"/>
              </w:rPr>
            </w:pPr>
            <w:r w:rsidRPr="00B87B2D">
              <w:rPr>
                <w:sz w:val="24"/>
                <w:szCs w:val="24"/>
                <w:lang w:val="vi-VN"/>
              </w:rPr>
              <w:t>Xới vun gốc lần 2</w:t>
            </w:r>
          </w:p>
        </w:tc>
        <w:tc>
          <w:tcPr>
            <w:tcW w:w="563" w:type="pct"/>
            <w:tcBorders>
              <w:top w:val="nil"/>
              <w:left w:val="single" w:sz="8" w:space="0" w:color="auto"/>
              <w:bottom w:val="single" w:sz="8" w:space="0" w:color="auto"/>
              <w:right w:val="nil"/>
            </w:tcBorders>
            <w:vAlign w:val="center"/>
            <w:hideMark/>
          </w:tcPr>
          <w:p w14:paraId="7A3C5211" w14:textId="77777777" w:rsidR="0035387D" w:rsidRPr="00B87B2D" w:rsidRDefault="0035387D" w:rsidP="0035387D">
            <w:pPr>
              <w:spacing w:before="120" w:after="120" w:line="234" w:lineRule="atLeast"/>
              <w:jc w:val="center"/>
              <w:rPr>
                <w:sz w:val="24"/>
                <w:szCs w:val="24"/>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hideMark/>
          </w:tcPr>
          <w:p w14:paraId="772548E3" w14:textId="77777777" w:rsidR="0035387D" w:rsidRPr="00B87B2D" w:rsidRDefault="0035387D" w:rsidP="0035387D">
            <w:pPr>
              <w:spacing w:before="120" w:after="120" w:line="234" w:lineRule="atLeast"/>
              <w:jc w:val="center"/>
              <w:rPr>
                <w:sz w:val="24"/>
                <w:szCs w:val="24"/>
              </w:rPr>
            </w:pPr>
            <w:r w:rsidRPr="00B87B2D">
              <w:rPr>
                <w:sz w:val="24"/>
                <w:szCs w:val="24"/>
                <w:lang w:val="vi-VN"/>
              </w:rPr>
              <w:t>7,90</w:t>
            </w:r>
          </w:p>
        </w:tc>
        <w:tc>
          <w:tcPr>
            <w:tcW w:w="1352" w:type="pct"/>
            <w:tcBorders>
              <w:top w:val="nil"/>
              <w:left w:val="single" w:sz="8" w:space="0" w:color="auto"/>
              <w:bottom w:val="single" w:sz="8" w:space="0" w:color="auto"/>
              <w:right w:val="nil"/>
            </w:tcBorders>
            <w:vAlign w:val="center"/>
            <w:hideMark/>
          </w:tcPr>
          <w:p w14:paraId="6C6A3043" w14:textId="77777777" w:rsidR="0035387D" w:rsidRPr="00B87B2D" w:rsidRDefault="0035387D" w:rsidP="0035387D">
            <w:pPr>
              <w:spacing w:before="120" w:after="120" w:line="234" w:lineRule="atLeast"/>
              <w:jc w:val="both"/>
              <w:rPr>
                <w:sz w:val="24"/>
                <w:szCs w:val="24"/>
              </w:rPr>
            </w:pPr>
            <w:r w:rsidRPr="00B87B2D">
              <w:rPr>
                <w:sz w:val="24"/>
                <w:szCs w:val="24"/>
                <w:lang w:val="vi-VN"/>
              </w:rPr>
              <w:t>Vun xới xung quanh gốc, đường kính ≤ 0,8m</w:t>
            </w:r>
          </w:p>
        </w:tc>
        <w:tc>
          <w:tcPr>
            <w:tcW w:w="486" w:type="pct"/>
            <w:tcBorders>
              <w:top w:val="nil"/>
              <w:left w:val="single" w:sz="8" w:space="0" w:color="auto"/>
              <w:bottom w:val="single" w:sz="8" w:space="0" w:color="auto"/>
              <w:right w:val="single" w:sz="8" w:space="0" w:color="auto"/>
            </w:tcBorders>
            <w:vAlign w:val="center"/>
            <w:hideMark/>
          </w:tcPr>
          <w:p w14:paraId="40CA67A9" w14:textId="77777777" w:rsidR="0035387D" w:rsidRPr="00B87B2D" w:rsidRDefault="0035387D" w:rsidP="0035387D">
            <w:pPr>
              <w:spacing w:after="0" w:line="240" w:lineRule="auto"/>
              <w:rPr>
                <w:sz w:val="24"/>
                <w:szCs w:val="24"/>
              </w:rPr>
            </w:pPr>
          </w:p>
        </w:tc>
      </w:tr>
      <w:tr w:rsidR="0035387D" w:rsidRPr="00B87B2D" w14:paraId="43B795B6"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48AF066F" w14:textId="09B64C27" w:rsidR="0035387D" w:rsidRPr="0035387D" w:rsidRDefault="0035387D" w:rsidP="0035387D">
            <w:pPr>
              <w:spacing w:before="120" w:after="120" w:line="234" w:lineRule="atLeast"/>
              <w:jc w:val="center"/>
              <w:rPr>
                <w:sz w:val="24"/>
                <w:szCs w:val="24"/>
              </w:rPr>
            </w:pPr>
            <w:r w:rsidRPr="00B87B2D">
              <w:rPr>
                <w:sz w:val="24"/>
                <w:szCs w:val="24"/>
                <w:lang w:val="vi-VN"/>
              </w:rPr>
              <w:t>TR2.2.</w:t>
            </w:r>
            <w:r>
              <w:rPr>
                <w:sz w:val="24"/>
                <w:szCs w:val="24"/>
              </w:rPr>
              <w:t>7</w:t>
            </w:r>
          </w:p>
        </w:tc>
        <w:tc>
          <w:tcPr>
            <w:tcW w:w="1144" w:type="pct"/>
            <w:tcBorders>
              <w:top w:val="nil"/>
              <w:left w:val="single" w:sz="8" w:space="0" w:color="auto"/>
              <w:bottom w:val="single" w:sz="8" w:space="0" w:color="auto"/>
              <w:right w:val="nil"/>
            </w:tcBorders>
            <w:vAlign w:val="center"/>
            <w:hideMark/>
          </w:tcPr>
          <w:p w14:paraId="7D96AF1B" w14:textId="77777777" w:rsidR="0035387D" w:rsidRPr="00B87B2D" w:rsidRDefault="0035387D" w:rsidP="0035387D">
            <w:pPr>
              <w:spacing w:before="120" w:after="120" w:line="234" w:lineRule="atLeast"/>
              <w:rPr>
                <w:sz w:val="24"/>
                <w:szCs w:val="24"/>
              </w:rPr>
            </w:pPr>
            <w:r w:rsidRPr="00B87B2D">
              <w:rPr>
                <w:sz w:val="24"/>
                <w:szCs w:val="24"/>
                <w:lang w:val="vi-VN"/>
              </w:rPr>
              <w:t>Bảo vệ rừng</w:t>
            </w:r>
          </w:p>
        </w:tc>
        <w:tc>
          <w:tcPr>
            <w:tcW w:w="563" w:type="pct"/>
            <w:tcBorders>
              <w:top w:val="nil"/>
              <w:left w:val="single" w:sz="8" w:space="0" w:color="auto"/>
              <w:bottom w:val="single" w:sz="8" w:space="0" w:color="auto"/>
              <w:right w:val="nil"/>
            </w:tcBorders>
            <w:vAlign w:val="center"/>
            <w:hideMark/>
          </w:tcPr>
          <w:p w14:paraId="18C89666" w14:textId="77777777" w:rsidR="0035387D" w:rsidRPr="00B87B2D" w:rsidRDefault="0035387D" w:rsidP="0035387D">
            <w:pPr>
              <w:spacing w:before="120" w:after="120" w:line="234" w:lineRule="atLeast"/>
              <w:jc w:val="center"/>
              <w:rPr>
                <w:sz w:val="24"/>
                <w:szCs w:val="24"/>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hideMark/>
          </w:tcPr>
          <w:p w14:paraId="623E76A2" w14:textId="77777777" w:rsidR="0035387D" w:rsidRPr="00B87B2D" w:rsidRDefault="0035387D" w:rsidP="0035387D">
            <w:pPr>
              <w:spacing w:before="120" w:after="120" w:line="234" w:lineRule="atLeast"/>
              <w:jc w:val="center"/>
              <w:rPr>
                <w:sz w:val="24"/>
                <w:szCs w:val="24"/>
              </w:rPr>
            </w:pPr>
            <w:r w:rsidRPr="00B87B2D">
              <w:rPr>
                <w:sz w:val="24"/>
                <w:szCs w:val="24"/>
                <w:lang w:val="vi-VN"/>
              </w:rPr>
              <w:t>7,28</w:t>
            </w:r>
          </w:p>
        </w:tc>
        <w:tc>
          <w:tcPr>
            <w:tcW w:w="1352" w:type="pct"/>
            <w:tcBorders>
              <w:top w:val="nil"/>
              <w:left w:val="single" w:sz="8" w:space="0" w:color="auto"/>
              <w:bottom w:val="single" w:sz="8" w:space="0" w:color="auto"/>
              <w:right w:val="nil"/>
            </w:tcBorders>
            <w:vAlign w:val="center"/>
            <w:hideMark/>
          </w:tcPr>
          <w:p w14:paraId="115A0BCE" w14:textId="77777777" w:rsidR="0035387D" w:rsidRPr="00B87B2D" w:rsidRDefault="0035387D" w:rsidP="0035387D">
            <w:pPr>
              <w:spacing w:before="120" w:after="120" w:line="234" w:lineRule="atLeast"/>
              <w:jc w:val="both"/>
              <w:rPr>
                <w:sz w:val="24"/>
                <w:szCs w:val="24"/>
              </w:rPr>
            </w:pPr>
            <w:r w:rsidRPr="00B87B2D">
              <w:rPr>
                <w:sz w:val="24"/>
                <w:szCs w:val="24"/>
                <w:lang w:val="vi-VN"/>
              </w:rPr>
              <w:t>Như bảo vệ năm thứ nhất</w:t>
            </w:r>
          </w:p>
        </w:tc>
        <w:tc>
          <w:tcPr>
            <w:tcW w:w="486" w:type="pct"/>
            <w:tcBorders>
              <w:top w:val="nil"/>
              <w:left w:val="single" w:sz="8" w:space="0" w:color="auto"/>
              <w:bottom w:val="single" w:sz="8" w:space="0" w:color="auto"/>
              <w:right w:val="single" w:sz="8" w:space="0" w:color="auto"/>
            </w:tcBorders>
            <w:vAlign w:val="center"/>
            <w:hideMark/>
          </w:tcPr>
          <w:p w14:paraId="4683A757" w14:textId="77777777" w:rsidR="0035387D" w:rsidRPr="00B87B2D" w:rsidRDefault="0035387D" w:rsidP="0035387D">
            <w:pPr>
              <w:spacing w:after="0" w:line="240" w:lineRule="auto"/>
              <w:rPr>
                <w:sz w:val="24"/>
                <w:szCs w:val="24"/>
              </w:rPr>
            </w:pPr>
          </w:p>
        </w:tc>
      </w:tr>
      <w:tr w:rsidR="0035387D" w:rsidRPr="00B87B2D" w14:paraId="06291EE9"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74F7508A" w14:textId="77777777" w:rsidR="0035387D" w:rsidRPr="00B87B2D" w:rsidRDefault="0035387D" w:rsidP="0035387D">
            <w:pPr>
              <w:spacing w:before="120" w:after="120" w:line="234" w:lineRule="atLeast"/>
              <w:jc w:val="center"/>
              <w:rPr>
                <w:sz w:val="24"/>
                <w:szCs w:val="24"/>
              </w:rPr>
            </w:pPr>
            <w:r w:rsidRPr="00B87B2D">
              <w:rPr>
                <w:b/>
                <w:bCs/>
                <w:sz w:val="24"/>
                <w:szCs w:val="24"/>
                <w:lang w:val="vi-VN"/>
              </w:rPr>
              <w:t>3</w:t>
            </w:r>
          </w:p>
        </w:tc>
        <w:tc>
          <w:tcPr>
            <w:tcW w:w="1144" w:type="pct"/>
            <w:tcBorders>
              <w:top w:val="nil"/>
              <w:left w:val="single" w:sz="8" w:space="0" w:color="auto"/>
              <w:bottom w:val="single" w:sz="8" w:space="0" w:color="auto"/>
              <w:right w:val="nil"/>
            </w:tcBorders>
            <w:vAlign w:val="center"/>
            <w:hideMark/>
          </w:tcPr>
          <w:p w14:paraId="4ED9ADC7" w14:textId="77777777" w:rsidR="0035387D" w:rsidRPr="00B87B2D" w:rsidRDefault="0035387D" w:rsidP="0035387D">
            <w:pPr>
              <w:spacing w:before="120" w:after="120" w:line="234" w:lineRule="atLeast"/>
              <w:rPr>
                <w:sz w:val="24"/>
                <w:szCs w:val="24"/>
              </w:rPr>
            </w:pPr>
            <w:r w:rsidRPr="00B87B2D">
              <w:rPr>
                <w:b/>
                <w:bCs/>
                <w:sz w:val="24"/>
                <w:szCs w:val="24"/>
                <w:lang w:val="vi-VN"/>
              </w:rPr>
              <w:t>Năm thứ ba</w:t>
            </w:r>
          </w:p>
        </w:tc>
        <w:tc>
          <w:tcPr>
            <w:tcW w:w="563" w:type="pct"/>
            <w:tcBorders>
              <w:top w:val="nil"/>
              <w:left w:val="single" w:sz="8" w:space="0" w:color="auto"/>
              <w:bottom w:val="single" w:sz="8" w:space="0" w:color="auto"/>
              <w:right w:val="nil"/>
            </w:tcBorders>
            <w:vAlign w:val="center"/>
            <w:hideMark/>
          </w:tcPr>
          <w:p w14:paraId="0FEC77A6" w14:textId="77777777" w:rsidR="0035387D" w:rsidRPr="00B87B2D" w:rsidRDefault="0035387D" w:rsidP="0035387D">
            <w:pPr>
              <w:spacing w:before="120" w:after="120" w:line="234" w:lineRule="atLeast"/>
              <w:jc w:val="center"/>
              <w:rPr>
                <w:sz w:val="24"/>
                <w:szCs w:val="24"/>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hideMark/>
          </w:tcPr>
          <w:p w14:paraId="7DB6D24C" w14:textId="1BD2F5D7" w:rsidR="0035387D" w:rsidRPr="00B87B2D" w:rsidRDefault="0035387D" w:rsidP="0035387D">
            <w:pPr>
              <w:spacing w:before="120" w:after="120" w:line="234" w:lineRule="atLeast"/>
              <w:jc w:val="center"/>
              <w:rPr>
                <w:sz w:val="24"/>
                <w:szCs w:val="24"/>
              </w:rPr>
            </w:pPr>
            <w:r w:rsidRPr="00B87B2D">
              <w:rPr>
                <w:b/>
                <w:bCs/>
                <w:sz w:val="24"/>
                <w:szCs w:val="24"/>
                <w:lang w:val="vi-VN"/>
              </w:rPr>
              <w:t>5</w:t>
            </w:r>
            <w:r w:rsidR="00595F97">
              <w:rPr>
                <w:b/>
                <w:bCs/>
                <w:sz w:val="24"/>
                <w:szCs w:val="24"/>
              </w:rPr>
              <w:t>9</w:t>
            </w:r>
            <w:r w:rsidRPr="00B87B2D">
              <w:rPr>
                <w:b/>
                <w:bCs/>
                <w:sz w:val="24"/>
                <w:szCs w:val="24"/>
                <w:lang w:val="vi-VN"/>
              </w:rPr>
              <w:t>,</w:t>
            </w:r>
            <w:r w:rsidR="00595F97">
              <w:rPr>
                <w:b/>
                <w:bCs/>
                <w:sz w:val="24"/>
                <w:szCs w:val="24"/>
              </w:rPr>
              <w:t>5</w:t>
            </w:r>
            <w:r w:rsidRPr="00B87B2D">
              <w:rPr>
                <w:b/>
                <w:bCs/>
                <w:sz w:val="24"/>
                <w:szCs w:val="24"/>
                <w:lang w:val="vi-VN"/>
              </w:rPr>
              <w:t>6</w:t>
            </w:r>
          </w:p>
        </w:tc>
        <w:tc>
          <w:tcPr>
            <w:tcW w:w="1352" w:type="pct"/>
            <w:tcBorders>
              <w:top w:val="nil"/>
              <w:left w:val="single" w:sz="8" w:space="0" w:color="auto"/>
              <w:bottom w:val="single" w:sz="8" w:space="0" w:color="auto"/>
              <w:right w:val="nil"/>
            </w:tcBorders>
            <w:vAlign w:val="center"/>
            <w:hideMark/>
          </w:tcPr>
          <w:p w14:paraId="69AEBA3F" w14:textId="77777777" w:rsidR="0035387D" w:rsidRPr="00B87B2D" w:rsidRDefault="0035387D" w:rsidP="0035387D">
            <w:pPr>
              <w:spacing w:after="0" w:line="240" w:lineRule="auto"/>
              <w:rPr>
                <w:sz w:val="24"/>
                <w:szCs w:val="24"/>
              </w:rPr>
            </w:pPr>
          </w:p>
        </w:tc>
        <w:tc>
          <w:tcPr>
            <w:tcW w:w="486" w:type="pct"/>
            <w:tcBorders>
              <w:top w:val="nil"/>
              <w:left w:val="single" w:sz="8" w:space="0" w:color="auto"/>
              <w:bottom w:val="single" w:sz="8" w:space="0" w:color="auto"/>
              <w:right w:val="single" w:sz="8" w:space="0" w:color="auto"/>
            </w:tcBorders>
            <w:vAlign w:val="center"/>
            <w:hideMark/>
          </w:tcPr>
          <w:p w14:paraId="6F2C00D7" w14:textId="77777777" w:rsidR="0035387D" w:rsidRPr="00B87B2D" w:rsidRDefault="0035387D" w:rsidP="0035387D">
            <w:pPr>
              <w:spacing w:after="0" w:line="240" w:lineRule="auto"/>
              <w:rPr>
                <w:sz w:val="24"/>
                <w:szCs w:val="24"/>
              </w:rPr>
            </w:pPr>
          </w:p>
        </w:tc>
      </w:tr>
      <w:tr w:rsidR="0035387D" w:rsidRPr="00B87B2D" w14:paraId="09B1DEB2"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72938C36" w14:textId="77777777" w:rsidR="0035387D" w:rsidRPr="00B87B2D" w:rsidRDefault="0035387D" w:rsidP="0035387D">
            <w:pPr>
              <w:spacing w:before="120" w:after="120" w:line="234" w:lineRule="atLeast"/>
              <w:jc w:val="center"/>
              <w:rPr>
                <w:sz w:val="24"/>
                <w:szCs w:val="24"/>
              </w:rPr>
            </w:pPr>
            <w:r w:rsidRPr="00B87B2D">
              <w:rPr>
                <w:sz w:val="24"/>
                <w:szCs w:val="24"/>
                <w:lang w:val="vi-VN"/>
              </w:rPr>
              <w:t>TR3.2.1</w:t>
            </w:r>
          </w:p>
        </w:tc>
        <w:tc>
          <w:tcPr>
            <w:tcW w:w="1144" w:type="pct"/>
            <w:tcBorders>
              <w:top w:val="nil"/>
              <w:left w:val="single" w:sz="8" w:space="0" w:color="auto"/>
              <w:bottom w:val="single" w:sz="8" w:space="0" w:color="auto"/>
              <w:right w:val="nil"/>
            </w:tcBorders>
            <w:vAlign w:val="center"/>
            <w:hideMark/>
          </w:tcPr>
          <w:p w14:paraId="2176DCF8" w14:textId="77777777" w:rsidR="0035387D" w:rsidRPr="00B87B2D" w:rsidRDefault="0035387D" w:rsidP="0035387D">
            <w:pPr>
              <w:spacing w:before="120" w:after="120" w:line="234" w:lineRule="atLeast"/>
              <w:rPr>
                <w:sz w:val="24"/>
                <w:szCs w:val="24"/>
              </w:rPr>
            </w:pPr>
            <w:r w:rsidRPr="00B87B2D">
              <w:rPr>
                <w:sz w:val="24"/>
                <w:szCs w:val="24"/>
                <w:lang w:val="vi-VN"/>
              </w:rPr>
              <w:t>Phát chăm sóc lần 1</w:t>
            </w:r>
          </w:p>
        </w:tc>
        <w:tc>
          <w:tcPr>
            <w:tcW w:w="563" w:type="pct"/>
            <w:tcBorders>
              <w:top w:val="nil"/>
              <w:left w:val="single" w:sz="8" w:space="0" w:color="auto"/>
              <w:bottom w:val="single" w:sz="8" w:space="0" w:color="auto"/>
              <w:right w:val="nil"/>
            </w:tcBorders>
            <w:vAlign w:val="center"/>
            <w:hideMark/>
          </w:tcPr>
          <w:p w14:paraId="6807D88E" w14:textId="77777777" w:rsidR="0035387D" w:rsidRPr="00B87B2D" w:rsidRDefault="0035387D" w:rsidP="0035387D">
            <w:pPr>
              <w:spacing w:before="120" w:after="120" w:line="234" w:lineRule="atLeast"/>
              <w:jc w:val="center"/>
              <w:rPr>
                <w:sz w:val="24"/>
                <w:szCs w:val="24"/>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hideMark/>
          </w:tcPr>
          <w:p w14:paraId="100B9DD9" w14:textId="77777777" w:rsidR="0035387D" w:rsidRPr="00B87B2D" w:rsidRDefault="0035387D" w:rsidP="0035387D">
            <w:pPr>
              <w:spacing w:before="120" w:after="120" w:line="234" w:lineRule="atLeast"/>
              <w:jc w:val="center"/>
              <w:rPr>
                <w:sz w:val="24"/>
                <w:szCs w:val="24"/>
              </w:rPr>
            </w:pPr>
            <w:r w:rsidRPr="00B87B2D">
              <w:rPr>
                <w:sz w:val="24"/>
                <w:szCs w:val="24"/>
                <w:lang w:val="vi-VN"/>
              </w:rPr>
              <w:t>13,02</w:t>
            </w:r>
          </w:p>
        </w:tc>
        <w:tc>
          <w:tcPr>
            <w:tcW w:w="1352" w:type="pct"/>
            <w:vMerge w:val="restart"/>
            <w:tcBorders>
              <w:top w:val="nil"/>
              <w:left w:val="single" w:sz="8" w:space="0" w:color="auto"/>
              <w:bottom w:val="single" w:sz="8" w:space="0" w:color="auto"/>
              <w:right w:val="nil"/>
            </w:tcBorders>
            <w:vAlign w:val="center"/>
            <w:hideMark/>
          </w:tcPr>
          <w:p w14:paraId="28B354A4" w14:textId="77777777" w:rsidR="0035387D" w:rsidRPr="00B87B2D" w:rsidRDefault="0035387D" w:rsidP="0035387D">
            <w:pPr>
              <w:spacing w:before="120" w:after="120" w:line="234" w:lineRule="atLeast"/>
              <w:rPr>
                <w:sz w:val="24"/>
                <w:szCs w:val="24"/>
              </w:rPr>
            </w:pPr>
            <w:r w:rsidRPr="00B87B2D">
              <w:rPr>
                <w:sz w:val="24"/>
                <w:szCs w:val="24"/>
                <w:lang w:val="vi-VN"/>
              </w:rPr>
              <w:t>Như năm thứ hai</w:t>
            </w:r>
          </w:p>
        </w:tc>
        <w:tc>
          <w:tcPr>
            <w:tcW w:w="486" w:type="pct"/>
            <w:vMerge w:val="restart"/>
            <w:tcBorders>
              <w:top w:val="nil"/>
              <w:left w:val="single" w:sz="8" w:space="0" w:color="auto"/>
              <w:bottom w:val="single" w:sz="8" w:space="0" w:color="auto"/>
              <w:right w:val="single" w:sz="8" w:space="0" w:color="auto"/>
            </w:tcBorders>
            <w:vAlign w:val="center"/>
            <w:hideMark/>
          </w:tcPr>
          <w:p w14:paraId="02C2E402" w14:textId="77777777" w:rsidR="0035387D" w:rsidRPr="00B87B2D" w:rsidRDefault="0035387D" w:rsidP="0035387D">
            <w:pPr>
              <w:spacing w:after="0" w:line="240" w:lineRule="auto"/>
              <w:rPr>
                <w:sz w:val="24"/>
                <w:szCs w:val="24"/>
              </w:rPr>
            </w:pPr>
          </w:p>
        </w:tc>
      </w:tr>
      <w:tr w:rsidR="0035387D" w:rsidRPr="00B87B2D" w14:paraId="7A9430D8"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07B90E77" w14:textId="77777777" w:rsidR="0035387D" w:rsidRPr="00B87B2D" w:rsidRDefault="0035387D" w:rsidP="0035387D">
            <w:pPr>
              <w:spacing w:before="120" w:after="120" w:line="234" w:lineRule="atLeast"/>
              <w:jc w:val="center"/>
              <w:rPr>
                <w:sz w:val="24"/>
                <w:szCs w:val="24"/>
              </w:rPr>
            </w:pPr>
            <w:r w:rsidRPr="00B87B2D">
              <w:rPr>
                <w:sz w:val="24"/>
                <w:szCs w:val="24"/>
                <w:lang w:val="vi-VN"/>
              </w:rPr>
              <w:t>TR3.2.2</w:t>
            </w:r>
          </w:p>
        </w:tc>
        <w:tc>
          <w:tcPr>
            <w:tcW w:w="1144" w:type="pct"/>
            <w:tcBorders>
              <w:top w:val="nil"/>
              <w:left w:val="single" w:sz="8" w:space="0" w:color="auto"/>
              <w:bottom w:val="single" w:sz="8" w:space="0" w:color="auto"/>
              <w:right w:val="nil"/>
            </w:tcBorders>
            <w:vAlign w:val="center"/>
            <w:hideMark/>
          </w:tcPr>
          <w:p w14:paraId="616C8D63" w14:textId="77777777" w:rsidR="0035387D" w:rsidRPr="00B87B2D" w:rsidRDefault="0035387D" w:rsidP="0035387D">
            <w:pPr>
              <w:spacing w:before="120" w:after="120" w:line="234" w:lineRule="atLeast"/>
              <w:rPr>
                <w:sz w:val="24"/>
                <w:szCs w:val="24"/>
              </w:rPr>
            </w:pPr>
            <w:r w:rsidRPr="00B87B2D">
              <w:rPr>
                <w:sz w:val="24"/>
                <w:szCs w:val="24"/>
                <w:lang w:val="vi-VN"/>
              </w:rPr>
              <w:t>Xới vun gốc lần 1</w:t>
            </w:r>
          </w:p>
        </w:tc>
        <w:tc>
          <w:tcPr>
            <w:tcW w:w="563" w:type="pct"/>
            <w:tcBorders>
              <w:top w:val="nil"/>
              <w:left w:val="single" w:sz="8" w:space="0" w:color="auto"/>
              <w:bottom w:val="single" w:sz="8" w:space="0" w:color="auto"/>
              <w:right w:val="nil"/>
            </w:tcBorders>
            <w:vAlign w:val="center"/>
            <w:hideMark/>
          </w:tcPr>
          <w:p w14:paraId="1C78F952" w14:textId="77777777" w:rsidR="0035387D" w:rsidRPr="00B87B2D" w:rsidRDefault="0035387D" w:rsidP="0035387D">
            <w:pPr>
              <w:spacing w:before="120" w:after="120" w:line="234" w:lineRule="atLeast"/>
              <w:jc w:val="center"/>
              <w:rPr>
                <w:sz w:val="24"/>
                <w:szCs w:val="24"/>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hideMark/>
          </w:tcPr>
          <w:p w14:paraId="68017004" w14:textId="77777777" w:rsidR="0035387D" w:rsidRPr="00B87B2D" w:rsidRDefault="0035387D" w:rsidP="0035387D">
            <w:pPr>
              <w:spacing w:before="120" w:after="120" w:line="234" w:lineRule="atLeast"/>
              <w:jc w:val="center"/>
              <w:rPr>
                <w:sz w:val="24"/>
                <w:szCs w:val="24"/>
              </w:rPr>
            </w:pPr>
            <w:r w:rsidRPr="00B87B2D">
              <w:rPr>
                <w:sz w:val="24"/>
                <w:szCs w:val="24"/>
                <w:lang w:val="vi-VN"/>
              </w:rPr>
              <w:t>7,90</w:t>
            </w:r>
          </w:p>
        </w:tc>
        <w:tc>
          <w:tcPr>
            <w:tcW w:w="0" w:type="auto"/>
            <w:vMerge/>
            <w:tcBorders>
              <w:top w:val="nil"/>
              <w:left w:val="single" w:sz="8" w:space="0" w:color="auto"/>
              <w:bottom w:val="single" w:sz="8" w:space="0" w:color="auto"/>
              <w:right w:val="nil"/>
            </w:tcBorders>
            <w:shd w:val="clear" w:color="auto" w:fill="FFFFFF"/>
            <w:vAlign w:val="center"/>
            <w:hideMark/>
          </w:tcPr>
          <w:p w14:paraId="1A333042" w14:textId="77777777" w:rsidR="0035387D" w:rsidRPr="00B87B2D" w:rsidRDefault="0035387D" w:rsidP="0035387D">
            <w:pPr>
              <w:spacing w:after="0" w:line="240" w:lineRule="auto"/>
              <w:rPr>
                <w:sz w:val="24"/>
                <w:szCs w:val="24"/>
              </w:rPr>
            </w:pPr>
          </w:p>
        </w:tc>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8CF0F8C" w14:textId="77777777" w:rsidR="0035387D" w:rsidRPr="00B87B2D" w:rsidRDefault="0035387D" w:rsidP="0035387D">
            <w:pPr>
              <w:spacing w:after="0" w:line="240" w:lineRule="auto"/>
              <w:rPr>
                <w:sz w:val="24"/>
                <w:szCs w:val="24"/>
              </w:rPr>
            </w:pPr>
          </w:p>
        </w:tc>
      </w:tr>
      <w:tr w:rsidR="0035387D" w:rsidRPr="00B87B2D" w14:paraId="7E6B8BAB" w14:textId="77777777" w:rsidTr="00334E32">
        <w:trPr>
          <w:tblCellSpacing w:w="0" w:type="dxa"/>
        </w:trPr>
        <w:tc>
          <w:tcPr>
            <w:tcW w:w="880" w:type="pct"/>
            <w:tcBorders>
              <w:top w:val="nil"/>
              <w:left w:val="single" w:sz="8" w:space="0" w:color="auto"/>
              <w:bottom w:val="single" w:sz="8" w:space="0" w:color="auto"/>
              <w:right w:val="nil"/>
            </w:tcBorders>
            <w:vAlign w:val="center"/>
          </w:tcPr>
          <w:p w14:paraId="79A1E327" w14:textId="7BD6B65D" w:rsidR="0035387D" w:rsidRPr="00B87B2D" w:rsidRDefault="0035387D" w:rsidP="0035387D">
            <w:pPr>
              <w:spacing w:before="120" w:after="120" w:line="234" w:lineRule="atLeast"/>
              <w:jc w:val="center"/>
              <w:rPr>
                <w:sz w:val="24"/>
                <w:szCs w:val="24"/>
                <w:lang w:val="vi-VN"/>
              </w:rPr>
            </w:pPr>
            <w:r w:rsidRPr="00B87B2D">
              <w:rPr>
                <w:sz w:val="24"/>
                <w:szCs w:val="24"/>
                <w:lang w:val="vi-VN"/>
              </w:rPr>
              <w:t>TR3.2.3</w:t>
            </w:r>
          </w:p>
        </w:tc>
        <w:tc>
          <w:tcPr>
            <w:tcW w:w="1144" w:type="pct"/>
            <w:tcBorders>
              <w:top w:val="nil"/>
              <w:left w:val="single" w:sz="8" w:space="0" w:color="auto"/>
              <w:bottom w:val="single" w:sz="8" w:space="0" w:color="auto"/>
              <w:right w:val="nil"/>
            </w:tcBorders>
            <w:vAlign w:val="center"/>
          </w:tcPr>
          <w:p w14:paraId="5294457B" w14:textId="49D3AD14" w:rsidR="0035387D" w:rsidRPr="00B87B2D" w:rsidRDefault="0035387D" w:rsidP="0035387D">
            <w:pPr>
              <w:spacing w:before="120" w:after="120" w:line="234" w:lineRule="atLeast"/>
              <w:rPr>
                <w:sz w:val="24"/>
                <w:szCs w:val="24"/>
                <w:lang w:val="vi-VN"/>
              </w:rPr>
            </w:pPr>
            <w:r w:rsidRPr="00B87B2D">
              <w:rPr>
                <w:sz w:val="24"/>
                <w:szCs w:val="24"/>
                <w:lang w:val="vi-VN"/>
              </w:rPr>
              <w:t>Vận chuyển cây con và trồng dặm</w:t>
            </w:r>
          </w:p>
        </w:tc>
        <w:tc>
          <w:tcPr>
            <w:tcW w:w="563" w:type="pct"/>
            <w:tcBorders>
              <w:top w:val="nil"/>
              <w:left w:val="single" w:sz="8" w:space="0" w:color="auto"/>
              <w:bottom w:val="single" w:sz="8" w:space="0" w:color="auto"/>
              <w:right w:val="nil"/>
            </w:tcBorders>
            <w:vAlign w:val="center"/>
          </w:tcPr>
          <w:p w14:paraId="1D3A5255" w14:textId="58A3BB3F" w:rsidR="0035387D" w:rsidRPr="00B87B2D" w:rsidRDefault="0035387D" w:rsidP="0035387D">
            <w:pPr>
              <w:spacing w:before="120" w:after="120" w:line="234" w:lineRule="atLeast"/>
              <w:jc w:val="center"/>
              <w:rPr>
                <w:sz w:val="24"/>
                <w:szCs w:val="24"/>
                <w:lang w:val="vi-VN"/>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tcPr>
          <w:p w14:paraId="617547C4" w14:textId="1C5337B5" w:rsidR="0035387D" w:rsidRPr="00B87B2D" w:rsidRDefault="0035387D" w:rsidP="0035387D">
            <w:pPr>
              <w:spacing w:before="120" w:after="120" w:line="234" w:lineRule="atLeast"/>
              <w:jc w:val="center"/>
              <w:rPr>
                <w:sz w:val="24"/>
                <w:szCs w:val="24"/>
                <w:lang w:val="vi-VN"/>
              </w:rPr>
            </w:pPr>
            <w:r w:rsidRPr="00B87B2D">
              <w:rPr>
                <w:sz w:val="24"/>
                <w:szCs w:val="24"/>
                <w:lang w:val="vi-VN"/>
              </w:rPr>
              <w:t>1,20</w:t>
            </w:r>
          </w:p>
        </w:tc>
        <w:tc>
          <w:tcPr>
            <w:tcW w:w="0" w:type="auto"/>
            <w:vMerge/>
            <w:tcBorders>
              <w:top w:val="nil"/>
              <w:left w:val="single" w:sz="8" w:space="0" w:color="auto"/>
              <w:bottom w:val="single" w:sz="8" w:space="0" w:color="auto"/>
              <w:right w:val="nil"/>
            </w:tcBorders>
            <w:shd w:val="clear" w:color="auto" w:fill="FFFFFF"/>
            <w:vAlign w:val="center"/>
          </w:tcPr>
          <w:p w14:paraId="6B4F0F94" w14:textId="77777777" w:rsidR="0035387D" w:rsidRPr="00B87B2D" w:rsidRDefault="0035387D" w:rsidP="0035387D">
            <w:pPr>
              <w:spacing w:after="0" w:line="240" w:lineRule="auto"/>
              <w:rPr>
                <w:sz w:val="24"/>
                <w:szCs w:val="24"/>
              </w:rPr>
            </w:pPr>
          </w:p>
        </w:tc>
        <w:tc>
          <w:tcPr>
            <w:tcW w:w="0" w:type="auto"/>
            <w:vMerge/>
            <w:tcBorders>
              <w:top w:val="nil"/>
              <w:left w:val="single" w:sz="8" w:space="0" w:color="auto"/>
              <w:bottom w:val="single" w:sz="8" w:space="0" w:color="auto"/>
              <w:right w:val="single" w:sz="8" w:space="0" w:color="auto"/>
            </w:tcBorders>
            <w:shd w:val="clear" w:color="auto" w:fill="FFFFFF"/>
            <w:vAlign w:val="center"/>
          </w:tcPr>
          <w:p w14:paraId="531597C0" w14:textId="77777777" w:rsidR="0035387D" w:rsidRPr="00B87B2D" w:rsidRDefault="0035387D" w:rsidP="0035387D">
            <w:pPr>
              <w:spacing w:after="0" w:line="240" w:lineRule="auto"/>
              <w:rPr>
                <w:sz w:val="24"/>
                <w:szCs w:val="24"/>
              </w:rPr>
            </w:pPr>
          </w:p>
        </w:tc>
      </w:tr>
      <w:tr w:rsidR="0035387D" w:rsidRPr="00B87B2D" w14:paraId="09794932"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2222B725" w14:textId="072DF9C6" w:rsidR="0035387D" w:rsidRPr="00B87B2D" w:rsidRDefault="0035387D" w:rsidP="0035387D">
            <w:pPr>
              <w:spacing w:before="120" w:after="120" w:line="234" w:lineRule="atLeast"/>
              <w:jc w:val="center"/>
              <w:rPr>
                <w:sz w:val="24"/>
                <w:szCs w:val="24"/>
              </w:rPr>
            </w:pPr>
            <w:r w:rsidRPr="00B87B2D">
              <w:rPr>
                <w:sz w:val="24"/>
                <w:szCs w:val="24"/>
                <w:lang w:val="vi-VN"/>
              </w:rPr>
              <w:t>TR3.2.4</w:t>
            </w:r>
          </w:p>
        </w:tc>
        <w:tc>
          <w:tcPr>
            <w:tcW w:w="1144" w:type="pct"/>
            <w:tcBorders>
              <w:top w:val="nil"/>
              <w:left w:val="single" w:sz="8" w:space="0" w:color="auto"/>
              <w:bottom w:val="single" w:sz="8" w:space="0" w:color="auto"/>
              <w:right w:val="nil"/>
            </w:tcBorders>
            <w:vAlign w:val="center"/>
            <w:hideMark/>
          </w:tcPr>
          <w:p w14:paraId="28D8D6D7" w14:textId="77777777" w:rsidR="0035387D" w:rsidRPr="00B87B2D" w:rsidRDefault="0035387D" w:rsidP="0035387D">
            <w:pPr>
              <w:spacing w:before="120" w:after="120" w:line="234" w:lineRule="atLeast"/>
              <w:rPr>
                <w:sz w:val="24"/>
                <w:szCs w:val="24"/>
              </w:rPr>
            </w:pPr>
            <w:r w:rsidRPr="00B87B2D">
              <w:rPr>
                <w:sz w:val="24"/>
                <w:szCs w:val="24"/>
                <w:lang w:val="vi-VN"/>
              </w:rPr>
              <w:t>Vận chuyển và bón phân</w:t>
            </w:r>
          </w:p>
        </w:tc>
        <w:tc>
          <w:tcPr>
            <w:tcW w:w="563" w:type="pct"/>
            <w:tcBorders>
              <w:top w:val="nil"/>
              <w:left w:val="single" w:sz="8" w:space="0" w:color="auto"/>
              <w:bottom w:val="single" w:sz="8" w:space="0" w:color="auto"/>
              <w:right w:val="nil"/>
            </w:tcBorders>
            <w:vAlign w:val="center"/>
            <w:hideMark/>
          </w:tcPr>
          <w:p w14:paraId="21B6CC20" w14:textId="77777777" w:rsidR="0035387D" w:rsidRPr="00B87B2D" w:rsidRDefault="0035387D" w:rsidP="0035387D">
            <w:pPr>
              <w:spacing w:before="120" w:after="120" w:line="234" w:lineRule="atLeast"/>
              <w:jc w:val="center"/>
              <w:rPr>
                <w:sz w:val="24"/>
                <w:szCs w:val="24"/>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hideMark/>
          </w:tcPr>
          <w:p w14:paraId="7CC1AF2E" w14:textId="77777777" w:rsidR="0035387D" w:rsidRPr="00B87B2D" w:rsidRDefault="0035387D" w:rsidP="0035387D">
            <w:pPr>
              <w:spacing w:before="120" w:after="120" w:line="234" w:lineRule="atLeast"/>
              <w:jc w:val="center"/>
              <w:rPr>
                <w:sz w:val="24"/>
                <w:szCs w:val="24"/>
              </w:rPr>
            </w:pPr>
            <w:r w:rsidRPr="00B87B2D">
              <w:rPr>
                <w:sz w:val="24"/>
                <w:szCs w:val="24"/>
                <w:lang w:val="vi-VN"/>
              </w:rPr>
              <w:t>9,76</w:t>
            </w:r>
          </w:p>
        </w:tc>
        <w:tc>
          <w:tcPr>
            <w:tcW w:w="0" w:type="auto"/>
            <w:vMerge/>
            <w:tcBorders>
              <w:top w:val="nil"/>
              <w:left w:val="single" w:sz="8" w:space="0" w:color="auto"/>
              <w:bottom w:val="single" w:sz="8" w:space="0" w:color="auto"/>
              <w:right w:val="nil"/>
            </w:tcBorders>
            <w:shd w:val="clear" w:color="auto" w:fill="FFFFFF"/>
            <w:vAlign w:val="center"/>
            <w:hideMark/>
          </w:tcPr>
          <w:p w14:paraId="2D6A6376" w14:textId="77777777" w:rsidR="0035387D" w:rsidRPr="00B87B2D" w:rsidRDefault="0035387D" w:rsidP="0035387D">
            <w:pPr>
              <w:spacing w:after="0" w:line="240" w:lineRule="auto"/>
              <w:rPr>
                <w:sz w:val="24"/>
                <w:szCs w:val="24"/>
              </w:rPr>
            </w:pPr>
          </w:p>
        </w:tc>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5766122" w14:textId="77777777" w:rsidR="0035387D" w:rsidRPr="00B87B2D" w:rsidRDefault="0035387D" w:rsidP="0035387D">
            <w:pPr>
              <w:spacing w:after="0" w:line="240" w:lineRule="auto"/>
              <w:rPr>
                <w:sz w:val="24"/>
                <w:szCs w:val="24"/>
              </w:rPr>
            </w:pPr>
          </w:p>
        </w:tc>
      </w:tr>
      <w:tr w:rsidR="0035387D" w:rsidRPr="00B87B2D" w14:paraId="36308FBE"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0CF9AF9A" w14:textId="09D3CB0B" w:rsidR="0035387D" w:rsidRPr="00B87B2D" w:rsidRDefault="0035387D" w:rsidP="0035387D">
            <w:pPr>
              <w:spacing w:before="120" w:after="120" w:line="234" w:lineRule="atLeast"/>
              <w:jc w:val="center"/>
              <w:rPr>
                <w:sz w:val="24"/>
                <w:szCs w:val="24"/>
              </w:rPr>
            </w:pPr>
            <w:r w:rsidRPr="00B87B2D">
              <w:rPr>
                <w:sz w:val="24"/>
                <w:szCs w:val="24"/>
                <w:lang w:val="vi-VN"/>
              </w:rPr>
              <w:t>TR3.2.5</w:t>
            </w:r>
          </w:p>
        </w:tc>
        <w:tc>
          <w:tcPr>
            <w:tcW w:w="1144" w:type="pct"/>
            <w:tcBorders>
              <w:top w:val="nil"/>
              <w:left w:val="single" w:sz="8" w:space="0" w:color="auto"/>
              <w:bottom w:val="single" w:sz="8" w:space="0" w:color="auto"/>
              <w:right w:val="nil"/>
            </w:tcBorders>
            <w:vAlign w:val="center"/>
            <w:hideMark/>
          </w:tcPr>
          <w:p w14:paraId="61D24F68" w14:textId="77777777" w:rsidR="0035387D" w:rsidRPr="00B87B2D" w:rsidRDefault="0035387D" w:rsidP="0035387D">
            <w:pPr>
              <w:spacing w:before="120" w:after="120" w:line="234" w:lineRule="atLeast"/>
              <w:rPr>
                <w:sz w:val="24"/>
                <w:szCs w:val="24"/>
              </w:rPr>
            </w:pPr>
            <w:r w:rsidRPr="00B87B2D">
              <w:rPr>
                <w:sz w:val="24"/>
                <w:szCs w:val="24"/>
                <w:lang w:val="vi-VN"/>
              </w:rPr>
              <w:t>Phát chăm sóc lần 2</w:t>
            </w:r>
          </w:p>
        </w:tc>
        <w:tc>
          <w:tcPr>
            <w:tcW w:w="563" w:type="pct"/>
            <w:tcBorders>
              <w:top w:val="nil"/>
              <w:left w:val="single" w:sz="8" w:space="0" w:color="auto"/>
              <w:bottom w:val="single" w:sz="8" w:space="0" w:color="auto"/>
              <w:right w:val="nil"/>
            </w:tcBorders>
            <w:vAlign w:val="center"/>
            <w:hideMark/>
          </w:tcPr>
          <w:p w14:paraId="5C3D25EA" w14:textId="77777777" w:rsidR="0035387D" w:rsidRPr="00B87B2D" w:rsidRDefault="0035387D" w:rsidP="0035387D">
            <w:pPr>
              <w:spacing w:before="120" w:after="120" w:line="234" w:lineRule="atLeast"/>
              <w:jc w:val="center"/>
              <w:rPr>
                <w:sz w:val="24"/>
                <w:szCs w:val="24"/>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hideMark/>
          </w:tcPr>
          <w:p w14:paraId="30E479BF" w14:textId="77777777" w:rsidR="0035387D" w:rsidRPr="00B87B2D" w:rsidRDefault="0035387D" w:rsidP="0035387D">
            <w:pPr>
              <w:spacing w:before="120" w:after="120" w:line="234" w:lineRule="atLeast"/>
              <w:jc w:val="center"/>
              <w:rPr>
                <w:sz w:val="24"/>
                <w:szCs w:val="24"/>
              </w:rPr>
            </w:pPr>
            <w:r w:rsidRPr="00B87B2D">
              <w:rPr>
                <w:sz w:val="24"/>
                <w:szCs w:val="24"/>
                <w:lang w:val="vi-VN"/>
              </w:rPr>
              <w:t>12,48</w:t>
            </w:r>
          </w:p>
        </w:tc>
        <w:tc>
          <w:tcPr>
            <w:tcW w:w="0" w:type="auto"/>
            <w:vMerge/>
            <w:tcBorders>
              <w:top w:val="nil"/>
              <w:left w:val="single" w:sz="8" w:space="0" w:color="auto"/>
              <w:bottom w:val="single" w:sz="8" w:space="0" w:color="auto"/>
              <w:right w:val="nil"/>
            </w:tcBorders>
            <w:shd w:val="clear" w:color="auto" w:fill="FFFFFF"/>
            <w:vAlign w:val="center"/>
            <w:hideMark/>
          </w:tcPr>
          <w:p w14:paraId="481F51E7" w14:textId="77777777" w:rsidR="0035387D" w:rsidRPr="00B87B2D" w:rsidRDefault="0035387D" w:rsidP="0035387D">
            <w:pPr>
              <w:spacing w:after="0" w:line="240" w:lineRule="auto"/>
              <w:rPr>
                <w:sz w:val="24"/>
                <w:szCs w:val="24"/>
              </w:rPr>
            </w:pPr>
          </w:p>
        </w:tc>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495E9A0" w14:textId="77777777" w:rsidR="0035387D" w:rsidRPr="00B87B2D" w:rsidRDefault="0035387D" w:rsidP="0035387D">
            <w:pPr>
              <w:spacing w:after="0" w:line="240" w:lineRule="auto"/>
              <w:rPr>
                <w:sz w:val="24"/>
                <w:szCs w:val="24"/>
              </w:rPr>
            </w:pPr>
          </w:p>
        </w:tc>
      </w:tr>
      <w:tr w:rsidR="0035387D" w:rsidRPr="00B87B2D" w14:paraId="41B1875A"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0007462B" w14:textId="1D211B9F" w:rsidR="0035387D" w:rsidRPr="00B87B2D" w:rsidRDefault="0035387D" w:rsidP="0035387D">
            <w:pPr>
              <w:spacing w:before="120" w:after="120" w:line="234" w:lineRule="atLeast"/>
              <w:jc w:val="center"/>
              <w:rPr>
                <w:sz w:val="24"/>
                <w:szCs w:val="24"/>
              </w:rPr>
            </w:pPr>
            <w:r w:rsidRPr="00B87B2D">
              <w:rPr>
                <w:sz w:val="24"/>
                <w:szCs w:val="24"/>
                <w:lang w:val="vi-VN"/>
              </w:rPr>
              <w:t>TR3.2.6</w:t>
            </w:r>
          </w:p>
        </w:tc>
        <w:tc>
          <w:tcPr>
            <w:tcW w:w="1144" w:type="pct"/>
            <w:tcBorders>
              <w:top w:val="nil"/>
              <w:left w:val="single" w:sz="8" w:space="0" w:color="auto"/>
              <w:bottom w:val="single" w:sz="8" w:space="0" w:color="auto"/>
              <w:right w:val="nil"/>
            </w:tcBorders>
            <w:vAlign w:val="center"/>
            <w:hideMark/>
          </w:tcPr>
          <w:p w14:paraId="321B8071" w14:textId="77777777" w:rsidR="0035387D" w:rsidRPr="00B87B2D" w:rsidRDefault="0035387D" w:rsidP="0035387D">
            <w:pPr>
              <w:spacing w:before="120" w:after="120" w:line="234" w:lineRule="atLeast"/>
              <w:rPr>
                <w:sz w:val="24"/>
                <w:szCs w:val="24"/>
              </w:rPr>
            </w:pPr>
            <w:r w:rsidRPr="00B87B2D">
              <w:rPr>
                <w:sz w:val="24"/>
                <w:szCs w:val="24"/>
                <w:lang w:val="vi-VN"/>
              </w:rPr>
              <w:t>Xới vun gốc lần 2</w:t>
            </w:r>
          </w:p>
        </w:tc>
        <w:tc>
          <w:tcPr>
            <w:tcW w:w="563" w:type="pct"/>
            <w:tcBorders>
              <w:top w:val="nil"/>
              <w:left w:val="single" w:sz="8" w:space="0" w:color="auto"/>
              <w:bottom w:val="single" w:sz="8" w:space="0" w:color="auto"/>
              <w:right w:val="nil"/>
            </w:tcBorders>
            <w:vAlign w:val="center"/>
            <w:hideMark/>
          </w:tcPr>
          <w:p w14:paraId="641B37F5" w14:textId="77777777" w:rsidR="0035387D" w:rsidRPr="00B87B2D" w:rsidRDefault="0035387D" w:rsidP="0035387D">
            <w:pPr>
              <w:spacing w:before="120" w:after="120" w:line="234" w:lineRule="atLeast"/>
              <w:jc w:val="center"/>
              <w:rPr>
                <w:sz w:val="24"/>
                <w:szCs w:val="24"/>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hideMark/>
          </w:tcPr>
          <w:p w14:paraId="033E8F5E" w14:textId="77777777" w:rsidR="0035387D" w:rsidRPr="00B87B2D" w:rsidRDefault="0035387D" w:rsidP="0035387D">
            <w:pPr>
              <w:spacing w:before="120" w:after="120" w:line="234" w:lineRule="atLeast"/>
              <w:jc w:val="center"/>
              <w:rPr>
                <w:sz w:val="24"/>
                <w:szCs w:val="24"/>
              </w:rPr>
            </w:pPr>
            <w:r w:rsidRPr="00B87B2D">
              <w:rPr>
                <w:sz w:val="24"/>
                <w:szCs w:val="24"/>
                <w:lang w:val="vi-VN"/>
              </w:rPr>
              <w:t>7,90</w:t>
            </w:r>
          </w:p>
        </w:tc>
        <w:tc>
          <w:tcPr>
            <w:tcW w:w="0" w:type="auto"/>
            <w:vMerge/>
            <w:tcBorders>
              <w:top w:val="nil"/>
              <w:left w:val="single" w:sz="8" w:space="0" w:color="auto"/>
              <w:bottom w:val="single" w:sz="8" w:space="0" w:color="auto"/>
              <w:right w:val="nil"/>
            </w:tcBorders>
            <w:shd w:val="clear" w:color="auto" w:fill="FFFFFF"/>
            <w:vAlign w:val="center"/>
            <w:hideMark/>
          </w:tcPr>
          <w:p w14:paraId="120EC911" w14:textId="77777777" w:rsidR="0035387D" w:rsidRPr="00B87B2D" w:rsidRDefault="0035387D" w:rsidP="0035387D">
            <w:pPr>
              <w:spacing w:after="0" w:line="240" w:lineRule="auto"/>
              <w:rPr>
                <w:sz w:val="24"/>
                <w:szCs w:val="24"/>
              </w:rPr>
            </w:pPr>
          </w:p>
        </w:tc>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C444254" w14:textId="77777777" w:rsidR="0035387D" w:rsidRPr="00B87B2D" w:rsidRDefault="0035387D" w:rsidP="0035387D">
            <w:pPr>
              <w:spacing w:after="0" w:line="240" w:lineRule="auto"/>
              <w:rPr>
                <w:sz w:val="24"/>
                <w:szCs w:val="24"/>
              </w:rPr>
            </w:pPr>
          </w:p>
        </w:tc>
      </w:tr>
      <w:tr w:rsidR="0035387D" w:rsidRPr="00B87B2D" w14:paraId="3682651D"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52A264AE" w14:textId="1A2D6633" w:rsidR="0035387D" w:rsidRPr="0035387D" w:rsidRDefault="0035387D" w:rsidP="0035387D">
            <w:pPr>
              <w:spacing w:before="120" w:after="120" w:line="234" w:lineRule="atLeast"/>
              <w:jc w:val="center"/>
              <w:rPr>
                <w:sz w:val="24"/>
                <w:szCs w:val="24"/>
              </w:rPr>
            </w:pPr>
            <w:r w:rsidRPr="00B87B2D">
              <w:rPr>
                <w:sz w:val="24"/>
                <w:szCs w:val="24"/>
                <w:lang w:val="vi-VN"/>
              </w:rPr>
              <w:t>TR3.2.</w:t>
            </w:r>
            <w:r>
              <w:rPr>
                <w:sz w:val="24"/>
                <w:szCs w:val="24"/>
              </w:rPr>
              <w:t>7</w:t>
            </w:r>
          </w:p>
        </w:tc>
        <w:tc>
          <w:tcPr>
            <w:tcW w:w="1144" w:type="pct"/>
            <w:tcBorders>
              <w:top w:val="nil"/>
              <w:left w:val="single" w:sz="8" w:space="0" w:color="auto"/>
              <w:bottom w:val="single" w:sz="8" w:space="0" w:color="auto"/>
              <w:right w:val="nil"/>
            </w:tcBorders>
            <w:vAlign w:val="center"/>
            <w:hideMark/>
          </w:tcPr>
          <w:p w14:paraId="3AFD5103" w14:textId="77777777" w:rsidR="0035387D" w:rsidRPr="00B87B2D" w:rsidRDefault="0035387D" w:rsidP="0035387D">
            <w:pPr>
              <w:spacing w:before="120" w:after="120" w:line="234" w:lineRule="atLeast"/>
              <w:rPr>
                <w:sz w:val="24"/>
                <w:szCs w:val="24"/>
              </w:rPr>
            </w:pPr>
            <w:r w:rsidRPr="00B87B2D">
              <w:rPr>
                <w:sz w:val="24"/>
                <w:szCs w:val="24"/>
                <w:lang w:val="vi-VN"/>
              </w:rPr>
              <w:t>Bảo vệ rừng</w:t>
            </w:r>
          </w:p>
        </w:tc>
        <w:tc>
          <w:tcPr>
            <w:tcW w:w="563" w:type="pct"/>
            <w:tcBorders>
              <w:top w:val="nil"/>
              <w:left w:val="single" w:sz="8" w:space="0" w:color="auto"/>
              <w:bottom w:val="single" w:sz="8" w:space="0" w:color="auto"/>
              <w:right w:val="nil"/>
            </w:tcBorders>
            <w:vAlign w:val="center"/>
            <w:hideMark/>
          </w:tcPr>
          <w:p w14:paraId="2319A5DA" w14:textId="77777777" w:rsidR="0035387D" w:rsidRPr="00B87B2D" w:rsidRDefault="0035387D" w:rsidP="0035387D">
            <w:pPr>
              <w:spacing w:before="120" w:after="120" w:line="234" w:lineRule="atLeast"/>
              <w:jc w:val="center"/>
              <w:rPr>
                <w:sz w:val="24"/>
                <w:szCs w:val="24"/>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hideMark/>
          </w:tcPr>
          <w:p w14:paraId="29FC53CB" w14:textId="77777777" w:rsidR="0035387D" w:rsidRPr="00B87B2D" w:rsidRDefault="0035387D" w:rsidP="0035387D">
            <w:pPr>
              <w:spacing w:before="120" w:after="120" w:line="234" w:lineRule="atLeast"/>
              <w:jc w:val="center"/>
              <w:rPr>
                <w:sz w:val="24"/>
                <w:szCs w:val="24"/>
              </w:rPr>
            </w:pPr>
            <w:r w:rsidRPr="00B87B2D">
              <w:rPr>
                <w:sz w:val="24"/>
                <w:szCs w:val="24"/>
                <w:lang w:val="vi-VN"/>
              </w:rPr>
              <w:t>7,28</w:t>
            </w:r>
          </w:p>
        </w:tc>
        <w:tc>
          <w:tcPr>
            <w:tcW w:w="0" w:type="auto"/>
            <w:vMerge/>
            <w:tcBorders>
              <w:top w:val="nil"/>
              <w:left w:val="single" w:sz="8" w:space="0" w:color="auto"/>
              <w:bottom w:val="single" w:sz="8" w:space="0" w:color="auto"/>
              <w:right w:val="nil"/>
            </w:tcBorders>
            <w:shd w:val="clear" w:color="auto" w:fill="FFFFFF"/>
            <w:vAlign w:val="center"/>
            <w:hideMark/>
          </w:tcPr>
          <w:p w14:paraId="5027640B" w14:textId="77777777" w:rsidR="0035387D" w:rsidRPr="00B87B2D" w:rsidRDefault="0035387D" w:rsidP="0035387D">
            <w:pPr>
              <w:spacing w:after="0" w:line="240" w:lineRule="auto"/>
              <w:rPr>
                <w:sz w:val="24"/>
                <w:szCs w:val="24"/>
              </w:rPr>
            </w:pPr>
          </w:p>
        </w:tc>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235D6E9" w14:textId="77777777" w:rsidR="0035387D" w:rsidRPr="00B87B2D" w:rsidRDefault="0035387D" w:rsidP="0035387D">
            <w:pPr>
              <w:spacing w:after="0" w:line="240" w:lineRule="auto"/>
              <w:rPr>
                <w:sz w:val="24"/>
                <w:szCs w:val="24"/>
              </w:rPr>
            </w:pPr>
          </w:p>
        </w:tc>
      </w:tr>
      <w:tr w:rsidR="0035387D" w:rsidRPr="00B87B2D" w14:paraId="42E85BCC"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436DD36A" w14:textId="77777777" w:rsidR="0035387D" w:rsidRPr="00B87B2D" w:rsidRDefault="0035387D" w:rsidP="0035387D">
            <w:pPr>
              <w:spacing w:before="120" w:after="120" w:line="234" w:lineRule="atLeast"/>
              <w:jc w:val="center"/>
              <w:rPr>
                <w:sz w:val="24"/>
                <w:szCs w:val="24"/>
              </w:rPr>
            </w:pPr>
            <w:r w:rsidRPr="00B87B2D">
              <w:rPr>
                <w:b/>
                <w:bCs/>
                <w:sz w:val="24"/>
                <w:szCs w:val="24"/>
                <w:lang w:val="vi-VN"/>
              </w:rPr>
              <w:t>4</w:t>
            </w:r>
          </w:p>
        </w:tc>
        <w:tc>
          <w:tcPr>
            <w:tcW w:w="1144" w:type="pct"/>
            <w:tcBorders>
              <w:top w:val="nil"/>
              <w:left w:val="single" w:sz="8" w:space="0" w:color="auto"/>
              <w:bottom w:val="single" w:sz="8" w:space="0" w:color="auto"/>
              <w:right w:val="nil"/>
            </w:tcBorders>
            <w:vAlign w:val="center"/>
            <w:hideMark/>
          </w:tcPr>
          <w:p w14:paraId="67546717" w14:textId="77777777" w:rsidR="0035387D" w:rsidRPr="00B87B2D" w:rsidRDefault="0035387D" w:rsidP="0035387D">
            <w:pPr>
              <w:spacing w:before="120" w:after="120" w:line="234" w:lineRule="atLeast"/>
              <w:rPr>
                <w:sz w:val="24"/>
                <w:szCs w:val="24"/>
              </w:rPr>
            </w:pPr>
            <w:r w:rsidRPr="00B87B2D">
              <w:rPr>
                <w:b/>
                <w:bCs/>
                <w:sz w:val="24"/>
                <w:szCs w:val="24"/>
                <w:lang w:val="vi-VN"/>
              </w:rPr>
              <w:t>Từ năm thứ tư đến năm thứ mười (7 năm)</w:t>
            </w:r>
          </w:p>
        </w:tc>
        <w:tc>
          <w:tcPr>
            <w:tcW w:w="563" w:type="pct"/>
            <w:tcBorders>
              <w:top w:val="nil"/>
              <w:left w:val="single" w:sz="8" w:space="0" w:color="auto"/>
              <w:bottom w:val="single" w:sz="8" w:space="0" w:color="auto"/>
              <w:right w:val="nil"/>
            </w:tcBorders>
            <w:vAlign w:val="center"/>
            <w:hideMark/>
          </w:tcPr>
          <w:p w14:paraId="2C03D88A" w14:textId="77777777" w:rsidR="0035387D" w:rsidRPr="00B87B2D" w:rsidRDefault="0035387D" w:rsidP="0035387D">
            <w:pPr>
              <w:spacing w:before="120" w:after="120" w:line="234" w:lineRule="atLeast"/>
              <w:jc w:val="center"/>
              <w:rPr>
                <w:sz w:val="24"/>
                <w:szCs w:val="24"/>
              </w:rPr>
            </w:pPr>
            <w:r w:rsidRPr="00B87B2D">
              <w:rPr>
                <w:b/>
                <w:bCs/>
                <w:sz w:val="24"/>
                <w:szCs w:val="24"/>
                <w:lang w:val="vi-VN"/>
              </w:rPr>
              <w:t>Công</w:t>
            </w:r>
          </w:p>
        </w:tc>
        <w:tc>
          <w:tcPr>
            <w:tcW w:w="573" w:type="pct"/>
            <w:tcBorders>
              <w:top w:val="nil"/>
              <w:left w:val="single" w:sz="8" w:space="0" w:color="auto"/>
              <w:bottom w:val="single" w:sz="8" w:space="0" w:color="auto"/>
              <w:right w:val="nil"/>
            </w:tcBorders>
            <w:vAlign w:val="center"/>
            <w:hideMark/>
          </w:tcPr>
          <w:p w14:paraId="2A96F14A" w14:textId="77777777" w:rsidR="0035387D" w:rsidRPr="00B87B2D" w:rsidRDefault="0035387D" w:rsidP="0035387D">
            <w:pPr>
              <w:spacing w:before="120" w:after="120" w:line="234" w:lineRule="atLeast"/>
              <w:jc w:val="center"/>
              <w:rPr>
                <w:sz w:val="24"/>
                <w:szCs w:val="24"/>
              </w:rPr>
            </w:pPr>
            <w:r w:rsidRPr="00B87B2D">
              <w:rPr>
                <w:b/>
                <w:bCs/>
                <w:sz w:val="24"/>
                <w:szCs w:val="24"/>
                <w:lang w:val="vi-VN"/>
              </w:rPr>
              <w:t>50,96</w:t>
            </w:r>
          </w:p>
        </w:tc>
        <w:tc>
          <w:tcPr>
            <w:tcW w:w="1352" w:type="pct"/>
            <w:tcBorders>
              <w:top w:val="nil"/>
              <w:left w:val="single" w:sz="8" w:space="0" w:color="auto"/>
              <w:bottom w:val="single" w:sz="8" w:space="0" w:color="auto"/>
              <w:right w:val="nil"/>
            </w:tcBorders>
            <w:vAlign w:val="center"/>
            <w:hideMark/>
          </w:tcPr>
          <w:p w14:paraId="7BB35E79" w14:textId="77777777" w:rsidR="0035387D" w:rsidRPr="00B87B2D" w:rsidRDefault="0035387D" w:rsidP="0035387D">
            <w:pPr>
              <w:spacing w:after="0" w:line="240" w:lineRule="auto"/>
              <w:rPr>
                <w:sz w:val="24"/>
                <w:szCs w:val="24"/>
              </w:rPr>
            </w:pPr>
          </w:p>
        </w:tc>
        <w:tc>
          <w:tcPr>
            <w:tcW w:w="486" w:type="pct"/>
            <w:tcBorders>
              <w:top w:val="nil"/>
              <w:left w:val="single" w:sz="8" w:space="0" w:color="auto"/>
              <w:bottom w:val="single" w:sz="8" w:space="0" w:color="auto"/>
              <w:right w:val="single" w:sz="8" w:space="0" w:color="auto"/>
            </w:tcBorders>
            <w:vAlign w:val="center"/>
            <w:hideMark/>
          </w:tcPr>
          <w:p w14:paraId="2B3C49CF" w14:textId="77777777" w:rsidR="0035387D" w:rsidRPr="00B87B2D" w:rsidRDefault="0035387D" w:rsidP="0035387D">
            <w:pPr>
              <w:spacing w:after="0" w:line="240" w:lineRule="auto"/>
              <w:rPr>
                <w:sz w:val="24"/>
                <w:szCs w:val="24"/>
              </w:rPr>
            </w:pPr>
          </w:p>
        </w:tc>
      </w:tr>
      <w:tr w:rsidR="0035387D" w:rsidRPr="00B87B2D" w14:paraId="6C232AAF"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67167387" w14:textId="77777777" w:rsidR="0035387D" w:rsidRPr="00B87B2D" w:rsidRDefault="0035387D" w:rsidP="0035387D">
            <w:pPr>
              <w:spacing w:before="120" w:after="120" w:line="234" w:lineRule="atLeast"/>
              <w:jc w:val="center"/>
              <w:rPr>
                <w:sz w:val="24"/>
                <w:szCs w:val="24"/>
              </w:rPr>
            </w:pPr>
            <w:r w:rsidRPr="00B87B2D">
              <w:rPr>
                <w:sz w:val="24"/>
                <w:szCs w:val="24"/>
                <w:lang w:val="vi-VN"/>
              </w:rPr>
              <w:lastRenderedPageBreak/>
              <w:t>KN4.2.1</w:t>
            </w:r>
          </w:p>
        </w:tc>
        <w:tc>
          <w:tcPr>
            <w:tcW w:w="1144" w:type="pct"/>
            <w:tcBorders>
              <w:top w:val="nil"/>
              <w:left w:val="single" w:sz="8" w:space="0" w:color="auto"/>
              <w:bottom w:val="single" w:sz="8" w:space="0" w:color="auto"/>
              <w:right w:val="nil"/>
            </w:tcBorders>
            <w:vAlign w:val="center"/>
            <w:hideMark/>
          </w:tcPr>
          <w:p w14:paraId="635AFAC0" w14:textId="77777777" w:rsidR="0035387D" w:rsidRPr="00B87B2D" w:rsidRDefault="0035387D" w:rsidP="0035387D">
            <w:pPr>
              <w:spacing w:before="120" w:after="120" w:line="234" w:lineRule="atLeast"/>
              <w:rPr>
                <w:sz w:val="24"/>
                <w:szCs w:val="24"/>
              </w:rPr>
            </w:pPr>
            <w:r w:rsidRPr="00B87B2D">
              <w:rPr>
                <w:sz w:val="24"/>
                <w:szCs w:val="24"/>
                <w:lang w:val="vi-VN"/>
              </w:rPr>
              <w:t>Bảo vệ rừng hàng năm</w:t>
            </w:r>
          </w:p>
        </w:tc>
        <w:tc>
          <w:tcPr>
            <w:tcW w:w="563" w:type="pct"/>
            <w:tcBorders>
              <w:top w:val="nil"/>
              <w:left w:val="single" w:sz="8" w:space="0" w:color="auto"/>
              <w:bottom w:val="single" w:sz="8" w:space="0" w:color="auto"/>
              <w:right w:val="nil"/>
            </w:tcBorders>
            <w:vAlign w:val="center"/>
            <w:hideMark/>
          </w:tcPr>
          <w:p w14:paraId="3452897E" w14:textId="77777777" w:rsidR="0035387D" w:rsidRPr="00B87B2D" w:rsidRDefault="0035387D" w:rsidP="0035387D">
            <w:pPr>
              <w:spacing w:before="120" w:after="120" w:line="234" w:lineRule="atLeast"/>
              <w:jc w:val="center"/>
              <w:rPr>
                <w:sz w:val="24"/>
                <w:szCs w:val="24"/>
              </w:rPr>
            </w:pPr>
            <w:r w:rsidRPr="00B87B2D">
              <w:rPr>
                <w:sz w:val="24"/>
                <w:szCs w:val="24"/>
                <w:lang w:val="vi-VN"/>
              </w:rPr>
              <w:t>Công/năm</w:t>
            </w:r>
          </w:p>
        </w:tc>
        <w:tc>
          <w:tcPr>
            <w:tcW w:w="573" w:type="pct"/>
            <w:tcBorders>
              <w:top w:val="nil"/>
              <w:left w:val="single" w:sz="8" w:space="0" w:color="auto"/>
              <w:bottom w:val="single" w:sz="8" w:space="0" w:color="auto"/>
              <w:right w:val="nil"/>
            </w:tcBorders>
            <w:vAlign w:val="center"/>
            <w:hideMark/>
          </w:tcPr>
          <w:p w14:paraId="5D717645" w14:textId="77777777" w:rsidR="0035387D" w:rsidRPr="00B87B2D" w:rsidRDefault="0035387D" w:rsidP="0035387D">
            <w:pPr>
              <w:spacing w:before="120" w:after="120" w:line="234" w:lineRule="atLeast"/>
              <w:jc w:val="center"/>
              <w:rPr>
                <w:sz w:val="24"/>
                <w:szCs w:val="24"/>
              </w:rPr>
            </w:pPr>
            <w:r w:rsidRPr="00B87B2D">
              <w:rPr>
                <w:sz w:val="24"/>
                <w:szCs w:val="24"/>
                <w:lang w:val="vi-VN"/>
              </w:rPr>
              <w:t>7,28</w:t>
            </w:r>
          </w:p>
        </w:tc>
        <w:tc>
          <w:tcPr>
            <w:tcW w:w="1352" w:type="pct"/>
            <w:tcBorders>
              <w:top w:val="nil"/>
              <w:left w:val="single" w:sz="8" w:space="0" w:color="auto"/>
              <w:bottom w:val="single" w:sz="8" w:space="0" w:color="auto"/>
              <w:right w:val="nil"/>
            </w:tcBorders>
            <w:vAlign w:val="center"/>
            <w:hideMark/>
          </w:tcPr>
          <w:p w14:paraId="64D32A8D" w14:textId="77777777" w:rsidR="0035387D" w:rsidRPr="00B87B2D" w:rsidRDefault="0035387D" w:rsidP="0035387D">
            <w:pPr>
              <w:spacing w:before="120" w:after="120" w:line="234" w:lineRule="atLeast"/>
              <w:rPr>
                <w:sz w:val="24"/>
                <w:szCs w:val="24"/>
              </w:rPr>
            </w:pPr>
            <w:r w:rsidRPr="00B87B2D">
              <w:rPr>
                <w:sz w:val="24"/>
                <w:szCs w:val="24"/>
                <w:lang w:val="vi-VN"/>
              </w:rPr>
              <w:t>Như bảo vệ năm thứ ba</w:t>
            </w:r>
          </w:p>
        </w:tc>
        <w:tc>
          <w:tcPr>
            <w:tcW w:w="486" w:type="pct"/>
            <w:tcBorders>
              <w:top w:val="nil"/>
              <w:left w:val="single" w:sz="8" w:space="0" w:color="auto"/>
              <w:bottom w:val="single" w:sz="8" w:space="0" w:color="auto"/>
              <w:right w:val="single" w:sz="8" w:space="0" w:color="auto"/>
            </w:tcBorders>
            <w:vAlign w:val="center"/>
            <w:hideMark/>
          </w:tcPr>
          <w:p w14:paraId="14145C3C" w14:textId="77777777" w:rsidR="0035387D" w:rsidRPr="00B87B2D" w:rsidRDefault="0035387D" w:rsidP="0035387D">
            <w:pPr>
              <w:spacing w:after="0" w:line="240" w:lineRule="auto"/>
              <w:rPr>
                <w:sz w:val="24"/>
                <w:szCs w:val="24"/>
              </w:rPr>
            </w:pPr>
          </w:p>
        </w:tc>
      </w:tr>
      <w:tr w:rsidR="0035387D" w:rsidRPr="00B87B2D" w14:paraId="2C3C1A08"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1C2960F4" w14:textId="77777777" w:rsidR="0035387D" w:rsidRPr="00B87B2D" w:rsidRDefault="0035387D" w:rsidP="0035387D">
            <w:pPr>
              <w:spacing w:before="120" w:after="120" w:line="234" w:lineRule="atLeast"/>
              <w:jc w:val="center"/>
              <w:rPr>
                <w:sz w:val="24"/>
                <w:szCs w:val="24"/>
              </w:rPr>
            </w:pPr>
            <w:r w:rsidRPr="00B87B2D">
              <w:rPr>
                <w:b/>
                <w:bCs/>
                <w:sz w:val="24"/>
                <w:szCs w:val="24"/>
                <w:lang w:val="vi-VN"/>
              </w:rPr>
              <w:t>II</w:t>
            </w:r>
          </w:p>
        </w:tc>
        <w:tc>
          <w:tcPr>
            <w:tcW w:w="1144" w:type="pct"/>
            <w:tcBorders>
              <w:top w:val="nil"/>
              <w:left w:val="single" w:sz="8" w:space="0" w:color="auto"/>
              <w:bottom w:val="single" w:sz="8" w:space="0" w:color="auto"/>
              <w:right w:val="nil"/>
            </w:tcBorders>
            <w:vAlign w:val="center"/>
            <w:hideMark/>
          </w:tcPr>
          <w:p w14:paraId="7A794156" w14:textId="77777777" w:rsidR="0035387D" w:rsidRPr="00B87B2D" w:rsidRDefault="0035387D" w:rsidP="0035387D">
            <w:pPr>
              <w:spacing w:before="120" w:after="120" w:line="234" w:lineRule="atLeast"/>
              <w:rPr>
                <w:sz w:val="24"/>
                <w:szCs w:val="24"/>
              </w:rPr>
            </w:pPr>
            <w:r w:rsidRPr="00B87B2D">
              <w:rPr>
                <w:b/>
                <w:bCs/>
                <w:sz w:val="24"/>
                <w:szCs w:val="24"/>
                <w:lang w:val="vi-VN"/>
              </w:rPr>
              <w:t>Lao động gián tiếp</w:t>
            </w:r>
          </w:p>
        </w:tc>
        <w:tc>
          <w:tcPr>
            <w:tcW w:w="563" w:type="pct"/>
            <w:tcBorders>
              <w:top w:val="nil"/>
              <w:left w:val="single" w:sz="8" w:space="0" w:color="auto"/>
              <w:bottom w:val="single" w:sz="8" w:space="0" w:color="auto"/>
              <w:right w:val="nil"/>
            </w:tcBorders>
            <w:vAlign w:val="center"/>
            <w:hideMark/>
          </w:tcPr>
          <w:p w14:paraId="18CC7223" w14:textId="77777777" w:rsidR="0035387D" w:rsidRPr="00B87B2D" w:rsidRDefault="0035387D" w:rsidP="0035387D">
            <w:pPr>
              <w:spacing w:before="120" w:after="120" w:line="234" w:lineRule="atLeast"/>
              <w:jc w:val="center"/>
              <w:rPr>
                <w:sz w:val="24"/>
                <w:szCs w:val="24"/>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hideMark/>
          </w:tcPr>
          <w:p w14:paraId="76435FC9" w14:textId="77777777" w:rsidR="0035387D" w:rsidRPr="00B87B2D" w:rsidRDefault="0035387D" w:rsidP="0035387D">
            <w:pPr>
              <w:spacing w:before="120" w:after="120" w:line="234" w:lineRule="atLeast"/>
              <w:jc w:val="center"/>
              <w:rPr>
                <w:sz w:val="24"/>
                <w:szCs w:val="24"/>
              </w:rPr>
            </w:pPr>
            <w:r w:rsidRPr="00B87B2D">
              <w:rPr>
                <w:b/>
                <w:bCs/>
                <w:sz w:val="24"/>
                <w:szCs w:val="24"/>
                <w:lang w:val="vi-VN"/>
              </w:rPr>
              <w:t>36,75</w:t>
            </w:r>
          </w:p>
        </w:tc>
        <w:tc>
          <w:tcPr>
            <w:tcW w:w="1352" w:type="pct"/>
            <w:tcBorders>
              <w:top w:val="nil"/>
              <w:left w:val="single" w:sz="8" w:space="0" w:color="auto"/>
              <w:bottom w:val="single" w:sz="8" w:space="0" w:color="auto"/>
              <w:right w:val="nil"/>
            </w:tcBorders>
            <w:vAlign w:val="center"/>
            <w:hideMark/>
          </w:tcPr>
          <w:p w14:paraId="11BE8F45" w14:textId="77777777" w:rsidR="0035387D" w:rsidRPr="00B87B2D" w:rsidRDefault="0035387D" w:rsidP="0035387D">
            <w:pPr>
              <w:spacing w:after="0" w:line="240" w:lineRule="auto"/>
              <w:rPr>
                <w:sz w:val="24"/>
                <w:szCs w:val="24"/>
              </w:rPr>
            </w:pPr>
          </w:p>
        </w:tc>
        <w:tc>
          <w:tcPr>
            <w:tcW w:w="486" w:type="pct"/>
            <w:tcBorders>
              <w:top w:val="nil"/>
              <w:left w:val="single" w:sz="8" w:space="0" w:color="auto"/>
              <w:bottom w:val="single" w:sz="8" w:space="0" w:color="auto"/>
              <w:right w:val="single" w:sz="8" w:space="0" w:color="auto"/>
            </w:tcBorders>
            <w:vAlign w:val="center"/>
            <w:hideMark/>
          </w:tcPr>
          <w:p w14:paraId="568AF73F" w14:textId="77777777" w:rsidR="0035387D" w:rsidRPr="00B87B2D" w:rsidRDefault="0035387D" w:rsidP="0035387D">
            <w:pPr>
              <w:spacing w:after="0" w:line="240" w:lineRule="auto"/>
              <w:rPr>
                <w:sz w:val="24"/>
                <w:szCs w:val="24"/>
              </w:rPr>
            </w:pPr>
          </w:p>
        </w:tc>
      </w:tr>
      <w:tr w:rsidR="0035387D" w:rsidRPr="00B87B2D" w14:paraId="1D3BF9B3"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18BF7F33" w14:textId="77777777" w:rsidR="0035387D" w:rsidRPr="00B87B2D" w:rsidRDefault="0035387D" w:rsidP="0035387D">
            <w:pPr>
              <w:spacing w:before="120" w:after="120" w:line="234" w:lineRule="atLeast"/>
              <w:jc w:val="center"/>
              <w:rPr>
                <w:sz w:val="24"/>
                <w:szCs w:val="24"/>
              </w:rPr>
            </w:pPr>
            <w:r w:rsidRPr="00B87B2D">
              <w:rPr>
                <w:b/>
                <w:bCs/>
                <w:sz w:val="24"/>
                <w:szCs w:val="24"/>
                <w:lang w:val="vi-VN"/>
              </w:rPr>
              <w:t>1</w:t>
            </w:r>
          </w:p>
        </w:tc>
        <w:tc>
          <w:tcPr>
            <w:tcW w:w="1144" w:type="pct"/>
            <w:tcBorders>
              <w:top w:val="nil"/>
              <w:left w:val="single" w:sz="8" w:space="0" w:color="auto"/>
              <w:bottom w:val="single" w:sz="8" w:space="0" w:color="auto"/>
              <w:right w:val="nil"/>
            </w:tcBorders>
            <w:vAlign w:val="center"/>
            <w:hideMark/>
          </w:tcPr>
          <w:p w14:paraId="057F7649" w14:textId="77777777" w:rsidR="0035387D" w:rsidRPr="00B87B2D" w:rsidRDefault="0035387D" w:rsidP="0035387D">
            <w:pPr>
              <w:spacing w:before="120" w:after="120" w:line="234" w:lineRule="atLeast"/>
              <w:rPr>
                <w:sz w:val="24"/>
                <w:szCs w:val="24"/>
              </w:rPr>
            </w:pPr>
            <w:r w:rsidRPr="00B87B2D">
              <w:rPr>
                <w:b/>
                <w:bCs/>
                <w:sz w:val="24"/>
                <w:szCs w:val="24"/>
                <w:lang w:val="vi-VN"/>
              </w:rPr>
              <w:t>Năm thứ nhất</w:t>
            </w:r>
          </w:p>
        </w:tc>
        <w:tc>
          <w:tcPr>
            <w:tcW w:w="563" w:type="pct"/>
            <w:tcBorders>
              <w:top w:val="nil"/>
              <w:left w:val="single" w:sz="8" w:space="0" w:color="auto"/>
              <w:bottom w:val="single" w:sz="8" w:space="0" w:color="auto"/>
              <w:right w:val="nil"/>
            </w:tcBorders>
            <w:vAlign w:val="center"/>
            <w:hideMark/>
          </w:tcPr>
          <w:p w14:paraId="05E98F30" w14:textId="77777777" w:rsidR="0035387D" w:rsidRPr="00B87B2D" w:rsidRDefault="0035387D" w:rsidP="0035387D">
            <w:pPr>
              <w:spacing w:before="120" w:after="120" w:line="234" w:lineRule="atLeast"/>
              <w:jc w:val="center"/>
              <w:rPr>
                <w:sz w:val="24"/>
                <w:szCs w:val="24"/>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hideMark/>
          </w:tcPr>
          <w:p w14:paraId="6C26CE8B" w14:textId="77777777" w:rsidR="0035387D" w:rsidRPr="00B87B2D" w:rsidRDefault="0035387D" w:rsidP="0035387D">
            <w:pPr>
              <w:spacing w:before="120" w:after="120" w:line="234" w:lineRule="atLeast"/>
              <w:jc w:val="center"/>
              <w:rPr>
                <w:sz w:val="24"/>
                <w:szCs w:val="24"/>
              </w:rPr>
            </w:pPr>
            <w:r w:rsidRPr="00B87B2D">
              <w:rPr>
                <w:b/>
                <w:bCs/>
                <w:sz w:val="24"/>
                <w:szCs w:val="24"/>
                <w:lang w:val="vi-VN"/>
              </w:rPr>
              <w:t>19,89</w:t>
            </w:r>
          </w:p>
        </w:tc>
        <w:tc>
          <w:tcPr>
            <w:tcW w:w="1352" w:type="pct"/>
            <w:tcBorders>
              <w:top w:val="nil"/>
              <w:left w:val="single" w:sz="8" w:space="0" w:color="auto"/>
              <w:bottom w:val="single" w:sz="8" w:space="0" w:color="auto"/>
              <w:right w:val="nil"/>
            </w:tcBorders>
            <w:vAlign w:val="center"/>
            <w:hideMark/>
          </w:tcPr>
          <w:p w14:paraId="27CEADD9" w14:textId="77777777" w:rsidR="0035387D" w:rsidRPr="00B87B2D" w:rsidRDefault="0035387D" w:rsidP="0035387D">
            <w:pPr>
              <w:spacing w:after="0" w:line="240" w:lineRule="auto"/>
              <w:rPr>
                <w:sz w:val="24"/>
                <w:szCs w:val="24"/>
              </w:rPr>
            </w:pPr>
          </w:p>
        </w:tc>
        <w:tc>
          <w:tcPr>
            <w:tcW w:w="486" w:type="pct"/>
            <w:tcBorders>
              <w:top w:val="nil"/>
              <w:left w:val="single" w:sz="8" w:space="0" w:color="auto"/>
              <w:bottom w:val="single" w:sz="8" w:space="0" w:color="auto"/>
              <w:right w:val="single" w:sz="8" w:space="0" w:color="auto"/>
            </w:tcBorders>
            <w:vAlign w:val="center"/>
            <w:hideMark/>
          </w:tcPr>
          <w:p w14:paraId="3EF02158" w14:textId="77777777" w:rsidR="0035387D" w:rsidRPr="00B87B2D" w:rsidRDefault="0035387D" w:rsidP="0035387D">
            <w:pPr>
              <w:spacing w:after="0" w:line="240" w:lineRule="auto"/>
              <w:rPr>
                <w:sz w:val="24"/>
                <w:szCs w:val="24"/>
              </w:rPr>
            </w:pPr>
          </w:p>
        </w:tc>
      </w:tr>
      <w:tr w:rsidR="0035387D" w:rsidRPr="00B87B2D" w14:paraId="04BF67D9"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20E6FB81" w14:textId="77777777" w:rsidR="0035387D" w:rsidRPr="00B87B2D" w:rsidRDefault="0035387D" w:rsidP="0035387D">
            <w:pPr>
              <w:spacing w:after="0" w:line="240" w:lineRule="auto"/>
              <w:rPr>
                <w:sz w:val="24"/>
                <w:szCs w:val="24"/>
              </w:rPr>
            </w:pPr>
          </w:p>
        </w:tc>
        <w:tc>
          <w:tcPr>
            <w:tcW w:w="1144" w:type="pct"/>
            <w:tcBorders>
              <w:top w:val="nil"/>
              <w:left w:val="single" w:sz="8" w:space="0" w:color="auto"/>
              <w:bottom w:val="single" w:sz="8" w:space="0" w:color="auto"/>
              <w:right w:val="nil"/>
            </w:tcBorders>
            <w:vAlign w:val="center"/>
            <w:hideMark/>
          </w:tcPr>
          <w:p w14:paraId="584B5589" w14:textId="77777777" w:rsidR="0035387D" w:rsidRPr="00B87B2D" w:rsidRDefault="0035387D" w:rsidP="0035387D">
            <w:pPr>
              <w:spacing w:before="120" w:after="120" w:line="234" w:lineRule="atLeast"/>
              <w:rPr>
                <w:sz w:val="24"/>
                <w:szCs w:val="24"/>
              </w:rPr>
            </w:pPr>
            <w:r w:rsidRPr="00B87B2D">
              <w:rPr>
                <w:sz w:val="24"/>
                <w:szCs w:val="24"/>
                <w:lang w:val="vi-VN"/>
              </w:rPr>
              <w:t>Thiết kế</w:t>
            </w:r>
          </w:p>
        </w:tc>
        <w:tc>
          <w:tcPr>
            <w:tcW w:w="563" w:type="pct"/>
            <w:tcBorders>
              <w:top w:val="nil"/>
              <w:left w:val="single" w:sz="8" w:space="0" w:color="auto"/>
              <w:bottom w:val="single" w:sz="8" w:space="0" w:color="auto"/>
              <w:right w:val="nil"/>
            </w:tcBorders>
            <w:vAlign w:val="center"/>
            <w:hideMark/>
          </w:tcPr>
          <w:p w14:paraId="5D1D4228" w14:textId="77777777" w:rsidR="0035387D" w:rsidRPr="00B87B2D" w:rsidRDefault="0035387D" w:rsidP="0035387D">
            <w:pPr>
              <w:spacing w:before="120" w:after="120" w:line="234" w:lineRule="atLeast"/>
              <w:jc w:val="center"/>
              <w:rPr>
                <w:sz w:val="24"/>
                <w:szCs w:val="24"/>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hideMark/>
          </w:tcPr>
          <w:p w14:paraId="467FED1F" w14:textId="77777777" w:rsidR="0035387D" w:rsidRPr="00B87B2D" w:rsidRDefault="0035387D" w:rsidP="0035387D">
            <w:pPr>
              <w:spacing w:before="120" w:after="120" w:line="234" w:lineRule="atLeast"/>
              <w:jc w:val="center"/>
              <w:rPr>
                <w:sz w:val="24"/>
                <w:szCs w:val="24"/>
              </w:rPr>
            </w:pPr>
            <w:r w:rsidRPr="00B87B2D">
              <w:rPr>
                <w:sz w:val="24"/>
                <w:szCs w:val="24"/>
                <w:lang w:val="vi-VN"/>
              </w:rPr>
              <w:t>7,03</w:t>
            </w:r>
          </w:p>
        </w:tc>
        <w:tc>
          <w:tcPr>
            <w:tcW w:w="1352" w:type="pct"/>
            <w:tcBorders>
              <w:top w:val="nil"/>
              <w:left w:val="single" w:sz="8" w:space="0" w:color="auto"/>
              <w:bottom w:val="single" w:sz="8" w:space="0" w:color="auto"/>
              <w:right w:val="nil"/>
            </w:tcBorders>
            <w:vAlign w:val="center"/>
            <w:hideMark/>
          </w:tcPr>
          <w:p w14:paraId="34B88A04" w14:textId="77777777" w:rsidR="0035387D" w:rsidRPr="00B87B2D" w:rsidRDefault="0035387D" w:rsidP="0035387D">
            <w:pPr>
              <w:spacing w:before="120" w:after="120" w:line="234" w:lineRule="atLeast"/>
              <w:jc w:val="both"/>
              <w:rPr>
                <w:sz w:val="24"/>
                <w:szCs w:val="24"/>
              </w:rPr>
            </w:pPr>
            <w:r w:rsidRPr="00B87B2D">
              <w:rPr>
                <w:sz w:val="24"/>
                <w:szCs w:val="24"/>
                <w:lang w:val="vi-VN"/>
              </w:rPr>
              <w:t>Thu thập tài liệu, khảo sát các yếu tố tự nhiên, xây dựng hồ sơ thiết kế, dự toán các biện pháp lâm sinh theo quy định.</w:t>
            </w:r>
          </w:p>
        </w:tc>
        <w:tc>
          <w:tcPr>
            <w:tcW w:w="486" w:type="pct"/>
            <w:tcBorders>
              <w:top w:val="nil"/>
              <w:left w:val="single" w:sz="8" w:space="0" w:color="auto"/>
              <w:bottom w:val="single" w:sz="8" w:space="0" w:color="auto"/>
              <w:right w:val="single" w:sz="8" w:space="0" w:color="auto"/>
            </w:tcBorders>
            <w:vAlign w:val="center"/>
            <w:hideMark/>
          </w:tcPr>
          <w:p w14:paraId="2693876F" w14:textId="77777777" w:rsidR="0035387D" w:rsidRPr="00B87B2D" w:rsidRDefault="0035387D" w:rsidP="0035387D">
            <w:pPr>
              <w:spacing w:after="0" w:line="240" w:lineRule="auto"/>
              <w:rPr>
                <w:sz w:val="24"/>
                <w:szCs w:val="24"/>
              </w:rPr>
            </w:pPr>
          </w:p>
        </w:tc>
      </w:tr>
      <w:tr w:rsidR="0035387D" w:rsidRPr="00B87B2D" w14:paraId="17C3DFFF"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3DFF9DFD" w14:textId="77777777" w:rsidR="0035387D" w:rsidRPr="00B87B2D" w:rsidRDefault="0035387D" w:rsidP="0035387D">
            <w:pPr>
              <w:spacing w:after="0" w:line="240" w:lineRule="auto"/>
              <w:rPr>
                <w:sz w:val="24"/>
                <w:szCs w:val="24"/>
              </w:rPr>
            </w:pPr>
          </w:p>
        </w:tc>
        <w:tc>
          <w:tcPr>
            <w:tcW w:w="1144" w:type="pct"/>
            <w:tcBorders>
              <w:top w:val="nil"/>
              <w:left w:val="single" w:sz="8" w:space="0" w:color="auto"/>
              <w:bottom w:val="single" w:sz="8" w:space="0" w:color="auto"/>
              <w:right w:val="nil"/>
            </w:tcBorders>
            <w:vAlign w:val="center"/>
            <w:hideMark/>
          </w:tcPr>
          <w:p w14:paraId="125CC88E" w14:textId="77777777" w:rsidR="0035387D" w:rsidRPr="00B87B2D" w:rsidRDefault="0035387D" w:rsidP="0035387D">
            <w:pPr>
              <w:spacing w:before="120" w:after="120" w:line="234" w:lineRule="atLeast"/>
              <w:rPr>
                <w:sz w:val="24"/>
                <w:szCs w:val="24"/>
              </w:rPr>
            </w:pPr>
            <w:r w:rsidRPr="00B87B2D">
              <w:rPr>
                <w:sz w:val="24"/>
                <w:szCs w:val="24"/>
                <w:lang w:val="vi-VN"/>
              </w:rPr>
              <w:t>Lao động quản lý, giám sát, chỉ đạo kỹ thuật, nghiệm thu hàng năm</w:t>
            </w:r>
          </w:p>
        </w:tc>
        <w:tc>
          <w:tcPr>
            <w:tcW w:w="563" w:type="pct"/>
            <w:tcBorders>
              <w:top w:val="nil"/>
              <w:left w:val="single" w:sz="8" w:space="0" w:color="auto"/>
              <w:bottom w:val="single" w:sz="8" w:space="0" w:color="auto"/>
              <w:right w:val="nil"/>
            </w:tcBorders>
            <w:vAlign w:val="center"/>
            <w:hideMark/>
          </w:tcPr>
          <w:p w14:paraId="0C86BAAB" w14:textId="77777777" w:rsidR="0035387D" w:rsidRPr="00B87B2D" w:rsidRDefault="0035387D" w:rsidP="0035387D">
            <w:pPr>
              <w:spacing w:before="120" w:after="120" w:line="234" w:lineRule="atLeast"/>
              <w:jc w:val="center"/>
              <w:rPr>
                <w:sz w:val="24"/>
                <w:szCs w:val="24"/>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hideMark/>
          </w:tcPr>
          <w:p w14:paraId="27B3E5C0" w14:textId="77777777" w:rsidR="0035387D" w:rsidRPr="00B87B2D" w:rsidRDefault="0035387D" w:rsidP="0035387D">
            <w:pPr>
              <w:spacing w:before="120" w:after="120" w:line="234" w:lineRule="atLeast"/>
              <w:jc w:val="center"/>
              <w:rPr>
                <w:sz w:val="24"/>
                <w:szCs w:val="24"/>
              </w:rPr>
            </w:pPr>
            <w:r w:rsidRPr="00B87B2D">
              <w:rPr>
                <w:sz w:val="24"/>
                <w:szCs w:val="24"/>
                <w:lang w:val="vi-VN"/>
              </w:rPr>
              <w:t>12,86</w:t>
            </w:r>
          </w:p>
        </w:tc>
        <w:tc>
          <w:tcPr>
            <w:tcW w:w="1352" w:type="pct"/>
            <w:tcBorders>
              <w:top w:val="nil"/>
              <w:left w:val="single" w:sz="8" w:space="0" w:color="auto"/>
              <w:bottom w:val="single" w:sz="8" w:space="0" w:color="auto"/>
              <w:right w:val="nil"/>
            </w:tcBorders>
            <w:vAlign w:val="center"/>
            <w:hideMark/>
          </w:tcPr>
          <w:p w14:paraId="3B81AFFF" w14:textId="77777777" w:rsidR="0035387D" w:rsidRPr="00B87B2D" w:rsidRDefault="0035387D" w:rsidP="0035387D">
            <w:pPr>
              <w:spacing w:after="0" w:line="240" w:lineRule="auto"/>
              <w:rPr>
                <w:sz w:val="24"/>
                <w:szCs w:val="24"/>
              </w:rPr>
            </w:pPr>
          </w:p>
        </w:tc>
        <w:tc>
          <w:tcPr>
            <w:tcW w:w="486" w:type="pct"/>
            <w:tcBorders>
              <w:top w:val="nil"/>
              <w:left w:val="single" w:sz="8" w:space="0" w:color="auto"/>
              <w:bottom w:val="single" w:sz="8" w:space="0" w:color="auto"/>
              <w:right w:val="single" w:sz="8" w:space="0" w:color="auto"/>
            </w:tcBorders>
            <w:vAlign w:val="center"/>
            <w:hideMark/>
          </w:tcPr>
          <w:p w14:paraId="79499AC8" w14:textId="77777777" w:rsidR="0035387D" w:rsidRPr="00B87B2D" w:rsidRDefault="0035387D" w:rsidP="0035387D">
            <w:pPr>
              <w:spacing w:before="120" w:after="120" w:line="234" w:lineRule="atLeast"/>
              <w:jc w:val="center"/>
              <w:rPr>
                <w:sz w:val="24"/>
                <w:szCs w:val="24"/>
              </w:rPr>
            </w:pPr>
            <w:r w:rsidRPr="00B87B2D">
              <w:rPr>
                <w:sz w:val="24"/>
                <w:szCs w:val="24"/>
                <w:lang w:val="vi-VN"/>
              </w:rPr>
              <w:t>10% nhân công trực tiếp</w:t>
            </w:r>
          </w:p>
        </w:tc>
      </w:tr>
      <w:tr w:rsidR="0035387D" w:rsidRPr="00B87B2D" w14:paraId="5EC4E3E9"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5074FE7F" w14:textId="77777777" w:rsidR="0035387D" w:rsidRPr="00B87B2D" w:rsidRDefault="0035387D" w:rsidP="0035387D">
            <w:pPr>
              <w:spacing w:before="120" w:after="120" w:line="234" w:lineRule="atLeast"/>
              <w:jc w:val="center"/>
              <w:rPr>
                <w:sz w:val="24"/>
                <w:szCs w:val="24"/>
              </w:rPr>
            </w:pPr>
            <w:r w:rsidRPr="00B87B2D">
              <w:rPr>
                <w:b/>
                <w:bCs/>
                <w:sz w:val="24"/>
                <w:szCs w:val="24"/>
                <w:lang w:val="vi-VN"/>
              </w:rPr>
              <w:t>2</w:t>
            </w:r>
          </w:p>
        </w:tc>
        <w:tc>
          <w:tcPr>
            <w:tcW w:w="1144" w:type="pct"/>
            <w:tcBorders>
              <w:top w:val="nil"/>
              <w:left w:val="single" w:sz="8" w:space="0" w:color="auto"/>
              <w:bottom w:val="single" w:sz="8" w:space="0" w:color="auto"/>
              <w:right w:val="nil"/>
            </w:tcBorders>
            <w:vAlign w:val="center"/>
            <w:hideMark/>
          </w:tcPr>
          <w:p w14:paraId="33542534" w14:textId="77777777" w:rsidR="0035387D" w:rsidRPr="00B87B2D" w:rsidRDefault="0035387D" w:rsidP="0035387D">
            <w:pPr>
              <w:spacing w:before="120" w:after="120" w:line="234" w:lineRule="atLeast"/>
              <w:rPr>
                <w:sz w:val="24"/>
                <w:szCs w:val="24"/>
              </w:rPr>
            </w:pPr>
            <w:r w:rsidRPr="00B87B2D">
              <w:rPr>
                <w:b/>
                <w:bCs/>
                <w:sz w:val="24"/>
                <w:szCs w:val="24"/>
                <w:lang w:val="vi-VN"/>
              </w:rPr>
              <w:t>Năm thứ hai</w:t>
            </w:r>
          </w:p>
        </w:tc>
        <w:tc>
          <w:tcPr>
            <w:tcW w:w="563" w:type="pct"/>
            <w:tcBorders>
              <w:top w:val="nil"/>
              <w:left w:val="single" w:sz="8" w:space="0" w:color="auto"/>
              <w:bottom w:val="single" w:sz="8" w:space="0" w:color="auto"/>
              <w:right w:val="nil"/>
            </w:tcBorders>
            <w:vAlign w:val="center"/>
            <w:hideMark/>
          </w:tcPr>
          <w:p w14:paraId="3E241847" w14:textId="77777777" w:rsidR="0035387D" w:rsidRPr="00B87B2D" w:rsidRDefault="0035387D" w:rsidP="0035387D">
            <w:pPr>
              <w:spacing w:before="120" w:after="120" w:line="234" w:lineRule="atLeast"/>
              <w:jc w:val="center"/>
              <w:rPr>
                <w:sz w:val="24"/>
                <w:szCs w:val="24"/>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hideMark/>
          </w:tcPr>
          <w:p w14:paraId="09C43436" w14:textId="77777777" w:rsidR="0035387D" w:rsidRPr="00B87B2D" w:rsidRDefault="0035387D" w:rsidP="0035387D">
            <w:pPr>
              <w:spacing w:before="120" w:after="120" w:line="234" w:lineRule="atLeast"/>
              <w:jc w:val="center"/>
              <w:rPr>
                <w:sz w:val="24"/>
                <w:szCs w:val="24"/>
              </w:rPr>
            </w:pPr>
            <w:r w:rsidRPr="00B87B2D">
              <w:rPr>
                <w:b/>
                <w:bCs/>
                <w:sz w:val="24"/>
                <w:szCs w:val="24"/>
                <w:lang w:val="vi-VN"/>
              </w:rPr>
              <w:t>5,92</w:t>
            </w:r>
          </w:p>
        </w:tc>
        <w:tc>
          <w:tcPr>
            <w:tcW w:w="1352" w:type="pct"/>
            <w:tcBorders>
              <w:top w:val="nil"/>
              <w:left w:val="single" w:sz="8" w:space="0" w:color="auto"/>
              <w:bottom w:val="single" w:sz="8" w:space="0" w:color="auto"/>
              <w:right w:val="nil"/>
            </w:tcBorders>
            <w:vAlign w:val="center"/>
            <w:hideMark/>
          </w:tcPr>
          <w:p w14:paraId="4713BBFB" w14:textId="77777777" w:rsidR="0035387D" w:rsidRPr="00B87B2D" w:rsidRDefault="0035387D" w:rsidP="0035387D">
            <w:pPr>
              <w:spacing w:after="0" w:line="240" w:lineRule="auto"/>
              <w:rPr>
                <w:sz w:val="24"/>
                <w:szCs w:val="24"/>
              </w:rPr>
            </w:pPr>
          </w:p>
        </w:tc>
        <w:tc>
          <w:tcPr>
            <w:tcW w:w="486" w:type="pct"/>
            <w:vMerge w:val="restart"/>
            <w:tcBorders>
              <w:top w:val="nil"/>
              <w:left w:val="single" w:sz="8" w:space="0" w:color="auto"/>
              <w:bottom w:val="single" w:sz="8" w:space="0" w:color="auto"/>
              <w:right w:val="single" w:sz="8" w:space="0" w:color="auto"/>
            </w:tcBorders>
            <w:vAlign w:val="center"/>
            <w:hideMark/>
          </w:tcPr>
          <w:p w14:paraId="5B1F6725" w14:textId="77777777" w:rsidR="0035387D" w:rsidRPr="00B87B2D" w:rsidRDefault="0035387D" w:rsidP="0035387D">
            <w:pPr>
              <w:spacing w:before="120" w:after="120" w:line="234" w:lineRule="atLeast"/>
              <w:jc w:val="center"/>
              <w:rPr>
                <w:sz w:val="24"/>
                <w:szCs w:val="24"/>
              </w:rPr>
            </w:pPr>
            <w:r w:rsidRPr="00B87B2D">
              <w:rPr>
                <w:sz w:val="24"/>
                <w:szCs w:val="24"/>
                <w:lang w:val="vi-VN"/>
              </w:rPr>
              <w:t>10% nhân công trực tiếp</w:t>
            </w:r>
          </w:p>
        </w:tc>
      </w:tr>
      <w:tr w:rsidR="0035387D" w:rsidRPr="00B87B2D" w14:paraId="5A66752A"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426849F2" w14:textId="77777777" w:rsidR="0035387D" w:rsidRPr="00B87B2D" w:rsidRDefault="0035387D" w:rsidP="0035387D">
            <w:pPr>
              <w:spacing w:after="0" w:line="240" w:lineRule="auto"/>
              <w:rPr>
                <w:sz w:val="24"/>
                <w:szCs w:val="24"/>
              </w:rPr>
            </w:pPr>
          </w:p>
        </w:tc>
        <w:tc>
          <w:tcPr>
            <w:tcW w:w="1144" w:type="pct"/>
            <w:tcBorders>
              <w:top w:val="nil"/>
              <w:left w:val="single" w:sz="8" w:space="0" w:color="auto"/>
              <w:bottom w:val="single" w:sz="8" w:space="0" w:color="auto"/>
              <w:right w:val="nil"/>
            </w:tcBorders>
            <w:vAlign w:val="center"/>
            <w:hideMark/>
          </w:tcPr>
          <w:p w14:paraId="35E99CC2" w14:textId="77777777" w:rsidR="0035387D" w:rsidRPr="00B87B2D" w:rsidRDefault="0035387D" w:rsidP="0035387D">
            <w:pPr>
              <w:spacing w:before="120" w:after="120" w:line="234" w:lineRule="atLeast"/>
              <w:rPr>
                <w:sz w:val="24"/>
                <w:szCs w:val="24"/>
              </w:rPr>
            </w:pPr>
            <w:r w:rsidRPr="00B87B2D">
              <w:rPr>
                <w:sz w:val="24"/>
                <w:szCs w:val="24"/>
                <w:lang w:val="vi-VN"/>
              </w:rPr>
              <w:t>Lao động quản lý, giám sát, chỉ đạo kỹ thuật, nghiệm thu hàng năm</w:t>
            </w:r>
          </w:p>
        </w:tc>
        <w:tc>
          <w:tcPr>
            <w:tcW w:w="563" w:type="pct"/>
            <w:tcBorders>
              <w:top w:val="nil"/>
              <w:left w:val="single" w:sz="8" w:space="0" w:color="auto"/>
              <w:bottom w:val="single" w:sz="8" w:space="0" w:color="auto"/>
              <w:right w:val="nil"/>
            </w:tcBorders>
            <w:vAlign w:val="center"/>
            <w:hideMark/>
          </w:tcPr>
          <w:p w14:paraId="5E2FA221" w14:textId="77777777" w:rsidR="0035387D" w:rsidRPr="00B87B2D" w:rsidRDefault="0035387D" w:rsidP="0035387D">
            <w:pPr>
              <w:spacing w:before="120" w:after="120" w:line="234" w:lineRule="atLeast"/>
              <w:jc w:val="center"/>
              <w:rPr>
                <w:sz w:val="24"/>
                <w:szCs w:val="24"/>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hideMark/>
          </w:tcPr>
          <w:p w14:paraId="646BBC27" w14:textId="77777777" w:rsidR="0035387D" w:rsidRPr="00B87B2D" w:rsidRDefault="0035387D" w:rsidP="0035387D">
            <w:pPr>
              <w:spacing w:before="120" w:after="120" w:line="234" w:lineRule="atLeast"/>
              <w:jc w:val="center"/>
              <w:rPr>
                <w:sz w:val="24"/>
                <w:szCs w:val="24"/>
              </w:rPr>
            </w:pPr>
            <w:r w:rsidRPr="00B87B2D">
              <w:rPr>
                <w:sz w:val="24"/>
                <w:szCs w:val="24"/>
                <w:lang w:val="vi-VN"/>
              </w:rPr>
              <w:t>5,92</w:t>
            </w:r>
          </w:p>
        </w:tc>
        <w:tc>
          <w:tcPr>
            <w:tcW w:w="1352" w:type="pct"/>
            <w:tcBorders>
              <w:top w:val="nil"/>
              <w:left w:val="single" w:sz="8" w:space="0" w:color="auto"/>
              <w:bottom w:val="single" w:sz="8" w:space="0" w:color="auto"/>
              <w:right w:val="nil"/>
            </w:tcBorders>
            <w:vAlign w:val="center"/>
            <w:hideMark/>
          </w:tcPr>
          <w:p w14:paraId="141E2127" w14:textId="77777777" w:rsidR="0035387D" w:rsidRPr="00B87B2D" w:rsidRDefault="0035387D" w:rsidP="0035387D">
            <w:pPr>
              <w:spacing w:after="0" w:line="240" w:lineRule="auto"/>
              <w:rPr>
                <w:sz w:val="24"/>
                <w:szCs w:val="24"/>
              </w:rPr>
            </w:pPr>
          </w:p>
        </w:tc>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2EA87BE" w14:textId="77777777" w:rsidR="0035387D" w:rsidRPr="00B87B2D" w:rsidRDefault="0035387D" w:rsidP="0035387D">
            <w:pPr>
              <w:spacing w:after="0" w:line="240" w:lineRule="auto"/>
              <w:rPr>
                <w:sz w:val="24"/>
                <w:szCs w:val="24"/>
              </w:rPr>
            </w:pPr>
          </w:p>
        </w:tc>
      </w:tr>
      <w:tr w:rsidR="0035387D" w:rsidRPr="00B87B2D" w14:paraId="5ED8269E"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27A9B0BD" w14:textId="77777777" w:rsidR="0035387D" w:rsidRPr="00B87B2D" w:rsidRDefault="0035387D" w:rsidP="0035387D">
            <w:pPr>
              <w:spacing w:before="120" w:after="120" w:line="234" w:lineRule="atLeast"/>
              <w:jc w:val="center"/>
              <w:rPr>
                <w:sz w:val="24"/>
                <w:szCs w:val="24"/>
              </w:rPr>
            </w:pPr>
            <w:r w:rsidRPr="00B87B2D">
              <w:rPr>
                <w:b/>
                <w:bCs/>
                <w:sz w:val="24"/>
                <w:szCs w:val="24"/>
                <w:lang w:val="vi-VN"/>
              </w:rPr>
              <w:t>3</w:t>
            </w:r>
          </w:p>
        </w:tc>
        <w:tc>
          <w:tcPr>
            <w:tcW w:w="1144" w:type="pct"/>
            <w:tcBorders>
              <w:top w:val="nil"/>
              <w:left w:val="single" w:sz="8" w:space="0" w:color="auto"/>
              <w:bottom w:val="single" w:sz="8" w:space="0" w:color="auto"/>
              <w:right w:val="nil"/>
            </w:tcBorders>
            <w:vAlign w:val="center"/>
            <w:hideMark/>
          </w:tcPr>
          <w:p w14:paraId="33EE0C64" w14:textId="77777777" w:rsidR="0035387D" w:rsidRPr="00B87B2D" w:rsidRDefault="0035387D" w:rsidP="0035387D">
            <w:pPr>
              <w:spacing w:before="120" w:after="120" w:line="234" w:lineRule="atLeast"/>
              <w:rPr>
                <w:sz w:val="24"/>
                <w:szCs w:val="24"/>
              </w:rPr>
            </w:pPr>
            <w:r w:rsidRPr="00B87B2D">
              <w:rPr>
                <w:b/>
                <w:bCs/>
                <w:sz w:val="24"/>
                <w:szCs w:val="24"/>
                <w:lang w:val="vi-VN"/>
              </w:rPr>
              <w:t>Năm thứ ba</w:t>
            </w:r>
          </w:p>
        </w:tc>
        <w:tc>
          <w:tcPr>
            <w:tcW w:w="563" w:type="pct"/>
            <w:tcBorders>
              <w:top w:val="nil"/>
              <w:left w:val="single" w:sz="8" w:space="0" w:color="auto"/>
              <w:bottom w:val="single" w:sz="8" w:space="0" w:color="auto"/>
              <w:right w:val="nil"/>
            </w:tcBorders>
            <w:vAlign w:val="center"/>
            <w:hideMark/>
          </w:tcPr>
          <w:p w14:paraId="4E5E27FA" w14:textId="77777777" w:rsidR="0035387D" w:rsidRPr="00B87B2D" w:rsidRDefault="0035387D" w:rsidP="0035387D">
            <w:pPr>
              <w:spacing w:before="120" w:after="120" w:line="234" w:lineRule="atLeast"/>
              <w:jc w:val="center"/>
              <w:rPr>
                <w:sz w:val="24"/>
                <w:szCs w:val="24"/>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hideMark/>
          </w:tcPr>
          <w:p w14:paraId="0D307EE2" w14:textId="77777777" w:rsidR="0035387D" w:rsidRPr="00B87B2D" w:rsidRDefault="0035387D" w:rsidP="0035387D">
            <w:pPr>
              <w:spacing w:before="120" w:after="120" w:line="234" w:lineRule="atLeast"/>
              <w:jc w:val="center"/>
              <w:rPr>
                <w:sz w:val="24"/>
                <w:szCs w:val="24"/>
              </w:rPr>
            </w:pPr>
            <w:r w:rsidRPr="00B87B2D">
              <w:rPr>
                <w:b/>
                <w:bCs/>
                <w:sz w:val="24"/>
                <w:szCs w:val="24"/>
                <w:lang w:val="vi-VN"/>
              </w:rPr>
              <w:t>5,84</w:t>
            </w:r>
          </w:p>
        </w:tc>
        <w:tc>
          <w:tcPr>
            <w:tcW w:w="1352" w:type="pct"/>
            <w:tcBorders>
              <w:top w:val="nil"/>
              <w:left w:val="single" w:sz="8" w:space="0" w:color="auto"/>
              <w:bottom w:val="single" w:sz="8" w:space="0" w:color="auto"/>
              <w:right w:val="nil"/>
            </w:tcBorders>
            <w:vAlign w:val="center"/>
            <w:hideMark/>
          </w:tcPr>
          <w:p w14:paraId="18806E82" w14:textId="77777777" w:rsidR="0035387D" w:rsidRPr="00B87B2D" w:rsidRDefault="0035387D" w:rsidP="0035387D">
            <w:pPr>
              <w:spacing w:after="0" w:line="240" w:lineRule="auto"/>
              <w:rPr>
                <w:sz w:val="24"/>
                <w:szCs w:val="24"/>
              </w:rPr>
            </w:pPr>
          </w:p>
        </w:tc>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21C32DE" w14:textId="77777777" w:rsidR="0035387D" w:rsidRPr="00B87B2D" w:rsidRDefault="0035387D" w:rsidP="0035387D">
            <w:pPr>
              <w:spacing w:after="0" w:line="240" w:lineRule="auto"/>
              <w:rPr>
                <w:sz w:val="24"/>
                <w:szCs w:val="24"/>
              </w:rPr>
            </w:pPr>
          </w:p>
        </w:tc>
      </w:tr>
      <w:tr w:rsidR="0035387D" w:rsidRPr="00B87B2D" w14:paraId="0A25CB50"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254E6F8A" w14:textId="77777777" w:rsidR="0035387D" w:rsidRPr="00B87B2D" w:rsidRDefault="0035387D" w:rsidP="0035387D">
            <w:pPr>
              <w:spacing w:after="0" w:line="240" w:lineRule="auto"/>
              <w:rPr>
                <w:sz w:val="24"/>
                <w:szCs w:val="24"/>
              </w:rPr>
            </w:pPr>
          </w:p>
        </w:tc>
        <w:tc>
          <w:tcPr>
            <w:tcW w:w="1144" w:type="pct"/>
            <w:tcBorders>
              <w:top w:val="nil"/>
              <w:left w:val="single" w:sz="8" w:space="0" w:color="auto"/>
              <w:bottom w:val="single" w:sz="8" w:space="0" w:color="auto"/>
              <w:right w:val="nil"/>
            </w:tcBorders>
            <w:vAlign w:val="center"/>
            <w:hideMark/>
          </w:tcPr>
          <w:p w14:paraId="4D19C970" w14:textId="77777777" w:rsidR="0035387D" w:rsidRPr="00B87B2D" w:rsidRDefault="0035387D" w:rsidP="0035387D">
            <w:pPr>
              <w:spacing w:before="120" w:after="120" w:line="234" w:lineRule="atLeast"/>
              <w:rPr>
                <w:sz w:val="24"/>
                <w:szCs w:val="24"/>
              </w:rPr>
            </w:pPr>
            <w:r w:rsidRPr="00B87B2D">
              <w:rPr>
                <w:sz w:val="24"/>
                <w:szCs w:val="24"/>
                <w:lang w:val="vi-VN"/>
              </w:rPr>
              <w:t>Lao động quản lý, giám sát, chỉ đạo kỹ thuật, nghiệm thu hàng năm</w:t>
            </w:r>
          </w:p>
        </w:tc>
        <w:tc>
          <w:tcPr>
            <w:tcW w:w="563" w:type="pct"/>
            <w:tcBorders>
              <w:top w:val="nil"/>
              <w:left w:val="single" w:sz="8" w:space="0" w:color="auto"/>
              <w:bottom w:val="single" w:sz="8" w:space="0" w:color="auto"/>
              <w:right w:val="nil"/>
            </w:tcBorders>
            <w:vAlign w:val="center"/>
            <w:hideMark/>
          </w:tcPr>
          <w:p w14:paraId="7151B263" w14:textId="77777777" w:rsidR="0035387D" w:rsidRPr="00B87B2D" w:rsidRDefault="0035387D" w:rsidP="0035387D">
            <w:pPr>
              <w:spacing w:before="120" w:after="120" w:line="234" w:lineRule="atLeast"/>
              <w:jc w:val="center"/>
              <w:rPr>
                <w:sz w:val="24"/>
                <w:szCs w:val="24"/>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hideMark/>
          </w:tcPr>
          <w:p w14:paraId="663584F6" w14:textId="77777777" w:rsidR="0035387D" w:rsidRPr="00B87B2D" w:rsidRDefault="0035387D" w:rsidP="0035387D">
            <w:pPr>
              <w:spacing w:before="120" w:after="120" w:line="234" w:lineRule="atLeast"/>
              <w:jc w:val="center"/>
              <w:rPr>
                <w:sz w:val="24"/>
                <w:szCs w:val="24"/>
              </w:rPr>
            </w:pPr>
            <w:r w:rsidRPr="00B87B2D">
              <w:rPr>
                <w:sz w:val="24"/>
                <w:szCs w:val="24"/>
                <w:lang w:val="vi-VN"/>
              </w:rPr>
              <w:t>5,84</w:t>
            </w:r>
          </w:p>
        </w:tc>
        <w:tc>
          <w:tcPr>
            <w:tcW w:w="1352" w:type="pct"/>
            <w:tcBorders>
              <w:top w:val="nil"/>
              <w:left w:val="single" w:sz="8" w:space="0" w:color="auto"/>
              <w:bottom w:val="single" w:sz="8" w:space="0" w:color="auto"/>
              <w:right w:val="nil"/>
            </w:tcBorders>
            <w:vAlign w:val="center"/>
            <w:hideMark/>
          </w:tcPr>
          <w:p w14:paraId="2E3ABB18" w14:textId="77777777" w:rsidR="0035387D" w:rsidRPr="00B87B2D" w:rsidRDefault="0035387D" w:rsidP="0035387D">
            <w:pPr>
              <w:spacing w:after="0" w:line="240" w:lineRule="auto"/>
              <w:rPr>
                <w:sz w:val="24"/>
                <w:szCs w:val="24"/>
              </w:rPr>
            </w:pPr>
          </w:p>
        </w:tc>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E284683" w14:textId="77777777" w:rsidR="0035387D" w:rsidRPr="00B87B2D" w:rsidRDefault="0035387D" w:rsidP="0035387D">
            <w:pPr>
              <w:spacing w:after="0" w:line="240" w:lineRule="auto"/>
              <w:rPr>
                <w:sz w:val="24"/>
                <w:szCs w:val="24"/>
              </w:rPr>
            </w:pPr>
          </w:p>
        </w:tc>
      </w:tr>
      <w:tr w:rsidR="0035387D" w:rsidRPr="00B87B2D" w14:paraId="5F161A7D"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66F5669F" w14:textId="77777777" w:rsidR="0035387D" w:rsidRPr="00B87B2D" w:rsidRDefault="0035387D" w:rsidP="0035387D">
            <w:pPr>
              <w:spacing w:before="120" w:after="120" w:line="234" w:lineRule="atLeast"/>
              <w:jc w:val="center"/>
              <w:rPr>
                <w:sz w:val="24"/>
                <w:szCs w:val="24"/>
              </w:rPr>
            </w:pPr>
            <w:r w:rsidRPr="00B87B2D">
              <w:rPr>
                <w:b/>
                <w:bCs/>
                <w:sz w:val="24"/>
                <w:szCs w:val="24"/>
                <w:lang w:val="vi-VN"/>
              </w:rPr>
              <w:t>4</w:t>
            </w:r>
          </w:p>
        </w:tc>
        <w:tc>
          <w:tcPr>
            <w:tcW w:w="1144" w:type="pct"/>
            <w:tcBorders>
              <w:top w:val="nil"/>
              <w:left w:val="single" w:sz="8" w:space="0" w:color="auto"/>
              <w:bottom w:val="single" w:sz="8" w:space="0" w:color="auto"/>
              <w:right w:val="nil"/>
            </w:tcBorders>
            <w:vAlign w:val="center"/>
            <w:hideMark/>
          </w:tcPr>
          <w:p w14:paraId="6F6EC231" w14:textId="77777777" w:rsidR="0035387D" w:rsidRPr="00B87B2D" w:rsidRDefault="0035387D" w:rsidP="0035387D">
            <w:pPr>
              <w:spacing w:before="120" w:after="120" w:line="234" w:lineRule="atLeast"/>
              <w:rPr>
                <w:sz w:val="24"/>
                <w:szCs w:val="24"/>
              </w:rPr>
            </w:pPr>
            <w:r w:rsidRPr="00B87B2D">
              <w:rPr>
                <w:b/>
                <w:bCs/>
                <w:sz w:val="24"/>
                <w:szCs w:val="24"/>
                <w:lang w:val="vi-VN"/>
              </w:rPr>
              <w:t>Từ năm thứ tư đến năm thứ mười (7 năm)</w:t>
            </w:r>
          </w:p>
        </w:tc>
        <w:tc>
          <w:tcPr>
            <w:tcW w:w="563" w:type="pct"/>
            <w:tcBorders>
              <w:top w:val="nil"/>
              <w:left w:val="single" w:sz="8" w:space="0" w:color="auto"/>
              <w:bottom w:val="single" w:sz="8" w:space="0" w:color="auto"/>
              <w:right w:val="nil"/>
            </w:tcBorders>
            <w:vAlign w:val="center"/>
            <w:hideMark/>
          </w:tcPr>
          <w:p w14:paraId="071CC93E" w14:textId="77777777" w:rsidR="0035387D" w:rsidRPr="00B87B2D" w:rsidRDefault="0035387D" w:rsidP="0035387D">
            <w:pPr>
              <w:spacing w:before="120" w:after="120" w:line="234" w:lineRule="atLeast"/>
              <w:jc w:val="center"/>
              <w:rPr>
                <w:sz w:val="24"/>
                <w:szCs w:val="24"/>
              </w:rPr>
            </w:pPr>
            <w:r w:rsidRPr="00B87B2D">
              <w:rPr>
                <w:b/>
                <w:bCs/>
                <w:sz w:val="24"/>
                <w:szCs w:val="24"/>
                <w:lang w:val="vi-VN"/>
              </w:rPr>
              <w:t>Công</w:t>
            </w:r>
          </w:p>
        </w:tc>
        <w:tc>
          <w:tcPr>
            <w:tcW w:w="573" w:type="pct"/>
            <w:tcBorders>
              <w:top w:val="nil"/>
              <w:left w:val="single" w:sz="8" w:space="0" w:color="auto"/>
              <w:bottom w:val="single" w:sz="8" w:space="0" w:color="auto"/>
              <w:right w:val="nil"/>
            </w:tcBorders>
            <w:vAlign w:val="center"/>
            <w:hideMark/>
          </w:tcPr>
          <w:p w14:paraId="7660F150" w14:textId="77777777" w:rsidR="0035387D" w:rsidRPr="00B87B2D" w:rsidRDefault="0035387D" w:rsidP="0035387D">
            <w:pPr>
              <w:spacing w:before="120" w:after="120" w:line="234" w:lineRule="atLeast"/>
              <w:jc w:val="center"/>
              <w:rPr>
                <w:sz w:val="24"/>
                <w:szCs w:val="24"/>
              </w:rPr>
            </w:pPr>
            <w:r w:rsidRPr="00B87B2D">
              <w:rPr>
                <w:b/>
                <w:bCs/>
                <w:sz w:val="24"/>
                <w:szCs w:val="24"/>
                <w:lang w:val="vi-VN"/>
              </w:rPr>
              <w:t>5,1</w:t>
            </w:r>
          </w:p>
        </w:tc>
        <w:tc>
          <w:tcPr>
            <w:tcW w:w="1352" w:type="pct"/>
            <w:tcBorders>
              <w:top w:val="nil"/>
              <w:left w:val="single" w:sz="8" w:space="0" w:color="auto"/>
              <w:bottom w:val="single" w:sz="8" w:space="0" w:color="auto"/>
              <w:right w:val="nil"/>
            </w:tcBorders>
            <w:vAlign w:val="center"/>
            <w:hideMark/>
          </w:tcPr>
          <w:p w14:paraId="00168732" w14:textId="77777777" w:rsidR="0035387D" w:rsidRPr="00B87B2D" w:rsidRDefault="0035387D" w:rsidP="0035387D">
            <w:pPr>
              <w:spacing w:after="0" w:line="240" w:lineRule="auto"/>
              <w:rPr>
                <w:sz w:val="24"/>
                <w:szCs w:val="24"/>
              </w:rPr>
            </w:pPr>
          </w:p>
        </w:tc>
        <w:tc>
          <w:tcPr>
            <w:tcW w:w="486" w:type="pct"/>
            <w:vMerge w:val="restart"/>
            <w:tcBorders>
              <w:top w:val="nil"/>
              <w:left w:val="single" w:sz="8" w:space="0" w:color="auto"/>
              <w:bottom w:val="single" w:sz="8" w:space="0" w:color="auto"/>
              <w:right w:val="single" w:sz="8" w:space="0" w:color="auto"/>
            </w:tcBorders>
            <w:vAlign w:val="center"/>
            <w:hideMark/>
          </w:tcPr>
          <w:p w14:paraId="7B4D49D3" w14:textId="77777777" w:rsidR="0035387D" w:rsidRPr="00B87B2D" w:rsidRDefault="0035387D" w:rsidP="0035387D">
            <w:pPr>
              <w:spacing w:before="120" w:after="120" w:line="234" w:lineRule="atLeast"/>
              <w:jc w:val="center"/>
              <w:rPr>
                <w:sz w:val="24"/>
                <w:szCs w:val="24"/>
              </w:rPr>
            </w:pPr>
            <w:r w:rsidRPr="00B87B2D">
              <w:rPr>
                <w:sz w:val="24"/>
                <w:szCs w:val="24"/>
                <w:lang w:val="vi-VN"/>
              </w:rPr>
              <w:t>10% nhân công trực tiếp/năm × 7 năm</w:t>
            </w:r>
          </w:p>
        </w:tc>
      </w:tr>
      <w:tr w:rsidR="0035387D" w:rsidRPr="00B87B2D" w14:paraId="29213430" w14:textId="77777777" w:rsidTr="00334E32">
        <w:trPr>
          <w:tblCellSpacing w:w="0" w:type="dxa"/>
        </w:trPr>
        <w:tc>
          <w:tcPr>
            <w:tcW w:w="880" w:type="pct"/>
            <w:tcBorders>
              <w:top w:val="nil"/>
              <w:left w:val="single" w:sz="8" w:space="0" w:color="auto"/>
              <w:bottom w:val="single" w:sz="8" w:space="0" w:color="auto"/>
              <w:right w:val="nil"/>
            </w:tcBorders>
            <w:vAlign w:val="center"/>
            <w:hideMark/>
          </w:tcPr>
          <w:p w14:paraId="6E03182E" w14:textId="77777777" w:rsidR="0035387D" w:rsidRPr="00B87B2D" w:rsidRDefault="0035387D" w:rsidP="0035387D">
            <w:pPr>
              <w:spacing w:after="0" w:line="240" w:lineRule="auto"/>
              <w:rPr>
                <w:sz w:val="24"/>
                <w:szCs w:val="24"/>
              </w:rPr>
            </w:pPr>
          </w:p>
        </w:tc>
        <w:tc>
          <w:tcPr>
            <w:tcW w:w="1144" w:type="pct"/>
            <w:tcBorders>
              <w:top w:val="nil"/>
              <w:left w:val="single" w:sz="8" w:space="0" w:color="auto"/>
              <w:bottom w:val="single" w:sz="8" w:space="0" w:color="auto"/>
              <w:right w:val="nil"/>
            </w:tcBorders>
            <w:vAlign w:val="center"/>
            <w:hideMark/>
          </w:tcPr>
          <w:p w14:paraId="07C396B3" w14:textId="77777777" w:rsidR="0035387D" w:rsidRPr="00B87B2D" w:rsidRDefault="0035387D" w:rsidP="0035387D">
            <w:pPr>
              <w:spacing w:before="120" w:after="120" w:line="234" w:lineRule="atLeast"/>
              <w:rPr>
                <w:sz w:val="24"/>
                <w:szCs w:val="24"/>
              </w:rPr>
            </w:pPr>
            <w:r w:rsidRPr="00B87B2D">
              <w:rPr>
                <w:sz w:val="24"/>
                <w:szCs w:val="24"/>
                <w:lang w:val="vi-VN"/>
              </w:rPr>
              <w:t>Lao động quản lý, giám sát, chỉ đạo kỹ thuật, nghiệm thu hàng năm</w:t>
            </w:r>
          </w:p>
        </w:tc>
        <w:tc>
          <w:tcPr>
            <w:tcW w:w="563" w:type="pct"/>
            <w:tcBorders>
              <w:top w:val="nil"/>
              <w:left w:val="single" w:sz="8" w:space="0" w:color="auto"/>
              <w:bottom w:val="single" w:sz="8" w:space="0" w:color="auto"/>
              <w:right w:val="nil"/>
            </w:tcBorders>
            <w:vAlign w:val="center"/>
            <w:hideMark/>
          </w:tcPr>
          <w:p w14:paraId="7578F969" w14:textId="77777777" w:rsidR="0035387D" w:rsidRPr="00B87B2D" w:rsidRDefault="0035387D" w:rsidP="0035387D">
            <w:pPr>
              <w:spacing w:before="120" w:after="120" w:line="234" w:lineRule="atLeast"/>
              <w:jc w:val="center"/>
              <w:rPr>
                <w:sz w:val="24"/>
                <w:szCs w:val="24"/>
              </w:rPr>
            </w:pPr>
            <w:r w:rsidRPr="00B87B2D">
              <w:rPr>
                <w:sz w:val="24"/>
                <w:szCs w:val="24"/>
                <w:lang w:val="vi-VN"/>
              </w:rPr>
              <w:t>Công</w:t>
            </w:r>
          </w:p>
        </w:tc>
        <w:tc>
          <w:tcPr>
            <w:tcW w:w="573" w:type="pct"/>
            <w:tcBorders>
              <w:top w:val="nil"/>
              <w:left w:val="single" w:sz="8" w:space="0" w:color="auto"/>
              <w:bottom w:val="single" w:sz="8" w:space="0" w:color="auto"/>
              <w:right w:val="nil"/>
            </w:tcBorders>
            <w:vAlign w:val="center"/>
            <w:hideMark/>
          </w:tcPr>
          <w:p w14:paraId="3D052DAD" w14:textId="77777777" w:rsidR="0035387D" w:rsidRPr="00B87B2D" w:rsidRDefault="0035387D" w:rsidP="0035387D">
            <w:pPr>
              <w:spacing w:before="120" w:after="120" w:line="234" w:lineRule="atLeast"/>
              <w:jc w:val="center"/>
              <w:rPr>
                <w:sz w:val="24"/>
                <w:szCs w:val="24"/>
              </w:rPr>
            </w:pPr>
            <w:r w:rsidRPr="00B87B2D">
              <w:rPr>
                <w:sz w:val="24"/>
                <w:szCs w:val="24"/>
                <w:lang w:val="vi-VN"/>
              </w:rPr>
              <w:t>5,1</w:t>
            </w:r>
          </w:p>
        </w:tc>
        <w:tc>
          <w:tcPr>
            <w:tcW w:w="1352" w:type="pct"/>
            <w:tcBorders>
              <w:top w:val="nil"/>
              <w:left w:val="single" w:sz="8" w:space="0" w:color="auto"/>
              <w:bottom w:val="single" w:sz="8" w:space="0" w:color="auto"/>
              <w:right w:val="nil"/>
            </w:tcBorders>
            <w:vAlign w:val="center"/>
            <w:hideMark/>
          </w:tcPr>
          <w:p w14:paraId="0AB61B7F" w14:textId="77777777" w:rsidR="0035387D" w:rsidRPr="00B87B2D" w:rsidRDefault="0035387D" w:rsidP="0035387D">
            <w:pPr>
              <w:spacing w:after="0" w:line="240" w:lineRule="auto"/>
              <w:rPr>
                <w:sz w:val="24"/>
                <w:szCs w:val="24"/>
              </w:rPr>
            </w:pPr>
          </w:p>
        </w:tc>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7497BDB" w14:textId="77777777" w:rsidR="0035387D" w:rsidRPr="00B87B2D" w:rsidRDefault="0035387D" w:rsidP="0035387D">
            <w:pPr>
              <w:spacing w:after="0" w:line="240" w:lineRule="auto"/>
              <w:rPr>
                <w:sz w:val="24"/>
                <w:szCs w:val="24"/>
              </w:rPr>
            </w:pPr>
          </w:p>
        </w:tc>
      </w:tr>
    </w:tbl>
    <w:p w14:paraId="6C55F510" w14:textId="77777777" w:rsidR="00DD1239" w:rsidRPr="00B87B2D" w:rsidRDefault="00DD1239" w:rsidP="004E7E27">
      <w:pPr>
        <w:shd w:val="clear" w:color="auto" w:fill="FFFFFF"/>
        <w:spacing w:after="0" w:line="234" w:lineRule="atLeast"/>
        <w:jc w:val="center"/>
        <w:rPr>
          <w:b/>
          <w:bCs/>
          <w:sz w:val="24"/>
          <w:szCs w:val="24"/>
        </w:rPr>
      </w:pPr>
      <w:bookmarkStart w:id="4" w:name="dieu_2_2"/>
    </w:p>
    <w:p w14:paraId="0094E0BA" w14:textId="76852128" w:rsidR="004E7E27" w:rsidRPr="00B87B2D" w:rsidRDefault="004E7E27" w:rsidP="004E7E27">
      <w:pPr>
        <w:shd w:val="clear" w:color="auto" w:fill="FFFFFF"/>
        <w:spacing w:after="0" w:line="234" w:lineRule="atLeast"/>
        <w:jc w:val="center"/>
        <w:rPr>
          <w:b/>
          <w:bCs/>
          <w:szCs w:val="28"/>
        </w:rPr>
      </w:pPr>
      <w:r w:rsidRPr="00B87B2D">
        <w:rPr>
          <w:b/>
          <w:bCs/>
          <w:szCs w:val="28"/>
          <w:lang w:val="vi-VN"/>
        </w:rPr>
        <w:t>Bảng 2. Định mức kinh tế kỹ thuật trồng rừng trên đất ngập mặn</w:t>
      </w:r>
      <w:bookmarkEnd w:id="4"/>
    </w:p>
    <w:p w14:paraId="7BC09A45" w14:textId="77777777" w:rsidR="00DD1239" w:rsidRPr="00B87B2D" w:rsidRDefault="00DD1239" w:rsidP="004E7E27">
      <w:pPr>
        <w:shd w:val="clear" w:color="auto" w:fill="FFFFFF"/>
        <w:spacing w:after="0" w:line="234" w:lineRule="atLeast"/>
        <w:jc w:val="center"/>
        <w:rPr>
          <w:sz w:val="24"/>
          <w:szCs w:val="24"/>
        </w:rPr>
      </w:pPr>
    </w:p>
    <w:p w14:paraId="6A7DE841" w14:textId="77777777" w:rsidR="004E7E27" w:rsidRPr="00B87B2D" w:rsidRDefault="004E7E27" w:rsidP="004E7E27">
      <w:pPr>
        <w:shd w:val="clear" w:color="auto" w:fill="FFFFFF"/>
        <w:spacing w:before="120" w:after="120" w:line="234" w:lineRule="atLeast"/>
        <w:jc w:val="right"/>
        <w:rPr>
          <w:sz w:val="24"/>
          <w:szCs w:val="24"/>
        </w:rPr>
      </w:pPr>
      <w:r w:rsidRPr="00B87B2D">
        <w:rPr>
          <w:i/>
          <w:iCs/>
          <w:sz w:val="24"/>
          <w:szCs w:val="24"/>
          <w:lang w:val="vi-VN"/>
        </w:rPr>
        <w:t>Đơn vị t</w:t>
      </w:r>
      <w:r w:rsidRPr="00B87B2D">
        <w:rPr>
          <w:i/>
          <w:iCs/>
          <w:sz w:val="24"/>
          <w:szCs w:val="24"/>
        </w:rPr>
        <w:t>ính: 1ha</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61"/>
        <w:gridCol w:w="2449"/>
        <w:gridCol w:w="1020"/>
        <w:gridCol w:w="1038"/>
        <w:gridCol w:w="2728"/>
        <w:gridCol w:w="956"/>
      </w:tblGrid>
      <w:tr w:rsidR="00B87B2D" w:rsidRPr="00B87B2D" w14:paraId="032647D6" w14:textId="77777777" w:rsidTr="0079428F">
        <w:trPr>
          <w:tblCellSpacing w:w="0" w:type="dxa"/>
        </w:trPr>
        <w:tc>
          <w:tcPr>
            <w:tcW w:w="500" w:type="pct"/>
            <w:tcBorders>
              <w:top w:val="single" w:sz="8" w:space="0" w:color="auto"/>
              <w:left w:val="single" w:sz="8" w:space="0" w:color="auto"/>
              <w:bottom w:val="single" w:sz="8" w:space="0" w:color="auto"/>
              <w:right w:val="single" w:sz="8" w:space="0" w:color="auto"/>
            </w:tcBorders>
            <w:vAlign w:val="center"/>
            <w:hideMark/>
          </w:tcPr>
          <w:p w14:paraId="7B43F7A7"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TT</w:t>
            </w:r>
          </w:p>
        </w:tc>
        <w:tc>
          <w:tcPr>
            <w:tcW w:w="1350" w:type="pct"/>
            <w:tcBorders>
              <w:top w:val="single" w:sz="8" w:space="0" w:color="auto"/>
              <w:left w:val="nil"/>
              <w:bottom w:val="single" w:sz="8" w:space="0" w:color="auto"/>
              <w:right w:val="single" w:sz="8" w:space="0" w:color="auto"/>
            </w:tcBorders>
            <w:vAlign w:val="center"/>
            <w:hideMark/>
          </w:tcPr>
          <w:p w14:paraId="7980B880"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Hạng mục</w:t>
            </w:r>
          </w:p>
        </w:tc>
        <w:tc>
          <w:tcPr>
            <w:tcW w:w="500" w:type="pct"/>
            <w:tcBorders>
              <w:top w:val="single" w:sz="8" w:space="0" w:color="auto"/>
              <w:left w:val="nil"/>
              <w:bottom w:val="single" w:sz="8" w:space="0" w:color="auto"/>
              <w:right w:val="single" w:sz="8" w:space="0" w:color="auto"/>
            </w:tcBorders>
            <w:vAlign w:val="center"/>
            <w:hideMark/>
          </w:tcPr>
          <w:p w14:paraId="5A3309FF"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ĐVT</w:t>
            </w:r>
          </w:p>
        </w:tc>
        <w:tc>
          <w:tcPr>
            <w:tcW w:w="450" w:type="pct"/>
            <w:tcBorders>
              <w:top w:val="single" w:sz="8" w:space="0" w:color="auto"/>
              <w:left w:val="nil"/>
              <w:bottom w:val="single" w:sz="8" w:space="0" w:color="auto"/>
              <w:right w:val="single" w:sz="8" w:space="0" w:color="auto"/>
            </w:tcBorders>
            <w:vAlign w:val="center"/>
            <w:hideMark/>
          </w:tcPr>
          <w:p w14:paraId="73137372"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Định mức</w:t>
            </w:r>
          </w:p>
        </w:tc>
        <w:tc>
          <w:tcPr>
            <w:tcW w:w="1500" w:type="pct"/>
            <w:tcBorders>
              <w:top w:val="single" w:sz="8" w:space="0" w:color="auto"/>
              <w:left w:val="nil"/>
              <w:bottom w:val="single" w:sz="8" w:space="0" w:color="auto"/>
              <w:right w:val="single" w:sz="8" w:space="0" w:color="auto"/>
            </w:tcBorders>
            <w:vAlign w:val="center"/>
            <w:hideMark/>
          </w:tcPr>
          <w:p w14:paraId="4C40C743"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Tiêu chuẩn kỹ thuật</w:t>
            </w:r>
          </w:p>
        </w:tc>
        <w:tc>
          <w:tcPr>
            <w:tcW w:w="550" w:type="pct"/>
            <w:tcBorders>
              <w:top w:val="single" w:sz="8" w:space="0" w:color="auto"/>
              <w:left w:val="nil"/>
              <w:bottom w:val="single" w:sz="8" w:space="0" w:color="auto"/>
              <w:right w:val="single" w:sz="8" w:space="0" w:color="auto"/>
            </w:tcBorders>
            <w:vAlign w:val="center"/>
            <w:hideMark/>
          </w:tcPr>
          <w:p w14:paraId="6C293013"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Gh</w:t>
            </w:r>
            <w:r w:rsidRPr="00B87B2D">
              <w:rPr>
                <w:b/>
                <w:bCs/>
                <w:sz w:val="24"/>
                <w:szCs w:val="24"/>
              </w:rPr>
              <w:t>i c</w:t>
            </w:r>
            <w:r w:rsidRPr="00B87B2D">
              <w:rPr>
                <w:b/>
                <w:bCs/>
                <w:sz w:val="24"/>
                <w:szCs w:val="24"/>
                <w:lang w:val="vi-VN"/>
              </w:rPr>
              <w:t>h</w:t>
            </w:r>
            <w:r w:rsidRPr="00B87B2D">
              <w:rPr>
                <w:b/>
                <w:bCs/>
                <w:sz w:val="24"/>
                <w:szCs w:val="24"/>
              </w:rPr>
              <w:t>ú</w:t>
            </w:r>
          </w:p>
        </w:tc>
      </w:tr>
      <w:tr w:rsidR="00B87B2D" w:rsidRPr="00B87B2D" w14:paraId="40C883C2"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6E9E84D4"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A</w:t>
            </w:r>
          </w:p>
        </w:tc>
        <w:tc>
          <w:tcPr>
            <w:tcW w:w="1350" w:type="pct"/>
            <w:tcBorders>
              <w:top w:val="nil"/>
              <w:left w:val="nil"/>
              <w:bottom w:val="single" w:sz="8" w:space="0" w:color="auto"/>
              <w:right w:val="single" w:sz="8" w:space="0" w:color="auto"/>
            </w:tcBorders>
            <w:vAlign w:val="center"/>
            <w:hideMark/>
          </w:tcPr>
          <w:p w14:paraId="525A99AD" w14:textId="77777777" w:rsidR="004E7E27" w:rsidRPr="00B87B2D" w:rsidRDefault="004E7E27" w:rsidP="004E7E27">
            <w:pPr>
              <w:spacing w:before="120" w:after="120" w:line="234" w:lineRule="atLeast"/>
              <w:rPr>
                <w:sz w:val="24"/>
                <w:szCs w:val="24"/>
              </w:rPr>
            </w:pPr>
            <w:r w:rsidRPr="00B87B2D">
              <w:rPr>
                <w:b/>
                <w:bCs/>
                <w:sz w:val="24"/>
                <w:szCs w:val="24"/>
                <w:lang w:val="vi-VN"/>
              </w:rPr>
              <w:t>Phần vật tư</w:t>
            </w:r>
          </w:p>
        </w:tc>
        <w:tc>
          <w:tcPr>
            <w:tcW w:w="500" w:type="pct"/>
            <w:tcBorders>
              <w:top w:val="nil"/>
              <w:left w:val="nil"/>
              <w:bottom w:val="single" w:sz="8" w:space="0" w:color="auto"/>
              <w:right w:val="single" w:sz="8" w:space="0" w:color="auto"/>
            </w:tcBorders>
            <w:vAlign w:val="center"/>
            <w:hideMark/>
          </w:tcPr>
          <w:p w14:paraId="78C65889" w14:textId="77777777" w:rsidR="004E7E27" w:rsidRPr="00B87B2D" w:rsidRDefault="004E7E27" w:rsidP="004E7E27">
            <w:pPr>
              <w:spacing w:after="0" w:line="240" w:lineRule="auto"/>
              <w:rPr>
                <w:sz w:val="24"/>
                <w:szCs w:val="24"/>
              </w:rPr>
            </w:pPr>
          </w:p>
        </w:tc>
        <w:tc>
          <w:tcPr>
            <w:tcW w:w="450" w:type="pct"/>
            <w:tcBorders>
              <w:top w:val="nil"/>
              <w:left w:val="nil"/>
              <w:bottom w:val="single" w:sz="8" w:space="0" w:color="auto"/>
              <w:right w:val="single" w:sz="8" w:space="0" w:color="auto"/>
            </w:tcBorders>
            <w:vAlign w:val="center"/>
            <w:hideMark/>
          </w:tcPr>
          <w:p w14:paraId="6C3F860A" w14:textId="77777777" w:rsidR="004E7E27" w:rsidRPr="00B87B2D" w:rsidRDefault="004E7E27" w:rsidP="004E7E27">
            <w:pPr>
              <w:spacing w:after="0" w:line="240" w:lineRule="auto"/>
              <w:rPr>
                <w:sz w:val="24"/>
                <w:szCs w:val="24"/>
              </w:rPr>
            </w:pPr>
          </w:p>
        </w:tc>
        <w:tc>
          <w:tcPr>
            <w:tcW w:w="1500" w:type="pct"/>
            <w:tcBorders>
              <w:top w:val="nil"/>
              <w:left w:val="nil"/>
              <w:bottom w:val="single" w:sz="8" w:space="0" w:color="auto"/>
              <w:right w:val="single" w:sz="8" w:space="0" w:color="auto"/>
            </w:tcBorders>
            <w:vAlign w:val="center"/>
            <w:hideMark/>
          </w:tcPr>
          <w:p w14:paraId="5C061AA7" w14:textId="77777777" w:rsidR="004E7E27" w:rsidRPr="00B87B2D" w:rsidRDefault="004E7E27" w:rsidP="004E7E27">
            <w:pPr>
              <w:spacing w:after="0" w:line="240" w:lineRule="auto"/>
              <w:rPr>
                <w:sz w:val="24"/>
                <w:szCs w:val="24"/>
              </w:rPr>
            </w:pPr>
          </w:p>
        </w:tc>
        <w:tc>
          <w:tcPr>
            <w:tcW w:w="550" w:type="pct"/>
            <w:vMerge w:val="restart"/>
            <w:tcBorders>
              <w:top w:val="nil"/>
              <w:left w:val="nil"/>
              <w:bottom w:val="single" w:sz="8" w:space="0" w:color="auto"/>
              <w:right w:val="single" w:sz="8" w:space="0" w:color="auto"/>
            </w:tcBorders>
            <w:vAlign w:val="center"/>
            <w:hideMark/>
          </w:tcPr>
          <w:p w14:paraId="71395D98" w14:textId="77777777" w:rsidR="004E7E27" w:rsidRPr="00B87B2D" w:rsidRDefault="004E7E27" w:rsidP="004E7E27">
            <w:pPr>
              <w:spacing w:after="0" w:line="240" w:lineRule="auto"/>
              <w:rPr>
                <w:sz w:val="24"/>
                <w:szCs w:val="24"/>
              </w:rPr>
            </w:pPr>
          </w:p>
        </w:tc>
      </w:tr>
      <w:tr w:rsidR="00B87B2D" w:rsidRPr="00B87B2D" w14:paraId="79C5B2B7"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677386E9" w14:textId="77777777" w:rsidR="004E7E27" w:rsidRPr="00B87B2D" w:rsidRDefault="004E7E27" w:rsidP="004E7E27">
            <w:pPr>
              <w:spacing w:before="120" w:after="120" w:line="234" w:lineRule="atLeast"/>
              <w:jc w:val="center"/>
              <w:rPr>
                <w:sz w:val="24"/>
                <w:szCs w:val="24"/>
              </w:rPr>
            </w:pPr>
            <w:r w:rsidRPr="00B87B2D">
              <w:rPr>
                <w:b/>
                <w:bCs/>
                <w:i/>
                <w:iCs/>
                <w:sz w:val="24"/>
                <w:szCs w:val="24"/>
                <w:lang w:val="vi-VN"/>
              </w:rPr>
              <w:t>1</w:t>
            </w:r>
          </w:p>
        </w:tc>
        <w:tc>
          <w:tcPr>
            <w:tcW w:w="1350" w:type="pct"/>
            <w:tcBorders>
              <w:top w:val="nil"/>
              <w:left w:val="nil"/>
              <w:bottom w:val="single" w:sz="8" w:space="0" w:color="auto"/>
              <w:right w:val="single" w:sz="8" w:space="0" w:color="auto"/>
            </w:tcBorders>
            <w:vAlign w:val="center"/>
            <w:hideMark/>
          </w:tcPr>
          <w:p w14:paraId="560B85E4" w14:textId="77777777" w:rsidR="004E7E27" w:rsidRPr="00B87B2D" w:rsidRDefault="004E7E27" w:rsidP="004E7E27">
            <w:pPr>
              <w:spacing w:before="120" w:after="120" w:line="234" w:lineRule="atLeast"/>
              <w:rPr>
                <w:sz w:val="24"/>
                <w:szCs w:val="24"/>
              </w:rPr>
            </w:pPr>
            <w:r w:rsidRPr="00B87B2D">
              <w:rPr>
                <w:b/>
                <w:bCs/>
                <w:i/>
                <w:iCs/>
                <w:sz w:val="24"/>
                <w:szCs w:val="24"/>
                <w:lang w:val="vi-VN"/>
              </w:rPr>
              <w:t>Cây giống</w:t>
            </w:r>
          </w:p>
        </w:tc>
        <w:tc>
          <w:tcPr>
            <w:tcW w:w="500" w:type="pct"/>
            <w:tcBorders>
              <w:top w:val="nil"/>
              <w:left w:val="nil"/>
              <w:bottom w:val="single" w:sz="8" w:space="0" w:color="auto"/>
              <w:right w:val="single" w:sz="8" w:space="0" w:color="auto"/>
            </w:tcBorders>
            <w:vAlign w:val="center"/>
            <w:hideMark/>
          </w:tcPr>
          <w:p w14:paraId="131C4F3A" w14:textId="77777777" w:rsidR="004E7E27" w:rsidRPr="00B87B2D" w:rsidRDefault="004E7E27" w:rsidP="004E7E27">
            <w:pPr>
              <w:spacing w:after="0" w:line="240" w:lineRule="auto"/>
              <w:rPr>
                <w:sz w:val="24"/>
                <w:szCs w:val="24"/>
              </w:rPr>
            </w:pPr>
          </w:p>
        </w:tc>
        <w:tc>
          <w:tcPr>
            <w:tcW w:w="450" w:type="pct"/>
            <w:tcBorders>
              <w:top w:val="nil"/>
              <w:left w:val="nil"/>
              <w:bottom w:val="single" w:sz="8" w:space="0" w:color="auto"/>
              <w:right w:val="single" w:sz="8" w:space="0" w:color="auto"/>
            </w:tcBorders>
            <w:vAlign w:val="center"/>
            <w:hideMark/>
          </w:tcPr>
          <w:p w14:paraId="40181DEA" w14:textId="77777777" w:rsidR="004E7E27" w:rsidRPr="00B87B2D" w:rsidRDefault="004E7E27" w:rsidP="004E7E27">
            <w:pPr>
              <w:spacing w:before="120" w:after="120" w:line="234" w:lineRule="atLeast"/>
              <w:jc w:val="center"/>
              <w:rPr>
                <w:sz w:val="24"/>
                <w:szCs w:val="24"/>
              </w:rPr>
            </w:pPr>
            <w:r w:rsidRPr="00B87B2D">
              <w:rPr>
                <w:b/>
                <w:bCs/>
                <w:i/>
                <w:iCs/>
                <w:sz w:val="24"/>
                <w:szCs w:val="24"/>
                <w:lang w:val="vi-VN"/>
              </w:rPr>
              <w:t>5.940</w:t>
            </w:r>
          </w:p>
        </w:tc>
        <w:tc>
          <w:tcPr>
            <w:tcW w:w="1500" w:type="pct"/>
            <w:tcBorders>
              <w:top w:val="nil"/>
              <w:left w:val="nil"/>
              <w:bottom w:val="single" w:sz="8" w:space="0" w:color="auto"/>
              <w:right w:val="single" w:sz="8" w:space="0" w:color="auto"/>
            </w:tcBorders>
            <w:vAlign w:val="center"/>
            <w:hideMark/>
          </w:tcPr>
          <w:p w14:paraId="78407C89"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5CF68E80" w14:textId="77777777" w:rsidR="004E7E27" w:rsidRPr="00B87B2D" w:rsidRDefault="004E7E27" w:rsidP="004E7E27">
            <w:pPr>
              <w:spacing w:after="0" w:line="240" w:lineRule="auto"/>
              <w:rPr>
                <w:sz w:val="24"/>
                <w:szCs w:val="24"/>
              </w:rPr>
            </w:pPr>
          </w:p>
        </w:tc>
      </w:tr>
      <w:tr w:rsidR="00B87B2D" w:rsidRPr="00B87B2D" w14:paraId="3EF74471"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30661E1A" w14:textId="77777777" w:rsidR="004E7E27" w:rsidRPr="00B87B2D" w:rsidRDefault="004E7E27" w:rsidP="004E7E27">
            <w:pPr>
              <w:spacing w:after="0" w:line="240" w:lineRule="auto"/>
              <w:rPr>
                <w:sz w:val="24"/>
                <w:szCs w:val="24"/>
              </w:rPr>
            </w:pPr>
          </w:p>
        </w:tc>
        <w:tc>
          <w:tcPr>
            <w:tcW w:w="1350" w:type="pct"/>
            <w:tcBorders>
              <w:top w:val="nil"/>
              <w:left w:val="nil"/>
              <w:bottom w:val="single" w:sz="8" w:space="0" w:color="auto"/>
              <w:right w:val="single" w:sz="8" w:space="0" w:color="auto"/>
            </w:tcBorders>
            <w:vAlign w:val="center"/>
            <w:hideMark/>
          </w:tcPr>
          <w:p w14:paraId="589D9C97" w14:textId="77777777" w:rsidR="004E7E27" w:rsidRPr="00B87B2D" w:rsidRDefault="004E7E27" w:rsidP="004E7E27">
            <w:pPr>
              <w:spacing w:before="120" w:after="120" w:line="234" w:lineRule="atLeast"/>
              <w:rPr>
                <w:sz w:val="24"/>
                <w:szCs w:val="24"/>
              </w:rPr>
            </w:pPr>
            <w:r w:rsidRPr="00B87B2D">
              <w:rPr>
                <w:sz w:val="24"/>
                <w:szCs w:val="24"/>
                <w:lang w:val="vi-VN"/>
              </w:rPr>
              <w:t>Cây giống trồng chính</w:t>
            </w:r>
          </w:p>
        </w:tc>
        <w:tc>
          <w:tcPr>
            <w:tcW w:w="500" w:type="pct"/>
            <w:tcBorders>
              <w:top w:val="nil"/>
              <w:left w:val="nil"/>
              <w:bottom w:val="single" w:sz="8" w:space="0" w:color="auto"/>
              <w:right w:val="single" w:sz="8" w:space="0" w:color="auto"/>
            </w:tcBorders>
            <w:vAlign w:val="center"/>
            <w:hideMark/>
          </w:tcPr>
          <w:p w14:paraId="318D4232" w14:textId="77777777" w:rsidR="004E7E27" w:rsidRPr="00B87B2D" w:rsidRDefault="004E7E27" w:rsidP="004E7E27">
            <w:pPr>
              <w:spacing w:before="120" w:after="120" w:line="234" w:lineRule="atLeast"/>
              <w:jc w:val="center"/>
              <w:rPr>
                <w:sz w:val="24"/>
                <w:szCs w:val="24"/>
              </w:rPr>
            </w:pPr>
            <w:r w:rsidRPr="00B87B2D">
              <w:rPr>
                <w:sz w:val="24"/>
                <w:szCs w:val="24"/>
                <w:lang w:val="vi-VN"/>
              </w:rPr>
              <w:t>Cây</w:t>
            </w:r>
          </w:p>
        </w:tc>
        <w:tc>
          <w:tcPr>
            <w:tcW w:w="450" w:type="pct"/>
            <w:tcBorders>
              <w:top w:val="nil"/>
              <w:left w:val="nil"/>
              <w:bottom w:val="single" w:sz="8" w:space="0" w:color="auto"/>
              <w:right w:val="single" w:sz="8" w:space="0" w:color="auto"/>
            </w:tcBorders>
            <w:vAlign w:val="center"/>
            <w:hideMark/>
          </w:tcPr>
          <w:p w14:paraId="13313CE0" w14:textId="77777777" w:rsidR="004E7E27" w:rsidRPr="00B87B2D" w:rsidRDefault="004E7E27" w:rsidP="004E7E27">
            <w:pPr>
              <w:spacing w:before="120" w:after="120" w:line="234" w:lineRule="atLeast"/>
              <w:jc w:val="center"/>
              <w:rPr>
                <w:sz w:val="24"/>
                <w:szCs w:val="24"/>
              </w:rPr>
            </w:pPr>
            <w:r w:rsidRPr="00B87B2D">
              <w:rPr>
                <w:sz w:val="24"/>
                <w:szCs w:val="24"/>
                <w:lang w:val="vi-VN"/>
              </w:rPr>
              <w:t>4.400</w:t>
            </w:r>
          </w:p>
        </w:tc>
        <w:tc>
          <w:tcPr>
            <w:tcW w:w="1500" w:type="pct"/>
            <w:vMerge w:val="restart"/>
            <w:tcBorders>
              <w:top w:val="nil"/>
              <w:left w:val="nil"/>
              <w:bottom w:val="single" w:sz="8" w:space="0" w:color="auto"/>
              <w:right w:val="single" w:sz="8" w:space="0" w:color="auto"/>
            </w:tcBorders>
            <w:vAlign w:val="center"/>
            <w:hideMark/>
          </w:tcPr>
          <w:p w14:paraId="62F92681" w14:textId="77777777" w:rsidR="004E7E27" w:rsidRPr="00B87B2D" w:rsidRDefault="004E7E27" w:rsidP="00751E35">
            <w:pPr>
              <w:spacing w:before="120" w:after="120" w:line="234" w:lineRule="atLeast"/>
              <w:jc w:val="both"/>
              <w:rPr>
                <w:sz w:val="24"/>
                <w:szCs w:val="24"/>
              </w:rPr>
            </w:pPr>
            <w:r w:rsidRPr="00B87B2D">
              <w:rPr>
                <w:sz w:val="24"/>
                <w:szCs w:val="24"/>
                <w:lang w:val="vi-VN"/>
              </w:rPr>
              <w:t>Theo tiêu chuẩn Việt Nam (TCVN) hoặc tiêu chuẩn cơ sở về cây giống</w:t>
            </w:r>
          </w:p>
        </w:tc>
        <w:tc>
          <w:tcPr>
            <w:tcW w:w="0" w:type="auto"/>
            <w:vMerge/>
            <w:tcBorders>
              <w:top w:val="nil"/>
              <w:left w:val="nil"/>
              <w:bottom w:val="single" w:sz="8" w:space="0" w:color="auto"/>
              <w:right w:val="single" w:sz="8" w:space="0" w:color="auto"/>
            </w:tcBorders>
            <w:shd w:val="clear" w:color="auto" w:fill="FFFFFF"/>
            <w:vAlign w:val="center"/>
            <w:hideMark/>
          </w:tcPr>
          <w:p w14:paraId="0B47077F" w14:textId="77777777" w:rsidR="004E7E27" w:rsidRPr="00B87B2D" w:rsidRDefault="004E7E27" w:rsidP="004E7E27">
            <w:pPr>
              <w:spacing w:after="0" w:line="240" w:lineRule="auto"/>
              <w:rPr>
                <w:sz w:val="24"/>
                <w:szCs w:val="24"/>
              </w:rPr>
            </w:pPr>
          </w:p>
        </w:tc>
      </w:tr>
      <w:tr w:rsidR="00B87B2D" w:rsidRPr="00B87B2D" w14:paraId="2249A84C"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2F096A75" w14:textId="77777777" w:rsidR="004E7E27" w:rsidRPr="00B87B2D" w:rsidRDefault="004E7E27" w:rsidP="004E7E27">
            <w:pPr>
              <w:spacing w:after="0" w:line="240" w:lineRule="auto"/>
              <w:rPr>
                <w:sz w:val="24"/>
                <w:szCs w:val="24"/>
              </w:rPr>
            </w:pPr>
          </w:p>
        </w:tc>
        <w:tc>
          <w:tcPr>
            <w:tcW w:w="1350" w:type="pct"/>
            <w:tcBorders>
              <w:top w:val="nil"/>
              <w:left w:val="nil"/>
              <w:bottom w:val="single" w:sz="8" w:space="0" w:color="auto"/>
              <w:right w:val="single" w:sz="8" w:space="0" w:color="auto"/>
            </w:tcBorders>
            <w:vAlign w:val="center"/>
            <w:hideMark/>
          </w:tcPr>
          <w:p w14:paraId="1745E851" w14:textId="77777777" w:rsidR="004E7E27" w:rsidRPr="00B87B2D" w:rsidRDefault="004E7E27" w:rsidP="004E7E27">
            <w:pPr>
              <w:spacing w:before="120" w:after="120" w:line="234" w:lineRule="atLeast"/>
              <w:rPr>
                <w:sz w:val="24"/>
                <w:szCs w:val="24"/>
              </w:rPr>
            </w:pPr>
            <w:r w:rsidRPr="00B87B2D">
              <w:rPr>
                <w:sz w:val="24"/>
                <w:szCs w:val="24"/>
                <w:lang w:val="vi-VN"/>
              </w:rPr>
              <w:t>Cây giống trồng dặm năm thứ nhất</w:t>
            </w:r>
          </w:p>
        </w:tc>
        <w:tc>
          <w:tcPr>
            <w:tcW w:w="500" w:type="pct"/>
            <w:tcBorders>
              <w:top w:val="nil"/>
              <w:left w:val="nil"/>
              <w:bottom w:val="single" w:sz="8" w:space="0" w:color="auto"/>
              <w:right w:val="single" w:sz="8" w:space="0" w:color="auto"/>
            </w:tcBorders>
            <w:vAlign w:val="center"/>
            <w:hideMark/>
          </w:tcPr>
          <w:p w14:paraId="6FEE2EC9" w14:textId="77777777" w:rsidR="004E7E27" w:rsidRPr="00B87B2D" w:rsidRDefault="004E7E27" w:rsidP="004E7E27">
            <w:pPr>
              <w:spacing w:before="120" w:after="120" w:line="234" w:lineRule="atLeast"/>
              <w:jc w:val="center"/>
              <w:rPr>
                <w:sz w:val="24"/>
                <w:szCs w:val="24"/>
              </w:rPr>
            </w:pPr>
            <w:r w:rsidRPr="00B87B2D">
              <w:rPr>
                <w:sz w:val="24"/>
                <w:szCs w:val="24"/>
                <w:lang w:val="vi-VN"/>
              </w:rPr>
              <w:t>Cây</w:t>
            </w:r>
          </w:p>
        </w:tc>
        <w:tc>
          <w:tcPr>
            <w:tcW w:w="450" w:type="pct"/>
            <w:tcBorders>
              <w:top w:val="nil"/>
              <w:left w:val="nil"/>
              <w:bottom w:val="single" w:sz="8" w:space="0" w:color="auto"/>
              <w:right w:val="single" w:sz="8" w:space="0" w:color="auto"/>
            </w:tcBorders>
            <w:vAlign w:val="center"/>
            <w:hideMark/>
          </w:tcPr>
          <w:p w14:paraId="1F85BA2D" w14:textId="77777777" w:rsidR="004E7E27" w:rsidRPr="00B87B2D" w:rsidRDefault="004E7E27" w:rsidP="004E7E27">
            <w:pPr>
              <w:spacing w:before="120" w:after="120" w:line="234" w:lineRule="atLeast"/>
              <w:jc w:val="center"/>
              <w:rPr>
                <w:sz w:val="24"/>
                <w:szCs w:val="24"/>
              </w:rPr>
            </w:pPr>
            <w:r w:rsidRPr="00B87B2D">
              <w:rPr>
                <w:sz w:val="24"/>
                <w:szCs w:val="24"/>
                <w:lang w:val="vi-VN"/>
              </w:rPr>
              <w:t>660</w:t>
            </w:r>
          </w:p>
        </w:tc>
        <w:tc>
          <w:tcPr>
            <w:tcW w:w="0" w:type="auto"/>
            <w:vMerge/>
            <w:tcBorders>
              <w:top w:val="nil"/>
              <w:left w:val="nil"/>
              <w:bottom w:val="single" w:sz="8" w:space="0" w:color="auto"/>
              <w:right w:val="single" w:sz="8" w:space="0" w:color="auto"/>
            </w:tcBorders>
            <w:shd w:val="clear" w:color="auto" w:fill="FFFFFF"/>
            <w:vAlign w:val="center"/>
            <w:hideMark/>
          </w:tcPr>
          <w:p w14:paraId="68440C37" w14:textId="77777777" w:rsidR="004E7E27" w:rsidRPr="00B87B2D" w:rsidRDefault="004E7E27" w:rsidP="00751E35">
            <w:pPr>
              <w:spacing w:after="0" w:line="240" w:lineRule="auto"/>
              <w:jc w:val="both"/>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159578D8" w14:textId="77777777" w:rsidR="004E7E27" w:rsidRPr="00B87B2D" w:rsidRDefault="004E7E27" w:rsidP="004E7E27">
            <w:pPr>
              <w:spacing w:after="0" w:line="240" w:lineRule="auto"/>
              <w:rPr>
                <w:sz w:val="24"/>
                <w:szCs w:val="24"/>
              </w:rPr>
            </w:pPr>
          </w:p>
        </w:tc>
      </w:tr>
      <w:tr w:rsidR="00B87B2D" w:rsidRPr="00B87B2D" w14:paraId="33B4C752"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7ECA3D6D" w14:textId="77777777" w:rsidR="004E7E27" w:rsidRPr="00B87B2D" w:rsidRDefault="004E7E27" w:rsidP="004E7E27">
            <w:pPr>
              <w:spacing w:after="0" w:line="240" w:lineRule="auto"/>
              <w:rPr>
                <w:sz w:val="24"/>
                <w:szCs w:val="24"/>
              </w:rPr>
            </w:pPr>
          </w:p>
        </w:tc>
        <w:tc>
          <w:tcPr>
            <w:tcW w:w="1350" w:type="pct"/>
            <w:tcBorders>
              <w:top w:val="nil"/>
              <w:left w:val="nil"/>
              <w:bottom w:val="single" w:sz="8" w:space="0" w:color="auto"/>
              <w:right w:val="single" w:sz="8" w:space="0" w:color="auto"/>
            </w:tcBorders>
            <w:vAlign w:val="center"/>
            <w:hideMark/>
          </w:tcPr>
          <w:p w14:paraId="2FA38C4A" w14:textId="77777777" w:rsidR="004E7E27" w:rsidRPr="00B87B2D" w:rsidRDefault="004E7E27" w:rsidP="004E7E27">
            <w:pPr>
              <w:spacing w:before="120" w:after="120" w:line="234" w:lineRule="atLeast"/>
              <w:rPr>
                <w:sz w:val="24"/>
                <w:szCs w:val="24"/>
              </w:rPr>
            </w:pPr>
            <w:r w:rsidRPr="00B87B2D">
              <w:rPr>
                <w:sz w:val="24"/>
                <w:szCs w:val="24"/>
                <w:lang w:val="vi-VN"/>
              </w:rPr>
              <w:t>Cây giống trồng dặm năm thứ hai</w:t>
            </w:r>
          </w:p>
        </w:tc>
        <w:tc>
          <w:tcPr>
            <w:tcW w:w="500" w:type="pct"/>
            <w:tcBorders>
              <w:top w:val="nil"/>
              <w:left w:val="nil"/>
              <w:bottom w:val="single" w:sz="8" w:space="0" w:color="auto"/>
              <w:right w:val="single" w:sz="8" w:space="0" w:color="auto"/>
            </w:tcBorders>
            <w:vAlign w:val="center"/>
            <w:hideMark/>
          </w:tcPr>
          <w:p w14:paraId="3049B8F1" w14:textId="77777777" w:rsidR="004E7E27" w:rsidRPr="00B87B2D" w:rsidRDefault="004E7E27" w:rsidP="004E7E27">
            <w:pPr>
              <w:spacing w:before="120" w:after="120" w:line="234" w:lineRule="atLeast"/>
              <w:jc w:val="center"/>
              <w:rPr>
                <w:sz w:val="24"/>
                <w:szCs w:val="24"/>
              </w:rPr>
            </w:pPr>
            <w:r w:rsidRPr="00B87B2D">
              <w:rPr>
                <w:sz w:val="24"/>
                <w:szCs w:val="24"/>
                <w:lang w:val="vi-VN"/>
              </w:rPr>
              <w:t>Cây</w:t>
            </w:r>
          </w:p>
        </w:tc>
        <w:tc>
          <w:tcPr>
            <w:tcW w:w="450" w:type="pct"/>
            <w:tcBorders>
              <w:top w:val="nil"/>
              <w:left w:val="nil"/>
              <w:bottom w:val="single" w:sz="8" w:space="0" w:color="auto"/>
              <w:right w:val="single" w:sz="8" w:space="0" w:color="auto"/>
            </w:tcBorders>
            <w:vAlign w:val="center"/>
            <w:hideMark/>
          </w:tcPr>
          <w:p w14:paraId="1748C906" w14:textId="77777777" w:rsidR="004E7E27" w:rsidRPr="00B87B2D" w:rsidRDefault="004E7E27" w:rsidP="004E7E27">
            <w:pPr>
              <w:spacing w:before="120" w:after="120" w:line="234" w:lineRule="atLeast"/>
              <w:jc w:val="center"/>
              <w:rPr>
                <w:sz w:val="24"/>
                <w:szCs w:val="24"/>
              </w:rPr>
            </w:pPr>
            <w:r w:rsidRPr="00B87B2D">
              <w:rPr>
                <w:sz w:val="24"/>
                <w:szCs w:val="24"/>
                <w:lang w:val="vi-VN"/>
              </w:rPr>
              <w:t>440</w:t>
            </w:r>
          </w:p>
        </w:tc>
        <w:tc>
          <w:tcPr>
            <w:tcW w:w="0" w:type="auto"/>
            <w:vMerge/>
            <w:tcBorders>
              <w:top w:val="nil"/>
              <w:left w:val="nil"/>
              <w:bottom w:val="single" w:sz="8" w:space="0" w:color="auto"/>
              <w:right w:val="single" w:sz="8" w:space="0" w:color="auto"/>
            </w:tcBorders>
            <w:shd w:val="clear" w:color="auto" w:fill="FFFFFF"/>
            <w:vAlign w:val="center"/>
            <w:hideMark/>
          </w:tcPr>
          <w:p w14:paraId="5E54ABFE" w14:textId="77777777" w:rsidR="004E7E27" w:rsidRPr="00B87B2D" w:rsidRDefault="004E7E27" w:rsidP="00751E35">
            <w:pPr>
              <w:spacing w:after="0" w:line="240" w:lineRule="auto"/>
              <w:jc w:val="both"/>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71570DAE" w14:textId="77777777" w:rsidR="004E7E27" w:rsidRPr="00B87B2D" w:rsidRDefault="004E7E27" w:rsidP="004E7E27">
            <w:pPr>
              <w:spacing w:after="0" w:line="240" w:lineRule="auto"/>
              <w:rPr>
                <w:sz w:val="24"/>
                <w:szCs w:val="24"/>
              </w:rPr>
            </w:pPr>
          </w:p>
        </w:tc>
      </w:tr>
      <w:tr w:rsidR="00B87B2D" w:rsidRPr="00B87B2D" w14:paraId="1CC4797D"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394F590D" w14:textId="77777777" w:rsidR="004E7E27" w:rsidRPr="00B87B2D" w:rsidRDefault="004E7E27" w:rsidP="004E7E27">
            <w:pPr>
              <w:spacing w:after="0" w:line="240" w:lineRule="auto"/>
              <w:rPr>
                <w:sz w:val="24"/>
                <w:szCs w:val="24"/>
              </w:rPr>
            </w:pPr>
          </w:p>
        </w:tc>
        <w:tc>
          <w:tcPr>
            <w:tcW w:w="1350" w:type="pct"/>
            <w:tcBorders>
              <w:top w:val="nil"/>
              <w:left w:val="nil"/>
              <w:bottom w:val="single" w:sz="8" w:space="0" w:color="auto"/>
              <w:right w:val="single" w:sz="8" w:space="0" w:color="auto"/>
            </w:tcBorders>
            <w:vAlign w:val="center"/>
            <w:hideMark/>
          </w:tcPr>
          <w:p w14:paraId="34180D68" w14:textId="77777777" w:rsidR="004E7E27" w:rsidRPr="00B87B2D" w:rsidRDefault="004E7E27" w:rsidP="004E7E27">
            <w:pPr>
              <w:spacing w:before="120" w:after="120" w:line="234" w:lineRule="atLeast"/>
              <w:rPr>
                <w:sz w:val="24"/>
                <w:szCs w:val="24"/>
              </w:rPr>
            </w:pPr>
            <w:r w:rsidRPr="00B87B2D">
              <w:rPr>
                <w:sz w:val="24"/>
                <w:szCs w:val="24"/>
                <w:lang w:val="vi-VN"/>
              </w:rPr>
              <w:t>Cây giống trồng dặm năm thứ ba</w:t>
            </w:r>
          </w:p>
        </w:tc>
        <w:tc>
          <w:tcPr>
            <w:tcW w:w="500" w:type="pct"/>
            <w:tcBorders>
              <w:top w:val="nil"/>
              <w:left w:val="nil"/>
              <w:bottom w:val="single" w:sz="8" w:space="0" w:color="auto"/>
              <w:right w:val="single" w:sz="8" w:space="0" w:color="auto"/>
            </w:tcBorders>
            <w:vAlign w:val="center"/>
            <w:hideMark/>
          </w:tcPr>
          <w:p w14:paraId="19C725C7" w14:textId="77777777" w:rsidR="004E7E27" w:rsidRPr="00B87B2D" w:rsidRDefault="004E7E27" w:rsidP="004E7E27">
            <w:pPr>
              <w:spacing w:before="120" w:after="120" w:line="234" w:lineRule="atLeast"/>
              <w:jc w:val="center"/>
              <w:rPr>
                <w:sz w:val="24"/>
                <w:szCs w:val="24"/>
              </w:rPr>
            </w:pPr>
            <w:r w:rsidRPr="00B87B2D">
              <w:rPr>
                <w:sz w:val="24"/>
                <w:szCs w:val="24"/>
                <w:lang w:val="vi-VN"/>
              </w:rPr>
              <w:t>Cây</w:t>
            </w:r>
          </w:p>
        </w:tc>
        <w:tc>
          <w:tcPr>
            <w:tcW w:w="450" w:type="pct"/>
            <w:tcBorders>
              <w:top w:val="nil"/>
              <w:left w:val="nil"/>
              <w:bottom w:val="single" w:sz="8" w:space="0" w:color="auto"/>
              <w:right w:val="single" w:sz="8" w:space="0" w:color="auto"/>
            </w:tcBorders>
            <w:vAlign w:val="center"/>
            <w:hideMark/>
          </w:tcPr>
          <w:p w14:paraId="0800F25A" w14:textId="77777777" w:rsidR="004E7E27" w:rsidRPr="00B87B2D" w:rsidRDefault="004E7E27" w:rsidP="004E7E27">
            <w:pPr>
              <w:spacing w:before="120" w:after="120" w:line="234" w:lineRule="atLeast"/>
              <w:jc w:val="center"/>
              <w:rPr>
                <w:sz w:val="24"/>
                <w:szCs w:val="24"/>
              </w:rPr>
            </w:pPr>
            <w:r w:rsidRPr="00B87B2D">
              <w:rPr>
                <w:sz w:val="24"/>
                <w:szCs w:val="24"/>
                <w:lang w:val="vi-VN"/>
              </w:rPr>
              <w:t>440</w:t>
            </w:r>
          </w:p>
        </w:tc>
        <w:tc>
          <w:tcPr>
            <w:tcW w:w="1500" w:type="pct"/>
            <w:tcBorders>
              <w:top w:val="nil"/>
              <w:left w:val="nil"/>
              <w:bottom w:val="single" w:sz="8" w:space="0" w:color="auto"/>
              <w:right w:val="single" w:sz="8" w:space="0" w:color="auto"/>
            </w:tcBorders>
            <w:vAlign w:val="center"/>
            <w:hideMark/>
          </w:tcPr>
          <w:p w14:paraId="275E1CDF" w14:textId="77777777" w:rsidR="004E7E27" w:rsidRPr="00B87B2D" w:rsidRDefault="004E7E27" w:rsidP="00751E35">
            <w:pPr>
              <w:spacing w:after="0" w:line="240" w:lineRule="auto"/>
              <w:jc w:val="both"/>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60865700" w14:textId="77777777" w:rsidR="004E7E27" w:rsidRPr="00B87B2D" w:rsidRDefault="004E7E27" w:rsidP="004E7E27">
            <w:pPr>
              <w:spacing w:after="0" w:line="240" w:lineRule="auto"/>
              <w:rPr>
                <w:sz w:val="24"/>
                <w:szCs w:val="24"/>
              </w:rPr>
            </w:pPr>
          </w:p>
        </w:tc>
      </w:tr>
      <w:tr w:rsidR="00B87B2D" w:rsidRPr="00B87B2D" w14:paraId="5E67FD46"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387565C3" w14:textId="77777777" w:rsidR="004E7E27" w:rsidRPr="00B87B2D" w:rsidRDefault="004E7E27" w:rsidP="004E7E27">
            <w:pPr>
              <w:spacing w:before="120" w:after="120" w:line="234" w:lineRule="atLeast"/>
              <w:jc w:val="center"/>
              <w:rPr>
                <w:sz w:val="24"/>
                <w:szCs w:val="24"/>
              </w:rPr>
            </w:pPr>
            <w:r w:rsidRPr="00B87B2D">
              <w:rPr>
                <w:b/>
                <w:bCs/>
                <w:i/>
                <w:iCs/>
                <w:sz w:val="24"/>
                <w:szCs w:val="24"/>
                <w:lang w:val="vi-VN"/>
              </w:rPr>
              <w:t>2</w:t>
            </w:r>
          </w:p>
        </w:tc>
        <w:tc>
          <w:tcPr>
            <w:tcW w:w="1350" w:type="pct"/>
            <w:tcBorders>
              <w:top w:val="nil"/>
              <w:left w:val="nil"/>
              <w:bottom w:val="single" w:sz="8" w:space="0" w:color="auto"/>
              <w:right w:val="single" w:sz="8" w:space="0" w:color="auto"/>
            </w:tcBorders>
            <w:vAlign w:val="center"/>
            <w:hideMark/>
          </w:tcPr>
          <w:p w14:paraId="0ACDA9E8" w14:textId="77777777" w:rsidR="004E7E27" w:rsidRPr="00B87B2D" w:rsidRDefault="004E7E27" w:rsidP="004E7E27">
            <w:pPr>
              <w:spacing w:before="120" w:after="120" w:line="234" w:lineRule="atLeast"/>
              <w:rPr>
                <w:sz w:val="24"/>
                <w:szCs w:val="24"/>
              </w:rPr>
            </w:pPr>
            <w:r w:rsidRPr="00B87B2D">
              <w:rPr>
                <w:b/>
                <w:bCs/>
                <w:i/>
                <w:iCs/>
                <w:sz w:val="24"/>
                <w:szCs w:val="24"/>
                <w:lang w:val="vi-VN"/>
              </w:rPr>
              <w:t>Cọc cắm đỡ cây</w:t>
            </w:r>
          </w:p>
        </w:tc>
        <w:tc>
          <w:tcPr>
            <w:tcW w:w="500" w:type="pct"/>
            <w:tcBorders>
              <w:top w:val="nil"/>
              <w:left w:val="nil"/>
              <w:bottom w:val="single" w:sz="8" w:space="0" w:color="auto"/>
              <w:right w:val="single" w:sz="8" w:space="0" w:color="auto"/>
            </w:tcBorders>
            <w:vAlign w:val="center"/>
            <w:hideMark/>
          </w:tcPr>
          <w:p w14:paraId="0EFBE860" w14:textId="77777777" w:rsidR="004E7E27" w:rsidRPr="00B87B2D" w:rsidRDefault="004E7E27" w:rsidP="004E7E27">
            <w:pPr>
              <w:spacing w:before="120" w:after="120" w:line="234" w:lineRule="atLeast"/>
              <w:jc w:val="center"/>
              <w:rPr>
                <w:sz w:val="24"/>
                <w:szCs w:val="24"/>
              </w:rPr>
            </w:pPr>
            <w:r w:rsidRPr="00B87B2D">
              <w:rPr>
                <w:sz w:val="24"/>
                <w:szCs w:val="24"/>
                <w:lang w:val="vi-VN"/>
              </w:rPr>
              <w:t>Cái</w:t>
            </w:r>
          </w:p>
        </w:tc>
        <w:tc>
          <w:tcPr>
            <w:tcW w:w="450" w:type="pct"/>
            <w:tcBorders>
              <w:top w:val="nil"/>
              <w:left w:val="nil"/>
              <w:bottom w:val="single" w:sz="8" w:space="0" w:color="auto"/>
              <w:right w:val="single" w:sz="8" w:space="0" w:color="auto"/>
            </w:tcBorders>
            <w:vAlign w:val="center"/>
            <w:hideMark/>
          </w:tcPr>
          <w:p w14:paraId="710E5C1A" w14:textId="77777777" w:rsidR="004E7E27" w:rsidRPr="00B87B2D" w:rsidRDefault="004E7E27" w:rsidP="004E7E27">
            <w:pPr>
              <w:spacing w:before="120" w:after="120" w:line="234" w:lineRule="atLeast"/>
              <w:jc w:val="center"/>
              <w:rPr>
                <w:sz w:val="24"/>
                <w:szCs w:val="24"/>
              </w:rPr>
            </w:pPr>
            <w:r w:rsidRPr="00B87B2D">
              <w:rPr>
                <w:sz w:val="24"/>
                <w:szCs w:val="24"/>
                <w:lang w:val="vi-VN"/>
              </w:rPr>
              <w:t>4.400</w:t>
            </w:r>
          </w:p>
        </w:tc>
        <w:tc>
          <w:tcPr>
            <w:tcW w:w="1500" w:type="pct"/>
            <w:tcBorders>
              <w:top w:val="nil"/>
              <w:left w:val="nil"/>
              <w:bottom w:val="single" w:sz="8" w:space="0" w:color="auto"/>
              <w:right w:val="single" w:sz="8" w:space="0" w:color="auto"/>
            </w:tcBorders>
            <w:vAlign w:val="center"/>
            <w:hideMark/>
          </w:tcPr>
          <w:p w14:paraId="4EF0383F" w14:textId="77777777" w:rsidR="004E7E27" w:rsidRPr="00B87B2D" w:rsidRDefault="004E7E27" w:rsidP="00751E35">
            <w:pPr>
              <w:spacing w:before="120" w:after="120" w:line="234" w:lineRule="atLeast"/>
              <w:jc w:val="both"/>
              <w:rPr>
                <w:sz w:val="24"/>
                <w:szCs w:val="24"/>
              </w:rPr>
            </w:pPr>
            <w:r w:rsidRPr="00B87B2D">
              <w:rPr>
                <w:sz w:val="24"/>
                <w:szCs w:val="24"/>
                <w:lang w:val="vi-VN"/>
              </w:rPr>
              <w:t>Cọc dài dưới </w:t>
            </w:r>
            <w:r w:rsidRPr="00B87B2D">
              <w:rPr>
                <w:sz w:val="24"/>
                <w:szCs w:val="24"/>
              </w:rPr>
              <w:t>1</w:t>
            </w:r>
            <w:r w:rsidRPr="00B87B2D">
              <w:rPr>
                <w:sz w:val="24"/>
                <w:szCs w:val="24"/>
                <w:lang w:val="vi-VN"/>
              </w:rPr>
              <w:t>,5m; đường kính 4 - 5 cm</w:t>
            </w:r>
          </w:p>
        </w:tc>
        <w:tc>
          <w:tcPr>
            <w:tcW w:w="0" w:type="auto"/>
            <w:vMerge/>
            <w:tcBorders>
              <w:top w:val="nil"/>
              <w:left w:val="nil"/>
              <w:bottom w:val="single" w:sz="8" w:space="0" w:color="auto"/>
              <w:right w:val="single" w:sz="8" w:space="0" w:color="auto"/>
            </w:tcBorders>
            <w:shd w:val="clear" w:color="auto" w:fill="FFFFFF"/>
            <w:vAlign w:val="center"/>
            <w:hideMark/>
          </w:tcPr>
          <w:p w14:paraId="70AAAAD1" w14:textId="77777777" w:rsidR="004E7E27" w:rsidRPr="00B87B2D" w:rsidRDefault="004E7E27" w:rsidP="004E7E27">
            <w:pPr>
              <w:spacing w:after="0" w:line="240" w:lineRule="auto"/>
              <w:rPr>
                <w:sz w:val="24"/>
                <w:szCs w:val="24"/>
              </w:rPr>
            </w:pPr>
          </w:p>
        </w:tc>
      </w:tr>
      <w:tr w:rsidR="00B87B2D" w:rsidRPr="00B87B2D" w14:paraId="18AC7DE1"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566C4F41" w14:textId="77777777" w:rsidR="004E7E27" w:rsidRPr="00B87B2D" w:rsidRDefault="004E7E27" w:rsidP="004E7E27">
            <w:pPr>
              <w:spacing w:before="120" w:after="120" w:line="234" w:lineRule="atLeast"/>
              <w:jc w:val="center"/>
              <w:rPr>
                <w:sz w:val="24"/>
                <w:szCs w:val="24"/>
              </w:rPr>
            </w:pPr>
            <w:r w:rsidRPr="00B87B2D">
              <w:rPr>
                <w:b/>
                <w:bCs/>
                <w:i/>
                <w:iCs/>
                <w:sz w:val="24"/>
                <w:szCs w:val="24"/>
                <w:lang w:val="vi-VN"/>
              </w:rPr>
              <w:t>3</w:t>
            </w:r>
          </w:p>
        </w:tc>
        <w:tc>
          <w:tcPr>
            <w:tcW w:w="1350" w:type="pct"/>
            <w:tcBorders>
              <w:top w:val="nil"/>
              <w:left w:val="nil"/>
              <w:bottom w:val="single" w:sz="8" w:space="0" w:color="auto"/>
              <w:right w:val="single" w:sz="8" w:space="0" w:color="auto"/>
            </w:tcBorders>
            <w:vAlign w:val="center"/>
            <w:hideMark/>
          </w:tcPr>
          <w:p w14:paraId="14294EE0" w14:textId="77777777" w:rsidR="004E7E27" w:rsidRPr="00B87B2D" w:rsidRDefault="004E7E27" w:rsidP="004E7E27">
            <w:pPr>
              <w:spacing w:before="120" w:after="120" w:line="234" w:lineRule="atLeast"/>
              <w:rPr>
                <w:sz w:val="24"/>
                <w:szCs w:val="24"/>
              </w:rPr>
            </w:pPr>
            <w:r w:rsidRPr="00B87B2D">
              <w:rPr>
                <w:b/>
                <w:bCs/>
                <w:i/>
                <w:iCs/>
                <w:sz w:val="24"/>
                <w:szCs w:val="24"/>
                <w:lang w:val="vi-VN"/>
              </w:rPr>
              <w:t>M</w:t>
            </w:r>
            <w:r w:rsidRPr="00B87B2D">
              <w:rPr>
                <w:b/>
                <w:bCs/>
                <w:i/>
                <w:iCs/>
                <w:sz w:val="24"/>
                <w:szCs w:val="24"/>
              </w:rPr>
              <w:t>á</w:t>
            </w:r>
            <w:r w:rsidRPr="00B87B2D">
              <w:rPr>
                <w:b/>
                <w:bCs/>
                <w:i/>
                <w:iCs/>
                <w:sz w:val="24"/>
                <w:szCs w:val="24"/>
                <w:lang w:val="vi-VN"/>
              </w:rPr>
              <w:t>y móc, thiết bị</w:t>
            </w:r>
            <w:r w:rsidRPr="00B87B2D">
              <w:rPr>
                <w:b/>
                <w:bCs/>
                <w:i/>
                <w:iCs/>
                <w:sz w:val="24"/>
                <w:szCs w:val="24"/>
              </w:rPr>
              <w:t>, d</w:t>
            </w:r>
            <w:r w:rsidRPr="00B87B2D">
              <w:rPr>
                <w:b/>
                <w:bCs/>
                <w:i/>
                <w:iCs/>
                <w:sz w:val="24"/>
                <w:szCs w:val="24"/>
                <w:lang w:val="vi-VN"/>
              </w:rPr>
              <w:t>ụng cụ trang bị bảo hộ phụ trợ</w:t>
            </w:r>
          </w:p>
        </w:tc>
        <w:tc>
          <w:tcPr>
            <w:tcW w:w="500" w:type="pct"/>
            <w:tcBorders>
              <w:top w:val="nil"/>
              <w:left w:val="nil"/>
              <w:bottom w:val="single" w:sz="8" w:space="0" w:color="auto"/>
              <w:right w:val="single" w:sz="8" w:space="0" w:color="auto"/>
            </w:tcBorders>
            <w:vAlign w:val="center"/>
            <w:hideMark/>
          </w:tcPr>
          <w:p w14:paraId="0FC3AE2F" w14:textId="77777777" w:rsidR="004E7E27" w:rsidRPr="00B87B2D" w:rsidRDefault="004E7E27" w:rsidP="004E7E27">
            <w:pPr>
              <w:spacing w:before="120" w:after="120" w:line="234" w:lineRule="atLeast"/>
              <w:jc w:val="center"/>
              <w:rPr>
                <w:sz w:val="24"/>
                <w:szCs w:val="24"/>
              </w:rPr>
            </w:pPr>
            <w:r w:rsidRPr="00B87B2D">
              <w:rPr>
                <w:b/>
                <w:bCs/>
                <w:i/>
                <w:iCs/>
                <w:sz w:val="24"/>
                <w:szCs w:val="24"/>
                <w:lang w:val="vi-VN"/>
              </w:rPr>
              <w:t>%</w:t>
            </w:r>
          </w:p>
        </w:tc>
        <w:tc>
          <w:tcPr>
            <w:tcW w:w="450" w:type="pct"/>
            <w:tcBorders>
              <w:top w:val="nil"/>
              <w:left w:val="nil"/>
              <w:bottom w:val="single" w:sz="8" w:space="0" w:color="auto"/>
              <w:right w:val="single" w:sz="8" w:space="0" w:color="auto"/>
            </w:tcBorders>
            <w:vAlign w:val="center"/>
            <w:hideMark/>
          </w:tcPr>
          <w:p w14:paraId="60FE0D80" w14:textId="77777777" w:rsidR="004E7E27" w:rsidRPr="00B87B2D" w:rsidRDefault="004E7E27" w:rsidP="004E7E27">
            <w:pPr>
              <w:spacing w:before="120" w:after="120" w:line="234" w:lineRule="atLeast"/>
              <w:jc w:val="center"/>
              <w:rPr>
                <w:sz w:val="24"/>
                <w:szCs w:val="24"/>
              </w:rPr>
            </w:pPr>
            <w:r w:rsidRPr="00B87B2D">
              <w:rPr>
                <w:b/>
                <w:bCs/>
                <w:i/>
                <w:iCs/>
                <w:sz w:val="24"/>
                <w:szCs w:val="24"/>
                <w:lang w:val="vi-VN"/>
              </w:rPr>
              <w:t>5</w:t>
            </w:r>
          </w:p>
        </w:tc>
        <w:tc>
          <w:tcPr>
            <w:tcW w:w="1500" w:type="pct"/>
            <w:tcBorders>
              <w:top w:val="nil"/>
              <w:left w:val="nil"/>
              <w:bottom w:val="single" w:sz="8" w:space="0" w:color="auto"/>
              <w:right w:val="single" w:sz="8" w:space="0" w:color="auto"/>
            </w:tcBorders>
            <w:vAlign w:val="center"/>
            <w:hideMark/>
          </w:tcPr>
          <w:p w14:paraId="0D58CBD5" w14:textId="77777777" w:rsidR="004E7E27" w:rsidRPr="00B87B2D" w:rsidRDefault="004E7E27" w:rsidP="00751E35">
            <w:pPr>
              <w:spacing w:after="0" w:line="240" w:lineRule="auto"/>
              <w:jc w:val="both"/>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2290662C" w14:textId="77777777" w:rsidR="004E7E27" w:rsidRPr="00B87B2D" w:rsidRDefault="004E7E27" w:rsidP="004E7E27">
            <w:pPr>
              <w:spacing w:after="0" w:line="240" w:lineRule="auto"/>
              <w:rPr>
                <w:sz w:val="24"/>
                <w:szCs w:val="24"/>
              </w:rPr>
            </w:pPr>
          </w:p>
        </w:tc>
      </w:tr>
      <w:tr w:rsidR="00B87B2D" w:rsidRPr="00B87B2D" w14:paraId="1EB7A09B"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2C65D6B0"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B</w:t>
            </w:r>
          </w:p>
        </w:tc>
        <w:tc>
          <w:tcPr>
            <w:tcW w:w="1350" w:type="pct"/>
            <w:tcBorders>
              <w:top w:val="nil"/>
              <w:left w:val="nil"/>
              <w:bottom w:val="single" w:sz="8" w:space="0" w:color="auto"/>
              <w:right w:val="single" w:sz="8" w:space="0" w:color="auto"/>
            </w:tcBorders>
            <w:vAlign w:val="center"/>
            <w:hideMark/>
          </w:tcPr>
          <w:p w14:paraId="59E9EF62" w14:textId="77777777" w:rsidR="004E7E27" w:rsidRPr="00B87B2D" w:rsidRDefault="004E7E27" w:rsidP="004E7E27">
            <w:pPr>
              <w:spacing w:before="120" w:after="120" w:line="234" w:lineRule="atLeast"/>
              <w:rPr>
                <w:sz w:val="24"/>
                <w:szCs w:val="24"/>
              </w:rPr>
            </w:pPr>
            <w:r w:rsidRPr="00B87B2D">
              <w:rPr>
                <w:b/>
                <w:bCs/>
                <w:sz w:val="24"/>
                <w:szCs w:val="24"/>
                <w:lang w:val="vi-VN"/>
              </w:rPr>
              <w:t>Nhân công lao động</w:t>
            </w:r>
          </w:p>
        </w:tc>
        <w:tc>
          <w:tcPr>
            <w:tcW w:w="500" w:type="pct"/>
            <w:tcBorders>
              <w:top w:val="nil"/>
              <w:left w:val="nil"/>
              <w:bottom w:val="single" w:sz="8" w:space="0" w:color="auto"/>
              <w:right w:val="single" w:sz="8" w:space="0" w:color="auto"/>
            </w:tcBorders>
            <w:vAlign w:val="center"/>
            <w:hideMark/>
          </w:tcPr>
          <w:p w14:paraId="7E916D72"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2C20AF5E"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368,16</w:t>
            </w:r>
          </w:p>
        </w:tc>
        <w:tc>
          <w:tcPr>
            <w:tcW w:w="1500" w:type="pct"/>
            <w:tcBorders>
              <w:top w:val="nil"/>
              <w:left w:val="nil"/>
              <w:bottom w:val="single" w:sz="8" w:space="0" w:color="auto"/>
              <w:right w:val="single" w:sz="8" w:space="0" w:color="auto"/>
            </w:tcBorders>
            <w:vAlign w:val="center"/>
            <w:hideMark/>
          </w:tcPr>
          <w:p w14:paraId="7CF473D9" w14:textId="77777777" w:rsidR="004E7E27" w:rsidRPr="00B87B2D" w:rsidRDefault="004E7E27" w:rsidP="00751E35">
            <w:pPr>
              <w:spacing w:after="0" w:line="240" w:lineRule="auto"/>
              <w:jc w:val="both"/>
              <w:rPr>
                <w:sz w:val="24"/>
                <w:szCs w:val="24"/>
              </w:rPr>
            </w:pPr>
          </w:p>
        </w:tc>
        <w:tc>
          <w:tcPr>
            <w:tcW w:w="550" w:type="pct"/>
            <w:tcBorders>
              <w:top w:val="nil"/>
              <w:left w:val="nil"/>
              <w:bottom w:val="single" w:sz="8" w:space="0" w:color="auto"/>
              <w:right w:val="single" w:sz="8" w:space="0" w:color="auto"/>
            </w:tcBorders>
            <w:vAlign w:val="center"/>
            <w:hideMark/>
          </w:tcPr>
          <w:p w14:paraId="490D4FB5" w14:textId="77777777" w:rsidR="004E7E27" w:rsidRPr="00B87B2D" w:rsidRDefault="004E7E27" w:rsidP="004E7E27">
            <w:pPr>
              <w:spacing w:after="0" w:line="240" w:lineRule="auto"/>
              <w:rPr>
                <w:sz w:val="24"/>
                <w:szCs w:val="24"/>
              </w:rPr>
            </w:pPr>
          </w:p>
        </w:tc>
      </w:tr>
      <w:tr w:rsidR="00B87B2D" w:rsidRPr="00B87B2D" w14:paraId="47782A2E"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05992996"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I</w:t>
            </w:r>
          </w:p>
        </w:tc>
        <w:tc>
          <w:tcPr>
            <w:tcW w:w="1350" w:type="pct"/>
            <w:tcBorders>
              <w:top w:val="nil"/>
              <w:left w:val="nil"/>
              <w:bottom w:val="single" w:sz="8" w:space="0" w:color="auto"/>
              <w:right w:val="single" w:sz="8" w:space="0" w:color="auto"/>
            </w:tcBorders>
            <w:vAlign w:val="center"/>
            <w:hideMark/>
          </w:tcPr>
          <w:p w14:paraId="5FDD19B6" w14:textId="77777777" w:rsidR="004E7E27" w:rsidRPr="00B87B2D" w:rsidRDefault="004E7E27" w:rsidP="004E7E27">
            <w:pPr>
              <w:spacing w:before="120" w:after="120" w:line="234" w:lineRule="atLeast"/>
              <w:rPr>
                <w:sz w:val="24"/>
                <w:szCs w:val="24"/>
              </w:rPr>
            </w:pPr>
            <w:r w:rsidRPr="00B87B2D">
              <w:rPr>
                <w:b/>
                <w:bCs/>
                <w:sz w:val="24"/>
                <w:szCs w:val="24"/>
                <w:lang w:val="vi-VN"/>
              </w:rPr>
              <w:t>Lao động trực tiếp</w:t>
            </w:r>
          </w:p>
        </w:tc>
        <w:tc>
          <w:tcPr>
            <w:tcW w:w="500" w:type="pct"/>
            <w:tcBorders>
              <w:top w:val="nil"/>
              <w:left w:val="nil"/>
              <w:bottom w:val="single" w:sz="8" w:space="0" w:color="auto"/>
              <w:right w:val="single" w:sz="8" w:space="0" w:color="auto"/>
            </w:tcBorders>
            <w:vAlign w:val="center"/>
            <w:hideMark/>
          </w:tcPr>
          <w:p w14:paraId="40303A20"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1532C3C1"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328,30</w:t>
            </w:r>
          </w:p>
        </w:tc>
        <w:tc>
          <w:tcPr>
            <w:tcW w:w="1500" w:type="pct"/>
            <w:tcBorders>
              <w:top w:val="nil"/>
              <w:left w:val="nil"/>
              <w:bottom w:val="single" w:sz="8" w:space="0" w:color="auto"/>
              <w:right w:val="single" w:sz="8" w:space="0" w:color="auto"/>
            </w:tcBorders>
            <w:vAlign w:val="center"/>
            <w:hideMark/>
          </w:tcPr>
          <w:p w14:paraId="578C8CB1" w14:textId="77777777" w:rsidR="004E7E27" w:rsidRPr="00B87B2D" w:rsidRDefault="004E7E27" w:rsidP="00751E35">
            <w:pPr>
              <w:spacing w:after="0" w:line="240" w:lineRule="auto"/>
              <w:jc w:val="both"/>
              <w:rPr>
                <w:sz w:val="24"/>
                <w:szCs w:val="24"/>
              </w:rPr>
            </w:pPr>
          </w:p>
        </w:tc>
        <w:tc>
          <w:tcPr>
            <w:tcW w:w="550" w:type="pct"/>
            <w:tcBorders>
              <w:top w:val="nil"/>
              <w:left w:val="nil"/>
              <w:bottom w:val="single" w:sz="8" w:space="0" w:color="auto"/>
              <w:right w:val="single" w:sz="8" w:space="0" w:color="auto"/>
            </w:tcBorders>
            <w:vAlign w:val="center"/>
            <w:hideMark/>
          </w:tcPr>
          <w:p w14:paraId="45FE4A60" w14:textId="77777777" w:rsidR="004E7E27" w:rsidRPr="00B87B2D" w:rsidRDefault="004E7E27" w:rsidP="004E7E27">
            <w:pPr>
              <w:spacing w:after="0" w:line="240" w:lineRule="auto"/>
              <w:rPr>
                <w:sz w:val="24"/>
                <w:szCs w:val="24"/>
              </w:rPr>
            </w:pPr>
          </w:p>
        </w:tc>
      </w:tr>
      <w:tr w:rsidR="00B87B2D" w:rsidRPr="00B87B2D" w14:paraId="4F2384A7"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67F6F05D"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1</w:t>
            </w:r>
          </w:p>
        </w:tc>
        <w:tc>
          <w:tcPr>
            <w:tcW w:w="1350" w:type="pct"/>
            <w:tcBorders>
              <w:top w:val="nil"/>
              <w:left w:val="nil"/>
              <w:bottom w:val="single" w:sz="8" w:space="0" w:color="auto"/>
              <w:right w:val="single" w:sz="8" w:space="0" w:color="auto"/>
            </w:tcBorders>
            <w:vAlign w:val="center"/>
            <w:hideMark/>
          </w:tcPr>
          <w:p w14:paraId="07700ED5" w14:textId="77777777" w:rsidR="004E7E27" w:rsidRPr="00B87B2D" w:rsidRDefault="004E7E27" w:rsidP="004E7E27">
            <w:pPr>
              <w:spacing w:before="120" w:after="120" w:line="234" w:lineRule="atLeast"/>
              <w:rPr>
                <w:sz w:val="24"/>
                <w:szCs w:val="24"/>
              </w:rPr>
            </w:pPr>
            <w:r w:rsidRPr="00B87B2D">
              <w:rPr>
                <w:b/>
                <w:bCs/>
                <w:sz w:val="24"/>
                <w:szCs w:val="24"/>
                <w:lang w:val="vi-VN"/>
              </w:rPr>
              <w:t>Năm thứ nhất</w:t>
            </w:r>
          </w:p>
        </w:tc>
        <w:tc>
          <w:tcPr>
            <w:tcW w:w="500" w:type="pct"/>
            <w:tcBorders>
              <w:top w:val="nil"/>
              <w:left w:val="nil"/>
              <w:bottom w:val="single" w:sz="8" w:space="0" w:color="auto"/>
              <w:right w:val="single" w:sz="8" w:space="0" w:color="auto"/>
            </w:tcBorders>
            <w:vAlign w:val="center"/>
            <w:hideMark/>
          </w:tcPr>
          <w:p w14:paraId="70F5BC32"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1E41BA8F"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159,62</w:t>
            </w:r>
          </w:p>
        </w:tc>
        <w:tc>
          <w:tcPr>
            <w:tcW w:w="1500" w:type="pct"/>
            <w:tcBorders>
              <w:top w:val="nil"/>
              <w:left w:val="nil"/>
              <w:bottom w:val="single" w:sz="8" w:space="0" w:color="auto"/>
              <w:right w:val="single" w:sz="8" w:space="0" w:color="auto"/>
            </w:tcBorders>
            <w:vAlign w:val="center"/>
            <w:hideMark/>
          </w:tcPr>
          <w:p w14:paraId="5A9EC51B" w14:textId="77777777" w:rsidR="004E7E27" w:rsidRPr="00B87B2D" w:rsidRDefault="004E7E27" w:rsidP="00751E35">
            <w:pPr>
              <w:spacing w:after="0" w:line="240" w:lineRule="auto"/>
              <w:jc w:val="both"/>
              <w:rPr>
                <w:sz w:val="24"/>
                <w:szCs w:val="24"/>
              </w:rPr>
            </w:pPr>
          </w:p>
        </w:tc>
        <w:tc>
          <w:tcPr>
            <w:tcW w:w="550" w:type="pct"/>
            <w:tcBorders>
              <w:top w:val="nil"/>
              <w:left w:val="nil"/>
              <w:bottom w:val="single" w:sz="8" w:space="0" w:color="auto"/>
              <w:right w:val="single" w:sz="8" w:space="0" w:color="auto"/>
            </w:tcBorders>
            <w:vAlign w:val="center"/>
            <w:hideMark/>
          </w:tcPr>
          <w:p w14:paraId="17FC8FC0" w14:textId="77777777" w:rsidR="004E7E27" w:rsidRPr="00B87B2D" w:rsidRDefault="004E7E27" w:rsidP="004E7E27">
            <w:pPr>
              <w:spacing w:after="0" w:line="240" w:lineRule="auto"/>
              <w:rPr>
                <w:sz w:val="24"/>
                <w:szCs w:val="24"/>
              </w:rPr>
            </w:pPr>
          </w:p>
        </w:tc>
      </w:tr>
      <w:tr w:rsidR="00B87B2D" w:rsidRPr="00B87B2D" w14:paraId="49CCE081"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20A4D496"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1.1</w:t>
            </w:r>
          </w:p>
        </w:tc>
        <w:tc>
          <w:tcPr>
            <w:tcW w:w="1350" w:type="pct"/>
            <w:tcBorders>
              <w:top w:val="nil"/>
              <w:left w:val="nil"/>
              <w:bottom w:val="single" w:sz="8" w:space="0" w:color="auto"/>
              <w:right w:val="single" w:sz="8" w:space="0" w:color="auto"/>
            </w:tcBorders>
            <w:vAlign w:val="center"/>
            <w:hideMark/>
          </w:tcPr>
          <w:p w14:paraId="6E7C30C4" w14:textId="77777777" w:rsidR="004E7E27" w:rsidRPr="00B87B2D" w:rsidRDefault="004E7E27" w:rsidP="004E7E27">
            <w:pPr>
              <w:spacing w:before="120" w:after="120" w:line="234" w:lineRule="atLeast"/>
              <w:rPr>
                <w:sz w:val="24"/>
                <w:szCs w:val="24"/>
              </w:rPr>
            </w:pPr>
            <w:r w:rsidRPr="00B87B2D">
              <w:rPr>
                <w:b/>
                <w:bCs/>
                <w:sz w:val="24"/>
                <w:szCs w:val="24"/>
                <w:lang w:val="vi-VN"/>
              </w:rPr>
              <w:t>Trồng rừng</w:t>
            </w:r>
          </w:p>
        </w:tc>
        <w:tc>
          <w:tcPr>
            <w:tcW w:w="500" w:type="pct"/>
            <w:tcBorders>
              <w:top w:val="nil"/>
              <w:left w:val="nil"/>
              <w:bottom w:val="single" w:sz="8" w:space="0" w:color="auto"/>
              <w:right w:val="single" w:sz="8" w:space="0" w:color="auto"/>
            </w:tcBorders>
            <w:vAlign w:val="center"/>
            <w:hideMark/>
          </w:tcPr>
          <w:p w14:paraId="2D67CAD6"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01DD427F"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108,78</w:t>
            </w:r>
          </w:p>
        </w:tc>
        <w:tc>
          <w:tcPr>
            <w:tcW w:w="1500" w:type="pct"/>
            <w:tcBorders>
              <w:top w:val="nil"/>
              <w:left w:val="nil"/>
              <w:bottom w:val="single" w:sz="8" w:space="0" w:color="auto"/>
              <w:right w:val="single" w:sz="8" w:space="0" w:color="auto"/>
            </w:tcBorders>
            <w:vAlign w:val="center"/>
            <w:hideMark/>
          </w:tcPr>
          <w:p w14:paraId="204CB1F1" w14:textId="77777777" w:rsidR="004E7E27" w:rsidRPr="00B87B2D" w:rsidRDefault="004E7E27" w:rsidP="00751E35">
            <w:pPr>
              <w:spacing w:after="0" w:line="240" w:lineRule="auto"/>
              <w:jc w:val="both"/>
              <w:rPr>
                <w:sz w:val="24"/>
                <w:szCs w:val="24"/>
              </w:rPr>
            </w:pPr>
          </w:p>
        </w:tc>
        <w:tc>
          <w:tcPr>
            <w:tcW w:w="550" w:type="pct"/>
            <w:tcBorders>
              <w:top w:val="nil"/>
              <w:left w:val="nil"/>
              <w:bottom w:val="single" w:sz="8" w:space="0" w:color="auto"/>
              <w:right w:val="single" w:sz="8" w:space="0" w:color="auto"/>
            </w:tcBorders>
            <w:vAlign w:val="center"/>
            <w:hideMark/>
          </w:tcPr>
          <w:p w14:paraId="3953400C" w14:textId="77777777" w:rsidR="004E7E27" w:rsidRPr="00B87B2D" w:rsidRDefault="004E7E27" w:rsidP="004E7E27">
            <w:pPr>
              <w:spacing w:after="0" w:line="240" w:lineRule="auto"/>
              <w:rPr>
                <w:sz w:val="24"/>
                <w:szCs w:val="24"/>
              </w:rPr>
            </w:pPr>
          </w:p>
        </w:tc>
      </w:tr>
      <w:tr w:rsidR="00B87B2D" w:rsidRPr="00B87B2D" w14:paraId="20C8DF20"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53CD8E07" w14:textId="77777777" w:rsidR="004E7E27" w:rsidRPr="00B87B2D" w:rsidRDefault="004E7E27" w:rsidP="004E7E27">
            <w:pPr>
              <w:spacing w:before="120" w:after="120" w:line="234" w:lineRule="atLeast"/>
              <w:jc w:val="center"/>
              <w:rPr>
                <w:sz w:val="24"/>
                <w:szCs w:val="24"/>
              </w:rPr>
            </w:pPr>
            <w:r w:rsidRPr="00B87B2D">
              <w:rPr>
                <w:sz w:val="24"/>
                <w:szCs w:val="24"/>
                <w:lang w:val="vi-VN"/>
              </w:rPr>
              <w:t>RN</w:t>
            </w:r>
            <w:r w:rsidRPr="00B87B2D">
              <w:rPr>
                <w:sz w:val="24"/>
                <w:szCs w:val="24"/>
              </w:rPr>
              <w:t>1</w:t>
            </w:r>
            <w:r w:rsidRPr="00B87B2D">
              <w:rPr>
                <w:sz w:val="24"/>
                <w:szCs w:val="24"/>
                <w:lang w:val="vi-VN"/>
              </w:rPr>
              <w:t>.1.1</w:t>
            </w:r>
          </w:p>
        </w:tc>
        <w:tc>
          <w:tcPr>
            <w:tcW w:w="1350" w:type="pct"/>
            <w:tcBorders>
              <w:top w:val="nil"/>
              <w:left w:val="nil"/>
              <w:bottom w:val="single" w:sz="8" w:space="0" w:color="auto"/>
              <w:right w:val="single" w:sz="8" w:space="0" w:color="auto"/>
            </w:tcBorders>
            <w:vAlign w:val="center"/>
            <w:hideMark/>
          </w:tcPr>
          <w:p w14:paraId="0FCE823B" w14:textId="77777777" w:rsidR="004E7E27" w:rsidRPr="00B87B2D" w:rsidRDefault="004E7E27" w:rsidP="004E7E27">
            <w:pPr>
              <w:spacing w:before="120" w:after="120" w:line="234" w:lineRule="atLeast"/>
              <w:rPr>
                <w:sz w:val="24"/>
                <w:szCs w:val="24"/>
              </w:rPr>
            </w:pPr>
            <w:r w:rsidRPr="00B87B2D">
              <w:rPr>
                <w:sz w:val="24"/>
                <w:szCs w:val="24"/>
                <w:lang w:val="vi-VN"/>
              </w:rPr>
              <w:t>Vận chuyển và r</w:t>
            </w:r>
            <w:r w:rsidRPr="00B87B2D">
              <w:rPr>
                <w:sz w:val="24"/>
                <w:szCs w:val="24"/>
              </w:rPr>
              <w:t>ả</w:t>
            </w:r>
            <w:r w:rsidRPr="00B87B2D">
              <w:rPr>
                <w:sz w:val="24"/>
                <w:szCs w:val="24"/>
                <w:lang w:val="vi-VN"/>
              </w:rPr>
              <w:t>i cây con</w:t>
            </w:r>
          </w:p>
        </w:tc>
        <w:tc>
          <w:tcPr>
            <w:tcW w:w="500" w:type="pct"/>
            <w:tcBorders>
              <w:top w:val="nil"/>
              <w:left w:val="nil"/>
              <w:bottom w:val="single" w:sz="8" w:space="0" w:color="auto"/>
              <w:right w:val="single" w:sz="8" w:space="0" w:color="auto"/>
            </w:tcBorders>
            <w:vAlign w:val="center"/>
            <w:hideMark/>
          </w:tcPr>
          <w:p w14:paraId="0066C331"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015AD34C" w14:textId="77777777" w:rsidR="004E7E27" w:rsidRPr="00B87B2D" w:rsidRDefault="004E7E27" w:rsidP="004E7E27">
            <w:pPr>
              <w:spacing w:before="120" w:after="120" w:line="234" w:lineRule="atLeast"/>
              <w:jc w:val="center"/>
              <w:rPr>
                <w:sz w:val="24"/>
                <w:szCs w:val="24"/>
              </w:rPr>
            </w:pPr>
            <w:r w:rsidRPr="00B87B2D">
              <w:rPr>
                <w:sz w:val="24"/>
                <w:szCs w:val="24"/>
                <w:lang w:val="vi-VN"/>
              </w:rPr>
              <w:t>11,0</w:t>
            </w:r>
          </w:p>
        </w:tc>
        <w:tc>
          <w:tcPr>
            <w:tcW w:w="1500" w:type="pct"/>
            <w:tcBorders>
              <w:top w:val="nil"/>
              <w:left w:val="nil"/>
              <w:bottom w:val="single" w:sz="8" w:space="0" w:color="auto"/>
              <w:right w:val="single" w:sz="8" w:space="0" w:color="auto"/>
            </w:tcBorders>
            <w:vAlign w:val="center"/>
            <w:hideMark/>
          </w:tcPr>
          <w:p w14:paraId="1468A956" w14:textId="77777777" w:rsidR="004E7E27" w:rsidRPr="00B87B2D" w:rsidRDefault="004E7E27" w:rsidP="00751E35">
            <w:pPr>
              <w:spacing w:before="120" w:after="120" w:line="234" w:lineRule="atLeast"/>
              <w:jc w:val="both"/>
              <w:rPr>
                <w:sz w:val="24"/>
                <w:szCs w:val="24"/>
              </w:rPr>
            </w:pPr>
            <w:bookmarkStart w:id="5" w:name="_Hlk232773404"/>
            <w:r w:rsidRPr="00B87B2D">
              <w:rPr>
                <w:sz w:val="24"/>
                <w:szCs w:val="24"/>
                <w:lang w:val="vi-VN"/>
              </w:rPr>
              <w:t>Vận chuyển cây giống tới địa điểm trồng, rải cây theo từng hố</w:t>
            </w:r>
            <w:bookmarkEnd w:id="5"/>
            <w:r w:rsidRPr="00B87B2D">
              <w:rPr>
                <w:sz w:val="24"/>
                <w:szCs w:val="24"/>
                <w:lang w:val="vi-VN"/>
              </w:rPr>
              <w:t>, thu dọn hiện trường sau thi công.</w:t>
            </w:r>
          </w:p>
        </w:tc>
        <w:tc>
          <w:tcPr>
            <w:tcW w:w="550" w:type="pct"/>
            <w:tcBorders>
              <w:top w:val="nil"/>
              <w:left w:val="nil"/>
              <w:bottom w:val="single" w:sz="8" w:space="0" w:color="auto"/>
              <w:right w:val="single" w:sz="8" w:space="0" w:color="auto"/>
            </w:tcBorders>
            <w:vAlign w:val="center"/>
            <w:hideMark/>
          </w:tcPr>
          <w:p w14:paraId="0E34F5DD" w14:textId="77777777" w:rsidR="004E7E27" w:rsidRPr="00B87B2D" w:rsidRDefault="004E7E27" w:rsidP="004E7E27">
            <w:pPr>
              <w:spacing w:after="0" w:line="240" w:lineRule="auto"/>
              <w:rPr>
                <w:sz w:val="24"/>
                <w:szCs w:val="24"/>
              </w:rPr>
            </w:pPr>
          </w:p>
        </w:tc>
      </w:tr>
      <w:tr w:rsidR="00B87B2D" w:rsidRPr="00B87B2D" w14:paraId="045A68EC"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55249F2C" w14:textId="77777777" w:rsidR="004E7E27" w:rsidRPr="00B87B2D" w:rsidRDefault="004E7E27" w:rsidP="004E7E27">
            <w:pPr>
              <w:spacing w:before="120" w:after="120" w:line="234" w:lineRule="atLeast"/>
              <w:jc w:val="center"/>
              <w:rPr>
                <w:sz w:val="24"/>
                <w:szCs w:val="24"/>
              </w:rPr>
            </w:pPr>
            <w:r w:rsidRPr="00B87B2D">
              <w:rPr>
                <w:sz w:val="24"/>
                <w:szCs w:val="24"/>
                <w:lang w:val="vi-VN"/>
              </w:rPr>
              <w:t>RN1.1.2</w:t>
            </w:r>
          </w:p>
        </w:tc>
        <w:tc>
          <w:tcPr>
            <w:tcW w:w="1350" w:type="pct"/>
            <w:tcBorders>
              <w:top w:val="nil"/>
              <w:left w:val="nil"/>
              <w:bottom w:val="single" w:sz="8" w:space="0" w:color="auto"/>
              <w:right w:val="single" w:sz="8" w:space="0" w:color="auto"/>
            </w:tcBorders>
            <w:vAlign w:val="center"/>
            <w:hideMark/>
          </w:tcPr>
          <w:p w14:paraId="78FB3EF0" w14:textId="54CFF408" w:rsidR="004E7E27" w:rsidRPr="00B87B2D" w:rsidRDefault="0099040E" w:rsidP="004E7E27">
            <w:pPr>
              <w:spacing w:before="120" w:after="120" w:line="234" w:lineRule="atLeast"/>
              <w:rPr>
                <w:sz w:val="24"/>
                <w:szCs w:val="24"/>
              </w:rPr>
            </w:pPr>
            <w:r>
              <w:rPr>
                <w:sz w:val="24"/>
                <w:szCs w:val="24"/>
              </w:rPr>
              <w:t>Đào</w:t>
            </w:r>
            <w:r w:rsidR="004E7E27" w:rsidRPr="00B87B2D">
              <w:rPr>
                <w:sz w:val="24"/>
                <w:szCs w:val="24"/>
                <w:lang w:val="vi-VN"/>
              </w:rPr>
              <w:t xml:space="preserve"> hố, lấp hố và trồng kích thước hố 40×40×40 cm, cây con có bầu kích thước 13×18</w:t>
            </w:r>
          </w:p>
        </w:tc>
        <w:tc>
          <w:tcPr>
            <w:tcW w:w="500" w:type="pct"/>
            <w:tcBorders>
              <w:top w:val="nil"/>
              <w:left w:val="nil"/>
              <w:bottom w:val="single" w:sz="8" w:space="0" w:color="auto"/>
              <w:right w:val="single" w:sz="8" w:space="0" w:color="auto"/>
            </w:tcBorders>
            <w:vAlign w:val="center"/>
            <w:hideMark/>
          </w:tcPr>
          <w:p w14:paraId="59AA62DD"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789FA4DA" w14:textId="77777777" w:rsidR="004E7E27" w:rsidRPr="00B87B2D" w:rsidRDefault="004E7E27" w:rsidP="004E7E27">
            <w:pPr>
              <w:spacing w:before="120" w:after="120" w:line="234" w:lineRule="atLeast"/>
              <w:jc w:val="center"/>
              <w:rPr>
                <w:sz w:val="24"/>
                <w:szCs w:val="24"/>
              </w:rPr>
            </w:pPr>
            <w:r w:rsidRPr="00B87B2D">
              <w:rPr>
                <w:sz w:val="24"/>
                <w:szCs w:val="24"/>
                <w:lang w:val="vi-VN"/>
              </w:rPr>
              <w:t>61,60</w:t>
            </w:r>
          </w:p>
        </w:tc>
        <w:tc>
          <w:tcPr>
            <w:tcW w:w="1500" w:type="pct"/>
            <w:tcBorders>
              <w:top w:val="nil"/>
              <w:left w:val="nil"/>
              <w:bottom w:val="single" w:sz="8" w:space="0" w:color="auto"/>
              <w:right w:val="single" w:sz="8" w:space="0" w:color="auto"/>
            </w:tcBorders>
            <w:vAlign w:val="center"/>
            <w:hideMark/>
          </w:tcPr>
          <w:p w14:paraId="1F8446F8" w14:textId="48D1ABBA" w:rsidR="004E7E27" w:rsidRPr="00B87B2D" w:rsidRDefault="0099040E" w:rsidP="00751E35">
            <w:pPr>
              <w:spacing w:before="120" w:after="120" w:line="234" w:lineRule="atLeast"/>
              <w:jc w:val="both"/>
              <w:rPr>
                <w:sz w:val="24"/>
                <w:szCs w:val="24"/>
              </w:rPr>
            </w:pPr>
            <w:bookmarkStart w:id="6" w:name="_Hlk232773437"/>
            <w:r>
              <w:rPr>
                <w:sz w:val="24"/>
                <w:szCs w:val="24"/>
              </w:rPr>
              <w:t>Đào</w:t>
            </w:r>
            <w:r w:rsidRPr="00B87B2D">
              <w:rPr>
                <w:sz w:val="24"/>
                <w:szCs w:val="24"/>
                <w:lang w:val="vi-VN"/>
              </w:rPr>
              <w:t xml:space="preserve"> </w:t>
            </w:r>
            <w:r w:rsidR="004E7E27" w:rsidRPr="00B87B2D">
              <w:rPr>
                <w:sz w:val="24"/>
                <w:szCs w:val="24"/>
                <w:lang w:val="vi-VN"/>
              </w:rPr>
              <w:t xml:space="preserve">hố, lấp hố và trồng </w:t>
            </w:r>
            <w:bookmarkEnd w:id="6"/>
            <w:r w:rsidR="004E7E27" w:rsidRPr="00B87B2D">
              <w:rPr>
                <w:sz w:val="24"/>
                <w:szCs w:val="24"/>
                <w:lang w:val="vi-VN"/>
              </w:rPr>
              <w:t>theo đúng yêu cầu kỹ thuật. Thu dọn hiện trường sau khi thi công</w:t>
            </w:r>
          </w:p>
        </w:tc>
        <w:tc>
          <w:tcPr>
            <w:tcW w:w="550" w:type="pct"/>
            <w:tcBorders>
              <w:top w:val="nil"/>
              <w:left w:val="nil"/>
              <w:bottom w:val="single" w:sz="8" w:space="0" w:color="auto"/>
              <w:right w:val="single" w:sz="8" w:space="0" w:color="auto"/>
            </w:tcBorders>
            <w:vAlign w:val="center"/>
            <w:hideMark/>
          </w:tcPr>
          <w:p w14:paraId="30A350AA" w14:textId="77777777" w:rsidR="004E7E27" w:rsidRPr="00B87B2D" w:rsidRDefault="004E7E27" w:rsidP="004E7E27">
            <w:pPr>
              <w:spacing w:after="0" w:line="240" w:lineRule="auto"/>
              <w:rPr>
                <w:sz w:val="24"/>
                <w:szCs w:val="24"/>
              </w:rPr>
            </w:pPr>
          </w:p>
        </w:tc>
      </w:tr>
      <w:tr w:rsidR="00B87B2D" w:rsidRPr="00B87B2D" w14:paraId="38F2655E"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1B77CD13" w14:textId="77777777" w:rsidR="004E7E27" w:rsidRPr="00B87B2D" w:rsidRDefault="004E7E27" w:rsidP="004E7E27">
            <w:pPr>
              <w:spacing w:before="120" w:after="120" w:line="234" w:lineRule="atLeast"/>
              <w:jc w:val="center"/>
              <w:rPr>
                <w:sz w:val="24"/>
                <w:szCs w:val="24"/>
              </w:rPr>
            </w:pPr>
            <w:r w:rsidRPr="00B87B2D">
              <w:rPr>
                <w:sz w:val="24"/>
                <w:szCs w:val="24"/>
                <w:lang w:val="vi-VN"/>
              </w:rPr>
              <w:t>RN1.1.3</w:t>
            </w:r>
          </w:p>
        </w:tc>
        <w:tc>
          <w:tcPr>
            <w:tcW w:w="1350" w:type="pct"/>
            <w:tcBorders>
              <w:top w:val="nil"/>
              <w:left w:val="nil"/>
              <w:bottom w:val="single" w:sz="8" w:space="0" w:color="auto"/>
              <w:right w:val="single" w:sz="8" w:space="0" w:color="auto"/>
            </w:tcBorders>
            <w:vAlign w:val="center"/>
            <w:hideMark/>
          </w:tcPr>
          <w:p w14:paraId="5E03133D" w14:textId="77777777" w:rsidR="004E7E27" w:rsidRPr="00B87B2D" w:rsidRDefault="004E7E27" w:rsidP="004E7E27">
            <w:pPr>
              <w:spacing w:before="120" w:after="120" w:line="234" w:lineRule="atLeast"/>
              <w:rPr>
                <w:sz w:val="24"/>
                <w:szCs w:val="24"/>
              </w:rPr>
            </w:pPr>
            <w:r w:rsidRPr="00B87B2D">
              <w:rPr>
                <w:sz w:val="24"/>
                <w:szCs w:val="24"/>
                <w:lang w:val="vi-VN"/>
              </w:rPr>
              <w:t>Vận chuyển cây con và trồng dặm năm thứ nhất, kích thước hố 40×40×40 cm, cây con có bầu kích thước 13×18</w:t>
            </w:r>
          </w:p>
        </w:tc>
        <w:tc>
          <w:tcPr>
            <w:tcW w:w="500" w:type="pct"/>
            <w:tcBorders>
              <w:top w:val="nil"/>
              <w:left w:val="nil"/>
              <w:bottom w:val="single" w:sz="8" w:space="0" w:color="auto"/>
              <w:right w:val="single" w:sz="8" w:space="0" w:color="auto"/>
            </w:tcBorders>
            <w:vAlign w:val="center"/>
            <w:hideMark/>
          </w:tcPr>
          <w:p w14:paraId="3705F3FC"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7A6DE8CE" w14:textId="77777777" w:rsidR="004E7E27" w:rsidRPr="00B87B2D" w:rsidRDefault="004E7E27" w:rsidP="004E7E27">
            <w:pPr>
              <w:spacing w:before="120" w:after="120" w:line="234" w:lineRule="atLeast"/>
              <w:jc w:val="center"/>
              <w:rPr>
                <w:sz w:val="24"/>
                <w:szCs w:val="24"/>
              </w:rPr>
            </w:pPr>
            <w:r w:rsidRPr="00B87B2D">
              <w:rPr>
                <w:sz w:val="24"/>
                <w:szCs w:val="24"/>
                <w:lang w:val="vi-VN"/>
              </w:rPr>
              <w:t>11,98</w:t>
            </w:r>
          </w:p>
        </w:tc>
        <w:tc>
          <w:tcPr>
            <w:tcW w:w="1500" w:type="pct"/>
            <w:tcBorders>
              <w:top w:val="nil"/>
              <w:left w:val="nil"/>
              <w:bottom w:val="single" w:sz="8" w:space="0" w:color="auto"/>
              <w:right w:val="single" w:sz="8" w:space="0" w:color="auto"/>
            </w:tcBorders>
            <w:vAlign w:val="center"/>
            <w:hideMark/>
          </w:tcPr>
          <w:p w14:paraId="65891401" w14:textId="77777777" w:rsidR="004E7E27" w:rsidRPr="00B87B2D" w:rsidRDefault="004E7E27" w:rsidP="00751E35">
            <w:pPr>
              <w:spacing w:before="120" w:after="120" w:line="234" w:lineRule="atLeast"/>
              <w:jc w:val="both"/>
              <w:rPr>
                <w:sz w:val="24"/>
                <w:szCs w:val="24"/>
              </w:rPr>
            </w:pPr>
            <w:bookmarkStart w:id="7" w:name="_Hlk232773468"/>
            <w:r w:rsidRPr="00B87B2D">
              <w:rPr>
                <w:sz w:val="24"/>
                <w:szCs w:val="24"/>
                <w:lang w:val="vi-VN"/>
              </w:rPr>
              <w:t>Kiểm tra cây chết, vận chuyển cây, trồng dặm</w:t>
            </w:r>
            <w:bookmarkEnd w:id="7"/>
            <w:r w:rsidRPr="00B87B2D">
              <w:rPr>
                <w:sz w:val="24"/>
                <w:szCs w:val="24"/>
                <w:lang w:val="vi-VN"/>
              </w:rPr>
              <w:t>. Thu dọn hiện trường sau khi thi công</w:t>
            </w:r>
          </w:p>
        </w:tc>
        <w:tc>
          <w:tcPr>
            <w:tcW w:w="550" w:type="pct"/>
            <w:tcBorders>
              <w:top w:val="nil"/>
              <w:left w:val="nil"/>
              <w:bottom w:val="single" w:sz="8" w:space="0" w:color="auto"/>
              <w:right w:val="single" w:sz="8" w:space="0" w:color="auto"/>
            </w:tcBorders>
            <w:vAlign w:val="center"/>
            <w:hideMark/>
          </w:tcPr>
          <w:p w14:paraId="56D15D3A" w14:textId="77777777" w:rsidR="004E7E27" w:rsidRPr="00B87B2D" w:rsidRDefault="004E7E27" w:rsidP="004E7E27">
            <w:pPr>
              <w:spacing w:after="0" w:line="240" w:lineRule="auto"/>
              <w:rPr>
                <w:sz w:val="24"/>
                <w:szCs w:val="24"/>
              </w:rPr>
            </w:pPr>
          </w:p>
        </w:tc>
      </w:tr>
      <w:tr w:rsidR="00B87B2D" w:rsidRPr="00B87B2D" w14:paraId="67C6A9CE"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4627A52F" w14:textId="77777777" w:rsidR="004E7E27" w:rsidRPr="00B87B2D" w:rsidRDefault="004E7E27" w:rsidP="004E7E27">
            <w:pPr>
              <w:spacing w:before="120" w:after="120" w:line="234" w:lineRule="atLeast"/>
              <w:jc w:val="center"/>
              <w:rPr>
                <w:sz w:val="24"/>
                <w:szCs w:val="24"/>
              </w:rPr>
            </w:pPr>
            <w:r w:rsidRPr="00B87B2D">
              <w:rPr>
                <w:sz w:val="24"/>
                <w:szCs w:val="24"/>
                <w:lang w:val="vi-VN"/>
              </w:rPr>
              <w:t>RN1.1.4</w:t>
            </w:r>
          </w:p>
        </w:tc>
        <w:tc>
          <w:tcPr>
            <w:tcW w:w="1350" w:type="pct"/>
            <w:tcBorders>
              <w:top w:val="nil"/>
              <w:left w:val="nil"/>
              <w:bottom w:val="single" w:sz="8" w:space="0" w:color="auto"/>
              <w:right w:val="single" w:sz="8" w:space="0" w:color="auto"/>
            </w:tcBorders>
            <w:vAlign w:val="center"/>
            <w:hideMark/>
          </w:tcPr>
          <w:p w14:paraId="79F8D456" w14:textId="77777777" w:rsidR="004E7E27" w:rsidRPr="00B87B2D" w:rsidRDefault="004E7E27" w:rsidP="004E7E27">
            <w:pPr>
              <w:spacing w:before="120" w:after="120" w:line="234" w:lineRule="atLeast"/>
              <w:rPr>
                <w:sz w:val="24"/>
                <w:szCs w:val="24"/>
              </w:rPr>
            </w:pPr>
            <w:r w:rsidRPr="00B87B2D">
              <w:rPr>
                <w:sz w:val="24"/>
                <w:szCs w:val="24"/>
                <w:lang w:val="vi-VN"/>
              </w:rPr>
              <w:t>Cắm cọc buộc giữ cây</w:t>
            </w:r>
          </w:p>
        </w:tc>
        <w:tc>
          <w:tcPr>
            <w:tcW w:w="500" w:type="pct"/>
            <w:tcBorders>
              <w:top w:val="nil"/>
              <w:left w:val="nil"/>
              <w:bottom w:val="single" w:sz="8" w:space="0" w:color="auto"/>
              <w:right w:val="single" w:sz="8" w:space="0" w:color="auto"/>
            </w:tcBorders>
            <w:vAlign w:val="center"/>
            <w:hideMark/>
          </w:tcPr>
          <w:p w14:paraId="59F6E665"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6FF193F8" w14:textId="77777777" w:rsidR="004E7E27" w:rsidRPr="00B87B2D" w:rsidRDefault="004E7E27" w:rsidP="004E7E27">
            <w:pPr>
              <w:spacing w:before="120" w:after="120" w:line="234" w:lineRule="atLeast"/>
              <w:jc w:val="center"/>
              <w:rPr>
                <w:sz w:val="24"/>
                <w:szCs w:val="24"/>
              </w:rPr>
            </w:pPr>
            <w:r w:rsidRPr="00B87B2D">
              <w:rPr>
                <w:sz w:val="24"/>
                <w:szCs w:val="24"/>
                <w:lang w:val="vi-VN"/>
              </w:rPr>
              <w:t>24,20</w:t>
            </w:r>
          </w:p>
        </w:tc>
        <w:tc>
          <w:tcPr>
            <w:tcW w:w="1500" w:type="pct"/>
            <w:tcBorders>
              <w:top w:val="nil"/>
              <w:left w:val="nil"/>
              <w:bottom w:val="single" w:sz="8" w:space="0" w:color="auto"/>
              <w:right w:val="single" w:sz="8" w:space="0" w:color="auto"/>
            </w:tcBorders>
            <w:vAlign w:val="center"/>
            <w:hideMark/>
          </w:tcPr>
          <w:p w14:paraId="21C684C9" w14:textId="77777777" w:rsidR="004E7E27" w:rsidRPr="00B87B2D" w:rsidRDefault="004E7E27" w:rsidP="00751E35">
            <w:pPr>
              <w:spacing w:before="120" w:after="120" w:line="234" w:lineRule="atLeast"/>
              <w:jc w:val="both"/>
              <w:rPr>
                <w:sz w:val="24"/>
                <w:szCs w:val="24"/>
              </w:rPr>
            </w:pPr>
            <w:r w:rsidRPr="00B87B2D">
              <w:rPr>
                <w:sz w:val="24"/>
                <w:szCs w:val="24"/>
                <w:lang w:val="vi-VN"/>
              </w:rPr>
              <w:t>Chuẩn bị cọc, dụng cụ, vận chuyển cọc đến địa điểm trồng, buộc giữ cây theo đúng thiết kế. Thu dọn hiện trường sau khi thi công</w:t>
            </w:r>
          </w:p>
        </w:tc>
        <w:tc>
          <w:tcPr>
            <w:tcW w:w="550" w:type="pct"/>
            <w:tcBorders>
              <w:top w:val="nil"/>
              <w:left w:val="nil"/>
              <w:bottom w:val="single" w:sz="8" w:space="0" w:color="auto"/>
              <w:right w:val="single" w:sz="8" w:space="0" w:color="auto"/>
            </w:tcBorders>
            <w:vAlign w:val="center"/>
            <w:hideMark/>
          </w:tcPr>
          <w:p w14:paraId="57E0D7E1" w14:textId="77777777" w:rsidR="004E7E27" w:rsidRPr="00B87B2D" w:rsidRDefault="004E7E27" w:rsidP="004E7E27">
            <w:pPr>
              <w:spacing w:after="0" w:line="240" w:lineRule="auto"/>
              <w:rPr>
                <w:sz w:val="24"/>
                <w:szCs w:val="24"/>
              </w:rPr>
            </w:pPr>
          </w:p>
        </w:tc>
      </w:tr>
      <w:tr w:rsidR="00B87B2D" w:rsidRPr="00B87B2D" w14:paraId="513A0364"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4B6D2039"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1.2</w:t>
            </w:r>
          </w:p>
        </w:tc>
        <w:tc>
          <w:tcPr>
            <w:tcW w:w="1350" w:type="pct"/>
            <w:tcBorders>
              <w:top w:val="nil"/>
              <w:left w:val="nil"/>
              <w:bottom w:val="single" w:sz="8" w:space="0" w:color="auto"/>
              <w:right w:val="single" w:sz="8" w:space="0" w:color="auto"/>
            </w:tcBorders>
            <w:vAlign w:val="center"/>
            <w:hideMark/>
          </w:tcPr>
          <w:p w14:paraId="347A0320" w14:textId="77777777" w:rsidR="004E7E27" w:rsidRPr="00B87B2D" w:rsidRDefault="004E7E27" w:rsidP="004E7E27">
            <w:pPr>
              <w:spacing w:before="120" w:after="120" w:line="234" w:lineRule="atLeast"/>
              <w:rPr>
                <w:sz w:val="24"/>
                <w:szCs w:val="24"/>
              </w:rPr>
            </w:pPr>
            <w:r w:rsidRPr="00B87B2D">
              <w:rPr>
                <w:b/>
                <w:bCs/>
                <w:sz w:val="24"/>
                <w:szCs w:val="24"/>
                <w:lang w:val="vi-VN"/>
              </w:rPr>
              <w:t>Chăm sóc</w:t>
            </w:r>
          </w:p>
        </w:tc>
        <w:tc>
          <w:tcPr>
            <w:tcW w:w="500" w:type="pct"/>
            <w:tcBorders>
              <w:top w:val="nil"/>
              <w:left w:val="nil"/>
              <w:bottom w:val="single" w:sz="8" w:space="0" w:color="auto"/>
              <w:right w:val="single" w:sz="8" w:space="0" w:color="auto"/>
            </w:tcBorders>
            <w:vAlign w:val="center"/>
            <w:hideMark/>
          </w:tcPr>
          <w:p w14:paraId="47D6A2FD"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Công</w:t>
            </w:r>
          </w:p>
        </w:tc>
        <w:tc>
          <w:tcPr>
            <w:tcW w:w="450" w:type="pct"/>
            <w:tcBorders>
              <w:top w:val="nil"/>
              <w:left w:val="nil"/>
              <w:bottom w:val="single" w:sz="8" w:space="0" w:color="auto"/>
              <w:right w:val="single" w:sz="8" w:space="0" w:color="auto"/>
            </w:tcBorders>
            <w:vAlign w:val="center"/>
            <w:hideMark/>
          </w:tcPr>
          <w:p w14:paraId="10379EE0"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50,84</w:t>
            </w:r>
          </w:p>
        </w:tc>
        <w:tc>
          <w:tcPr>
            <w:tcW w:w="1500" w:type="pct"/>
            <w:tcBorders>
              <w:top w:val="nil"/>
              <w:left w:val="nil"/>
              <w:bottom w:val="single" w:sz="8" w:space="0" w:color="auto"/>
              <w:right w:val="single" w:sz="8" w:space="0" w:color="auto"/>
            </w:tcBorders>
            <w:vAlign w:val="center"/>
            <w:hideMark/>
          </w:tcPr>
          <w:p w14:paraId="40D6BE7B" w14:textId="77777777" w:rsidR="004E7E27" w:rsidRPr="00B87B2D" w:rsidRDefault="004E7E27" w:rsidP="00751E35">
            <w:pPr>
              <w:spacing w:after="0" w:line="240" w:lineRule="auto"/>
              <w:jc w:val="both"/>
              <w:rPr>
                <w:sz w:val="24"/>
                <w:szCs w:val="24"/>
              </w:rPr>
            </w:pPr>
          </w:p>
        </w:tc>
        <w:tc>
          <w:tcPr>
            <w:tcW w:w="550" w:type="pct"/>
            <w:tcBorders>
              <w:top w:val="nil"/>
              <w:left w:val="nil"/>
              <w:bottom w:val="single" w:sz="8" w:space="0" w:color="auto"/>
              <w:right w:val="single" w:sz="8" w:space="0" w:color="auto"/>
            </w:tcBorders>
            <w:vAlign w:val="center"/>
            <w:hideMark/>
          </w:tcPr>
          <w:p w14:paraId="09565CFD" w14:textId="77777777" w:rsidR="004E7E27" w:rsidRPr="00B87B2D" w:rsidRDefault="004E7E27" w:rsidP="004E7E27">
            <w:pPr>
              <w:spacing w:after="0" w:line="240" w:lineRule="auto"/>
              <w:rPr>
                <w:sz w:val="24"/>
                <w:szCs w:val="24"/>
              </w:rPr>
            </w:pPr>
          </w:p>
        </w:tc>
      </w:tr>
      <w:tr w:rsidR="00B87B2D" w:rsidRPr="00B87B2D" w14:paraId="043275AF"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39A0F6FC" w14:textId="77777777" w:rsidR="004E7E27" w:rsidRPr="00B87B2D" w:rsidRDefault="004E7E27" w:rsidP="004E7E27">
            <w:pPr>
              <w:spacing w:before="120" w:after="120" w:line="234" w:lineRule="atLeast"/>
              <w:jc w:val="center"/>
              <w:rPr>
                <w:sz w:val="24"/>
                <w:szCs w:val="24"/>
              </w:rPr>
            </w:pPr>
            <w:r w:rsidRPr="00B87B2D">
              <w:rPr>
                <w:sz w:val="24"/>
                <w:szCs w:val="24"/>
                <w:lang w:val="vi-VN"/>
              </w:rPr>
              <w:t>RN1.2.1</w:t>
            </w:r>
          </w:p>
        </w:tc>
        <w:tc>
          <w:tcPr>
            <w:tcW w:w="1350" w:type="pct"/>
            <w:tcBorders>
              <w:top w:val="nil"/>
              <w:left w:val="nil"/>
              <w:bottom w:val="single" w:sz="8" w:space="0" w:color="auto"/>
              <w:right w:val="single" w:sz="8" w:space="0" w:color="auto"/>
            </w:tcBorders>
            <w:vAlign w:val="center"/>
            <w:hideMark/>
          </w:tcPr>
          <w:p w14:paraId="6F2FEB59" w14:textId="77777777" w:rsidR="004E7E27" w:rsidRPr="00B87B2D" w:rsidRDefault="004E7E27" w:rsidP="004E7E27">
            <w:pPr>
              <w:spacing w:before="120" w:after="120" w:line="234" w:lineRule="atLeast"/>
              <w:rPr>
                <w:sz w:val="24"/>
                <w:szCs w:val="24"/>
              </w:rPr>
            </w:pPr>
            <w:r w:rsidRPr="00B87B2D">
              <w:rPr>
                <w:sz w:val="24"/>
                <w:szCs w:val="24"/>
                <w:lang w:val="vi-VN"/>
              </w:rPr>
              <w:t>Chăm sóc lần 1</w:t>
            </w:r>
          </w:p>
        </w:tc>
        <w:tc>
          <w:tcPr>
            <w:tcW w:w="500" w:type="pct"/>
            <w:tcBorders>
              <w:top w:val="nil"/>
              <w:left w:val="nil"/>
              <w:bottom w:val="single" w:sz="8" w:space="0" w:color="auto"/>
              <w:right w:val="single" w:sz="8" w:space="0" w:color="auto"/>
            </w:tcBorders>
            <w:vAlign w:val="center"/>
            <w:hideMark/>
          </w:tcPr>
          <w:p w14:paraId="1C64B251"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5E198000" w14:textId="77777777" w:rsidR="004E7E27" w:rsidRPr="00B87B2D" w:rsidRDefault="004E7E27" w:rsidP="004E7E27">
            <w:pPr>
              <w:spacing w:before="120" w:after="120" w:line="234" w:lineRule="atLeast"/>
              <w:jc w:val="center"/>
              <w:rPr>
                <w:sz w:val="24"/>
                <w:szCs w:val="24"/>
              </w:rPr>
            </w:pPr>
            <w:r w:rsidRPr="00B87B2D">
              <w:rPr>
                <w:sz w:val="24"/>
                <w:szCs w:val="24"/>
                <w:lang w:val="vi-VN"/>
              </w:rPr>
              <w:t>14,52</w:t>
            </w:r>
          </w:p>
        </w:tc>
        <w:tc>
          <w:tcPr>
            <w:tcW w:w="1500" w:type="pct"/>
            <w:vMerge w:val="restart"/>
            <w:tcBorders>
              <w:top w:val="nil"/>
              <w:left w:val="nil"/>
              <w:bottom w:val="single" w:sz="8" w:space="0" w:color="auto"/>
              <w:right w:val="single" w:sz="8" w:space="0" w:color="auto"/>
            </w:tcBorders>
            <w:vAlign w:val="center"/>
            <w:hideMark/>
          </w:tcPr>
          <w:p w14:paraId="13507125" w14:textId="77777777" w:rsidR="004E7E27" w:rsidRPr="00B87B2D" w:rsidRDefault="004E7E27" w:rsidP="00751E35">
            <w:pPr>
              <w:spacing w:before="120" w:after="120" w:line="234" w:lineRule="atLeast"/>
              <w:jc w:val="both"/>
              <w:rPr>
                <w:sz w:val="24"/>
                <w:szCs w:val="24"/>
              </w:rPr>
            </w:pPr>
            <w:bookmarkStart w:id="8" w:name="_Hlk232773565"/>
            <w:r w:rsidRPr="00B87B2D">
              <w:rPr>
                <w:sz w:val="24"/>
                <w:szCs w:val="24"/>
                <w:lang w:val="vi-VN"/>
              </w:rPr>
              <w:t>Bắt Hà, cắm lại cọc, vớt bèo rác đè lên cây, buộc giữ cây theo đúng thiết kế</w:t>
            </w:r>
            <w:bookmarkEnd w:id="8"/>
            <w:r w:rsidRPr="00B87B2D">
              <w:rPr>
                <w:sz w:val="24"/>
                <w:szCs w:val="24"/>
                <w:lang w:val="vi-VN"/>
              </w:rPr>
              <w:t>, thu dọn hiện trường</w:t>
            </w:r>
          </w:p>
        </w:tc>
        <w:tc>
          <w:tcPr>
            <w:tcW w:w="550" w:type="pct"/>
            <w:vMerge w:val="restart"/>
            <w:tcBorders>
              <w:top w:val="nil"/>
              <w:left w:val="nil"/>
              <w:bottom w:val="single" w:sz="8" w:space="0" w:color="auto"/>
              <w:right w:val="single" w:sz="8" w:space="0" w:color="auto"/>
            </w:tcBorders>
            <w:vAlign w:val="center"/>
            <w:hideMark/>
          </w:tcPr>
          <w:p w14:paraId="1011568F" w14:textId="77777777" w:rsidR="004E7E27" w:rsidRPr="00B87B2D" w:rsidRDefault="004E7E27" w:rsidP="004E7E27">
            <w:pPr>
              <w:spacing w:after="0" w:line="240" w:lineRule="auto"/>
              <w:rPr>
                <w:sz w:val="24"/>
                <w:szCs w:val="24"/>
              </w:rPr>
            </w:pPr>
          </w:p>
        </w:tc>
      </w:tr>
      <w:tr w:rsidR="00B87B2D" w:rsidRPr="00B87B2D" w14:paraId="7E344281"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1ED963DD" w14:textId="77777777" w:rsidR="004E7E27" w:rsidRPr="00B87B2D" w:rsidRDefault="004E7E27" w:rsidP="004E7E27">
            <w:pPr>
              <w:spacing w:before="120" w:after="120" w:line="234" w:lineRule="atLeast"/>
              <w:jc w:val="center"/>
              <w:rPr>
                <w:sz w:val="24"/>
                <w:szCs w:val="24"/>
              </w:rPr>
            </w:pPr>
            <w:r w:rsidRPr="00B87B2D">
              <w:rPr>
                <w:sz w:val="24"/>
                <w:szCs w:val="24"/>
                <w:lang w:val="vi-VN"/>
              </w:rPr>
              <w:lastRenderedPageBreak/>
              <w:t>RN1.2.2</w:t>
            </w:r>
          </w:p>
        </w:tc>
        <w:tc>
          <w:tcPr>
            <w:tcW w:w="1350" w:type="pct"/>
            <w:tcBorders>
              <w:top w:val="nil"/>
              <w:left w:val="nil"/>
              <w:bottom w:val="single" w:sz="8" w:space="0" w:color="auto"/>
              <w:right w:val="single" w:sz="8" w:space="0" w:color="auto"/>
            </w:tcBorders>
            <w:vAlign w:val="center"/>
            <w:hideMark/>
          </w:tcPr>
          <w:p w14:paraId="14D8CBFC" w14:textId="77777777" w:rsidR="004E7E27" w:rsidRPr="00B87B2D" w:rsidRDefault="004E7E27" w:rsidP="004E7E27">
            <w:pPr>
              <w:spacing w:before="120" w:after="120" w:line="234" w:lineRule="atLeast"/>
              <w:rPr>
                <w:sz w:val="24"/>
                <w:szCs w:val="24"/>
              </w:rPr>
            </w:pPr>
            <w:r w:rsidRPr="00B87B2D">
              <w:rPr>
                <w:sz w:val="24"/>
                <w:szCs w:val="24"/>
                <w:lang w:val="vi-VN"/>
              </w:rPr>
              <w:t>Chăm sóc lần 2</w:t>
            </w:r>
          </w:p>
        </w:tc>
        <w:tc>
          <w:tcPr>
            <w:tcW w:w="500" w:type="pct"/>
            <w:tcBorders>
              <w:top w:val="nil"/>
              <w:left w:val="nil"/>
              <w:bottom w:val="single" w:sz="8" w:space="0" w:color="auto"/>
              <w:right w:val="single" w:sz="8" w:space="0" w:color="auto"/>
            </w:tcBorders>
            <w:vAlign w:val="center"/>
            <w:hideMark/>
          </w:tcPr>
          <w:p w14:paraId="5C164CF3"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5E92EE47" w14:textId="77777777" w:rsidR="004E7E27" w:rsidRPr="00B87B2D" w:rsidRDefault="004E7E27" w:rsidP="004E7E27">
            <w:pPr>
              <w:spacing w:before="120" w:after="120" w:line="234" w:lineRule="atLeast"/>
              <w:jc w:val="center"/>
              <w:rPr>
                <w:sz w:val="24"/>
                <w:szCs w:val="24"/>
              </w:rPr>
            </w:pPr>
            <w:r w:rsidRPr="00B87B2D">
              <w:rPr>
                <w:sz w:val="24"/>
                <w:szCs w:val="24"/>
                <w:lang w:val="vi-VN"/>
              </w:rPr>
              <w:t>14,52</w:t>
            </w:r>
          </w:p>
        </w:tc>
        <w:tc>
          <w:tcPr>
            <w:tcW w:w="0" w:type="auto"/>
            <w:vMerge/>
            <w:tcBorders>
              <w:top w:val="nil"/>
              <w:left w:val="nil"/>
              <w:bottom w:val="single" w:sz="8" w:space="0" w:color="auto"/>
              <w:right w:val="single" w:sz="8" w:space="0" w:color="auto"/>
            </w:tcBorders>
            <w:shd w:val="clear" w:color="auto" w:fill="FFFFFF"/>
            <w:vAlign w:val="center"/>
            <w:hideMark/>
          </w:tcPr>
          <w:p w14:paraId="45CBF821"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3CFAD7C4" w14:textId="77777777" w:rsidR="004E7E27" w:rsidRPr="00B87B2D" w:rsidRDefault="004E7E27" w:rsidP="004E7E27">
            <w:pPr>
              <w:spacing w:after="0" w:line="240" w:lineRule="auto"/>
              <w:rPr>
                <w:sz w:val="24"/>
                <w:szCs w:val="24"/>
              </w:rPr>
            </w:pPr>
          </w:p>
        </w:tc>
      </w:tr>
      <w:tr w:rsidR="00B87B2D" w:rsidRPr="00B87B2D" w14:paraId="749CD131"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35E859EE" w14:textId="77777777" w:rsidR="004E7E27" w:rsidRPr="00B87B2D" w:rsidRDefault="004E7E27" w:rsidP="004E7E27">
            <w:pPr>
              <w:spacing w:before="120" w:after="120" w:line="234" w:lineRule="atLeast"/>
              <w:jc w:val="center"/>
              <w:rPr>
                <w:sz w:val="24"/>
                <w:szCs w:val="24"/>
              </w:rPr>
            </w:pPr>
            <w:r w:rsidRPr="00B87B2D">
              <w:rPr>
                <w:sz w:val="24"/>
                <w:szCs w:val="24"/>
                <w:lang w:val="vi-VN"/>
              </w:rPr>
              <w:t>RN1.2.3</w:t>
            </w:r>
          </w:p>
        </w:tc>
        <w:tc>
          <w:tcPr>
            <w:tcW w:w="1350" w:type="pct"/>
            <w:tcBorders>
              <w:top w:val="nil"/>
              <w:left w:val="nil"/>
              <w:bottom w:val="single" w:sz="8" w:space="0" w:color="auto"/>
              <w:right w:val="single" w:sz="8" w:space="0" w:color="auto"/>
            </w:tcBorders>
            <w:vAlign w:val="center"/>
            <w:hideMark/>
          </w:tcPr>
          <w:p w14:paraId="2DCEDE19" w14:textId="77777777" w:rsidR="004E7E27" w:rsidRPr="00B87B2D" w:rsidRDefault="004E7E27" w:rsidP="004E7E27">
            <w:pPr>
              <w:spacing w:before="120" w:after="120" w:line="234" w:lineRule="atLeast"/>
              <w:rPr>
                <w:sz w:val="24"/>
                <w:szCs w:val="24"/>
              </w:rPr>
            </w:pPr>
            <w:r w:rsidRPr="00B87B2D">
              <w:rPr>
                <w:sz w:val="24"/>
                <w:szCs w:val="24"/>
                <w:lang w:val="vi-VN"/>
              </w:rPr>
              <w:t>Chăm sóc lần 3</w:t>
            </w:r>
          </w:p>
        </w:tc>
        <w:tc>
          <w:tcPr>
            <w:tcW w:w="500" w:type="pct"/>
            <w:tcBorders>
              <w:top w:val="nil"/>
              <w:left w:val="nil"/>
              <w:bottom w:val="single" w:sz="8" w:space="0" w:color="auto"/>
              <w:right w:val="single" w:sz="8" w:space="0" w:color="auto"/>
            </w:tcBorders>
            <w:vAlign w:val="center"/>
            <w:hideMark/>
          </w:tcPr>
          <w:p w14:paraId="742B285D"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36B87C56" w14:textId="77777777" w:rsidR="004E7E27" w:rsidRPr="00B87B2D" w:rsidRDefault="004E7E27" w:rsidP="004E7E27">
            <w:pPr>
              <w:spacing w:before="120" w:after="120" w:line="234" w:lineRule="atLeast"/>
              <w:jc w:val="center"/>
              <w:rPr>
                <w:sz w:val="24"/>
                <w:szCs w:val="24"/>
              </w:rPr>
            </w:pPr>
            <w:r w:rsidRPr="00B87B2D">
              <w:rPr>
                <w:sz w:val="24"/>
                <w:szCs w:val="24"/>
                <w:lang w:val="vi-VN"/>
              </w:rPr>
              <w:t>14,52</w:t>
            </w:r>
          </w:p>
        </w:tc>
        <w:tc>
          <w:tcPr>
            <w:tcW w:w="0" w:type="auto"/>
            <w:vMerge/>
            <w:tcBorders>
              <w:top w:val="nil"/>
              <w:left w:val="nil"/>
              <w:bottom w:val="single" w:sz="8" w:space="0" w:color="auto"/>
              <w:right w:val="single" w:sz="8" w:space="0" w:color="auto"/>
            </w:tcBorders>
            <w:shd w:val="clear" w:color="auto" w:fill="FFFFFF"/>
            <w:vAlign w:val="center"/>
            <w:hideMark/>
          </w:tcPr>
          <w:p w14:paraId="5E86AF28"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6FFA690B" w14:textId="77777777" w:rsidR="004E7E27" w:rsidRPr="00B87B2D" w:rsidRDefault="004E7E27" w:rsidP="004E7E27">
            <w:pPr>
              <w:spacing w:after="0" w:line="240" w:lineRule="auto"/>
              <w:rPr>
                <w:sz w:val="24"/>
                <w:szCs w:val="24"/>
              </w:rPr>
            </w:pPr>
          </w:p>
        </w:tc>
      </w:tr>
      <w:tr w:rsidR="00B87B2D" w:rsidRPr="00B87B2D" w14:paraId="38A90C64"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3F122AEE" w14:textId="77777777" w:rsidR="004E7E27" w:rsidRPr="00B87B2D" w:rsidRDefault="004E7E27" w:rsidP="004E7E27">
            <w:pPr>
              <w:spacing w:before="120" w:after="120" w:line="234" w:lineRule="atLeast"/>
              <w:jc w:val="center"/>
              <w:rPr>
                <w:sz w:val="24"/>
                <w:szCs w:val="24"/>
              </w:rPr>
            </w:pPr>
            <w:r w:rsidRPr="00B87B2D">
              <w:rPr>
                <w:sz w:val="24"/>
                <w:szCs w:val="24"/>
                <w:lang w:val="vi-VN"/>
              </w:rPr>
              <w:t>RN1.2.4</w:t>
            </w:r>
          </w:p>
        </w:tc>
        <w:tc>
          <w:tcPr>
            <w:tcW w:w="1350" w:type="pct"/>
            <w:tcBorders>
              <w:top w:val="nil"/>
              <w:left w:val="nil"/>
              <w:bottom w:val="single" w:sz="8" w:space="0" w:color="auto"/>
              <w:right w:val="single" w:sz="8" w:space="0" w:color="auto"/>
            </w:tcBorders>
            <w:vAlign w:val="center"/>
            <w:hideMark/>
          </w:tcPr>
          <w:p w14:paraId="3705B61E" w14:textId="77777777" w:rsidR="004E7E27" w:rsidRPr="00B87B2D" w:rsidRDefault="004E7E27" w:rsidP="004E7E27">
            <w:pPr>
              <w:spacing w:before="120" w:after="120" w:line="234" w:lineRule="atLeast"/>
              <w:rPr>
                <w:sz w:val="24"/>
                <w:szCs w:val="24"/>
              </w:rPr>
            </w:pPr>
            <w:r w:rsidRPr="00B87B2D">
              <w:rPr>
                <w:sz w:val="24"/>
                <w:szCs w:val="24"/>
                <w:lang w:val="vi-VN"/>
              </w:rPr>
              <w:t>Bảo vệ rừng</w:t>
            </w:r>
          </w:p>
        </w:tc>
        <w:tc>
          <w:tcPr>
            <w:tcW w:w="500" w:type="pct"/>
            <w:tcBorders>
              <w:top w:val="nil"/>
              <w:left w:val="nil"/>
              <w:bottom w:val="single" w:sz="8" w:space="0" w:color="auto"/>
              <w:right w:val="single" w:sz="8" w:space="0" w:color="auto"/>
            </w:tcBorders>
            <w:vAlign w:val="center"/>
            <w:hideMark/>
          </w:tcPr>
          <w:p w14:paraId="71286594"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35CDBFF3" w14:textId="77777777" w:rsidR="004E7E27" w:rsidRPr="00B87B2D" w:rsidRDefault="004E7E27" w:rsidP="004E7E27">
            <w:pPr>
              <w:spacing w:before="120" w:after="120" w:line="234" w:lineRule="atLeast"/>
              <w:jc w:val="center"/>
              <w:rPr>
                <w:sz w:val="24"/>
                <w:szCs w:val="24"/>
              </w:rPr>
            </w:pPr>
            <w:r w:rsidRPr="00B87B2D">
              <w:rPr>
                <w:sz w:val="24"/>
                <w:szCs w:val="24"/>
                <w:lang w:val="vi-VN"/>
              </w:rPr>
              <w:t>7,28</w:t>
            </w:r>
          </w:p>
        </w:tc>
        <w:tc>
          <w:tcPr>
            <w:tcW w:w="1500" w:type="pct"/>
            <w:tcBorders>
              <w:top w:val="nil"/>
              <w:left w:val="nil"/>
              <w:bottom w:val="single" w:sz="8" w:space="0" w:color="auto"/>
              <w:right w:val="single" w:sz="8" w:space="0" w:color="auto"/>
            </w:tcBorders>
            <w:vAlign w:val="center"/>
            <w:hideMark/>
          </w:tcPr>
          <w:p w14:paraId="31499762" w14:textId="77777777" w:rsidR="004E7E27" w:rsidRPr="00B87B2D" w:rsidRDefault="004E7E27" w:rsidP="00751E35">
            <w:pPr>
              <w:spacing w:before="120" w:after="120" w:line="234" w:lineRule="atLeast"/>
              <w:jc w:val="both"/>
              <w:rPr>
                <w:sz w:val="24"/>
                <w:szCs w:val="24"/>
              </w:rPr>
            </w:pPr>
            <w:r w:rsidRPr="00B87B2D">
              <w:rPr>
                <w:sz w:val="24"/>
                <w:szCs w:val="24"/>
                <w:lang w:val="vi-VN"/>
              </w:rPr>
              <w:t>Kiểm tra, bảo vệ, hạn chế mọi hoạt động nuôi trồng đánh bắt thủy hải sả</w:t>
            </w:r>
            <w:r w:rsidRPr="00B87B2D">
              <w:rPr>
                <w:sz w:val="24"/>
                <w:szCs w:val="24"/>
              </w:rPr>
              <w:t>n</w:t>
            </w:r>
            <w:r w:rsidRPr="00B87B2D">
              <w:rPr>
                <w:sz w:val="24"/>
                <w:szCs w:val="24"/>
                <w:lang w:val="vi-VN"/>
              </w:rPr>
              <w:t>, di lại của thuyền bè,... trong khu vực trồng cây, bảo vệ chống phá hoại cây trồng</w:t>
            </w:r>
          </w:p>
        </w:tc>
        <w:tc>
          <w:tcPr>
            <w:tcW w:w="550" w:type="pct"/>
            <w:tcBorders>
              <w:top w:val="nil"/>
              <w:left w:val="nil"/>
              <w:bottom w:val="single" w:sz="8" w:space="0" w:color="auto"/>
              <w:right w:val="single" w:sz="8" w:space="0" w:color="auto"/>
            </w:tcBorders>
            <w:vAlign w:val="center"/>
            <w:hideMark/>
          </w:tcPr>
          <w:p w14:paraId="6F4156BA" w14:textId="77777777" w:rsidR="004E7E27" w:rsidRPr="00B87B2D" w:rsidRDefault="004E7E27" w:rsidP="004E7E27">
            <w:pPr>
              <w:spacing w:after="0" w:line="240" w:lineRule="auto"/>
              <w:rPr>
                <w:sz w:val="24"/>
                <w:szCs w:val="24"/>
              </w:rPr>
            </w:pPr>
          </w:p>
        </w:tc>
      </w:tr>
      <w:tr w:rsidR="00B87B2D" w:rsidRPr="00B87B2D" w14:paraId="3DDFC2CB"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484D24AE"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2</w:t>
            </w:r>
          </w:p>
        </w:tc>
        <w:tc>
          <w:tcPr>
            <w:tcW w:w="1350" w:type="pct"/>
            <w:tcBorders>
              <w:top w:val="nil"/>
              <w:left w:val="nil"/>
              <w:bottom w:val="single" w:sz="8" w:space="0" w:color="auto"/>
              <w:right w:val="single" w:sz="8" w:space="0" w:color="auto"/>
            </w:tcBorders>
            <w:vAlign w:val="center"/>
            <w:hideMark/>
          </w:tcPr>
          <w:p w14:paraId="52850492" w14:textId="77777777" w:rsidR="004E7E27" w:rsidRPr="00B87B2D" w:rsidRDefault="004E7E27" w:rsidP="004E7E27">
            <w:pPr>
              <w:spacing w:before="120" w:after="120" w:line="234" w:lineRule="atLeast"/>
              <w:rPr>
                <w:sz w:val="24"/>
                <w:szCs w:val="24"/>
              </w:rPr>
            </w:pPr>
            <w:r w:rsidRPr="00B87B2D">
              <w:rPr>
                <w:b/>
                <w:bCs/>
                <w:sz w:val="24"/>
                <w:szCs w:val="24"/>
                <w:lang w:val="vi-VN"/>
              </w:rPr>
              <w:t>Năm thứ hai</w:t>
            </w:r>
          </w:p>
        </w:tc>
        <w:tc>
          <w:tcPr>
            <w:tcW w:w="500" w:type="pct"/>
            <w:tcBorders>
              <w:top w:val="nil"/>
              <w:left w:val="nil"/>
              <w:bottom w:val="single" w:sz="8" w:space="0" w:color="auto"/>
              <w:right w:val="single" w:sz="8" w:space="0" w:color="auto"/>
            </w:tcBorders>
            <w:vAlign w:val="center"/>
            <w:hideMark/>
          </w:tcPr>
          <w:p w14:paraId="540D3B51"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1AA969F2"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51,63</w:t>
            </w:r>
          </w:p>
        </w:tc>
        <w:tc>
          <w:tcPr>
            <w:tcW w:w="1500" w:type="pct"/>
            <w:tcBorders>
              <w:top w:val="nil"/>
              <w:left w:val="nil"/>
              <w:bottom w:val="single" w:sz="8" w:space="0" w:color="auto"/>
              <w:right w:val="single" w:sz="8" w:space="0" w:color="auto"/>
            </w:tcBorders>
            <w:vAlign w:val="center"/>
            <w:hideMark/>
          </w:tcPr>
          <w:p w14:paraId="70522262" w14:textId="77777777" w:rsidR="004E7E27" w:rsidRPr="00B87B2D" w:rsidRDefault="004E7E27" w:rsidP="00751E35">
            <w:pPr>
              <w:spacing w:after="0" w:line="240" w:lineRule="auto"/>
              <w:jc w:val="both"/>
              <w:rPr>
                <w:sz w:val="24"/>
                <w:szCs w:val="24"/>
              </w:rPr>
            </w:pPr>
          </w:p>
        </w:tc>
        <w:tc>
          <w:tcPr>
            <w:tcW w:w="550" w:type="pct"/>
            <w:tcBorders>
              <w:top w:val="nil"/>
              <w:left w:val="nil"/>
              <w:bottom w:val="single" w:sz="8" w:space="0" w:color="auto"/>
              <w:right w:val="single" w:sz="8" w:space="0" w:color="auto"/>
            </w:tcBorders>
            <w:vAlign w:val="center"/>
            <w:hideMark/>
          </w:tcPr>
          <w:p w14:paraId="19FDEFA8" w14:textId="77777777" w:rsidR="004E7E27" w:rsidRPr="00B87B2D" w:rsidRDefault="004E7E27" w:rsidP="004E7E27">
            <w:pPr>
              <w:spacing w:after="0" w:line="240" w:lineRule="auto"/>
              <w:rPr>
                <w:sz w:val="24"/>
                <w:szCs w:val="24"/>
              </w:rPr>
            </w:pPr>
          </w:p>
        </w:tc>
      </w:tr>
      <w:tr w:rsidR="00B87B2D" w:rsidRPr="00B87B2D" w14:paraId="47733B46"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4C40B984" w14:textId="77777777" w:rsidR="004E7E27" w:rsidRPr="00B87B2D" w:rsidRDefault="004E7E27" w:rsidP="004E7E27">
            <w:pPr>
              <w:spacing w:before="120" w:after="120" w:line="234" w:lineRule="atLeast"/>
              <w:jc w:val="center"/>
              <w:rPr>
                <w:sz w:val="24"/>
                <w:szCs w:val="24"/>
              </w:rPr>
            </w:pPr>
            <w:r w:rsidRPr="00B87B2D">
              <w:rPr>
                <w:sz w:val="24"/>
                <w:szCs w:val="24"/>
                <w:lang w:val="vi-VN"/>
              </w:rPr>
              <w:t>RN2.2.1</w:t>
            </w:r>
          </w:p>
        </w:tc>
        <w:tc>
          <w:tcPr>
            <w:tcW w:w="1350" w:type="pct"/>
            <w:tcBorders>
              <w:top w:val="nil"/>
              <w:left w:val="nil"/>
              <w:bottom w:val="single" w:sz="8" w:space="0" w:color="auto"/>
              <w:right w:val="single" w:sz="8" w:space="0" w:color="auto"/>
            </w:tcBorders>
            <w:vAlign w:val="center"/>
            <w:hideMark/>
          </w:tcPr>
          <w:p w14:paraId="6A19D9A3" w14:textId="77777777" w:rsidR="004E7E27" w:rsidRPr="00B87B2D" w:rsidRDefault="004E7E27" w:rsidP="004E7E27">
            <w:pPr>
              <w:spacing w:before="120" w:after="120" w:line="234" w:lineRule="atLeast"/>
              <w:rPr>
                <w:sz w:val="24"/>
                <w:szCs w:val="24"/>
              </w:rPr>
            </w:pPr>
            <w:r w:rsidRPr="00B87B2D">
              <w:rPr>
                <w:sz w:val="24"/>
                <w:szCs w:val="24"/>
                <w:lang w:val="vi-VN"/>
              </w:rPr>
              <w:t>Vận chuyển cây con và trồng dặm năm thứ hai, kích thước hố 40×40×40 cm, cây con có bầu kích thước 13×18</w:t>
            </w:r>
          </w:p>
        </w:tc>
        <w:tc>
          <w:tcPr>
            <w:tcW w:w="500" w:type="pct"/>
            <w:tcBorders>
              <w:top w:val="nil"/>
              <w:left w:val="nil"/>
              <w:bottom w:val="single" w:sz="8" w:space="0" w:color="auto"/>
              <w:right w:val="single" w:sz="8" w:space="0" w:color="auto"/>
            </w:tcBorders>
            <w:vAlign w:val="center"/>
            <w:hideMark/>
          </w:tcPr>
          <w:p w14:paraId="7CBF3680"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4E9AC91B" w14:textId="77777777" w:rsidR="004E7E27" w:rsidRPr="00B87B2D" w:rsidRDefault="004E7E27" w:rsidP="004E7E27">
            <w:pPr>
              <w:spacing w:before="120" w:after="120" w:line="234" w:lineRule="atLeast"/>
              <w:jc w:val="center"/>
              <w:rPr>
                <w:sz w:val="24"/>
                <w:szCs w:val="24"/>
              </w:rPr>
            </w:pPr>
            <w:r w:rsidRPr="00B87B2D">
              <w:rPr>
                <w:sz w:val="24"/>
                <w:szCs w:val="24"/>
                <w:lang w:val="vi-VN"/>
              </w:rPr>
              <w:t>7,99</w:t>
            </w:r>
          </w:p>
        </w:tc>
        <w:tc>
          <w:tcPr>
            <w:tcW w:w="1500" w:type="pct"/>
            <w:tcBorders>
              <w:top w:val="nil"/>
              <w:left w:val="nil"/>
              <w:bottom w:val="single" w:sz="8" w:space="0" w:color="auto"/>
              <w:right w:val="single" w:sz="8" w:space="0" w:color="auto"/>
            </w:tcBorders>
            <w:vAlign w:val="center"/>
            <w:hideMark/>
          </w:tcPr>
          <w:p w14:paraId="2321ED59" w14:textId="77777777" w:rsidR="004E7E27" w:rsidRPr="00B87B2D" w:rsidRDefault="004E7E27" w:rsidP="00751E35">
            <w:pPr>
              <w:spacing w:before="120" w:after="120" w:line="234" w:lineRule="atLeast"/>
              <w:jc w:val="both"/>
              <w:rPr>
                <w:sz w:val="24"/>
                <w:szCs w:val="24"/>
              </w:rPr>
            </w:pPr>
            <w:r w:rsidRPr="00B87B2D">
              <w:rPr>
                <w:sz w:val="24"/>
                <w:szCs w:val="24"/>
                <w:lang w:val="vi-VN"/>
              </w:rPr>
              <w:t>Kiểm tra cây chết, vận chuyển cây, trồng dặm. Thu dọn hiện trường sau khi thi công</w:t>
            </w:r>
          </w:p>
        </w:tc>
        <w:tc>
          <w:tcPr>
            <w:tcW w:w="550" w:type="pct"/>
            <w:tcBorders>
              <w:top w:val="nil"/>
              <w:left w:val="nil"/>
              <w:bottom w:val="single" w:sz="8" w:space="0" w:color="auto"/>
              <w:right w:val="single" w:sz="8" w:space="0" w:color="auto"/>
            </w:tcBorders>
            <w:vAlign w:val="center"/>
            <w:hideMark/>
          </w:tcPr>
          <w:p w14:paraId="679B2F52" w14:textId="77777777" w:rsidR="004E7E27" w:rsidRPr="00B87B2D" w:rsidRDefault="004E7E27" w:rsidP="004E7E27">
            <w:pPr>
              <w:spacing w:after="0" w:line="240" w:lineRule="auto"/>
              <w:rPr>
                <w:sz w:val="24"/>
                <w:szCs w:val="24"/>
              </w:rPr>
            </w:pPr>
          </w:p>
        </w:tc>
      </w:tr>
      <w:tr w:rsidR="00B87B2D" w:rsidRPr="00B87B2D" w14:paraId="0B8B38D9"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2AB5C825" w14:textId="77777777" w:rsidR="004E7E27" w:rsidRPr="00B87B2D" w:rsidRDefault="004E7E27" w:rsidP="004E7E27">
            <w:pPr>
              <w:spacing w:before="120" w:after="120" w:line="234" w:lineRule="atLeast"/>
              <w:jc w:val="center"/>
              <w:rPr>
                <w:sz w:val="24"/>
                <w:szCs w:val="24"/>
              </w:rPr>
            </w:pPr>
            <w:r w:rsidRPr="00B87B2D">
              <w:rPr>
                <w:sz w:val="24"/>
                <w:szCs w:val="24"/>
                <w:lang w:val="vi-VN"/>
              </w:rPr>
              <w:t>RN2.2.2</w:t>
            </w:r>
          </w:p>
        </w:tc>
        <w:tc>
          <w:tcPr>
            <w:tcW w:w="1350" w:type="pct"/>
            <w:tcBorders>
              <w:top w:val="nil"/>
              <w:left w:val="nil"/>
              <w:bottom w:val="single" w:sz="8" w:space="0" w:color="auto"/>
              <w:right w:val="single" w:sz="8" w:space="0" w:color="auto"/>
            </w:tcBorders>
            <w:vAlign w:val="center"/>
            <w:hideMark/>
          </w:tcPr>
          <w:p w14:paraId="1ACBF382" w14:textId="77777777" w:rsidR="004E7E27" w:rsidRPr="00B87B2D" w:rsidRDefault="004E7E27" w:rsidP="004E7E27">
            <w:pPr>
              <w:spacing w:before="120" w:after="120" w:line="234" w:lineRule="atLeast"/>
              <w:rPr>
                <w:sz w:val="24"/>
                <w:szCs w:val="24"/>
              </w:rPr>
            </w:pPr>
            <w:r w:rsidRPr="00B87B2D">
              <w:rPr>
                <w:sz w:val="24"/>
                <w:szCs w:val="24"/>
                <w:lang w:val="vi-VN"/>
              </w:rPr>
              <w:t>Chăm sóc lần 1</w:t>
            </w:r>
          </w:p>
        </w:tc>
        <w:tc>
          <w:tcPr>
            <w:tcW w:w="500" w:type="pct"/>
            <w:tcBorders>
              <w:top w:val="nil"/>
              <w:left w:val="nil"/>
              <w:bottom w:val="single" w:sz="8" w:space="0" w:color="auto"/>
              <w:right w:val="single" w:sz="8" w:space="0" w:color="auto"/>
            </w:tcBorders>
            <w:vAlign w:val="center"/>
            <w:hideMark/>
          </w:tcPr>
          <w:p w14:paraId="1D498152"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27F2D805" w14:textId="77777777" w:rsidR="004E7E27" w:rsidRPr="00B87B2D" w:rsidRDefault="004E7E27" w:rsidP="004E7E27">
            <w:pPr>
              <w:spacing w:before="120" w:after="120" w:line="234" w:lineRule="atLeast"/>
              <w:jc w:val="center"/>
              <w:rPr>
                <w:sz w:val="24"/>
                <w:szCs w:val="24"/>
              </w:rPr>
            </w:pPr>
            <w:r w:rsidRPr="00B87B2D">
              <w:rPr>
                <w:sz w:val="24"/>
                <w:szCs w:val="24"/>
                <w:lang w:val="vi-VN"/>
              </w:rPr>
              <w:t>12,12</w:t>
            </w:r>
          </w:p>
        </w:tc>
        <w:tc>
          <w:tcPr>
            <w:tcW w:w="1500" w:type="pct"/>
            <w:vMerge w:val="restart"/>
            <w:tcBorders>
              <w:top w:val="nil"/>
              <w:left w:val="nil"/>
              <w:bottom w:val="single" w:sz="8" w:space="0" w:color="auto"/>
              <w:right w:val="single" w:sz="8" w:space="0" w:color="auto"/>
            </w:tcBorders>
            <w:vAlign w:val="center"/>
            <w:hideMark/>
          </w:tcPr>
          <w:p w14:paraId="2A55F842" w14:textId="77777777" w:rsidR="004E7E27" w:rsidRPr="00B87B2D" w:rsidRDefault="004E7E27" w:rsidP="00751E35">
            <w:pPr>
              <w:spacing w:before="120" w:after="120" w:line="234" w:lineRule="atLeast"/>
              <w:jc w:val="both"/>
              <w:rPr>
                <w:sz w:val="24"/>
                <w:szCs w:val="24"/>
              </w:rPr>
            </w:pPr>
            <w:r w:rsidRPr="00B87B2D">
              <w:rPr>
                <w:sz w:val="24"/>
                <w:szCs w:val="24"/>
                <w:lang w:val="vi-VN"/>
              </w:rPr>
              <w:t>Như năm thứ nhất</w:t>
            </w:r>
          </w:p>
        </w:tc>
        <w:tc>
          <w:tcPr>
            <w:tcW w:w="550" w:type="pct"/>
            <w:vMerge w:val="restart"/>
            <w:tcBorders>
              <w:top w:val="nil"/>
              <w:left w:val="nil"/>
              <w:bottom w:val="single" w:sz="8" w:space="0" w:color="auto"/>
              <w:right w:val="single" w:sz="8" w:space="0" w:color="auto"/>
            </w:tcBorders>
            <w:vAlign w:val="center"/>
            <w:hideMark/>
          </w:tcPr>
          <w:p w14:paraId="3F21B78C" w14:textId="77777777" w:rsidR="004E7E27" w:rsidRPr="00B87B2D" w:rsidRDefault="004E7E27" w:rsidP="004E7E27">
            <w:pPr>
              <w:spacing w:after="0" w:line="240" w:lineRule="auto"/>
              <w:rPr>
                <w:sz w:val="24"/>
                <w:szCs w:val="24"/>
              </w:rPr>
            </w:pPr>
          </w:p>
        </w:tc>
      </w:tr>
      <w:tr w:rsidR="00B87B2D" w:rsidRPr="00B87B2D" w14:paraId="60C8EE8B"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77109F24" w14:textId="77777777" w:rsidR="004E7E27" w:rsidRPr="00B87B2D" w:rsidRDefault="004E7E27" w:rsidP="004E7E27">
            <w:pPr>
              <w:spacing w:before="120" w:after="120" w:line="234" w:lineRule="atLeast"/>
              <w:jc w:val="center"/>
              <w:rPr>
                <w:sz w:val="24"/>
                <w:szCs w:val="24"/>
              </w:rPr>
            </w:pPr>
            <w:r w:rsidRPr="00B87B2D">
              <w:rPr>
                <w:sz w:val="24"/>
                <w:szCs w:val="24"/>
                <w:lang w:val="vi-VN"/>
              </w:rPr>
              <w:t>RN2.2.3</w:t>
            </w:r>
          </w:p>
        </w:tc>
        <w:tc>
          <w:tcPr>
            <w:tcW w:w="1350" w:type="pct"/>
            <w:tcBorders>
              <w:top w:val="nil"/>
              <w:left w:val="nil"/>
              <w:bottom w:val="single" w:sz="8" w:space="0" w:color="auto"/>
              <w:right w:val="single" w:sz="8" w:space="0" w:color="auto"/>
            </w:tcBorders>
            <w:vAlign w:val="center"/>
            <w:hideMark/>
          </w:tcPr>
          <w:p w14:paraId="53B61EC3" w14:textId="77777777" w:rsidR="004E7E27" w:rsidRPr="00B87B2D" w:rsidRDefault="004E7E27" w:rsidP="004E7E27">
            <w:pPr>
              <w:spacing w:before="120" w:after="120" w:line="234" w:lineRule="atLeast"/>
              <w:rPr>
                <w:sz w:val="24"/>
                <w:szCs w:val="24"/>
              </w:rPr>
            </w:pPr>
            <w:r w:rsidRPr="00B87B2D">
              <w:rPr>
                <w:sz w:val="24"/>
                <w:szCs w:val="24"/>
                <w:lang w:val="vi-VN"/>
              </w:rPr>
              <w:t>Chăm sóc làn 2</w:t>
            </w:r>
          </w:p>
        </w:tc>
        <w:tc>
          <w:tcPr>
            <w:tcW w:w="500" w:type="pct"/>
            <w:tcBorders>
              <w:top w:val="nil"/>
              <w:left w:val="nil"/>
              <w:bottom w:val="single" w:sz="8" w:space="0" w:color="auto"/>
              <w:right w:val="single" w:sz="8" w:space="0" w:color="auto"/>
            </w:tcBorders>
            <w:vAlign w:val="center"/>
            <w:hideMark/>
          </w:tcPr>
          <w:p w14:paraId="0CC71442"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4C60CD4A" w14:textId="77777777" w:rsidR="004E7E27" w:rsidRPr="00B87B2D" w:rsidRDefault="004E7E27" w:rsidP="004E7E27">
            <w:pPr>
              <w:spacing w:before="120" w:after="120" w:line="234" w:lineRule="atLeast"/>
              <w:jc w:val="center"/>
              <w:rPr>
                <w:sz w:val="24"/>
                <w:szCs w:val="24"/>
              </w:rPr>
            </w:pPr>
            <w:r w:rsidRPr="00B87B2D">
              <w:rPr>
                <w:sz w:val="24"/>
                <w:szCs w:val="24"/>
                <w:lang w:val="vi-VN"/>
              </w:rPr>
              <w:t>12,12</w:t>
            </w:r>
          </w:p>
        </w:tc>
        <w:tc>
          <w:tcPr>
            <w:tcW w:w="0" w:type="auto"/>
            <w:vMerge/>
            <w:tcBorders>
              <w:top w:val="nil"/>
              <w:left w:val="nil"/>
              <w:bottom w:val="single" w:sz="8" w:space="0" w:color="auto"/>
              <w:right w:val="single" w:sz="8" w:space="0" w:color="auto"/>
            </w:tcBorders>
            <w:shd w:val="clear" w:color="auto" w:fill="FFFFFF"/>
            <w:vAlign w:val="center"/>
            <w:hideMark/>
          </w:tcPr>
          <w:p w14:paraId="38B07B41" w14:textId="77777777" w:rsidR="004E7E27" w:rsidRPr="00B87B2D" w:rsidRDefault="004E7E27" w:rsidP="00751E35">
            <w:pPr>
              <w:spacing w:after="0" w:line="240" w:lineRule="auto"/>
              <w:jc w:val="both"/>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6575519D" w14:textId="77777777" w:rsidR="004E7E27" w:rsidRPr="00B87B2D" w:rsidRDefault="004E7E27" w:rsidP="004E7E27">
            <w:pPr>
              <w:spacing w:after="0" w:line="240" w:lineRule="auto"/>
              <w:rPr>
                <w:sz w:val="24"/>
                <w:szCs w:val="24"/>
              </w:rPr>
            </w:pPr>
          </w:p>
        </w:tc>
      </w:tr>
      <w:tr w:rsidR="00B87B2D" w:rsidRPr="00B87B2D" w14:paraId="68A3B340"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177423AA" w14:textId="77777777" w:rsidR="004E7E27" w:rsidRPr="00B87B2D" w:rsidRDefault="004E7E27" w:rsidP="004E7E27">
            <w:pPr>
              <w:spacing w:before="120" w:after="120" w:line="234" w:lineRule="atLeast"/>
              <w:jc w:val="center"/>
              <w:rPr>
                <w:sz w:val="24"/>
                <w:szCs w:val="24"/>
              </w:rPr>
            </w:pPr>
            <w:r w:rsidRPr="00B87B2D">
              <w:rPr>
                <w:sz w:val="24"/>
                <w:szCs w:val="24"/>
                <w:lang w:val="vi-VN"/>
              </w:rPr>
              <w:t>RN2.2.4</w:t>
            </w:r>
          </w:p>
        </w:tc>
        <w:tc>
          <w:tcPr>
            <w:tcW w:w="1350" w:type="pct"/>
            <w:tcBorders>
              <w:top w:val="nil"/>
              <w:left w:val="nil"/>
              <w:bottom w:val="single" w:sz="8" w:space="0" w:color="auto"/>
              <w:right w:val="single" w:sz="8" w:space="0" w:color="auto"/>
            </w:tcBorders>
            <w:vAlign w:val="center"/>
            <w:hideMark/>
          </w:tcPr>
          <w:p w14:paraId="5D88EA14" w14:textId="77777777" w:rsidR="004E7E27" w:rsidRPr="00B87B2D" w:rsidRDefault="004E7E27" w:rsidP="004E7E27">
            <w:pPr>
              <w:spacing w:before="120" w:after="120" w:line="234" w:lineRule="atLeast"/>
              <w:rPr>
                <w:sz w:val="24"/>
                <w:szCs w:val="24"/>
              </w:rPr>
            </w:pPr>
            <w:r w:rsidRPr="00B87B2D">
              <w:rPr>
                <w:sz w:val="24"/>
                <w:szCs w:val="24"/>
                <w:lang w:val="vi-VN"/>
              </w:rPr>
              <w:t>Chăm sóc lần 3</w:t>
            </w:r>
          </w:p>
        </w:tc>
        <w:tc>
          <w:tcPr>
            <w:tcW w:w="500" w:type="pct"/>
            <w:tcBorders>
              <w:top w:val="nil"/>
              <w:left w:val="nil"/>
              <w:bottom w:val="single" w:sz="8" w:space="0" w:color="auto"/>
              <w:right w:val="single" w:sz="8" w:space="0" w:color="auto"/>
            </w:tcBorders>
            <w:vAlign w:val="center"/>
            <w:hideMark/>
          </w:tcPr>
          <w:p w14:paraId="6888D961"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65084F74" w14:textId="77777777" w:rsidR="004E7E27" w:rsidRPr="00B87B2D" w:rsidRDefault="004E7E27" w:rsidP="004E7E27">
            <w:pPr>
              <w:spacing w:before="120" w:after="120" w:line="234" w:lineRule="atLeast"/>
              <w:jc w:val="center"/>
              <w:rPr>
                <w:sz w:val="24"/>
                <w:szCs w:val="24"/>
              </w:rPr>
            </w:pPr>
            <w:r w:rsidRPr="00B87B2D">
              <w:rPr>
                <w:sz w:val="24"/>
                <w:szCs w:val="24"/>
                <w:lang w:val="vi-VN"/>
              </w:rPr>
              <w:t>12,12</w:t>
            </w:r>
          </w:p>
        </w:tc>
        <w:tc>
          <w:tcPr>
            <w:tcW w:w="0" w:type="auto"/>
            <w:vMerge/>
            <w:tcBorders>
              <w:top w:val="nil"/>
              <w:left w:val="nil"/>
              <w:bottom w:val="single" w:sz="8" w:space="0" w:color="auto"/>
              <w:right w:val="single" w:sz="8" w:space="0" w:color="auto"/>
            </w:tcBorders>
            <w:shd w:val="clear" w:color="auto" w:fill="FFFFFF"/>
            <w:vAlign w:val="center"/>
            <w:hideMark/>
          </w:tcPr>
          <w:p w14:paraId="0ADD0097" w14:textId="77777777" w:rsidR="004E7E27" w:rsidRPr="00B87B2D" w:rsidRDefault="004E7E27" w:rsidP="00751E35">
            <w:pPr>
              <w:spacing w:after="0" w:line="240" w:lineRule="auto"/>
              <w:jc w:val="both"/>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5B6C6676" w14:textId="77777777" w:rsidR="004E7E27" w:rsidRPr="00B87B2D" w:rsidRDefault="004E7E27" w:rsidP="004E7E27">
            <w:pPr>
              <w:spacing w:after="0" w:line="240" w:lineRule="auto"/>
              <w:rPr>
                <w:sz w:val="24"/>
                <w:szCs w:val="24"/>
              </w:rPr>
            </w:pPr>
          </w:p>
        </w:tc>
      </w:tr>
      <w:tr w:rsidR="00B87B2D" w:rsidRPr="00B87B2D" w14:paraId="05F36FB3"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6B209E26" w14:textId="77777777" w:rsidR="004E7E27" w:rsidRPr="00B87B2D" w:rsidRDefault="004E7E27" w:rsidP="004E7E27">
            <w:pPr>
              <w:spacing w:before="120" w:after="120" w:line="234" w:lineRule="atLeast"/>
              <w:jc w:val="center"/>
              <w:rPr>
                <w:sz w:val="24"/>
                <w:szCs w:val="24"/>
              </w:rPr>
            </w:pPr>
            <w:r w:rsidRPr="00B87B2D">
              <w:rPr>
                <w:sz w:val="24"/>
                <w:szCs w:val="24"/>
                <w:lang w:val="vi-VN"/>
              </w:rPr>
              <w:t>RN2.2.5</w:t>
            </w:r>
          </w:p>
        </w:tc>
        <w:tc>
          <w:tcPr>
            <w:tcW w:w="1350" w:type="pct"/>
            <w:tcBorders>
              <w:top w:val="nil"/>
              <w:left w:val="nil"/>
              <w:bottom w:val="single" w:sz="8" w:space="0" w:color="auto"/>
              <w:right w:val="single" w:sz="8" w:space="0" w:color="auto"/>
            </w:tcBorders>
            <w:vAlign w:val="center"/>
            <w:hideMark/>
          </w:tcPr>
          <w:p w14:paraId="5D601A54" w14:textId="77777777" w:rsidR="004E7E27" w:rsidRPr="00B87B2D" w:rsidRDefault="004E7E27" w:rsidP="004E7E27">
            <w:pPr>
              <w:spacing w:before="120" w:after="120" w:line="234" w:lineRule="atLeast"/>
              <w:rPr>
                <w:sz w:val="24"/>
                <w:szCs w:val="24"/>
              </w:rPr>
            </w:pPr>
            <w:r w:rsidRPr="00B87B2D">
              <w:rPr>
                <w:sz w:val="24"/>
                <w:szCs w:val="24"/>
                <w:lang w:val="vi-VN"/>
              </w:rPr>
              <w:t>Bảo vệ rừng</w:t>
            </w:r>
          </w:p>
        </w:tc>
        <w:tc>
          <w:tcPr>
            <w:tcW w:w="500" w:type="pct"/>
            <w:tcBorders>
              <w:top w:val="nil"/>
              <w:left w:val="nil"/>
              <w:bottom w:val="single" w:sz="8" w:space="0" w:color="auto"/>
              <w:right w:val="single" w:sz="8" w:space="0" w:color="auto"/>
            </w:tcBorders>
            <w:vAlign w:val="center"/>
            <w:hideMark/>
          </w:tcPr>
          <w:p w14:paraId="4ADEF28A"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660B72CB" w14:textId="77777777" w:rsidR="004E7E27" w:rsidRPr="00B87B2D" w:rsidRDefault="004E7E27" w:rsidP="004E7E27">
            <w:pPr>
              <w:spacing w:before="120" w:after="120" w:line="234" w:lineRule="atLeast"/>
              <w:jc w:val="center"/>
              <w:rPr>
                <w:sz w:val="24"/>
                <w:szCs w:val="24"/>
              </w:rPr>
            </w:pPr>
            <w:r w:rsidRPr="00B87B2D">
              <w:rPr>
                <w:sz w:val="24"/>
                <w:szCs w:val="24"/>
                <w:lang w:val="vi-VN"/>
              </w:rPr>
              <w:t>7,28</w:t>
            </w:r>
          </w:p>
        </w:tc>
        <w:tc>
          <w:tcPr>
            <w:tcW w:w="0" w:type="auto"/>
            <w:vMerge/>
            <w:tcBorders>
              <w:top w:val="nil"/>
              <w:left w:val="nil"/>
              <w:bottom w:val="single" w:sz="8" w:space="0" w:color="auto"/>
              <w:right w:val="single" w:sz="8" w:space="0" w:color="auto"/>
            </w:tcBorders>
            <w:shd w:val="clear" w:color="auto" w:fill="FFFFFF"/>
            <w:vAlign w:val="center"/>
            <w:hideMark/>
          </w:tcPr>
          <w:p w14:paraId="603FCDB4" w14:textId="77777777" w:rsidR="004E7E27" w:rsidRPr="00B87B2D" w:rsidRDefault="004E7E27" w:rsidP="00751E35">
            <w:pPr>
              <w:spacing w:after="0" w:line="240" w:lineRule="auto"/>
              <w:jc w:val="both"/>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0AC36B2E" w14:textId="77777777" w:rsidR="004E7E27" w:rsidRPr="00B87B2D" w:rsidRDefault="004E7E27" w:rsidP="004E7E27">
            <w:pPr>
              <w:spacing w:after="0" w:line="240" w:lineRule="auto"/>
              <w:rPr>
                <w:sz w:val="24"/>
                <w:szCs w:val="24"/>
              </w:rPr>
            </w:pPr>
          </w:p>
        </w:tc>
      </w:tr>
      <w:tr w:rsidR="00B87B2D" w:rsidRPr="00B87B2D" w14:paraId="6E913808"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6710CB0A"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3</w:t>
            </w:r>
          </w:p>
        </w:tc>
        <w:tc>
          <w:tcPr>
            <w:tcW w:w="1350" w:type="pct"/>
            <w:tcBorders>
              <w:top w:val="nil"/>
              <w:left w:val="nil"/>
              <w:bottom w:val="single" w:sz="8" w:space="0" w:color="auto"/>
              <w:right w:val="single" w:sz="8" w:space="0" w:color="auto"/>
            </w:tcBorders>
            <w:vAlign w:val="center"/>
            <w:hideMark/>
          </w:tcPr>
          <w:p w14:paraId="0A4A3480" w14:textId="77777777" w:rsidR="004E7E27" w:rsidRPr="00B87B2D" w:rsidRDefault="004E7E27" w:rsidP="004E7E27">
            <w:pPr>
              <w:spacing w:before="120" w:after="120" w:line="234" w:lineRule="atLeast"/>
              <w:rPr>
                <w:sz w:val="24"/>
                <w:szCs w:val="24"/>
              </w:rPr>
            </w:pPr>
            <w:r w:rsidRPr="00B87B2D">
              <w:rPr>
                <w:b/>
                <w:bCs/>
                <w:sz w:val="24"/>
                <w:szCs w:val="24"/>
                <w:lang w:val="vi-VN"/>
              </w:rPr>
              <w:t>Năm thứ ba</w:t>
            </w:r>
          </w:p>
        </w:tc>
        <w:tc>
          <w:tcPr>
            <w:tcW w:w="500" w:type="pct"/>
            <w:tcBorders>
              <w:top w:val="nil"/>
              <w:left w:val="nil"/>
              <w:bottom w:val="single" w:sz="8" w:space="0" w:color="auto"/>
              <w:right w:val="single" w:sz="8" w:space="0" w:color="auto"/>
            </w:tcBorders>
            <w:vAlign w:val="center"/>
            <w:hideMark/>
          </w:tcPr>
          <w:p w14:paraId="5BCCBB42"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Công</w:t>
            </w:r>
          </w:p>
        </w:tc>
        <w:tc>
          <w:tcPr>
            <w:tcW w:w="450" w:type="pct"/>
            <w:tcBorders>
              <w:top w:val="nil"/>
              <w:left w:val="nil"/>
              <w:bottom w:val="single" w:sz="8" w:space="0" w:color="auto"/>
              <w:right w:val="single" w:sz="8" w:space="0" w:color="auto"/>
            </w:tcBorders>
            <w:vAlign w:val="center"/>
            <w:hideMark/>
          </w:tcPr>
          <w:p w14:paraId="5838CBFC"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37,05</w:t>
            </w:r>
          </w:p>
        </w:tc>
        <w:tc>
          <w:tcPr>
            <w:tcW w:w="1500" w:type="pct"/>
            <w:tcBorders>
              <w:top w:val="nil"/>
              <w:left w:val="nil"/>
              <w:bottom w:val="single" w:sz="8" w:space="0" w:color="auto"/>
              <w:right w:val="single" w:sz="8" w:space="0" w:color="auto"/>
            </w:tcBorders>
            <w:vAlign w:val="center"/>
            <w:hideMark/>
          </w:tcPr>
          <w:p w14:paraId="15F669CD" w14:textId="77777777" w:rsidR="004E7E27" w:rsidRPr="00B87B2D" w:rsidRDefault="004E7E27" w:rsidP="00751E35">
            <w:pPr>
              <w:spacing w:after="0" w:line="240" w:lineRule="auto"/>
              <w:jc w:val="both"/>
              <w:rPr>
                <w:sz w:val="24"/>
                <w:szCs w:val="24"/>
              </w:rPr>
            </w:pPr>
          </w:p>
        </w:tc>
        <w:tc>
          <w:tcPr>
            <w:tcW w:w="550" w:type="pct"/>
            <w:tcBorders>
              <w:top w:val="nil"/>
              <w:left w:val="nil"/>
              <w:bottom w:val="single" w:sz="8" w:space="0" w:color="auto"/>
              <w:right w:val="single" w:sz="8" w:space="0" w:color="auto"/>
            </w:tcBorders>
            <w:vAlign w:val="center"/>
            <w:hideMark/>
          </w:tcPr>
          <w:p w14:paraId="29459C7D" w14:textId="77777777" w:rsidR="004E7E27" w:rsidRPr="00B87B2D" w:rsidRDefault="004E7E27" w:rsidP="004E7E27">
            <w:pPr>
              <w:spacing w:after="0" w:line="240" w:lineRule="auto"/>
              <w:rPr>
                <w:sz w:val="24"/>
                <w:szCs w:val="24"/>
              </w:rPr>
            </w:pPr>
          </w:p>
        </w:tc>
      </w:tr>
      <w:tr w:rsidR="00B87B2D" w:rsidRPr="00B87B2D" w14:paraId="56DB7505"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541F75D4" w14:textId="77777777" w:rsidR="004E7E27" w:rsidRPr="00B87B2D" w:rsidRDefault="004E7E27" w:rsidP="004E7E27">
            <w:pPr>
              <w:spacing w:before="120" w:after="120" w:line="234" w:lineRule="atLeast"/>
              <w:jc w:val="center"/>
              <w:rPr>
                <w:sz w:val="24"/>
                <w:szCs w:val="24"/>
              </w:rPr>
            </w:pPr>
            <w:r w:rsidRPr="00B87B2D">
              <w:rPr>
                <w:sz w:val="24"/>
                <w:szCs w:val="24"/>
                <w:lang w:val="vi-VN"/>
              </w:rPr>
              <w:t>RN3.2.1</w:t>
            </w:r>
          </w:p>
        </w:tc>
        <w:tc>
          <w:tcPr>
            <w:tcW w:w="1350" w:type="pct"/>
            <w:tcBorders>
              <w:top w:val="nil"/>
              <w:left w:val="nil"/>
              <w:bottom w:val="single" w:sz="8" w:space="0" w:color="auto"/>
              <w:right w:val="single" w:sz="8" w:space="0" w:color="auto"/>
            </w:tcBorders>
            <w:vAlign w:val="center"/>
            <w:hideMark/>
          </w:tcPr>
          <w:p w14:paraId="55F827A5" w14:textId="5A145C60" w:rsidR="004E7E27" w:rsidRPr="00B87B2D" w:rsidRDefault="004E7E27" w:rsidP="004E7E27">
            <w:pPr>
              <w:spacing w:before="120" w:after="120" w:line="234" w:lineRule="atLeast"/>
              <w:rPr>
                <w:sz w:val="24"/>
                <w:szCs w:val="24"/>
              </w:rPr>
            </w:pPr>
            <w:r w:rsidRPr="00B87B2D">
              <w:rPr>
                <w:sz w:val="24"/>
                <w:szCs w:val="24"/>
                <w:lang w:val="vi-VN"/>
              </w:rPr>
              <w:t xml:space="preserve">Vận chuyển cây con và trồng dặm năm thứ </w:t>
            </w:r>
            <w:r w:rsidR="0099040E">
              <w:rPr>
                <w:sz w:val="24"/>
                <w:szCs w:val="24"/>
              </w:rPr>
              <w:t>ba</w:t>
            </w:r>
            <w:r w:rsidRPr="00B87B2D">
              <w:rPr>
                <w:sz w:val="24"/>
                <w:szCs w:val="24"/>
                <w:lang w:val="vi-VN"/>
              </w:rPr>
              <w:t>, kích thước hố 40×40×40 cm, cây con có bầu kích thước 13×18</w:t>
            </w:r>
          </w:p>
        </w:tc>
        <w:tc>
          <w:tcPr>
            <w:tcW w:w="500" w:type="pct"/>
            <w:tcBorders>
              <w:top w:val="nil"/>
              <w:left w:val="nil"/>
              <w:bottom w:val="single" w:sz="8" w:space="0" w:color="auto"/>
              <w:right w:val="single" w:sz="8" w:space="0" w:color="auto"/>
            </w:tcBorders>
            <w:vAlign w:val="center"/>
            <w:hideMark/>
          </w:tcPr>
          <w:p w14:paraId="2C15D8C8"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5D2A4373" w14:textId="77777777" w:rsidR="004E7E27" w:rsidRPr="00B87B2D" w:rsidRDefault="004E7E27" w:rsidP="004E7E27">
            <w:pPr>
              <w:spacing w:before="120" w:after="120" w:line="234" w:lineRule="atLeast"/>
              <w:jc w:val="center"/>
              <w:rPr>
                <w:sz w:val="24"/>
                <w:szCs w:val="24"/>
              </w:rPr>
            </w:pPr>
            <w:r w:rsidRPr="00B87B2D">
              <w:rPr>
                <w:sz w:val="24"/>
                <w:szCs w:val="24"/>
                <w:lang w:val="vi-VN"/>
              </w:rPr>
              <w:t>7,99</w:t>
            </w:r>
          </w:p>
        </w:tc>
        <w:tc>
          <w:tcPr>
            <w:tcW w:w="1500" w:type="pct"/>
            <w:tcBorders>
              <w:top w:val="nil"/>
              <w:left w:val="nil"/>
              <w:bottom w:val="single" w:sz="8" w:space="0" w:color="auto"/>
              <w:right w:val="single" w:sz="8" w:space="0" w:color="auto"/>
            </w:tcBorders>
            <w:vAlign w:val="center"/>
            <w:hideMark/>
          </w:tcPr>
          <w:p w14:paraId="396A87F7" w14:textId="77777777" w:rsidR="004E7E27" w:rsidRPr="00B87B2D" w:rsidRDefault="004E7E27" w:rsidP="00751E35">
            <w:pPr>
              <w:spacing w:before="120" w:after="120" w:line="234" w:lineRule="atLeast"/>
              <w:jc w:val="both"/>
              <w:rPr>
                <w:sz w:val="24"/>
                <w:szCs w:val="24"/>
              </w:rPr>
            </w:pPr>
            <w:r w:rsidRPr="00B87B2D">
              <w:rPr>
                <w:sz w:val="24"/>
                <w:szCs w:val="24"/>
                <w:lang w:val="vi-VN"/>
              </w:rPr>
              <w:t>Kiểm tra cây chết, vận chuyển cây, trồng dặm. Thu dọn hiện trường sau khi thi công</w:t>
            </w:r>
          </w:p>
        </w:tc>
        <w:tc>
          <w:tcPr>
            <w:tcW w:w="550" w:type="pct"/>
            <w:tcBorders>
              <w:top w:val="nil"/>
              <w:left w:val="nil"/>
              <w:bottom w:val="single" w:sz="8" w:space="0" w:color="auto"/>
              <w:right w:val="single" w:sz="8" w:space="0" w:color="auto"/>
            </w:tcBorders>
            <w:vAlign w:val="center"/>
            <w:hideMark/>
          </w:tcPr>
          <w:p w14:paraId="46EEEBDE" w14:textId="77777777" w:rsidR="004E7E27" w:rsidRPr="00B87B2D" w:rsidRDefault="004E7E27" w:rsidP="004E7E27">
            <w:pPr>
              <w:spacing w:after="0" w:line="240" w:lineRule="auto"/>
              <w:rPr>
                <w:sz w:val="24"/>
                <w:szCs w:val="24"/>
              </w:rPr>
            </w:pPr>
          </w:p>
        </w:tc>
      </w:tr>
      <w:tr w:rsidR="00B87B2D" w:rsidRPr="00B87B2D" w14:paraId="5A8C078D"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3C2524B2" w14:textId="77777777" w:rsidR="004E7E27" w:rsidRPr="00B87B2D" w:rsidRDefault="004E7E27" w:rsidP="004E7E27">
            <w:pPr>
              <w:spacing w:before="120" w:after="120" w:line="234" w:lineRule="atLeast"/>
              <w:jc w:val="center"/>
              <w:rPr>
                <w:sz w:val="24"/>
                <w:szCs w:val="24"/>
              </w:rPr>
            </w:pPr>
            <w:r w:rsidRPr="00B87B2D">
              <w:rPr>
                <w:sz w:val="24"/>
                <w:szCs w:val="24"/>
                <w:lang w:val="vi-VN"/>
              </w:rPr>
              <w:t>RN3.2.2</w:t>
            </w:r>
          </w:p>
        </w:tc>
        <w:tc>
          <w:tcPr>
            <w:tcW w:w="1350" w:type="pct"/>
            <w:tcBorders>
              <w:top w:val="nil"/>
              <w:left w:val="nil"/>
              <w:bottom w:val="single" w:sz="8" w:space="0" w:color="auto"/>
              <w:right w:val="single" w:sz="8" w:space="0" w:color="auto"/>
            </w:tcBorders>
            <w:vAlign w:val="center"/>
            <w:hideMark/>
          </w:tcPr>
          <w:p w14:paraId="77FD9F5F" w14:textId="77777777" w:rsidR="004E7E27" w:rsidRPr="00B87B2D" w:rsidRDefault="004E7E27" w:rsidP="004E7E27">
            <w:pPr>
              <w:spacing w:before="120" w:after="120" w:line="234" w:lineRule="atLeast"/>
              <w:rPr>
                <w:sz w:val="24"/>
                <w:szCs w:val="24"/>
              </w:rPr>
            </w:pPr>
            <w:r w:rsidRPr="00B87B2D">
              <w:rPr>
                <w:sz w:val="24"/>
                <w:szCs w:val="24"/>
                <w:lang w:val="vi-VN"/>
              </w:rPr>
              <w:t>Chăm sóc lần 1</w:t>
            </w:r>
          </w:p>
        </w:tc>
        <w:tc>
          <w:tcPr>
            <w:tcW w:w="500" w:type="pct"/>
            <w:tcBorders>
              <w:top w:val="nil"/>
              <w:left w:val="nil"/>
              <w:bottom w:val="single" w:sz="8" w:space="0" w:color="auto"/>
              <w:right w:val="single" w:sz="8" w:space="0" w:color="auto"/>
            </w:tcBorders>
            <w:vAlign w:val="center"/>
            <w:hideMark/>
          </w:tcPr>
          <w:p w14:paraId="57D7F021"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1223FC21" w14:textId="77777777" w:rsidR="004E7E27" w:rsidRPr="00B87B2D" w:rsidRDefault="004E7E27" w:rsidP="004E7E27">
            <w:pPr>
              <w:spacing w:before="120" w:after="120" w:line="234" w:lineRule="atLeast"/>
              <w:jc w:val="center"/>
              <w:rPr>
                <w:sz w:val="24"/>
                <w:szCs w:val="24"/>
              </w:rPr>
            </w:pPr>
            <w:r w:rsidRPr="00B87B2D">
              <w:rPr>
                <w:sz w:val="24"/>
                <w:szCs w:val="24"/>
                <w:lang w:val="vi-VN"/>
              </w:rPr>
              <w:t>7,26</w:t>
            </w:r>
          </w:p>
        </w:tc>
        <w:tc>
          <w:tcPr>
            <w:tcW w:w="1500" w:type="pct"/>
            <w:vMerge w:val="restart"/>
            <w:tcBorders>
              <w:top w:val="nil"/>
              <w:left w:val="nil"/>
              <w:bottom w:val="single" w:sz="8" w:space="0" w:color="auto"/>
              <w:right w:val="single" w:sz="8" w:space="0" w:color="auto"/>
            </w:tcBorders>
            <w:vAlign w:val="center"/>
            <w:hideMark/>
          </w:tcPr>
          <w:p w14:paraId="098C452C" w14:textId="77777777" w:rsidR="004E7E27" w:rsidRPr="00B87B2D" w:rsidRDefault="004E7E27" w:rsidP="004E7E27">
            <w:pPr>
              <w:spacing w:before="120" w:after="120" w:line="234" w:lineRule="atLeast"/>
              <w:rPr>
                <w:sz w:val="24"/>
                <w:szCs w:val="24"/>
              </w:rPr>
            </w:pPr>
            <w:r w:rsidRPr="00B87B2D">
              <w:rPr>
                <w:sz w:val="24"/>
                <w:szCs w:val="24"/>
                <w:lang w:val="vi-VN"/>
              </w:rPr>
              <w:t>Như năm thứ nhất</w:t>
            </w:r>
          </w:p>
        </w:tc>
        <w:tc>
          <w:tcPr>
            <w:tcW w:w="550" w:type="pct"/>
            <w:vMerge w:val="restart"/>
            <w:tcBorders>
              <w:top w:val="nil"/>
              <w:left w:val="nil"/>
              <w:bottom w:val="single" w:sz="8" w:space="0" w:color="auto"/>
              <w:right w:val="single" w:sz="8" w:space="0" w:color="auto"/>
            </w:tcBorders>
            <w:vAlign w:val="center"/>
            <w:hideMark/>
          </w:tcPr>
          <w:p w14:paraId="654671E3" w14:textId="77777777" w:rsidR="004E7E27" w:rsidRPr="00B87B2D" w:rsidRDefault="004E7E27" w:rsidP="004E7E27">
            <w:pPr>
              <w:spacing w:after="0" w:line="240" w:lineRule="auto"/>
              <w:rPr>
                <w:sz w:val="24"/>
                <w:szCs w:val="24"/>
              </w:rPr>
            </w:pPr>
          </w:p>
        </w:tc>
      </w:tr>
      <w:tr w:rsidR="00B87B2D" w:rsidRPr="00B87B2D" w14:paraId="242014B0"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490A9040" w14:textId="77777777" w:rsidR="004E7E27" w:rsidRPr="00B87B2D" w:rsidRDefault="004E7E27" w:rsidP="004E7E27">
            <w:pPr>
              <w:spacing w:before="120" w:after="120" w:line="234" w:lineRule="atLeast"/>
              <w:jc w:val="center"/>
              <w:rPr>
                <w:sz w:val="24"/>
                <w:szCs w:val="24"/>
              </w:rPr>
            </w:pPr>
            <w:r w:rsidRPr="00B87B2D">
              <w:rPr>
                <w:sz w:val="24"/>
                <w:szCs w:val="24"/>
                <w:lang w:val="vi-VN"/>
              </w:rPr>
              <w:t>RN3.2.3</w:t>
            </w:r>
          </w:p>
        </w:tc>
        <w:tc>
          <w:tcPr>
            <w:tcW w:w="1350" w:type="pct"/>
            <w:tcBorders>
              <w:top w:val="nil"/>
              <w:left w:val="nil"/>
              <w:bottom w:val="single" w:sz="8" w:space="0" w:color="auto"/>
              <w:right w:val="single" w:sz="8" w:space="0" w:color="auto"/>
            </w:tcBorders>
            <w:vAlign w:val="center"/>
            <w:hideMark/>
          </w:tcPr>
          <w:p w14:paraId="354CD3E6" w14:textId="77777777" w:rsidR="004E7E27" w:rsidRPr="00B87B2D" w:rsidRDefault="004E7E27" w:rsidP="004E7E27">
            <w:pPr>
              <w:spacing w:before="120" w:after="120" w:line="234" w:lineRule="atLeast"/>
              <w:rPr>
                <w:sz w:val="24"/>
                <w:szCs w:val="24"/>
              </w:rPr>
            </w:pPr>
            <w:r w:rsidRPr="00B87B2D">
              <w:rPr>
                <w:sz w:val="24"/>
                <w:szCs w:val="24"/>
                <w:lang w:val="vi-VN"/>
              </w:rPr>
              <w:t>Chăm sóc lần 2</w:t>
            </w:r>
          </w:p>
        </w:tc>
        <w:tc>
          <w:tcPr>
            <w:tcW w:w="500" w:type="pct"/>
            <w:tcBorders>
              <w:top w:val="nil"/>
              <w:left w:val="nil"/>
              <w:bottom w:val="single" w:sz="8" w:space="0" w:color="auto"/>
              <w:right w:val="single" w:sz="8" w:space="0" w:color="auto"/>
            </w:tcBorders>
            <w:vAlign w:val="center"/>
            <w:hideMark/>
          </w:tcPr>
          <w:p w14:paraId="5F69E091"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7BD8F57C" w14:textId="77777777" w:rsidR="004E7E27" w:rsidRPr="00B87B2D" w:rsidRDefault="004E7E27" w:rsidP="004E7E27">
            <w:pPr>
              <w:spacing w:before="120" w:after="120" w:line="234" w:lineRule="atLeast"/>
              <w:jc w:val="center"/>
              <w:rPr>
                <w:sz w:val="24"/>
                <w:szCs w:val="24"/>
              </w:rPr>
            </w:pPr>
            <w:r w:rsidRPr="00B87B2D">
              <w:rPr>
                <w:sz w:val="24"/>
                <w:szCs w:val="24"/>
                <w:lang w:val="vi-VN"/>
              </w:rPr>
              <w:t>7,26</w:t>
            </w:r>
          </w:p>
        </w:tc>
        <w:tc>
          <w:tcPr>
            <w:tcW w:w="0" w:type="auto"/>
            <w:vMerge/>
            <w:tcBorders>
              <w:top w:val="nil"/>
              <w:left w:val="nil"/>
              <w:bottom w:val="single" w:sz="8" w:space="0" w:color="auto"/>
              <w:right w:val="single" w:sz="8" w:space="0" w:color="auto"/>
            </w:tcBorders>
            <w:shd w:val="clear" w:color="auto" w:fill="FFFFFF"/>
            <w:vAlign w:val="center"/>
            <w:hideMark/>
          </w:tcPr>
          <w:p w14:paraId="4D4E9BF1"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5BC15D2B" w14:textId="77777777" w:rsidR="004E7E27" w:rsidRPr="00B87B2D" w:rsidRDefault="004E7E27" w:rsidP="004E7E27">
            <w:pPr>
              <w:spacing w:after="0" w:line="240" w:lineRule="auto"/>
              <w:rPr>
                <w:sz w:val="24"/>
                <w:szCs w:val="24"/>
              </w:rPr>
            </w:pPr>
          </w:p>
        </w:tc>
      </w:tr>
      <w:tr w:rsidR="00B87B2D" w:rsidRPr="00B87B2D" w14:paraId="39142BBA"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7DC66426" w14:textId="77777777" w:rsidR="004E7E27" w:rsidRPr="00B87B2D" w:rsidRDefault="004E7E27" w:rsidP="004E7E27">
            <w:pPr>
              <w:spacing w:before="120" w:after="120" w:line="234" w:lineRule="atLeast"/>
              <w:jc w:val="center"/>
              <w:rPr>
                <w:sz w:val="24"/>
                <w:szCs w:val="24"/>
              </w:rPr>
            </w:pPr>
            <w:r w:rsidRPr="00B87B2D">
              <w:rPr>
                <w:sz w:val="24"/>
                <w:szCs w:val="24"/>
                <w:lang w:val="vi-VN"/>
              </w:rPr>
              <w:t>RN3.2.4</w:t>
            </w:r>
          </w:p>
        </w:tc>
        <w:tc>
          <w:tcPr>
            <w:tcW w:w="1350" w:type="pct"/>
            <w:tcBorders>
              <w:top w:val="nil"/>
              <w:left w:val="nil"/>
              <w:bottom w:val="single" w:sz="8" w:space="0" w:color="auto"/>
              <w:right w:val="single" w:sz="8" w:space="0" w:color="auto"/>
            </w:tcBorders>
            <w:vAlign w:val="center"/>
            <w:hideMark/>
          </w:tcPr>
          <w:p w14:paraId="3EFCF932" w14:textId="77777777" w:rsidR="004E7E27" w:rsidRPr="00B87B2D" w:rsidRDefault="004E7E27" w:rsidP="004E7E27">
            <w:pPr>
              <w:spacing w:before="120" w:after="120" w:line="234" w:lineRule="atLeast"/>
              <w:rPr>
                <w:sz w:val="24"/>
                <w:szCs w:val="24"/>
              </w:rPr>
            </w:pPr>
            <w:r w:rsidRPr="00B87B2D">
              <w:rPr>
                <w:sz w:val="24"/>
                <w:szCs w:val="24"/>
                <w:lang w:val="vi-VN"/>
              </w:rPr>
              <w:t>Chăm sóc lần 3</w:t>
            </w:r>
          </w:p>
        </w:tc>
        <w:tc>
          <w:tcPr>
            <w:tcW w:w="500" w:type="pct"/>
            <w:tcBorders>
              <w:top w:val="nil"/>
              <w:left w:val="nil"/>
              <w:bottom w:val="single" w:sz="8" w:space="0" w:color="auto"/>
              <w:right w:val="single" w:sz="8" w:space="0" w:color="auto"/>
            </w:tcBorders>
            <w:vAlign w:val="center"/>
            <w:hideMark/>
          </w:tcPr>
          <w:p w14:paraId="09F0C284"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74630323" w14:textId="77777777" w:rsidR="004E7E27" w:rsidRPr="00B87B2D" w:rsidRDefault="004E7E27" w:rsidP="004E7E27">
            <w:pPr>
              <w:spacing w:before="120" w:after="120" w:line="234" w:lineRule="atLeast"/>
              <w:jc w:val="center"/>
              <w:rPr>
                <w:sz w:val="24"/>
                <w:szCs w:val="24"/>
              </w:rPr>
            </w:pPr>
            <w:r w:rsidRPr="00B87B2D">
              <w:rPr>
                <w:sz w:val="24"/>
                <w:szCs w:val="24"/>
                <w:lang w:val="vi-VN"/>
              </w:rPr>
              <w:t>7,26</w:t>
            </w:r>
          </w:p>
        </w:tc>
        <w:tc>
          <w:tcPr>
            <w:tcW w:w="0" w:type="auto"/>
            <w:vMerge/>
            <w:tcBorders>
              <w:top w:val="nil"/>
              <w:left w:val="nil"/>
              <w:bottom w:val="single" w:sz="8" w:space="0" w:color="auto"/>
              <w:right w:val="single" w:sz="8" w:space="0" w:color="auto"/>
            </w:tcBorders>
            <w:shd w:val="clear" w:color="auto" w:fill="FFFFFF"/>
            <w:vAlign w:val="center"/>
            <w:hideMark/>
          </w:tcPr>
          <w:p w14:paraId="157C56F8"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5E21284E" w14:textId="77777777" w:rsidR="004E7E27" w:rsidRPr="00B87B2D" w:rsidRDefault="004E7E27" w:rsidP="004E7E27">
            <w:pPr>
              <w:spacing w:after="0" w:line="240" w:lineRule="auto"/>
              <w:rPr>
                <w:sz w:val="24"/>
                <w:szCs w:val="24"/>
              </w:rPr>
            </w:pPr>
          </w:p>
        </w:tc>
      </w:tr>
      <w:tr w:rsidR="00B87B2D" w:rsidRPr="00B87B2D" w14:paraId="0192E4E1"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55DE4DEB" w14:textId="77777777" w:rsidR="004E7E27" w:rsidRPr="00B87B2D" w:rsidRDefault="004E7E27" w:rsidP="004E7E27">
            <w:pPr>
              <w:spacing w:before="120" w:after="120" w:line="234" w:lineRule="atLeast"/>
              <w:jc w:val="center"/>
              <w:rPr>
                <w:sz w:val="24"/>
                <w:szCs w:val="24"/>
              </w:rPr>
            </w:pPr>
            <w:r w:rsidRPr="00B87B2D">
              <w:rPr>
                <w:sz w:val="24"/>
                <w:szCs w:val="24"/>
                <w:lang w:val="vi-VN"/>
              </w:rPr>
              <w:t>RN3.2.5</w:t>
            </w:r>
          </w:p>
        </w:tc>
        <w:tc>
          <w:tcPr>
            <w:tcW w:w="1350" w:type="pct"/>
            <w:tcBorders>
              <w:top w:val="nil"/>
              <w:left w:val="nil"/>
              <w:bottom w:val="single" w:sz="8" w:space="0" w:color="auto"/>
              <w:right w:val="single" w:sz="8" w:space="0" w:color="auto"/>
            </w:tcBorders>
            <w:vAlign w:val="center"/>
            <w:hideMark/>
          </w:tcPr>
          <w:p w14:paraId="4C6017EC" w14:textId="77777777" w:rsidR="004E7E27" w:rsidRPr="00B87B2D" w:rsidRDefault="004E7E27" w:rsidP="004E7E27">
            <w:pPr>
              <w:spacing w:before="120" w:after="120" w:line="234" w:lineRule="atLeast"/>
              <w:rPr>
                <w:sz w:val="24"/>
                <w:szCs w:val="24"/>
              </w:rPr>
            </w:pPr>
            <w:r w:rsidRPr="00B87B2D">
              <w:rPr>
                <w:sz w:val="24"/>
                <w:szCs w:val="24"/>
                <w:lang w:val="vi-VN"/>
              </w:rPr>
              <w:t>Bảo vệ rừng</w:t>
            </w:r>
          </w:p>
        </w:tc>
        <w:tc>
          <w:tcPr>
            <w:tcW w:w="500" w:type="pct"/>
            <w:tcBorders>
              <w:top w:val="nil"/>
              <w:left w:val="nil"/>
              <w:bottom w:val="single" w:sz="8" w:space="0" w:color="auto"/>
              <w:right w:val="single" w:sz="8" w:space="0" w:color="auto"/>
            </w:tcBorders>
            <w:vAlign w:val="center"/>
            <w:hideMark/>
          </w:tcPr>
          <w:p w14:paraId="1D8293A0"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35662144" w14:textId="77777777" w:rsidR="004E7E27" w:rsidRPr="00B87B2D" w:rsidRDefault="004E7E27" w:rsidP="004E7E27">
            <w:pPr>
              <w:spacing w:before="120" w:after="120" w:line="234" w:lineRule="atLeast"/>
              <w:jc w:val="center"/>
              <w:rPr>
                <w:sz w:val="24"/>
                <w:szCs w:val="24"/>
              </w:rPr>
            </w:pPr>
            <w:r w:rsidRPr="00B87B2D">
              <w:rPr>
                <w:sz w:val="24"/>
                <w:szCs w:val="24"/>
                <w:lang w:val="vi-VN"/>
              </w:rPr>
              <w:t>7,28</w:t>
            </w:r>
          </w:p>
        </w:tc>
        <w:tc>
          <w:tcPr>
            <w:tcW w:w="0" w:type="auto"/>
            <w:vMerge/>
            <w:tcBorders>
              <w:top w:val="nil"/>
              <w:left w:val="nil"/>
              <w:bottom w:val="single" w:sz="8" w:space="0" w:color="auto"/>
              <w:right w:val="single" w:sz="8" w:space="0" w:color="auto"/>
            </w:tcBorders>
            <w:shd w:val="clear" w:color="auto" w:fill="FFFFFF"/>
            <w:vAlign w:val="center"/>
            <w:hideMark/>
          </w:tcPr>
          <w:p w14:paraId="2A16F3C3"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4D92534F" w14:textId="77777777" w:rsidR="004E7E27" w:rsidRPr="00B87B2D" w:rsidRDefault="004E7E27" w:rsidP="004E7E27">
            <w:pPr>
              <w:spacing w:after="0" w:line="240" w:lineRule="auto"/>
              <w:rPr>
                <w:sz w:val="24"/>
                <w:szCs w:val="24"/>
              </w:rPr>
            </w:pPr>
          </w:p>
        </w:tc>
      </w:tr>
      <w:tr w:rsidR="00B87B2D" w:rsidRPr="00B87B2D" w14:paraId="60EFFB67"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7B6343C8"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4</w:t>
            </w:r>
          </w:p>
        </w:tc>
        <w:tc>
          <w:tcPr>
            <w:tcW w:w="1350" w:type="pct"/>
            <w:tcBorders>
              <w:top w:val="nil"/>
              <w:left w:val="nil"/>
              <w:bottom w:val="single" w:sz="8" w:space="0" w:color="auto"/>
              <w:right w:val="single" w:sz="8" w:space="0" w:color="auto"/>
            </w:tcBorders>
            <w:vAlign w:val="center"/>
            <w:hideMark/>
          </w:tcPr>
          <w:p w14:paraId="2A2C4AC4" w14:textId="77777777" w:rsidR="004E7E27" w:rsidRPr="00B87B2D" w:rsidRDefault="004E7E27" w:rsidP="004E7E27">
            <w:pPr>
              <w:spacing w:before="120" w:after="120" w:line="234" w:lineRule="atLeast"/>
              <w:rPr>
                <w:sz w:val="24"/>
                <w:szCs w:val="24"/>
              </w:rPr>
            </w:pPr>
            <w:r w:rsidRPr="00B87B2D">
              <w:rPr>
                <w:b/>
                <w:bCs/>
                <w:sz w:val="24"/>
                <w:szCs w:val="24"/>
                <w:lang w:val="vi-VN"/>
              </w:rPr>
              <w:t>Năm thứ t</w:t>
            </w:r>
            <w:r w:rsidRPr="00B87B2D">
              <w:rPr>
                <w:b/>
                <w:bCs/>
                <w:sz w:val="24"/>
                <w:szCs w:val="24"/>
              </w:rPr>
              <w:t>ư</w:t>
            </w:r>
          </w:p>
        </w:tc>
        <w:tc>
          <w:tcPr>
            <w:tcW w:w="500" w:type="pct"/>
            <w:tcBorders>
              <w:top w:val="nil"/>
              <w:left w:val="nil"/>
              <w:bottom w:val="single" w:sz="8" w:space="0" w:color="auto"/>
              <w:right w:val="single" w:sz="8" w:space="0" w:color="auto"/>
            </w:tcBorders>
            <w:vAlign w:val="center"/>
            <w:hideMark/>
          </w:tcPr>
          <w:p w14:paraId="003D1102"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Công</w:t>
            </w:r>
          </w:p>
        </w:tc>
        <w:tc>
          <w:tcPr>
            <w:tcW w:w="450" w:type="pct"/>
            <w:tcBorders>
              <w:top w:val="nil"/>
              <w:left w:val="nil"/>
              <w:bottom w:val="single" w:sz="8" w:space="0" w:color="auto"/>
              <w:right w:val="single" w:sz="8" w:space="0" w:color="auto"/>
            </w:tcBorders>
            <w:vAlign w:val="center"/>
            <w:hideMark/>
          </w:tcPr>
          <w:p w14:paraId="41C217FF"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21,80</w:t>
            </w:r>
          </w:p>
        </w:tc>
        <w:tc>
          <w:tcPr>
            <w:tcW w:w="1500" w:type="pct"/>
            <w:tcBorders>
              <w:top w:val="nil"/>
              <w:left w:val="nil"/>
              <w:bottom w:val="single" w:sz="8" w:space="0" w:color="auto"/>
              <w:right w:val="single" w:sz="8" w:space="0" w:color="auto"/>
            </w:tcBorders>
            <w:vAlign w:val="center"/>
            <w:hideMark/>
          </w:tcPr>
          <w:p w14:paraId="4E1F7A2A" w14:textId="77777777" w:rsidR="004E7E27" w:rsidRPr="00B87B2D" w:rsidRDefault="004E7E27" w:rsidP="004E7E27">
            <w:pPr>
              <w:spacing w:after="0" w:line="240" w:lineRule="auto"/>
              <w:rPr>
                <w:sz w:val="24"/>
                <w:szCs w:val="24"/>
              </w:rPr>
            </w:pPr>
          </w:p>
        </w:tc>
        <w:tc>
          <w:tcPr>
            <w:tcW w:w="550" w:type="pct"/>
            <w:tcBorders>
              <w:top w:val="nil"/>
              <w:left w:val="nil"/>
              <w:bottom w:val="single" w:sz="8" w:space="0" w:color="auto"/>
              <w:right w:val="single" w:sz="8" w:space="0" w:color="auto"/>
            </w:tcBorders>
            <w:vAlign w:val="center"/>
            <w:hideMark/>
          </w:tcPr>
          <w:p w14:paraId="289E6E08" w14:textId="77777777" w:rsidR="004E7E27" w:rsidRPr="00B87B2D" w:rsidRDefault="004E7E27" w:rsidP="004E7E27">
            <w:pPr>
              <w:spacing w:after="0" w:line="240" w:lineRule="auto"/>
              <w:rPr>
                <w:sz w:val="24"/>
                <w:szCs w:val="24"/>
              </w:rPr>
            </w:pPr>
          </w:p>
        </w:tc>
      </w:tr>
      <w:tr w:rsidR="00B87B2D" w:rsidRPr="00B87B2D" w14:paraId="1F9CDCED"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718C77BB" w14:textId="77777777" w:rsidR="004E7E27" w:rsidRPr="00B87B2D" w:rsidRDefault="004E7E27" w:rsidP="004E7E27">
            <w:pPr>
              <w:spacing w:before="120" w:after="120" w:line="234" w:lineRule="atLeast"/>
              <w:jc w:val="center"/>
              <w:rPr>
                <w:sz w:val="24"/>
                <w:szCs w:val="24"/>
              </w:rPr>
            </w:pPr>
            <w:r w:rsidRPr="00B87B2D">
              <w:rPr>
                <w:sz w:val="24"/>
                <w:szCs w:val="24"/>
                <w:lang w:val="vi-VN"/>
              </w:rPr>
              <w:t>RN4.2.1</w:t>
            </w:r>
          </w:p>
        </w:tc>
        <w:tc>
          <w:tcPr>
            <w:tcW w:w="1350" w:type="pct"/>
            <w:tcBorders>
              <w:top w:val="nil"/>
              <w:left w:val="nil"/>
              <w:bottom w:val="single" w:sz="8" w:space="0" w:color="auto"/>
              <w:right w:val="single" w:sz="8" w:space="0" w:color="auto"/>
            </w:tcBorders>
            <w:vAlign w:val="center"/>
            <w:hideMark/>
          </w:tcPr>
          <w:p w14:paraId="34DA2E8E" w14:textId="77777777" w:rsidR="004E7E27" w:rsidRPr="00B87B2D" w:rsidRDefault="004E7E27" w:rsidP="004E7E27">
            <w:pPr>
              <w:spacing w:before="120" w:after="120" w:line="234" w:lineRule="atLeast"/>
              <w:rPr>
                <w:sz w:val="24"/>
                <w:szCs w:val="24"/>
              </w:rPr>
            </w:pPr>
            <w:r w:rsidRPr="00B87B2D">
              <w:rPr>
                <w:sz w:val="24"/>
                <w:szCs w:val="24"/>
                <w:lang w:val="vi-VN"/>
              </w:rPr>
              <w:t>Chăm sóc lần 1</w:t>
            </w:r>
          </w:p>
        </w:tc>
        <w:tc>
          <w:tcPr>
            <w:tcW w:w="500" w:type="pct"/>
            <w:tcBorders>
              <w:top w:val="nil"/>
              <w:left w:val="nil"/>
              <w:bottom w:val="single" w:sz="8" w:space="0" w:color="auto"/>
              <w:right w:val="single" w:sz="8" w:space="0" w:color="auto"/>
            </w:tcBorders>
            <w:vAlign w:val="center"/>
            <w:hideMark/>
          </w:tcPr>
          <w:p w14:paraId="3138CD89"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6B31D357" w14:textId="77777777" w:rsidR="004E7E27" w:rsidRPr="00B87B2D" w:rsidRDefault="004E7E27" w:rsidP="004E7E27">
            <w:pPr>
              <w:spacing w:before="120" w:after="120" w:line="234" w:lineRule="atLeast"/>
              <w:jc w:val="center"/>
              <w:rPr>
                <w:sz w:val="24"/>
                <w:szCs w:val="24"/>
              </w:rPr>
            </w:pPr>
            <w:r w:rsidRPr="00B87B2D">
              <w:rPr>
                <w:sz w:val="24"/>
                <w:szCs w:val="24"/>
                <w:lang w:val="vi-VN"/>
              </w:rPr>
              <w:t>7,26</w:t>
            </w:r>
          </w:p>
        </w:tc>
        <w:tc>
          <w:tcPr>
            <w:tcW w:w="1500" w:type="pct"/>
            <w:vMerge w:val="restart"/>
            <w:tcBorders>
              <w:top w:val="nil"/>
              <w:left w:val="nil"/>
              <w:bottom w:val="single" w:sz="8" w:space="0" w:color="auto"/>
              <w:right w:val="single" w:sz="8" w:space="0" w:color="auto"/>
            </w:tcBorders>
            <w:vAlign w:val="center"/>
            <w:hideMark/>
          </w:tcPr>
          <w:p w14:paraId="718590E3" w14:textId="77777777" w:rsidR="004E7E27" w:rsidRPr="00B87B2D" w:rsidRDefault="004E7E27" w:rsidP="004E7E27">
            <w:pPr>
              <w:spacing w:before="120" w:after="120" w:line="234" w:lineRule="atLeast"/>
              <w:rPr>
                <w:sz w:val="24"/>
                <w:szCs w:val="24"/>
              </w:rPr>
            </w:pPr>
            <w:r w:rsidRPr="00B87B2D">
              <w:rPr>
                <w:sz w:val="24"/>
                <w:szCs w:val="24"/>
                <w:lang w:val="vi-VN"/>
              </w:rPr>
              <w:t>Như năm thứ nhất</w:t>
            </w:r>
          </w:p>
        </w:tc>
        <w:tc>
          <w:tcPr>
            <w:tcW w:w="550" w:type="pct"/>
            <w:vMerge w:val="restart"/>
            <w:tcBorders>
              <w:top w:val="nil"/>
              <w:left w:val="nil"/>
              <w:bottom w:val="single" w:sz="8" w:space="0" w:color="auto"/>
              <w:right w:val="single" w:sz="8" w:space="0" w:color="auto"/>
            </w:tcBorders>
            <w:vAlign w:val="center"/>
            <w:hideMark/>
          </w:tcPr>
          <w:p w14:paraId="2C143E0A" w14:textId="77777777" w:rsidR="004E7E27" w:rsidRPr="00B87B2D" w:rsidRDefault="004E7E27" w:rsidP="004E7E27">
            <w:pPr>
              <w:spacing w:after="0" w:line="240" w:lineRule="auto"/>
              <w:rPr>
                <w:sz w:val="24"/>
                <w:szCs w:val="24"/>
              </w:rPr>
            </w:pPr>
          </w:p>
        </w:tc>
      </w:tr>
      <w:tr w:rsidR="00B87B2D" w:rsidRPr="00B87B2D" w14:paraId="750EEC3D"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5FD43B06" w14:textId="77777777" w:rsidR="004E7E27" w:rsidRPr="00B87B2D" w:rsidRDefault="004E7E27" w:rsidP="004E7E27">
            <w:pPr>
              <w:spacing w:before="120" w:after="120" w:line="234" w:lineRule="atLeast"/>
              <w:jc w:val="center"/>
              <w:rPr>
                <w:sz w:val="24"/>
                <w:szCs w:val="24"/>
              </w:rPr>
            </w:pPr>
            <w:r w:rsidRPr="00B87B2D">
              <w:rPr>
                <w:sz w:val="24"/>
                <w:szCs w:val="24"/>
                <w:lang w:val="vi-VN"/>
              </w:rPr>
              <w:t>RN4.2.2</w:t>
            </w:r>
          </w:p>
        </w:tc>
        <w:tc>
          <w:tcPr>
            <w:tcW w:w="1350" w:type="pct"/>
            <w:tcBorders>
              <w:top w:val="nil"/>
              <w:left w:val="nil"/>
              <w:bottom w:val="single" w:sz="8" w:space="0" w:color="auto"/>
              <w:right w:val="single" w:sz="8" w:space="0" w:color="auto"/>
            </w:tcBorders>
            <w:vAlign w:val="center"/>
            <w:hideMark/>
          </w:tcPr>
          <w:p w14:paraId="6BE94798" w14:textId="77777777" w:rsidR="004E7E27" w:rsidRPr="00B87B2D" w:rsidRDefault="004E7E27" w:rsidP="004E7E27">
            <w:pPr>
              <w:spacing w:before="120" w:after="120" w:line="234" w:lineRule="atLeast"/>
              <w:rPr>
                <w:sz w:val="24"/>
                <w:szCs w:val="24"/>
              </w:rPr>
            </w:pPr>
            <w:r w:rsidRPr="00B87B2D">
              <w:rPr>
                <w:sz w:val="24"/>
                <w:szCs w:val="24"/>
                <w:lang w:val="vi-VN"/>
              </w:rPr>
              <w:t>Chăm sóc lần 2</w:t>
            </w:r>
          </w:p>
        </w:tc>
        <w:tc>
          <w:tcPr>
            <w:tcW w:w="500" w:type="pct"/>
            <w:tcBorders>
              <w:top w:val="nil"/>
              <w:left w:val="nil"/>
              <w:bottom w:val="single" w:sz="8" w:space="0" w:color="auto"/>
              <w:right w:val="single" w:sz="8" w:space="0" w:color="auto"/>
            </w:tcBorders>
            <w:vAlign w:val="center"/>
            <w:hideMark/>
          </w:tcPr>
          <w:p w14:paraId="6F6C7A11"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2F93D517" w14:textId="77777777" w:rsidR="004E7E27" w:rsidRPr="00B87B2D" w:rsidRDefault="004E7E27" w:rsidP="004E7E27">
            <w:pPr>
              <w:spacing w:before="120" w:after="120" w:line="234" w:lineRule="atLeast"/>
              <w:jc w:val="center"/>
              <w:rPr>
                <w:sz w:val="24"/>
                <w:szCs w:val="24"/>
              </w:rPr>
            </w:pPr>
            <w:r w:rsidRPr="00B87B2D">
              <w:rPr>
                <w:sz w:val="24"/>
                <w:szCs w:val="24"/>
                <w:lang w:val="vi-VN"/>
              </w:rPr>
              <w:t>7,26</w:t>
            </w:r>
          </w:p>
        </w:tc>
        <w:tc>
          <w:tcPr>
            <w:tcW w:w="0" w:type="auto"/>
            <w:vMerge/>
            <w:tcBorders>
              <w:top w:val="nil"/>
              <w:left w:val="nil"/>
              <w:bottom w:val="single" w:sz="8" w:space="0" w:color="auto"/>
              <w:right w:val="single" w:sz="8" w:space="0" w:color="auto"/>
            </w:tcBorders>
            <w:shd w:val="clear" w:color="auto" w:fill="FFFFFF"/>
            <w:vAlign w:val="center"/>
            <w:hideMark/>
          </w:tcPr>
          <w:p w14:paraId="55629105"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41625976" w14:textId="77777777" w:rsidR="004E7E27" w:rsidRPr="00B87B2D" w:rsidRDefault="004E7E27" w:rsidP="004E7E27">
            <w:pPr>
              <w:spacing w:after="0" w:line="240" w:lineRule="auto"/>
              <w:rPr>
                <w:sz w:val="24"/>
                <w:szCs w:val="24"/>
              </w:rPr>
            </w:pPr>
          </w:p>
        </w:tc>
      </w:tr>
      <w:tr w:rsidR="00B87B2D" w:rsidRPr="00B87B2D" w14:paraId="323AAD3A"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5889E156" w14:textId="77777777" w:rsidR="004E7E27" w:rsidRPr="00B87B2D" w:rsidRDefault="004E7E27" w:rsidP="004E7E27">
            <w:pPr>
              <w:spacing w:before="120" w:after="120" w:line="234" w:lineRule="atLeast"/>
              <w:jc w:val="center"/>
              <w:rPr>
                <w:sz w:val="24"/>
                <w:szCs w:val="24"/>
              </w:rPr>
            </w:pPr>
            <w:r w:rsidRPr="00B87B2D">
              <w:rPr>
                <w:sz w:val="24"/>
                <w:szCs w:val="24"/>
                <w:lang w:val="vi-VN"/>
              </w:rPr>
              <w:t>RN4.2.3</w:t>
            </w:r>
          </w:p>
        </w:tc>
        <w:tc>
          <w:tcPr>
            <w:tcW w:w="1350" w:type="pct"/>
            <w:tcBorders>
              <w:top w:val="nil"/>
              <w:left w:val="nil"/>
              <w:bottom w:val="single" w:sz="8" w:space="0" w:color="auto"/>
              <w:right w:val="single" w:sz="8" w:space="0" w:color="auto"/>
            </w:tcBorders>
            <w:vAlign w:val="center"/>
            <w:hideMark/>
          </w:tcPr>
          <w:p w14:paraId="3C967FC7" w14:textId="77777777" w:rsidR="004E7E27" w:rsidRPr="00B87B2D" w:rsidRDefault="004E7E27" w:rsidP="004E7E27">
            <w:pPr>
              <w:spacing w:before="120" w:after="120" w:line="234" w:lineRule="atLeast"/>
              <w:rPr>
                <w:sz w:val="24"/>
                <w:szCs w:val="24"/>
              </w:rPr>
            </w:pPr>
            <w:r w:rsidRPr="00B87B2D">
              <w:rPr>
                <w:sz w:val="24"/>
                <w:szCs w:val="24"/>
                <w:lang w:val="vi-VN"/>
              </w:rPr>
              <w:t>Bảo vệ rừng</w:t>
            </w:r>
          </w:p>
        </w:tc>
        <w:tc>
          <w:tcPr>
            <w:tcW w:w="500" w:type="pct"/>
            <w:tcBorders>
              <w:top w:val="nil"/>
              <w:left w:val="nil"/>
              <w:bottom w:val="single" w:sz="8" w:space="0" w:color="auto"/>
              <w:right w:val="single" w:sz="8" w:space="0" w:color="auto"/>
            </w:tcBorders>
            <w:vAlign w:val="center"/>
            <w:hideMark/>
          </w:tcPr>
          <w:p w14:paraId="74B0BF78"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3BAE580E" w14:textId="77777777" w:rsidR="004E7E27" w:rsidRPr="00B87B2D" w:rsidRDefault="004E7E27" w:rsidP="004E7E27">
            <w:pPr>
              <w:spacing w:before="120" w:after="120" w:line="234" w:lineRule="atLeast"/>
              <w:jc w:val="center"/>
              <w:rPr>
                <w:sz w:val="24"/>
                <w:szCs w:val="24"/>
              </w:rPr>
            </w:pPr>
            <w:r w:rsidRPr="00B87B2D">
              <w:rPr>
                <w:sz w:val="24"/>
                <w:szCs w:val="24"/>
                <w:lang w:val="vi-VN"/>
              </w:rPr>
              <w:t>7,28</w:t>
            </w:r>
          </w:p>
        </w:tc>
        <w:tc>
          <w:tcPr>
            <w:tcW w:w="0" w:type="auto"/>
            <w:vMerge/>
            <w:tcBorders>
              <w:top w:val="nil"/>
              <w:left w:val="nil"/>
              <w:bottom w:val="single" w:sz="8" w:space="0" w:color="auto"/>
              <w:right w:val="single" w:sz="8" w:space="0" w:color="auto"/>
            </w:tcBorders>
            <w:shd w:val="clear" w:color="auto" w:fill="FFFFFF"/>
            <w:vAlign w:val="center"/>
            <w:hideMark/>
          </w:tcPr>
          <w:p w14:paraId="2A74D57F"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5F2F3CC1" w14:textId="77777777" w:rsidR="004E7E27" w:rsidRPr="00B87B2D" w:rsidRDefault="004E7E27" w:rsidP="004E7E27">
            <w:pPr>
              <w:spacing w:after="0" w:line="240" w:lineRule="auto"/>
              <w:rPr>
                <w:sz w:val="24"/>
                <w:szCs w:val="24"/>
              </w:rPr>
            </w:pPr>
          </w:p>
        </w:tc>
      </w:tr>
      <w:tr w:rsidR="00B87B2D" w:rsidRPr="00B87B2D" w14:paraId="4258BC79"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1014603E"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lastRenderedPageBreak/>
              <w:t>5</w:t>
            </w:r>
          </w:p>
        </w:tc>
        <w:tc>
          <w:tcPr>
            <w:tcW w:w="1350" w:type="pct"/>
            <w:tcBorders>
              <w:top w:val="nil"/>
              <w:left w:val="nil"/>
              <w:bottom w:val="single" w:sz="8" w:space="0" w:color="auto"/>
              <w:right w:val="single" w:sz="8" w:space="0" w:color="auto"/>
            </w:tcBorders>
            <w:vAlign w:val="center"/>
            <w:hideMark/>
          </w:tcPr>
          <w:p w14:paraId="78BCD9A6" w14:textId="77777777" w:rsidR="004E7E27" w:rsidRPr="00B87B2D" w:rsidRDefault="004E7E27" w:rsidP="004E7E27">
            <w:pPr>
              <w:spacing w:before="120" w:after="120" w:line="234" w:lineRule="atLeast"/>
              <w:rPr>
                <w:sz w:val="24"/>
                <w:szCs w:val="24"/>
              </w:rPr>
            </w:pPr>
            <w:r w:rsidRPr="00B87B2D">
              <w:rPr>
                <w:b/>
                <w:bCs/>
                <w:sz w:val="24"/>
                <w:szCs w:val="24"/>
                <w:lang w:val="vi-VN"/>
              </w:rPr>
              <w:t>Năm thứ năm</w:t>
            </w:r>
          </w:p>
        </w:tc>
        <w:tc>
          <w:tcPr>
            <w:tcW w:w="500" w:type="pct"/>
            <w:tcBorders>
              <w:top w:val="nil"/>
              <w:left w:val="nil"/>
              <w:bottom w:val="single" w:sz="8" w:space="0" w:color="auto"/>
              <w:right w:val="single" w:sz="8" w:space="0" w:color="auto"/>
            </w:tcBorders>
            <w:vAlign w:val="center"/>
            <w:hideMark/>
          </w:tcPr>
          <w:p w14:paraId="7FF6BF2B"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Công</w:t>
            </w:r>
          </w:p>
        </w:tc>
        <w:tc>
          <w:tcPr>
            <w:tcW w:w="450" w:type="pct"/>
            <w:tcBorders>
              <w:top w:val="nil"/>
              <w:left w:val="nil"/>
              <w:bottom w:val="single" w:sz="8" w:space="0" w:color="auto"/>
              <w:right w:val="single" w:sz="8" w:space="0" w:color="auto"/>
            </w:tcBorders>
            <w:vAlign w:val="center"/>
            <w:hideMark/>
          </w:tcPr>
          <w:p w14:paraId="3810DD37"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21,80</w:t>
            </w:r>
          </w:p>
        </w:tc>
        <w:tc>
          <w:tcPr>
            <w:tcW w:w="1500" w:type="pct"/>
            <w:tcBorders>
              <w:top w:val="nil"/>
              <w:left w:val="nil"/>
              <w:bottom w:val="single" w:sz="8" w:space="0" w:color="auto"/>
              <w:right w:val="single" w:sz="8" w:space="0" w:color="auto"/>
            </w:tcBorders>
            <w:vAlign w:val="center"/>
            <w:hideMark/>
          </w:tcPr>
          <w:p w14:paraId="7A0365E9" w14:textId="77777777" w:rsidR="004E7E27" w:rsidRPr="00B87B2D" w:rsidRDefault="004E7E27" w:rsidP="004E7E27">
            <w:pPr>
              <w:spacing w:after="0" w:line="240" w:lineRule="auto"/>
              <w:rPr>
                <w:sz w:val="24"/>
                <w:szCs w:val="24"/>
              </w:rPr>
            </w:pPr>
          </w:p>
        </w:tc>
        <w:tc>
          <w:tcPr>
            <w:tcW w:w="550" w:type="pct"/>
            <w:tcBorders>
              <w:top w:val="nil"/>
              <w:left w:val="nil"/>
              <w:bottom w:val="single" w:sz="8" w:space="0" w:color="auto"/>
              <w:right w:val="single" w:sz="8" w:space="0" w:color="auto"/>
            </w:tcBorders>
            <w:vAlign w:val="center"/>
            <w:hideMark/>
          </w:tcPr>
          <w:p w14:paraId="6F69A12A" w14:textId="77777777" w:rsidR="004E7E27" w:rsidRPr="00B87B2D" w:rsidRDefault="004E7E27" w:rsidP="004E7E27">
            <w:pPr>
              <w:spacing w:after="0" w:line="240" w:lineRule="auto"/>
              <w:rPr>
                <w:sz w:val="24"/>
                <w:szCs w:val="24"/>
              </w:rPr>
            </w:pPr>
          </w:p>
        </w:tc>
      </w:tr>
      <w:tr w:rsidR="00B87B2D" w:rsidRPr="00B87B2D" w14:paraId="66AA05D2"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61433D4E" w14:textId="77777777" w:rsidR="004E7E27" w:rsidRPr="00B87B2D" w:rsidRDefault="004E7E27" w:rsidP="004E7E27">
            <w:pPr>
              <w:spacing w:before="120" w:after="120" w:line="234" w:lineRule="atLeast"/>
              <w:jc w:val="center"/>
              <w:rPr>
                <w:sz w:val="24"/>
                <w:szCs w:val="24"/>
              </w:rPr>
            </w:pPr>
            <w:r w:rsidRPr="00B87B2D">
              <w:rPr>
                <w:sz w:val="24"/>
                <w:szCs w:val="24"/>
                <w:lang w:val="vi-VN"/>
              </w:rPr>
              <w:t>RN5.2.1</w:t>
            </w:r>
          </w:p>
        </w:tc>
        <w:tc>
          <w:tcPr>
            <w:tcW w:w="1350" w:type="pct"/>
            <w:tcBorders>
              <w:top w:val="nil"/>
              <w:left w:val="nil"/>
              <w:bottom w:val="single" w:sz="8" w:space="0" w:color="auto"/>
              <w:right w:val="single" w:sz="8" w:space="0" w:color="auto"/>
            </w:tcBorders>
            <w:vAlign w:val="center"/>
            <w:hideMark/>
          </w:tcPr>
          <w:p w14:paraId="6B93C0E2" w14:textId="77777777" w:rsidR="004E7E27" w:rsidRPr="00B87B2D" w:rsidRDefault="004E7E27" w:rsidP="004E7E27">
            <w:pPr>
              <w:spacing w:before="120" w:after="120" w:line="234" w:lineRule="atLeast"/>
              <w:rPr>
                <w:sz w:val="24"/>
                <w:szCs w:val="24"/>
              </w:rPr>
            </w:pPr>
            <w:r w:rsidRPr="00B87B2D">
              <w:rPr>
                <w:sz w:val="24"/>
                <w:szCs w:val="24"/>
                <w:lang w:val="vi-VN"/>
              </w:rPr>
              <w:t>Chăm sóc lần 1</w:t>
            </w:r>
          </w:p>
        </w:tc>
        <w:tc>
          <w:tcPr>
            <w:tcW w:w="500" w:type="pct"/>
            <w:tcBorders>
              <w:top w:val="nil"/>
              <w:left w:val="nil"/>
              <w:bottom w:val="single" w:sz="8" w:space="0" w:color="auto"/>
              <w:right w:val="single" w:sz="8" w:space="0" w:color="auto"/>
            </w:tcBorders>
            <w:vAlign w:val="center"/>
            <w:hideMark/>
          </w:tcPr>
          <w:p w14:paraId="1E5B9F5B"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3BFD2646" w14:textId="77777777" w:rsidR="004E7E27" w:rsidRPr="00B87B2D" w:rsidRDefault="004E7E27" w:rsidP="004E7E27">
            <w:pPr>
              <w:spacing w:before="120" w:after="120" w:line="234" w:lineRule="atLeast"/>
              <w:jc w:val="center"/>
              <w:rPr>
                <w:sz w:val="24"/>
                <w:szCs w:val="24"/>
              </w:rPr>
            </w:pPr>
            <w:r w:rsidRPr="00B87B2D">
              <w:rPr>
                <w:sz w:val="24"/>
                <w:szCs w:val="24"/>
                <w:lang w:val="vi-VN"/>
              </w:rPr>
              <w:t>7,26</w:t>
            </w:r>
          </w:p>
        </w:tc>
        <w:tc>
          <w:tcPr>
            <w:tcW w:w="1500" w:type="pct"/>
            <w:vMerge w:val="restart"/>
            <w:tcBorders>
              <w:top w:val="nil"/>
              <w:left w:val="nil"/>
              <w:bottom w:val="single" w:sz="8" w:space="0" w:color="auto"/>
              <w:right w:val="single" w:sz="8" w:space="0" w:color="auto"/>
            </w:tcBorders>
            <w:vAlign w:val="center"/>
            <w:hideMark/>
          </w:tcPr>
          <w:p w14:paraId="79B21874" w14:textId="77777777" w:rsidR="004E7E27" w:rsidRPr="00B87B2D" w:rsidRDefault="004E7E27" w:rsidP="004E7E27">
            <w:pPr>
              <w:spacing w:before="120" w:after="120" w:line="234" w:lineRule="atLeast"/>
              <w:rPr>
                <w:sz w:val="24"/>
                <w:szCs w:val="24"/>
              </w:rPr>
            </w:pPr>
            <w:r w:rsidRPr="00B87B2D">
              <w:rPr>
                <w:sz w:val="24"/>
                <w:szCs w:val="24"/>
                <w:lang w:val="vi-VN"/>
              </w:rPr>
              <w:t>Như năm thứ nhất</w:t>
            </w:r>
          </w:p>
        </w:tc>
        <w:tc>
          <w:tcPr>
            <w:tcW w:w="550" w:type="pct"/>
            <w:vMerge w:val="restart"/>
            <w:tcBorders>
              <w:top w:val="nil"/>
              <w:left w:val="nil"/>
              <w:bottom w:val="single" w:sz="8" w:space="0" w:color="auto"/>
              <w:right w:val="single" w:sz="8" w:space="0" w:color="auto"/>
            </w:tcBorders>
            <w:vAlign w:val="center"/>
            <w:hideMark/>
          </w:tcPr>
          <w:p w14:paraId="40610FDA" w14:textId="77777777" w:rsidR="004E7E27" w:rsidRPr="00B87B2D" w:rsidRDefault="004E7E27" w:rsidP="004E7E27">
            <w:pPr>
              <w:spacing w:after="0" w:line="240" w:lineRule="auto"/>
              <w:rPr>
                <w:sz w:val="24"/>
                <w:szCs w:val="24"/>
              </w:rPr>
            </w:pPr>
          </w:p>
        </w:tc>
      </w:tr>
      <w:tr w:rsidR="00B87B2D" w:rsidRPr="00B87B2D" w14:paraId="223656BD"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23AE2B26" w14:textId="77777777" w:rsidR="004E7E27" w:rsidRPr="00B87B2D" w:rsidRDefault="004E7E27" w:rsidP="004E7E27">
            <w:pPr>
              <w:spacing w:before="120" w:after="120" w:line="234" w:lineRule="atLeast"/>
              <w:jc w:val="center"/>
              <w:rPr>
                <w:sz w:val="24"/>
                <w:szCs w:val="24"/>
              </w:rPr>
            </w:pPr>
            <w:r w:rsidRPr="00B87B2D">
              <w:rPr>
                <w:sz w:val="24"/>
                <w:szCs w:val="24"/>
                <w:lang w:val="vi-VN"/>
              </w:rPr>
              <w:t>RN5.2.2</w:t>
            </w:r>
          </w:p>
        </w:tc>
        <w:tc>
          <w:tcPr>
            <w:tcW w:w="1350" w:type="pct"/>
            <w:tcBorders>
              <w:top w:val="nil"/>
              <w:left w:val="nil"/>
              <w:bottom w:val="single" w:sz="8" w:space="0" w:color="auto"/>
              <w:right w:val="single" w:sz="8" w:space="0" w:color="auto"/>
            </w:tcBorders>
            <w:vAlign w:val="center"/>
            <w:hideMark/>
          </w:tcPr>
          <w:p w14:paraId="6BBA0CD2" w14:textId="77777777" w:rsidR="004E7E27" w:rsidRPr="00B87B2D" w:rsidRDefault="004E7E27" w:rsidP="004E7E27">
            <w:pPr>
              <w:spacing w:before="120" w:after="120" w:line="234" w:lineRule="atLeast"/>
              <w:rPr>
                <w:sz w:val="24"/>
                <w:szCs w:val="24"/>
              </w:rPr>
            </w:pPr>
            <w:r w:rsidRPr="00B87B2D">
              <w:rPr>
                <w:sz w:val="24"/>
                <w:szCs w:val="24"/>
                <w:lang w:val="vi-VN"/>
              </w:rPr>
              <w:t>Chăm sóc làn 2</w:t>
            </w:r>
          </w:p>
        </w:tc>
        <w:tc>
          <w:tcPr>
            <w:tcW w:w="500" w:type="pct"/>
            <w:tcBorders>
              <w:top w:val="nil"/>
              <w:left w:val="nil"/>
              <w:bottom w:val="single" w:sz="8" w:space="0" w:color="auto"/>
              <w:right w:val="single" w:sz="8" w:space="0" w:color="auto"/>
            </w:tcBorders>
            <w:vAlign w:val="center"/>
            <w:hideMark/>
          </w:tcPr>
          <w:p w14:paraId="5B8AC115"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751E38F0" w14:textId="77777777" w:rsidR="004E7E27" w:rsidRPr="00B87B2D" w:rsidRDefault="004E7E27" w:rsidP="004E7E27">
            <w:pPr>
              <w:spacing w:before="120" w:after="120" w:line="234" w:lineRule="atLeast"/>
              <w:jc w:val="center"/>
              <w:rPr>
                <w:sz w:val="24"/>
                <w:szCs w:val="24"/>
              </w:rPr>
            </w:pPr>
            <w:r w:rsidRPr="00B87B2D">
              <w:rPr>
                <w:sz w:val="24"/>
                <w:szCs w:val="24"/>
                <w:lang w:val="vi-VN"/>
              </w:rPr>
              <w:t>7,26</w:t>
            </w:r>
          </w:p>
        </w:tc>
        <w:tc>
          <w:tcPr>
            <w:tcW w:w="0" w:type="auto"/>
            <w:vMerge/>
            <w:tcBorders>
              <w:top w:val="nil"/>
              <w:left w:val="nil"/>
              <w:bottom w:val="single" w:sz="8" w:space="0" w:color="auto"/>
              <w:right w:val="single" w:sz="8" w:space="0" w:color="auto"/>
            </w:tcBorders>
            <w:shd w:val="clear" w:color="auto" w:fill="FFFFFF"/>
            <w:vAlign w:val="center"/>
            <w:hideMark/>
          </w:tcPr>
          <w:p w14:paraId="237B4820"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4B8AADB2" w14:textId="77777777" w:rsidR="004E7E27" w:rsidRPr="00B87B2D" w:rsidRDefault="004E7E27" w:rsidP="004E7E27">
            <w:pPr>
              <w:spacing w:after="0" w:line="240" w:lineRule="auto"/>
              <w:rPr>
                <w:sz w:val="24"/>
                <w:szCs w:val="24"/>
              </w:rPr>
            </w:pPr>
          </w:p>
        </w:tc>
      </w:tr>
      <w:tr w:rsidR="00B87B2D" w:rsidRPr="00B87B2D" w14:paraId="0B34C9FD"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19AA58AB" w14:textId="77777777" w:rsidR="004E7E27" w:rsidRPr="00B87B2D" w:rsidRDefault="004E7E27" w:rsidP="004E7E27">
            <w:pPr>
              <w:spacing w:before="120" w:after="120" w:line="234" w:lineRule="atLeast"/>
              <w:jc w:val="center"/>
              <w:rPr>
                <w:sz w:val="24"/>
                <w:szCs w:val="24"/>
              </w:rPr>
            </w:pPr>
            <w:r w:rsidRPr="00B87B2D">
              <w:rPr>
                <w:sz w:val="24"/>
                <w:szCs w:val="24"/>
                <w:lang w:val="vi-VN"/>
              </w:rPr>
              <w:t>RN5.2.3</w:t>
            </w:r>
          </w:p>
        </w:tc>
        <w:tc>
          <w:tcPr>
            <w:tcW w:w="1350" w:type="pct"/>
            <w:tcBorders>
              <w:top w:val="nil"/>
              <w:left w:val="nil"/>
              <w:bottom w:val="single" w:sz="8" w:space="0" w:color="auto"/>
              <w:right w:val="single" w:sz="8" w:space="0" w:color="auto"/>
            </w:tcBorders>
            <w:vAlign w:val="center"/>
            <w:hideMark/>
          </w:tcPr>
          <w:p w14:paraId="371860F4" w14:textId="77777777" w:rsidR="004E7E27" w:rsidRPr="00B87B2D" w:rsidRDefault="004E7E27" w:rsidP="004E7E27">
            <w:pPr>
              <w:spacing w:before="120" w:after="120" w:line="234" w:lineRule="atLeast"/>
              <w:rPr>
                <w:sz w:val="24"/>
                <w:szCs w:val="24"/>
              </w:rPr>
            </w:pPr>
            <w:r w:rsidRPr="00B87B2D">
              <w:rPr>
                <w:sz w:val="24"/>
                <w:szCs w:val="24"/>
                <w:lang w:val="vi-VN"/>
              </w:rPr>
              <w:t>Bảo vệ rừng</w:t>
            </w:r>
          </w:p>
        </w:tc>
        <w:tc>
          <w:tcPr>
            <w:tcW w:w="500" w:type="pct"/>
            <w:tcBorders>
              <w:top w:val="nil"/>
              <w:left w:val="nil"/>
              <w:bottom w:val="single" w:sz="8" w:space="0" w:color="auto"/>
              <w:right w:val="single" w:sz="8" w:space="0" w:color="auto"/>
            </w:tcBorders>
            <w:vAlign w:val="center"/>
            <w:hideMark/>
          </w:tcPr>
          <w:p w14:paraId="3D4C3966"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3042BFD8" w14:textId="77777777" w:rsidR="004E7E27" w:rsidRPr="00B87B2D" w:rsidRDefault="004E7E27" w:rsidP="004E7E27">
            <w:pPr>
              <w:spacing w:before="120" w:after="120" w:line="234" w:lineRule="atLeast"/>
              <w:jc w:val="center"/>
              <w:rPr>
                <w:sz w:val="24"/>
                <w:szCs w:val="24"/>
              </w:rPr>
            </w:pPr>
            <w:r w:rsidRPr="00B87B2D">
              <w:rPr>
                <w:sz w:val="24"/>
                <w:szCs w:val="24"/>
                <w:lang w:val="vi-VN"/>
              </w:rPr>
              <w:t>7,28</w:t>
            </w:r>
          </w:p>
        </w:tc>
        <w:tc>
          <w:tcPr>
            <w:tcW w:w="0" w:type="auto"/>
            <w:vMerge/>
            <w:tcBorders>
              <w:top w:val="nil"/>
              <w:left w:val="nil"/>
              <w:bottom w:val="single" w:sz="8" w:space="0" w:color="auto"/>
              <w:right w:val="single" w:sz="8" w:space="0" w:color="auto"/>
            </w:tcBorders>
            <w:shd w:val="clear" w:color="auto" w:fill="FFFFFF"/>
            <w:vAlign w:val="center"/>
            <w:hideMark/>
          </w:tcPr>
          <w:p w14:paraId="0BC68761"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5A4459C5" w14:textId="77777777" w:rsidR="004E7E27" w:rsidRPr="00B87B2D" w:rsidRDefault="004E7E27" w:rsidP="004E7E27">
            <w:pPr>
              <w:spacing w:after="0" w:line="240" w:lineRule="auto"/>
              <w:rPr>
                <w:sz w:val="24"/>
                <w:szCs w:val="24"/>
              </w:rPr>
            </w:pPr>
          </w:p>
        </w:tc>
      </w:tr>
      <w:tr w:rsidR="00B87B2D" w:rsidRPr="00B87B2D" w14:paraId="4E884269"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0335A636"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6</w:t>
            </w:r>
          </w:p>
        </w:tc>
        <w:tc>
          <w:tcPr>
            <w:tcW w:w="1350" w:type="pct"/>
            <w:tcBorders>
              <w:top w:val="nil"/>
              <w:left w:val="nil"/>
              <w:bottom w:val="single" w:sz="8" w:space="0" w:color="auto"/>
              <w:right w:val="single" w:sz="8" w:space="0" w:color="auto"/>
            </w:tcBorders>
            <w:vAlign w:val="center"/>
            <w:hideMark/>
          </w:tcPr>
          <w:p w14:paraId="3C361B0B" w14:textId="77777777" w:rsidR="004E7E27" w:rsidRPr="00B87B2D" w:rsidRDefault="004E7E27" w:rsidP="004E7E27">
            <w:pPr>
              <w:spacing w:before="120" w:after="120" w:line="234" w:lineRule="atLeast"/>
              <w:rPr>
                <w:sz w:val="24"/>
                <w:szCs w:val="24"/>
              </w:rPr>
            </w:pPr>
            <w:r w:rsidRPr="00B87B2D">
              <w:rPr>
                <w:b/>
                <w:bCs/>
                <w:sz w:val="24"/>
                <w:szCs w:val="24"/>
                <w:lang w:val="vi-VN"/>
              </w:rPr>
              <w:t>Từ năm thứ sáu đến năm thứ mười (5 năm)</w:t>
            </w:r>
          </w:p>
        </w:tc>
        <w:tc>
          <w:tcPr>
            <w:tcW w:w="500" w:type="pct"/>
            <w:tcBorders>
              <w:top w:val="nil"/>
              <w:left w:val="nil"/>
              <w:bottom w:val="single" w:sz="8" w:space="0" w:color="auto"/>
              <w:right w:val="single" w:sz="8" w:space="0" w:color="auto"/>
            </w:tcBorders>
            <w:vAlign w:val="center"/>
            <w:hideMark/>
          </w:tcPr>
          <w:p w14:paraId="02B83C09"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70E3D0E0"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36,40</w:t>
            </w:r>
          </w:p>
        </w:tc>
        <w:tc>
          <w:tcPr>
            <w:tcW w:w="1500" w:type="pct"/>
            <w:tcBorders>
              <w:top w:val="nil"/>
              <w:left w:val="nil"/>
              <w:bottom w:val="single" w:sz="8" w:space="0" w:color="auto"/>
              <w:right w:val="single" w:sz="8" w:space="0" w:color="auto"/>
            </w:tcBorders>
            <w:vAlign w:val="center"/>
            <w:hideMark/>
          </w:tcPr>
          <w:p w14:paraId="6ED116A3" w14:textId="77777777" w:rsidR="004E7E27" w:rsidRPr="00B87B2D" w:rsidRDefault="004E7E27" w:rsidP="004E7E27">
            <w:pPr>
              <w:spacing w:after="0" w:line="240" w:lineRule="auto"/>
              <w:rPr>
                <w:sz w:val="24"/>
                <w:szCs w:val="24"/>
              </w:rPr>
            </w:pPr>
          </w:p>
        </w:tc>
        <w:tc>
          <w:tcPr>
            <w:tcW w:w="550" w:type="pct"/>
            <w:tcBorders>
              <w:top w:val="nil"/>
              <w:left w:val="nil"/>
              <w:bottom w:val="single" w:sz="8" w:space="0" w:color="auto"/>
              <w:right w:val="single" w:sz="8" w:space="0" w:color="auto"/>
            </w:tcBorders>
            <w:vAlign w:val="center"/>
            <w:hideMark/>
          </w:tcPr>
          <w:p w14:paraId="665E6652" w14:textId="77777777" w:rsidR="004E7E27" w:rsidRPr="00B87B2D" w:rsidRDefault="004E7E27" w:rsidP="004E7E27">
            <w:pPr>
              <w:spacing w:after="0" w:line="240" w:lineRule="auto"/>
              <w:rPr>
                <w:sz w:val="24"/>
                <w:szCs w:val="24"/>
              </w:rPr>
            </w:pPr>
          </w:p>
        </w:tc>
      </w:tr>
      <w:tr w:rsidR="00B87B2D" w:rsidRPr="00B87B2D" w14:paraId="19A9FD22"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5C68A231" w14:textId="77777777" w:rsidR="004E7E27" w:rsidRPr="00B87B2D" w:rsidRDefault="004E7E27" w:rsidP="004E7E27">
            <w:pPr>
              <w:spacing w:before="120" w:after="120" w:line="234" w:lineRule="atLeast"/>
              <w:jc w:val="center"/>
              <w:rPr>
                <w:sz w:val="24"/>
                <w:szCs w:val="24"/>
              </w:rPr>
            </w:pPr>
            <w:r w:rsidRPr="00B87B2D">
              <w:rPr>
                <w:sz w:val="24"/>
                <w:szCs w:val="24"/>
                <w:lang w:val="vi-VN"/>
              </w:rPr>
              <w:t>RN6.2.1</w:t>
            </w:r>
          </w:p>
        </w:tc>
        <w:tc>
          <w:tcPr>
            <w:tcW w:w="1350" w:type="pct"/>
            <w:tcBorders>
              <w:top w:val="nil"/>
              <w:left w:val="nil"/>
              <w:bottom w:val="single" w:sz="8" w:space="0" w:color="auto"/>
              <w:right w:val="single" w:sz="8" w:space="0" w:color="auto"/>
            </w:tcBorders>
            <w:vAlign w:val="center"/>
            <w:hideMark/>
          </w:tcPr>
          <w:p w14:paraId="352308CB" w14:textId="77777777" w:rsidR="004E7E27" w:rsidRPr="00B87B2D" w:rsidRDefault="004E7E27" w:rsidP="004E7E27">
            <w:pPr>
              <w:spacing w:before="120" w:after="120" w:line="234" w:lineRule="atLeast"/>
              <w:rPr>
                <w:sz w:val="24"/>
                <w:szCs w:val="24"/>
              </w:rPr>
            </w:pPr>
            <w:r w:rsidRPr="00B87B2D">
              <w:rPr>
                <w:sz w:val="24"/>
                <w:szCs w:val="24"/>
                <w:lang w:val="vi-VN"/>
              </w:rPr>
              <w:t>Bảo vệ rừng</w:t>
            </w:r>
          </w:p>
        </w:tc>
        <w:tc>
          <w:tcPr>
            <w:tcW w:w="500" w:type="pct"/>
            <w:tcBorders>
              <w:top w:val="nil"/>
              <w:left w:val="nil"/>
              <w:bottom w:val="single" w:sz="8" w:space="0" w:color="auto"/>
              <w:right w:val="single" w:sz="8" w:space="0" w:color="auto"/>
            </w:tcBorders>
            <w:vAlign w:val="center"/>
            <w:hideMark/>
          </w:tcPr>
          <w:p w14:paraId="1C15292B" w14:textId="77777777" w:rsidR="004E7E27" w:rsidRPr="00B87B2D" w:rsidRDefault="004E7E27" w:rsidP="004E7E27">
            <w:pPr>
              <w:spacing w:before="120" w:after="120" w:line="234" w:lineRule="atLeast"/>
              <w:jc w:val="center"/>
              <w:rPr>
                <w:sz w:val="24"/>
                <w:szCs w:val="24"/>
              </w:rPr>
            </w:pPr>
            <w:r w:rsidRPr="00B87B2D">
              <w:rPr>
                <w:sz w:val="24"/>
                <w:szCs w:val="24"/>
                <w:lang w:val="vi-VN"/>
              </w:rPr>
              <w:t>Công/năm</w:t>
            </w:r>
          </w:p>
        </w:tc>
        <w:tc>
          <w:tcPr>
            <w:tcW w:w="450" w:type="pct"/>
            <w:tcBorders>
              <w:top w:val="nil"/>
              <w:left w:val="nil"/>
              <w:bottom w:val="single" w:sz="8" w:space="0" w:color="auto"/>
              <w:right w:val="single" w:sz="8" w:space="0" w:color="auto"/>
            </w:tcBorders>
            <w:vAlign w:val="center"/>
            <w:hideMark/>
          </w:tcPr>
          <w:p w14:paraId="72D90CCB" w14:textId="77777777" w:rsidR="004E7E27" w:rsidRPr="00B87B2D" w:rsidRDefault="004E7E27" w:rsidP="004E7E27">
            <w:pPr>
              <w:spacing w:before="120" w:after="120" w:line="234" w:lineRule="atLeast"/>
              <w:jc w:val="center"/>
              <w:rPr>
                <w:sz w:val="24"/>
                <w:szCs w:val="24"/>
              </w:rPr>
            </w:pPr>
            <w:r w:rsidRPr="00B87B2D">
              <w:rPr>
                <w:sz w:val="24"/>
                <w:szCs w:val="24"/>
                <w:lang w:val="vi-VN"/>
              </w:rPr>
              <w:t>7,28</w:t>
            </w:r>
          </w:p>
        </w:tc>
        <w:tc>
          <w:tcPr>
            <w:tcW w:w="1500" w:type="pct"/>
            <w:tcBorders>
              <w:top w:val="nil"/>
              <w:left w:val="nil"/>
              <w:bottom w:val="single" w:sz="8" w:space="0" w:color="auto"/>
              <w:right w:val="single" w:sz="8" w:space="0" w:color="auto"/>
            </w:tcBorders>
            <w:vAlign w:val="center"/>
            <w:hideMark/>
          </w:tcPr>
          <w:p w14:paraId="0BCCAE1A" w14:textId="77777777" w:rsidR="004E7E27" w:rsidRPr="00B87B2D" w:rsidRDefault="004E7E27" w:rsidP="004E7E27">
            <w:pPr>
              <w:spacing w:before="120" w:after="120" w:line="234" w:lineRule="atLeast"/>
              <w:rPr>
                <w:sz w:val="24"/>
                <w:szCs w:val="24"/>
              </w:rPr>
            </w:pPr>
            <w:r w:rsidRPr="00B87B2D">
              <w:rPr>
                <w:sz w:val="24"/>
                <w:szCs w:val="24"/>
                <w:lang w:val="vi-VN"/>
              </w:rPr>
              <w:t>Như năm thứ nhất</w:t>
            </w:r>
          </w:p>
        </w:tc>
        <w:tc>
          <w:tcPr>
            <w:tcW w:w="550" w:type="pct"/>
            <w:tcBorders>
              <w:top w:val="nil"/>
              <w:left w:val="nil"/>
              <w:bottom w:val="single" w:sz="8" w:space="0" w:color="auto"/>
              <w:right w:val="single" w:sz="8" w:space="0" w:color="auto"/>
            </w:tcBorders>
            <w:vAlign w:val="center"/>
            <w:hideMark/>
          </w:tcPr>
          <w:p w14:paraId="463FD3B7" w14:textId="77777777" w:rsidR="004E7E27" w:rsidRPr="00B87B2D" w:rsidRDefault="004E7E27" w:rsidP="004E7E27">
            <w:pPr>
              <w:spacing w:after="0" w:line="240" w:lineRule="auto"/>
              <w:rPr>
                <w:sz w:val="24"/>
                <w:szCs w:val="24"/>
              </w:rPr>
            </w:pPr>
          </w:p>
        </w:tc>
      </w:tr>
      <w:tr w:rsidR="00B87B2D" w:rsidRPr="00B87B2D" w14:paraId="115A89DB"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2960B92D"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II</w:t>
            </w:r>
          </w:p>
        </w:tc>
        <w:tc>
          <w:tcPr>
            <w:tcW w:w="1350" w:type="pct"/>
            <w:tcBorders>
              <w:top w:val="nil"/>
              <w:left w:val="nil"/>
              <w:bottom w:val="single" w:sz="8" w:space="0" w:color="auto"/>
              <w:right w:val="single" w:sz="8" w:space="0" w:color="auto"/>
            </w:tcBorders>
            <w:vAlign w:val="center"/>
            <w:hideMark/>
          </w:tcPr>
          <w:p w14:paraId="7EACB32F" w14:textId="77777777" w:rsidR="004E7E27" w:rsidRPr="00B87B2D" w:rsidRDefault="004E7E27" w:rsidP="004E7E27">
            <w:pPr>
              <w:spacing w:before="120" w:after="120" w:line="234" w:lineRule="atLeast"/>
              <w:rPr>
                <w:sz w:val="24"/>
                <w:szCs w:val="24"/>
              </w:rPr>
            </w:pPr>
            <w:r w:rsidRPr="00B87B2D">
              <w:rPr>
                <w:b/>
                <w:bCs/>
                <w:sz w:val="24"/>
                <w:szCs w:val="24"/>
                <w:lang w:val="vi-VN"/>
              </w:rPr>
              <w:t>Lao động gián tiếp</w:t>
            </w:r>
          </w:p>
        </w:tc>
        <w:tc>
          <w:tcPr>
            <w:tcW w:w="500" w:type="pct"/>
            <w:tcBorders>
              <w:top w:val="nil"/>
              <w:left w:val="nil"/>
              <w:bottom w:val="single" w:sz="8" w:space="0" w:color="auto"/>
              <w:right w:val="single" w:sz="8" w:space="0" w:color="auto"/>
            </w:tcBorders>
            <w:vAlign w:val="center"/>
            <w:hideMark/>
          </w:tcPr>
          <w:p w14:paraId="426308FC"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Công</w:t>
            </w:r>
          </w:p>
        </w:tc>
        <w:tc>
          <w:tcPr>
            <w:tcW w:w="450" w:type="pct"/>
            <w:tcBorders>
              <w:top w:val="nil"/>
              <w:left w:val="nil"/>
              <w:bottom w:val="single" w:sz="8" w:space="0" w:color="auto"/>
              <w:right w:val="single" w:sz="8" w:space="0" w:color="auto"/>
            </w:tcBorders>
            <w:vAlign w:val="center"/>
            <w:hideMark/>
          </w:tcPr>
          <w:p w14:paraId="6C5C8F93"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39,86</w:t>
            </w:r>
          </w:p>
        </w:tc>
        <w:tc>
          <w:tcPr>
            <w:tcW w:w="1500" w:type="pct"/>
            <w:tcBorders>
              <w:top w:val="nil"/>
              <w:left w:val="nil"/>
              <w:bottom w:val="single" w:sz="8" w:space="0" w:color="auto"/>
              <w:right w:val="single" w:sz="8" w:space="0" w:color="auto"/>
            </w:tcBorders>
            <w:vAlign w:val="center"/>
            <w:hideMark/>
          </w:tcPr>
          <w:p w14:paraId="35FCE70D" w14:textId="77777777" w:rsidR="004E7E27" w:rsidRPr="00B87B2D" w:rsidRDefault="004E7E27" w:rsidP="004E7E27">
            <w:pPr>
              <w:spacing w:after="0" w:line="240" w:lineRule="auto"/>
              <w:rPr>
                <w:sz w:val="24"/>
                <w:szCs w:val="24"/>
              </w:rPr>
            </w:pPr>
          </w:p>
        </w:tc>
        <w:tc>
          <w:tcPr>
            <w:tcW w:w="550" w:type="pct"/>
            <w:tcBorders>
              <w:top w:val="nil"/>
              <w:left w:val="nil"/>
              <w:bottom w:val="single" w:sz="8" w:space="0" w:color="auto"/>
              <w:right w:val="single" w:sz="8" w:space="0" w:color="auto"/>
            </w:tcBorders>
            <w:vAlign w:val="center"/>
            <w:hideMark/>
          </w:tcPr>
          <w:p w14:paraId="42389FE2" w14:textId="77777777" w:rsidR="004E7E27" w:rsidRPr="00B87B2D" w:rsidRDefault="004E7E27" w:rsidP="004E7E27">
            <w:pPr>
              <w:spacing w:after="0" w:line="240" w:lineRule="auto"/>
              <w:rPr>
                <w:sz w:val="24"/>
                <w:szCs w:val="24"/>
              </w:rPr>
            </w:pPr>
          </w:p>
        </w:tc>
      </w:tr>
      <w:tr w:rsidR="00B87B2D" w:rsidRPr="00B87B2D" w14:paraId="1CFC0DE0"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5967477C"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1</w:t>
            </w:r>
          </w:p>
        </w:tc>
        <w:tc>
          <w:tcPr>
            <w:tcW w:w="1350" w:type="pct"/>
            <w:tcBorders>
              <w:top w:val="nil"/>
              <w:left w:val="nil"/>
              <w:bottom w:val="single" w:sz="8" w:space="0" w:color="auto"/>
              <w:right w:val="single" w:sz="8" w:space="0" w:color="auto"/>
            </w:tcBorders>
            <w:vAlign w:val="center"/>
            <w:hideMark/>
          </w:tcPr>
          <w:p w14:paraId="6A2E5156" w14:textId="77777777" w:rsidR="004E7E27" w:rsidRPr="00B87B2D" w:rsidRDefault="004E7E27" w:rsidP="004E7E27">
            <w:pPr>
              <w:spacing w:before="120" w:after="120" w:line="234" w:lineRule="atLeast"/>
              <w:rPr>
                <w:sz w:val="24"/>
                <w:szCs w:val="24"/>
              </w:rPr>
            </w:pPr>
            <w:r w:rsidRPr="00B87B2D">
              <w:rPr>
                <w:b/>
                <w:bCs/>
                <w:sz w:val="24"/>
                <w:szCs w:val="24"/>
                <w:lang w:val="vi-VN"/>
              </w:rPr>
              <w:t>Năm thứ nhất</w:t>
            </w:r>
          </w:p>
        </w:tc>
        <w:tc>
          <w:tcPr>
            <w:tcW w:w="500" w:type="pct"/>
            <w:tcBorders>
              <w:top w:val="nil"/>
              <w:left w:val="nil"/>
              <w:bottom w:val="single" w:sz="8" w:space="0" w:color="auto"/>
              <w:right w:val="single" w:sz="8" w:space="0" w:color="auto"/>
            </w:tcBorders>
            <w:vAlign w:val="center"/>
            <w:hideMark/>
          </w:tcPr>
          <w:p w14:paraId="0DF342A9"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Công</w:t>
            </w:r>
          </w:p>
        </w:tc>
        <w:tc>
          <w:tcPr>
            <w:tcW w:w="450" w:type="pct"/>
            <w:tcBorders>
              <w:top w:val="nil"/>
              <w:left w:val="nil"/>
              <w:bottom w:val="single" w:sz="8" w:space="0" w:color="auto"/>
              <w:right w:val="single" w:sz="8" w:space="0" w:color="auto"/>
            </w:tcBorders>
            <w:vAlign w:val="center"/>
            <w:hideMark/>
          </w:tcPr>
          <w:p w14:paraId="48510EE2"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22,99</w:t>
            </w:r>
          </w:p>
        </w:tc>
        <w:tc>
          <w:tcPr>
            <w:tcW w:w="1500" w:type="pct"/>
            <w:tcBorders>
              <w:top w:val="nil"/>
              <w:left w:val="nil"/>
              <w:bottom w:val="single" w:sz="8" w:space="0" w:color="auto"/>
              <w:right w:val="single" w:sz="8" w:space="0" w:color="auto"/>
            </w:tcBorders>
            <w:vAlign w:val="center"/>
            <w:hideMark/>
          </w:tcPr>
          <w:p w14:paraId="68B4C47F" w14:textId="77777777" w:rsidR="004E7E27" w:rsidRPr="00B87B2D" w:rsidRDefault="004E7E27" w:rsidP="004E7E27">
            <w:pPr>
              <w:spacing w:after="0" w:line="240" w:lineRule="auto"/>
              <w:rPr>
                <w:sz w:val="24"/>
                <w:szCs w:val="24"/>
              </w:rPr>
            </w:pPr>
          </w:p>
        </w:tc>
        <w:tc>
          <w:tcPr>
            <w:tcW w:w="550" w:type="pct"/>
            <w:tcBorders>
              <w:top w:val="nil"/>
              <w:left w:val="nil"/>
              <w:bottom w:val="single" w:sz="8" w:space="0" w:color="auto"/>
              <w:right w:val="single" w:sz="8" w:space="0" w:color="auto"/>
            </w:tcBorders>
            <w:vAlign w:val="center"/>
            <w:hideMark/>
          </w:tcPr>
          <w:p w14:paraId="79E33884" w14:textId="77777777" w:rsidR="004E7E27" w:rsidRPr="00B87B2D" w:rsidRDefault="004E7E27" w:rsidP="004E7E27">
            <w:pPr>
              <w:spacing w:after="0" w:line="240" w:lineRule="auto"/>
              <w:rPr>
                <w:sz w:val="24"/>
                <w:szCs w:val="24"/>
              </w:rPr>
            </w:pPr>
          </w:p>
        </w:tc>
      </w:tr>
      <w:tr w:rsidR="00B87B2D" w:rsidRPr="00B87B2D" w14:paraId="74AF179A"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0CAD0FD6" w14:textId="77777777" w:rsidR="004E7E27" w:rsidRPr="00B87B2D" w:rsidRDefault="004E7E27" w:rsidP="004E7E27">
            <w:pPr>
              <w:spacing w:after="0" w:line="240" w:lineRule="auto"/>
              <w:rPr>
                <w:sz w:val="24"/>
                <w:szCs w:val="24"/>
              </w:rPr>
            </w:pPr>
          </w:p>
        </w:tc>
        <w:tc>
          <w:tcPr>
            <w:tcW w:w="1350" w:type="pct"/>
            <w:tcBorders>
              <w:top w:val="nil"/>
              <w:left w:val="nil"/>
              <w:bottom w:val="single" w:sz="8" w:space="0" w:color="auto"/>
              <w:right w:val="single" w:sz="8" w:space="0" w:color="auto"/>
            </w:tcBorders>
            <w:vAlign w:val="center"/>
            <w:hideMark/>
          </w:tcPr>
          <w:p w14:paraId="664546D4" w14:textId="77777777" w:rsidR="004E7E27" w:rsidRPr="00B87B2D" w:rsidRDefault="004E7E27" w:rsidP="004E7E27">
            <w:pPr>
              <w:spacing w:before="120" w:after="120" w:line="234" w:lineRule="atLeast"/>
              <w:rPr>
                <w:sz w:val="24"/>
                <w:szCs w:val="24"/>
              </w:rPr>
            </w:pPr>
            <w:r w:rsidRPr="00B87B2D">
              <w:rPr>
                <w:sz w:val="24"/>
                <w:szCs w:val="24"/>
                <w:lang w:val="vi-VN"/>
              </w:rPr>
              <w:t>Thiết kế</w:t>
            </w:r>
          </w:p>
        </w:tc>
        <w:tc>
          <w:tcPr>
            <w:tcW w:w="500" w:type="pct"/>
            <w:tcBorders>
              <w:top w:val="nil"/>
              <w:left w:val="nil"/>
              <w:bottom w:val="single" w:sz="8" w:space="0" w:color="auto"/>
              <w:right w:val="single" w:sz="8" w:space="0" w:color="auto"/>
            </w:tcBorders>
            <w:vAlign w:val="center"/>
            <w:hideMark/>
          </w:tcPr>
          <w:p w14:paraId="0ABB14CD"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4619B186" w14:textId="77777777" w:rsidR="004E7E27" w:rsidRPr="00B87B2D" w:rsidRDefault="004E7E27" w:rsidP="004E7E27">
            <w:pPr>
              <w:spacing w:before="120" w:after="120" w:line="234" w:lineRule="atLeast"/>
              <w:jc w:val="center"/>
              <w:rPr>
                <w:sz w:val="24"/>
                <w:szCs w:val="24"/>
              </w:rPr>
            </w:pPr>
            <w:r w:rsidRPr="00B87B2D">
              <w:rPr>
                <w:sz w:val="24"/>
                <w:szCs w:val="24"/>
                <w:lang w:val="vi-VN"/>
              </w:rPr>
              <w:t>7,03</w:t>
            </w:r>
          </w:p>
        </w:tc>
        <w:tc>
          <w:tcPr>
            <w:tcW w:w="1500" w:type="pct"/>
            <w:tcBorders>
              <w:top w:val="nil"/>
              <w:left w:val="nil"/>
              <w:bottom w:val="single" w:sz="8" w:space="0" w:color="auto"/>
              <w:right w:val="single" w:sz="8" w:space="0" w:color="auto"/>
            </w:tcBorders>
            <w:vAlign w:val="center"/>
            <w:hideMark/>
          </w:tcPr>
          <w:p w14:paraId="62BC2C3B" w14:textId="77777777" w:rsidR="004E7E27" w:rsidRPr="00B87B2D" w:rsidRDefault="004E7E27" w:rsidP="00751E35">
            <w:pPr>
              <w:spacing w:before="120" w:after="120" w:line="234" w:lineRule="atLeast"/>
              <w:jc w:val="both"/>
              <w:rPr>
                <w:sz w:val="24"/>
                <w:szCs w:val="24"/>
              </w:rPr>
            </w:pPr>
            <w:r w:rsidRPr="00B87B2D">
              <w:rPr>
                <w:sz w:val="24"/>
                <w:szCs w:val="24"/>
                <w:lang w:val="vi-VN"/>
              </w:rPr>
              <w:t>Thu thập tài liệu, khảo sát các yếu tố tự nhiên, xây dựng hồ sơ thiết kế, dự toán các biện pháp lâm sinh theo quy định.</w:t>
            </w:r>
          </w:p>
        </w:tc>
        <w:tc>
          <w:tcPr>
            <w:tcW w:w="550" w:type="pct"/>
            <w:tcBorders>
              <w:top w:val="nil"/>
              <w:left w:val="nil"/>
              <w:bottom w:val="single" w:sz="8" w:space="0" w:color="auto"/>
              <w:right w:val="single" w:sz="8" w:space="0" w:color="auto"/>
            </w:tcBorders>
            <w:vAlign w:val="center"/>
            <w:hideMark/>
          </w:tcPr>
          <w:p w14:paraId="67F9C95E" w14:textId="77777777" w:rsidR="004E7E27" w:rsidRPr="00B87B2D" w:rsidRDefault="004E7E27" w:rsidP="004E7E27">
            <w:pPr>
              <w:spacing w:after="0" w:line="240" w:lineRule="auto"/>
              <w:rPr>
                <w:sz w:val="24"/>
                <w:szCs w:val="24"/>
              </w:rPr>
            </w:pPr>
          </w:p>
        </w:tc>
      </w:tr>
      <w:tr w:rsidR="00B87B2D" w:rsidRPr="00B87B2D" w14:paraId="6A4F4300"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7C2963D5" w14:textId="77777777" w:rsidR="004E7E27" w:rsidRPr="00B87B2D" w:rsidRDefault="004E7E27" w:rsidP="004E7E27">
            <w:pPr>
              <w:spacing w:after="0" w:line="240" w:lineRule="auto"/>
              <w:rPr>
                <w:sz w:val="24"/>
                <w:szCs w:val="24"/>
              </w:rPr>
            </w:pPr>
          </w:p>
        </w:tc>
        <w:tc>
          <w:tcPr>
            <w:tcW w:w="1350" w:type="pct"/>
            <w:tcBorders>
              <w:top w:val="nil"/>
              <w:left w:val="nil"/>
              <w:bottom w:val="single" w:sz="8" w:space="0" w:color="auto"/>
              <w:right w:val="single" w:sz="8" w:space="0" w:color="auto"/>
            </w:tcBorders>
            <w:vAlign w:val="center"/>
            <w:hideMark/>
          </w:tcPr>
          <w:p w14:paraId="5AE7CA01" w14:textId="77777777" w:rsidR="004E7E27" w:rsidRPr="00B87B2D" w:rsidRDefault="004E7E27" w:rsidP="004E7E27">
            <w:pPr>
              <w:spacing w:before="120" w:after="120" w:line="234" w:lineRule="atLeast"/>
              <w:rPr>
                <w:sz w:val="24"/>
                <w:szCs w:val="24"/>
              </w:rPr>
            </w:pPr>
            <w:r w:rsidRPr="00B87B2D">
              <w:rPr>
                <w:sz w:val="24"/>
                <w:szCs w:val="24"/>
                <w:lang w:val="vi-VN"/>
              </w:rPr>
              <w:t>Lao động quản lý, giám sát, chỉ đạo kỹ thuật, nghiệm thu hàng năm</w:t>
            </w:r>
          </w:p>
        </w:tc>
        <w:tc>
          <w:tcPr>
            <w:tcW w:w="500" w:type="pct"/>
            <w:tcBorders>
              <w:top w:val="nil"/>
              <w:left w:val="nil"/>
              <w:bottom w:val="single" w:sz="8" w:space="0" w:color="auto"/>
              <w:right w:val="single" w:sz="8" w:space="0" w:color="auto"/>
            </w:tcBorders>
            <w:vAlign w:val="center"/>
            <w:hideMark/>
          </w:tcPr>
          <w:p w14:paraId="093D6A4C"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1423A899" w14:textId="77777777" w:rsidR="004E7E27" w:rsidRPr="00B87B2D" w:rsidRDefault="004E7E27" w:rsidP="004E7E27">
            <w:pPr>
              <w:spacing w:before="120" w:after="120" w:line="234" w:lineRule="atLeast"/>
              <w:jc w:val="center"/>
              <w:rPr>
                <w:sz w:val="24"/>
                <w:szCs w:val="24"/>
              </w:rPr>
            </w:pPr>
            <w:r w:rsidRPr="00B87B2D">
              <w:rPr>
                <w:sz w:val="24"/>
                <w:szCs w:val="24"/>
                <w:lang w:val="vi-VN"/>
              </w:rPr>
              <w:t>15,96</w:t>
            </w:r>
          </w:p>
        </w:tc>
        <w:tc>
          <w:tcPr>
            <w:tcW w:w="1500" w:type="pct"/>
            <w:tcBorders>
              <w:top w:val="nil"/>
              <w:left w:val="nil"/>
              <w:bottom w:val="single" w:sz="8" w:space="0" w:color="auto"/>
              <w:right w:val="single" w:sz="8" w:space="0" w:color="auto"/>
            </w:tcBorders>
            <w:vAlign w:val="center"/>
            <w:hideMark/>
          </w:tcPr>
          <w:p w14:paraId="3707B7E5" w14:textId="77777777" w:rsidR="004E7E27" w:rsidRPr="00B87B2D" w:rsidRDefault="004E7E27" w:rsidP="004E7E27">
            <w:pPr>
              <w:spacing w:after="0" w:line="240" w:lineRule="auto"/>
              <w:rPr>
                <w:sz w:val="24"/>
                <w:szCs w:val="24"/>
              </w:rPr>
            </w:pPr>
          </w:p>
        </w:tc>
        <w:tc>
          <w:tcPr>
            <w:tcW w:w="550" w:type="pct"/>
            <w:tcBorders>
              <w:top w:val="nil"/>
              <w:left w:val="nil"/>
              <w:bottom w:val="single" w:sz="8" w:space="0" w:color="auto"/>
              <w:right w:val="single" w:sz="8" w:space="0" w:color="auto"/>
            </w:tcBorders>
            <w:vAlign w:val="center"/>
            <w:hideMark/>
          </w:tcPr>
          <w:p w14:paraId="3E269C84" w14:textId="77777777" w:rsidR="004E7E27" w:rsidRPr="00B87B2D" w:rsidRDefault="004E7E27" w:rsidP="004E7E27">
            <w:pPr>
              <w:spacing w:before="120" w:after="120" w:line="234" w:lineRule="atLeast"/>
              <w:jc w:val="center"/>
              <w:rPr>
                <w:sz w:val="24"/>
                <w:szCs w:val="24"/>
              </w:rPr>
            </w:pPr>
            <w:r w:rsidRPr="00B87B2D">
              <w:rPr>
                <w:sz w:val="24"/>
                <w:szCs w:val="24"/>
              </w:rPr>
              <w:t>10% nhân công trực tiếp</w:t>
            </w:r>
          </w:p>
        </w:tc>
      </w:tr>
      <w:tr w:rsidR="00B87B2D" w:rsidRPr="00B87B2D" w14:paraId="41C2C680"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7DCA490A"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2</w:t>
            </w:r>
          </w:p>
        </w:tc>
        <w:tc>
          <w:tcPr>
            <w:tcW w:w="1350" w:type="pct"/>
            <w:tcBorders>
              <w:top w:val="nil"/>
              <w:left w:val="nil"/>
              <w:bottom w:val="single" w:sz="8" w:space="0" w:color="auto"/>
              <w:right w:val="single" w:sz="8" w:space="0" w:color="auto"/>
            </w:tcBorders>
            <w:vAlign w:val="center"/>
            <w:hideMark/>
          </w:tcPr>
          <w:p w14:paraId="5460F001" w14:textId="77777777" w:rsidR="004E7E27" w:rsidRPr="00B87B2D" w:rsidRDefault="004E7E27" w:rsidP="004E7E27">
            <w:pPr>
              <w:spacing w:before="120" w:after="120" w:line="234" w:lineRule="atLeast"/>
              <w:rPr>
                <w:sz w:val="24"/>
                <w:szCs w:val="24"/>
              </w:rPr>
            </w:pPr>
            <w:r w:rsidRPr="00B87B2D">
              <w:rPr>
                <w:b/>
                <w:bCs/>
                <w:sz w:val="24"/>
                <w:szCs w:val="24"/>
                <w:lang w:val="vi-VN"/>
              </w:rPr>
              <w:t>Năm thứ hai</w:t>
            </w:r>
          </w:p>
        </w:tc>
        <w:tc>
          <w:tcPr>
            <w:tcW w:w="500" w:type="pct"/>
            <w:tcBorders>
              <w:top w:val="nil"/>
              <w:left w:val="nil"/>
              <w:bottom w:val="single" w:sz="8" w:space="0" w:color="auto"/>
              <w:right w:val="single" w:sz="8" w:space="0" w:color="auto"/>
            </w:tcBorders>
            <w:vAlign w:val="center"/>
            <w:hideMark/>
          </w:tcPr>
          <w:p w14:paraId="25E43B72"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Công</w:t>
            </w:r>
          </w:p>
        </w:tc>
        <w:tc>
          <w:tcPr>
            <w:tcW w:w="450" w:type="pct"/>
            <w:tcBorders>
              <w:top w:val="nil"/>
              <w:left w:val="nil"/>
              <w:bottom w:val="single" w:sz="8" w:space="0" w:color="auto"/>
              <w:right w:val="single" w:sz="8" w:space="0" w:color="auto"/>
            </w:tcBorders>
            <w:vAlign w:val="center"/>
            <w:hideMark/>
          </w:tcPr>
          <w:p w14:paraId="3FC9392A"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5,16</w:t>
            </w:r>
          </w:p>
        </w:tc>
        <w:tc>
          <w:tcPr>
            <w:tcW w:w="1500" w:type="pct"/>
            <w:tcBorders>
              <w:top w:val="nil"/>
              <w:left w:val="nil"/>
              <w:bottom w:val="single" w:sz="8" w:space="0" w:color="auto"/>
              <w:right w:val="single" w:sz="8" w:space="0" w:color="auto"/>
            </w:tcBorders>
            <w:vAlign w:val="center"/>
            <w:hideMark/>
          </w:tcPr>
          <w:p w14:paraId="25A2D54E" w14:textId="77777777" w:rsidR="004E7E27" w:rsidRPr="00B87B2D" w:rsidRDefault="004E7E27" w:rsidP="004E7E27">
            <w:pPr>
              <w:spacing w:after="0" w:line="240" w:lineRule="auto"/>
              <w:rPr>
                <w:sz w:val="24"/>
                <w:szCs w:val="24"/>
              </w:rPr>
            </w:pPr>
          </w:p>
        </w:tc>
        <w:tc>
          <w:tcPr>
            <w:tcW w:w="550" w:type="pct"/>
            <w:tcBorders>
              <w:top w:val="nil"/>
              <w:left w:val="nil"/>
              <w:bottom w:val="single" w:sz="8" w:space="0" w:color="auto"/>
              <w:right w:val="single" w:sz="8" w:space="0" w:color="auto"/>
            </w:tcBorders>
            <w:vAlign w:val="center"/>
            <w:hideMark/>
          </w:tcPr>
          <w:p w14:paraId="72DDCB07" w14:textId="77777777" w:rsidR="004E7E27" w:rsidRPr="00B87B2D" w:rsidRDefault="004E7E27" w:rsidP="004E7E27">
            <w:pPr>
              <w:spacing w:after="0" w:line="240" w:lineRule="auto"/>
              <w:rPr>
                <w:sz w:val="24"/>
                <w:szCs w:val="24"/>
              </w:rPr>
            </w:pPr>
          </w:p>
        </w:tc>
      </w:tr>
      <w:tr w:rsidR="00B87B2D" w:rsidRPr="00B87B2D" w14:paraId="47164C9D"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6845F92F" w14:textId="77777777" w:rsidR="004E7E27" w:rsidRPr="00B87B2D" w:rsidRDefault="004E7E27" w:rsidP="004E7E27">
            <w:pPr>
              <w:spacing w:after="0" w:line="240" w:lineRule="auto"/>
              <w:rPr>
                <w:sz w:val="24"/>
                <w:szCs w:val="24"/>
              </w:rPr>
            </w:pPr>
          </w:p>
        </w:tc>
        <w:tc>
          <w:tcPr>
            <w:tcW w:w="1350" w:type="pct"/>
            <w:tcBorders>
              <w:top w:val="nil"/>
              <w:left w:val="nil"/>
              <w:bottom w:val="single" w:sz="8" w:space="0" w:color="auto"/>
              <w:right w:val="single" w:sz="8" w:space="0" w:color="auto"/>
            </w:tcBorders>
            <w:vAlign w:val="center"/>
            <w:hideMark/>
          </w:tcPr>
          <w:p w14:paraId="5F75745D" w14:textId="77777777" w:rsidR="004E7E27" w:rsidRPr="00B87B2D" w:rsidRDefault="004E7E27" w:rsidP="004E7E27">
            <w:pPr>
              <w:spacing w:before="120" w:after="120" w:line="234" w:lineRule="atLeast"/>
              <w:rPr>
                <w:sz w:val="24"/>
                <w:szCs w:val="24"/>
              </w:rPr>
            </w:pPr>
            <w:r w:rsidRPr="00B87B2D">
              <w:rPr>
                <w:sz w:val="24"/>
                <w:szCs w:val="24"/>
                <w:lang w:val="vi-VN"/>
              </w:rPr>
              <w:t>Lao động quản lý, giám sát, chỉ đạo kỹ thuật, nghiệm thu hàng năm</w:t>
            </w:r>
          </w:p>
        </w:tc>
        <w:tc>
          <w:tcPr>
            <w:tcW w:w="500" w:type="pct"/>
            <w:tcBorders>
              <w:top w:val="nil"/>
              <w:left w:val="nil"/>
              <w:bottom w:val="single" w:sz="8" w:space="0" w:color="auto"/>
              <w:right w:val="single" w:sz="8" w:space="0" w:color="auto"/>
            </w:tcBorders>
            <w:vAlign w:val="center"/>
            <w:hideMark/>
          </w:tcPr>
          <w:p w14:paraId="37FDEA07"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2307EB02" w14:textId="77777777" w:rsidR="004E7E27" w:rsidRPr="00B87B2D" w:rsidRDefault="004E7E27" w:rsidP="004E7E27">
            <w:pPr>
              <w:spacing w:before="120" w:after="120" w:line="234" w:lineRule="atLeast"/>
              <w:jc w:val="center"/>
              <w:rPr>
                <w:sz w:val="24"/>
                <w:szCs w:val="24"/>
              </w:rPr>
            </w:pPr>
            <w:r w:rsidRPr="00B87B2D">
              <w:rPr>
                <w:sz w:val="24"/>
                <w:szCs w:val="24"/>
                <w:lang w:val="vi-VN"/>
              </w:rPr>
              <w:t>5,16</w:t>
            </w:r>
          </w:p>
        </w:tc>
        <w:tc>
          <w:tcPr>
            <w:tcW w:w="1500" w:type="pct"/>
            <w:tcBorders>
              <w:top w:val="nil"/>
              <w:left w:val="nil"/>
              <w:bottom w:val="single" w:sz="8" w:space="0" w:color="auto"/>
              <w:right w:val="single" w:sz="8" w:space="0" w:color="auto"/>
            </w:tcBorders>
            <w:vAlign w:val="center"/>
            <w:hideMark/>
          </w:tcPr>
          <w:p w14:paraId="01CF64C0" w14:textId="77777777" w:rsidR="004E7E27" w:rsidRPr="00B87B2D" w:rsidRDefault="004E7E27" w:rsidP="004E7E27">
            <w:pPr>
              <w:spacing w:after="0" w:line="240" w:lineRule="auto"/>
              <w:rPr>
                <w:sz w:val="24"/>
                <w:szCs w:val="24"/>
              </w:rPr>
            </w:pPr>
          </w:p>
        </w:tc>
        <w:tc>
          <w:tcPr>
            <w:tcW w:w="550" w:type="pct"/>
            <w:vMerge w:val="restart"/>
            <w:tcBorders>
              <w:top w:val="nil"/>
              <w:left w:val="nil"/>
              <w:bottom w:val="single" w:sz="8" w:space="0" w:color="auto"/>
              <w:right w:val="single" w:sz="8" w:space="0" w:color="auto"/>
            </w:tcBorders>
            <w:vAlign w:val="center"/>
            <w:hideMark/>
          </w:tcPr>
          <w:p w14:paraId="0C58D5FF" w14:textId="77777777" w:rsidR="004E7E27" w:rsidRPr="00B87B2D" w:rsidRDefault="004E7E27" w:rsidP="004E7E27">
            <w:pPr>
              <w:spacing w:before="120" w:after="120" w:line="234" w:lineRule="atLeast"/>
              <w:jc w:val="center"/>
              <w:rPr>
                <w:sz w:val="24"/>
                <w:szCs w:val="24"/>
              </w:rPr>
            </w:pPr>
            <w:r w:rsidRPr="00B87B2D">
              <w:rPr>
                <w:sz w:val="24"/>
                <w:szCs w:val="24"/>
              </w:rPr>
              <w:t>10% nhân công trực tiếp</w:t>
            </w:r>
          </w:p>
        </w:tc>
      </w:tr>
      <w:tr w:rsidR="00B87B2D" w:rsidRPr="00B87B2D" w14:paraId="70054A8E"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3D85FD9D"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3</w:t>
            </w:r>
          </w:p>
        </w:tc>
        <w:tc>
          <w:tcPr>
            <w:tcW w:w="1350" w:type="pct"/>
            <w:tcBorders>
              <w:top w:val="nil"/>
              <w:left w:val="nil"/>
              <w:bottom w:val="single" w:sz="8" w:space="0" w:color="auto"/>
              <w:right w:val="single" w:sz="8" w:space="0" w:color="auto"/>
            </w:tcBorders>
            <w:vAlign w:val="center"/>
            <w:hideMark/>
          </w:tcPr>
          <w:p w14:paraId="585F51BE" w14:textId="77777777" w:rsidR="004E7E27" w:rsidRPr="00B87B2D" w:rsidRDefault="004E7E27" w:rsidP="004E7E27">
            <w:pPr>
              <w:spacing w:before="120" w:after="120" w:line="234" w:lineRule="atLeast"/>
              <w:rPr>
                <w:sz w:val="24"/>
                <w:szCs w:val="24"/>
              </w:rPr>
            </w:pPr>
            <w:r w:rsidRPr="00B87B2D">
              <w:rPr>
                <w:b/>
                <w:bCs/>
                <w:sz w:val="24"/>
                <w:szCs w:val="24"/>
                <w:lang w:val="vi-VN"/>
              </w:rPr>
              <w:t>Năm thứ ba</w:t>
            </w:r>
          </w:p>
        </w:tc>
        <w:tc>
          <w:tcPr>
            <w:tcW w:w="500" w:type="pct"/>
            <w:tcBorders>
              <w:top w:val="nil"/>
              <w:left w:val="nil"/>
              <w:bottom w:val="single" w:sz="8" w:space="0" w:color="auto"/>
              <w:right w:val="single" w:sz="8" w:space="0" w:color="auto"/>
            </w:tcBorders>
            <w:vAlign w:val="center"/>
            <w:hideMark/>
          </w:tcPr>
          <w:p w14:paraId="5BCFBA77"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4B315C45"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3,7</w:t>
            </w:r>
          </w:p>
        </w:tc>
        <w:tc>
          <w:tcPr>
            <w:tcW w:w="1500" w:type="pct"/>
            <w:tcBorders>
              <w:top w:val="nil"/>
              <w:left w:val="nil"/>
              <w:bottom w:val="single" w:sz="8" w:space="0" w:color="auto"/>
              <w:right w:val="single" w:sz="8" w:space="0" w:color="auto"/>
            </w:tcBorders>
            <w:vAlign w:val="center"/>
            <w:hideMark/>
          </w:tcPr>
          <w:p w14:paraId="3FAD9244"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00D11452" w14:textId="77777777" w:rsidR="004E7E27" w:rsidRPr="00B87B2D" w:rsidRDefault="004E7E27" w:rsidP="004E7E27">
            <w:pPr>
              <w:spacing w:after="0" w:line="240" w:lineRule="auto"/>
              <w:rPr>
                <w:sz w:val="24"/>
                <w:szCs w:val="24"/>
              </w:rPr>
            </w:pPr>
          </w:p>
        </w:tc>
      </w:tr>
      <w:tr w:rsidR="00B87B2D" w:rsidRPr="00B87B2D" w14:paraId="189E860B"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160A0F58" w14:textId="77777777" w:rsidR="004E7E27" w:rsidRPr="00B87B2D" w:rsidRDefault="004E7E27" w:rsidP="004E7E27">
            <w:pPr>
              <w:spacing w:after="0" w:line="240" w:lineRule="auto"/>
              <w:rPr>
                <w:sz w:val="24"/>
                <w:szCs w:val="24"/>
              </w:rPr>
            </w:pPr>
          </w:p>
        </w:tc>
        <w:tc>
          <w:tcPr>
            <w:tcW w:w="1350" w:type="pct"/>
            <w:tcBorders>
              <w:top w:val="nil"/>
              <w:left w:val="nil"/>
              <w:bottom w:val="single" w:sz="8" w:space="0" w:color="auto"/>
              <w:right w:val="single" w:sz="8" w:space="0" w:color="auto"/>
            </w:tcBorders>
            <w:vAlign w:val="center"/>
            <w:hideMark/>
          </w:tcPr>
          <w:p w14:paraId="1AFB5540" w14:textId="77777777" w:rsidR="004E7E27" w:rsidRPr="00B87B2D" w:rsidRDefault="004E7E27" w:rsidP="004E7E27">
            <w:pPr>
              <w:spacing w:before="120" w:after="120" w:line="234" w:lineRule="atLeast"/>
              <w:rPr>
                <w:sz w:val="24"/>
                <w:szCs w:val="24"/>
              </w:rPr>
            </w:pPr>
            <w:r w:rsidRPr="00B87B2D">
              <w:rPr>
                <w:sz w:val="24"/>
                <w:szCs w:val="24"/>
                <w:lang w:val="vi-VN"/>
              </w:rPr>
              <w:t>Lao động quản lý, giám sát, chỉ đạo kỹ thuật, nghiệm thu hàng năm</w:t>
            </w:r>
          </w:p>
        </w:tc>
        <w:tc>
          <w:tcPr>
            <w:tcW w:w="500" w:type="pct"/>
            <w:tcBorders>
              <w:top w:val="nil"/>
              <w:left w:val="nil"/>
              <w:bottom w:val="single" w:sz="8" w:space="0" w:color="auto"/>
              <w:right w:val="single" w:sz="8" w:space="0" w:color="auto"/>
            </w:tcBorders>
            <w:vAlign w:val="center"/>
            <w:hideMark/>
          </w:tcPr>
          <w:p w14:paraId="37022728"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68A4F821" w14:textId="77777777" w:rsidR="004E7E27" w:rsidRPr="00B87B2D" w:rsidRDefault="004E7E27" w:rsidP="004E7E27">
            <w:pPr>
              <w:spacing w:before="120" w:after="120" w:line="234" w:lineRule="atLeast"/>
              <w:jc w:val="center"/>
              <w:rPr>
                <w:sz w:val="24"/>
                <w:szCs w:val="24"/>
              </w:rPr>
            </w:pPr>
            <w:r w:rsidRPr="00B87B2D">
              <w:rPr>
                <w:sz w:val="24"/>
                <w:szCs w:val="24"/>
                <w:lang w:val="vi-VN"/>
              </w:rPr>
              <w:t>3,7</w:t>
            </w:r>
          </w:p>
        </w:tc>
        <w:tc>
          <w:tcPr>
            <w:tcW w:w="1500" w:type="pct"/>
            <w:tcBorders>
              <w:top w:val="nil"/>
              <w:left w:val="nil"/>
              <w:bottom w:val="single" w:sz="8" w:space="0" w:color="auto"/>
              <w:right w:val="single" w:sz="8" w:space="0" w:color="auto"/>
            </w:tcBorders>
            <w:vAlign w:val="center"/>
            <w:hideMark/>
          </w:tcPr>
          <w:p w14:paraId="1BCFF896"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148049DE" w14:textId="77777777" w:rsidR="004E7E27" w:rsidRPr="00B87B2D" w:rsidRDefault="004E7E27" w:rsidP="004E7E27">
            <w:pPr>
              <w:spacing w:after="0" w:line="240" w:lineRule="auto"/>
              <w:rPr>
                <w:sz w:val="24"/>
                <w:szCs w:val="24"/>
              </w:rPr>
            </w:pPr>
          </w:p>
        </w:tc>
      </w:tr>
      <w:tr w:rsidR="00B87B2D" w:rsidRPr="00B87B2D" w14:paraId="5BD6B2E1"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148916E9"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4</w:t>
            </w:r>
          </w:p>
        </w:tc>
        <w:tc>
          <w:tcPr>
            <w:tcW w:w="1350" w:type="pct"/>
            <w:tcBorders>
              <w:top w:val="nil"/>
              <w:left w:val="nil"/>
              <w:bottom w:val="single" w:sz="8" w:space="0" w:color="auto"/>
              <w:right w:val="single" w:sz="8" w:space="0" w:color="auto"/>
            </w:tcBorders>
            <w:vAlign w:val="center"/>
            <w:hideMark/>
          </w:tcPr>
          <w:p w14:paraId="6A40A3FC" w14:textId="77777777" w:rsidR="004E7E27" w:rsidRPr="00B87B2D" w:rsidRDefault="004E7E27" w:rsidP="004E7E27">
            <w:pPr>
              <w:spacing w:before="120" w:after="120" w:line="234" w:lineRule="atLeast"/>
              <w:rPr>
                <w:sz w:val="24"/>
                <w:szCs w:val="24"/>
              </w:rPr>
            </w:pPr>
            <w:r w:rsidRPr="00B87B2D">
              <w:rPr>
                <w:b/>
                <w:bCs/>
                <w:sz w:val="24"/>
                <w:szCs w:val="24"/>
                <w:lang w:val="vi-VN"/>
              </w:rPr>
              <w:t>Năm thứ tư</w:t>
            </w:r>
          </w:p>
        </w:tc>
        <w:tc>
          <w:tcPr>
            <w:tcW w:w="500" w:type="pct"/>
            <w:tcBorders>
              <w:top w:val="nil"/>
              <w:left w:val="nil"/>
              <w:bottom w:val="single" w:sz="8" w:space="0" w:color="auto"/>
              <w:right w:val="single" w:sz="8" w:space="0" w:color="auto"/>
            </w:tcBorders>
            <w:vAlign w:val="center"/>
            <w:hideMark/>
          </w:tcPr>
          <w:p w14:paraId="4CDFF55B"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Công</w:t>
            </w:r>
          </w:p>
        </w:tc>
        <w:tc>
          <w:tcPr>
            <w:tcW w:w="450" w:type="pct"/>
            <w:tcBorders>
              <w:top w:val="nil"/>
              <w:left w:val="nil"/>
              <w:bottom w:val="single" w:sz="8" w:space="0" w:color="auto"/>
              <w:right w:val="single" w:sz="8" w:space="0" w:color="auto"/>
            </w:tcBorders>
            <w:vAlign w:val="center"/>
            <w:hideMark/>
          </w:tcPr>
          <w:p w14:paraId="46D472BC"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2,18</w:t>
            </w:r>
          </w:p>
        </w:tc>
        <w:tc>
          <w:tcPr>
            <w:tcW w:w="1500" w:type="pct"/>
            <w:tcBorders>
              <w:top w:val="nil"/>
              <w:left w:val="nil"/>
              <w:bottom w:val="single" w:sz="8" w:space="0" w:color="auto"/>
              <w:right w:val="single" w:sz="8" w:space="0" w:color="auto"/>
            </w:tcBorders>
            <w:vAlign w:val="center"/>
            <w:hideMark/>
          </w:tcPr>
          <w:p w14:paraId="5F42657F"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113C92C1" w14:textId="77777777" w:rsidR="004E7E27" w:rsidRPr="00B87B2D" w:rsidRDefault="004E7E27" w:rsidP="004E7E27">
            <w:pPr>
              <w:spacing w:after="0" w:line="240" w:lineRule="auto"/>
              <w:rPr>
                <w:sz w:val="24"/>
                <w:szCs w:val="24"/>
              </w:rPr>
            </w:pPr>
          </w:p>
        </w:tc>
      </w:tr>
      <w:tr w:rsidR="00B87B2D" w:rsidRPr="00B87B2D" w14:paraId="76F97241"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5699477D" w14:textId="77777777" w:rsidR="004E7E27" w:rsidRPr="00B87B2D" w:rsidRDefault="004E7E27" w:rsidP="004E7E27">
            <w:pPr>
              <w:spacing w:after="0" w:line="240" w:lineRule="auto"/>
              <w:rPr>
                <w:sz w:val="24"/>
                <w:szCs w:val="24"/>
              </w:rPr>
            </w:pPr>
          </w:p>
        </w:tc>
        <w:tc>
          <w:tcPr>
            <w:tcW w:w="1350" w:type="pct"/>
            <w:tcBorders>
              <w:top w:val="nil"/>
              <w:left w:val="nil"/>
              <w:bottom w:val="single" w:sz="8" w:space="0" w:color="auto"/>
              <w:right w:val="single" w:sz="8" w:space="0" w:color="auto"/>
            </w:tcBorders>
            <w:vAlign w:val="center"/>
            <w:hideMark/>
          </w:tcPr>
          <w:p w14:paraId="515879E0" w14:textId="77777777" w:rsidR="004E7E27" w:rsidRPr="00B87B2D" w:rsidRDefault="004E7E27" w:rsidP="004E7E27">
            <w:pPr>
              <w:spacing w:before="120" w:after="120" w:line="234" w:lineRule="atLeast"/>
              <w:rPr>
                <w:sz w:val="24"/>
                <w:szCs w:val="24"/>
              </w:rPr>
            </w:pPr>
            <w:r w:rsidRPr="00B87B2D">
              <w:rPr>
                <w:sz w:val="24"/>
                <w:szCs w:val="24"/>
                <w:lang w:val="vi-VN"/>
              </w:rPr>
              <w:t>Lao động quản lý, giám sát, chỉ đạo kỹ thuật, nghiệm thu hàng năm</w:t>
            </w:r>
          </w:p>
        </w:tc>
        <w:tc>
          <w:tcPr>
            <w:tcW w:w="500" w:type="pct"/>
            <w:tcBorders>
              <w:top w:val="nil"/>
              <w:left w:val="nil"/>
              <w:bottom w:val="single" w:sz="8" w:space="0" w:color="auto"/>
              <w:right w:val="single" w:sz="8" w:space="0" w:color="auto"/>
            </w:tcBorders>
            <w:vAlign w:val="center"/>
            <w:hideMark/>
          </w:tcPr>
          <w:p w14:paraId="4A485CB1"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5518D5BB" w14:textId="77777777" w:rsidR="004E7E27" w:rsidRPr="00B87B2D" w:rsidRDefault="004E7E27" w:rsidP="004E7E27">
            <w:pPr>
              <w:spacing w:before="120" w:after="120" w:line="234" w:lineRule="atLeast"/>
              <w:jc w:val="center"/>
              <w:rPr>
                <w:sz w:val="24"/>
                <w:szCs w:val="24"/>
              </w:rPr>
            </w:pPr>
            <w:r w:rsidRPr="00B87B2D">
              <w:rPr>
                <w:sz w:val="24"/>
                <w:szCs w:val="24"/>
                <w:lang w:val="vi-VN"/>
              </w:rPr>
              <w:t>2,18</w:t>
            </w:r>
          </w:p>
        </w:tc>
        <w:tc>
          <w:tcPr>
            <w:tcW w:w="1500" w:type="pct"/>
            <w:tcBorders>
              <w:top w:val="nil"/>
              <w:left w:val="nil"/>
              <w:bottom w:val="single" w:sz="8" w:space="0" w:color="auto"/>
              <w:right w:val="single" w:sz="8" w:space="0" w:color="auto"/>
            </w:tcBorders>
            <w:vAlign w:val="center"/>
            <w:hideMark/>
          </w:tcPr>
          <w:p w14:paraId="34CC4232"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1B145B26" w14:textId="77777777" w:rsidR="004E7E27" w:rsidRPr="00B87B2D" w:rsidRDefault="004E7E27" w:rsidP="004E7E27">
            <w:pPr>
              <w:spacing w:after="0" w:line="240" w:lineRule="auto"/>
              <w:rPr>
                <w:sz w:val="24"/>
                <w:szCs w:val="24"/>
              </w:rPr>
            </w:pPr>
          </w:p>
        </w:tc>
      </w:tr>
      <w:tr w:rsidR="00B87B2D" w:rsidRPr="00B87B2D" w14:paraId="27A095B4"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5AA12352"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5</w:t>
            </w:r>
          </w:p>
        </w:tc>
        <w:tc>
          <w:tcPr>
            <w:tcW w:w="1350" w:type="pct"/>
            <w:tcBorders>
              <w:top w:val="nil"/>
              <w:left w:val="nil"/>
              <w:bottom w:val="single" w:sz="8" w:space="0" w:color="auto"/>
              <w:right w:val="single" w:sz="8" w:space="0" w:color="auto"/>
            </w:tcBorders>
            <w:vAlign w:val="center"/>
            <w:hideMark/>
          </w:tcPr>
          <w:p w14:paraId="72D4D66E" w14:textId="77777777" w:rsidR="004E7E27" w:rsidRPr="00B87B2D" w:rsidRDefault="004E7E27" w:rsidP="004E7E27">
            <w:pPr>
              <w:spacing w:before="120" w:after="120" w:line="234" w:lineRule="atLeast"/>
              <w:rPr>
                <w:sz w:val="24"/>
                <w:szCs w:val="24"/>
              </w:rPr>
            </w:pPr>
            <w:r w:rsidRPr="00B87B2D">
              <w:rPr>
                <w:b/>
                <w:bCs/>
                <w:sz w:val="24"/>
                <w:szCs w:val="24"/>
                <w:lang w:val="vi-VN"/>
              </w:rPr>
              <w:t>Năm thứ năm</w:t>
            </w:r>
          </w:p>
        </w:tc>
        <w:tc>
          <w:tcPr>
            <w:tcW w:w="500" w:type="pct"/>
            <w:tcBorders>
              <w:top w:val="nil"/>
              <w:left w:val="nil"/>
              <w:bottom w:val="single" w:sz="8" w:space="0" w:color="auto"/>
              <w:right w:val="single" w:sz="8" w:space="0" w:color="auto"/>
            </w:tcBorders>
            <w:vAlign w:val="center"/>
            <w:hideMark/>
          </w:tcPr>
          <w:p w14:paraId="6A332B66"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4814E88E"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2,18</w:t>
            </w:r>
          </w:p>
        </w:tc>
        <w:tc>
          <w:tcPr>
            <w:tcW w:w="1500" w:type="pct"/>
            <w:tcBorders>
              <w:top w:val="nil"/>
              <w:left w:val="nil"/>
              <w:bottom w:val="single" w:sz="8" w:space="0" w:color="auto"/>
              <w:right w:val="single" w:sz="8" w:space="0" w:color="auto"/>
            </w:tcBorders>
            <w:vAlign w:val="center"/>
            <w:hideMark/>
          </w:tcPr>
          <w:p w14:paraId="652A7D21"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2A0F4A42" w14:textId="77777777" w:rsidR="004E7E27" w:rsidRPr="00B87B2D" w:rsidRDefault="004E7E27" w:rsidP="004E7E27">
            <w:pPr>
              <w:spacing w:after="0" w:line="240" w:lineRule="auto"/>
              <w:rPr>
                <w:sz w:val="24"/>
                <w:szCs w:val="24"/>
              </w:rPr>
            </w:pPr>
          </w:p>
        </w:tc>
      </w:tr>
      <w:tr w:rsidR="00B87B2D" w:rsidRPr="00B87B2D" w14:paraId="77AA97EE"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569BD80E" w14:textId="77777777" w:rsidR="004E7E27" w:rsidRPr="00B87B2D" w:rsidRDefault="004E7E27" w:rsidP="004E7E27">
            <w:pPr>
              <w:spacing w:after="0" w:line="240" w:lineRule="auto"/>
              <w:rPr>
                <w:sz w:val="24"/>
                <w:szCs w:val="24"/>
              </w:rPr>
            </w:pPr>
          </w:p>
        </w:tc>
        <w:tc>
          <w:tcPr>
            <w:tcW w:w="1350" w:type="pct"/>
            <w:tcBorders>
              <w:top w:val="nil"/>
              <w:left w:val="nil"/>
              <w:bottom w:val="single" w:sz="8" w:space="0" w:color="auto"/>
              <w:right w:val="single" w:sz="8" w:space="0" w:color="auto"/>
            </w:tcBorders>
            <w:vAlign w:val="center"/>
            <w:hideMark/>
          </w:tcPr>
          <w:p w14:paraId="33BC7DBC" w14:textId="77777777" w:rsidR="004E7E27" w:rsidRPr="00B87B2D" w:rsidRDefault="004E7E27" w:rsidP="004E7E27">
            <w:pPr>
              <w:spacing w:before="120" w:after="120" w:line="234" w:lineRule="atLeast"/>
              <w:rPr>
                <w:sz w:val="24"/>
                <w:szCs w:val="24"/>
              </w:rPr>
            </w:pPr>
            <w:r w:rsidRPr="00B87B2D">
              <w:rPr>
                <w:sz w:val="24"/>
                <w:szCs w:val="24"/>
                <w:lang w:val="vi-VN"/>
              </w:rPr>
              <w:t>Lao động quản lý, giám sát, chỉ đạo kỹ thuật, nghiệm thu hàng năm</w:t>
            </w:r>
          </w:p>
        </w:tc>
        <w:tc>
          <w:tcPr>
            <w:tcW w:w="500" w:type="pct"/>
            <w:tcBorders>
              <w:top w:val="nil"/>
              <w:left w:val="nil"/>
              <w:bottom w:val="single" w:sz="8" w:space="0" w:color="auto"/>
              <w:right w:val="single" w:sz="8" w:space="0" w:color="auto"/>
            </w:tcBorders>
            <w:vAlign w:val="center"/>
            <w:hideMark/>
          </w:tcPr>
          <w:p w14:paraId="6130574F"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16924C84" w14:textId="77777777" w:rsidR="004E7E27" w:rsidRPr="00B87B2D" w:rsidRDefault="004E7E27" w:rsidP="004E7E27">
            <w:pPr>
              <w:spacing w:before="120" w:after="120" w:line="234" w:lineRule="atLeast"/>
              <w:jc w:val="center"/>
              <w:rPr>
                <w:sz w:val="24"/>
                <w:szCs w:val="24"/>
              </w:rPr>
            </w:pPr>
            <w:r w:rsidRPr="00B87B2D">
              <w:rPr>
                <w:sz w:val="24"/>
                <w:szCs w:val="24"/>
                <w:lang w:val="vi-VN"/>
              </w:rPr>
              <w:t>2,18</w:t>
            </w:r>
          </w:p>
        </w:tc>
        <w:tc>
          <w:tcPr>
            <w:tcW w:w="1500" w:type="pct"/>
            <w:tcBorders>
              <w:top w:val="nil"/>
              <w:left w:val="nil"/>
              <w:bottom w:val="single" w:sz="8" w:space="0" w:color="auto"/>
              <w:right w:val="single" w:sz="8" w:space="0" w:color="auto"/>
            </w:tcBorders>
            <w:vAlign w:val="center"/>
            <w:hideMark/>
          </w:tcPr>
          <w:p w14:paraId="058E1D21"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38001ECE" w14:textId="77777777" w:rsidR="004E7E27" w:rsidRPr="00B87B2D" w:rsidRDefault="004E7E27" w:rsidP="004E7E27">
            <w:pPr>
              <w:spacing w:after="0" w:line="240" w:lineRule="auto"/>
              <w:rPr>
                <w:sz w:val="24"/>
                <w:szCs w:val="24"/>
              </w:rPr>
            </w:pPr>
          </w:p>
        </w:tc>
      </w:tr>
      <w:tr w:rsidR="00B87B2D" w:rsidRPr="00B87B2D" w14:paraId="79E3C984"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66937028"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lastRenderedPageBreak/>
              <w:t>6</w:t>
            </w:r>
          </w:p>
        </w:tc>
        <w:tc>
          <w:tcPr>
            <w:tcW w:w="1350" w:type="pct"/>
            <w:tcBorders>
              <w:top w:val="nil"/>
              <w:left w:val="nil"/>
              <w:bottom w:val="single" w:sz="8" w:space="0" w:color="auto"/>
              <w:right w:val="single" w:sz="8" w:space="0" w:color="auto"/>
            </w:tcBorders>
            <w:vAlign w:val="center"/>
            <w:hideMark/>
          </w:tcPr>
          <w:p w14:paraId="4142A18C" w14:textId="77777777" w:rsidR="004E7E27" w:rsidRPr="00B87B2D" w:rsidRDefault="004E7E27" w:rsidP="004E7E27">
            <w:pPr>
              <w:spacing w:before="120" w:after="120" w:line="234" w:lineRule="atLeast"/>
              <w:rPr>
                <w:sz w:val="24"/>
                <w:szCs w:val="24"/>
              </w:rPr>
            </w:pPr>
            <w:r w:rsidRPr="00B87B2D">
              <w:rPr>
                <w:b/>
                <w:bCs/>
                <w:sz w:val="24"/>
                <w:szCs w:val="24"/>
                <w:lang w:val="vi-VN"/>
              </w:rPr>
              <w:t>Từ năm thứ sáu đến năm thứ mười (5 năm)</w:t>
            </w:r>
          </w:p>
        </w:tc>
        <w:tc>
          <w:tcPr>
            <w:tcW w:w="500" w:type="pct"/>
            <w:tcBorders>
              <w:top w:val="nil"/>
              <w:left w:val="nil"/>
              <w:bottom w:val="single" w:sz="8" w:space="0" w:color="auto"/>
              <w:right w:val="single" w:sz="8" w:space="0" w:color="auto"/>
            </w:tcBorders>
            <w:vAlign w:val="center"/>
            <w:hideMark/>
          </w:tcPr>
          <w:p w14:paraId="343C4ABB"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Công</w:t>
            </w:r>
          </w:p>
        </w:tc>
        <w:tc>
          <w:tcPr>
            <w:tcW w:w="450" w:type="pct"/>
            <w:tcBorders>
              <w:top w:val="nil"/>
              <w:left w:val="nil"/>
              <w:bottom w:val="single" w:sz="8" w:space="0" w:color="auto"/>
              <w:right w:val="single" w:sz="8" w:space="0" w:color="auto"/>
            </w:tcBorders>
            <w:vAlign w:val="center"/>
            <w:hideMark/>
          </w:tcPr>
          <w:p w14:paraId="080BBDBB"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3,64</w:t>
            </w:r>
          </w:p>
        </w:tc>
        <w:tc>
          <w:tcPr>
            <w:tcW w:w="1500" w:type="pct"/>
            <w:tcBorders>
              <w:top w:val="nil"/>
              <w:left w:val="nil"/>
              <w:bottom w:val="single" w:sz="8" w:space="0" w:color="auto"/>
              <w:right w:val="single" w:sz="8" w:space="0" w:color="auto"/>
            </w:tcBorders>
            <w:vAlign w:val="center"/>
            <w:hideMark/>
          </w:tcPr>
          <w:p w14:paraId="457A6196" w14:textId="77777777" w:rsidR="004E7E27" w:rsidRPr="00B87B2D" w:rsidRDefault="004E7E27" w:rsidP="004E7E27">
            <w:pPr>
              <w:spacing w:after="0" w:line="240" w:lineRule="auto"/>
              <w:rPr>
                <w:sz w:val="24"/>
                <w:szCs w:val="24"/>
              </w:rPr>
            </w:pPr>
          </w:p>
        </w:tc>
        <w:tc>
          <w:tcPr>
            <w:tcW w:w="550" w:type="pct"/>
            <w:vMerge w:val="restart"/>
            <w:tcBorders>
              <w:top w:val="nil"/>
              <w:left w:val="nil"/>
              <w:bottom w:val="single" w:sz="8" w:space="0" w:color="auto"/>
              <w:right w:val="single" w:sz="8" w:space="0" w:color="auto"/>
            </w:tcBorders>
            <w:vAlign w:val="center"/>
            <w:hideMark/>
          </w:tcPr>
          <w:p w14:paraId="02FE893E" w14:textId="77777777" w:rsidR="004E7E27" w:rsidRPr="00B87B2D" w:rsidRDefault="004E7E27" w:rsidP="004E7E27">
            <w:pPr>
              <w:spacing w:before="120" w:after="120" w:line="234" w:lineRule="atLeast"/>
              <w:jc w:val="center"/>
              <w:rPr>
                <w:sz w:val="24"/>
                <w:szCs w:val="24"/>
              </w:rPr>
            </w:pPr>
            <w:r w:rsidRPr="00B87B2D">
              <w:rPr>
                <w:sz w:val="24"/>
                <w:szCs w:val="24"/>
              </w:rPr>
              <w:t>10% nhân công trực tiếp/năm × 5 năm</w:t>
            </w:r>
          </w:p>
        </w:tc>
      </w:tr>
      <w:tr w:rsidR="00B87B2D" w:rsidRPr="00B87B2D" w14:paraId="77C22CFD" w14:textId="77777777" w:rsidTr="0079428F">
        <w:trPr>
          <w:tblCellSpacing w:w="0" w:type="dxa"/>
        </w:trPr>
        <w:tc>
          <w:tcPr>
            <w:tcW w:w="500" w:type="pct"/>
            <w:tcBorders>
              <w:top w:val="nil"/>
              <w:left w:val="single" w:sz="8" w:space="0" w:color="auto"/>
              <w:bottom w:val="single" w:sz="8" w:space="0" w:color="auto"/>
              <w:right w:val="single" w:sz="8" w:space="0" w:color="auto"/>
            </w:tcBorders>
            <w:vAlign w:val="center"/>
            <w:hideMark/>
          </w:tcPr>
          <w:p w14:paraId="32B6BD6D" w14:textId="77777777" w:rsidR="004E7E27" w:rsidRPr="00B87B2D" w:rsidRDefault="004E7E27" w:rsidP="004E7E27">
            <w:pPr>
              <w:spacing w:after="0" w:line="240" w:lineRule="auto"/>
              <w:rPr>
                <w:sz w:val="24"/>
                <w:szCs w:val="24"/>
              </w:rPr>
            </w:pPr>
          </w:p>
        </w:tc>
        <w:tc>
          <w:tcPr>
            <w:tcW w:w="1350" w:type="pct"/>
            <w:tcBorders>
              <w:top w:val="nil"/>
              <w:left w:val="nil"/>
              <w:bottom w:val="single" w:sz="8" w:space="0" w:color="auto"/>
              <w:right w:val="single" w:sz="8" w:space="0" w:color="auto"/>
            </w:tcBorders>
            <w:vAlign w:val="center"/>
            <w:hideMark/>
          </w:tcPr>
          <w:p w14:paraId="278DBB5E" w14:textId="77777777" w:rsidR="004E7E27" w:rsidRPr="00B87B2D" w:rsidRDefault="004E7E27" w:rsidP="004E7E27">
            <w:pPr>
              <w:spacing w:before="120" w:after="120" w:line="234" w:lineRule="atLeast"/>
              <w:rPr>
                <w:sz w:val="24"/>
                <w:szCs w:val="24"/>
              </w:rPr>
            </w:pPr>
            <w:r w:rsidRPr="00B87B2D">
              <w:rPr>
                <w:sz w:val="24"/>
                <w:szCs w:val="24"/>
                <w:lang w:val="vi-VN"/>
              </w:rPr>
              <w:t>Lao động quản lý, giám sát, chỉ đạo kỹ thuật, nghiệm thu hàng năm (10%/năm </w:t>
            </w:r>
            <w:r w:rsidRPr="00B87B2D">
              <w:rPr>
                <w:sz w:val="24"/>
                <w:szCs w:val="24"/>
              </w:rPr>
              <w:t>×</w:t>
            </w:r>
            <w:r w:rsidRPr="00B87B2D">
              <w:rPr>
                <w:sz w:val="24"/>
                <w:szCs w:val="24"/>
                <w:lang w:val="vi-VN"/>
              </w:rPr>
              <w:t> 5 năm)</w:t>
            </w:r>
          </w:p>
        </w:tc>
        <w:tc>
          <w:tcPr>
            <w:tcW w:w="500" w:type="pct"/>
            <w:tcBorders>
              <w:top w:val="nil"/>
              <w:left w:val="nil"/>
              <w:bottom w:val="single" w:sz="8" w:space="0" w:color="auto"/>
              <w:right w:val="single" w:sz="8" w:space="0" w:color="auto"/>
            </w:tcBorders>
            <w:vAlign w:val="center"/>
            <w:hideMark/>
          </w:tcPr>
          <w:p w14:paraId="0359C48B"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450" w:type="pct"/>
            <w:tcBorders>
              <w:top w:val="nil"/>
              <w:left w:val="nil"/>
              <w:bottom w:val="single" w:sz="8" w:space="0" w:color="auto"/>
              <w:right w:val="single" w:sz="8" w:space="0" w:color="auto"/>
            </w:tcBorders>
            <w:vAlign w:val="center"/>
            <w:hideMark/>
          </w:tcPr>
          <w:p w14:paraId="25D5AF3C" w14:textId="77777777" w:rsidR="004E7E27" w:rsidRPr="00B87B2D" w:rsidRDefault="004E7E27" w:rsidP="004E7E27">
            <w:pPr>
              <w:spacing w:before="120" w:after="120" w:line="234" w:lineRule="atLeast"/>
              <w:jc w:val="center"/>
              <w:rPr>
                <w:sz w:val="24"/>
                <w:szCs w:val="24"/>
              </w:rPr>
            </w:pPr>
            <w:r w:rsidRPr="00B87B2D">
              <w:rPr>
                <w:sz w:val="24"/>
                <w:szCs w:val="24"/>
                <w:lang w:val="vi-VN"/>
              </w:rPr>
              <w:t>3,64</w:t>
            </w:r>
          </w:p>
        </w:tc>
        <w:tc>
          <w:tcPr>
            <w:tcW w:w="1500" w:type="pct"/>
            <w:tcBorders>
              <w:top w:val="nil"/>
              <w:left w:val="nil"/>
              <w:bottom w:val="single" w:sz="8" w:space="0" w:color="auto"/>
              <w:right w:val="single" w:sz="8" w:space="0" w:color="auto"/>
            </w:tcBorders>
            <w:vAlign w:val="center"/>
            <w:hideMark/>
          </w:tcPr>
          <w:p w14:paraId="11B0671E"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3770A6F7" w14:textId="77777777" w:rsidR="004E7E27" w:rsidRPr="00B87B2D" w:rsidRDefault="004E7E27" w:rsidP="004E7E27">
            <w:pPr>
              <w:spacing w:after="0" w:line="240" w:lineRule="auto"/>
              <w:rPr>
                <w:sz w:val="24"/>
                <w:szCs w:val="24"/>
              </w:rPr>
            </w:pPr>
          </w:p>
        </w:tc>
      </w:tr>
    </w:tbl>
    <w:p w14:paraId="6F44EF40" w14:textId="77777777" w:rsidR="004E7E27" w:rsidRPr="00B87B2D" w:rsidRDefault="004E7E27" w:rsidP="004E7E27">
      <w:pPr>
        <w:shd w:val="clear" w:color="auto" w:fill="FFFFFF"/>
        <w:spacing w:after="0" w:line="234" w:lineRule="atLeast"/>
        <w:rPr>
          <w:b/>
          <w:bCs/>
          <w:sz w:val="24"/>
          <w:szCs w:val="24"/>
        </w:rPr>
      </w:pPr>
      <w:bookmarkStart w:id="9" w:name="dieu_3_1"/>
    </w:p>
    <w:p w14:paraId="429B6881" w14:textId="77777777" w:rsidR="004E7E27" w:rsidRPr="00B87B2D" w:rsidRDefault="004E7E27" w:rsidP="004E7E27">
      <w:pPr>
        <w:shd w:val="clear" w:color="auto" w:fill="FFFFFF"/>
        <w:spacing w:after="0" w:line="234" w:lineRule="atLeast"/>
        <w:rPr>
          <w:b/>
          <w:bCs/>
          <w:sz w:val="26"/>
          <w:szCs w:val="26"/>
        </w:rPr>
      </w:pPr>
      <w:r w:rsidRPr="00B87B2D">
        <w:rPr>
          <w:b/>
          <w:bCs/>
          <w:sz w:val="26"/>
          <w:szCs w:val="26"/>
          <w:lang w:val="vi-VN"/>
        </w:rPr>
        <w:t>Bảng 3. Định mức kinh tế kỹ thuật khoanh nuôi xúc tiến tái sinh có trồng bổ sung</w:t>
      </w:r>
      <w:bookmarkEnd w:id="9"/>
    </w:p>
    <w:p w14:paraId="5F04F940" w14:textId="77777777" w:rsidR="004E7E27" w:rsidRPr="00B87B2D" w:rsidRDefault="004E7E27" w:rsidP="004E7E27">
      <w:pPr>
        <w:shd w:val="clear" w:color="auto" w:fill="FFFFFF"/>
        <w:spacing w:before="120" w:after="120" w:line="234" w:lineRule="atLeast"/>
        <w:jc w:val="right"/>
        <w:rPr>
          <w:sz w:val="24"/>
          <w:szCs w:val="24"/>
        </w:rPr>
      </w:pPr>
      <w:r w:rsidRPr="00B87B2D">
        <w:rPr>
          <w:i/>
          <w:iCs/>
          <w:sz w:val="24"/>
          <w:szCs w:val="24"/>
          <w:lang w:val="vi-VN"/>
        </w:rPr>
        <w:t>Đơn vị tính: </w:t>
      </w:r>
      <w:r w:rsidRPr="00B87B2D">
        <w:rPr>
          <w:i/>
          <w:iCs/>
          <w:sz w:val="24"/>
          <w:szCs w:val="24"/>
        </w:rPr>
        <w:t>1 </w:t>
      </w:r>
      <w:r w:rsidRPr="00B87B2D">
        <w:rPr>
          <w:i/>
          <w:iCs/>
          <w:sz w:val="24"/>
          <w:szCs w:val="24"/>
          <w:lang w:val="vi-VN"/>
        </w:rPr>
        <w:t>ha</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778"/>
        <w:gridCol w:w="2349"/>
        <w:gridCol w:w="1020"/>
        <w:gridCol w:w="1038"/>
        <w:gridCol w:w="2719"/>
        <w:gridCol w:w="1148"/>
      </w:tblGrid>
      <w:tr w:rsidR="00B87B2D" w:rsidRPr="00B87B2D" w14:paraId="538EEDA2" w14:textId="77777777" w:rsidTr="0079428F">
        <w:trPr>
          <w:tblCellSpacing w:w="0" w:type="dxa"/>
        </w:trPr>
        <w:tc>
          <w:tcPr>
            <w:tcW w:w="450" w:type="pct"/>
            <w:tcBorders>
              <w:top w:val="single" w:sz="8" w:space="0" w:color="auto"/>
              <w:left w:val="single" w:sz="8" w:space="0" w:color="auto"/>
              <w:bottom w:val="single" w:sz="8" w:space="0" w:color="auto"/>
              <w:right w:val="single" w:sz="8" w:space="0" w:color="auto"/>
            </w:tcBorders>
            <w:vAlign w:val="center"/>
            <w:hideMark/>
          </w:tcPr>
          <w:p w14:paraId="5CDAE4AA"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TT</w:t>
            </w:r>
          </w:p>
        </w:tc>
        <w:tc>
          <w:tcPr>
            <w:tcW w:w="1300" w:type="pct"/>
            <w:tcBorders>
              <w:top w:val="single" w:sz="8" w:space="0" w:color="auto"/>
              <w:left w:val="nil"/>
              <w:bottom w:val="single" w:sz="8" w:space="0" w:color="auto"/>
              <w:right w:val="single" w:sz="8" w:space="0" w:color="auto"/>
            </w:tcBorders>
            <w:vAlign w:val="center"/>
            <w:hideMark/>
          </w:tcPr>
          <w:p w14:paraId="5483347C"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Hạng mục</w:t>
            </w:r>
          </w:p>
        </w:tc>
        <w:tc>
          <w:tcPr>
            <w:tcW w:w="500" w:type="pct"/>
            <w:tcBorders>
              <w:top w:val="single" w:sz="8" w:space="0" w:color="auto"/>
              <w:left w:val="nil"/>
              <w:bottom w:val="single" w:sz="8" w:space="0" w:color="auto"/>
              <w:right w:val="single" w:sz="8" w:space="0" w:color="auto"/>
            </w:tcBorders>
            <w:vAlign w:val="center"/>
            <w:hideMark/>
          </w:tcPr>
          <w:p w14:paraId="48815402"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ĐVT</w:t>
            </w:r>
          </w:p>
        </w:tc>
        <w:tc>
          <w:tcPr>
            <w:tcW w:w="500" w:type="pct"/>
            <w:tcBorders>
              <w:top w:val="single" w:sz="8" w:space="0" w:color="auto"/>
              <w:left w:val="nil"/>
              <w:bottom w:val="single" w:sz="8" w:space="0" w:color="auto"/>
              <w:right w:val="single" w:sz="8" w:space="0" w:color="auto"/>
            </w:tcBorders>
            <w:vAlign w:val="center"/>
            <w:hideMark/>
          </w:tcPr>
          <w:p w14:paraId="2480BE33"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Định mức</w:t>
            </w:r>
          </w:p>
        </w:tc>
        <w:tc>
          <w:tcPr>
            <w:tcW w:w="1500" w:type="pct"/>
            <w:tcBorders>
              <w:top w:val="single" w:sz="8" w:space="0" w:color="auto"/>
              <w:left w:val="nil"/>
              <w:bottom w:val="single" w:sz="8" w:space="0" w:color="auto"/>
              <w:right w:val="single" w:sz="8" w:space="0" w:color="auto"/>
            </w:tcBorders>
            <w:vAlign w:val="center"/>
            <w:hideMark/>
          </w:tcPr>
          <w:p w14:paraId="7A0D6C76"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Tiêu chuẩn kỹ thuật</w:t>
            </w:r>
          </w:p>
        </w:tc>
        <w:tc>
          <w:tcPr>
            <w:tcW w:w="650" w:type="pct"/>
            <w:tcBorders>
              <w:top w:val="single" w:sz="8" w:space="0" w:color="auto"/>
              <w:left w:val="nil"/>
              <w:bottom w:val="single" w:sz="8" w:space="0" w:color="auto"/>
              <w:right w:val="single" w:sz="8" w:space="0" w:color="auto"/>
            </w:tcBorders>
            <w:vAlign w:val="center"/>
            <w:hideMark/>
          </w:tcPr>
          <w:p w14:paraId="7006E513"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Ghi chú</w:t>
            </w:r>
          </w:p>
        </w:tc>
      </w:tr>
      <w:tr w:rsidR="00B87B2D" w:rsidRPr="00B87B2D" w14:paraId="4C66B833"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2D3F30B3"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A</w:t>
            </w:r>
          </w:p>
        </w:tc>
        <w:tc>
          <w:tcPr>
            <w:tcW w:w="1300" w:type="pct"/>
            <w:tcBorders>
              <w:top w:val="nil"/>
              <w:left w:val="nil"/>
              <w:bottom w:val="single" w:sz="8" w:space="0" w:color="auto"/>
              <w:right w:val="single" w:sz="8" w:space="0" w:color="auto"/>
            </w:tcBorders>
            <w:vAlign w:val="center"/>
            <w:hideMark/>
          </w:tcPr>
          <w:p w14:paraId="6C3C1C7D" w14:textId="77777777" w:rsidR="004E7E27" w:rsidRPr="00B87B2D" w:rsidRDefault="004E7E27" w:rsidP="004E7E27">
            <w:pPr>
              <w:spacing w:before="120" w:after="120" w:line="234" w:lineRule="atLeast"/>
              <w:rPr>
                <w:sz w:val="24"/>
                <w:szCs w:val="24"/>
              </w:rPr>
            </w:pPr>
            <w:r w:rsidRPr="00B87B2D">
              <w:rPr>
                <w:b/>
                <w:bCs/>
                <w:sz w:val="24"/>
                <w:szCs w:val="24"/>
                <w:lang w:val="vi-VN"/>
              </w:rPr>
              <w:t>Phần vật tư</w:t>
            </w:r>
          </w:p>
        </w:tc>
        <w:tc>
          <w:tcPr>
            <w:tcW w:w="500" w:type="pct"/>
            <w:tcBorders>
              <w:top w:val="nil"/>
              <w:left w:val="nil"/>
              <w:bottom w:val="single" w:sz="8" w:space="0" w:color="auto"/>
              <w:right w:val="single" w:sz="8" w:space="0" w:color="auto"/>
            </w:tcBorders>
            <w:vAlign w:val="center"/>
            <w:hideMark/>
          </w:tcPr>
          <w:p w14:paraId="591DE2F7" w14:textId="77777777" w:rsidR="004E7E27" w:rsidRPr="00B87B2D" w:rsidRDefault="004E7E27" w:rsidP="004E7E27">
            <w:pPr>
              <w:spacing w:after="0" w:line="240" w:lineRule="auto"/>
              <w:rPr>
                <w:sz w:val="24"/>
                <w:szCs w:val="24"/>
              </w:rPr>
            </w:pPr>
          </w:p>
        </w:tc>
        <w:tc>
          <w:tcPr>
            <w:tcW w:w="500" w:type="pct"/>
            <w:tcBorders>
              <w:top w:val="nil"/>
              <w:left w:val="nil"/>
              <w:bottom w:val="single" w:sz="8" w:space="0" w:color="auto"/>
              <w:right w:val="single" w:sz="8" w:space="0" w:color="auto"/>
            </w:tcBorders>
            <w:vAlign w:val="center"/>
            <w:hideMark/>
          </w:tcPr>
          <w:p w14:paraId="6A990BCC" w14:textId="77777777" w:rsidR="004E7E27" w:rsidRPr="00B87B2D" w:rsidRDefault="004E7E27" w:rsidP="004E7E27">
            <w:pPr>
              <w:spacing w:after="0" w:line="240" w:lineRule="auto"/>
              <w:rPr>
                <w:sz w:val="24"/>
                <w:szCs w:val="24"/>
              </w:rPr>
            </w:pPr>
          </w:p>
        </w:tc>
        <w:tc>
          <w:tcPr>
            <w:tcW w:w="1500" w:type="pct"/>
            <w:tcBorders>
              <w:top w:val="nil"/>
              <w:left w:val="nil"/>
              <w:bottom w:val="single" w:sz="8" w:space="0" w:color="auto"/>
              <w:right w:val="single" w:sz="8" w:space="0" w:color="auto"/>
            </w:tcBorders>
            <w:vAlign w:val="center"/>
            <w:hideMark/>
          </w:tcPr>
          <w:p w14:paraId="0C668ACC" w14:textId="77777777" w:rsidR="004E7E27" w:rsidRPr="00B87B2D" w:rsidRDefault="004E7E27" w:rsidP="004E7E27">
            <w:pPr>
              <w:spacing w:after="0" w:line="240" w:lineRule="auto"/>
              <w:rPr>
                <w:sz w:val="24"/>
                <w:szCs w:val="24"/>
              </w:rPr>
            </w:pPr>
          </w:p>
        </w:tc>
        <w:tc>
          <w:tcPr>
            <w:tcW w:w="650" w:type="pct"/>
            <w:vMerge w:val="restart"/>
            <w:tcBorders>
              <w:top w:val="nil"/>
              <w:left w:val="nil"/>
              <w:bottom w:val="single" w:sz="8" w:space="0" w:color="auto"/>
              <w:right w:val="single" w:sz="8" w:space="0" w:color="auto"/>
            </w:tcBorders>
            <w:vAlign w:val="center"/>
            <w:hideMark/>
          </w:tcPr>
          <w:p w14:paraId="54E766FC" w14:textId="77777777" w:rsidR="004E7E27" w:rsidRPr="00B87B2D" w:rsidRDefault="004E7E27" w:rsidP="004E7E27">
            <w:pPr>
              <w:spacing w:after="0" w:line="240" w:lineRule="auto"/>
              <w:rPr>
                <w:sz w:val="24"/>
                <w:szCs w:val="24"/>
              </w:rPr>
            </w:pPr>
          </w:p>
        </w:tc>
      </w:tr>
      <w:tr w:rsidR="00B87B2D" w:rsidRPr="00B87B2D" w14:paraId="7D384B60"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1BB55086" w14:textId="77777777" w:rsidR="004E7E27" w:rsidRPr="00B87B2D" w:rsidRDefault="004E7E27" w:rsidP="004E7E27">
            <w:pPr>
              <w:spacing w:before="120" w:after="120" w:line="234" w:lineRule="atLeast"/>
              <w:jc w:val="center"/>
              <w:rPr>
                <w:sz w:val="24"/>
                <w:szCs w:val="24"/>
              </w:rPr>
            </w:pPr>
            <w:r w:rsidRPr="00B87B2D">
              <w:rPr>
                <w:b/>
                <w:bCs/>
                <w:i/>
                <w:iCs/>
                <w:sz w:val="24"/>
                <w:szCs w:val="24"/>
                <w:lang w:val="vi-VN"/>
              </w:rPr>
              <w:t>1</w:t>
            </w:r>
          </w:p>
        </w:tc>
        <w:tc>
          <w:tcPr>
            <w:tcW w:w="1300" w:type="pct"/>
            <w:tcBorders>
              <w:top w:val="nil"/>
              <w:left w:val="nil"/>
              <w:bottom w:val="single" w:sz="8" w:space="0" w:color="auto"/>
              <w:right w:val="single" w:sz="8" w:space="0" w:color="auto"/>
            </w:tcBorders>
            <w:vAlign w:val="center"/>
            <w:hideMark/>
          </w:tcPr>
          <w:p w14:paraId="15DEEFE9" w14:textId="77777777" w:rsidR="004E7E27" w:rsidRPr="00B87B2D" w:rsidRDefault="004E7E27" w:rsidP="004E7E27">
            <w:pPr>
              <w:spacing w:before="120" w:after="120" w:line="234" w:lineRule="atLeast"/>
              <w:rPr>
                <w:sz w:val="24"/>
                <w:szCs w:val="24"/>
              </w:rPr>
            </w:pPr>
            <w:r w:rsidRPr="00B87B2D">
              <w:rPr>
                <w:b/>
                <w:bCs/>
                <w:i/>
                <w:iCs/>
                <w:sz w:val="24"/>
                <w:szCs w:val="24"/>
                <w:lang w:val="vi-VN"/>
              </w:rPr>
              <w:t>Cây gi</w:t>
            </w:r>
            <w:r w:rsidRPr="00B87B2D">
              <w:rPr>
                <w:b/>
                <w:bCs/>
                <w:i/>
                <w:iCs/>
                <w:sz w:val="24"/>
                <w:szCs w:val="24"/>
              </w:rPr>
              <w:t>ố</w:t>
            </w:r>
            <w:r w:rsidRPr="00B87B2D">
              <w:rPr>
                <w:b/>
                <w:bCs/>
                <w:i/>
                <w:iCs/>
                <w:sz w:val="24"/>
                <w:szCs w:val="24"/>
                <w:lang w:val="vi-VN"/>
              </w:rPr>
              <w:t>ng</w:t>
            </w:r>
          </w:p>
        </w:tc>
        <w:tc>
          <w:tcPr>
            <w:tcW w:w="500" w:type="pct"/>
            <w:tcBorders>
              <w:top w:val="nil"/>
              <w:left w:val="nil"/>
              <w:bottom w:val="single" w:sz="8" w:space="0" w:color="auto"/>
              <w:right w:val="single" w:sz="8" w:space="0" w:color="auto"/>
            </w:tcBorders>
            <w:vAlign w:val="center"/>
            <w:hideMark/>
          </w:tcPr>
          <w:p w14:paraId="24A67F35" w14:textId="77777777" w:rsidR="004E7E27" w:rsidRPr="00B87B2D" w:rsidRDefault="004E7E27" w:rsidP="004E7E27">
            <w:pPr>
              <w:spacing w:after="0" w:line="240" w:lineRule="auto"/>
              <w:rPr>
                <w:sz w:val="24"/>
                <w:szCs w:val="24"/>
              </w:rPr>
            </w:pPr>
          </w:p>
        </w:tc>
        <w:tc>
          <w:tcPr>
            <w:tcW w:w="500" w:type="pct"/>
            <w:tcBorders>
              <w:top w:val="nil"/>
              <w:left w:val="nil"/>
              <w:bottom w:val="single" w:sz="8" w:space="0" w:color="auto"/>
              <w:right w:val="single" w:sz="8" w:space="0" w:color="auto"/>
            </w:tcBorders>
            <w:vAlign w:val="center"/>
            <w:hideMark/>
          </w:tcPr>
          <w:p w14:paraId="226AEB9F" w14:textId="77777777" w:rsidR="004E7E27" w:rsidRPr="00B87B2D" w:rsidRDefault="004E7E27" w:rsidP="004E7E27">
            <w:pPr>
              <w:spacing w:before="120" w:after="120" w:line="234" w:lineRule="atLeast"/>
              <w:jc w:val="center"/>
              <w:rPr>
                <w:sz w:val="24"/>
                <w:szCs w:val="24"/>
              </w:rPr>
            </w:pPr>
            <w:r w:rsidRPr="00B87B2D">
              <w:rPr>
                <w:b/>
                <w:bCs/>
                <w:i/>
                <w:iCs/>
                <w:sz w:val="24"/>
                <w:szCs w:val="24"/>
                <w:lang w:val="vi-VN"/>
              </w:rPr>
              <w:t>200</w:t>
            </w:r>
          </w:p>
        </w:tc>
        <w:tc>
          <w:tcPr>
            <w:tcW w:w="1500" w:type="pct"/>
            <w:tcBorders>
              <w:top w:val="nil"/>
              <w:left w:val="nil"/>
              <w:bottom w:val="single" w:sz="8" w:space="0" w:color="auto"/>
              <w:right w:val="single" w:sz="8" w:space="0" w:color="auto"/>
            </w:tcBorders>
            <w:vAlign w:val="center"/>
            <w:hideMark/>
          </w:tcPr>
          <w:p w14:paraId="7ADE04A8"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32658F54" w14:textId="77777777" w:rsidR="004E7E27" w:rsidRPr="00B87B2D" w:rsidRDefault="004E7E27" w:rsidP="004E7E27">
            <w:pPr>
              <w:spacing w:after="0" w:line="240" w:lineRule="auto"/>
              <w:rPr>
                <w:sz w:val="24"/>
                <w:szCs w:val="24"/>
              </w:rPr>
            </w:pPr>
          </w:p>
        </w:tc>
      </w:tr>
      <w:tr w:rsidR="00B87B2D" w:rsidRPr="00B87B2D" w14:paraId="0A8E9EAA"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73B0951D" w14:textId="77777777" w:rsidR="004E7E27" w:rsidRPr="00B87B2D" w:rsidRDefault="004E7E27" w:rsidP="004E7E27">
            <w:pPr>
              <w:spacing w:after="0" w:line="240" w:lineRule="auto"/>
              <w:rPr>
                <w:sz w:val="24"/>
                <w:szCs w:val="24"/>
              </w:rPr>
            </w:pPr>
          </w:p>
        </w:tc>
        <w:tc>
          <w:tcPr>
            <w:tcW w:w="1300" w:type="pct"/>
            <w:tcBorders>
              <w:top w:val="nil"/>
              <w:left w:val="nil"/>
              <w:bottom w:val="single" w:sz="8" w:space="0" w:color="auto"/>
              <w:right w:val="single" w:sz="8" w:space="0" w:color="auto"/>
            </w:tcBorders>
            <w:vAlign w:val="center"/>
            <w:hideMark/>
          </w:tcPr>
          <w:p w14:paraId="58556176" w14:textId="77777777" w:rsidR="004E7E27" w:rsidRPr="00B87B2D" w:rsidRDefault="004E7E27" w:rsidP="004E7E27">
            <w:pPr>
              <w:spacing w:before="120" w:after="120" w:line="234" w:lineRule="atLeast"/>
              <w:rPr>
                <w:sz w:val="24"/>
                <w:szCs w:val="24"/>
              </w:rPr>
            </w:pPr>
            <w:r w:rsidRPr="00B87B2D">
              <w:rPr>
                <w:sz w:val="24"/>
                <w:szCs w:val="24"/>
                <w:lang w:val="vi-VN"/>
              </w:rPr>
              <w:t>Cây giống trồng bổ sung (200 cây/ha)</w:t>
            </w:r>
          </w:p>
        </w:tc>
        <w:tc>
          <w:tcPr>
            <w:tcW w:w="500" w:type="pct"/>
            <w:tcBorders>
              <w:top w:val="nil"/>
              <w:left w:val="nil"/>
              <w:bottom w:val="single" w:sz="8" w:space="0" w:color="auto"/>
              <w:right w:val="single" w:sz="8" w:space="0" w:color="auto"/>
            </w:tcBorders>
            <w:vAlign w:val="center"/>
            <w:hideMark/>
          </w:tcPr>
          <w:p w14:paraId="5E88C34F" w14:textId="77777777" w:rsidR="004E7E27" w:rsidRPr="00B87B2D" w:rsidRDefault="004E7E27" w:rsidP="004E7E27">
            <w:pPr>
              <w:spacing w:before="120" w:after="120" w:line="234" w:lineRule="atLeast"/>
              <w:jc w:val="center"/>
              <w:rPr>
                <w:sz w:val="24"/>
                <w:szCs w:val="24"/>
              </w:rPr>
            </w:pPr>
            <w:r w:rsidRPr="00B87B2D">
              <w:rPr>
                <w:sz w:val="24"/>
                <w:szCs w:val="24"/>
                <w:lang w:val="vi-VN"/>
              </w:rPr>
              <w:t>Cây</w:t>
            </w:r>
          </w:p>
        </w:tc>
        <w:tc>
          <w:tcPr>
            <w:tcW w:w="500" w:type="pct"/>
            <w:tcBorders>
              <w:top w:val="nil"/>
              <w:left w:val="nil"/>
              <w:bottom w:val="single" w:sz="8" w:space="0" w:color="auto"/>
              <w:right w:val="single" w:sz="8" w:space="0" w:color="auto"/>
            </w:tcBorders>
            <w:vAlign w:val="center"/>
            <w:hideMark/>
          </w:tcPr>
          <w:p w14:paraId="3FB98691" w14:textId="77777777" w:rsidR="004E7E27" w:rsidRPr="00B87B2D" w:rsidRDefault="004E7E27" w:rsidP="004E7E27">
            <w:pPr>
              <w:spacing w:before="120" w:after="120" w:line="234" w:lineRule="atLeast"/>
              <w:jc w:val="center"/>
              <w:rPr>
                <w:sz w:val="24"/>
                <w:szCs w:val="24"/>
              </w:rPr>
            </w:pPr>
            <w:r w:rsidRPr="00B87B2D">
              <w:rPr>
                <w:sz w:val="24"/>
                <w:szCs w:val="24"/>
                <w:lang w:val="vi-VN"/>
              </w:rPr>
              <w:t>200</w:t>
            </w:r>
          </w:p>
        </w:tc>
        <w:tc>
          <w:tcPr>
            <w:tcW w:w="1500" w:type="pct"/>
            <w:tcBorders>
              <w:top w:val="nil"/>
              <w:left w:val="nil"/>
              <w:bottom w:val="single" w:sz="8" w:space="0" w:color="auto"/>
              <w:right w:val="single" w:sz="8" w:space="0" w:color="auto"/>
            </w:tcBorders>
            <w:vAlign w:val="center"/>
            <w:hideMark/>
          </w:tcPr>
          <w:p w14:paraId="4B6C2C7C" w14:textId="77777777" w:rsidR="004E7E27" w:rsidRPr="00B87B2D" w:rsidRDefault="004E7E27" w:rsidP="00751E35">
            <w:pPr>
              <w:spacing w:before="120" w:after="120" w:line="234" w:lineRule="atLeast"/>
              <w:jc w:val="both"/>
              <w:rPr>
                <w:sz w:val="24"/>
                <w:szCs w:val="24"/>
              </w:rPr>
            </w:pPr>
            <w:r w:rsidRPr="00B87B2D">
              <w:rPr>
                <w:sz w:val="24"/>
                <w:szCs w:val="24"/>
                <w:lang w:val="vi-VN"/>
              </w:rPr>
              <w:t>Theo TCVN hoặc tiêu chuẩn cơ sở về cây giống</w:t>
            </w:r>
          </w:p>
        </w:tc>
        <w:tc>
          <w:tcPr>
            <w:tcW w:w="0" w:type="auto"/>
            <w:vMerge/>
            <w:tcBorders>
              <w:top w:val="nil"/>
              <w:left w:val="nil"/>
              <w:bottom w:val="single" w:sz="8" w:space="0" w:color="auto"/>
              <w:right w:val="single" w:sz="8" w:space="0" w:color="auto"/>
            </w:tcBorders>
            <w:shd w:val="clear" w:color="auto" w:fill="FFFFFF"/>
            <w:vAlign w:val="center"/>
            <w:hideMark/>
          </w:tcPr>
          <w:p w14:paraId="0FF379A6" w14:textId="77777777" w:rsidR="004E7E27" w:rsidRPr="00B87B2D" w:rsidRDefault="004E7E27" w:rsidP="004E7E27">
            <w:pPr>
              <w:spacing w:after="0" w:line="240" w:lineRule="auto"/>
              <w:rPr>
                <w:sz w:val="24"/>
                <w:szCs w:val="24"/>
              </w:rPr>
            </w:pPr>
          </w:p>
        </w:tc>
      </w:tr>
      <w:tr w:rsidR="00B87B2D" w:rsidRPr="00B87B2D" w14:paraId="3DB85B5C"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1C698C91" w14:textId="77777777" w:rsidR="004E7E27" w:rsidRPr="00B87B2D" w:rsidRDefault="004E7E27" w:rsidP="004E7E27">
            <w:pPr>
              <w:spacing w:before="120" w:after="120" w:line="234" w:lineRule="atLeast"/>
              <w:jc w:val="center"/>
              <w:rPr>
                <w:sz w:val="24"/>
                <w:szCs w:val="24"/>
              </w:rPr>
            </w:pPr>
            <w:r w:rsidRPr="00B87B2D">
              <w:rPr>
                <w:b/>
                <w:bCs/>
                <w:i/>
                <w:iCs/>
                <w:sz w:val="24"/>
                <w:szCs w:val="24"/>
                <w:lang w:val="vi-VN"/>
              </w:rPr>
              <w:t>2</w:t>
            </w:r>
          </w:p>
        </w:tc>
        <w:tc>
          <w:tcPr>
            <w:tcW w:w="1300" w:type="pct"/>
            <w:tcBorders>
              <w:top w:val="nil"/>
              <w:left w:val="nil"/>
              <w:bottom w:val="single" w:sz="8" w:space="0" w:color="auto"/>
              <w:right w:val="single" w:sz="8" w:space="0" w:color="auto"/>
            </w:tcBorders>
            <w:vAlign w:val="center"/>
            <w:hideMark/>
          </w:tcPr>
          <w:p w14:paraId="184261FB" w14:textId="77777777" w:rsidR="004E7E27" w:rsidRPr="00B87B2D" w:rsidRDefault="004E7E27" w:rsidP="004E7E27">
            <w:pPr>
              <w:spacing w:before="120" w:after="120" w:line="234" w:lineRule="atLeast"/>
              <w:rPr>
                <w:sz w:val="24"/>
                <w:szCs w:val="24"/>
              </w:rPr>
            </w:pPr>
            <w:r w:rsidRPr="00B87B2D">
              <w:rPr>
                <w:b/>
                <w:bCs/>
                <w:i/>
                <w:iCs/>
                <w:sz w:val="24"/>
                <w:szCs w:val="24"/>
                <w:lang w:val="vi-VN"/>
              </w:rPr>
              <w:t>Phân b</w:t>
            </w:r>
            <w:r w:rsidRPr="00B87B2D">
              <w:rPr>
                <w:b/>
                <w:bCs/>
                <w:i/>
                <w:iCs/>
                <w:sz w:val="24"/>
                <w:szCs w:val="24"/>
              </w:rPr>
              <w:t>ó</w:t>
            </w:r>
            <w:r w:rsidRPr="00B87B2D">
              <w:rPr>
                <w:b/>
                <w:bCs/>
                <w:i/>
                <w:iCs/>
                <w:sz w:val="24"/>
                <w:szCs w:val="24"/>
                <w:lang w:val="vi-VN"/>
              </w:rPr>
              <w:t>n NPK</w:t>
            </w:r>
          </w:p>
        </w:tc>
        <w:tc>
          <w:tcPr>
            <w:tcW w:w="500" w:type="pct"/>
            <w:tcBorders>
              <w:top w:val="nil"/>
              <w:left w:val="nil"/>
              <w:bottom w:val="single" w:sz="8" w:space="0" w:color="auto"/>
              <w:right w:val="single" w:sz="8" w:space="0" w:color="auto"/>
            </w:tcBorders>
            <w:vAlign w:val="center"/>
            <w:hideMark/>
          </w:tcPr>
          <w:p w14:paraId="45B5A2B7" w14:textId="77777777" w:rsidR="004E7E27" w:rsidRPr="00B87B2D" w:rsidRDefault="004E7E27" w:rsidP="004E7E27">
            <w:pPr>
              <w:spacing w:after="0" w:line="240" w:lineRule="auto"/>
              <w:rPr>
                <w:sz w:val="24"/>
                <w:szCs w:val="24"/>
              </w:rPr>
            </w:pPr>
          </w:p>
        </w:tc>
        <w:tc>
          <w:tcPr>
            <w:tcW w:w="500" w:type="pct"/>
            <w:tcBorders>
              <w:top w:val="nil"/>
              <w:left w:val="nil"/>
              <w:bottom w:val="single" w:sz="8" w:space="0" w:color="auto"/>
              <w:right w:val="single" w:sz="8" w:space="0" w:color="auto"/>
            </w:tcBorders>
            <w:vAlign w:val="center"/>
            <w:hideMark/>
          </w:tcPr>
          <w:p w14:paraId="643019B9" w14:textId="77777777" w:rsidR="004E7E27" w:rsidRPr="00B87B2D" w:rsidRDefault="004E7E27" w:rsidP="004E7E27">
            <w:pPr>
              <w:spacing w:before="120" w:after="120" w:line="234" w:lineRule="atLeast"/>
              <w:jc w:val="center"/>
              <w:rPr>
                <w:sz w:val="24"/>
                <w:szCs w:val="24"/>
              </w:rPr>
            </w:pPr>
            <w:r w:rsidRPr="00B87B2D">
              <w:rPr>
                <w:b/>
                <w:bCs/>
                <w:i/>
                <w:iCs/>
                <w:sz w:val="24"/>
                <w:szCs w:val="24"/>
                <w:lang w:val="vi-VN"/>
              </w:rPr>
              <w:t>120</w:t>
            </w:r>
          </w:p>
        </w:tc>
        <w:tc>
          <w:tcPr>
            <w:tcW w:w="1500" w:type="pct"/>
            <w:tcBorders>
              <w:top w:val="nil"/>
              <w:left w:val="nil"/>
              <w:bottom w:val="single" w:sz="8" w:space="0" w:color="auto"/>
              <w:right w:val="single" w:sz="8" w:space="0" w:color="auto"/>
            </w:tcBorders>
            <w:vAlign w:val="center"/>
            <w:hideMark/>
          </w:tcPr>
          <w:p w14:paraId="2457C6D8" w14:textId="77777777" w:rsidR="004E7E27" w:rsidRPr="00B87B2D" w:rsidRDefault="004E7E27" w:rsidP="00751E35">
            <w:pPr>
              <w:spacing w:after="0" w:line="240" w:lineRule="auto"/>
              <w:jc w:val="both"/>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567410E1" w14:textId="77777777" w:rsidR="004E7E27" w:rsidRPr="00B87B2D" w:rsidRDefault="004E7E27" w:rsidP="004E7E27">
            <w:pPr>
              <w:spacing w:after="0" w:line="240" w:lineRule="auto"/>
              <w:rPr>
                <w:sz w:val="24"/>
                <w:szCs w:val="24"/>
              </w:rPr>
            </w:pPr>
          </w:p>
        </w:tc>
      </w:tr>
      <w:tr w:rsidR="00B87B2D" w:rsidRPr="00B87B2D" w14:paraId="7817C9ED"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6495A72B" w14:textId="77777777" w:rsidR="004E7E27" w:rsidRPr="00B87B2D" w:rsidRDefault="004E7E27" w:rsidP="004E7E27">
            <w:pPr>
              <w:spacing w:after="0" w:line="240" w:lineRule="auto"/>
              <w:rPr>
                <w:sz w:val="24"/>
                <w:szCs w:val="24"/>
              </w:rPr>
            </w:pPr>
          </w:p>
        </w:tc>
        <w:tc>
          <w:tcPr>
            <w:tcW w:w="1300" w:type="pct"/>
            <w:tcBorders>
              <w:top w:val="nil"/>
              <w:left w:val="nil"/>
              <w:bottom w:val="single" w:sz="8" w:space="0" w:color="auto"/>
              <w:right w:val="single" w:sz="8" w:space="0" w:color="auto"/>
            </w:tcBorders>
            <w:vAlign w:val="center"/>
            <w:hideMark/>
          </w:tcPr>
          <w:p w14:paraId="5C3B1927" w14:textId="77777777" w:rsidR="004E7E27" w:rsidRPr="00B87B2D" w:rsidRDefault="004E7E27" w:rsidP="004E7E27">
            <w:pPr>
              <w:spacing w:before="120" w:after="120" w:line="234" w:lineRule="atLeast"/>
              <w:rPr>
                <w:sz w:val="24"/>
                <w:szCs w:val="24"/>
              </w:rPr>
            </w:pPr>
            <w:r w:rsidRPr="00B87B2D">
              <w:rPr>
                <w:sz w:val="24"/>
                <w:szCs w:val="24"/>
                <w:lang w:val="vi-VN"/>
              </w:rPr>
              <w:t>Năm thứ nhất</w:t>
            </w:r>
          </w:p>
        </w:tc>
        <w:tc>
          <w:tcPr>
            <w:tcW w:w="500" w:type="pct"/>
            <w:tcBorders>
              <w:top w:val="nil"/>
              <w:left w:val="nil"/>
              <w:bottom w:val="single" w:sz="8" w:space="0" w:color="auto"/>
              <w:right w:val="single" w:sz="8" w:space="0" w:color="auto"/>
            </w:tcBorders>
            <w:vAlign w:val="center"/>
            <w:hideMark/>
          </w:tcPr>
          <w:p w14:paraId="6240C2A9" w14:textId="77777777" w:rsidR="004E7E27" w:rsidRPr="00B87B2D" w:rsidRDefault="004E7E27" w:rsidP="004E7E27">
            <w:pPr>
              <w:spacing w:before="120" w:after="120" w:line="234" w:lineRule="atLeast"/>
              <w:jc w:val="center"/>
              <w:rPr>
                <w:sz w:val="24"/>
                <w:szCs w:val="24"/>
              </w:rPr>
            </w:pPr>
            <w:r w:rsidRPr="00B87B2D">
              <w:rPr>
                <w:sz w:val="24"/>
                <w:szCs w:val="24"/>
                <w:lang w:val="vi-VN"/>
              </w:rPr>
              <w:t>Kg</w:t>
            </w:r>
          </w:p>
        </w:tc>
        <w:tc>
          <w:tcPr>
            <w:tcW w:w="500" w:type="pct"/>
            <w:tcBorders>
              <w:top w:val="nil"/>
              <w:left w:val="nil"/>
              <w:bottom w:val="single" w:sz="8" w:space="0" w:color="auto"/>
              <w:right w:val="single" w:sz="8" w:space="0" w:color="auto"/>
            </w:tcBorders>
            <w:vAlign w:val="center"/>
            <w:hideMark/>
          </w:tcPr>
          <w:p w14:paraId="6978B0E6" w14:textId="77777777" w:rsidR="004E7E27" w:rsidRPr="00B87B2D" w:rsidRDefault="004E7E27" w:rsidP="004E7E27">
            <w:pPr>
              <w:spacing w:before="120" w:after="120" w:line="234" w:lineRule="atLeast"/>
              <w:jc w:val="center"/>
              <w:rPr>
                <w:sz w:val="24"/>
                <w:szCs w:val="24"/>
              </w:rPr>
            </w:pPr>
            <w:r w:rsidRPr="00B87B2D">
              <w:rPr>
                <w:sz w:val="24"/>
                <w:szCs w:val="24"/>
                <w:lang w:val="vi-VN"/>
              </w:rPr>
              <w:t>40</w:t>
            </w:r>
          </w:p>
        </w:tc>
        <w:tc>
          <w:tcPr>
            <w:tcW w:w="1500" w:type="pct"/>
            <w:vMerge w:val="restart"/>
            <w:tcBorders>
              <w:top w:val="nil"/>
              <w:left w:val="nil"/>
              <w:bottom w:val="single" w:sz="8" w:space="0" w:color="auto"/>
              <w:right w:val="single" w:sz="8" w:space="0" w:color="auto"/>
            </w:tcBorders>
            <w:vAlign w:val="center"/>
            <w:hideMark/>
          </w:tcPr>
          <w:p w14:paraId="562749C9" w14:textId="77777777" w:rsidR="004E7E27" w:rsidRPr="00B87B2D" w:rsidRDefault="004E7E27" w:rsidP="00751E35">
            <w:pPr>
              <w:spacing w:before="120" w:after="120" w:line="234" w:lineRule="atLeast"/>
              <w:jc w:val="both"/>
              <w:rPr>
                <w:sz w:val="24"/>
                <w:szCs w:val="24"/>
              </w:rPr>
            </w:pPr>
            <w:r w:rsidRPr="00B87B2D">
              <w:rPr>
                <w:sz w:val="24"/>
                <w:szCs w:val="24"/>
                <w:lang w:val="vi-VN"/>
              </w:rPr>
              <w:t>Phân bón được phép lưu hành tại Việt Nam.</w:t>
            </w:r>
          </w:p>
        </w:tc>
        <w:tc>
          <w:tcPr>
            <w:tcW w:w="0" w:type="auto"/>
            <w:vMerge/>
            <w:tcBorders>
              <w:top w:val="nil"/>
              <w:left w:val="nil"/>
              <w:bottom w:val="single" w:sz="8" w:space="0" w:color="auto"/>
              <w:right w:val="single" w:sz="8" w:space="0" w:color="auto"/>
            </w:tcBorders>
            <w:shd w:val="clear" w:color="auto" w:fill="FFFFFF"/>
            <w:vAlign w:val="center"/>
            <w:hideMark/>
          </w:tcPr>
          <w:p w14:paraId="3C4682E1" w14:textId="77777777" w:rsidR="004E7E27" w:rsidRPr="00B87B2D" w:rsidRDefault="004E7E27" w:rsidP="004E7E27">
            <w:pPr>
              <w:spacing w:after="0" w:line="240" w:lineRule="auto"/>
              <w:rPr>
                <w:sz w:val="24"/>
                <w:szCs w:val="24"/>
              </w:rPr>
            </w:pPr>
          </w:p>
        </w:tc>
      </w:tr>
      <w:tr w:rsidR="00B87B2D" w:rsidRPr="00B87B2D" w14:paraId="1CF650A5"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43AA8148" w14:textId="77777777" w:rsidR="004E7E27" w:rsidRPr="00B87B2D" w:rsidRDefault="004E7E27" w:rsidP="004E7E27">
            <w:pPr>
              <w:spacing w:after="0" w:line="240" w:lineRule="auto"/>
              <w:rPr>
                <w:sz w:val="24"/>
                <w:szCs w:val="24"/>
              </w:rPr>
            </w:pPr>
          </w:p>
        </w:tc>
        <w:tc>
          <w:tcPr>
            <w:tcW w:w="1300" w:type="pct"/>
            <w:tcBorders>
              <w:top w:val="nil"/>
              <w:left w:val="nil"/>
              <w:bottom w:val="single" w:sz="8" w:space="0" w:color="auto"/>
              <w:right w:val="single" w:sz="8" w:space="0" w:color="auto"/>
            </w:tcBorders>
            <w:vAlign w:val="center"/>
            <w:hideMark/>
          </w:tcPr>
          <w:p w14:paraId="7F2E8E7B" w14:textId="77777777" w:rsidR="004E7E27" w:rsidRPr="00B87B2D" w:rsidRDefault="004E7E27" w:rsidP="004E7E27">
            <w:pPr>
              <w:spacing w:before="120" w:after="120" w:line="234" w:lineRule="atLeast"/>
              <w:rPr>
                <w:sz w:val="24"/>
                <w:szCs w:val="24"/>
              </w:rPr>
            </w:pPr>
            <w:r w:rsidRPr="00B87B2D">
              <w:rPr>
                <w:sz w:val="24"/>
                <w:szCs w:val="24"/>
                <w:lang w:val="vi-VN"/>
              </w:rPr>
              <w:t>Năm thứ hai</w:t>
            </w:r>
          </w:p>
        </w:tc>
        <w:tc>
          <w:tcPr>
            <w:tcW w:w="500" w:type="pct"/>
            <w:tcBorders>
              <w:top w:val="nil"/>
              <w:left w:val="nil"/>
              <w:bottom w:val="single" w:sz="8" w:space="0" w:color="auto"/>
              <w:right w:val="single" w:sz="8" w:space="0" w:color="auto"/>
            </w:tcBorders>
            <w:vAlign w:val="center"/>
            <w:hideMark/>
          </w:tcPr>
          <w:p w14:paraId="381CF108" w14:textId="77777777" w:rsidR="004E7E27" w:rsidRPr="00B87B2D" w:rsidRDefault="004E7E27" w:rsidP="004E7E27">
            <w:pPr>
              <w:spacing w:before="120" w:after="120" w:line="234" w:lineRule="atLeast"/>
              <w:jc w:val="center"/>
              <w:rPr>
                <w:sz w:val="24"/>
                <w:szCs w:val="24"/>
              </w:rPr>
            </w:pPr>
            <w:r w:rsidRPr="00B87B2D">
              <w:rPr>
                <w:sz w:val="24"/>
                <w:szCs w:val="24"/>
                <w:lang w:val="vi-VN"/>
              </w:rPr>
              <w:t>Kg</w:t>
            </w:r>
          </w:p>
        </w:tc>
        <w:tc>
          <w:tcPr>
            <w:tcW w:w="500" w:type="pct"/>
            <w:tcBorders>
              <w:top w:val="nil"/>
              <w:left w:val="nil"/>
              <w:bottom w:val="single" w:sz="8" w:space="0" w:color="auto"/>
              <w:right w:val="single" w:sz="8" w:space="0" w:color="auto"/>
            </w:tcBorders>
            <w:vAlign w:val="center"/>
            <w:hideMark/>
          </w:tcPr>
          <w:p w14:paraId="49578C8F" w14:textId="77777777" w:rsidR="004E7E27" w:rsidRPr="00B87B2D" w:rsidRDefault="004E7E27" w:rsidP="004E7E27">
            <w:pPr>
              <w:spacing w:before="120" w:after="120" w:line="234" w:lineRule="atLeast"/>
              <w:jc w:val="center"/>
              <w:rPr>
                <w:sz w:val="24"/>
                <w:szCs w:val="24"/>
              </w:rPr>
            </w:pPr>
            <w:r w:rsidRPr="00B87B2D">
              <w:rPr>
                <w:sz w:val="24"/>
                <w:szCs w:val="24"/>
                <w:lang w:val="vi-VN"/>
              </w:rPr>
              <w:t>40</w:t>
            </w:r>
          </w:p>
        </w:tc>
        <w:tc>
          <w:tcPr>
            <w:tcW w:w="0" w:type="auto"/>
            <w:vMerge/>
            <w:tcBorders>
              <w:top w:val="nil"/>
              <w:left w:val="nil"/>
              <w:bottom w:val="single" w:sz="8" w:space="0" w:color="auto"/>
              <w:right w:val="single" w:sz="8" w:space="0" w:color="auto"/>
            </w:tcBorders>
            <w:shd w:val="clear" w:color="auto" w:fill="FFFFFF"/>
            <w:vAlign w:val="center"/>
            <w:hideMark/>
          </w:tcPr>
          <w:p w14:paraId="3EB81CD2"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38367A15" w14:textId="77777777" w:rsidR="004E7E27" w:rsidRPr="00B87B2D" w:rsidRDefault="004E7E27" w:rsidP="004E7E27">
            <w:pPr>
              <w:spacing w:after="0" w:line="240" w:lineRule="auto"/>
              <w:rPr>
                <w:sz w:val="24"/>
                <w:szCs w:val="24"/>
              </w:rPr>
            </w:pPr>
          </w:p>
        </w:tc>
      </w:tr>
      <w:tr w:rsidR="00B87B2D" w:rsidRPr="00B87B2D" w14:paraId="779C7618"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30809BB0" w14:textId="77777777" w:rsidR="004E7E27" w:rsidRPr="00B87B2D" w:rsidRDefault="004E7E27" w:rsidP="004E7E27">
            <w:pPr>
              <w:spacing w:after="0" w:line="240" w:lineRule="auto"/>
              <w:rPr>
                <w:sz w:val="24"/>
                <w:szCs w:val="24"/>
              </w:rPr>
            </w:pPr>
          </w:p>
        </w:tc>
        <w:tc>
          <w:tcPr>
            <w:tcW w:w="1300" w:type="pct"/>
            <w:tcBorders>
              <w:top w:val="nil"/>
              <w:left w:val="nil"/>
              <w:bottom w:val="single" w:sz="8" w:space="0" w:color="auto"/>
              <w:right w:val="single" w:sz="8" w:space="0" w:color="auto"/>
            </w:tcBorders>
            <w:vAlign w:val="center"/>
            <w:hideMark/>
          </w:tcPr>
          <w:p w14:paraId="50E18F4B" w14:textId="77777777" w:rsidR="004E7E27" w:rsidRPr="00B87B2D" w:rsidRDefault="004E7E27" w:rsidP="004E7E27">
            <w:pPr>
              <w:spacing w:before="120" w:after="120" w:line="234" w:lineRule="atLeast"/>
              <w:rPr>
                <w:sz w:val="24"/>
                <w:szCs w:val="24"/>
              </w:rPr>
            </w:pPr>
            <w:r w:rsidRPr="00B87B2D">
              <w:rPr>
                <w:sz w:val="24"/>
                <w:szCs w:val="24"/>
                <w:lang w:val="vi-VN"/>
              </w:rPr>
              <w:t>Năm thứ ba</w:t>
            </w:r>
          </w:p>
        </w:tc>
        <w:tc>
          <w:tcPr>
            <w:tcW w:w="500" w:type="pct"/>
            <w:tcBorders>
              <w:top w:val="nil"/>
              <w:left w:val="nil"/>
              <w:bottom w:val="single" w:sz="8" w:space="0" w:color="auto"/>
              <w:right w:val="single" w:sz="8" w:space="0" w:color="auto"/>
            </w:tcBorders>
            <w:vAlign w:val="center"/>
            <w:hideMark/>
          </w:tcPr>
          <w:p w14:paraId="784320B6" w14:textId="77777777" w:rsidR="004E7E27" w:rsidRPr="00B87B2D" w:rsidRDefault="004E7E27" w:rsidP="004E7E27">
            <w:pPr>
              <w:spacing w:before="120" w:after="120" w:line="234" w:lineRule="atLeast"/>
              <w:jc w:val="center"/>
              <w:rPr>
                <w:sz w:val="24"/>
                <w:szCs w:val="24"/>
              </w:rPr>
            </w:pPr>
            <w:r w:rsidRPr="00B87B2D">
              <w:rPr>
                <w:sz w:val="24"/>
                <w:szCs w:val="24"/>
                <w:lang w:val="vi-VN"/>
              </w:rPr>
              <w:t>Kg</w:t>
            </w:r>
          </w:p>
        </w:tc>
        <w:tc>
          <w:tcPr>
            <w:tcW w:w="500" w:type="pct"/>
            <w:tcBorders>
              <w:top w:val="nil"/>
              <w:left w:val="nil"/>
              <w:bottom w:val="single" w:sz="8" w:space="0" w:color="auto"/>
              <w:right w:val="single" w:sz="8" w:space="0" w:color="auto"/>
            </w:tcBorders>
            <w:vAlign w:val="center"/>
            <w:hideMark/>
          </w:tcPr>
          <w:p w14:paraId="424AD89C" w14:textId="77777777" w:rsidR="004E7E27" w:rsidRPr="00B87B2D" w:rsidRDefault="004E7E27" w:rsidP="004E7E27">
            <w:pPr>
              <w:spacing w:before="120" w:after="120" w:line="234" w:lineRule="atLeast"/>
              <w:jc w:val="center"/>
              <w:rPr>
                <w:sz w:val="24"/>
                <w:szCs w:val="24"/>
              </w:rPr>
            </w:pPr>
            <w:r w:rsidRPr="00B87B2D">
              <w:rPr>
                <w:sz w:val="24"/>
                <w:szCs w:val="24"/>
                <w:lang w:val="vi-VN"/>
              </w:rPr>
              <w:t>40</w:t>
            </w:r>
          </w:p>
        </w:tc>
        <w:tc>
          <w:tcPr>
            <w:tcW w:w="0" w:type="auto"/>
            <w:vMerge/>
            <w:tcBorders>
              <w:top w:val="nil"/>
              <w:left w:val="nil"/>
              <w:bottom w:val="single" w:sz="8" w:space="0" w:color="auto"/>
              <w:right w:val="single" w:sz="8" w:space="0" w:color="auto"/>
            </w:tcBorders>
            <w:shd w:val="clear" w:color="auto" w:fill="FFFFFF"/>
            <w:vAlign w:val="center"/>
            <w:hideMark/>
          </w:tcPr>
          <w:p w14:paraId="4C64A121"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4B863B44" w14:textId="77777777" w:rsidR="004E7E27" w:rsidRPr="00B87B2D" w:rsidRDefault="004E7E27" w:rsidP="004E7E27">
            <w:pPr>
              <w:spacing w:after="0" w:line="240" w:lineRule="auto"/>
              <w:rPr>
                <w:sz w:val="24"/>
                <w:szCs w:val="24"/>
              </w:rPr>
            </w:pPr>
          </w:p>
        </w:tc>
      </w:tr>
      <w:tr w:rsidR="00B87B2D" w:rsidRPr="00B87B2D" w14:paraId="7EF6F858"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486B611E" w14:textId="77777777" w:rsidR="004E7E27" w:rsidRPr="00B87B2D" w:rsidRDefault="004E7E27" w:rsidP="004E7E27">
            <w:pPr>
              <w:spacing w:before="120" w:after="120" w:line="234" w:lineRule="atLeast"/>
              <w:jc w:val="center"/>
              <w:rPr>
                <w:sz w:val="24"/>
                <w:szCs w:val="24"/>
              </w:rPr>
            </w:pPr>
            <w:r w:rsidRPr="00B87B2D">
              <w:rPr>
                <w:b/>
                <w:bCs/>
                <w:i/>
                <w:iCs/>
                <w:sz w:val="24"/>
                <w:szCs w:val="24"/>
                <w:lang w:val="vi-VN"/>
              </w:rPr>
              <w:t>3</w:t>
            </w:r>
          </w:p>
        </w:tc>
        <w:tc>
          <w:tcPr>
            <w:tcW w:w="1300" w:type="pct"/>
            <w:tcBorders>
              <w:top w:val="nil"/>
              <w:left w:val="nil"/>
              <w:bottom w:val="single" w:sz="8" w:space="0" w:color="auto"/>
              <w:right w:val="single" w:sz="8" w:space="0" w:color="auto"/>
            </w:tcBorders>
            <w:vAlign w:val="center"/>
            <w:hideMark/>
          </w:tcPr>
          <w:p w14:paraId="5A79930A" w14:textId="77777777" w:rsidR="004E7E27" w:rsidRPr="00B87B2D" w:rsidRDefault="004E7E27" w:rsidP="004E7E27">
            <w:pPr>
              <w:spacing w:before="120" w:after="120" w:line="234" w:lineRule="atLeast"/>
              <w:rPr>
                <w:sz w:val="24"/>
                <w:szCs w:val="24"/>
              </w:rPr>
            </w:pPr>
            <w:r w:rsidRPr="00B87B2D">
              <w:rPr>
                <w:b/>
                <w:bCs/>
                <w:i/>
                <w:iCs/>
                <w:sz w:val="24"/>
                <w:szCs w:val="24"/>
                <w:lang w:val="vi-VN"/>
              </w:rPr>
              <w:t>Máy m</w:t>
            </w:r>
            <w:r w:rsidRPr="00B87B2D">
              <w:rPr>
                <w:b/>
                <w:bCs/>
                <w:i/>
                <w:iCs/>
                <w:sz w:val="24"/>
                <w:szCs w:val="24"/>
              </w:rPr>
              <w:t>ó</w:t>
            </w:r>
            <w:r w:rsidRPr="00B87B2D">
              <w:rPr>
                <w:b/>
                <w:bCs/>
                <w:i/>
                <w:iCs/>
                <w:sz w:val="24"/>
                <w:szCs w:val="24"/>
                <w:lang w:val="vi-VN"/>
              </w:rPr>
              <w:t>c</w:t>
            </w:r>
            <w:r w:rsidRPr="00B87B2D">
              <w:rPr>
                <w:b/>
                <w:bCs/>
                <w:i/>
                <w:iCs/>
                <w:sz w:val="24"/>
                <w:szCs w:val="24"/>
              </w:rPr>
              <w:t>, </w:t>
            </w:r>
            <w:r w:rsidRPr="00B87B2D">
              <w:rPr>
                <w:b/>
                <w:bCs/>
                <w:i/>
                <w:iCs/>
                <w:sz w:val="24"/>
                <w:szCs w:val="24"/>
                <w:lang w:val="vi-VN"/>
              </w:rPr>
              <w:t>thiết bị</w:t>
            </w:r>
            <w:r w:rsidRPr="00B87B2D">
              <w:rPr>
                <w:b/>
                <w:bCs/>
                <w:i/>
                <w:iCs/>
                <w:sz w:val="24"/>
                <w:szCs w:val="24"/>
              </w:rPr>
              <w:t>, </w:t>
            </w:r>
            <w:r w:rsidRPr="00B87B2D">
              <w:rPr>
                <w:b/>
                <w:bCs/>
                <w:i/>
                <w:iCs/>
                <w:sz w:val="24"/>
                <w:szCs w:val="24"/>
                <w:lang w:val="vi-VN"/>
              </w:rPr>
              <w:t>dụng cụ trang bị bảo hộ phụ trợ</w:t>
            </w:r>
          </w:p>
        </w:tc>
        <w:tc>
          <w:tcPr>
            <w:tcW w:w="500" w:type="pct"/>
            <w:tcBorders>
              <w:top w:val="nil"/>
              <w:left w:val="nil"/>
              <w:bottom w:val="single" w:sz="8" w:space="0" w:color="auto"/>
              <w:right w:val="single" w:sz="8" w:space="0" w:color="auto"/>
            </w:tcBorders>
            <w:vAlign w:val="center"/>
            <w:hideMark/>
          </w:tcPr>
          <w:p w14:paraId="050AC9FE" w14:textId="77777777" w:rsidR="004E7E27" w:rsidRPr="00B87B2D" w:rsidRDefault="004E7E27" w:rsidP="004E7E27">
            <w:pPr>
              <w:spacing w:before="120" w:after="120" w:line="234" w:lineRule="atLeast"/>
              <w:jc w:val="center"/>
              <w:rPr>
                <w:sz w:val="24"/>
                <w:szCs w:val="24"/>
              </w:rPr>
            </w:pPr>
            <w:r w:rsidRPr="00B87B2D">
              <w:rPr>
                <w:b/>
                <w:bCs/>
                <w:i/>
                <w:iCs/>
                <w:sz w:val="24"/>
                <w:szCs w:val="24"/>
                <w:lang w:val="vi-VN"/>
              </w:rPr>
              <w:t>%</w:t>
            </w:r>
          </w:p>
        </w:tc>
        <w:tc>
          <w:tcPr>
            <w:tcW w:w="500" w:type="pct"/>
            <w:tcBorders>
              <w:top w:val="nil"/>
              <w:left w:val="nil"/>
              <w:bottom w:val="single" w:sz="8" w:space="0" w:color="auto"/>
              <w:right w:val="single" w:sz="8" w:space="0" w:color="auto"/>
            </w:tcBorders>
            <w:vAlign w:val="center"/>
            <w:hideMark/>
          </w:tcPr>
          <w:p w14:paraId="09F3C335" w14:textId="77777777" w:rsidR="004E7E27" w:rsidRPr="00B87B2D" w:rsidRDefault="004E7E27" w:rsidP="004E7E27">
            <w:pPr>
              <w:spacing w:before="120" w:after="120" w:line="234" w:lineRule="atLeast"/>
              <w:jc w:val="center"/>
              <w:rPr>
                <w:sz w:val="24"/>
                <w:szCs w:val="24"/>
              </w:rPr>
            </w:pPr>
            <w:r w:rsidRPr="00B87B2D">
              <w:rPr>
                <w:b/>
                <w:bCs/>
                <w:i/>
                <w:iCs/>
                <w:sz w:val="24"/>
                <w:szCs w:val="24"/>
                <w:lang w:val="vi-VN"/>
              </w:rPr>
              <w:t>5</w:t>
            </w:r>
          </w:p>
        </w:tc>
        <w:tc>
          <w:tcPr>
            <w:tcW w:w="1500" w:type="pct"/>
            <w:tcBorders>
              <w:top w:val="nil"/>
              <w:left w:val="nil"/>
              <w:bottom w:val="single" w:sz="8" w:space="0" w:color="auto"/>
              <w:right w:val="single" w:sz="8" w:space="0" w:color="auto"/>
            </w:tcBorders>
            <w:vAlign w:val="center"/>
            <w:hideMark/>
          </w:tcPr>
          <w:p w14:paraId="679488FD" w14:textId="77777777" w:rsidR="004E7E27" w:rsidRPr="00B87B2D" w:rsidRDefault="004E7E27" w:rsidP="004E7E27">
            <w:pPr>
              <w:spacing w:after="0" w:line="240" w:lineRule="auto"/>
              <w:rPr>
                <w:sz w:val="24"/>
                <w:szCs w:val="24"/>
              </w:rPr>
            </w:pPr>
          </w:p>
        </w:tc>
        <w:tc>
          <w:tcPr>
            <w:tcW w:w="650" w:type="pct"/>
            <w:tcBorders>
              <w:top w:val="nil"/>
              <w:left w:val="nil"/>
              <w:bottom w:val="single" w:sz="8" w:space="0" w:color="auto"/>
              <w:right w:val="single" w:sz="8" w:space="0" w:color="auto"/>
            </w:tcBorders>
            <w:vAlign w:val="center"/>
            <w:hideMark/>
          </w:tcPr>
          <w:p w14:paraId="48584FB7" w14:textId="77777777" w:rsidR="004E7E27" w:rsidRPr="00B87B2D" w:rsidRDefault="004E7E27" w:rsidP="004E7E27">
            <w:pPr>
              <w:spacing w:after="0" w:line="240" w:lineRule="auto"/>
              <w:rPr>
                <w:sz w:val="24"/>
                <w:szCs w:val="24"/>
              </w:rPr>
            </w:pPr>
          </w:p>
        </w:tc>
      </w:tr>
      <w:tr w:rsidR="00B87B2D" w:rsidRPr="00B87B2D" w14:paraId="2D03D3EE"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63A23224"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B</w:t>
            </w:r>
          </w:p>
        </w:tc>
        <w:tc>
          <w:tcPr>
            <w:tcW w:w="1300" w:type="pct"/>
            <w:tcBorders>
              <w:top w:val="nil"/>
              <w:left w:val="nil"/>
              <w:bottom w:val="single" w:sz="8" w:space="0" w:color="auto"/>
              <w:right w:val="single" w:sz="8" w:space="0" w:color="auto"/>
            </w:tcBorders>
            <w:vAlign w:val="center"/>
            <w:hideMark/>
          </w:tcPr>
          <w:p w14:paraId="606A77C0" w14:textId="77777777" w:rsidR="004E7E27" w:rsidRPr="00B87B2D" w:rsidRDefault="004E7E27" w:rsidP="004E7E27">
            <w:pPr>
              <w:spacing w:before="120" w:after="120" w:line="234" w:lineRule="atLeast"/>
              <w:rPr>
                <w:sz w:val="24"/>
                <w:szCs w:val="24"/>
              </w:rPr>
            </w:pPr>
            <w:r w:rsidRPr="00B87B2D">
              <w:rPr>
                <w:b/>
                <w:bCs/>
                <w:sz w:val="24"/>
                <w:szCs w:val="24"/>
                <w:lang w:val="vi-VN"/>
              </w:rPr>
              <w:t>Nhân công lao động</w:t>
            </w:r>
          </w:p>
        </w:tc>
        <w:tc>
          <w:tcPr>
            <w:tcW w:w="500" w:type="pct"/>
            <w:tcBorders>
              <w:top w:val="nil"/>
              <w:left w:val="nil"/>
              <w:bottom w:val="single" w:sz="8" w:space="0" w:color="auto"/>
              <w:right w:val="single" w:sz="8" w:space="0" w:color="auto"/>
            </w:tcBorders>
            <w:vAlign w:val="center"/>
            <w:hideMark/>
          </w:tcPr>
          <w:p w14:paraId="6F80F76F"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00" w:type="pct"/>
            <w:tcBorders>
              <w:top w:val="nil"/>
              <w:left w:val="nil"/>
              <w:bottom w:val="single" w:sz="8" w:space="0" w:color="auto"/>
              <w:right w:val="single" w:sz="8" w:space="0" w:color="auto"/>
            </w:tcBorders>
            <w:vAlign w:val="center"/>
            <w:hideMark/>
          </w:tcPr>
          <w:p w14:paraId="41A152BD"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124,44</w:t>
            </w:r>
          </w:p>
        </w:tc>
        <w:tc>
          <w:tcPr>
            <w:tcW w:w="1500" w:type="pct"/>
            <w:tcBorders>
              <w:top w:val="nil"/>
              <w:left w:val="nil"/>
              <w:bottom w:val="single" w:sz="8" w:space="0" w:color="auto"/>
              <w:right w:val="single" w:sz="8" w:space="0" w:color="auto"/>
            </w:tcBorders>
            <w:vAlign w:val="center"/>
            <w:hideMark/>
          </w:tcPr>
          <w:p w14:paraId="64EFE869" w14:textId="77777777" w:rsidR="004E7E27" w:rsidRPr="00B87B2D" w:rsidRDefault="004E7E27" w:rsidP="004E7E27">
            <w:pPr>
              <w:spacing w:after="0" w:line="240" w:lineRule="auto"/>
              <w:rPr>
                <w:sz w:val="24"/>
                <w:szCs w:val="24"/>
              </w:rPr>
            </w:pPr>
          </w:p>
        </w:tc>
        <w:tc>
          <w:tcPr>
            <w:tcW w:w="650" w:type="pct"/>
            <w:tcBorders>
              <w:top w:val="nil"/>
              <w:left w:val="nil"/>
              <w:bottom w:val="single" w:sz="8" w:space="0" w:color="auto"/>
              <w:right w:val="single" w:sz="8" w:space="0" w:color="auto"/>
            </w:tcBorders>
            <w:vAlign w:val="center"/>
            <w:hideMark/>
          </w:tcPr>
          <w:p w14:paraId="62B3F67C" w14:textId="77777777" w:rsidR="004E7E27" w:rsidRPr="00B87B2D" w:rsidRDefault="004E7E27" w:rsidP="004E7E27">
            <w:pPr>
              <w:spacing w:after="0" w:line="240" w:lineRule="auto"/>
              <w:rPr>
                <w:sz w:val="24"/>
                <w:szCs w:val="24"/>
              </w:rPr>
            </w:pPr>
          </w:p>
        </w:tc>
      </w:tr>
      <w:tr w:rsidR="00B87B2D" w:rsidRPr="00B87B2D" w14:paraId="13BB87CD"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06E625FC"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I</w:t>
            </w:r>
          </w:p>
        </w:tc>
        <w:tc>
          <w:tcPr>
            <w:tcW w:w="1300" w:type="pct"/>
            <w:tcBorders>
              <w:top w:val="nil"/>
              <w:left w:val="nil"/>
              <w:bottom w:val="single" w:sz="8" w:space="0" w:color="auto"/>
              <w:right w:val="single" w:sz="8" w:space="0" w:color="auto"/>
            </w:tcBorders>
            <w:vAlign w:val="center"/>
            <w:hideMark/>
          </w:tcPr>
          <w:p w14:paraId="464BE3D4" w14:textId="77777777" w:rsidR="004E7E27" w:rsidRPr="00B87B2D" w:rsidRDefault="004E7E27" w:rsidP="004E7E27">
            <w:pPr>
              <w:spacing w:before="120" w:after="120" w:line="234" w:lineRule="atLeast"/>
              <w:rPr>
                <w:sz w:val="24"/>
                <w:szCs w:val="24"/>
              </w:rPr>
            </w:pPr>
            <w:r w:rsidRPr="00B87B2D">
              <w:rPr>
                <w:b/>
                <w:bCs/>
                <w:sz w:val="24"/>
                <w:szCs w:val="24"/>
                <w:lang w:val="vi-VN"/>
              </w:rPr>
              <w:t>Lao động trực tiếp</w:t>
            </w:r>
          </w:p>
        </w:tc>
        <w:tc>
          <w:tcPr>
            <w:tcW w:w="500" w:type="pct"/>
            <w:tcBorders>
              <w:top w:val="nil"/>
              <w:left w:val="nil"/>
              <w:bottom w:val="single" w:sz="8" w:space="0" w:color="auto"/>
              <w:right w:val="single" w:sz="8" w:space="0" w:color="auto"/>
            </w:tcBorders>
            <w:vAlign w:val="center"/>
            <w:hideMark/>
          </w:tcPr>
          <w:p w14:paraId="68700717"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00" w:type="pct"/>
            <w:tcBorders>
              <w:top w:val="nil"/>
              <w:left w:val="nil"/>
              <w:bottom w:val="single" w:sz="8" w:space="0" w:color="auto"/>
              <w:right w:val="single" w:sz="8" w:space="0" w:color="auto"/>
            </w:tcBorders>
            <w:vAlign w:val="center"/>
            <w:hideMark/>
          </w:tcPr>
          <w:p w14:paraId="2CCCFDB6"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101,24</w:t>
            </w:r>
          </w:p>
        </w:tc>
        <w:tc>
          <w:tcPr>
            <w:tcW w:w="1500" w:type="pct"/>
            <w:tcBorders>
              <w:top w:val="nil"/>
              <w:left w:val="nil"/>
              <w:bottom w:val="single" w:sz="8" w:space="0" w:color="auto"/>
              <w:right w:val="single" w:sz="8" w:space="0" w:color="auto"/>
            </w:tcBorders>
            <w:vAlign w:val="center"/>
            <w:hideMark/>
          </w:tcPr>
          <w:p w14:paraId="4F2DE85D" w14:textId="77777777" w:rsidR="004E7E27" w:rsidRPr="00B87B2D" w:rsidRDefault="004E7E27" w:rsidP="004E7E27">
            <w:pPr>
              <w:spacing w:after="0" w:line="240" w:lineRule="auto"/>
              <w:rPr>
                <w:sz w:val="24"/>
                <w:szCs w:val="24"/>
              </w:rPr>
            </w:pPr>
          </w:p>
        </w:tc>
        <w:tc>
          <w:tcPr>
            <w:tcW w:w="650" w:type="pct"/>
            <w:tcBorders>
              <w:top w:val="nil"/>
              <w:left w:val="nil"/>
              <w:bottom w:val="single" w:sz="8" w:space="0" w:color="auto"/>
              <w:right w:val="single" w:sz="8" w:space="0" w:color="auto"/>
            </w:tcBorders>
            <w:vAlign w:val="center"/>
            <w:hideMark/>
          </w:tcPr>
          <w:p w14:paraId="2F3808EF" w14:textId="77777777" w:rsidR="004E7E27" w:rsidRPr="00B87B2D" w:rsidRDefault="004E7E27" w:rsidP="004E7E27">
            <w:pPr>
              <w:spacing w:after="0" w:line="240" w:lineRule="auto"/>
              <w:rPr>
                <w:sz w:val="24"/>
                <w:szCs w:val="24"/>
              </w:rPr>
            </w:pPr>
          </w:p>
        </w:tc>
      </w:tr>
      <w:tr w:rsidR="00B87B2D" w:rsidRPr="00B87B2D" w14:paraId="65B4B980"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1C55882F"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1</w:t>
            </w:r>
          </w:p>
        </w:tc>
        <w:tc>
          <w:tcPr>
            <w:tcW w:w="1300" w:type="pct"/>
            <w:tcBorders>
              <w:top w:val="nil"/>
              <w:left w:val="nil"/>
              <w:bottom w:val="single" w:sz="8" w:space="0" w:color="auto"/>
              <w:right w:val="single" w:sz="8" w:space="0" w:color="auto"/>
            </w:tcBorders>
            <w:vAlign w:val="center"/>
            <w:hideMark/>
          </w:tcPr>
          <w:p w14:paraId="18563C35" w14:textId="77777777" w:rsidR="004E7E27" w:rsidRPr="00B87B2D" w:rsidRDefault="004E7E27" w:rsidP="004E7E27">
            <w:pPr>
              <w:spacing w:before="120" w:after="120" w:line="234" w:lineRule="atLeast"/>
              <w:rPr>
                <w:sz w:val="24"/>
                <w:szCs w:val="24"/>
              </w:rPr>
            </w:pPr>
            <w:r w:rsidRPr="00B87B2D">
              <w:rPr>
                <w:b/>
                <w:bCs/>
                <w:sz w:val="24"/>
                <w:szCs w:val="24"/>
                <w:lang w:val="vi-VN"/>
              </w:rPr>
              <w:t>Năm thứ nhất</w:t>
            </w:r>
          </w:p>
        </w:tc>
        <w:tc>
          <w:tcPr>
            <w:tcW w:w="500" w:type="pct"/>
            <w:tcBorders>
              <w:top w:val="nil"/>
              <w:left w:val="nil"/>
              <w:bottom w:val="single" w:sz="8" w:space="0" w:color="auto"/>
              <w:right w:val="single" w:sz="8" w:space="0" w:color="auto"/>
            </w:tcBorders>
            <w:vAlign w:val="center"/>
            <w:hideMark/>
          </w:tcPr>
          <w:p w14:paraId="3F507B85"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00" w:type="pct"/>
            <w:tcBorders>
              <w:top w:val="nil"/>
              <w:left w:val="nil"/>
              <w:bottom w:val="single" w:sz="8" w:space="0" w:color="auto"/>
              <w:right w:val="single" w:sz="8" w:space="0" w:color="auto"/>
            </w:tcBorders>
            <w:vAlign w:val="center"/>
            <w:hideMark/>
          </w:tcPr>
          <w:p w14:paraId="0D9F74FC"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37,54</w:t>
            </w:r>
          </w:p>
        </w:tc>
        <w:tc>
          <w:tcPr>
            <w:tcW w:w="1500" w:type="pct"/>
            <w:tcBorders>
              <w:top w:val="nil"/>
              <w:left w:val="nil"/>
              <w:bottom w:val="single" w:sz="8" w:space="0" w:color="auto"/>
              <w:right w:val="single" w:sz="8" w:space="0" w:color="auto"/>
            </w:tcBorders>
            <w:vAlign w:val="center"/>
            <w:hideMark/>
          </w:tcPr>
          <w:p w14:paraId="3957AEF4" w14:textId="77777777" w:rsidR="004E7E27" w:rsidRPr="00B87B2D" w:rsidRDefault="004E7E27" w:rsidP="004E7E27">
            <w:pPr>
              <w:spacing w:after="0" w:line="240" w:lineRule="auto"/>
              <w:rPr>
                <w:sz w:val="24"/>
                <w:szCs w:val="24"/>
              </w:rPr>
            </w:pPr>
          </w:p>
        </w:tc>
        <w:tc>
          <w:tcPr>
            <w:tcW w:w="650" w:type="pct"/>
            <w:tcBorders>
              <w:top w:val="nil"/>
              <w:left w:val="nil"/>
              <w:bottom w:val="single" w:sz="8" w:space="0" w:color="auto"/>
              <w:right w:val="single" w:sz="8" w:space="0" w:color="auto"/>
            </w:tcBorders>
            <w:vAlign w:val="center"/>
            <w:hideMark/>
          </w:tcPr>
          <w:p w14:paraId="73DFA473" w14:textId="77777777" w:rsidR="004E7E27" w:rsidRPr="00B87B2D" w:rsidRDefault="004E7E27" w:rsidP="004E7E27">
            <w:pPr>
              <w:spacing w:after="0" w:line="240" w:lineRule="auto"/>
              <w:rPr>
                <w:sz w:val="24"/>
                <w:szCs w:val="24"/>
              </w:rPr>
            </w:pPr>
          </w:p>
        </w:tc>
      </w:tr>
      <w:tr w:rsidR="00B87B2D" w:rsidRPr="00B87B2D" w14:paraId="3329CD38"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613D48BA" w14:textId="77777777" w:rsidR="004E7E27" w:rsidRPr="00B87B2D" w:rsidRDefault="004E7E27" w:rsidP="004E7E27">
            <w:pPr>
              <w:spacing w:before="120" w:after="120" w:line="234" w:lineRule="atLeast"/>
              <w:jc w:val="center"/>
              <w:rPr>
                <w:sz w:val="24"/>
                <w:szCs w:val="24"/>
              </w:rPr>
            </w:pPr>
            <w:r w:rsidRPr="00B87B2D">
              <w:rPr>
                <w:sz w:val="24"/>
                <w:szCs w:val="24"/>
                <w:lang w:val="vi-VN"/>
              </w:rPr>
              <w:t>KN1.1</w:t>
            </w:r>
          </w:p>
        </w:tc>
        <w:tc>
          <w:tcPr>
            <w:tcW w:w="1300" w:type="pct"/>
            <w:tcBorders>
              <w:top w:val="nil"/>
              <w:left w:val="nil"/>
              <w:bottom w:val="single" w:sz="8" w:space="0" w:color="auto"/>
              <w:right w:val="single" w:sz="8" w:space="0" w:color="auto"/>
            </w:tcBorders>
            <w:vAlign w:val="center"/>
            <w:hideMark/>
          </w:tcPr>
          <w:p w14:paraId="071BF0A0" w14:textId="77777777" w:rsidR="004E7E27" w:rsidRPr="00B87B2D" w:rsidRDefault="004E7E27" w:rsidP="004E7E27">
            <w:pPr>
              <w:spacing w:before="120" w:after="120" w:line="234" w:lineRule="atLeast"/>
              <w:rPr>
                <w:sz w:val="24"/>
                <w:szCs w:val="24"/>
              </w:rPr>
            </w:pPr>
            <w:r w:rsidRPr="00B87B2D">
              <w:rPr>
                <w:sz w:val="24"/>
                <w:szCs w:val="24"/>
                <w:lang w:val="vi-VN"/>
              </w:rPr>
              <w:t>Phát dây leo và chặt dọn cây sâu bệnh</w:t>
            </w:r>
          </w:p>
        </w:tc>
        <w:tc>
          <w:tcPr>
            <w:tcW w:w="500" w:type="pct"/>
            <w:tcBorders>
              <w:top w:val="nil"/>
              <w:left w:val="nil"/>
              <w:bottom w:val="single" w:sz="8" w:space="0" w:color="auto"/>
              <w:right w:val="single" w:sz="8" w:space="0" w:color="auto"/>
            </w:tcBorders>
            <w:vAlign w:val="center"/>
            <w:hideMark/>
          </w:tcPr>
          <w:p w14:paraId="55EAD090"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00" w:type="pct"/>
            <w:tcBorders>
              <w:top w:val="nil"/>
              <w:left w:val="nil"/>
              <w:bottom w:val="single" w:sz="8" w:space="0" w:color="auto"/>
              <w:right w:val="single" w:sz="8" w:space="0" w:color="auto"/>
            </w:tcBorders>
            <w:vAlign w:val="center"/>
            <w:hideMark/>
          </w:tcPr>
          <w:p w14:paraId="2C50051F" w14:textId="77777777" w:rsidR="004E7E27" w:rsidRPr="00B87B2D" w:rsidRDefault="004E7E27" w:rsidP="004E7E27">
            <w:pPr>
              <w:spacing w:before="120" w:after="120" w:line="234" w:lineRule="atLeast"/>
              <w:jc w:val="center"/>
              <w:rPr>
                <w:sz w:val="24"/>
                <w:szCs w:val="24"/>
              </w:rPr>
            </w:pPr>
            <w:r w:rsidRPr="00B87B2D">
              <w:rPr>
                <w:sz w:val="24"/>
                <w:szCs w:val="24"/>
                <w:lang w:val="vi-VN"/>
              </w:rPr>
              <w:t>12,30</w:t>
            </w:r>
          </w:p>
        </w:tc>
        <w:tc>
          <w:tcPr>
            <w:tcW w:w="1500" w:type="pct"/>
            <w:tcBorders>
              <w:top w:val="nil"/>
              <w:left w:val="nil"/>
              <w:bottom w:val="single" w:sz="8" w:space="0" w:color="auto"/>
              <w:right w:val="single" w:sz="8" w:space="0" w:color="auto"/>
            </w:tcBorders>
            <w:vAlign w:val="center"/>
            <w:hideMark/>
          </w:tcPr>
          <w:p w14:paraId="14E143D1" w14:textId="77777777" w:rsidR="004E7E27" w:rsidRPr="00B87B2D" w:rsidRDefault="004E7E27" w:rsidP="00751E35">
            <w:pPr>
              <w:spacing w:before="120" w:after="120" w:line="234" w:lineRule="atLeast"/>
              <w:jc w:val="both"/>
              <w:rPr>
                <w:sz w:val="24"/>
                <w:szCs w:val="24"/>
              </w:rPr>
            </w:pPr>
            <w:bookmarkStart w:id="10" w:name="_Hlk232774471"/>
            <w:r w:rsidRPr="00B87B2D">
              <w:rPr>
                <w:sz w:val="24"/>
                <w:szCs w:val="24"/>
                <w:lang w:val="vi-VN"/>
              </w:rPr>
              <w:t>Phát luỗng dây leo và chặt, dọn cây cong queo sâu bệnh, cây phi mục đích trên băng chừa.</w:t>
            </w:r>
            <w:bookmarkEnd w:id="10"/>
          </w:p>
        </w:tc>
        <w:tc>
          <w:tcPr>
            <w:tcW w:w="650" w:type="pct"/>
            <w:tcBorders>
              <w:top w:val="nil"/>
              <w:left w:val="nil"/>
              <w:bottom w:val="single" w:sz="8" w:space="0" w:color="auto"/>
              <w:right w:val="single" w:sz="8" w:space="0" w:color="auto"/>
            </w:tcBorders>
            <w:vAlign w:val="center"/>
            <w:hideMark/>
          </w:tcPr>
          <w:p w14:paraId="20F35C54" w14:textId="77777777" w:rsidR="004E7E27" w:rsidRPr="00B87B2D" w:rsidRDefault="004E7E27" w:rsidP="004E7E27">
            <w:pPr>
              <w:spacing w:after="0" w:line="240" w:lineRule="auto"/>
              <w:rPr>
                <w:sz w:val="24"/>
                <w:szCs w:val="24"/>
              </w:rPr>
            </w:pPr>
          </w:p>
        </w:tc>
      </w:tr>
      <w:tr w:rsidR="00B87B2D" w:rsidRPr="00B87B2D" w14:paraId="7D80E366"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65B2BADA" w14:textId="77777777" w:rsidR="004E7E27" w:rsidRPr="00B87B2D" w:rsidRDefault="004E7E27" w:rsidP="004E7E27">
            <w:pPr>
              <w:spacing w:before="120" w:after="120" w:line="234" w:lineRule="atLeast"/>
              <w:jc w:val="center"/>
              <w:rPr>
                <w:sz w:val="24"/>
                <w:szCs w:val="24"/>
              </w:rPr>
            </w:pPr>
            <w:r w:rsidRPr="00B87B2D">
              <w:rPr>
                <w:sz w:val="24"/>
                <w:szCs w:val="24"/>
                <w:lang w:val="vi-VN"/>
              </w:rPr>
              <w:t>KN1.2</w:t>
            </w:r>
          </w:p>
        </w:tc>
        <w:tc>
          <w:tcPr>
            <w:tcW w:w="1300" w:type="pct"/>
            <w:tcBorders>
              <w:top w:val="nil"/>
              <w:left w:val="nil"/>
              <w:bottom w:val="single" w:sz="8" w:space="0" w:color="auto"/>
              <w:right w:val="single" w:sz="8" w:space="0" w:color="auto"/>
            </w:tcBorders>
            <w:vAlign w:val="center"/>
            <w:hideMark/>
          </w:tcPr>
          <w:p w14:paraId="14B73169" w14:textId="5A28AFE8" w:rsidR="004E7E27" w:rsidRPr="00B87B2D" w:rsidRDefault="00827C48" w:rsidP="004E7E27">
            <w:pPr>
              <w:spacing w:before="120" w:after="120" w:line="234" w:lineRule="atLeast"/>
              <w:rPr>
                <w:sz w:val="24"/>
                <w:szCs w:val="24"/>
              </w:rPr>
            </w:pPr>
            <w:r>
              <w:rPr>
                <w:sz w:val="24"/>
                <w:szCs w:val="24"/>
              </w:rPr>
              <w:t>Đào</w:t>
            </w:r>
            <w:r w:rsidRPr="00B87B2D">
              <w:rPr>
                <w:sz w:val="24"/>
                <w:szCs w:val="24"/>
                <w:lang w:val="vi-VN"/>
              </w:rPr>
              <w:t xml:space="preserve"> </w:t>
            </w:r>
            <w:r w:rsidR="004E7E27" w:rsidRPr="00B87B2D">
              <w:rPr>
                <w:sz w:val="24"/>
                <w:szCs w:val="24"/>
                <w:lang w:val="vi-VN"/>
              </w:rPr>
              <w:t>hố</w:t>
            </w:r>
          </w:p>
        </w:tc>
        <w:tc>
          <w:tcPr>
            <w:tcW w:w="500" w:type="pct"/>
            <w:tcBorders>
              <w:top w:val="nil"/>
              <w:left w:val="nil"/>
              <w:bottom w:val="single" w:sz="8" w:space="0" w:color="auto"/>
              <w:right w:val="single" w:sz="8" w:space="0" w:color="auto"/>
            </w:tcBorders>
            <w:vAlign w:val="center"/>
            <w:hideMark/>
          </w:tcPr>
          <w:p w14:paraId="52EF586B"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00" w:type="pct"/>
            <w:tcBorders>
              <w:top w:val="nil"/>
              <w:left w:val="nil"/>
              <w:bottom w:val="single" w:sz="8" w:space="0" w:color="auto"/>
              <w:right w:val="single" w:sz="8" w:space="0" w:color="auto"/>
            </w:tcBorders>
            <w:vAlign w:val="center"/>
            <w:hideMark/>
          </w:tcPr>
          <w:p w14:paraId="431FE174" w14:textId="77777777" w:rsidR="004E7E27" w:rsidRPr="00B87B2D" w:rsidRDefault="004E7E27" w:rsidP="004E7E27">
            <w:pPr>
              <w:spacing w:before="120" w:after="120" w:line="234" w:lineRule="atLeast"/>
              <w:jc w:val="center"/>
              <w:rPr>
                <w:sz w:val="24"/>
                <w:szCs w:val="24"/>
              </w:rPr>
            </w:pPr>
            <w:r w:rsidRPr="00B87B2D">
              <w:rPr>
                <w:sz w:val="24"/>
                <w:szCs w:val="24"/>
                <w:lang w:val="vi-VN"/>
              </w:rPr>
              <w:t>3,08</w:t>
            </w:r>
          </w:p>
        </w:tc>
        <w:tc>
          <w:tcPr>
            <w:tcW w:w="1500" w:type="pct"/>
            <w:tcBorders>
              <w:top w:val="nil"/>
              <w:left w:val="nil"/>
              <w:bottom w:val="single" w:sz="8" w:space="0" w:color="auto"/>
              <w:right w:val="single" w:sz="8" w:space="0" w:color="auto"/>
            </w:tcBorders>
            <w:vAlign w:val="center"/>
            <w:hideMark/>
          </w:tcPr>
          <w:p w14:paraId="3918FE27" w14:textId="65F139BC" w:rsidR="004E7E27" w:rsidRPr="00B87B2D" w:rsidRDefault="00827C48" w:rsidP="00751E35">
            <w:pPr>
              <w:spacing w:before="120" w:after="120" w:line="234" w:lineRule="atLeast"/>
              <w:jc w:val="both"/>
              <w:rPr>
                <w:sz w:val="24"/>
                <w:szCs w:val="24"/>
              </w:rPr>
            </w:pPr>
            <w:bookmarkStart w:id="11" w:name="_Hlk232774489"/>
            <w:r>
              <w:rPr>
                <w:sz w:val="24"/>
                <w:szCs w:val="24"/>
              </w:rPr>
              <w:t>Đào</w:t>
            </w:r>
            <w:r w:rsidRPr="00B87B2D">
              <w:rPr>
                <w:sz w:val="24"/>
                <w:szCs w:val="24"/>
                <w:lang w:val="vi-VN"/>
              </w:rPr>
              <w:t xml:space="preserve"> </w:t>
            </w:r>
            <w:r w:rsidR="004E7E27" w:rsidRPr="00B87B2D">
              <w:rPr>
                <w:sz w:val="24"/>
                <w:szCs w:val="24"/>
                <w:lang w:val="vi-VN"/>
              </w:rPr>
              <w:t>hố theo đúng sơ đồ thiết kế;</w:t>
            </w:r>
            <w:bookmarkEnd w:id="11"/>
            <w:r w:rsidR="004E7E27" w:rsidRPr="00B87B2D">
              <w:rPr>
                <w:sz w:val="24"/>
                <w:szCs w:val="24"/>
                <w:lang w:val="vi-VN"/>
              </w:rPr>
              <w:t xml:space="preserve"> khi cuốc hố, để phần đất mặt tơi xốp một bên và phần đất phía dưới hố một bên</w:t>
            </w:r>
          </w:p>
        </w:tc>
        <w:tc>
          <w:tcPr>
            <w:tcW w:w="650" w:type="pct"/>
            <w:tcBorders>
              <w:top w:val="nil"/>
              <w:left w:val="nil"/>
              <w:bottom w:val="single" w:sz="8" w:space="0" w:color="auto"/>
              <w:right w:val="single" w:sz="8" w:space="0" w:color="auto"/>
            </w:tcBorders>
            <w:vAlign w:val="center"/>
            <w:hideMark/>
          </w:tcPr>
          <w:p w14:paraId="0EDADDEF" w14:textId="77777777" w:rsidR="004E7E27" w:rsidRPr="00B87B2D" w:rsidRDefault="004E7E27" w:rsidP="004E7E27">
            <w:pPr>
              <w:spacing w:after="0" w:line="240" w:lineRule="auto"/>
              <w:rPr>
                <w:sz w:val="24"/>
                <w:szCs w:val="24"/>
              </w:rPr>
            </w:pPr>
          </w:p>
        </w:tc>
      </w:tr>
      <w:tr w:rsidR="00B87B2D" w:rsidRPr="00B87B2D" w14:paraId="27D265F3"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54A0CE7E" w14:textId="77777777" w:rsidR="004E7E27" w:rsidRPr="00B87B2D" w:rsidRDefault="004E7E27" w:rsidP="004E7E27">
            <w:pPr>
              <w:spacing w:before="120" w:after="120" w:line="234" w:lineRule="atLeast"/>
              <w:jc w:val="center"/>
              <w:rPr>
                <w:sz w:val="24"/>
                <w:szCs w:val="24"/>
              </w:rPr>
            </w:pPr>
            <w:r w:rsidRPr="00B87B2D">
              <w:rPr>
                <w:sz w:val="24"/>
                <w:szCs w:val="24"/>
                <w:lang w:val="vi-VN"/>
              </w:rPr>
              <w:lastRenderedPageBreak/>
              <w:t>KN1.3</w:t>
            </w:r>
          </w:p>
        </w:tc>
        <w:tc>
          <w:tcPr>
            <w:tcW w:w="1300" w:type="pct"/>
            <w:tcBorders>
              <w:top w:val="nil"/>
              <w:left w:val="nil"/>
              <w:bottom w:val="single" w:sz="8" w:space="0" w:color="auto"/>
              <w:right w:val="single" w:sz="8" w:space="0" w:color="auto"/>
            </w:tcBorders>
            <w:vAlign w:val="center"/>
            <w:hideMark/>
          </w:tcPr>
          <w:p w14:paraId="381E9D27" w14:textId="77777777" w:rsidR="004E7E27" w:rsidRPr="00B87B2D" w:rsidRDefault="004E7E27" w:rsidP="004E7E27">
            <w:pPr>
              <w:spacing w:before="120" w:after="120" w:line="234" w:lineRule="atLeast"/>
              <w:rPr>
                <w:sz w:val="24"/>
                <w:szCs w:val="24"/>
              </w:rPr>
            </w:pPr>
            <w:r w:rsidRPr="00B87B2D">
              <w:rPr>
                <w:sz w:val="24"/>
                <w:szCs w:val="24"/>
                <w:lang w:val="vi-VN"/>
              </w:rPr>
              <w:t>Lấp hố</w:t>
            </w:r>
          </w:p>
        </w:tc>
        <w:tc>
          <w:tcPr>
            <w:tcW w:w="500" w:type="pct"/>
            <w:tcBorders>
              <w:top w:val="nil"/>
              <w:left w:val="nil"/>
              <w:bottom w:val="single" w:sz="8" w:space="0" w:color="auto"/>
              <w:right w:val="single" w:sz="8" w:space="0" w:color="auto"/>
            </w:tcBorders>
            <w:vAlign w:val="center"/>
            <w:hideMark/>
          </w:tcPr>
          <w:p w14:paraId="097FB1CB"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00" w:type="pct"/>
            <w:tcBorders>
              <w:top w:val="nil"/>
              <w:left w:val="nil"/>
              <w:bottom w:val="single" w:sz="8" w:space="0" w:color="auto"/>
              <w:right w:val="single" w:sz="8" w:space="0" w:color="auto"/>
            </w:tcBorders>
            <w:vAlign w:val="center"/>
            <w:hideMark/>
          </w:tcPr>
          <w:p w14:paraId="02D47D4F" w14:textId="77777777" w:rsidR="004E7E27" w:rsidRPr="00B87B2D" w:rsidRDefault="004E7E27" w:rsidP="004E7E27">
            <w:pPr>
              <w:spacing w:before="120" w:after="120" w:line="234" w:lineRule="atLeast"/>
              <w:jc w:val="center"/>
              <w:rPr>
                <w:sz w:val="24"/>
                <w:szCs w:val="24"/>
              </w:rPr>
            </w:pPr>
            <w:r w:rsidRPr="00B87B2D">
              <w:rPr>
                <w:sz w:val="24"/>
                <w:szCs w:val="24"/>
                <w:lang w:val="vi-VN"/>
              </w:rPr>
              <w:t>0,98</w:t>
            </w:r>
          </w:p>
        </w:tc>
        <w:tc>
          <w:tcPr>
            <w:tcW w:w="1500" w:type="pct"/>
            <w:tcBorders>
              <w:top w:val="nil"/>
              <w:left w:val="nil"/>
              <w:bottom w:val="single" w:sz="8" w:space="0" w:color="auto"/>
              <w:right w:val="single" w:sz="8" w:space="0" w:color="auto"/>
            </w:tcBorders>
            <w:vAlign w:val="center"/>
            <w:hideMark/>
          </w:tcPr>
          <w:p w14:paraId="2CD7FAE5" w14:textId="77777777" w:rsidR="004E7E27" w:rsidRPr="00B87B2D" w:rsidRDefault="004E7E27" w:rsidP="00751E35">
            <w:pPr>
              <w:spacing w:before="120" w:after="120" w:line="234" w:lineRule="atLeast"/>
              <w:jc w:val="both"/>
              <w:rPr>
                <w:sz w:val="24"/>
                <w:szCs w:val="24"/>
              </w:rPr>
            </w:pPr>
            <w:bookmarkStart w:id="12" w:name="_Hlk232774533"/>
            <w:r w:rsidRPr="00B87B2D">
              <w:rPr>
                <w:sz w:val="24"/>
                <w:szCs w:val="24"/>
                <w:lang w:val="vi-VN"/>
              </w:rPr>
              <w:t>Lấp hố đúng yêu cầu kỹ thuật</w:t>
            </w:r>
            <w:bookmarkEnd w:id="12"/>
            <w:r w:rsidRPr="00B87B2D">
              <w:rPr>
                <w:sz w:val="24"/>
                <w:szCs w:val="24"/>
                <w:lang w:val="vi-VN"/>
              </w:rPr>
              <w:t>, lấp đất gần ngang miệng h</w:t>
            </w:r>
            <w:r w:rsidRPr="00B87B2D">
              <w:rPr>
                <w:sz w:val="24"/>
                <w:szCs w:val="24"/>
              </w:rPr>
              <w:t>ố</w:t>
            </w:r>
          </w:p>
        </w:tc>
        <w:tc>
          <w:tcPr>
            <w:tcW w:w="650" w:type="pct"/>
            <w:tcBorders>
              <w:top w:val="nil"/>
              <w:left w:val="nil"/>
              <w:bottom w:val="single" w:sz="8" w:space="0" w:color="auto"/>
              <w:right w:val="single" w:sz="8" w:space="0" w:color="auto"/>
            </w:tcBorders>
            <w:vAlign w:val="center"/>
            <w:hideMark/>
          </w:tcPr>
          <w:p w14:paraId="74C0E9B3" w14:textId="77777777" w:rsidR="004E7E27" w:rsidRPr="00B87B2D" w:rsidRDefault="004E7E27" w:rsidP="004E7E27">
            <w:pPr>
              <w:spacing w:after="0" w:line="240" w:lineRule="auto"/>
              <w:rPr>
                <w:sz w:val="24"/>
                <w:szCs w:val="24"/>
              </w:rPr>
            </w:pPr>
          </w:p>
        </w:tc>
      </w:tr>
      <w:tr w:rsidR="00B87B2D" w:rsidRPr="00B87B2D" w14:paraId="11F22E2B"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4D9DE0BC" w14:textId="77777777" w:rsidR="004E7E27" w:rsidRPr="00B87B2D" w:rsidRDefault="004E7E27" w:rsidP="004E7E27">
            <w:pPr>
              <w:spacing w:before="120" w:after="120" w:line="234" w:lineRule="atLeast"/>
              <w:jc w:val="center"/>
              <w:rPr>
                <w:sz w:val="24"/>
                <w:szCs w:val="24"/>
              </w:rPr>
            </w:pPr>
            <w:r w:rsidRPr="00B87B2D">
              <w:rPr>
                <w:sz w:val="24"/>
                <w:szCs w:val="24"/>
                <w:lang w:val="vi-VN"/>
              </w:rPr>
              <w:t>KN1.4</w:t>
            </w:r>
          </w:p>
        </w:tc>
        <w:tc>
          <w:tcPr>
            <w:tcW w:w="1300" w:type="pct"/>
            <w:tcBorders>
              <w:top w:val="nil"/>
              <w:left w:val="nil"/>
              <w:bottom w:val="single" w:sz="8" w:space="0" w:color="auto"/>
              <w:right w:val="single" w:sz="8" w:space="0" w:color="auto"/>
            </w:tcBorders>
            <w:vAlign w:val="center"/>
            <w:hideMark/>
          </w:tcPr>
          <w:p w14:paraId="3CC374BF" w14:textId="77777777" w:rsidR="004E7E27" w:rsidRPr="00B87B2D" w:rsidRDefault="004E7E27" w:rsidP="004E7E27">
            <w:pPr>
              <w:spacing w:before="120" w:after="120" w:line="234" w:lineRule="atLeast"/>
              <w:rPr>
                <w:sz w:val="24"/>
                <w:szCs w:val="24"/>
              </w:rPr>
            </w:pPr>
            <w:r w:rsidRPr="00B87B2D">
              <w:rPr>
                <w:sz w:val="24"/>
                <w:szCs w:val="24"/>
                <w:lang w:val="vi-VN"/>
              </w:rPr>
              <w:t>Vận chuyển và bón phân</w:t>
            </w:r>
          </w:p>
        </w:tc>
        <w:tc>
          <w:tcPr>
            <w:tcW w:w="500" w:type="pct"/>
            <w:tcBorders>
              <w:top w:val="nil"/>
              <w:left w:val="nil"/>
              <w:bottom w:val="single" w:sz="8" w:space="0" w:color="auto"/>
              <w:right w:val="single" w:sz="8" w:space="0" w:color="auto"/>
            </w:tcBorders>
            <w:vAlign w:val="center"/>
            <w:hideMark/>
          </w:tcPr>
          <w:p w14:paraId="3162A52B"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00" w:type="pct"/>
            <w:tcBorders>
              <w:top w:val="nil"/>
              <w:left w:val="nil"/>
              <w:bottom w:val="single" w:sz="8" w:space="0" w:color="auto"/>
              <w:right w:val="single" w:sz="8" w:space="0" w:color="auto"/>
            </w:tcBorders>
            <w:vAlign w:val="center"/>
            <w:hideMark/>
          </w:tcPr>
          <w:p w14:paraId="30673E09" w14:textId="77777777" w:rsidR="004E7E27" w:rsidRPr="00B87B2D" w:rsidRDefault="004E7E27" w:rsidP="004E7E27">
            <w:pPr>
              <w:spacing w:before="120" w:after="120" w:line="234" w:lineRule="atLeast"/>
              <w:jc w:val="center"/>
              <w:rPr>
                <w:sz w:val="24"/>
                <w:szCs w:val="24"/>
              </w:rPr>
            </w:pPr>
            <w:r w:rsidRPr="00B87B2D">
              <w:rPr>
                <w:sz w:val="24"/>
                <w:szCs w:val="24"/>
                <w:lang w:val="vi-VN"/>
              </w:rPr>
              <w:t>1,18</w:t>
            </w:r>
          </w:p>
        </w:tc>
        <w:tc>
          <w:tcPr>
            <w:tcW w:w="1500" w:type="pct"/>
            <w:tcBorders>
              <w:top w:val="nil"/>
              <w:left w:val="nil"/>
              <w:bottom w:val="single" w:sz="8" w:space="0" w:color="auto"/>
              <w:right w:val="single" w:sz="8" w:space="0" w:color="auto"/>
            </w:tcBorders>
            <w:vAlign w:val="center"/>
            <w:hideMark/>
          </w:tcPr>
          <w:p w14:paraId="03C3A9D4" w14:textId="77777777" w:rsidR="004E7E27" w:rsidRPr="00B87B2D" w:rsidRDefault="004E7E27" w:rsidP="00751E35">
            <w:pPr>
              <w:spacing w:before="120" w:after="120" w:line="234" w:lineRule="atLeast"/>
              <w:jc w:val="both"/>
              <w:rPr>
                <w:sz w:val="24"/>
                <w:szCs w:val="24"/>
              </w:rPr>
            </w:pPr>
            <w:bookmarkStart w:id="13" w:name="_Hlk232774648"/>
            <w:r w:rsidRPr="00B87B2D">
              <w:rPr>
                <w:sz w:val="24"/>
                <w:szCs w:val="24"/>
                <w:lang w:val="vi-VN"/>
              </w:rPr>
              <w:t>Vận chuyển phân thuốc bảo vệ thực vật đến hố trồng bón theo đúng quy định</w:t>
            </w:r>
            <w:bookmarkEnd w:id="13"/>
            <w:r w:rsidRPr="00B87B2D">
              <w:rPr>
                <w:sz w:val="24"/>
                <w:szCs w:val="24"/>
                <w:lang w:val="vi-VN"/>
              </w:rPr>
              <w:t>.</w:t>
            </w:r>
          </w:p>
        </w:tc>
        <w:tc>
          <w:tcPr>
            <w:tcW w:w="650" w:type="pct"/>
            <w:tcBorders>
              <w:top w:val="nil"/>
              <w:left w:val="nil"/>
              <w:bottom w:val="single" w:sz="8" w:space="0" w:color="auto"/>
              <w:right w:val="single" w:sz="8" w:space="0" w:color="auto"/>
            </w:tcBorders>
            <w:vAlign w:val="center"/>
            <w:hideMark/>
          </w:tcPr>
          <w:p w14:paraId="0456D33B" w14:textId="77777777" w:rsidR="004E7E27" w:rsidRPr="00B87B2D" w:rsidRDefault="004E7E27" w:rsidP="004E7E27">
            <w:pPr>
              <w:spacing w:after="0" w:line="240" w:lineRule="auto"/>
              <w:rPr>
                <w:sz w:val="24"/>
                <w:szCs w:val="24"/>
              </w:rPr>
            </w:pPr>
          </w:p>
        </w:tc>
      </w:tr>
      <w:tr w:rsidR="00B87B2D" w:rsidRPr="00B87B2D" w14:paraId="3343C683"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12E1CFC9" w14:textId="77777777" w:rsidR="004E7E27" w:rsidRPr="00B87B2D" w:rsidRDefault="004E7E27" w:rsidP="004E7E27">
            <w:pPr>
              <w:spacing w:before="120" w:after="120" w:line="234" w:lineRule="atLeast"/>
              <w:jc w:val="center"/>
              <w:rPr>
                <w:sz w:val="24"/>
                <w:szCs w:val="24"/>
              </w:rPr>
            </w:pPr>
            <w:r w:rsidRPr="00B87B2D">
              <w:rPr>
                <w:sz w:val="24"/>
                <w:szCs w:val="24"/>
                <w:lang w:val="vi-VN"/>
              </w:rPr>
              <w:t>KN1.5</w:t>
            </w:r>
          </w:p>
        </w:tc>
        <w:tc>
          <w:tcPr>
            <w:tcW w:w="1300" w:type="pct"/>
            <w:tcBorders>
              <w:top w:val="nil"/>
              <w:left w:val="nil"/>
              <w:bottom w:val="single" w:sz="8" w:space="0" w:color="auto"/>
              <w:right w:val="single" w:sz="8" w:space="0" w:color="auto"/>
            </w:tcBorders>
            <w:vAlign w:val="center"/>
            <w:hideMark/>
          </w:tcPr>
          <w:p w14:paraId="7BED1347" w14:textId="77777777" w:rsidR="004E7E27" w:rsidRPr="00B87B2D" w:rsidRDefault="004E7E27" w:rsidP="004E7E27">
            <w:pPr>
              <w:spacing w:before="120" w:after="120" w:line="234" w:lineRule="atLeast"/>
              <w:rPr>
                <w:sz w:val="24"/>
                <w:szCs w:val="24"/>
              </w:rPr>
            </w:pPr>
            <w:r w:rsidRPr="00B87B2D">
              <w:rPr>
                <w:sz w:val="24"/>
                <w:szCs w:val="24"/>
                <w:lang w:val="vi-VN"/>
              </w:rPr>
              <w:t>Vận chuyển cây con và trồng</w:t>
            </w:r>
          </w:p>
        </w:tc>
        <w:tc>
          <w:tcPr>
            <w:tcW w:w="500" w:type="pct"/>
            <w:tcBorders>
              <w:top w:val="nil"/>
              <w:left w:val="nil"/>
              <w:bottom w:val="single" w:sz="8" w:space="0" w:color="auto"/>
              <w:right w:val="single" w:sz="8" w:space="0" w:color="auto"/>
            </w:tcBorders>
            <w:vAlign w:val="center"/>
            <w:hideMark/>
          </w:tcPr>
          <w:p w14:paraId="51099303"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00" w:type="pct"/>
            <w:tcBorders>
              <w:top w:val="nil"/>
              <w:left w:val="nil"/>
              <w:bottom w:val="single" w:sz="8" w:space="0" w:color="auto"/>
              <w:right w:val="single" w:sz="8" w:space="0" w:color="auto"/>
            </w:tcBorders>
            <w:vAlign w:val="center"/>
            <w:hideMark/>
          </w:tcPr>
          <w:p w14:paraId="7759BC9E" w14:textId="77777777" w:rsidR="004E7E27" w:rsidRPr="00B87B2D" w:rsidRDefault="004E7E27" w:rsidP="004E7E27">
            <w:pPr>
              <w:spacing w:before="120" w:after="120" w:line="234" w:lineRule="atLeast"/>
              <w:jc w:val="center"/>
              <w:rPr>
                <w:sz w:val="24"/>
                <w:szCs w:val="24"/>
              </w:rPr>
            </w:pPr>
            <w:r w:rsidRPr="00B87B2D">
              <w:rPr>
                <w:sz w:val="24"/>
                <w:szCs w:val="24"/>
                <w:lang w:val="vi-VN"/>
              </w:rPr>
              <w:t>3,45</w:t>
            </w:r>
          </w:p>
        </w:tc>
        <w:tc>
          <w:tcPr>
            <w:tcW w:w="1500" w:type="pct"/>
            <w:tcBorders>
              <w:top w:val="nil"/>
              <w:left w:val="nil"/>
              <w:bottom w:val="single" w:sz="8" w:space="0" w:color="auto"/>
              <w:right w:val="single" w:sz="8" w:space="0" w:color="auto"/>
            </w:tcBorders>
            <w:vAlign w:val="center"/>
            <w:hideMark/>
          </w:tcPr>
          <w:p w14:paraId="48A5F421" w14:textId="77777777" w:rsidR="004E7E27" w:rsidRPr="00B87B2D" w:rsidRDefault="004E7E27" w:rsidP="00751E35">
            <w:pPr>
              <w:spacing w:before="120" w:after="120" w:line="234" w:lineRule="atLeast"/>
              <w:jc w:val="both"/>
              <w:rPr>
                <w:sz w:val="24"/>
                <w:szCs w:val="24"/>
              </w:rPr>
            </w:pPr>
            <w:bookmarkStart w:id="14" w:name="_Hlk232774699"/>
            <w:r w:rsidRPr="00B87B2D">
              <w:rPr>
                <w:sz w:val="24"/>
                <w:szCs w:val="24"/>
                <w:lang w:val="vi-VN"/>
              </w:rPr>
              <w:t>Vận chuyển cây lên vị trí trồng, rải cây theo hố. Trồng c</w:t>
            </w:r>
            <w:r w:rsidRPr="00B87B2D">
              <w:rPr>
                <w:sz w:val="24"/>
                <w:szCs w:val="24"/>
              </w:rPr>
              <w:t>â</w:t>
            </w:r>
            <w:r w:rsidRPr="00B87B2D">
              <w:rPr>
                <w:sz w:val="24"/>
                <w:szCs w:val="24"/>
                <w:lang w:val="vi-VN"/>
              </w:rPr>
              <w:t>y ngay ng</w:t>
            </w:r>
            <w:r w:rsidRPr="00B87B2D">
              <w:rPr>
                <w:sz w:val="24"/>
                <w:szCs w:val="24"/>
              </w:rPr>
              <w:t>ắ</w:t>
            </w:r>
            <w:r w:rsidRPr="00B87B2D">
              <w:rPr>
                <w:sz w:val="24"/>
                <w:szCs w:val="24"/>
                <w:lang w:val="vi-VN"/>
              </w:rPr>
              <w:t>n, lấp đất lèn chặt theo hướng dẫn kỹ thuật</w:t>
            </w:r>
            <w:bookmarkEnd w:id="14"/>
          </w:p>
        </w:tc>
        <w:tc>
          <w:tcPr>
            <w:tcW w:w="650" w:type="pct"/>
            <w:tcBorders>
              <w:top w:val="nil"/>
              <w:left w:val="nil"/>
              <w:bottom w:val="single" w:sz="8" w:space="0" w:color="auto"/>
              <w:right w:val="single" w:sz="8" w:space="0" w:color="auto"/>
            </w:tcBorders>
            <w:vAlign w:val="center"/>
            <w:hideMark/>
          </w:tcPr>
          <w:p w14:paraId="21938436" w14:textId="77777777" w:rsidR="004E7E27" w:rsidRPr="00B87B2D" w:rsidRDefault="004E7E27" w:rsidP="004E7E27">
            <w:pPr>
              <w:spacing w:after="0" w:line="240" w:lineRule="auto"/>
              <w:rPr>
                <w:sz w:val="24"/>
                <w:szCs w:val="24"/>
              </w:rPr>
            </w:pPr>
          </w:p>
        </w:tc>
      </w:tr>
      <w:tr w:rsidR="00B87B2D" w:rsidRPr="00B87B2D" w14:paraId="618A01A1"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4A236096" w14:textId="77777777" w:rsidR="004E7E27" w:rsidRPr="00B87B2D" w:rsidRDefault="004E7E27" w:rsidP="004E7E27">
            <w:pPr>
              <w:spacing w:before="120" w:after="120" w:line="234" w:lineRule="atLeast"/>
              <w:jc w:val="center"/>
              <w:rPr>
                <w:sz w:val="24"/>
                <w:szCs w:val="24"/>
              </w:rPr>
            </w:pPr>
            <w:r w:rsidRPr="00B87B2D">
              <w:rPr>
                <w:sz w:val="24"/>
                <w:szCs w:val="24"/>
                <w:lang w:val="vi-VN"/>
              </w:rPr>
              <w:t>KN1.6</w:t>
            </w:r>
          </w:p>
        </w:tc>
        <w:tc>
          <w:tcPr>
            <w:tcW w:w="1300" w:type="pct"/>
            <w:tcBorders>
              <w:top w:val="nil"/>
              <w:left w:val="nil"/>
              <w:bottom w:val="single" w:sz="8" w:space="0" w:color="auto"/>
              <w:right w:val="single" w:sz="8" w:space="0" w:color="auto"/>
            </w:tcBorders>
            <w:vAlign w:val="center"/>
            <w:hideMark/>
          </w:tcPr>
          <w:p w14:paraId="4A3D41E5" w14:textId="77777777" w:rsidR="004E7E27" w:rsidRPr="00B87B2D" w:rsidRDefault="004E7E27" w:rsidP="004E7E27">
            <w:pPr>
              <w:spacing w:before="120" w:after="120" w:line="234" w:lineRule="atLeast"/>
              <w:rPr>
                <w:sz w:val="24"/>
                <w:szCs w:val="24"/>
              </w:rPr>
            </w:pPr>
            <w:r w:rsidRPr="00B87B2D">
              <w:rPr>
                <w:sz w:val="24"/>
                <w:szCs w:val="24"/>
                <w:lang w:val="vi-VN"/>
              </w:rPr>
              <w:t>Phát chăm sóc</w:t>
            </w:r>
          </w:p>
        </w:tc>
        <w:tc>
          <w:tcPr>
            <w:tcW w:w="500" w:type="pct"/>
            <w:tcBorders>
              <w:top w:val="nil"/>
              <w:left w:val="nil"/>
              <w:bottom w:val="single" w:sz="8" w:space="0" w:color="auto"/>
              <w:right w:val="single" w:sz="8" w:space="0" w:color="auto"/>
            </w:tcBorders>
            <w:vAlign w:val="center"/>
            <w:hideMark/>
          </w:tcPr>
          <w:p w14:paraId="2B15BB25"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00" w:type="pct"/>
            <w:tcBorders>
              <w:top w:val="nil"/>
              <w:left w:val="nil"/>
              <w:bottom w:val="single" w:sz="8" w:space="0" w:color="auto"/>
              <w:right w:val="single" w:sz="8" w:space="0" w:color="auto"/>
            </w:tcBorders>
            <w:vAlign w:val="center"/>
            <w:hideMark/>
          </w:tcPr>
          <w:p w14:paraId="7BB942D2" w14:textId="77777777" w:rsidR="004E7E27" w:rsidRPr="00B87B2D" w:rsidRDefault="004E7E27" w:rsidP="004E7E27">
            <w:pPr>
              <w:spacing w:before="120" w:after="120" w:line="234" w:lineRule="atLeast"/>
              <w:jc w:val="center"/>
              <w:rPr>
                <w:sz w:val="24"/>
                <w:szCs w:val="24"/>
              </w:rPr>
            </w:pPr>
            <w:r w:rsidRPr="00B87B2D">
              <w:rPr>
                <w:sz w:val="24"/>
                <w:szCs w:val="24"/>
                <w:lang w:val="vi-VN"/>
              </w:rPr>
              <w:t>7,92</w:t>
            </w:r>
          </w:p>
        </w:tc>
        <w:tc>
          <w:tcPr>
            <w:tcW w:w="1500" w:type="pct"/>
            <w:tcBorders>
              <w:top w:val="nil"/>
              <w:left w:val="nil"/>
              <w:bottom w:val="single" w:sz="8" w:space="0" w:color="auto"/>
              <w:right w:val="single" w:sz="8" w:space="0" w:color="auto"/>
            </w:tcBorders>
            <w:vAlign w:val="center"/>
            <w:hideMark/>
          </w:tcPr>
          <w:p w14:paraId="0D455DF7" w14:textId="77777777" w:rsidR="004E7E27" w:rsidRPr="00B87B2D" w:rsidRDefault="004E7E27" w:rsidP="00751E35">
            <w:pPr>
              <w:spacing w:before="120" w:after="120" w:line="234" w:lineRule="atLeast"/>
              <w:jc w:val="both"/>
              <w:rPr>
                <w:sz w:val="24"/>
                <w:szCs w:val="24"/>
              </w:rPr>
            </w:pPr>
            <w:r w:rsidRPr="00B87B2D">
              <w:rPr>
                <w:sz w:val="24"/>
                <w:szCs w:val="24"/>
                <w:lang w:val="vi-VN"/>
              </w:rPr>
              <w:t>Phát các loại thực bì trên băng trồng (dây leo, cỏ dại...) phát sát gốc, băm dập, rải đều trên toàn bộ diện tích; tỉa một số cành sâu bệnh cong queo</w:t>
            </w:r>
          </w:p>
        </w:tc>
        <w:tc>
          <w:tcPr>
            <w:tcW w:w="650" w:type="pct"/>
            <w:tcBorders>
              <w:top w:val="nil"/>
              <w:left w:val="nil"/>
              <w:bottom w:val="single" w:sz="8" w:space="0" w:color="auto"/>
              <w:right w:val="single" w:sz="8" w:space="0" w:color="auto"/>
            </w:tcBorders>
            <w:vAlign w:val="center"/>
            <w:hideMark/>
          </w:tcPr>
          <w:p w14:paraId="393280F5" w14:textId="77777777" w:rsidR="004E7E27" w:rsidRPr="00B87B2D" w:rsidRDefault="004E7E27" w:rsidP="004E7E27">
            <w:pPr>
              <w:spacing w:after="0" w:line="240" w:lineRule="auto"/>
              <w:rPr>
                <w:sz w:val="24"/>
                <w:szCs w:val="24"/>
              </w:rPr>
            </w:pPr>
          </w:p>
        </w:tc>
      </w:tr>
      <w:tr w:rsidR="00B87B2D" w:rsidRPr="00B87B2D" w14:paraId="740817E2"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066D7A66" w14:textId="77777777" w:rsidR="004E7E27" w:rsidRPr="00B87B2D" w:rsidRDefault="004E7E27" w:rsidP="004E7E27">
            <w:pPr>
              <w:spacing w:before="120" w:after="120" w:line="234" w:lineRule="atLeast"/>
              <w:jc w:val="center"/>
              <w:rPr>
                <w:sz w:val="24"/>
                <w:szCs w:val="24"/>
              </w:rPr>
            </w:pPr>
            <w:r w:rsidRPr="00B87B2D">
              <w:rPr>
                <w:sz w:val="24"/>
                <w:szCs w:val="24"/>
                <w:lang w:val="vi-VN"/>
              </w:rPr>
              <w:t>KN1.7</w:t>
            </w:r>
          </w:p>
        </w:tc>
        <w:tc>
          <w:tcPr>
            <w:tcW w:w="1300" w:type="pct"/>
            <w:tcBorders>
              <w:top w:val="nil"/>
              <w:left w:val="nil"/>
              <w:bottom w:val="single" w:sz="8" w:space="0" w:color="auto"/>
              <w:right w:val="single" w:sz="8" w:space="0" w:color="auto"/>
            </w:tcBorders>
            <w:vAlign w:val="center"/>
            <w:hideMark/>
          </w:tcPr>
          <w:p w14:paraId="30FD46AA" w14:textId="77777777" w:rsidR="004E7E27" w:rsidRPr="00B87B2D" w:rsidRDefault="004E7E27" w:rsidP="004E7E27">
            <w:pPr>
              <w:spacing w:before="120" w:after="120" w:line="234" w:lineRule="atLeast"/>
              <w:rPr>
                <w:sz w:val="24"/>
                <w:szCs w:val="24"/>
              </w:rPr>
            </w:pPr>
            <w:r w:rsidRPr="00B87B2D">
              <w:rPr>
                <w:sz w:val="24"/>
                <w:szCs w:val="24"/>
                <w:lang w:val="vi-VN"/>
              </w:rPr>
              <w:t>Xới vun gốc</w:t>
            </w:r>
          </w:p>
        </w:tc>
        <w:tc>
          <w:tcPr>
            <w:tcW w:w="500" w:type="pct"/>
            <w:tcBorders>
              <w:top w:val="nil"/>
              <w:left w:val="nil"/>
              <w:bottom w:val="single" w:sz="8" w:space="0" w:color="auto"/>
              <w:right w:val="single" w:sz="8" w:space="0" w:color="auto"/>
            </w:tcBorders>
            <w:vAlign w:val="center"/>
            <w:hideMark/>
          </w:tcPr>
          <w:p w14:paraId="7F8CB6A7"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00" w:type="pct"/>
            <w:tcBorders>
              <w:top w:val="nil"/>
              <w:left w:val="nil"/>
              <w:bottom w:val="single" w:sz="8" w:space="0" w:color="auto"/>
              <w:right w:val="single" w:sz="8" w:space="0" w:color="auto"/>
            </w:tcBorders>
            <w:vAlign w:val="center"/>
            <w:hideMark/>
          </w:tcPr>
          <w:p w14:paraId="54482F22" w14:textId="77777777" w:rsidR="004E7E27" w:rsidRPr="00B87B2D" w:rsidRDefault="004E7E27" w:rsidP="004E7E27">
            <w:pPr>
              <w:spacing w:before="120" w:after="120" w:line="234" w:lineRule="atLeast"/>
              <w:jc w:val="center"/>
              <w:rPr>
                <w:sz w:val="24"/>
                <w:szCs w:val="24"/>
              </w:rPr>
            </w:pPr>
            <w:r w:rsidRPr="00B87B2D">
              <w:rPr>
                <w:sz w:val="24"/>
                <w:szCs w:val="24"/>
                <w:lang w:val="vi-VN"/>
              </w:rPr>
              <w:t>1,35</w:t>
            </w:r>
          </w:p>
        </w:tc>
        <w:tc>
          <w:tcPr>
            <w:tcW w:w="1500" w:type="pct"/>
            <w:tcBorders>
              <w:top w:val="nil"/>
              <w:left w:val="nil"/>
              <w:bottom w:val="single" w:sz="8" w:space="0" w:color="auto"/>
              <w:right w:val="single" w:sz="8" w:space="0" w:color="auto"/>
            </w:tcBorders>
            <w:vAlign w:val="center"/>
            <w:hideMark/>
          </w:tcPr>
          <w:p w14:paraId="70451EF7" w14:textId="77777777" w:rsidR="004E7E27" w:rsidRPr="00B87B2D" w:rsidRDefault="004E7E27" w:rsidP="00751E35">
            <w:pPr>
              <w:spacing w:before="120" w:after="120" w:line="234" w:lineRule="atLeast"/>
              <w:jc w:val="both"/>
              <w:rPr>
                <w:sz w:val="24"/>
                <w:szCs w:val="24"/>
              </w:rPr>
            </w:pPr>
            <w:r w:rsidRPr="00B87B2D">
              <w:rPr>
                <w:sz w:val="24"/>
                <w:szCs w:val="24"/>
                <w:lang w:val="vi-VN"/>
              </w:rPr>
              <w:t>Vun xới xung quanh gốc, đường kính 0,8-1,</w:t>
            </w:r>
            <w:r w:rsidRPr="00B87B2D">
              <w:rPr>
                <w:sz w:val="24"/>
                <w:szCs w:val="24"/>
              </w:rPr>
              <w:t>0</w:t>
            </w:r>
            <w:r w:rsidRPr="00B87B2D">
              <w:rPr>
                <w:sz w:val="24"/>
                <w:szCs w:val="24"/>
                <w:lang w:val="vi-VN"/>
              </w:rPr>
              <w:t>m</w:t>
            </w:r>
          </w:p>
        </w:tc>
        <w:tc>
          <w:tcPr>
            <w:tcW w:w="650" w:type="pct"/>
            <w:tcBorders>
              <w:top w:val="nil"/>
              <w:left w:val="nil"/>
              <w:bottom w:val="single" w:sz="8" w:space="0" w:color="auto"/>
              <w:right w:val="single" w:sz="8" w:space="0" w:color="auto"/>
            </w:tcBorders>
            <w:vAlign w:val="center"/>
            <w:hideMark/>
          </w:tcPr>
          <w:p w14:paraId="26C1CDFD" w14:textId="77777777" w:rsidR="004E7E27" w:rsidRPr="00B87B2D" w:rsidRDefault="004E7E27" w:rsidP="004E7E27">
            <w:pPr>
              <w:spacing w:after="0" w:line="240" w:lineRule="auto"/>
              <w:rPr>
                <w:sz w:val="24"/>
                <w:szCs w:val="24"/>
              </w:rPr>
            </w:pPr>
          </w:p>
        </w:tc>
      </w:tr>
      <w:tr w:rsidR="00B87B2D" w:rsidRPr="00B87B2D" w14:paraId="5EA9702B"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7589230C" w14:textId="77777777" w:rsidR="004E7E27" w:rsidRPr="00B87B2D" w:rsidRDefault="004E7E27" w:rsidP="004E7E27">
            <w:pPr>
              <w:spacing w:before="120" w:after="120" w:line="234" w:lineRule="atLeast"/>
              <w:jc w:val="center"/>
              <w:rPr>
                <w:sz w:val="24"/>
                <w:szCs w:val="24"/>
              </w:rPr>
            </w:pPr>
            <w:r w:rsidRPr="00B87B2D">
              <w:rPr>
                <w:sz w:val="24"/>
                <w:szCs w:val="24"/>
                <w:lang w:val="vi-VN"/>
              </w:rPr>
              <w:t>KN1.8</w:t>
            </w:r>
          </w:p>
        </w:tc>
        <w:tc>
          <w:tcPr>
            <w:tcW w:w="1300" w:type="pct"/>
            <w:tcBorders>
              <w:top w:val="nil"/>
              <w:left w:val="nil"/>
              <w:bottom w:val="single" w:sz="8" w:space="0" w:color="auto"/>
              <w:right w:val="single" w:sz="8" w:space="0" w:color="auto"/>
            </w:tcBorders>
            <w:vAlign w:val="center"/>
            <w:hideMark/>
          </w:tcPr>
          <w:p w14:paraId="29127D92" w14:textId="77777777" w:rsidR="004E7E27" w:rsidRPr="00B87B2D" w:rsidRDefault="004E7E27" w:rsidP="004E7E27">
            <w:pPr>
              <w:spacing w:before="120" w:after="120" w:line="234" w:lineRule="atLeast"/>
              <w:rPr>
                <w:sz w:val="24"/>
                <w:szCs w:val="24"/>
              </w:rPr>
            </w:pPr>
            <w:r w:rsidRPr="00B87B2D">
              <w:rPr>
                <w:sz w:val="24"/>
                <w:szCs w:val="24"/>
                <w:lang w:val="vi-VN"/>
              </w:rPr>
              <w:t>Bảo vệ rừng</w:t>
            </w:r>
          </w:p>
        </w:tc>
        <w:tc>
          <w:tcPr>
            <w:tcW w:w="500" w:type="pct"/>
            <w:tcBorders>
              <w:top w:val="nil"/>
              <w:left w:val="nil"/>
              <w:bottom w:val="single" w:sz="8" w:space="0" w:color="auto"/>
              <w:right w:val="single" w:sz="8" w:space="0" w:color="auto"/>
            </w:tcBorders>
            <w:vAlign w:val="center"/>
            <w:hideMark/>
          </w:tcPr>
          <w:p w14:paraId="45680768"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00" w:type="pct"/>
            <w:tcBorders>
              <w:top w:val="nil"/>
              <w:left w:val="nil"/>
              <w:bottom w:val="single" w:sz="8" w:space="0" w:color="auto"/>
              <w:right w:val="single" w:sz="8" w:space="0" w:color="auto"/>
            </w:tcBorders>
            <w:vAlign w:val="center"/>
            <w:hideMark/>
          </w:tcPr>
          <w:p w14:paraId="42F0F18E" w14:textId="77777777" w:rsidR="004E7E27" w:rsidRPr="00B87B2D" w:rsidRDefault="004E7E27" w:rsidP="004E7E27">
            <w:pPr>
              <w:spacing w:before="120" w:after="120" w:line="234" w:lineRule="atLeast"/>
              <w:jc w:val="center"/>
              <w:rPr>
                <w:sz w:val="24"/>
                <w:szCs w:val="24"/>
              </w:rPr>
            </w:pPr>
            <w:r w:rsidRPr="00B87B2D">
              <w:rPr>
                <w:sz w:val="24"/>
                <w:szCs w:val="24"/>
                <w:lang w:val="vi-VN"/>
              </w:rPr>
              <w:t>7,28</w:t>
            </w:r>
          </w:p>
        </w:tc>
        <w:tc>
          <w:tcPr>
            <w:tcW w:w="1500" w:type="pct"/>
            <w:tcBorders>
              <w:top w:val="nil"/>
              <w:left w:val="nil"/>
              <w:bottom w:val="single" w:sz="8" w:space="0" w:color="auto"/>
              <w:right w:val="single" w:sz="8" w:space="0" w:color="auto"/>
            </w:tcBorders>
            <w:vAlign w:val="center"/>
            <w:hideMark/>
          </w:tcPr>
          <w:p w14:paraId="306FA715" w14:textId="77777777" w:rsidR="004E7E27" w:rsidRPr="00B87B2D" w:rsidRDefault="004E7E27" w:rsidP="00751E35">
            <w:pPr>
              <w:spacing w:before="120" w:after="120" w:line="234" w:lineRule="atLeast"/>
              <w:jc w:val="both"/>
              <w:rPr>
                <w:sz w:val="24"/>
                <w:szCs w:val="24"/>
              </w:rPr>
            </w:pPr>
            <w:r w:rsidRPr="00B87B2D">
              <w:rPr>
                <w:sz w:val="24"/>
                <w:szCs w:val="24"/>
                <w:lang w:val="vi-VN"/>
              </w:rPr>
              <w:t>Canh gác, phát hiện, ngăn ngừa sự phá hại của người và gia súc, phát hiện sâu bệnh hại, l</w:t>
            </w:r>
            <w:r w:rsidRPr="00B87B2D">
              <w:rPr>
                <w:sz w:val="24"/>
                <w:szCs w:val="24"/>
              </w:rPr>
              <w:t>ửa</w:t>
            </w:r>
            <w:r w:rsidRPr="00B87B2D">
              <w:rPr>
                <w:sz w:val="24"/>
                <w:szCs w:val="24"/>
                <w:lang w:val="vi-VN"/>
              </w:rPr>
              <w:t> rừng để có biện pháp ngăn chặn kịp thời</w:t>
            </w:r>
          </w:p>
        </w:tc>
        <w:tc>
          <w:tcPr>
            <w:tcW w:w="650" w:type="pct"/>
            <w:tcBorders>
              <w:top w:val="nil"/>
              <w:left w:val="nil"/>
              <w:bottom w:val="single" w:sz="8" w:space="0" w:color="auto"/>
              <w:right w:val="single" w:sz="8" w:space="0" w:color="auto"/>
            </w:tcBorders>
            <w:vAlign w:val="center"/>
            <w:hideMark/>
          </w:tcPr>
          <w:p w14:paraId="4669A9F2" w14:textId="77777777" w:rsidR="004E7E27" w:rsidRPr="00B87B2D" w:rsidRDefault="004E7E27" w:rsidP="004E7E27">
            <w:pPr>
              <w:spacing w:after="0" w:line="240" w:lineRule="auto"/>
              <w:rPr>
                <w:sz w:val="24"/>
                <w:szCs w:val="24"/>
              </w:rPr>
            </w:pPr>
          </w:p>
        </w:tc>
      </w:tr>
      <w:tr w:rsidR="00B87B2D" w:rsidRPr="00B87B2D" w14:paraId="7F81FCC5"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254117DC"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2</w:t>
            </w:r>
          </w:p>
        </w:tc>
        <w:tc>
          <w:tcPr>
            <w:tcW w:w="1300" w:type="pct"/>
            <w:tcBorders>
              <w:top w:val="nil"/>
              <w:left w:val="nil"/>
              <w:bottom w:val="single" w:sz="8" w:space="0" w:color="auto"/>
              <w:right w:val="single" w:sz="8" w:space="0" w:color="auto"/>
            </w:tcBorders>
            <w:vAlign w:val="center"/>
            <w:hideMark/>
          </w:tcPr>
          <w:p w14:paraId="4D3D1E86" w14:textId="77777777" w:rsidR="004E7E27" w:rsidRPr="00B87B2D" w:rsidRDefault="004E7E27" w:rsidP="004E7E27">
            <w:pPr>
              <w:spacing w:before="120" w:after="120" w:line="234" w:lineRule="atLeast"/>
              <w:rPr>
                <w:sz w:val="24"/>
                <w:szCs w:val="24"/>
              </w:rPr>
            </w:pPr>
            <w:r w:rsidRPr="00B87B2D">
              <w:rPr>
                <w:b/>
                <w:bCs/>
                <w:sz w:val="24"/>
                <w:szCs w:val="24"/>
                <w:lang w:val="vi-VN"/>
              </w:rPr>
              <w:t>Năm thứ hai</w:t>
            </w:r>
          </w:p>
        </w:tc>
        <w:tc>
          <w:tcPr>
            <w:tcW w:w="500" w:type="pct"/>
            <w:tcBorders>
              <w:top w:val="nil"/>
              <w:left w:val="nil"/>
              <w:bottom w:val="single" w:sz="8" w:space="0" w:color="auto"/>
              <w:right w:val="single" w:sz="8" w:space="0" w:color="auto"/>
            </w:tcBorders>
            <w:vAlign w:val="center"/>
            <w:hideMark/>
          </w:tcPr>
          <w:p w14:paraId="3CC8DF16"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00" w:type="pct"/>
            <w:tcBorders>
              <w:top w:val="nil"/>
              <w:left w:val="nil"/>
              <w:bottom w:val="single" w:sz="8" w:space="0" w:color="auto"/>
              <w:right w:val="single" w:sz="8" w:space="0" w:color="auto"/>
            </w:tcBorders>
            <w:vAlign w:val="center"/>
            <w:hideMark/>
          </w:tcPr>
          <w:p w14:paraId="012311C2"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20,93</w:t>
            </w:r>
          </w:p>
        </w:tc>
        <w:tc>
          <w:tcPr>
            <w:tcW w:w="1500" w:type="pct"/>
            <w:tcBorders>
              <w:top w:val="nil"/>
              <w:left w:val="nil"/>
              <w:bottom w:val="single" w:sz="8" w:space="0" w:color="auto"/>
              <w:right w:val="single" w:sz="8" w:space="0" w:color="auto"/>
            </w:tcBorders>
            <w:vAlign w:val="center"/>
            <w:hideMark/>
          </w:tcPr>
          <w:p w14:paraId="396CECE2" w14:textId="77777777" w:rsidR="004E7E27" w:rsidRPr="00B87B2D" w:rsidRDefault="004E7E27" w:rsidP="004E7E27">
            <w:pPr>
              <w:spacing w:after="0" w:line="240" w:lineRule="auto"/>
              <w:rPr>
                <w:sz w:val="24"/>
                <w:szCs w:val="24"/>
              </w:rPr>
            </w:pPr>
          </w:p>
        </w:tc>
        <w:tc>
          <w:tcPr>
            <w:tcW w:w="650" w:type="pct"/>
            <w:tcBorders>
              <w:top w:val="nil"/>
              <w:left w:val="nil"/>
              <w:bottom w:val="single" w:sz="8" w:space="0" w:color="auto"/>
              <w:right w:val="single" w:sz="8" w:space="0" w:color="auto"/>
            </w:tcBorders>
            <w:vAlign w:val="center"/>
            <w:hideMark/>
          </w:tcPr>
          <w:p w14:paraId="22C876CB" w14:textId="77777777" w:rsidR="004E7E27" w:rsidRPr="00B87B2D" w:rsidRDefault="004E7E27" w:rsidP="004E7E27">
            <w:pPr>
              <w:spacing w:after="0" w:line="240" w:lineRule="auto"/>
              <w:rPr>
                <w:sz w:val="24"/>
                <w:szCs w:val="24"/>
              </w:rPr>
            </w:pPr>
          </w:p>
        </w:tc>
      </w:tr>
      <w:tr w:rsidR="00B87B2D" w:rsidRPr="00B87B2D" w14:paraId="67E07C8A"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38CB0628" w14:textId="77777777" w:rsidR="004E7E27" w:rsidRPr="00B87B2D" w:rsidRDefault="004E7E27" w:rsidP="004E7E27">
            <w:pPr>
              <w:spacing w:before="120" w:after="120" w:line="234" w:lineRule="atLeast"/>
              <w:jc w:val="center"/>
              <w:rPr>
                <w:sz w:val="24"/>
                <w:szCs w:val="24"/>
              </w:rPr>
            </w:pPr>
            <w:r w:rsidRPr="00B87B2D">
              <w:rPr>
                <w:sz w:val="24"/>
                <w:szCs w:val="24"/>
                <w:lang w:val="vi-VN"/>
              </w:rPr>
              <w:t>K2</w:t>
            </w:r>
            <w:r w:rsidRPr="00B87B2D">
              <w:rPr>
                <w:sz w:val="24"/>
                <w:szCs w:val="24"/>
              </w:rPr>
              <w:t>.1</w:t>
            </w:r>
          </w:p>
        </w:tc>
        <w:tc>
          <w:tcPr>
            <w:tcW w:w="1300" w:type="pct"/>
            <w:tcBorders>
              <w:top w:val="nil"/>
              <w:left w:val="nil"/>
              <w:bottom w:val="single" w:sz="8" w:space="0" w:color="auto"/>
              <w:right w:val="single" w:sz="8" w:space="0" w:color="auto"/>
            </w:tcBorders>
            <w:vAlign w:val="center"/>
            <w:hideMark/>
          </w:tcPr>
          <w:p w14:paraId="5FB7F848" w14:textId="77777777" w:rsidR="004E7E27" w:rsidRPr="00B87B2D" w:rsidRDefault="004E7E27" w:rsidP="004E7E27">
            <w:pPr>
              <w:spacing w:before="120" w:after="120" w:line="234" w:lineRule="atLeast"/>
              <w:rPr>
                <w:sz w:val="24"/>
                <w:szCs w:val="24"/>
              </w:rPr>
            </w:pPr>
            <w:r w:rsidRPr="00B87B2D">
              <w:rPr>
                <w:sz w:val="24"/>
                <w:szCs w:val="24"/>
                <w:lang w:val="vi-VN"/>
              </w:rPr>
              <w:t>Phát dây leo và chặt dọn cây sâu bệnh</w:t>
            </w:r>
          </w:p>
        </w:tc>
        <w:tc>
          <w:tcPr>
            <w:tcW w:w="500" w:type="pct"/>
            <w:tcBorders>
              <w:top w:val="nil"/>
              <w:left w:val="nil"/>
              <w:bottom w:val="single" w:sz="8" w:space="0" w:color="auto"/>
              <w:right w:val="single" w:sz="8" w:space="0" w:color="auto"/>
            </w:tcBorders>
            <w:vAlign w:val="center"/>
            <w:hideMark/>
          </w:tcPr>
          <w:p w14:paraId="2FBCD480"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00" w:type="pct"/>
            <w:tcBorders>
              <w:top w:val="nil"/>
              <w:left w:val="nil"/>
              <w:bottom w:val="single" w:sz="8" w:space="0" w:color="auto"/>
              <w:right w:val="single" w:sz="8" w:space="0" w:color="auto"/>
            </w:tcBorders>
            <w:vAlign w:val="center"/>
            <w:hideMark/>
          </w:tcPr>
          <w:p w14:paraId="7A30ED04" w14:textId="77777777" w:rsidR="004E7E27" w:rsidRPr="00B87B2D" w:rsidRDefault="004E7E27" w:rsidP="004E7E27">
            <w:pPr>
              <w:spacing w:before="120" w:after="120" w:line="234" w:lineRule="atLeast"/>
              <w:jc w:val="center"/>
              <w:rPr>
                <w:sz w:val="24"/>
                <w:szCs w:val="24"/>
              </w:rPr>
            </w:pPr>
            <w:r w:rsidRPr="00B87B2D">
              <w:rPr>
                <w:sz w:val="24"/>
                <w:szCs w:val="24"/>
                <w:lang w:val="vi-VN"/>
              </w:rPr>
              <w:t>12,30</w:t>
            </w:r>
          </w:p>
        </w:tc>
        <w:tc>
          <w:tcPr>
            <w:tcW w:w="1500" w:type="pct"/>
            <w:tcBorders>
              <w:top w:val="nil"/>
              <w:left w:val="nil"/>
              <w:bottom w:val="single" w:sz="8" w:space="0" w:color="auto"/>
              <w:right w:val="single" w:sz="8" w:space="0" w:color="auto"/>
            </w:tcBorders>
            <w:vAlign w:val="center"/>
            <w:hideMark/>
          </w:tcPr>
          <w:p w14:paraId="4201AD56" w14:textId="77777777" w:rsidR="004E7E27" w:rsidRPr="00B87B2D" w:rsidRDefault="004E7E27" w:rsidP="00751E35">
            <w:pPr>
              <w:spacing w:before="120" w:after="120" w:line="234" w:lineRule="atLeast"/>
              <w:jc w:val="both"/>
              <w:rPr>
                <w:sz w:val="24"/>
                <w:szCs w:val="24"/>
              </w:rPr>
            </w:pPr>
            <w:r w:rsidRPr="00B87B2D">
              <w:rPr>
                <w:sz w:val="24"/>
                <w:szCs w:val="24"/>
                <w:lang w:val="vi-VN"/>
              </w:rPr>
              <w:t>Phát luỗng dây leo và chặt, dọn cây cong queo sâu bệnh, cây phi mục đích trên toàn bộ diện tích</w:t>
            </w:r>
          </w:p>
        </w:tc>
        <w:tc>
          <w:tcPr>
            <w:tcW w:w="650" w:type="pct"/>
            <w:tcBorders>
              <w:top w:val="nil"/>
              <w:left w:val="nil"/>
              <w:bottom w:val="single" w:sz="8" w:space="0" w:color="auto"/>
              <w:right w:val="single" w:sz="8" w:space="0" w:color="auto"/>
            </w:tcBorders>
            <w:vAlign w:val="center"/>
            <w:hideMark/>
          </w:tcPr>
          <w:p w14:paraId="556391E2" w14:textId="77777777" w:rsidR="004E7E27" w:rsidRPr="00B87B2D" w:rsidRDefault="004E7E27" w:rsidP="004E7E27">
            <w:pPr>
              <w:spacing w:after="0" w:line="240" w:lineRule="auto"/>
              <w:rPr>
                <w:sz w:val="24"/>
                <w:szCs w:val="24"/>
              </w:rPr>
            </w:pPr>
          </w:p>
        </w:tc>
      </w:tr>
      <w:tr w:rsidR="00B87B2D" w:rsidRPr="00B87B2D" w14:paraId="0C489AF5"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2A16BA7D" w14:textId="77777777" w:rsidR="004E7E27" w:rsidRPr="00B87B2D" w:rsidRDefault="004E7E27" w:rsidP="004E7E27">
            <w:pPr>
              <w:spacing w:before="120" w:after="120" w:line="234" w:lineRule="atLeast"/>
              <w:jc w:val="center"/>
              <w:rPr>
                <w:sz w:val="24"/>
                <w:szCs w:val="24"/>
              </w:rPr>
            </w:pPr>
            <w:r w:rsidRPr="00B87B2D">
              <w:rPr>
                <w:sz w:val="24"/>
                <w:szCs w:val="24"/>
                <w:lang w:val="vi-VN"/>
              </w:rPr>
              <w:t>K2.2</w:t>
            </w:r>
          </w:p>
        </w:tc>
        <w:tc>
          <w:tcPr>
            <w:tcW w:w="1300" w:type="pct"/>
            <w:tcBorders>
              <w:top w:val="nil"/>
              <w:left w:val="nil"/>
              <w:bottom w:val="single" w:sz="8" w:space="0" w:color="auto"/>
              <w:right w:val="single" w:sz="8" w:space="0" w:color="auto"/>
            </w:tcBorders>
            <w:vAlign w:val="center"/>
            <w:hideMark/>
          </w:tcPr>
          <w:p w14:paraId="44FD06A8" w14:textId="77777777" w:rsidR="004E7E27" w:rsidRPr="00B87B2D" w:rsidRDefault="004E7E27" w:rsidP="004E7E27">
            <w:pPr>
              <w:spacing w:before="120" w:after="120" w:line="234" w:lineRule="atLeast"/>
              <w:rPr>
                <w:sz w:val="24"/>
                <w:szCs w:val="24"/>
              </w:rPr>
            </w:pPr>
            <w:r w:rsidRPr="00B87B2D">
              <w:rPr>
                <w:sz w:val="24"/>
                <w:szCs w:val="24"/>
                <w:lang w:val="vi-VN"/>
              </w:rPr>
              <w:t>Xới vun gốc kết hợp bón phân</w:t>
            </w:r>
          </w:p>
        </w:tc>
        <w:tc>
          <w:tcPr>
            <w:tcW w:w="500" w:type="pct"/>
            <w:tcBorders>
              <w:top w:val="nil"/>
              <w:left w:val="nil"/>
              <w:bottom w:val="single" w:sz="8" w:space="0" w:color="auto"/>
              <w:right w:val="single" w:sz="8" w:space="0" w:color="auto"/>
            </w:tcBorders>
            <w:vAlign w:val="center"/>
            <w:hideMark/>
          </w:tcPr>
          <w:p w14:paraId="39F52C2E"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00" w:type="pct"/>
            <w:tcBorders>
              <w:top w:val="nil"/>
              <w:left w:val="nil"/>
              <w:bottom w:val="single" w:sz="8" w:space="0" w:color="auto"/>
              <w:right w:val="single" w:sz="8" w:space="0" w:color="auto"/>
            </w:tcBorders>
            <w:vAlign w:val="center"/>
            <w:hideMark/>
          </w:tcPr>
          <w:p w14:paraId="0DACAFB0" w14:textId="77777777" w:rsidR="004E7E27" w:rsidRPr="00B87B2D" w:rsidRDefault="004E7E27" w:rsidP="004E7E27">
            <w:pPr>
              <w:spacing w:before="120" w:after="120" w:line="234" w:lineRule="atLeast"/>
              <w:jc w:val="center"/>
              <w:rPr>
                <w:sz w:val="24"/>
                <w:szCs w:val="24"/>
              </w:rPr>
            </w:pPr>
            <w:r w:rsidRPr="00B87B2D">
              <w:rPr>
                <w:sz w:val="24"/>
                <w:szCs w:val="24"/>
                <w:lang w:val="vi-VN"/>
              </w:rPr>
              <w:t>1,35</w:t>
            </w:r>
          </w:p>
        </w:tc>
        <w:tc>
          <w:tcPr>
            <w:tcW w:w="1500" w:type="pct"/>
            <w:vMerge w:val="restart"/>
            <w:tcBorders>
              <w:top w:val="nil"/>
              <w:left w:val="nil"/>
              <w:bottom w:val="single" w:sz="8" w:space="0" w:color="auto"/>
              <w:right w:val="single" w:sz="8" w:space="0" w:color="auto"/>
            </w:tcBorders>
            <w:vAlign w:val="center"/>
            <w:hideMark/>
          </w:tcPr>
          <w:p w14:paraId="34DCB7A6" w14:textId="77777777" w:rsidR="004E7E27" w:rsidRPr="00B87B2D" w:rsidRDefault="004E7E27" w:rsidP="00751E35">
            <w:pPr>
              <w:spacing w:before="120" w:after="120" w:line="234" w:lineRule="atLeast"/>
              <w:jc w:val="both"/>
              <w:rPr>
                <w:sz w:val="24"/>
                <w:szCs w:val="24"/>
              </w:rPr>
            </w:pPr>
            <w:r w:rsidRPr="00B87B2D">
              <w:rPr>
                <w:sz w:val="24"/>
                <w:szCs w:val="24"/>
                <w:lang w:val="vi-VN"/>
              </w:rPr>
              <w:t>Như năm thứ nhất</w:t>
            </w:r>
          </w:p>
        </w:tc>
        <w:tc>
          <w:tcPr>
            <w:tcW w:w="650" w:type="pct"/>
            <w:vMerge w:val="restart"/>
            <w:tcBorders>
              <w:top w:val="nil"/>
              <w:left w:val="nil"/>
              <w:bottom w:val="single" w:sz="8" w:space="0" w:color="auto"/>
              <w:right w:val="single" w:sz="8" w:space="0" w:color="auto"/>
            </w:tcBorders>
            <w:vAlign w:val="center"/>
            <w:hideMark/>
          </w:tcPr>
          <w:p w14:paraId="127E2470" w14:textId="77777777" w:rsidR="004E7E27" w:rsidRPr="00B87B2D" w:rsidRDefault="004E7E27" w:rsidP="004E7E27">
            <w:pPr>
              <w:spacing w:after="0" w:line="240" w:lineRule="auto"/>
              <w:rPr>
                <w:sz w:val="24"/>
                <w:szCs w:val="24"/>
              </w:rPr>
            </w:pPr>
          </w:p>
        </w:tc>
      </w:tr>
      <w:tr w:rsidR="00B87B2D" w:rsidRPr="00B87B2D" w14:paraId="48323BC7"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586D5A4E" w14:textId="77777777" w:rsidR="004E7E27" w:rsidRPr="00B87B2D" w:rsidRDefault="004E7E27" w:rsidP="004E7E27">
            <w:pPr>
              <w:spacing w:before="120" w:after="120" w:line="234" w:lineRule="atLeast"/>
              <w:jc w:val="center"/>
              <w:rPr>
                <w:sz w:val="24"/>
                <w:szCs w:val="24"/>
              </w:rPr>
            </w:pPr>
            <w:r w:rsidRPr="00B87B2D">
              <w:rPr>
                <w:sz w:val="24"/>
                <w:szCs w:val="24"/>
                <w:lang w:val="vi-VN"/>
              </w:rPr>
              <w:t>K2.3</w:t>
            </w:r>
          </w:p>
        </w:tc>
        <w:tc>
          <w:tcPr>
            <w:tcW w:w="1300" w:type="pct"/>
            <w:tcBorders>
              <w:top w:val="nil"/>
              <w:left w:val="nil"/>
              <w:bottom w:val="single" w:sz="8" w:space="0" w:color="auto"/>
              <w:right w:val="single" w:sz="8" w:space="0" w:color="auto"/>
            </w:tcBorders>
            <w:vAlign w:val="center"/>
            <w:hideMark/>
          </w:tcPr>
          <w:p w14:paraId="762E501A" w14:textId="77777777" w:rsidR="004E7E27" w:rsidRPr="00B87B2D" w:rsidRDefault="004E7E27" w:rsidP="004E7E27">
            <w:pPr>
              <w:spacing w:before="120" w:after="120" w:line="234" w:lineRule="atLeast"/>
              <w:rPr>
                <w:sz w:val="24"/>
                <w:szCs w:val="24"/>
              </w:rPr>
            </w:pPr>
            <w:r w:rsidRPr="00B87B2D">
              <w:rPr>
                <w:sz w:val="24"/>
                <w:szCs w:val="24"/>
                <w:lang w:val="vi-VN"/>
              </w:rPr>
              <w:t>Bảo vệ rừng</w:t>
            </w:r>
          </w:p>
        </w:tc>
        <w:tc>
          <w:tcPr>
            <w:tcW w:w="500" w:type="pct"/>
            <w:tcBorders>
              <w:top w:val="nil"/>
              <w:left w:val="nil"/>
              <w:bottom w:val="single" w:sz="8" w:space="0" w:color="auto"/>
              <w:right w:val="single" w:sz="8" w:space="0" w:color="auto"/>
            </w:tcBorders>
            <w:vAlign w:val="center"/>
            <w:hideMark/>
          </w:tcPr>
          <w:p w14:paraId="69C3F99E"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00" w:type="pct"/>
            <w:tcBorders>
              <w:top w:val="nil"/>
              <w:left w:val="nil"/>
              <w:bottom w:val="single" w:sz="8" w:space="0" w:color="auto"/>
              <w:right w:val="single" w:sz="8" w:space="0" w:color="auto"/>
            </w:tcBorders>
            <w:vAlign w:val="center"/>
            <w:hideMark/>
          </w:tcPr>
          <w:p w14:paraId="1E4C0C20" w14:textId="77777777" w:rsidR="004E7E27" w:rsidRPr="00B87B2D" w:rsidRDefault="004E7E27" w:rsidP="004E7E27">
            <w:pPr>
              <w:spacing w:before="120" w:after="120" w:line="234" w:lineRule="atLeast"/>
              <w:jc w:val="center"/>
              <w:rPr>
                <w:sz w:val="24"/>
                <w:szCs w:val="24"/>
              </w:rPr>
            </w:pPr>
            <w:r w:rsidRPr="00B87B2D">
              <w:rPr>
                <w:sz w:val="24"/>
                <w:szCs w:val="24"/>
                <w:lang w:val="vi-VN"/>
              </w:rPr>
              <w:t>7,28</w:t>
            </w:r>
          </w:p>
        </w:tc>
        <w:tc>
          <w:tcPr>
            <w:tcW w:w="0" w:type="auto"/>
            <w:vMerge/>
            <w:tcBorders>
              <w:top w:val="nil"/>
              <w:left w:val="nil"/>
              <w:bottom w:val="single" w:sz="8" w:space="0" w:color="auto"/>
              <w:right w:val="single" w:sz="8" w:space="0" w:color="auto"/>
            </w:tcBorders>
            <w:shd w:val="clear" w:color="auto" w:fill="FFFFFF"/>
            <w:vAlign w:val="center"/>
            <w:hideMark/>
          </w:tcPr>
          <w:p w14:paraId="6679E66A" w14:textId="77777777" w:rsidR="004E7E27" w:rsidRPr="00B87B2D" w:rsidRDefault="004E7E27" w:rsidP="00751E35">
            <w:pPr>
              <w:spacing w:after="0" w:line="240" w:lineRule="auto"/>
              <w:jc w:val="both"/>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6D895296" w14:textId="77777777" w:rsidR="004E7E27" w:rsidRPr="00B87B2D" w:rsidRDefault="004E7E27" w:rsidP="004E7E27">
            <w:pPr>
              <w:spacing w:after="0" w:line="240" w:lineRule="auto"/>
              <w:rPr>
                <w:sz w:val="24"/>
                <w:szCs w:val="24"/>
              </w:rPr>
            </w:pPr>
          </w:p>
        </w:tc>
      </w:tr>
      <w:tr w:rsidR="00B87B2D" w:rsidRPr="00B87B2D" w14:paraId="3FF95C29"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4A2C21BA"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3</w:t>
            </w:r>
          </w:p>
        </w:tc>
        <w:tc>
          <w:tcPr>
            <w:tcW w:w="1300" w:type="pct"/>
            <w:tcBorders>
              <w:top w:val="nil"/>
              <w:left w:val="nil"/>
              <w:bottom w:val="single" w:sz="8" w:space="0" w:color="auto"/>
              <w:right w:val="single" w:sz="8" w:space="0" w:color="auto"/>
            </w:tcBorders>
            <w:vAlign w:val="center"/>
            <w:hideMark/>
          </w:tcPr>
          <w:p w14:paraId="1A16ADA5" w14:textId="77777777" w:rsidR="004E7E27" w:rsidRPr="00B87B2D" w:rsidRDefault="004E7E27" w:rsidP="004E7E27">
            <w:pPr>
              <w:spacing w:before="120" w:after="120" w:line="234" w:lineRule="atLeast"/>
              <w:rPr>
                <w:sz w:val="24"/>
                <w:szCs w:val="24"/>
              </w:rPr>
            </w:pPr>
            <w:r w:rsidRPr="00B87B2D">
              <w:rPr>
                <w:b/>
                <w:bCs/>
                <w:sz w:val="24"/>
                <w:szCs w:val="24"/>
                <w:lang w:val="vi-VN"/>
              </w:rPr>
              <w:t>Năm thứ ba</w:t>
            </w:r>
          </w:p>
        </w:tc>
        <w:tc>
          <w:tcPr>
            <w:tcW w:w="500" w:type="pct"/>
            <w:tcBorders>
              <w:top w:val="nil"/>
              <w:left w:val="nil"/>
              <w:bottom w:val="single" w:sz="8" w:space="0" w:color="auto"/>
              <w:right w:val="single" w:sz="8" w:space="0" w:color="auto"/>
            </w:tcBorders>
            <w:vAlign w:val="center"/>
            <w:hideMark/>
          </w:tcPr>
          <w:p w14:paraId="73105AF2"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Công</w:t>
            </w:r>
          </w:p>
        </w:tc>
        <w:tc>
          <w:tcPr>
            <w:tcW w:w="500" w:type="pct"/>
            <w:tcBorders>
              <w:top w:val="nil"/>
              <w:left w:val="nil"/>
              <w:bottom w:val="single" w:sz="8" w:space="0" w:color="auto"/>
              <w:right w:val="single" w:sz="8" w:space="0" w:color="auto"/>
            </w:tcBorders>
            <w:vAlign w:val="center"/>
            <w:hideMark/>
          </w:tcPr>
          <w:p w14:paraId="557DE51B"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20,93</w:t>
            </w:r>
          </w:p>
        </w:tc>
        <w:tc>
          <w:tcPr>
            <w:tcW w:w="1500" w:type="pct"/>
            <w:tcBorders>
              <w:top w:val="nil"/>
              <w:left w:val="nil"/>
              <w:bottom w:val="single" w:sz="8" w:space="0" w:color="auto"/>
              <w:right w:val="single" w:sz="8" w:space="0" w:color="auto"/>
            </w:tcBorders>
            <w:vAlign w:val="center"/>
            <w:hideMark/>
          </w:tcPr>
          <w:p w14:paraId="59CB2BED" w14:textId="77777777" w:rsidR="004E7E27" w:rsidRPr="00B87B2D" w:rsidRDefault="004E7E27" w:rsidP="00751E35">
            <w:pPr>
              <w:spacing w:after="0" w:line="240" w:lineRule="auto"/>
              <w:jc w:val="both"/>
              <w:rPr>
                <w:sz w:val="24"/>
                <w:szCs w:val="24"/>
              </w:rPr>
            </w:pPr>
          </w:p>
        </w:tc>
        <w:tc>
          <w:tcPr>
            <w:tcW w:w="650" w:type="pct"/>
            <w:tcBorders>
              <w:top w:val="nil"/>
              <w:left w:val="nil"/>
              <w:bottom w:val="single" w:sz="8" w:space="0" w:color="auto"/>
              <w:right w:val="single" w:sz="8" w:space="0" w:color="auto"/>
            </w:tcBorders>
            <w:vAlign w:val="center"/>
            <w:hideMark/>
          </w:tcPr>
          <w:p w14:paraId="62610B3F" w14:textId="77777777" w:rsidR="004E7E27" w:rsidRPr="00B87B2D" w:rsidRDefault="004E7E27" w:rsidP="004E7E27">
            <w:pPr>
              <w:spacing w:after="0" w:line="240" w:lineRule="auto"/>
              <w:rPr>
                <w:sz w:val="24"/>
                <w:szCs w:val="24"/>
              </w:rPr>
            </w:pPr>
          </w:p>
        </w:tc>
      </w:tr>
      <w:tr w:rsidR="00B87B2D" w:rsidRPr="00B87B2D" w14:paraId="3D7A34A3"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5C51566D" w14:textId="77777777" w:rsidR="004E7E27" w:rsidRPr="00B87B2D" w:rsidRDefault="004E7E27" w:rsidP="004E7E27">
            <w:pPr>
              <w:spacing w:before="120" w:after="120" w:line="234" w:lineRule="atLeast"/>
              <w:jc w:val="center"/>
              <w:rPr>
                <w:sz w:val="24"/>
                <w:szCs w:val="24"/>
              </w:rPr>
            </w:pPr>
            <w:r w:rsidRPr="00B87B2D">
              <w:rPr>
                <w:sz w:val="24"/>
                <w:szCs w:val="24"/>
                <w:lang w:val="vi-VN"/>
              </w:rPr>
              <w:t>K3.1</w:t>
            </w:r>
          </w:p>
        </w:tc>
        <w:tc>
          <w:tcPr>
            <w:tcW w:w="1300" w:type="pct"/>
            <w:tcBorders>
              <w:top w:val="nil"/>
              <w:left w:val="nil"/>
              <w:bottom w:val="single" w:sz="8" w:space="0" w:color="auto"/>
              <w:right w:val="single" w:sz="8" w:space="0" w:color="auto"/>
            </w:tcBorders>
            <w:vAlign w:val="center"/>
            <w:hideMark/>
          </w:tcPr>
          <w:p w14:paraId="376D8304" w14:textId="77777777" w:rsidR="004E7E27" w:rsidRPr="00B87B2D" w:rsidRDefault="004E7E27" w:rsidP="004E7E27">
            <w:pPr>
              <w:spacing w:before="120" w:after="120" w:line="234" w:lineRule="atLeast"/>
              <w:rPr>
                <w:sz w:val="24"/>
                <w:szCs w:val="24"/>
              </w:rPr>
            </w:pPr>
            <w:r w:rsidRPr="00B87B2D">
              <w:rPr>
                <w:sz w:val="24"/>
                <w:szCs w:val="24"/>
                <w:lang w:val="vi-VN"/>
              </w:rPr>
              <w:t>Phát dây leo và chặt dọn cây sâu bệnh</w:t>
            </w:r>
          </w:p>
        </w:tc>
        <w:tc>
          <w:tcPr>
            <w:tcW w:w="500" w:type="pct"/>
            <w:tcBorders>
              <w:top w:val="nil"/>
              <w:left w:val="nil"/>
              <w:bottom w:val="single" w:sz="8" w:space="0" w:color="auto"/>
              <w:right w:val="single" w:sz="8" w:space="0" w:color="auto"/>
            </w:tcBorders>
            <w:vAlign w:val="center"/>
            <w:hideMark/>
          </w:tcPr>
          <w:p w14:paraId="7F480E1C"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00" w:type="pct"/>
            <w:tcBorders>
              <w:top w:val="nil"/>
              <w:left w:val="nil"/>
              <w:bottom w:val="single" w:sz="8" w:space="0" w:color="auto"/>
              <w:right w:val="single" w:sz="8" w:space="0" w:color="auto"/>
            </w:tcBorders>
            <w:vAlign w:val="center"/>
            <w:hideMark/>
          </w:tcPr>
          <w:p w14:paraId="0A524A53" w14:textId="77777777" w:rsidR="004E7E27" w:rsidRPr="00B87B2D" w:rsidRDefault="004E7E27" w:rsidP="004E7E27">
            <w:pPr>
              <w:spacing w:before="120" w:after="120" w:line="234" w:lineRule="atLeast"/>
              <w:jc w:val="center"/>
              <w:rPr>
                <w:sz w:val="24"/>
                <w:szCs w:val="24"/>
              </w:rPr>
            </w:pPr>
            <w:r w:rsidRPr="00B87B2D">
              <w:rPr>
                <w:sz w:val="24"/>
                <w:szCs w:val="24"/>
                <w:lang w:val="vi-VN"/>
              </w:rPr>
              <w:t>12,30</w:t>
            </w:r>
          </w:p>
        </w:tc>
        <w:tc>
          <w:tcPr>
            <w:tcW w:w="1500" w:type="pct"/>
            <w:tcBorders>
              <w:top w:val="nil"/>
              <w:left w:val="nil"/>
              <w:bottom w:val="single" w:sz="8" w:space="0" w:color="auto"/>
              <w:right w:val="single" w:sz="8" w:space="0" w:color="auto"/>
            </w:tcBorders>
            <w:vAlign w:val="center"/>
            <w:hideMark/>
          </w:tcPr>
          <w:p w14:paraId="11FA1943" w14:textId="77777777" w:rsidR="004E7E27" w:rsidRPr="00B87B2D" w:rsidRDefault="004E7E27" w:rsidP="00751E35">
            <w:pPr>
              <w:spacing w:before="120" w:after="120" w:line="234" w:lineRule="atLeast"/>
              <w:jc w:val="both"/>
              <w:rPr>
                <w:sz w:val="24"/>
                <w:szCs w:val="24"/>
              </w:rPr>
            </w:pPr>
            <w:r w:rsidRPr="00B87B2D">
              <w:rPr>
                <w:sz w:val="24"/>
                <w:szCs w:val="24"/>
                <w:lang w:val="vi-VN"/>
              </w:rPr>
              <w:t>Phát luỗng dây leo và chặt, dọn cây cong queo sâu bệnh, cây phi mục đích trên toàn bộ diện tích</w:t>
            </w:r>
          </w:p>
        </w:tc>
        <w:tc>
          <w:tcPr>
            <w:tcW w:w="650" w:type="pct"/>
            <w:tcBorders>
              <w:top w:val="nil"/>
              <w:left w:val="nil"/>
              <w:bottom w:val="single" w:sz="8" w:space="0" w:color="auto"/>
              <w:right w:val="single" w:sz="8" w:space="0" w:color="auto"/>
            </w:tcBorders>
            <w:vAlign w:val="center"/>
            <w:hideMark/>
          </w:tcPr>
          <w:p w14:paraId="42A7E147" w14:textId="77777777" w:rsidR="004E7E27" w:rsidRPr="00B87B2D" w:rsidRDefault="004E7E27" w:rsidP="004E7E27">
            <w:pPr>
              <w:spacing w:after="0" w:line="240" w:lineRule="auto"/>
              <w:rPr>
                <w:sz w:val="24"/>
                <w:szCs w:val="24"/>
              </w:rPr>
            </w:pPr>
          </w:p>
        </w:tc>
      </w:tr>
      <w:tr w:rsidR="00B87B2D" w:rsidRPr="00B87B2D" w14:paraId="596F5ABC"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144234DF" w14:textId="77777777" w:rsidR="004E7E27" w:rsidRPr="00B87B2D" w:rsidRDefault="004E7E27" w:rsidP="004E7E27">
            <w:pPr>
              <w:spacing w:before="120" w:after="120" w:line="234" w:lineRule="atLeast"/>
              <w:jc w:val="center"/>
              <w:rPr>
                <w:sz w:val="24"/>
                <w:szCs w:val="24"/>
              </w:rPr>
            </w:pPr>
            <w:r w:rsidRPr="00B87B2D">
              <w:rPr>
                <w:sz w:val="24"/>
                <w:szCs w:val="24"/>
                <w:lang w:val="vi-VN"/>
              </w:rPr>
              <w:lastRenderedPageBreak/>
              <w:t>K3.2</w:t>
            </w:r>
          </w:p>
        </w:tc>
        <w:tc>
          <w:tcPr>
            <w:tcW w:w="1300" w:type="pct"/>
            <w:tcBorders>
              <w:top w:val="nil"/>
              <w:left w:val="nil"/>
              <w:bottom w:val="single" w:sz="8" w:space="0" w:color="auto"/>
              <w:right w:val="single" w:sz="8" w:space="0" w:color="auto"/>
            </w:tcBorders>
            <w:vAlign w:val="center"/>
            <w:hideMark/>
          </w:tcPr>
          <w:p w14:paraId="4AF318D1" w14:textId="77777777" w:rsidR="004E7E27" w:rsidRPr="00B87B2D" w:rsidRDefault="004E7E27" w:rsidP="004E7E27">
            <w:pPr>
              <w:spacing w:before="120" w:after="120" w:line="234" w:lineRule="atLeast"/>
              <w:rPr>
                <w:sz w:val="24"/>
                <w:szCs w:val="24"/>
              </w:rPr>
            </w:pPr>
            <w:r w:rsidRPr="00B87B2D">
              <w:rPr>
                <w:sz w:val="24"/>
                <w:szCs w:val="24"/>
                <w:lang w:val="vi-VN"/>
              </w:rPr>
              <w:t>Xới vun gốc kết hợp bón phân</w:t>
            </w:r>
          </w:p>
        </w:tc>
        <w:tc>
          <w:tcPr>
            <w:tcW w:w="500" w:type="pct"/>
            <w:tcBorders>
              <w:top w:val="nil"/>
              <w:left w:val="nil"/>
              <w:bottom w:val="single" w:sz="8" w:space="0" w:color="auto"/>
              <w:right w:val="single" w:sz="8" w:space="0" w:color="auto"/>
            </w:tcBorders>
            <w:vAlign w:val="center"/>
            <w:hideMark/>
          </w:tcPr>
          <w:p w14:paraId="6B0BE08A"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00" w:type="pct"/>
            <w:tcBorders>
              <w:top w:val="nil"/>
              <w:left w:val="nil"/>
              <w:bottom w:val="single" w:sz="8" w:space="0" w:color="auto"/>
              <w:right w:val="single" w:sz="8" w:space="0" w:color="auto"/>
            </w:tcBorders>
            <w:vAlign w:val="center"/>
            <w:hideMark/>
          </w:tcPr>
          <w:p w14:paraId="41B20D70" w14:textId="77777777" w:rsidR="004E7E27" w:rsidRPr="00B87B2D" w:rsidRDefault="004E7E27" w:rsidP="004E7E27">
            <w:pPr>
              <w:spacing w:before="120" w:after="120" w:line="234" w:lineRule="atLeast"/>
              <w:jc w:val="center"/>
              <w:rPr>
                <w:sz w:val="24"/>
                <w:szCs w:val="24"/>
              </w:rPr>
            </w:pPr>
            <w:r w:rsidRPr="00B87B2D">
              <w:rPr>
                <w:sz w:val="24"/>
                <w:szCs w:val="24"/>
                <w:lang w:val="vi-VN"/>
              </w:rPr>
              <w:t>1,35</w:t>
            </w:r>
          </w:p>
        </w:tc>
        <w:tc>
          <w:tcPr>
            <w:tcW w:w="1500" w:type="pct"/>
            <w:vMerge w:val="restart"/>
            <w:tcBorders>
              <w:top w:val="nil"/>
              <w:left w:val="nil"/>
              <w:bottom w:val="single" w:sz="8" w:space="0" w:color="auto"/>
              <w:right w:val="single" w:sz="8" w:space="0" w:color="auto"/>
            </w:tcBorders>
            <w:vAlign w:val="center"/>
            <w:hideMark/>
          </w:tcPr>
          <w:p w14:paraId="66BA4C8A" w14:textId="77777777" w:rsidR="004E7E27" w:rsidRPr="00B87B2D" w:rsidRDefault="004E7E27" w:rsidP="00751E35">
            <w:pPr>
              <w:spacing w:before="120" w:after="120" w:line="234" w:lineRule="atLeast"/>
              <w:jc w:val="both"/>
              <w:rPr>
                <w:sz w:val="24"/>
                <w:szCs w:val="24"/>
              </w:rPr>
            </w:pPr>
            <w:r w:rsidRPr="00B87B2D">
              <w:rPr>
                <w:sz w:val="24"/>
                <w:szCs w:val="24"/>
                <w:lang w:val="vi-VN"/>
              </w:rPr>
              <w:t>Như năm thứ nhất</w:t>
            </w:r>
          </w:p>
        </w:tc>
        <w:tc>
          <w:tcPr>
            <w:tcW w:w="650" w:type="pct"/>
            <w:tcBorders>
              <w:top w:val="nil"/>
              <w:left w:val="nil"/>
              <w:bottom w:val="single" w:sz="8" w:space="0" w:color="auto"/>
              <w:right w:val="single" w:sz="8" w:space="0" w:color="auto"/>
            </w:tcBorders>
            <w:vAlign w:val="center"/>
            <w:hideMark/>
          </w:tcPr>
          <w:p w14:paraId="14173595" w14:textId="77777777" w:rsidR="004E7E27" w:rsidRPr="00B87B2D" w:rsidRDefault="004E7E27" w:rsidP="004E7E27">
            <w:pPr>
              <w:spacing w:after="0" w:line="240" w:lineRule="auto"/>
              <w:rPr>
                <w:sz w:val="24"/>
                <w:szCs w:val="24"/>
              </w:rPr>
            </w:pPr>
          </w:p>
        </w:tc>
      </w:tr>
      <w:tr w:rsidR="00B87B2D" w:rsidRPr="00B87B2D" w14:paraId="1CCA6E84"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1FF8D4B0" w14:textId="77777777" w:rsidR="004E7E27" w:rsidRPr="00B87B2D" w:rsidRDefault="004E7E27" w:rsidP="004E7E27">
            <w:pPr>
              <w:spacing w:before="120" w:after="120" w:line="234" w:lineRule="atLeast"/>
              <w:jc w:val="center"/>
              <w:rPr>
                <w:sz w:val="24"/>
                <w:szCs w:val="24"/>
              </w:rPr>
            </w:pPr>
            <w:r w:rsidRPr="00B87B2D">
              <w:rPr>
                <w:sz w:val="24"/>
                <w:szCs w:val="24"/>
                <w:lang w:val="vi-VN"/>
              </w:rPr>
              <w:t>K3.3</w:t>
            </w:r>
          </w:p>
        </w:tc>
        <w:tc>
          <w:tcPr>
            <w:tcW w:w="1300" w:type="pct"/>
            <w:tcBorders>
              <w:top w:val="nil"/>
              <w:left w:val="nil"/>
              <w:bottom w:val="single" w:sz="8" w:space="0" w:color="auto"/>
              <w:right w:val="single" w:sz="8" w:space="0" w:color="auto"/>
            </w:tcBorders>
            <w:vAlign w:val="center"/>
            <w:hideMark/>
          </w:tcPr>
          <w:p w14:paraId="2804171E" w14:textId="77777777" w:rsidR="004E7E27" w:rsidRPr="00B87B2D" w:rsidRDefault="004E7E27" w:rsidP="004E7E27">
            <w:pPr>
              <w:spacing w:before="120" w:after="120" w:line="234" w:lineRule="atLeast"/>
              <w:rPr>
                <w:sz w:val="24"/>
                <w:szCs w:val="24"/>
              </w:rPr>
            </w:pPr>
            <w:r w:rsidRPr="00B87B2D">
              <w:rPr>
                <w:sz w:val="24"/>
                <w:szCs w:val="24"/>
                <w:lang w:val="vi-VN"/>
              </w:rPr>
              <w:t>Bảo vệ rừng</w:t>
            </w:r>
          </w:p>
        </w:tc>
        <w:tc>
          <w:tcPr>
            <w:tcW w:w="500" w:type="pct"/>
            <w:tcBorders>
              <w:top w:val="nil"/>
              <w:left w:val="nil"/>
              <w:bottom w:val="single" w:sz="8" w:space="0" w:color="auto"/>
              <w:right w:val="single" w:sz="8" w:space="0" w:color="auto"/>
            </w:tcBorders>
            <w:vAlign w:val="center"/>
            <w:hideMark/>
          </w:tcPr>
          <w:p w14:paraId="3FF78FB3"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00" w:type="pct"/>
            <w:tcBorders>
              <w:top w:val="nil"/>
              <w:left w:val="nil"/>
              <w:bottom w:val="single" w:sz="8" w:space="0" w:color="auto"/>
              <w:right w:val="single" w:sz="8" w:space="0" w:color="auto"/>
            </w:tcBorders>
            <w:vAlign w:val="center"/>
            <w:hideMark/>
          </w:tcPr>
          <w:p w14:paraId="1750898A" w14:textId="77777777" w:rsidR="004E7E27" w:rsidRPr="00B87B2D" w:rsidRDefault="004E7E27" w:rsidP="004E7E27">
            <w:pPr>
              <w:spacing w:before="120" w:after="120" w:line="234" w:lineRule="atLeast"/>
              <w:jc w:val="center"/>
              <w:rPr>
                <w:sz w:val="24"/>
                <w:szCs w:val="24"/>
              </w:rPr>
            </w:pPr>
            <w:r w:rsidRPr="00B87B2D">
              <w:rPr>
                <w:sz w:val="24"/>
                <w:szCs w:val="24"/>
                <w:lang w:val="vi-VN"/>
              </w:rPr>
              <w:t>7,28</w:t>
            </w:r>
          </w:p>
        </w:tc>
        <w:tc>
          <w:tcPr>
            <w:tcW w:w="0" w:type="auto"/>
            <w:vMerge/>
            <w:tcBorders>
              <w:top w:val="nil"/>
              <w:left w:val="nil"/>
              <w:bottom w:val="single" w:sz="8" w:space="0" w:color="auto"/>
              <w:right w:val="single" w:sz="8" w:space="0" w:color="auto"/>
            </w:tcBorders>
            <w:shd w:val="clear" w:color="auto" w:fill="FFFFFF"/>
            <w:vAlign w:val="center"/>
            <w:hideMark/>
          </w:tcPr>
          <w:p w14:paraId="07B93FDD" w14:textId="77777777" w:rsidR="004E7E27" w:rsidRPr="00B87B2D" w:rsidRDefault="004E7E27" w:rsidP="00751E35">
            <w:pPr>
              <w:spacing w:after="0" w:line="240" w:lineRule="auto"/>
              <w:jc w:val="both"/>
              <w:rPr>
                <w:sz w:val="24"/>
                <w:szCs w:val="24"/>
              </w:rPr>
            </w:pPr>
          </w:p>
        </w:tc>
        <w:tc>
          <w:tcPr>
            <w:tcW w:w="650" w:type="pct"/>
            <w:tcBorders>
              <w:top w:val="nil"/>
              <w:left w:val="nil"/>
              <w:bottom w:val="single" w:sz="8" w:space="0" w:color="auto"/>
              <w:right w:val="single" w:sz="8" w:space="0" w:color="auto"/>
            </w:tcBorders>
            <w:vAlign w:val="center"/>
            <w:hideMark/>
          </w:tcPr>
          <w:p w14:paraId="68D3B4C2" w14:textId="77777777" w:rsidR="004E7E27" w:rsidRPr="00B87B2D" w:rsidRDefault="004E7E27" w:rsidP="004E7E27">
            <w:pPr>
              <w:spacing w:after="0" w:line="240" w:lineRule="auto"/>
              <w:rPr>
                <w:sz w:val="24"/>
                <w:szCs w:val="24"/>
              </w:rPr>
            </w:pPr>
          </w:p>
        </w:tc>
      </w:tr>
      <w:tr w:rsidR="00B87B2D" w:rsidRPr="00B87B2D" w14:paraId="707EFB0F"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1CFE70FB"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4</w:t>
            </w:r>
          </w:p>
        </w:tc>
        <w:tc>
          <w:tcPr>
            <w:tcW w:w="1300" w:type="pct"/>
            <w:tcBorders>
              <w:top w:val="nil"/>
              <w:left w:val="nil"/>
              <w:bottom w:val="single" w:sz="8" w:space="0" w:color="auto"/>
              <w:right w:val="single" w:sz="8" w:space="0" w:color="auto"/>
            </w:tcBorders>
            <w:vAlign w:val="center"/>
            <w:hideMark/>
          </w:tcPr>
          <w:p w14:paraId="68411B68" w14:textId="77777777" w:rsidR="004E7E27" w:rsidRPr="00B87B2D" w:rsidRDefault="004E7E27" w:rsidP="004E7E27">
            <w:pPr>
              <w:spacing w:before="120" w:after="120" w:line="234" w:lineRule="atLeast"/>
              <w:rPr>
                <w:sz w:val="24"/>
                <w:szCs w:val="24"/>
              </w:rPr>
            </w:pPr>
            <w:r w:rsidRPr="00B87B2D">
              <w:rPr>
                <w:b/>
                <w:bCs/>
                <w:sz w:val="24"/>
                <w:szCs w:val="24"/>
                <w:lang w:val="vi-VN"/>
              </w:rPr>
              <w:t>Từ năm thứ tư tới năm thứ sáu (3 năm)</w:t>
            </w:r>
          </w:p>
        </w:tc>
        <w:tc>
          <w:tcPr>
            <w:tcW w:w="500" w:type="pct"/>
            <w:tcBorders>
              <w:top w:val="nil"/>
              <w:left w:val="nil"/>
              <w:bottom w:val="single" w:sz="8" w:space="0" w:color="auto"/>
              <w:right w:val="single" w:sz="8" w:space="0" w:color="auto"/>
            </w:tcBorders>
            <w:vAlign w:val="center"/>
            <w:hideMark/>
          </w:tcPr>
          <w:p w14:paraId="24C556E6"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Công</w:t>
            </w:r>
          </w:p>
        </w:tc>
        <w:tc>
          <w:tcPr>
            <w:tcW w:w="500" w:type="pct"/>
            <w:tcBorders>
              <w:top w:val="nil"/>
              <w:left w:val="nil"/>
              <w:bottom w:val="single" w:sz="8" w:space="0" w:color="auto"/>
              <w:right w:val="single" w:sz="8" w:space="0" w:color="auto"/>
            </w:tcBorders>
            <w:vAlign w:val="center"/>
            <w:hideMark/>
          </w:tcPr>
          <w:p w14:paraId="41A38188"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21,84</w:t>
            </w:r>
          </w:p>
        </w:tc>
        <w:tc>
          <w:tcPr>
            <w:tcW w:w="1500" w:type="pct"/>
            <w:tcBorders>
              <w:top w:val="nil"/>
              <w:left w:val="nil"/>
              <w:bottom w:val="single" w:sz="8" w:space="0" w:color="auto"/>
              <w:right w:val="single" w:sz="8" w:space="0" w:color="auto"/>
            </w:tcBorders>
            <w:vAlign w:val="center"/>
            <w:hideMark/>
          </w:tcPr>
          <w:p w14:paraId="38AD1F4A" w14:textId="77777777" w:rsidR="004E7E27" w:rsidRPr="00B87B2D" w:rsidRDefault="004E7E27" w:rsidP="00751E35">
            <w:pPr>
              <w:spacing w:after="0" w:line="240" w:lineRule="auto"/>
              <w:jc w:val="both"/>
              <w:rPr>
                <w:sz w:val="24"/>
                <w:szCs w:val="24"/>
              </w:rPr>
            </w:pPr>
          </w:p>
        </w:tc>
        <w:tc>
          <w:tcPr>
            <w:tcW w:w="650" w:type="pct"/>
            <w:tcBorders>
              <w:top w:val="nil"/>
              <w:left w:val="nil"/>
              <w:bottom w:val="single" w:sz="8" w:space="0" w:color="auto"/>
              <w:right w:val="single" w:sz="8" w:space="0" w:color="auto"/>
            </w:tcBorders>
            <w:vAlign w:val="center"/>
            <w:hideMark/>
          </w:tcPr>
          <w:p w14:paraId="64962E66" w14:textId="77777777" w:rsidR="004E7E27" w:rsidRPr="00B87B2D" w:rsidRDefault="004E7E27" w:rsidP="004E7E27">
            <w:pPr>
              <w:spacing w:after="0" w:line="240" w:lineRule="auto"/>
              <w:rPr>
                <w:sz w:val="24"/>
                <w:szCs w:val="24"/>
              </w:rPr>
            </w:pPr>
          </w:p>
        </w:tc>
      </w:tr>
      <w:tr w:rsidR="00B87B2D" w:rsidRPr="00B87B2D" w14:paraId="20F1A63D"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52725FE4" w14:textId="77777777" w:rsidR="004E7E27" w:rsidRPr="00B87B2D" w:rsidRDefault="004E7E27" w:rsidP="004E7E27">
            <w:pPr>
              <w:spacing w:before="120" w:after="120" w:line="234" w:lineRule="atLeast"/>
              <w:jc w:val="center"/>
              <w:rPr>
                <w:sz w:val="24"/>
                <w:szCs w:val="24"/>
              </w:rPr>
            </w:pPr>
            <w:r w:rsidRPr="00B87B2D">
              <w:rPr>
                <w:sz w:val="24"/>
                <w:szCs w:val="24"/>
                <w:lang w:val="vi-VN"/>
              </w:rPr>
              <w:t>KN4.1</w:t>
            </w:r>
          </w:p>
        </w:tc>
        <w:tc>
          <w:tcPr>
            <w:tcW w:w="1300" w:type="pct"/>
            <w:tcBorders>
              <w:top w:val="nil"/>
              <w:left w:val="nil"/>
              <w:bottom w:val="single" w:sz="8" w:space="0" w:color="auto"/>
              <w:right w:val="single" w:sz="8" w:space="0" w:color="auto"/>
            </w:tcBorders>
            <w:vAlign w:val="center"/>
            <w:hideMark/>
          </w:tcPr>
          <w:p w14:paraId="08D587F8" w14:textId="77777777" w:rsidR="004E7E27" w:rsidRPr="00B87B2D" w:rsidRDefault="004E7E27" w:rsidP="004E7E27">
            <w:pPr>
              <w:spacing w:before="120" w:after="120" w:line="234" w:lineRule="atLeast"/>
              <w:rPr>
                <w:sz w:val="24"/>
                <w:szCs w:val="24"/>
              </w:rPr>
            </w:pPr>
            <w:r w:rsidRPr="00B87B2D">
              <w:rPr>
                <w:sz w:val="24"/>
                <w:szCs w:val="24"/>
                <w:lang w:val="vi-VN"/>
              </w:rPr>
              <w:t>Bảo vệ rừng hàng năm</w:t>
            </w:r>
          </w:p>
        </w:tc>
        <w:tc>
          <w:tcPr>
            <w:tcW w:w="500" w:type="pct"/>
            <w:tcBorders>
              <w:top w:val="nil"/>
              <w:left w:val="nil"/>
              <w:bottom w:val="single" w:sz="8" w:space="0" w:color="auto"/>
              <w:right w:val="single" w:sz="8" w:space="0" w:color="auto"/>
            </w:tcBorders>
            <w:vAlign w:val="center"/>
            <w:hideMark/>
          </w:tcPr>
          <w:p w14:paraId="02CDFC48" w14:textId="77777777" w:rsidR="004E7E27" w:rsidRPr="00B87B2D" w:rsidRDefault="004E7E27" w:rsidP="004E7E27">
            <w:pPr>
              <w:spacing w:before="120" w:after="120" w:line="234" w:lineRule="atLeast"/>
              <w:jc w:val="center"/>
              <w:rPr>
                <w:sz w:val="24"/>
                <w:szCs w:val="24"/>
              </w:rPr>
            </w:pPr>
            <w:r w:rsidRPr="00B87B2D">
              <w:rPr>
                <w:sz w:val="24"/>
                <w:szCs w:val="24"/>
                <w:lang w:val="vi-VN"/>
              </w:rPr>
              <w:t>Công/năm</w:t>
            </w:r>
          </w:p>
        </w:tc>
        <w:tc>
          <w:tcPr>
            <w:tcW w:w="500" w:type="pct"/>
            <w:tcBorders>
              <w:top w:val="nil"/>
              <w:left w:val="nil"/>
              <w:bottom w:val="single" w:sz="8" w:space="0" w:color="auto"/>
              <w:right w:val="single" w:sz="8" w:space="0" w:color="auto"/>
            </w:tcBorders>
            <w:vAlign w:val="center"/>
            <w:hideMark/>
          </w:tcPr>
          <w:p w14:paraId="3353F8B3" w14:textId="77777777" w:rsidR="004E7E27" w:rsidRPr="00B87B2D" w:rsidRDefault="004E7E27" w:rsidP="004E7E27">
            <w:pPr>
              <w:spacing w:before="120" w:after="120" w:line="234" w:lineRule="atLeast"/>
              <w:jc w:val="center"/>
              <w:rPr>
                <w:sz w:val="24"/>
                <w:szCs w:val="24"/>
              </w:rPr>
            </w:pPr>
            <w:r w:rsidRPr="00B87B2D">
              <w:rPr>
                <w:sz w:val="24"/>
                <w:szCs w:val="24"/>
                <w:lang w:val="vi-VN"/>
              </w:rPr>
              <w:t>7,28</w:t>
            </w:r>
          </w:p>
        </w:tc>
        <w:tc>
          <w:tcPr>
            <w:tcW w:w="1500" w:type="pct"/>
            <w:tcBorders>
              <w:top w:val="nil"/>
              <w:left w:val="nil"/>
              <w:bottom w:val="single" w:sz="8" w:space="0" w:color="auto"/>
              <w:right w:val="single" w:sz="8" w:space="0" w:color="auto"/>
            </w:tcBorders>
            <w:vAlign w:val="center"/>
            <w:hideMark/>
          </w:tcPr>
          <w:p w14:paraId="3778BAC1" w14:textId="77777777" w:rsidR="004E7E27" w:rsidRPr="00B87B2D" w:rsidRDefault="004E7E27" w:rsidP="00751E35">
            <w:pPr>
              <w:spacing w:before="120" w:after="120" w:line="234" w:lineRule="atLeast"/>
              <w:jc w:val="both"/>
              <w:rPr>
                <w:sz w:val="24"/>
                <w:szCs w:val="24"/>
              </w:rPr>
            </w:pPr>
            <w:r w:rsidRPr="00B87B2D">
              <w:rPr>
                <w:sz w:val="24"/>
                <w:szCs w:val="24"/>
                <w:lang w:val="vi-VN"/>
              </w:rPr>
              <w:t>Như năm thứ nhất</w:t>
            </w:r>
          </w:p>
        </w:tc>
        <w:tc>
          <w:tcPr>
            <w:tcW w:w="650" w:type="pct"/>
            <w:tcBorders>
              <w:top w:val="nil"/>
              <w:left w:val="nil"/>
              <w:bottom w:val="single" w:sz="8" w:space="0" w:color="auto"/>
              <w:right w:val="single" w:sz="8" w:space="0" w:color="auto"/>
            </w:tcBorders>
            <w:vAlign w:val="center"/>
            <w:hideMark/>
          </w:tcPr>
          <w:p w14:paraId="2DA152C9" w14:textId="77777777" w:rsidR="004E7E27" w:rsidRPr="00B87B2D" w:rsidRDefault="004E7E27" w:rsidP="004E7E27">
            <w:pPr>
              <w:spacing w:after="0" w:line="240" w:lineRule="auto"/>
              <w:rPr>
                <w:sz w:val="24"/>
                <w:szCs w:val="24"/>
              </w:rPr>
            </w:pPr>
          </w:p>
        </w:tc>
      </w:tr>
      <w:tr w:rsidR="00B87B2D" w:rsidRPr="00B87B2D" w14:paraId="5823DC32"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718334FE"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II</w:t>
            </w:r>
          </w:p>
        </w:tc>
        <w:tc>
          <w:tcPr>
            <w:tcW w:w="1300" w:type="pct"/>
            <w:tcBorders>
              <w:top w:val="nil"/>
              <w:left w:val="nil"/>
              <w:bottom w:val="single" w:sz="8" w:space="0" w:color="auto"/>
              <w:right w:val="single" w:sz="8" w:space="0" w:color="auto"/>
            </w:tcBorders>
            <w:vAlign w:val="center"/>
            <w:hideMark/>
          </w:tcPr>
          <w:p w14:paraId="5194F560" w14:textId="77777777" w:rsidR="004E7E27" w:rsidRPr="00B87B2D" w:rsidRDefault="004E7E27" w:rsidP="004E7E27">
            <w:pPr>
              <w:spacing w:before="120" w:after="120" w:line="234" w:lineRule="atLeast"/>
              <w:rPr>
                <w:sz w:val="24"/>
                <w:szCs w:val="24"/>
              </w:rPr>
            </w:pPr>
            <w:r w:rsidRPr="00B87B2D">
              <w:rPr>
                <w:b/>
                <w:bCs/>
                <w:sz w:val="24"/>
                <w:szCs w:val="24"/>
                <w:lang w:val="vi-VN"/>
              </w:rPr>
              <w:t>Lao động gián tiếp</w:t>
            </w:r>
          </w:p>
        </w:tc>
        <w:tc>
          <w:tcPr>
            <w:tcW w:w="500" w:type="pct"/>
            <w:tcBorders>
              <w:top w:val="nil"/>
              <w:left w:val="nil"/>
              <w:bottom w:val="single" w:sz="8" w:space="0" w:color="auto"/>
              <w:right w:val="single" w:sz="8" w:space="0" w:color="auto"/>
            </w:tcBorders>
            <w:vAlign w:val="center"/>
            <w:hideMark/>
          </w:tcPr>
          <w:p w14:paraId="5A963C84"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00" w:type="pct"/>
            <w:tcBorders>
              <w:top w:val="nil"/>
              <w:left w:val="nil"/>
              <w:bottom w:val="single" w:sz="8" w:space="0" w:color="auto"/>
              <w:right w:val="single" w:sz="8" w:space="0" w:color="auto"/>
            </w:tcBorders>
            <w:vAlign w:val="center"/>
            <w:hideMark/>
          </w:tcPr>
          <w:p w14:paraId="509C6939"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23,20</w:t>
            </w:r>
          </w:p>
        </w:tc>
        <w:tc>
          <w:tcPr>
            <w:tcW w:w="1500" w:type="pct"/>
            <w:tcBorders>
              <w:top w:val="nil"/>
              <w:left w:val="nil"/>
              <w:bottom w:val="single" w:sz="8" w:space="0" w:color="auto"/>
              <w:right w:val="single" w:sz="8" w:space="0" w:color="auto"/>
            </w:tcBorders>
            <w:vAlign w:val="center"/>
            <w:hideMark/>
          </w:tcPr>
          <w:p w14:paraId="1B7D7E4F" w14:textId="77777777" w:rsidR="004E7E27" w:rsidRPr="00B87B2D" w:rsidRDefault="004E7E27" w:rsidP="00751E35">
            <w:pPr>
              <w:spacing w:after="0" w:line="240" w:lineRule="auto"/>
              <w:jc w:val="both"/>
              <w:rPr>
                <w:sz w:val="24"/>
                <w:szCs w:val="24"/>
              </w:rPr>
            </w:pPr>
          </w:p>
        </w:tc>
        <w:tc>
          <w:tcPr>
            <w:tcW w:w="650" w:type="pct"/>
            <w:tcBorders>
              <w:top w:val="nil"/>
              <w:left w:val="nil"/>
              <w:bottom w:val="single" w:sz="8" w:space="0" w:color="auto"/>
              <w:right w:val="single" w:sz="8" w:space="0" w:color="auto"/>
            </w:tcBorders>
            <w:vAlign w:val="center"/>
            <w:hideMark/>
          </w:tcPr>
          <w:p w14:paraId="386364EE" w14:textId="77777777" w:rsidR="004E7E27" w:rsidRPr="00B87B2D" w:rsidRDefault="004E7E27" w:rsidP="004E7E27">
            <w:pPr>
              <w:spacing w:after="0" w:line="240" w:lineRule="auto"/>
              <w:rPr>
                <w:sz w:val="24"/>
                <w:szCs w:val="24"/>
              </w:rPr>
            </w:pPr>
          </w:p>
        </w:tc>
      </w:tr>
      <w:tr w:rsidR="00B87B2D" w:rsidRPr="00B87B2D" w14:paraId="65F0A63E"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72C34CEB"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1</w:t>
            </w:r>
          </w:p>
        </w:tc>
        <w:tc>
          <w:tcPr>
            <w:tcW w:w="1300" w:type="pct"/>
            <w:tcBorders>
              <w:top w:val="nil"/>
              <w:left w:val="nil"/>
              <w:bottom w:val="single" w:sz="8" w:space="0" w:color="auto"/>
              <w:right w:val="single" w:sz="8" w:space="0" w:color="auto"/>
            </w:tcBorders>
            <w:vAlign w:val="center"/>
            <w:hideMark/>
          </w:tcPr>
          <w:p w14:paraId="496ABCA5" w14:textId="77777777" w:rsidR="004E7E27" w:rsidRPr="00B87B2D" w:rsidRDefault="004E7E27" w:rsidP="004E7E27">
            <w:pPr>
              <w:spacing w:before="120" w:after="120" w:line="234" w:lineRule="atLeast"/>
              <w:rPr>
                <w:sz w:val="24"/>
                <w:szCs w:val="24"/>
              </w:rPr>
            </w:pPr>
            <w:r w:rsidRPr="00B87B2D">
              <w:rPr>
                <w:b/>
                <w:bCs/>
                <w:sz w:val="24"/>
                <w:szCs w:val="24"/>
                <w:lang w:val="vi-VN"/>
              </w:rPr>
              <w:t>Năm thứ nhất</w:t>
            </w:r>
          </w:p>
        </w:tc>
        <w:tc>
          <w:tcPr>
            <w:tcW w:w="500" w:type="pct"/>
            <w:tcBorders>
              <w:top w:val="nil"/>
              <w:left w:val="nil"/>
              <w:bottom w:val="single" w:sz="8" w:space="0" w:color="auto"/>
              <w:right w:val="single" w:sz="8" w:space="0" w:color="auto"/>
            </w:tcBorders>
            <w:vAlign w:val="center"/>
            <w:hideMark/>
          </w:tcPr>
          <w:p w14:paraId="1ED3E7BA"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00" w:type="pct"/>
            <w:tcBorders>
              <w:top w:val="nil"/>
              <w:left w:val="nil"/>
              <w:bottom w:val="single" w:sz="8" w:space="0" w:color="auto"/>
              <w:right w:val="single" w:sz="8" w:space="0" w:color="auto"/>
            </w:tcBorders>
            <w:vAlign w:val="center"/>
            <w:hideMark/>
          </w:tcPr>
          <w:p w14:paraId="426D7F9F"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16,83</w:t>
            </w:r>
          </w:p>
        </w:tc>
        <w:tc>
          <w:tcPr>
            <w:tcW w:w="1500" w:type="pct"/>
            <w:tcBorders>
              <w:top w:val="nil"/>
              <w:left w:val="nil"/>
              <w:bottom w:val="single" w:sz="8" w:space="0" w:color="auto"/>
              <w:right w:val="single" w:sz="8" w:space="0" w:color="auto"/>
            </w:tcBorders>
            <w:vAlign w:val="center"/>
            <w:hideMark/>
          </w:tcPr>
          <w:p w14:paraId="7DC5C150" w14:textId="77777777" w:rsidR="004E7E27" w:rsidRPr="00B87B2D" w:rsidRDefault="004E7E27" w:rsidP="00751E35">
            <w:pPr>
              <w:spacing w:after="0" w:line="240" w:lineRule="auto"/>
              <w:jc w:val="both"/>
              <w:rPr>
                <w:sz w:val="24"/>
                <w:szCs w:val="24"/>
              </w:rPr>
            </w:pPr>
          </w:p>
        </w:tc>
        <w:tc>
          <w:tcPr>
            <w:tcW w:w="650" w:type="pct"/>
            <w:tcBorders>
              <w:top w:val="nil"/>
              <w:left w:val="nil"/>
              <w:bottom w:val="single" w:sz="8" w:space="0" w:color="auto"/>
              <w:right w:val="single" w:sz="8" w:space="0" w:color="auto"/>
            </w:tcBorders>
            <w:vAlign w:val="center"/>
            <w:hideMark/>
          </w:tcPr>
          <w:p w14:paraId="26961000" w14:textId="77777777" w:rsidR="004E7E27" w:rsidRPr="00B87B2D" w:rsidRDefault="004E7E27" w:rsidP="004E7E27">
            <w:pPr>
              <w:spacing w:after="0" w:line="240" w:lineRule="auto"/>
              <w:rPr>
                <w:sz w:val="24"/>
                <w:szCs w:val="24"/>
              </w:rPr>
            </w:pPr>
          </w:p>
        </w:tc>
      </w:tr>
      <w:tr w:rsidR="00B87B2D" w:rsidRPr="00B87B2D" w14:paraId="42A708CF"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5C2674FC" w14:textId="77777777" w:rsidR="004E7E27" w:rsidRPr="00B87B2D" w:rsidRDefault="004E7E27" w:rsidP="004E7E27">
            <w:pPr>
              <w:spacing w:after="0" w:line="240" w:lineRule="auto"/>
              <w:rPr>
                <w:sz w:val="24"/>
                <w:szCs w:val="24"/>
              </w:rPr>
            </w:pPr>
          </w:p>
        </w:tc>
        <w:tc>
          <w:tcPr>
            <w:tcW w:w="1300" w:type="pct"/>
            <w:tcBorders>
              <w:top w:val="nil"/>
              <w:left w:val="nil"/>
              <w:bottom w:val="single" w:sz="8" w:space="0" w:color="auto"/>
              <w:right w:val="single" w:sz="8" w:space="0" w:color="auto"/>
            </w:tcBorders>
            <w:vAlign w:val="center"/>
            <w:hideMark/>
          </w:tcPr>
          <w:p w14:paraId="4A62C6EE" w14:textId="77777777" w:rsidR="004E7E27" w:rsidRPr="00B87B2D" w:rsidRDefault="004E7E27" w:rsidP="004E7E27">
            <w:pPr>
              <w:spacing w:before="120" w:after="120" w:line="234" w:lineRule="atLeast"/>
              <w:rPr>
                <w:sz w:val="24"/>
                <w:szCs w:val="24"/>
              </w:rPr>
            </w:pPr>
            <w:r w:rsidRPr="00B87B2D">
              <w:rPr>
                <w:sz w:val="24"/>
                <w:szCs w:val="24"/>
                <w:lang w:val="vi-VN"/>
              </w:rPr>
              <w:t>Chuẩn bị đầu tư (thiết kế, lập hồ sơ dự toán)</w:t>
            </w:r>
          </w:p>
        </w:tc>
        <w:tc>
          <w:tcPr>
            <w:tcW w:w="500" w:type="pct"/>
            <w:tcBorders>
              <w:top w:val="nil"/>
              <w:left w:val="nil"/>
              <w:bottom w:val="single" w:sz="8" w:space="0" w:color="auto"/>
              <w:right w:val="single" w:sz="8" w:space="0" w:color="auto"/>
            </w:tcBorders>
            <w:vAlign w:val="center"/>
            <w:hideMark/>
          </w:tcPr>
          <w:p w14:paraId="4A767B11"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00" w:type="pct"/>
            <w:tcBorders>
              <w:top w:val="nil"/>
              <w:left w:val="nil"/>
              <w:bottom w:val="single" w:sz="8" w:space="0" w:color="auto"/>
              <w:right w:val="single" w:sz="8" w:space="0" w:color="auto"/>
            </w:tcBorders>
            <w:vAlign w:val="center"/>
            <w:hideMark/>
          </w:tcPr>
          <w:p w14:paraId="3E5C1684" w14:textId="77777777" w:rsidR="004E7E27" w:rsidRPr="00B87B2D" w:rsidRDefault="004E7E27" w:rsidP="004E7E27">
            <w:pPr>
              <w:spacing w:before="120" w:after="120" w:line="234" w:lineRule="atLeast"/>
              <w:jc w:val="center"/>
              <w:rPr>
                <w:sz w:val="24"/>
                <w:szCs w:val="24"/>
              </w:rPr>
            </w:pPr>
            <w:r w:rsidRPr="00B87B2D">
              <w:rPr>
                <w:sz w:val="24"/>
                <w:szCs w:val="24"/>
                <w:lang w:val="vi-VN"/>
              </w:rPr>
              <w:t>6,71</w:t>
            </w:r>
          </w:p>
        </w:tc>
        <w:tc>
          <w:tcPr>
            <w:tcW w:w="1500" w:type="pct"/>
            <w:tcBorders>
              <w:top w:val="nil"/>
              <w:left w:val="nil"/>
              <w:bottom w:val="single" w:sz="8" w:space="0" w:color="auto"/>
              <w:right w:val="single" w:sz="8" w:space="0" w:color="auto"/>
            </w:tcBorders>
            <w:vAlign w:val="center"/>
            <w:hideMark/>
          </w:tcPr>
          <w:p w14:paraId="6DD88989" w14:textId="77777777" w:rsidR="004E7E27" w:rsidRPr="00B87B2D" w:rsidRDefault="004E7E27" w:rsidP="00751E35">
            <w:pPr>
              <w:spacing w:before="120" w:after="120" w:line="234" w:lineRule="atLeast"/>
              <w:jc w:val="both"/>
              <w:rPr>
                <w:sz w:val="24"/>
                <w:szCs w:val="24"/>
              </w:rPr>
            </w:pPr>
            <w:r w:rsidRPr="00B87B2D">
              <w:rPr>
                <w:sz w:val="24"/>
                <w:szCs w:val="24"/>
                <w:lang w:val="vi-VN"/>
              </w:rPr>
              <w:t>Chuẩn bị thu thập tài liệu, khảo sát các yếu tố tự nhiên có liên quan đến công tác thiết kế, phân chia lô, khoảnh, xây dựng bản đồ thiết kế đến dự toán chi phí khoanh nuôi xúc tiến tái sinh có trồng bổ sung</w:t>
            </w:r>
          </w:p>
        </w:tc>
        <w:tc>
          <w:tcPr>
            <w:tcW w:w="650" w:type="pct"/>
            <w:tcBorders>
              <w:top w:val="nil"/>
              <w:left w:val="nil"/>
              <w:bottom w:val="single" w:sz="8" w:space="0" w:color="auto"/>
              <w:right w:val="single" w:sz="8" w:space="0" w:color="auto"/>
            </w:tcBorders>
            <w:vAlign w:val="center"/>
            <w:hideMark/>
          </w:tcPr>
          <w:p w14:paraId="272146D4" w14:textId="77777777" w:rsidR="004E7E27" w:rsidRPr="00B87B2D" w:rsidRDefault="004E7E27" w:rsidP="004E7E27">
            <w:pPr>
              <w:spacing w:after="0" w:line="240" w:lineRule="auto"/>
              <w:rPr>
                <w:sz w:val="24"/>
                <w:szCs w:val="24"/>
              </w:rPr>
            </w:pPr>
          </w:p>
        </w:tc>
      </w:tr>
      <w:tr w:rsidR="00B87B2D" w:rsidRPr="00B87B2D" w14:paraId="09CD5687"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1D09C637" w14:textId="77777777" w:rsidR="004E7E27" w:rsidRPr="00B87B2D" w:rsidRDefault="004E7E27" w:rsidP="004E7E27">
            <w:pPr>
              <w:spacing w:after="0" w:line="240" w:lineRule="auto"/>
              <w:rPr>
                <w:sz w:val="24"/>
                <w:szCs w:val="24"/>
              </w:rPr>
            </w:pPr>
          </w:p>
        </w:tc>
        <w:tc>
          <w:tcPr>
            <w:tcW w:w="1300" w:type="pct"/>
            <w:tcBorders>
              <w:top w:val="nil"/>
              <w:left w:val="nil"/>
              <w:bottom w:val="single" w:sz="8" w:space="0" w:color="auto"/>
              <w:right w:val="single" w:sz="8" w:space="0" w:color="auto"/>
            </w:tcBorders>
            <w:vAlign w:val="center"/>
            <w:hideMark/>
          </w:tcPr>
          <w:p w14:paraId="1B05FDBB" w14:textId="77777777" w:rsidR="004E7E27" w:rsidRPr="00B87B2D" w:rsidRDefault="004E7E27" w:rsidP="004E7E27">
            <w:pPr>
              <w:spacing w:before="120" w:after="120" w:line="234" w:lineRule="atLeast"/>
              <w:rPr>
                <w:sz w:val="24"/>
                <w:szCs w:val="24"/>
              </w:rPr>
            </w:pPr>
            <w:r w:rsidRPr="00B87B2D">
              <w:rPr>
                <w:sz w:val="24"/>
                <w:szCs w:val="24"/>
                <w:lang w:val="vi-VN"/>
              </w:rPr>
              <w:t>Lao động quản lý, giám sát, chỉ đạo kỹ thuật, nghiệm thu hàng năm</w:t>
            </w:r>
          </w:p>
        </w:tc>
        <w:tc>
          <w:tcPr>
            <w:tcW w:w="500" w:type="pct"/>
            <w:tcBorders>
              <w:top w:val="nil"/>
              <w:left w:val="nil"/>
              <w:bottom w:val="single" w:sz="8" w:space="0" w:color="auto"/>
              <w:right w:val="single" w:sz="8" w:space="0" w:color="auto"/>
            </w:tcBorders>
            <w:vAlign w:val="center"/>
            <w:hideMark/>
          </w:tcPr>
          <w:p w14:paraId="4FE3A8ED"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00" w:type="pct"/>
            <w:tcBorders>
              <w:top w:val="nil"/>
              <w:left w:val="nil"/>
              <w:bottom w:val="single" w:sz="8" w:space="0" w:color="auto"/>
              <w:right w:val="single" w:sz="8" w:space="0" w:color="auto"/>
            </w:tcBorders>
            <w:vAlign w:val="center"/>
            <w:hideMark/>
          </w:tcPr>
          <w:p w14:paraId="6BD47C90" w14:textId="77777777" w:rsidR="004E7E27" w:rsidRPr="00B87B2D" w:rsidRDefault="004E7E27" w:rsidP="004E7E27">
            <w:pPr>
              <w:spacing w:before="120" w:after="120" w:line="234" w:lineRule="atLeast"/>
              <w:jc w:val="center"/>
              <w:rPr>
                <w:sz w:val="24"/>
                <w:szCs w:val="24"/>
              </w:rPr>
            </w:pPr>
            <w:r w:rsidRPr="00B87B2D">
              <w:rPr>
                <w:sz w:val="24"/>
                <w:szCs w:val="24"/>
                <w:lang w:val="vi-VN"/>
              </w:rPr>
              <w:t>10,12</w:t>
            </w:r>
          </w:p>
        </w:tc>
        <w:tc>
          <w:tcPr>
            <w:tcW w:w="1500" w:type="pct"/>
            <w:tcBorders>
              <w:top w:val="nil"/>
              <w:left w:val="nil"/>
              <w:bottom w:val="single" w:sz="8" w:space="0" w:color="auto"/>
              <w:right w:val="single" w:sz="8" w:space="0" w:color="auto"/>
            </w:tcBorders>
            <w:vAlign w:val="center"/>
            <w:hideMark/>
          </w:tcPr>
          <w:p w14:paraId="51BB92CD" w14:textId="77777777" w:rsidR="004E7E27" w:rsidRPr="00B87B2D" w:rsidRDefault="004E7E27" w:rsidP="004E7E27">
            <w:pPr>
              <w:spacing w:after="0" w:line="240" w:lineRule="auto"/>
              <w:rPr>
                <w:sz w:val="24"/>
                <w:szCs w:val="24"/>
              </w:rPr>
            </w:pPr>
          </w:p>
        </w:tc>
        <w:tc>
          <w:tcPr>
            <w:tcW w:w="650" w:type="pct"/>
            <w:tcBorders>
              <w:top w:val="nil"/>
              <w:left w:val="nil"/>
              <w:bottom w:val="single" w:sz="8" w:space="0" w:color="auto"/>
              <w:right w:val="single" w:sz="8" w:space="0" w:color="auto"/>
            </w:tcBorders>
            <w:vAlign w:val="center"/>
            <w:hideMark/>
          </w:tcPr>
          <w:p w14:paraId="23FBB14B" w14:textId="77777777" w:rsidR="004E7E27" w:rsidRPr="00B87B2D" w:rsidRDefault="004E7E27" w:rsidP="004E7E27">
            <w:pPr>
              <w:spacing w:before="120" w:after="120" w:line="234" w:lineRule="atLeast"/>
              <w:jc w:val="center"/>
              <w:rPr>
                <w:sz w:val="24"/>
                <w:szCs w:val="24"/>
              </w:rPr>
            </w:pPr>
            <w:r w:rsidRPr="00B87B2D">
              <w:rPr>
                <w:sz w:val="24"/>
                <w:szCs w:val="24"/>
                <w:lang w:val="vi-VN"/>
              </w:rPr>
              <w:t>10% nhân công trực tiếp</w:t>
            </w:r>
          </w:p>
        </w:tc>
      </w:tr>
      <w:tr w:rsidR="00B87B2D" w:rsidRPr="00B87B2D" w14:paraId="0896EA22"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257D2913"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2</w:t>
            </w:r>
          </w:p>
        </w:tc>
        <w:tc>
          <w:tcPr>
            <w:tcW w:w="1300" w:type="pct"/>
            <w:tcBorders>
              <w:top w:val="nil"/>
              <w:left w:val="nil"/>
              <w:bottom w:val="single" w:sz="8" w:space="0" w:color="auto"/>
              <w:right w:val="single" w:sz="8" w:space="0" w:color="auto"/>
            </w:tcBorders>
            <w:vAlign w:val="center"/>
            <w:hideMark/>
          </w:tcPr>
          <w:p w14:paraId="4D9D81F0" w14:textId="77777777" w:rsidR="004E7E27" w:rsidRPr="00B87B2D" w:rsidRDefault="004E7E27" w:rsidP="004E7E27">
            <w:pPr>
              <w:spacing w:before="120" w:after="120" w:line="234" w:lineRule="atLeast"/>
              <w:rPr>
                <w:sz w:val="24"/>
                <w:szCs w:val="24"/>
              </w:rPr>
            </w:pPr>
            <w:r w:rsidRPr="00B87B2D">
              <w:rPr>
                <w:b/>
                <w:bCs/>
                <w:sz w:val="24"/>
                <w:szCs w:val="24"/>
                <w:lang w:val="vi-VN"/>
              </w:rPr>
              <w:t>Năm thứ hai</w:t>
            </w:r>
          </w:p>
        </w:tc>
        <w:tc>
          <w:tcPr>
            <w:tcW w:w="500" w:type="pct"/>
            <w:tcBorders>
              <w:top w:val="nil"/>
              <w:left w:val="nil"/>
              <w:bottom w:val="single" w:sz="8" w:space="0" w:color="auto"/>
              <w:right w:val="single" w:sz="8" w:space="0" w:color="auto"/>
            </w:tcBorders>
            <w:vAlign w:val="center"/>
            <w:hideMark/>
          </w:tcPr>
          <w:p w14:paraId="2E8EAB55" w14:textId="77777777" w:rsidR="004E7E27" w:rsidRPr="00B87B2D" w:rsidRDefault="004E7E27" w:rsidP="004E7E27">
            <w:pPr>
              <w:spacing w:after="0" w:line="240" w:lineRule="auto"/>
              <w:rPr>
                <w:sz w:val="24"/>
                <w:szCs w:val="24"/>
              </w:rPr>
            </w:pPr>
          </w:p>
        </w:tc>
        <w:tc>
          <w:tcPr>
            <w:tcW w:w="500" w:type="pct"/>
            <w:tcBorders>
              <w:top w:val="nil"/>
              <w:left w:val="nil"/>
              <w:bottom w:val="single" w:sz="8" w:space="0" w:color="auto"/>
              <w:right w:val="single" w:sz="8" w:space="0" w:color="auto"/>
            </w:tcBorders>
            <w:vAlign w:val="center"/>
            <w:hideMark/>
          </w:tcPr>
          <w:p w14:paraId="324F98DF"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2,09</w:t>
            </w:r>
          </w:p>
        </w:tc>
        <w:tc>
          <w:tcPr>
            <w:tcW w:w="1500" w:type="pct"/>
            <w:tcBorders>
              <w:top w:val="nil"/>
              <w:left w:val="nil"/>
              <w:bottom w:val="single" w:sz="8" w:space="0" w:color="auto"/>
              <w:right w:val="single" w:sz="8" w:space="0" w:color="auto"/>
            </w:tcBorders>
            <w:vAlign w:val="center"/>
            <w:hideMark/>
          </w:tcPr>
          <w:p w14:paraId="32A8774F" w14:textId="77777777" w:rsidR="004E7E27" w:rsidRPr="00B87B2D" w:rsidRDefault="004E7E27" w:rsidP="004E7E27">
            <w:pPr>
              <w:spacing w:after="0" w:line="240" w:lineRule="auto"/>
              <w:rPr>
                <w:sz w:val="24"/>
                <w:szCs w:val="24"/>
              </w:rPr>
            </w:pPr>
          </w:p>
        </w:tc>
        <w:tc>
          <w:tcPr>
            <w:tcW w:w="650" w:type="pct"/>
            <w:tcBorders>
              <w:top w:val="nil"/>
              <w:left w:val="nil"/>
              <w:bottom w:val="single" w:sz="8" w:space="0" w:color="auto"/>
              <w:right w:val="single" w:sz="8" w:space="0" w:color="auto"/>
            </w:tcBorders>
            <w:vAlign w:val="center"/>
            <w:hideMark/>
          </w:tcPr>
          <w:p w14:paraId="03F5D271" w14:textId="77777777" w:rsidR="004E7E27" w:rsidRPr="00B87B2D" w:rsidRDefault="004E7E27" w:rsidP="004E7E27">
            <w:pPr>
              <w:spacing w:after="0" w:line="240" w:lineRule="auto"/>
              <w:rPr>
                <w:sz w:val="24"/>
                <w:szCs w:val="24"/>
              </w:rPr>
            </w:pPr>
          </w:p>
        </w:tc>
      </w:tr>
      <w:tr w:rsidR="00B87B2D" w:rsidRPr="00B87B2D" w14:paraId="21D99FF1"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20A0CCDB" w14:textId="77777777" w:rsidR="004E7E27" w:rsidRPr="00B87B2D" w:rsidRDefault="004E7E27" w:rsidP="004E7E27">
            <w:pPr>
              <w:spacing w:after="0" w:line="240" w:lineRule="auto"/>
              <w:rPr>
                <w:sz w:val="24"/>
                <w:szCs w:val="24"/>
              </w:rPr>
            </w:pPr>
          </w:p>
        </w:tc>
        <w:tc>
          <w:tcPr>
            <w:tcW w:w="1300" w:type="pct"/>
            <w:tcBorders>
              <w:top w:val="nil"/>
              <w:left w:val="nil"/>
              <w:bottom w:val="single" w:sz="8" w:space="0" w:color="auto"/>
              <w:right w:val="single" w:sz="8" w:space="0" w:color="auto"/>
            </w:tcBorders>
            <w:vAlign w:val="center"/>
            <w:hideMark/>
          </w:tcPr>
          <w:p w14:paraId="53DFB15E" w14:textId="77777777" w:rsidR="004E7E27" w:rsidRPr="00B87B2D" w:rsidRDefault="004E7E27" w:rsidP="004E7E27">
            <w:pPr>
              <w:spacing w:before="120" w:after="120" w:line="234" w:lineRule="atLeast"/>
              <w:rPr>
                <w:sz w:val="24"/>
                <w:szCs w:val="24"/>
              </w:rPr>
            </w:pPr>
            <w:r w:rsidRPr="00B87B2D">
              <w:rPr>
                <w:sz w:val="24"/>
                <w:szCs w:val="24"/>
                <w:lang w:val="vi-VN"/>
              </w:rPr>
              <w:t>Lao động quản lý, giám sát, chỉ đạo kỹ thuật, nghiệm thu hàng năm</w:t>
            </w:r>
          </w:p>
        </w:tc>
        <w:tc>
          <w:tcPr>
            <w:tcW w:w="500" w:type="pct"/>
            <w:tcBorders>
              <w:top w:val="nil"/>
              <w:left w:val="nil"/>
              <w:bottom w:val="single" w:sz="8" w:space="0" w:color="auto"/>
              <w:right w:val="single" w:sz="8" w:space="0" w:color="auto"/>
            </w:tcBorders>
            <w:vAlign w:val="center"/>
            <w:hideMark/>
          </w:tcPr>
          <w:p w14:paraId="47A44BC0"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00" w:type="pct"/>
            <w:tcBorders>
              <w:top w:val="nil"/>
              <w:left w:val="nil"/>
              <w:bottom w:val="single" w:sz="8" w:space="0" w:color="auto"/>
              <w:right w:val="single" w:sz="8" w:space="0" w:color="auto"/>
            </w:tcBorders>
            <w:vAlign w:val="center"/>
            <w:hideMark/>
          </w:tcPr>
          <w:p w14:paraId="04FACE1C" w14:textId="77777777" w:rsidR="004E7E27" w:rsidRPr="00B87B2D" w:rsidRDefault="004E7E27" w:rsidP="004E7E27">
            <w:pPr>
              <w:spacing w:before="120" w:after="120" w:line="234" w:lineRule="atLeast"/>
              <w:jc w:val="center"/>
              <w:rPr>
                <w:sz w:val="24"/>
                <w:szCs w:val="24"/>
              </w:rPr>
            </w:pPr>
            <w:r w:rsidRPr="00B87B2D">
              <w:rPr>
                <w:sz w:val="24"/>
                <w:szCs w:val="24"/>
                <w:lang w:val="vi-VN"/>
              </w:rPr>
              <w:t>2,09</w:t>
            </w:r>
          </w:p>
        </w:tc>
        <w:tc>
          <w:tcPr>
            <w:tcW w:w="1500" w:type="pct"/>
            <w:tcBorders>
              <w:top w:val="nil"/>
              <w:left w:val="nil"/>
              <w:bottom w:val="single" w:sz="8" w:space="0" w:color="auto"/>
              <w:right w:val="single" w:sz="8" w:space="0" w:color="auto"/>
            </w:tcBorders>
            <w:vAlign w:val="center"/>
            <w:hideMark/>
          </w:tcPr>
          <w:p w14:paraId="24C1B4FB" w14:textId="77777777" w:rsidR="004E7E27" w:rsidRPr="00B87B2D" w:rsidRDefault="004E7E27" w:rsidP="004E7E27">
            <w:pPr>
              <w:spacing w:after="0" w:line="240" w:lineRule="auto"/>
              <w:rPr>
                <w:sz w:val="24"/>
                <w:szCs w:val="24"/>
              </w:rPr>
            </w:pPr>
          </w:p>
        </w:tc>
        <w:tc>
          <w:tcPr>
            <w:tcW w:w="650" w:type="pct"/>
            <w:vMerge w:val="restart"/>
            <w:tcBorders>
              <w:top w:val="nil"/>
              <w:left w:val="nil"/>
              <w:bottom w:val="single" w:sz="8" w:space="0" w:color="auto"/>
              <w:right w:val="single" w:sz="8" w:space="0" w:color="auto"/>
            </w:tcBorders>
            <w:vAlign w:val="center"/>
            <w:hideMark/>
          </w:tcPr>
          <w:p w14:paraId="3648CC7D" w14:textId="77777777" w:rsidR="004E7E27" w:rsidRPr="00B87B2D" w:rsidRDefault="004E7E27" w:rsidP="004E7E27">
            <w:pPr>
              <w:spacing w:before="120" w:after="120" w:line="234" w:lineRule="atLeast"/>
              <w:jc w:val="center"/>
              <w:rPr>
                <w:sz w:val="24"/>
                <w:szCs w:val="24"/>
              </w:rPr>
            </w:pPr>
            <w:r w:rsidRPr="00B87B2D">
              <w:rPr>
                <w:sz w:val="24"/>
                <w:szCs w:val="24"/>
                <w:lang w:val="vi-VN"/>
              </w:rPr>
              <w:t>10% nhân công trực tiếp</w:t>
            </w:r>
          </w:p>
        </w:tc>
      </w:tr>
      <w:tr w:rsidR="00B87B2D" w:rsidRPr="00B87B2D" w14:paraId="73596E91"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34D9B3CC"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3</w:t>
            </w:r>
          </w:p>
        </w:tc>
        <w:tc>
          <w:tcPr>
            <w:tcW w:w="1300" w:type="pct"/>
            <w:tcBorders>
              <w:top w:val="nil"/>
              <w:left w:val="nil"/>
              <w:bottom w:val="single" w:sz="8" w:space="0" w:color="auto"/>
              <w:right w:val="single" w:sz="8" w:space="0" w:color="auto"/>
            </w:tcBorders>
            <w:vAlign w:val="center"/>
            <w:hideMark/>
          </w:tcPr>
          <w:p w14:paraId="1ED36B62" w14:textId="77777777" w:rsidR="004E7E27" w:rsidRPr="00B87B2D" w:rsidRDefault="004E7E27" w:rsidP="004E7E27">
            <w:pPr>
              <w:spacing w:before="120" w:after="120" w:line="234" w:lineRule="atLeast"/>
              <w:rPr>
                <w:sz w:val="24"/>
                <w:szCs w:val="24"/>
              </w:rPr>
            </w:pPr>
            <w:r w:rsidRPr="00B87B2D">
              <w:rPr>
                <w:b/>
                <w:bCs/>
                <w:sz w:val="24"/>
                <w:szCs w:val="24"/>
                <w:lang w:val="vi-VN"/>
              </w:rPr>
              <w:t>Năm thứ ba</w:t>
            </w:r>
          </w:p>
        </w:tc>
        <w:tc>
          <w:tcPr>
            <w:tcW w:w="500" w:type="pct"/>
            <w:tcBorders>
              <w:top w:val="nil"/>
              <w:left w:val="nil"/>
              <w:bottom w:val="single" w:sz="8" w:space="0" w:color="auto"/>
              <w:right w:val="single" w:sz="8" w:space="0" w:color="auto"/>
            </w:tcBorders>
            <w:vAlign w:val="center"/>
            <w:hideMark/>
          </w:tcPr>
          <w:p w14:paraId="2FCB5303"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Công</w:t>
            </w:r>
          </w:p>
        </w:tc>
        <w:tc>
          <w:tcPr>
            <w:tcW w:w="500" w:type="pct"/>
            <w:tcBorders>
              <w:top w:val="nil"/>
              <w:left w:val="nil"/>
              <w:bottom w:val="single" w:sz="8" w:space="0" w:color="auto"/>
              <w:right w:val="single" w:sz="8" w:space="0" w:color="auto"/>
            </w:tcBorders>
            <w:vAlign w:val="center"/>
            <w:hideMark/>
          </w:tcPr>
          <w:p w14:paraId="263C6DB6"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2,09</w:t>
            </w:r>
          </w:p>
        </w:tc>
        <w:tc>
          <w:tcPr>
            <w:tcW w:w="1500" w:type="pct"/>
            <w:tcBorders>
              <w:top w:val="nil"/>
              <w:left w:val="nil"/>
              <w:bottom w:val="single" w:sz="8" w:space="0" w:color="auto"/>
              <w:right w:val="single" w:sz="8" w:space="0" w:color="auto"/>
            </w:tcBorders>
            <w:vAlign w:val="center"/>
            <w:hideMark/>
          </w:tcPr>
          <w:p w14:paraId="7749ADDD"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609FF3D0" w14:textId="77777777" w:rsidR="004E7E27" w:rsidRPr="00B87B2D" w:rsidRDefault="004E7E27" w:rsidP="004E7E27">
            <w:pPr>
              <w:spacing w:after="0" w:line="240" w:lineRule="auto"/>
              <w:rPr>
                <w:sz w:val="24"/>
                <w:szCs w:val="24"/>
              </w:rPr>
            </w:pPr>
          </w:p>
        </w:tc>
      </w:tr>
      <w:tr w:rsidR="00B87B2D" w:rsidRPr="00B87B2D" w14:paraId="560FC59A"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48F3A21E" w14:textId="77777777" w:rsidR="004E7E27" w:rsidRPr="00B87B2D" w:rsidRDefault="004E7E27" w:rsidP="004E7E27">
            <w:pPr>
              <w:spacing w:after="0" w:line="240" w:lineRule="auto"/>
              <w:rPr>
                <w:sz w:val="24"/>
                <w:szCs w:val="24"/>
              </w:rPr>
            </w:pPr>
          </w:p>
        </w:tc>
        <w:tc>
          <w:tcPr>
            <w:tcW w:w="1300" w:type="pct"/>
            <w:tcBorders>
              <w:top w:val="nil"/>
              <w:left w:val="nil"/>
              <w:bottom w:val="single" w:sz="8" w:space="0" w:color="auto"/>
              <w:right w:val="single" w:sz="8" w:space="0" w:color="auto"/>
            </w:tcBorders>
            <w:vAlign w:val="center"/>
            <w:hideMark/>
          </w:tcPr>
          <w:p w14:paraId="459F330A" w14:textId="77777777" w:rsidR="004E7E27" w:rsidRPr="00B87B2D" w:rsidRDefault="004E7E27" w:rsidP="004E7E27">
            <w:pPr>
              <w:spacing w:before="120" w:after="120" w:line="234" w:lineRule="atLeast"/>
              <w:rPr>
                <w:sz w:val="24"/>
                <w:szCs w:val="24"/>
              </w:rPr>
            </w:pPr>
            <w:r w:rsidRPr="00B87B2D">
              <w:rPr>
                <w:sz w:val="24"/>
                <w:szCs w:val="24"/>
                <w:lang w:val="vi-VN"/>
              </w:rPr>
              <w:t>Lao động quản lý, giám sát, chỉ đạo kỹ thuật, nghiệm thu hàng năm</w:t>
            </w:r>
          </w:p>
        </w:tc>
        <w:tc>
          <w:tcPr>
            <w:tcW w:w="500" w:type="pct"/>
            <w:tcBorders>
              <w:top w:val="nil"/>
              <w:left w:val="nil"/>
              <w:bottom w:val="single" w:sz="8" w:space="0" w:color="auto"/>
              <w:right w:val="single" w:sz="8" w:space="0" w:color="auto"/>
            </w:tcBorders>
            <w:vAlign w:val="center"/>
            <w:hideMark/>
          </w:tcPr>
          <w:p w14:paraId="0775CDD2"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00" w:type="pct"/>
            <w:tcBorders>
              <w:top w:val="nil"/>
              <w:left w:val="nil"/>
              <w:bottom w:val="single" w:sz="8" w:space="0" w:color="auto"/>
              <w:right w:val="single" w:sz="8" w:space="0" w:color="auto"/>
            </w:tcBorders>
            <w:vAlign w:val="center"/>
            <w:hideMark/>
          </w:tcPr>
          <w:p w14:paraId="4D6593D5" w14:textId="77777777" w:rsidR="004E7E27" w:rsidRPr="00B87B2D" w:rsidRDefault="004E7E27" w:rsidP="004E7E27">
            <w:pPr>
              <w:spacing w:before="120" w:after="120" w:line="234" w:lineRule="atLeast"/>
              <w:jc w:val="center"/>
              <w:rPr>
                <w:sz w:val="24"/>
                <w:szCs w:val="24"/>
              </w:rPr>
            </w:pPr>
            <w:r w:rsidRPr="00B87B2D">
              <w:rPr>
                <w:sz w:val="24"/>
                <w:szCs w:val="24"/>
                <w:lang w:val="vi-VN"/>
              </w:rPr>
              <w:t>2,09</w:t>
            </w:r>
          </w:p>
        </w:tc>
        <w:tc>
          <w:tcPr>
            <w:tcW w:w="1500" w:type="pct"/>
            <w:tcBorders>
              <w:top w:val="nil"/>
              <w:left w:val="nil"/>
              <w:bottom w:val="single" w:sz="8" w:space="0" w:color="auto"/>
              <w:right w:val="single" w:sz="8" w:space="0" w:color="auto"/>
            </w:tcBorders>
            <w:vAlign w:val="center"/>
            <w:hideMark/>
          </w:tcPr>
          <w:p w14:paraId="4CE5221A"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0D5A237A" w14:textId="77777777" w:rsidR="004E7E27" w:rsidRPr="00B87B2D" w:rsidRDefault="004E7E27" w:rsidP="004E7E27">
            <w:pPr>
              <w:spacing w:after="0" w:line="240" w:lineRule="auto"/>
              <w:rPr>
                <w:sz w:val="24"/>
                <w:szCs w:val="24"/>
              </w:rPr>
            </w:pPr>
          </w:p>
        </w:tc>
      </w:tr>
      <w:tr w:rsidR="00B87B2D" w:rsidRPr="00B87B2D" w14:paraId="2094C2D9"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361C8D52"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4</w:t>
            </w:r>
          </w:p>
        </w:tc>
        <w:tc>
          <w:tcPr>
            <w:tcW w:w="1300" w:type="pct"/>
            <w:tcBorders>
              <w:top w:val="nil"/>
              <w:left w:val="nil"/>
              <w:bottom w:val="single" w:sz="8" w:space="0" w:color="auto"/>
              <w:right w:val="single" w:sz="8" w:space="0" w:color="auto"/>
            </w:tcBorders>
            <w:vAlign w:val="center"/>
            <w:hideMark/>
          </w:tcPr>
          <w:p w14:paraId="00665D9B" w14:textId="77777777" w:rsidR="004E7E27" w:rsidRPr="00B87B2D" w:rsidRDefault="004E7E27" w:rsidP="004E7E27">
            <w:pPr>
              <w:spacing w:before="120" w:after="120" w:line="234" w:lineRule="atLeast"/>
              <w:rPr>
                <w:sz w:val="24"/>
                <w:szCs w:val="24"/>
              </w:rPr>
            </w:pPr>
            <w:r w:rsidRPr="00B87B2D">
              <w:rPr>
                <w:b/>
                <w:bCs/>
                <w:sz w:val="24"/>
                <w:szCs w:val="24"/>
                <w:lang w:val="vi-VN"/>
              </w:rPr>
              <w:t>Từ năm thứ tư tới năm thứ sáu (3 năm)</w:t>
            </w:r>
          </w:p>
        </w:tc>
        <w:tc>
          <w:tcPr>
            <w:tcW w:w="500" w:type="pct"/>
            <w:tcBorders>
              <w:top w:val="nil"/>
              <w:left w:val="nil"/>
              <w:bottom w:val="single" w:sz="8" w:space="0" w:color="auto"/>
              <w:right w:val="single" w:sz="8" w:space="0" w:color="auto"/>
            </w:tcBorders>
            <w:vAlign w:val="center"/>
            <w:hideMark/>
          </w:tcPr>
          <w:p w14:paraId="7221BC7A"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00" w:type="pct"/>
            <w:tcBorders>
              <w:top w:val="nil"/>
              <w:left w:val="nil"/>
              <w:bottom w:val="single" w:sz="8" w:space="0" w:color="auto"/>
              <w:right w:val="single" w:sz="8" w:space="0" w:color="auto"/>
            </w:tcBorders>
            <w:vAlign w:val="center"/>
            <w:hideMark/>
          </w:tcPr>
          <w:p w14:paraId="134884DE"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2,18</w:t>
            </w:r>
          </w:p>
        </w:tc>
        <w:tc>
          <w:tcPr>
            <w:tcW w:w="1500" w:type="pct"/>
            <w:tcBorders>
              <w:top w:val="nil"/>
              <w:left w:val="nil"/>
              <w:bottom w:val="single" w:sz="8" w:space="0" w:color="auto"/>
              <w:right w:val="single" w:sz="8" w:space="0" w:color="auto"/>
            </w:tcBorders>
            <w:vAlign w:val="center"/>
            <w:hideMark/>
          </w:tcPr>
          <w:p w14:paraId="601DF3C4" w14:textId="77777777" w:rsidR="004E7E27" w:rsidRPr="00B87B2D" w:rsidRDefault="004E7E27" w:rsidP="004E7E27">
            <w:pPr>
              <w:spacing w:after="0" w:line="240" w:lineRule="auto"/>
              <w:rPr>
                <w:sz w:val="24"/>
                <w:szCs w:val="24"/>
              </w:rPr>
            </w:pPr>
          </w:p>
        </w:tc>
        <w:tc>
          <w:tcPr>
            <w:tcW w:w="650" w:type="pct"/>
            <w:tcBorders>
              <w:top w:val="nil"/>
              <w:left w:val="nil"/>
              <w:bottom w:val="single" w:sz="8" w:space="0" w:color="auto"/>
              <w:right w:val="single" w:sz="8" w:space="0" w:color="auto"/>
            </w:tcBorders>
            <w:vAlign w:val="center"/>
            <w:hideMark/>
          </w:tcPr>
          <w:p w14:paraId="781D8C1A" w14:textId="77777777" w:rsidR="004E7E27" w:rsidRPr="00B87B2D" w:rsidRDefault="004E7E27" w:rsidP="004E7E27">
            <w:pPr>
              <w:spacing w:after="0" w:line="240" w:lineRule="auto"/>
              <w:rPr>
                <w:sz w:val="24"/>
                <w:szCs w:val="24"/>
              </w:rPr>
            </w:pPr>
          </w:p>
        </w:tc>
      </w:tr>
      <w:tr w:rsidR="00B87B2D" w:rsidRPr="00B87B2D" w14:paraId="02F5D8F4" w14:textId="77777777" w:rsidTr="0079428F">
        <w:trPr>
          <w:tblCellSpacing w:w="0" w:type="dxa"/>
        </w:trPr>
        <w:tc>
          <w:tcPr>
            <w:tcW w:w="450" w:type="pct"/>
            <w:tcBorders>
              <w:top w:val="nil"/>
              <w:left w:val="single" w:sz="8" w:space="0" w:color="auto"/>
              <w:bottom w:val="single" w:sz="8" w:space="0" w:color="auto"/>
              <w:right w:val="single" w:sz="8" w:space="0" w:color="auto"/>
            </w:tcBorders>
            <w:vAlign w:val="center"/>
            <w:hideMark/>
          </w:tcPr>
          <w:p w14:paraId="0603CCFC" w14:textId="77777777" w:rsidR="004E7E27" w:rsidRPr="00B87B2D" w:rsidRDefault="004E7E27" w:rsidP="004E7E27">
            <w:pPr>
              <w:spacing w:after="0" w:line="240" w:lineRule="auto"/>
              <w:rPr>
                <w:sz w:val="24"/>
                <w:szCs w:val="24"/>
              </w:rPr>
            </w:pPr>
          </w:p>
        </w:tc>
        <w:tc>
          <w:tcPr>
            <w:tcW w:w="1300" w:type="pct"/>
            <w:tcBorders>
              <w:top w:val="nil"/>
              <w:left w:val="nil"/>
              <w:bottom w:val="single" w:sz="8" w:space="0" w:color="auto"/>
              <w:right w:val="single" w:sz="8" w:space="0" w:color="auto"/>
            </w:tcBorders>
            <w:vAlign w:val="center"/>
            <w:hideMark/>
          </w:tcPr>
          <w:p w14:paraId="5ADBA454" w14:textId="77777777" w:rsidR="004E7E27" w:rsidRPr="00B87B2D" w:rsidRDefault="004E7E27" w:rsidP="004E7E27">
            <w:pPr>
              <w:spacing w:before="120" w:after="120" w:line="234" w:lineRule="atLeast"/>
              <w:rPr>
                <w:sz w:val="24"/>
                <w:szCs w:val="24"/>
              </w:rPr>
            </w:pPr>
            <w:r w:rsidRPr="00B87B2D">
              <w:rPr>
                <w:sz w:val="24"/>
                <w:szCs w:val="24"/>
                <w:lang w:val="vi-VN"/>
              </w:rPr>
              <w:t>Lao động quản lý, giám sát, chỉ đạo kỹ thuật, nghiệm thu hàng năm</w:t>
            </w:r>
          </w:p>
        </w:tc>
        <w:tc>
          <w:tcPr>
            <w:tcW w:w="500" w:type="pct"/>
            <w:tcBorders>
              <w:top w:val="nil"/>
              <w:left w:val="nil"/>
              <w:bottom w:val="single" w:sz="8" w:space="0" w:color="auto"/>
              <w:right w:val="single" w:sz="8" w:space="0" w:color="auto"/>
            </w:tcBorders>
            <w:vAlign w:val="center"/>
            <w:hideMark/>
          </w:tcPr>
          <w:p w14:paraId="373C20FA" w14:textId="77777777" w:rsidR="004E7E27" w:rsidRPr="00B87B2D" w:rsidRDefault="004E7E27" w:rsidP="004E7E27">
            <w:pPr>
              <w:spacing w:before="120" w:after="120" w:line="234" w:lineRule="atLeast"/>
              <w:jc w:val="center"/>
              <w:rPr>
                <w:sz w:val="24"/>
                <w:szCs w:val="24"/>
              </w:rPr>
            </w:pPr>
            <w:r w:rsidRPr="00B87B2D">
              <w:rPr>
                <w:sz w:val="24"/>
                <w:szCs w:val="24"/>
                <w:lang w:val="vi-VN"/>
              </w:rPr>
              <w:t>Công</w:t>
            </w:r>
          </w:p>
        </w:tc>
        <w:tc>
          <w:tcPr>
            <w:tcW w:w="500" w:type="pct"/>
            <w:tcBorders>
              <w:top w:val="nil"/>
              <w:left w:val="nil"/>
              <w:bottom w:val="single" w:sz="8" w:space="0" w:color="auto"/>
              <w:right w:val="single" w:sz="8" w:space="0" w:color="auto"/>
            </w:tcBorders>
            <w:vAlign w:val="center"/>
            <w:hideMark/>
          </w:tcPr>
          <w:p w14:paraId="18C9F755" w14:textId="77777777" w:rsidR="004E7E27" w:rsidRPr="00B87B2D" w:rsidRDefault="004E7E27" w:rsidP="004E7E27">
            <w:pPr>
              <w:spacing w:before="120" w:after="120" w:line="234" w:lineRule="atLeast"/>
              <w:jc w:val="center"/>
              <w:rPr>
                <w:sz w:val="24"/>
                <w:szCs w:val="24"/>
              </w:rPr>
            </w:pPr>
            <w:r w:rsidRPr="00B87B2D">
              <w:rPr>
                <w:sz w:val="24"/>
                <w:szCs w:val="24"/>
                <w:lang w:val="vi-VN"/>
              </w:rPr>
              <w:t>2,18</w:t>
            </w:r>
          </w:p>
        </w:tc>
        <w:tc>
          <w:tcPr>
            <w:tcW w:w="1500" w:type="pct"/>
            <w:tcBorders>
              <w:top w:val="nil"/>
              <w:left w:val="nil"/>
              <w:bottom w:val="single" w:sz="8" w:space="0" w:color="auto"/>
              <w:right w:val="single" w:sz="8" w:space="0" w:color="auto"/>
            </w:tcBorders>
            <w:vAlign w:val="center"/>
            <w:hideMark/>
          </w:tcPr>
          <w:p w14:paraId="1722298F" w14:textId="77777777" w:rsidR="004E7E27" w:rsidRPr="00B87B2D" w:rsidRDefault="004E7E27" w:rsidP="004E7E27">
            <w:pPr>
              <w:spacing w:after="0" w:line="240" w:lineRule="auto"/>
              <w:rPr>
                <w:sz w:val="24"/>
                <w:szCs w:val="24"/>
              </w:rPr>
            </w:pPr>
          </w:p>
        </w:tc>
        <w:tc>
          <w:tcPr>
            <w:tcW w:w="650" w:type="pct"/>
            <w:tcBorders>
              <w:top w:val="nil"/>
              <w:left w:val="nil"/>
              <w:bottom w:val="single" w:sz="8" w:space="0" w:color="auto"/>
              <w:right w:val="single" w:sz="8" w:space="0" w:color="auto"/>
            </w:tcBorders>
            <w:vAlign w:val="center"/>
            <w:hideMark/>
          </w:tcPr>
          <w:p w14:paraId="14A116D6" w14:textId="77777777" w:rsidR="004E7E27" w:rsidRPr="00B87B2D" w:rsidRDefault="004E7E27" w:rsidP="004E7E27">
            <w:pPr>
              <w:spacing w:before="120" w:after="120" w:line="234" w:lineRule="atLeast"/>
              <w:jc w:val="center"/>
              <w:rPr>
                <w:sz w:val="24"/>
                <w:szCs w:val="24"/>
              </w:rPr>
            </w:pPr>
            <w:r w:rsidRPr="00B87B2D">
              <w:rPr>
                <w:sz w:val="24"/>
                <w:szCs w:val="24"/>
                <w:lang w:val="vi-VN"/>
              </w:rPr>
              <w:t>1</w:t>
            </w:r>
            <w:r w:rsidRPr="00B87B2D">
              <w:rPr>
                <w:sz w:val="24"/>
                <w:szCs w:val="24"/>
              </w:rPr>
              <w:t>0</w:t>
            </w:r>
            <w:r w:rsidRPr="00B87B2D">
              <w:rPr>
                <w:sz w:val="24"/>
                <w:szCs w:val="24"/>
                <w:lang w:val="vi-VN"/>
              </w:rPr>
              <w:t>% nhân công trực tiếp/năm × 3 năm</w:t>
            </w:r>
          </w:p>
        </w:tc>
      </w:tr>
    </w:tbl>
    <w:p w14:paraId="267A7900" w14:textId="77777777" w:rsidR="00221B8C" w:rsidRDefault="00221B8C" w:rsidP="00334E32">
      <w:pPr>
        <w:ind w:firstLine="709"/>
        <w:rPr>
          <w:b/>
          <w:bCs/>
          <w:szCs w:val="28"/>
        </w:rPr>
      </w:pPr>
    </w:p>
    <w:p w14:paraId="128E73C2" w14:textId="381F5E89" w:rsidR="004E7E27" w:rsidRPr="00B87B2D" w:rsidRDefault="003D366B" w:rsidP="00221B8C">
      <w:pPr>
        <w:ind w:firstLine="709"/>
        <w:jc w:val="both"/>
        <w:rPr>
          <w:b/>
          <w:bCs/>
        </w:rPr>
      </w:pPr>
      <w:r>
        <w:rPr>
          <w:b/>
          <w:bCs/>
          <w:szCs w:val="28"/>
        </w:rPr>
        <w:lastRenderedPageBreak/>
        <w:t>II</w:t>
      </w:r>
      <w:r w:rsidR="00DD1239" w:rsidRPr="00B87B2D">
        <w:rPr>
          <w:b/>
          <w:bCs/>
          <w:szCs w:val="28"/>
        </w:rPr>
        <w:t xml:space="preserve">. </w:t>
      </w:r>
      <w:r w:rsidR="0074397D" w:rsidRPr="0074397D">
        <w:rPr>
          <w:b/>
          <w:bCs/>
          <w:szCs w:val="28"/>
          <w:lang w:val="vi-VN"/>
        </w:rPr>
        <w:t>HỆ SỐ ĐIỀU CHỈNH ĐỊNH MỨC; PHÂN LOẠI ĐẤT TRỒNG RỪNG; PHÂN LOẠI THỰC BÌ PHÁT VỠ; CẤP BẬC CÔNG VIỆC VÀ ĐỊNH MỨC LAO ĐỘNG GIÁN TIẾP CHO CÁC BIỆN PHÁP LÂM SINH</w:t>
      </w:r>
    </w:p>
    <w:p w14:paraId="0A4FF84F" w14:textId="24A234E5" w:rsidR="004E7E27" w:rsidRPr="00B87B2D" w:rsidRDefault="003D366B" w:rsidP="004E7E27">
      <w:pPr>
        <w:shd w:val="clear" w:color="auto" w:fill="FFFFFF"/>
        <w:spacing w:before="120" w:after="120" w:line="240" w:lineRule="auto"/>
        <w:ind w:firstLine="709"/>
        <w:jc w:val="both"/>
        <w:rPr>
          <w:b/>
          <w:bCs/>
          <w:szCs w:val="28"/>
        </w:rPr>
      </w:pPr>
      <w:r>
        <w:rPr>
          <w:b/>
          <w:bCs/>
          <w:szCs w:val="28"/>
        </w:rPr>
        <w:t>1</w:t>
      </w:r>
      <w:r w:rsidR="004E7E27" w:rsidRPr="00B87B2D">
        <w:rPr>
          <w:b/>
          <w:bCs/>
          <w:szCs w:val="28"/>
          <w:lang w:val="vi-VN"/>
        </w:rPr>
        <w:t>. CÁC HỆ SỐ ĐIỀU CHỈNH ĐỊNH MỨC</w:t>
      </w:r>
    </w:p>
    <w:p w14:paraId="38F5B7FB" w14:textId="7DD3FF71" w:rsidR="004E7E27" w:rsidRPr="00B87B2D" w:rsidRDefault="002811DE" w:rsidP="004E7E27">
      <w:pPr>
        <w:shd w:val="clear" w:color="auto" w:fill="FFFFFF"/>
        <w:spacing w:before="120" w:after="120" w:line="240" w:lineRule="auto"/>
        <w:ind w:firstLine="709"/>
        <w:jc w:val="both"/>
        <w:rPr>
          <w:szCs w:val="28"/>
        </w:rPr>
      </w:pPr>
      <w:bookmarkStart w:id="15" w:name="dieu_1_1"/>
      <w:r>
        <w:rPr>
          <w:b/>
          <w:bCs/>
          <w:szCs w:val="28"/>
        </w:rPr>
        <w:t>1.1.</w:t>
      </w:r>
      <w:r w:rsidR="004E7E27" w:rsidRPr="00B87B2D">
        <w:rPr>
          <w:b/>
          <w:bCs/>
          <w:szCs w:val="28"/>
          <w:lang w:val="vi-VN"/>
        </w:rPr>
        <w:t xml:space="preserve"> Thuyết minh</w:t>
      </w:r>
      <w:bookmarkEnd w:id="15"/>
    </w:p>
    <w:p w14:paraId="459FE463" w14:textId="77777777" w:rsidR="004E7E27" w:rsidRPr="00B87B2D" w:rsidRDefault="004E7E27" w:rsidP="004E7E27">
      <w:pPr>
        <w:shd w:val="clear" w:color="auto" w:fill="FFFFFF"/>
        <w:spacing w:before="120" w:after="120" w:line="240" w:lineRule="auto"/>
        <w:ind w:firstLine="709"/>
        <w:jc w:val="both"/>
        <w:rPr>
          <w:szCs w:val="28"/>
        </w:rPr>
      </w:pPr>
      <w:r w:rsidRPr="00B87B2D">
        <w:rPr>
          <w:szCs w:val="28"/>
          <w:lang w:val="vi-VN"/>
        </w:rPr>
        <w:t>Bảng các hệ s</w:t>
      </w:r>
      <w:r w:rsidRPr="00B87B2D">
        <w:rPr>
          <w:szCs w:val="28"/>
        </w:rPr>
        <w:t>ố </w:t>
      </w:r>
      <w:r w:rsidRPr="00B87B2D">
        <w:rPr>
          <w:szCs w:val="28"/>
          <w:lang w:val="vi-VN"/>
        </w:rPr>
        <w:t>điều chỉnh được phân chia thành 9 nhóm hệ số, gồm:</w:t>
      </w:r>
    </w:p>
    <w:p w14:paraId="22097964" w14:textId="77777777" w:rsidR="004E7E27" w:rsidRPr="00B87B2D" w:rsidRDefault="004E7E27" w:rsidP="004E7E27">
      <w:pPr>
        <w:shd w:val="clear" w:color="auto" w:fill="FFFFFF"/>
        <w:spacing w:before="120" w:after="120" w:line="240" w:lineRule="auto"/>
        <w:ind w:firstLine="709"/>
        <w:jc w:val="both"/>
        <w:rPr>
          <w:szCs w:val="28"/>
        </w:rPr>
      </w:pPr>
      <w:r w:rsidRPr="00B87B2D">
        <w:rPr>
          <w:szCs w:val="28"/>
          <w:lang w:val="vi-VN"/>
        </w:rPr>
        <w:t>- Hệ số nhóm đất được chia thành 2 nhóm: Nhóm đất khác (K</w:t>
      </w:r>
      <w:r w:rsidRPr="00B87B2D">
        <w:rPr>
          <w:szCs w:val="28"/>
          <w:vertAlign w:val="subscript"/>
          <w:lang w:val="vi-VN"/>
        </w:rPr>
        <w:t>c</w:t>
      </w:r>
      <w:r w:rsidRPr="00B87B2D">
        <w:rPr>
          <w:szCs w:val="28"/>
          <w:lang w:val="vi-VN"/>
        </w:rPr>
        <w:t>) và nhóm đất ng</w:t>
      </w:r>
      <w:r w:rsidRPr="00B87B2D">
        <w:rPr>
          <w:szCs w:val="28"/>
        </w:rPr>
        <w:t>ậ</w:t>
      </w:r>
      <w:r w:rsidRPr="00B87B2D">
        <w:rPr>
          <w:szCs w:val="28"/>
          <w:lang w:val="vi-VN"/>
        </w:rPr>
        <w:t>p mặn (K</w:t>
      </w:r>
      <w:r w:rsidRPr="00B87B2D">
        <w:rPr>
          <w:szCs w:val="28"/>
          <w:vertAlign w:val="subscript"/>
          <w:lang w:val="vi-VN"/>
        </w:rPr>
        <w:t>đn</w:t>
      </w:r>
      <w:r w:rsidRPr="00B87B2D">
        <w:rPr>
          <w:szCs w:val="28"/>
          <w:lang w:val="vi-VN"/>
        </w:rPr>
        <w:t>). Nhóm đất khác (K</w:t>
      </w:r>
      <w:r w:rsidRPr="00B87B2D">
        <w:rPr>
          <w:szCs w:val="28"/>
          <w:vertAlign w:val="subscript"/>
          <w:lang w:val="vi-VN"/>
        </w:rPr>
        <w:t>c</w:t>
      </w:r>
      <w:r w:rsidRPr="00B87B2D">
        <w:rPr>
          <w:szCs w:val="28"/>
          <w:lang w:val="vi-VN"/>
        </w:rPr>
        <w:t>): Được chia thành 4 cấp tương ứng với 4 nhóm đất; nhóm đất ngập mặn (K</w:t>
      </w:r>
      <w:r w:rsidRPr="00B87B2D">
        <w:rPr>
          <w:szCs w:val="28"/>
          <w:vertAlign w:val="subscript"/>
        </w:rPr>
        <w:t>đn</w:t>
      </w:r>
      <w:r w:rsidRPr="00B87B2D">
        <w:rPr>
          <w:szCs w:val="28"/>
          <w:lang w:val="vi-VN"/>
        </w:rPr>
        <w:t>): Được chia thành 3 cấp tương ứng với 3 nhóm đất quy định tại Bảng phân loại nhóm đất. Hệ số điều chỉnh nhóm đất áp dụng cho các công việc cuốc hố; xới, vun gốc.</w:t>
      </w:r>
    </w:p>
    <w:p w14:paraId="6082B97B" w14:textId="77777777" w:rsidR="004E7E27" w:rsidRPr="00B87B2D" w:rsidRDefault="004E7E27" w:rsidP="004E7E27">
      <w:pPr>
        <w:shd w:val="clear" w:color="auto" w:fill="FFFFFF"/>
        <w:spacing w:before="120" w:after="120" w:line="240" w:lineRule="auto"/>
        <w:ind w:firstLine="709"/>
        <w:jc w:val="both"/>
        <w:rPr>
          <w:szCs w:val="28"/>
        </w:rPr>
      </w:pPr>
      <w:r w:rsidRPr="00B87B2D">
        <w:rPr>
          <w:szCs w:val="28"/>
          <w:lang w:val="vi-VN"/>
        </w:rPr>
        <w:t>- Hệ số nhóm thực bì phát vỡ (K</w:t>
      </w:r>
      <w:r w:rsidRPr="00B87B2D">
        <w:rPr>
          <w:szCs w:val="28"/>
          <w:vertAlign w:val="subscript"/>
          <w:lang w:val="vi-VN"/>
        </w:rPr>
        <w:t>t</w:t>
      </w:r>
      <w:r w:rsidRPr="00B87B2D">
        <w:rPr>
          <w:szCs w:val="28"/>
          <w:lang w:val="vi-VN"/>
        </w:rPr>
        <w:t>): Được chia thành 3 nhóm tương ứng </w:t>
      </w:r>
      <w:r w:rsidRPr="00B87B2D">
        <w:rPr>
          <w:szCs w:val="28"/>
        </w:rPr>
        <w:t>với 3</w:t>
      </w:r>
      <w:r w:rsidRPr="00B87B2D">
        <w:rPr>
          <w:szCs w:val="28"/>
          <w:lang w:val="vi-VN"/>
        </w:rPr>
        <w:t> nhóm thực bì quy định tại Bảng phân loại thực bì phát vỡ. Hệ số nhóm thực bì phát vỡ được áp dụng cho nội dung công việc phát vỡ thực bì trước khi trồng rừng, phát chăm sóc hàng năm.</w:t>
      </w:r>
    </w:p>
    <w:p w14:paraId="1212A0D1" w14:textId="77777777" w:rsidR="004E7E27" w:rsidRPr="00B87B2D" w:rsidRDefault="004E7E27" w:rsidP="004E7E27">
      <w:pPr>
        <w:shd w:val="clear" w:color="auto" w:fill="FFFFFF"/>
        <w:spacing w:before="120" w:after="120" w:line="240" w:lineRule="auto"/>
        <w:ind w:firstLine="709"/>
        <w:jc w:val="both"/>
        <w:rPr>
          <w:szCs w:val="28"/>
        </w:rPr>
      </w:pPr>
      <w:r w:rsidRPr="00B87B2D">
        <w:rPr>
          <w:szCs w:val="28"/>
          <w:lang w:val="vi-VN"/>
        </w:rPr>
        <w:t>- Hệ số chuyển đổi cự ly di chuyển chia thành 2 nhóm: Được chia thành 3 c</w:t>
      </w:r>
      <w:r w:rsidRPr="00B87B2D">
        <w:rPr>
          <w:szCs w:val="28"/>
        </w:rPr>
        <w:t>ấ</w:t>
      </w:r>
      <w:r w:rsidRPr="00B87B2D">
        <w:rPr>
          <w:szCs w:val="28"/>
          <w:lang w:val="vi-VN"/>
        </w:rPr>
        <w:t>p tương đương cự ly (K</w:t>
      </w:r>
      <w:r w:rsidRPr="00B87B2D">
        <w:rPr>
          <w:szCs w:val="28"/>
          <w:vertAlign w:val="subscript"/>
        </w:rPr>
        <w:t>1</w:t>
      </w:r>
      <w:r w:rsidRPr="00B87B2D">
        <w:rPr>
          <w:szCs w:val="28"/>
          <w:lang w:val="vi-VN"/>
        </w:rPr>
        <w:t>): Dưới 1 km, từ 1 - 2 km và trên 2 km; nhóm đất ngập cũng chia làm 3 cấp tương đương cự ly (K</w:t>
      </w:r>
      <w:r w:rsidRPr="00B87B2D">
        <w:rPr>
          <w:szCs w:val="28"/>
          <w:vertAlign w:val="subscript"/>
        </w:rPr>
        <w:t>1n</w:t>
      </w:r>
      <w:r w:rsidRPr="00B87B2D">
        <w:rPr>
          <w:szCs w:val="28"/>
          <w:lang w:val="vi-VN"/>
        </w:rPr>
        <w:t>): Dưới 0,5 km, từ 0,5 - 1 km và trên 1 km. Hệ số chuyển đổi cự ly di chuyển được áp dụng cho nội dung công việc: Phát dọn thực bì, cuốc h</w:t>
      </w:r>
      <w:r w:rsidRPr="00B87B2D">
        <w:rPr>
          <w:szCs w:val="28"/>
        </w:rPr>
        <w:t>ố</w:t>
      </w:r>
      <w:r w:rsidRPr="00B87B2D">
        <w:rPr>
          <w:szCs w:val="28"/>
          <w:lang w:val="vi-VN"/>
        </w:rPr>
        <w:t>, lấp hố, vận chuyển cây con và trồng, vận chuyển bón phân, trồng dặm, phát chăm sóc và xới chăm sóc hàng năm.</w:t>
      </w:r>
    </w:p>
    <w:p w14:paraId="6FB03270" w14:textId="77777777" w:rsidR="004E7E27" w:rsidRPr="00B87B2D" w:rsidRDefault="004E7E27" w:rsidP="004E7E27">
      <w:pPr>
        <w:shd w:val="clear" w:color="auto" w:fill="FFFFFF"/>
        <w:spacing w:before="120" w:after="120" w:line="240" w:lineRule="auto"/>
        <w:ind w:firstLine="709"/>
        <w:jc w:val="both"/>
        <w:rPr>
          <w:szCs w:val="28"/>
        </w:rPr>
      </w:pPr>
      <w:r w:rsidRPr="00B87B2D">
        <w:rPr>
          <w:szCs w:val="28"/>
          <w:lang w:val="vi-VN"/>
        </w:rPr>
        <w:t>- Hệ số chuyển đổi kích thước hố chia thành 2 nhóm: Nhóm đất khác (K</w:t>
      </w:r>
      <w:r w:rsidRPr="00B87B2D">
        <w:rPr>
          <w:szCs w:val="28"/>
          <w:vertAlign w:val="subscript"/>
          <w:lang w:val="vi-VN"/>
        </w:rPr>
        <w:t>h</w:t>
      </w:r>
      <w:r w:rsidRPr="00B87B2D">
        <w:rPr>
          <w:szCs w:val="28"/>
          <w:lang w:val="vi-VN"/>
        </w:rPr>
        <w:t>) </w:t>
      </w:r>
      <w:r w:rsidRPr="00B87B2D">
        <w:rPr>
          <w:szCs w:val="28"/>
        </w:rPr>
        <w:t>đ</w:t>
      </w:r>
      <w:r w:rsidRPr="00B87B2D">
        <w:rPr>
          <w:szCs w:val="28"/>
          <w:lang w:val="vi-VN"/>
        </w:rPr>
        <w:t>ược chia thành 4 cấp hố đào kích thước: 30 × 30 × 30 cm, 40 × 40 × 40 cm, 50 × 50 × 50 c</w:t>
      </w:r>
      <w:r w:rsidRPr="00B87B2D">
        <w:rPr>
          <w:szCs w:val="28"/>
        </w:rPr>
        <w:t>m</w:t>
      </w:r>
      <w:r w:rsidRPr="00B87B2D">
        <w:rPr>
          <w:szCs w:val="28"/>
          <w:lang w:val="vi-VN"/>
        </w:rPr>
        <w:t>, 60 × 60 × 60 cm; và nhóm đất ngập mặn chia thành 5 cấp hố đào kích thước: 20 × 20 </w:t>
      </w:r>
      <w:r w:rsidRPr="00B87B2D">
        <w:rPr>
          <w:szCs w:val="28"/>
        </w:rPr>
        <w:t>×</w:t>
      </w:r>
      <w:r w:rsidRPr="00B87B2D">
        <w:rPr>
          <w:szCs w:val="28"/>
          <w:lang w:val="vi-VN"/>
        </w:rPr>
        <w:t> 20 cm, 30 × 30 × 30 cm, 40 × 40 × 40 cm, 50 × 50 × 50 cm, 60 × 60 × 60 cm. Hệ số chuyển đổi kích thước hố được áp dụng cho nội dung công việc: Cuốc h</w:t>
      </w:r>
      <w:r w:rsidRPr="00B87B2D">
        <w:rPr>
          <w:szCs w:val="28"/>
        </w:rPr>
        <w:t>ố</w:t>
      </w:r>
      <w:r w:rsidRPr="00B87B2D">
        <w:rPr>
          <w:szCs w:val="28"/>
          <w:lang w:val="vi-VN"/>
        </w:rPr>
        <w:t>, lấp hố</w:t>
      </w:r>
    </w:p>
    <w:p w14:paraId="558BDB96" w14:textId="77777777" w:rsidR="004E7E27" w:rsidRPr="00B87B2D" w:rsidRDefault="004E7E27" w:rsidP="004E7E27">
      <w:pPr>
        <w:shd w:val="clear" w:color="auto" w:fill="FFFFFF"/>
        <w:spacing w:before="120" w:after="120" w:line="240" w:lineRule="auto"/>
        <w:ind w:firstLine="709"/>
        <w:jc w:val="both"/>
        <w:rPr>
          <w:szCs w:val="28"/>
        </w:rPr>
      </w:pPr>
      <w:r w:rsidRPr="00B87B2D">
        <w:rPr>
          <w:szCs w:val="28"/>
          <w:lang w:val="vi-VN"/>
        </w:rPr>
        <w:t>- Hệ số chuyển đổi đường kính xới chăm sóc (K</w:t>
      </w:r>
      <w:r w:rsidRPr="00B87B2D">
        <w:rPr>
          <w:szCs w:val="28"/>
          <w:vertAlign w:val="subscript"/>
          <w:lang w:val="vi-VN"/>
        </w:rPr>
        <w:t>x</w:t>
      </w:r>
      <w:r w:rsidRPr="00B87B2D">
        <w:rPr>
          <w:szCs w:val="28"/>
          <w:lang w:val="vi-VN"/>
        </w:rPr>
        <w:t>): Được chia làm 3 cấp đ</w:t>
      </w:r>
      <w:r w:rsidRPr="00B87B2D">
        <w:rPr>
          <w:szCs w:val="28"/>
        </w:rPr>
        <w:t>ườn</w:t>
      </w:r>
      <w:r w:rsidRPr="00B87B2D">
        <w:rPr>
          <w:szCs w:val="28"/>
          <w:lang w:val="vi-VN"/>
        </w:rPr>
        <w:t>g kính xới cây thân gỗ &lt;0,8 m và đường kính xới tre luồng &lt;1,0 m; đường kính xới c</w:t>
      </w:r>
      <w:r w:rsidRPr="00B87B2D">
        <w:rPr>
          <w:szCs w:val="28"/>
        </w:rPr>
        <w:t>â</w:t>
      </w:r>
      <w:r w:rsidRPr="00B87B2D">
        <w:rPr>
          <w:szCs w:val="28"/>
          <w:lang w:val="vi-VN"/>
        </w:rPr>
        <w:t>y thân gỗ 0,8 - 1,0 m và đường kính xới </w:t>
      </w:r>
      <w:r w:rsidRPr="00B87B2D">
        <w:rPr>
          <w:szCs w:val="28"/>
        </w:rPr>
        <w:t>tr</w:t>
      </w:r>
      <w:r w:rsidRPr="00B87B2D">
        <w:rPr>
          <w:szCs w:val="28"/>
          <w:lang w:val="vi-VN"/>
        </w:rPr>
        <w:t>e luồng 1,0 - 1,5 m; đường kính xới cây thân gỗ &gt;1,0 m và đường kính xới tre luồng &gt;1,5 m. Hệ số chuyển đổi đường kính xới chăm sóc áp dụng cho công việc xới, vun gốc.</w:t>
      </w:r>
    </w:p>
    <w:p w14:paraId="7173EEB8" w14:textId="77777777" w:rsidR="004E7E27" w:rsidRPr="00B87B2D" w:rsidRDefault="004E7E27" w:rsidP="004E7E27">
      <w:pPr>
        <w:shd w:val="clear" w:color="auto" w:fill="FFFFFF"/>
        <w:spacing w:before="120" w:after="120" w:line="240" w:lineRule="auto"/>
        <w:ind w:firstLine="709"/>
        <w:jc w:val="both"/>
        <w:rPr>
          <w:szCs w:val="28"/>
        </w:rPr>
      </w:pPr>
      <w:r w:rsidRPr="00B87B2D">
        <w:rPr>
          <w:szCs w:val="28"/>
          <w:lang w:val="vi-VN"/>
        </w:rPr>
        <w:t>- Hệ số chuyển đổi độ dốc (K</w:t>
      </w:r>
      <w:r w:rsidRPr="00B87B2D">
        <w:rPr>
          <w:szCs w:val="28"/>
          <w:vertAlign w:val="subscript"/>
          <w:lang w:val="vi-VN"/>
        </w:rPr>
        <w:t>d</w:t>
      </w:r>
      <w:r w:rsidRPr="00B87B2D">
        <w:rPr>
          <w:szCs w:val="28"/>
          <w:lang w:val="vi-VN"/>
        </w:rPr>
        <w:t>): Được chia làm 3 nhóm tương ứng với 3 nhóm độ dốc khác nhau. Hệ số chuyển đổi độ dốc được áp dụng cho nội dung công việc: Phát dọn thực bì, cuốc hố, lấp hố, vận chuyển cây con và trồng, vận chuyển bón phân, trồng dặm, phát chăm sóc và xới chăm sóc hàng năm.</w:t>
      </w:r>
    </w:p>
    <w:p w14:paraId="0799F1E6" w14:textId="77777777" w:rsidR="004E7E27" w:rsidRPr="00B87B2D" w:rsidRDefault="004E7E27" w:rsidP="004E7E27">
      <w:pPr>
        <w:shd w:val="clear" w:color="auto" w:fill="FFFFFF"/>
        <w:spacing w:before="120" w:after="120" w:line="240" w:lineRule="auto"/>
        <w:ind w:firstLine="709"/>
        <w:jc w:val="both"/>
        <w:rPr>
          <w:szCs w:val="28"/>
        </w:rPr>
      </w:pPr>
      <w:r w:rsidRPr="00B87B2D">
        <w:rPr>
          <w:szCs w:val="28"/>
          <w:lang w:val="vi-VN"/>
        </w:rPr>
        <w:t xml:space="preserve">Mỗi một bước công việc có 1 định mức (1 ô mức) tương ứng với những điều kiện nhất định về điều kiện sản xuất: Tổ chức nơi làm việc, nội dung công việc và yêu cầu kỹ thuật cho mỗi nội dung công việc... Khi những điều kiện sản </w:t>
      </w:r>
      <w:r w:rsidRPr="00B87B2D">
        <w:rPr>
          <w:szCs w:val="28"/>
          <w:lang w:val="vi-VN"/>
        </w:rPr>
        <w:lastRenderedPageBreak/>
        <w:t>xuất thay đổi thì định mức lao động sẽ được điều chỉnh và tính toán lại cho phù hợp điều kiện sản xuất thực tế.</w:t>
      </w:r>
    </w:p>
    <w:p w14:paraId="37E1AB25" w14:textId="77777777" w:rsidR="004E7E27" w:rsidRPr="00B87B2D" w:rsidRDefault="004E7E27" w:rsidP="004E7E27">
      <w:pPr>
        <w:shd w:val="clear" w:color="auto" w:fill="FFFFFF"/>
        <w:spacing w:before="120" w:after="120" w:line="234" w:lineRule="atLeast"/>
        <w:ind w:firstLine="709"/>
        <w:jc w:val="both"/>
        <w:rPr>
          <w:szCs w:val="28"/>
        </w:rPr>
      </w:pPr>
      <w:r w:rsidRPr="00B87B2D">
        <w:rPr>
          <w:szCs w:val="28"/>
          <w:lang w:val="vi-VN"/>
        </w:rPr>
        <w:t>Mức điều chỉnh được tính:</w:t>
      </w:r>
    </w:p>
    <w:p w14:paraId="676F72D2" w14:textId="77777777" w:rsidR="004E7E27" w:rsidRPr="00B87B2D" w:rsidRDefault="004E7E27" w:rsidP="004E7E27">
      <w:pPr>
        <w:shd w:val="clear" w:color="auto" w:fill="FFFFFF"/>
        <w:spacing w:before="120" w:after="120" w:line="234" w:lineRule="atLeast"/>
        <w:ind w:firstLine="709"/>
        <w:jc w:val="both"/>
        <w:rPr>
          <w:szCs w:val="28"/>
        </w:rPr>
      </w:pPr>
      <w:r w:rsidRPr="00B87B2D">
        <w:rPr>
          <w:noProof/>
          <w:szCs w:val="28"/>
          <w:lang w:val="vi-VN"/>
        </w:rPr>
        <w:drawing>
          <wp:inline distT="0" distB="0" distL="0" distR="0" wp14:anchorId="28E235E7" wp14:editId="093A9518">
            <wp:extent cx="1511300" cy="3175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1300" cy="317500"/>
                    </a:xfrm>
                    <a:prstGeom prst="rect">
                      <a:avLst/>
                    </a:prstGeom>
                    <a:noFill/>
                    <a:ln>
                      <a:noFill/>
                    </a:ln>
                  </pic:spPr>
                </pic:pic>
              </a:graphicData>
            </a:graphic>
          </wp:inline>
        </w:drawing>
      </w:r>
    </w:p>
    <w:p w14:paraId="3994CDF6" w14:textId="77777777" w:rsidR="004E7E27" w:rsidRPr="00B87B2D" w:rsidRDefault="004E7E27" w:rsidP="004E7E27">
      <w:pPr>
        <w:shd w:val="clear" w:color="auto" w:fill="FFFFFF"/>
        <w:spacing w:before="120" w:after="120" w:line="234" w:lineRule="atLeast"/>
        <w:ind w:firstLine="709"/>
        <w:jc w:val="both"/>
        <w:rPr>
          <w:szCs w:val="28"/>
        </w:rPr>
      </w:pPr>
      <w:r w:rsidRPr="00B87B2D">
        <w:rPr>
          <w:szCs w:val="28"/>
          <w:lang w:val="vi-VN"/>
        </w:rPr>
        <w:t>Với Mđc: Mức nhân công điều chỉnh theo điều kiện sản xuất thực tế</w:t>
      </w:r>
    </w:p>
    <w:p w14:paraId="1CAE30E2" w14:textId="77777777" w:rsidR="004E7E27" w:rsidRPr="00B87B2D" w:rsidRDefault="004E7E27" w:rsidP="004E7E27">
      <w:pPr>
        <w:shd w:val="clear" w:color="auto" w:fill="FFFFFF"/>
        <w:spacing w:before="120" w:after="120" w:line="234" w:lineRule="atLeast"/>
        <w:ind w:firstLine="709"/>
        <w:jc w:val="both"/>
        <w:rPr>
          <w:szCs w:val="28"/>
        </w:rPr>
      </w:pPr>
      <w:r w:rsidRPr="00B87B2D">
        <w:rPr>
          <w:szCs w:val="28"/>
          <w:lang w:val="vi-VN"/>
        </w:rPr>
        <w:t>Mnc: Mức nhân công tại các ô mức</w:t>
      </w:r>
    </w:p>
    <w:p w14:paraId="619611C3" w14:textId="77777777" w:rsidR="004E7E27" w:rsidRPr="00B87B2D" w:rsidRDefault="004E7E27" w:rsidP="004E7E27">
      <w:pPr>
        <w:shd w:val="clear" w:color="auto" w:fill="FFFFFF"/>
        <w:spacing w:before="120" w:after="120" w:line="234" w:lineRule="atLeast"/>
        <w:ind w:firstLine="709"/>
        <w:jc w:val="both"/>
        <w:rPr>
          <w:szCs w:val="28"/>
        </w:rPr>
      </w:pPr>
      <w:r w:rsidRPr="00B87B2D">
        <w:rPr>
          <w:szCs w:val="28"/>
          <w:lang w:val="vi-VN"/>
        </w:rPr>
        <w:t>Ki: hệ số điều chỉnh theo điều kiện sản xuất</w:t>
      </w:r>
    </w:p>
    <w:p w14:paraId="55344081" w14:textId="77777777" w:rsidR="004E7E27" w:rsidRPr="00B87B2D" w:rsidRDefault="004E7E27" w:rsidP="004E7E27">
      <w:pPr>
        <w:shd w:val="clear" w:color="auto" w:fill="FFFFFF"/>
        <w:spacing w:before="120" w:after="120" w:line="234" w:lineRule="atLeast"/>
        <w:ind w:firstLine="709"/>
        <w:jc w:val="both"/>
        <w:rPr>
          <w:szCs w:val="28"/>
        </w:rPr>
      </w:pPr>
      <w:r w:rsidRPr="00B87B2D">
        <w:rPr>
          <w:szCs w:val="28"/>
        </w:rPr>
        <w:t>i = 1 - </w:t>
      </w:r>
      <w:r w:rsidRPr="00B87B2D">
        <w:rPr>
          <w:szCs w:val="28"/>
          <w:lang w:val="vi-VN"/>
        </w:rPr>
        <w:t>9 tùy theo điều kiện sản xuất tương ứng</w:t>
      </w:r>
    </w:p>
    <w:p w14:paraId="509B6676" w14:textId="03A18747" w:rsidR="004E7E27" w:rsidRDefault="002811DE" w:rsidP="004E7E27">
      <w:pPr>
        <w:shd w:val="clear" w:color="auto" w:fill="FFFFFF"/>
        <w:spacing w:after="0" w:line="234" w:lineRule="atLeast"/>
        <w:ind w:firstLine="709"/>
        <w:jc w:val="both"/>
        <w:rPr>
          <w:b/>
          <w:bCs/>
          <w:szCs w:val="28"/>
        </w:rPr>
      </w:pPr>
      <w:bookmarkStart w:id="16" w:name="dieu_2_1"/>
      <w:r>
        <w:rPr>
          <w:b/>
          <w:bCs/>
          <w:szCs w:val="28"/>
        </w:rPr>
        <w:t>1.2.</w:t>
      </w:r>
      <w:r w:rsidR="004E7E27" w:rsidRPr="00B87B2D">
        <w:rPr>
          <w:b/>
          <w:bCs/>
          <w:szCs w:val="28"/>
          <w:lang w:val="vi-VN"/>
        </w:rPr>
        <w:t xml:space="preserve"> Bảng quy định hệ số điều chỉnh</w:t>
      </w:r>
      <w:bookmarkEnd w:id="16"/>
    </w:p>
    <w:p w14:paraId="442D3FE4" w14:textId="77777777" w:rsidR="003D366B" w:rsidRPr="003D366B" w:rsidRDefault="003D366B" w:rsidP="004E7E27">
      <w:pPr>
        <w:shd w:val="clear" w:color="auto" w:fill="FFFFFF"/>
        <w:spacing w:after="0" w:line="234" w:lineRule="atLeast"/>
        <w:ind w:firstLine="709"/>
        <w:jc w:val="both"/>
        <w:rPr>
          <w:szCs w:val="28"/>
        </w:rPr>
      </w:pP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097"/>
        <w:gridCol w:w="1921"/>
        <w:gridCol w:w="1463"/>
        <w:gridCol w:w="4571"/>
      </w:tblGrid>
      <w:tr w:rsidR="00B87B2D" w:rsidRPr="00B87B2D" w14:paraId="673B4BD3" w14:textId="77777777" w:rsidTr="0079428F">
        <w:trPr>
          <w:tblCellSpacing w:w="0" w:type="dxa"/>
        </w:trPr>
        <w:tc>
          <w:tcPr>
            <w:tcW w:w="600" w:type="pct"/>
            <w:tcBorders>
              <w:top w:val="single" w:sz="8" w:space="0" w:color="auto"/>
              <w:left w:val="single" w:sz="8" w:space="0" w:color="auto"/>
              <w:bottom w:val="single" w:sz="8" w:space="0" w:color="auto"/>
              <w:right w:val="single" w:sz="8" w:space="0" w:color="auto"/>
            </w:tcBorders>
            <w:vAlign w:val="center"/>
            <w:hideMark/>
          </w:tcPr>
          <w:p w14:paraId="74B68F49"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TT</w:t>
            </w:r>
          </w:p>
        </w:tc>
        <w:tc>
          <w:tcPr>
            <w:tcW w:w="1050" w:type="pct"/>
            <w:tcBorders>
              <w:top w:val="single" w:sz="8" w:space="0" w:color="auto"/>
              <w:left w:val="nil"/>
              <w:bottom w:val="single" w:sz="8" w:space="0" w:color="auto"/>
              <w:right w:val="single" w:sz="8" w:space="0" w:color="auto"/>
            </w:tcBorders>
            <w:vAlign w:val="center"/>
            <w:hideMark/>
          </w:tcPr>
          <w:p w14:paraId="1AA3DC3B"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Tên h</w:t>
            </w:r>
            <w:r w:rsidRPr="00B87B2D">
              <w:rPr>
                <w:b/>
                <w:bCs/>
                <w:sz w:val="24"/>
                <w:szCs w:val="24"/>
              </w:rPr>
              <w:t>ệ</w:t>
            </w:r>
            <w:r w:rsidRPr="00B87B2D">
              <w:rPr>
                <w:b/>
                <w:bCs/>
                <w:sz w:val="24"/>
                <w:szCs w:val="24"/>
                <w:lang w:val="vi-VN"/>
              </w:rPr>
              <w:t> s</w:t>
            </w:r>
            <w:r w:rsidRPr="00B87B2D">
              <w:rPr>
                <w:b/>
                <w:bCs/>
                <w:sz w:val="24"/>
                <w:szCs w:val="24"/>
              </w:rPr>
              <w:t>ố</w:t>
            </w:r>
          </w:p>
        </w:tc>
        <w:tc>
          <w:tcPr>
            <w:tcW w:w="800" w:type="pct"/>
            <w:tcBorders>
              <w:top w:val="single" w:sz="8" w:space="0" w:color="auto"/>
              <w:left w:val="nil"/>
              <w:bottom w:val="single" w:sz="8" w:space="0" w:color="auto"/>
              <w:right w:val="single" w:sz="8" w:space="0" w:color="auto"/>
            </w:tcBorders>
            <w:vAlign w:val="center"/>
            <w:hideMark/>
          </w:tcPr>
          <w:p w14:paraId="1B448EE4"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Ký hiệu</w:t>
            </w:r>
          </w:p>
        </w:tc>
        <w:tc>
          <w:tcPr>
            <w:tcW w:w="2500" w:type="pct"/>
            <w:tcBorders>
              <w:top w:val="single" w:sz="8" w:space="0" w:color="auto"/>
              <w:left w:val="nil"/>
              <w:bottom w:val="single" w:sz="8" w:space="0" w:color="auto"/>
              <w:right w:val="single" w:sz="8" w:space="0" w:color="auto"/>
            </w:tcBorders>
            <w:vAlign w:val="center"/>
            <w:hideMark/>
          </w:tcPr>
          <w:p w14:paraId="302A70EF"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Phạm v</w:t>
            </w:r>
            <w:r w:rsidRPr="00B87B2D">
              <w:rPr>
                <w:b/>
                <w:bCs/>
                <w:sz w:val="24"/>
                <w:szCs w:val="24"/>
              </w:rPr>
              <w:t>i</w:t>
            </w:r>
            <w:r w:rsidRPr="00B87B2D">
              <w:rPr>
                <w:b/>
                <w:bCs/>
                <w:sz w:val="24"/>
                <w:szCs w:val="24"/>
                <w:lang w:val="vi-VN"/>
              </w:rPr>
              <w:t> áp dụng</w:t>
            </w:r>
          </w:p>
        </w:tc>
      </w:tr>
      <w:tr w:rsidR="00B87B2D" w:rsidRPr="00B87B2D" w14:paraId="5057FCE9" w14:textId="77777777" w:rsidTr="0079428F">
        <w:trPr>
          <w:tblCellSpacing w:w="0" w:type="dxa"/>
        </w:trPr>
        <w:tc>
          <w:tcPr>
            <w:tcW w:w="600" w:type="pct"/>
            <w:tcBorders>
              <w:top w:val="nil"/>
              <w:left w:val="single" w:sz="8" w:space="0" w:color="auto"/>
              <w:bottom w:val="single" w:sz="8" w:space="0" w:color="auto"/>
              <w:right w:val="single" w:sz="8" w:space="0" w:color="auto"/>
            </w:tcBorders>
            <w:vAlign w:val="center"/>
            <w:hideMark/>
          </w:tcPr>
          <w:p w14:paraId="68D8D709"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A</w:t>
            </w:r>
          </w:p>
        </w:tc>
        <w:tc>
          <w:tcPr>
            <w:tcW w:w="1050" w:type="pct"/>
            <w:tcBorders>
              <w:top w:val="nil"/>
              <w:left w:val="nil"/>
              <w:bottom w:val="single" w:sz="8" w:space="0" w:color="auto"/>
              <w:right w:val="single" w:sz="8" w:space="0" w:color="auto"/>
            </w:tcBorders>
            <w:vAlign w:val="center"/>
            <w:hideMark/>
          </w:tcPr>
          <w:p w14:paraId="61BE57FF" w14:textId="77777777" w:rsidR="004E7E27" w:rsidRPr="00B87B2D" w:rsidRDefault="004E7E27" w:rsidP="004E7E27">
            <w:pPr>
              <w:spacing w:before="120" w:after="120" w:line="234" w:lineRule="atLeast"/>
              <w:rPr>
                <w:sz w:val="24"/>
                <w:szCs w:val="24"/>
              </w:rPr>
            </w:pPr>
            <w:r w:rsidRPr="00B87B2D">
              <w:rPr>
                <w:b/>
                <w:bCs/>
                <w:sz w:val="24"/>
                <w:szCs w:val="24"/>
                <w:lang w:val="vi-VN"/>
              </w:rPr>
              <w:t>Đất khác</w:t>
            </w:r>
          </w:p>
        </w:tc>
        <w:tc>
          <w:tcPr>
            <w:tcW w:w="800" w:type="pct"/>
            <w:tcBorders>
              <w:top w:val="nil"/>
              <w:left w:val="nil"/>
              <w:bottom w:val="single" w:sz="8" w:space="0" w:color="auto"/>
              <w:right w:val="single" w:sz="8" w:space="0" w:color="auto"/>
            </w:tcBorders>
            <w:vAlign w:val="center"/>
            <w:hideMark/>
          </w:tcPr>
          <w:p w14:paraId="5E42C8C5" w14:textId="77777777" w:rsidR="004E7E27" w:rsidRPr="00B87B2D" w:rsidRDefault="004E7E27" w:rsidP="004E7E27">
            <w:pPr>
              <w:spacing w:after="0" w:line="240" w:lineRule="auto"/>
              <w:rPr>
                <w:sz w:val="24"/>
                <w:szCs w:val="24"/>
              </w:rPr>
            </w:pPr>
          </w:p>
        </w:tc>
        <w:tc>
          <w:tcPr>
            <w:tcW w:w="2500" w:type="pct"/>
            <w:tcBorders>
              <w:top w:val="nil"/>
              <w:left w:val="nil"/>
              <w:bottom w:val="single" w:sz="8" w:space="0" w:color="auto"/>
              <w:right w:val="single" w:sz="8" w:space="0" w:color="auto"/>
            </w:tcBorders>
            <w:vAlign w:val="center"/>
            <w:hideMark/>
          </w:tcPr>
          <w:p w14:paraId="431D266D" w14:textId="77777777" w:rsidR="004E7E27" w:rsidRPr="00B87B2D" w:rsidRDefault="004E7E27" w:rsidP="004E7E27">
            <w:pPr>
              <w:spacing w:after="0" w:line="240" w:lineRule="auto"/>
              <w:rPr>
                <w:sz w:val="24"/>
                <w:szCs w:val="24"/>
              </w:rPr>
            </w:pPr>
          </w:p>
        </w:tc>
      </w:tr>
      <w:tr w:rsidR="00B87B2D" w:rsidRPr="00B87B2D" w14:paraId="1444015A" w14:textId="77777777" w:rsidTr="0079428F">
        <w:trPr>
          <w:tblCellSpacing w:w="0" w:type="dxa"/>
        </w:trPr>
        <w:tc>
          <w:tcPr>
            <w:tcW w:w="600" w:type="pct"/>
            <w:vMerge w:val="restart"/>
            <w:tcBorders>
              <w:top w:val="nil"/>
              <w:left w:val="single" w:sz="8" w:space="0" w:color="auto"/>
              <w:bottom w:val="single" w:sz="8" w:space="0" w:color="auto"/>
              <w:right w:val="single" w:sz="8" w:space="0" w:color="auto"/>
            </w:tcBorders>
            <w:vAlign w:val="center"/>
            <w:hideMark/>
          </w:tcPr>
          <w:p w14:paraId="5A8E6443" w14:textId="77777777" w:rsidR="004E7E27" w:rsidRPr="00B87B2D" w:rsidRDefault="004E7E27" w:rsidP="004E7E27">
            <w:pPr>
              <w:spacing w:before="120" w:after="120" w:line="234" w:lineRule="atLeast"/>
              <w:jc w:val="center"/>
              <w:rPr>
                <w:sz w:val="24"/>
                <w:szCs w:val="24"/>
              </w:rPr>
            </w:pPr>
            <w:r w:rsidRPr="00B87B2D">
              <w:rPr>
                <w:sz w:val="24"/>
                <w:szCs w:val="24"/>
              </w:rPr>
              <w:t>1</w:t>
            </w:r>
          </w:p>
        </w:tc>
        <w:tc>
          <w:tcPr>
            <w:tcW w:w="1050" w:type="pct"/>
            <w:vMerge w:val="restart"/>
            <w:tcBorders>
              <w:top w:val="nil"/>
              <w:left w:val="nil"/>
              <w:bottom w:val="single" w:sz="8" w:space="0" w:color="auto"/>
              <w:right w:val="single" w:sz="8" w:space="0" w:color="auto"/>
            </w:tcBorders>
            <w:vAlign w:val="center"/>
            <w:hideMark/>
          </w:tcPr>
          <w:p w14:paraId="23A95494" w14:textId="77777777" w:rsidR="004E7E27" w:rsidRPr="00B87B2D" w:rsidRDefault="004E7E27" w:rsidP="004E7E27">
            <w:pPr>
              <w:spacing w:before="120" w:after="120" w:line="234" w:lineRule="atLeast"/>
              <w:rPr>
                <w:sz w:val="24"/>
                <w:szCs w:val="24"/>
              </w:rPr>
            </w:pPr>
            <w:r w:rsidRPr="00B87B2D">
              <w:rPr>
                <w:sz w:val="24"/>
                <w:szCs w:val="24"/>
                <w:lang w:val="vi-VN"/>
              </w:rPr>
              <w:t>Hệ số nhóm đất</w:t>
            </w:r>
          </w:p>
        </w:tc>
        <w:tc>
          <w:tcPr>
            <w:tcW w:w="800" w:type="pct"/>
            <w:tcBorders>
              <w:top w:val="nil"/>
              <w:left w:val="nil"/>
              <w:bottom w:val="single" w:sz="8" w:space="0" w:color="auto"/>
              <w:right w:val="single" w:sz="8" w:space="0" w:color="auto"/>
            </w:tcBorders>
            <w:vAlign w:val="center"/>
            <w:hideMark/>
          </w:tcPr>
          <w:p w14:paraId="321E7D5F" w14:textId="77777777" w:rsidR="004E7E27" w:rsidRPr="00B87B2D" w:rsidRDefault="004E7E27" w:rsidP="004E7E27">
            <w:pPr>
              <w:spacing w:before="120" w:after="120" w:line="234" w:lineRule="atLeast"/>
              <w:jc w:val="center"/>
              <w:rPr>
                <w:sz w:val="24"/>
                <w:szCs w:val="24"/>
              </w:rPr>
            </w:pPr>
            <w:r w:rsidRPr="00B87B2D">
              <w:rPr>
                <w:sz w:val="24"/>
                <w:szCs w:val="24"/>
              </w:rPr>
              <w:t>K</w:t>
            </w:r>
            <w:r w:rsidRPr="00B87B2D">
              <w:rPr>
                <w:sz w:val="24"/>
                <w:szCs w:val="24"/>
                <w:vertAlign w:val="subscript"/>
              </w:rPr>
              <w:t>c1</w:t>
            </w:r>
            <w:r w:rsidRPr="00B87B2D">
              <w:rPr>
                <w:sz w:val="24"/>
                <w:szCs w:val="24"/>
              </w:rPr>
              <w:t> = 0,90</w:t>
            </w:r>
          </w:p>
        </w:tc>
        <w:tc>
          <w:tcPr>
            <w:tcW w:w="2500" w:type="pct"/>
            <w:tcBorders>
              <w:top w:val="nil"/>
              <w:left w:val="nil"/>
              <w:bottom w:val="single" w:sz="8" w:space="0" w:color="auto"/>
              <w:right w:val="single" w:sz="8" w:space="0" w:color="auto"/>
            </w:tcBorders>
            <w:vAlign w:val="center"/>
            <w:hideMark/>
          </w:tcPr>
          <w:p w14:paraId="56BC638D" w14:textId="77777777" w:rsidR="004E7E27" w:rsidRPr="00B87B2D" w:rsidRDefault="004E7E27" w:rsidP="004E7E27">
            <w:pPr>
              <w:spacing w:before="120" w:after="120" w:line="234" w:lineRule="atLeast"/>
              <w:rPr>
                <w:sz w:val="24"/>
                <w:szCs w:val="24"/>
              </w:rPr>
            </w:pPr>
            <w:r w:rsidRPr="00B87B2D">
              <w:rPr>
                <w:sz w:val="24"/>
                <w:szCs w:val="24"/>
                <w:lang w:val="vi-VN"/>
              </w:rPr>
              <w:t>Áp dụng với đất nhóm 1</w:t>
            </w:r>
          </w:p>
        </w:tc>
      </w:tr>
      <w:tr w:rsidR="00B87B2D" w:rsidRPr="00B87B2D" w14:paraId="4E641EBB" w14:textId="77777777" w:rsidTr="0079428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FF4871B"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32EFCD22" w14:textId="77777777" w:rsidR="004E7E27" w:rsidRPr="00B87B2D" w:rsidRDefault="004E7E27" w:rsidP="004E7E27">
            <w:pPr>
              <w:spacing w:after="0" w:line="240" w:lineRule="auto"/>
              <w:rPr>
                <w:sz w:val="24"/>
                <w:szCs w:val="24"/>
              </w:rPr>
            </w:pPr>
          </w:p>
        </w:tc>
        <w:tc>
          <w:tcPr>
            <w:tcW w:w="800" w:type="pct"/>
            <w:tcBorders>
              <w:top w:val="nil"/>
              <w:left w:val="nil"/>
              <w:bottom w:val="single" w:sz="8" w:space="0" w:color="auto"/>
              <w:right w:val="single" w:sz="8" w:space="0" w:color="auto"/>
            </w:tcBorders>
            <w:vAlign w:val="center"/>
            <w:hideMark/>
          </w:tcPr>
          <w:p w14:paraId="349D5F47" w14:textId="77777777" w:rsidR="004E7E27" w:rsidRPr="00B87B2D" w:rsidRDefault="004E7E27" w:rsidP="004E7E27">
            <w:pPr>
              <w:spacing w:before="120" w:after="120" w:line="234" w:lineRule="atLeast"/>
              <w:jc w:val="center"/>
              <w:rPr>
                <w:sz w:val="24"/>
                <w:szCs w:val="24"/>
              </w:rPr>
            </w:pPr>
            <w:r w:rsidRPr="00B87B2D">
              <w:rPr>
                <w:sz w:val="24"/>
                <w:szCs w:val="24"/>
                <w:lang w:val="vi-VN"/>
              </w:rPr>
              <w:t>K</w:t>
            </w:r>
            <w:r w:rsidRPr="00B87B2D">
              <w:rPr>
                <w:sz w:val="24"/>
                <w:szCs w:val="24"/>
                <w:vertAlign w:val="subscript"/>
                <w:lang w:val="vi-VN"/>
              </w:rPr>
              <w:t>c2</w:t>
            </w:r>
            <w:r w:rsidRPr="00B87B2D">
              <w:rPr>
                <w:sz w:val="24"/>
                <w:szCs w:val="24"/>
                <w:lang w:val="vi-VN"/>
              </w:rPr>
              <w:t> = 1,00</w:t>
            </w:r>
          </w:p>
        </w:tc>
        <w:tc>
          <w:tcPr>
            <w:tcW w:w="2500" w:type="pct"/>
            <w:tcBorders>
              <w:top w:val="nil"/>
              <w:left w:val="nil"/>
              <w:bottom w:val="single" w:sz="8" w:space="0" w:color="auto"/>
              <w:right w:val="single" w:sz="8" w:space="0" w:color="auto"/>
            </w:tcBorders>
            <w:vAlign w:val="center"/>
            <w:hideMark/>
          </w:tcPr>
          <w:p w14:paraId="145CFD0A" w14:textId="77777777" w:rsidR="004E7E27" w:rsidRPr="00B87B2D" w:rsidRDefault="004E7E27" w:rsidP="004E7E27">
            <w:pPr>
              <w:spacing w:before="120" w:after="120" w:line="234" w:lineRule="atLeast"/>
              <w:rPr>
                <w:sz w:val="24"/>
                <w:szCs w:val="24"/>
              </w:rPr>
            </w:pPr>
            <w:r w:rsidRPr="00B87B2D">
              <w:rPr>
                <w:sz w:val="24"/>
                <w:szCs w:val="24"/>
                <w:lang w:val="vi-VN"/>
              </w:rPr>
              <w:t>Áp dụng với đất nhóm 2</w:t>
            </w:r>
          </w:p>
        </w:tc>
      </w:tr>
      <w:tr w:rsidR="00B87B2D" w:rsidRPr="00B87B2D" w14:paraId="11B1B0A8" w14:textId="77777777" w:rsidTr="0079428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1FBCB51"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63B3C508" w14:textId="77777777" w:rsidR="004E7E27" w:rsidRPr="00B87B2D" w:rsidRDefault="004E7E27" w:rsidP="004E7E27">
            <w:pPr>
              <w:spacing w:after="0" w:line="240" w:lineRule="auto"/>
              <w:rPr>
                <w:sz w:val="24"/>
                <w:szCs w:val="24"/>
              </w:rPr>
            </w:pPr>
          </w:p>
        </w:tc>
        <w:tc>
          <w:tcPr>
            <w:tcW w:w="800" w:type="pct"/>
            <w:tcBorders>
              <w:top w:val="nil"/>
              <w:left w:val="nil"/>
              <w:bottom w:val="single" w:sz="8" w:space="0" w:color="auto"/>
              <w:right w:val="single" w:sz="8" w:space="0" w:color="auto"/>
            </w:tcBorders>
            <w:vAlign w:val="center"/>
            <w:hideMark/>
          </w:tcPr>
          <w:p w14:paraId="029A9F3F" w14:textId="77777777" w:rsidR="004E7E27" w:rsidRPr="00B87B2D" w:rsidRDefault="004E7E27" w:rsidP="004E7E27">
            <w:pPr>
              <w:spacing w:before="120" w:after="120" w:line="234" w:lineRule="atLeast"/>
              <w:jc w:val="center"/>
              <w:rPr>
                <w:sz w:val="24"/>
                <w:szCs w:val="24"/>
              </w:rPr>
            </w:pPr>
            <w:r w:rsidRPr="00B87B2D">
              <w:rPr>
                <w:sz w:val="24"/>
                <w:szCs w:val="24"/>
                <w:lang w:val="vi-VN"/>
              </w:rPr>
              <w:t>K</w:t>
            </w:r>
            <w:r w:rsidRPr="00B87B2D">
              <w:rPr>
                <w:sz w:val="24"/>
                <w:szCs w:val="24"/>
                <w:vertAlign w:val="subscript"/>
                <w:lang w:val="vi-VN"/>
              </w:rPr>
              <w:t>c3</w:t>
            </w:r>
            <w:r w:rsidRPr="00B87B2D">
              <w:rPr>
                <w:sz w:val="24"/>
                <w:szCs w:val="24"/>
                <w:lang w:val="vi-VN"/>
              </w:rPr>
              <w:t> </w:t>
            </w:r>
            <w:r w:rsidRPr="00B87B2D">
              <w:rPr>
                <w:sz w:val="24"/>
                <w:szCs w:val="24"/>
              </w:rPr>
              <w:t>=</w:t>
            </w:r>
            <w:r w:rsidRPr="00B87B2D">
              <w:rPr>
                <w:sz w:val="24"/>
                <w:szCs w:val="24"/>
                <w:lang w:val="vi-VN"/>
              </w:rPr>
              <w:t> 1,15</w:t>
            </w:r>
          </w:p>
        </w:tc>
        <w:tc>
          <w:tcPr>
            <w:tcW w:w="2500" w:type="pct"/>
            <w:tcBorders>
              <w:top w:val="nil"/>
              <w:left w:val="nil"/>
              <w:bottom w:val="single" w:sz="8" w:space="0" w:color="auto"/>
              <w:right w:val="single" w:sz="8" w:space="0" w:color="auto"/>
            </w:tcBorders>
            <w:vAlign w:val="center"/>
            <w:hideMark/>
          </w:tcPr>
          <w:p w14:paraId="00DBF77A" w14:textId="77777777" w:rsidR="004E7E27" w:rsidRPr="00B87B2D" w:rsidRDefault="004E7E27" w:rsidP="004E7E27">
            <w:pPr>
              <w:spacing w:before="120" w:after="120" w:line="234" w:lineRule="atLeast"/>
              <w:rPr>
                <w:sz w:val="24"/>
                <w:szCs w:val="24"/>
              </w:rPr>
            </w:pPr>
            <w:r w:rsidRPr="00B87B2D">
              <w:rPr>
                <w:sz w:val="24"/>
                <w:szCs w:val="24"/>
                <w:lang w:val="vi-VN"/>
              </w:rPr>
              <w:t>Áp dụng với đất nhóm 3</w:t>
            </w:r>
          </w:p>
        </w:tc>
      </w:tr>
      <w:tr w:rsidR="00B87B2D" w:rsidRPr="00B87B2D" w14:paraId="2705F297" w14:textId="77777777" w:rsidTr="0079428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8D2E362"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7D6A02D1" w14:textId="77777777" w:rsidR="004E7E27" w:rsidRPr="00B87B2D" w:rsidRDefault="004E7E27" w:rsidP="004E7E27">
            <w:pPr>
              <w:spacing w:after="0" w:line="240" w:lineRule="auto"/>
              <w:rPr>
                <w:sz w:val="24"/>
                <w:szCs w:val="24"/>
              </w:rPr>
            </w:pPr>
          </w:p>
        </w:tc>
        <w:tc>
          <w:tcPr>
            <w:tcW w:w="800" w:type="pct"/>
            <w:tcBorders>
              <w:top w:val="nil"/>
              <w:left w:val="nil"/>
              <w:bottom w:val="single" w:sz="8" w:space="0" w:color="auto"/>
              <w:right w:val="single" w:sz="8" w:space="0" w:color="auto"/>
            </w:tcBorders>
            <w:vAlign w:val="center"/>
            <w:hideMark/>
          </w:tcPr>
          <w:p w14:paraId="66FB04A2" w14:textId="77777777" w:rsidR="004E7E27" w:rsidRPr="00B87B2D" w:rsidRDefault="004E7E27" w:rsidP="004E7E27">
            <w:pPr>
              <w:spacing w:before="120" w:after="120" w:line="234" w:lineRule="atLeast"/>
              <w:jc w:val="center"/>
              <w:rPr>
                <w:sz w:val="24"/>
                <w:szCs w:val="24"/>
              </w:rPr>
            </w:pPr>
            <w:r w:rsidRPr="00B87B2D">
              <w:rPr>
                <w:sz w:val="24"/>
                <w:szCs w:val="24"/>
                <w:lang w:val="vi-VN"/>
              </w:rPr>
              <w:t>K</w:t>
            </w:r>
            <w:r w:rsidRPr="00B87B2D">
              <w:rPr>
                <w:sz w:val="24"/>
                <w:szCs w:val="24"/>
                <w:vertAlign w:val="subscript"/>
                <w:lang w:val="vi-VN"/>
              </w:rPr>
              <w:t>c4</w:t>
            </w:r>
            <w:r w:rsidRPr="00B87B2D">
              <w:rPr>
                <w:sz w:val="24"/>
                <w:szCs w:val="24"/>
                <w:lang w:val="vi-VN"/>
              </w:rPr>
              <w:t> = 1,70</w:t>
            </w:r>
          </w:p>
        </w:tc>
        <w:tc>
          <w:tcPr>
            <w:tcW w:w="2500" w:type="pct"/>
            <w:tcBorders>
              <w:top w:val="nil"/>
              <w:left w:val="nil"/>
              <w:bottom w:val="single" w:sz="8" w:space="0" w:color="auto"/>
              <w:right w:val="single" w:sz="8" w:space="0" w:color="auto"/>
            </w:tcBorders>
            <w:vAlign w:val="center"/>
            <w:hideMark/>
          </w:tcPr>
          <w:p w14:paraId="46EDACAB" w14:textId="77777777" w:rsidR="004E7E27" w:rsidRPr="00B87B2D" w:rsidRDefault="004E7E27" w:rsidP="004E7E27">
            <w:pPr>
              <w:spacing w:before="120" w:after="120" w:line="234" w:lineRule="atLeast"/>
              <w:rPr>
                <w:sz w:val="24"/>
                <w:szCs w:val="24"/>
              </w:rPr>
            </w:pPr>
            <w:r w:rsidRPr="00B87B2D">
              <w:rPr>
                <w:sz w:val="24"/>
                <w:szCs w:val="24"/>
                <w:lang w:val="vi-VN"/>
              </w:rPr>
              <w:t>Áp dụng với đất nhóm 4</w:t>
            </w:r>
          </w:p>
        </w:tc>
      </w:tr>
      <w:tr w:rsidR="00B87B2D" w:rsidRPr="00B87B2D" w14:paraId="47BB8F1B" w14:textId="77777777" w:rsidTr="0079428F">
        <w:trPr>
          <w:tblCellSpacing w:w="0" w:type="dxa"/>
        </w:trPr>
        <w:tc>
          <w:tcPr>
            <w:tcW w:w="600" w:type="pct"/>
            <w:vMerge w:val="restart"/>
            <w:tcBorders>
              <w:top w:val="nil"/>
              <w:left w:val="single" w:sz="8" w:space="0" w:color="auto"/>
              <w:bottom w:val="single" w:sz="8" w:space="0" w:color="auto"/>
              <w:right w:val="single" w:sz="8" w:space="0" w:color="auto"/>
            </w:tcBorders>
            <w:vAlign w:val="center"/>
            <w:hideMark/>
          </w:tcPr>
          <w:p w14:paraId="2A3855DC" w14:textId="77777777" w:rsidR="004E7E27" w:rsidRPr="00B87B2D" w:rsidRDefault="004E7E27" w:rsidP="004E7E27">
            <w:pPr>
              <w:spacing w:before="120" w:after="120" w:line="234" w:lineRule="atLeast"/>
              <w:jc w:val="center"/>
              <w:rPr>
                <w:sz w:val="24"/>
                <w:szCs w:val="24"/>
              </w:rPr>
            </w:pPr>
            <w:r w:rsidRPr="00B87B2D">
              <w:rPr>
                <w:sz w:val="24"/>
                <w:szCs w:val="24"/>
                <w:lang w:val="vi-VN"/>
              </w:rPr>
              <w:t>2</w:t>
            </w:r>
          </w:p>
        </w:tc>
        <w:tc>
          <w:tcPr>
            <w:tcW w:w="1050" w:type="pct"/>
            <w:vMerge w:val="restart"/>
            <w:tcBorders>
              <w:top w:val="nil"/>
              <w:left w:val="nil"/>
              <w:bottom w:val="single" w:sz="8" w:space="0" w:color="auto"/>
              <w:right w:val="single" w:sz="8" w:space="0" w:color="auto"/>
            </w:tcBorders>
            <w:vAlign w:val="center"/>
            <w:hideMark/>
          </w:tcPr>
          <w:p w14:paraId="4E42ABF1" w14:textId="77777777" w:rsidR="004E7E27" w:rsidRPr="00B87B2D" w:rsidRDefault="004E7E27" w:rsidP="004E7E27">
            <w:pPr>
              <w:spacing w:before="120" w:after="120" w:line="234" w:lineRule="atLeast"/>
              <w:rPr>
                <w:sz w:val="24"/>
                <w:szCs w:val="24"/>
              </w:rPr>
            </w:pPr>
            <w:r w:rsidRPr="00B87B2D">
              <w:rPr>
                <w:sz w:val="24"/>
                <w:szCs w:val="24"/>
                <w:lang w:val="vi-VN"/>
              </w:rPr>
              <w:t>Hệ số nhóm thực bì phát vỡ</w:t>
            </w:r>
          </w:p>
        </w:tc>
        <w:tc>
          <w:tcPr>
            <w:tcW w:w="800" w:type="pct"/>
            <w:tcBorders>
              <w:top w:val="nil"/>
              <w:left w:val="nil"/>
              <w:bottom w:val="single" w:sz="8" w:space="0" w:color="auto"/>
              <w:right w:val="single" w:sz="8" w:space="0" w:color="auto"/>
            </w:tcBorders>
            <w:vAlign w:val="center"/>
            <w:hideMark/>
          </w:tcPr>
          <w:p w14:paraId="6ECB2047" w14:textId="544DD07E" w:rsidR="004E7E27" w:rsidRPr="00AD2D46" w:rsidRDefault="004E7E27" w:rsidP="004E7E27">
            <w:pPr>
              <w:spacing w:before="120" w:after="120" w:line="234" w:lineRule="atLeast"/>
              <w:jc w:val="center"/>
              <w:rPr>
                <w:sz w:val="24"/>
                <w:szCs w:val="24"/>
              </w:rPr>
            </w:pPr>
            <w:r w:rsidRPr="00B87B2D">
              <w:rPr>
                <w:sz w:val="24"/>
                <w:szCs w:val="24"/>
                <w:lang w:val="vi-VN"/>
              </w:rPr>
              <w:t>K</w:t>
            </w:r>
            <w:r w:rsidRPr="00B87B2D">
              <w:rPr>
                <w:sz w:val="24"/>
                <w:szCs w:val="24"/>
                <w:vertAlign w:val="subscript"/>
                <w:lang w:val="vi-VN"/>
              </w:rPr>
              <w:t>t</w:t>
            </w:r>
            <w:r w:rsidRPr="00B87B2D">
              <w:rPr>
                <w:sz w:val="24"/>
                <w:szCs w:val="24"/>
                <w:vertAlign w:val="subscript"/>
              </w:rPr>
              <w:t>1</w:t>
            </w:r>
            <w:r w:rsidRPr="00B87B2D">
              <w:rPr>
                <w:sz w:val="24"/>
                <w:szCs w:val="24"/>
                <w:lang w:val="vi-VN"/>
              </w:rPr>
              <w:t> = 0,</w:t>
            </w:r>
            <w:r w:rsidR="00AD2D46">
              <w:rPr>
                <w:sz w:val="24"/>
                <w:szCs w:val="24"/>
              </w:rPr>
              <w:t>8</w:t>
            </w:r>
          </w:p>
        </w:tc>
        <w:tc>
          <w:tcPr>
            <w:tcW w:w="2500" w:type="pct"/>
            <w:tcBorders>
              <w:top w:val="nil"/>
              <w:left w:val="nil"/>
              <w:bottom w:val="single" w:sz="8" w:space="0" w:color="auto"/>
              <w:right w:val="single" w:sz="8" w:space="0" w:color="auto"/>
            </w:tcBorders>
            <w:vAlign w:val="center"/>
            <w:hideMark/>
          </w:tcPr>
          <w:p w14:paraId="01A23AEF" w14:textId="77777777" w:rsidR="004E7E27" w:rsidRPr="00B87B2D" w:rsidRDefault="004E7E27" w:rsidP="004E7E27">
            <w:pPr>
              <w:spacing w:before="120" w:after="120" w:line="234" w:lineRule="atLeast"/>
              <w:rPr>
                <w:sz w:val="24"/>
                <w:szCs w:val="24"/>
              </w:rPr>
            </w:pPr>
            <w:r w:rsidRPr="00B87B2D">
              <w:rPr>
                <w:sz w:val="24"/>
                <w:szCs w:val="24"/>
                <w:lang w:val="vi-VN"/>
              </w:rPr>
              <w:t>Áp dụng với thực bì phát vỡ nhóm 1</w:t>
            </w:r>
          </w:p>
        </w:tc>
      </w:tr>
      <w:tr w:rsidR="00B87B2D" w:rsidRPr="00B87B2D" w14:paraId="11BD0A41" w14:textId="77777777" w:rsidTr="0079428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16DE611"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701FBE4A" w14:textId="77777777" w:rsidR="004E7E27" w:rsidRPr="00B87B2D" w:rsidRDefault="004E7E27" w:rsidP="004E7E27">
            <w:pPr>
              <w:spacing w:after="0" w:line="240" w:lineRule="auto"/>
              <w:rPr>
                <w:sz w:val="24"/>
                <w:szCs w:val="24"/>
              </w:rPr>
            </w:pPr>
          </w:p>
        </w:tc>
        <w:tc>
          <w:tcPr>
            <w:tcW w:w="800" w:type="pct"/>
            <w:tcBorders>
              <w:top w:val="nil"/>
              <w:left w:val="nil"/>
              <w:bottom w:val="single" w:sz="8" w:space="0" w:color="auto"/>
              <w:right w:val="single" w:sz="8" w:space="0" w:color="auto"/>
            </w:tcBorders>
            <w:vAlign w:val="center"/>
            <w:hideMark/>
          </w:tcPr>
          <w:p w14:paraId="0CD40BDB" w14:textId="77777777" w:rsidR="004E7E27" w:rsidRPr="00B87B2D" w:rsidRDefault="004E7E27" w:rsidP="004E7E27">
            <w:pPr>
              <w:spacing w:before="120" w:after="120" w:line="234" w:lineRule="atLeast"/>
              <w:jc w:val="center"/>
              <w:rPr>
                <w:sz w:val="24"/>
                <w:szCs w:val="24"/>
              </w:rPr>
            </w:pPr>
            <w:r w:rsidRPr="00B87B2D">
              <w:rPr>
                <w:sz w:val="24"/>
                <w:szCs w:val="24"/>
                <w:lang w:val="vi-VN"/>
              </w:rPr>
              <w:t>K</w:t>
            </w:r>
            <w:r w:rsidRPr="00B87B2D">
              <w:rPr>
                <w:sz w:val="24"/>
                <w:szCs w:val="24"/>
                <w:vertAlign w:val="subscript"/>
                <w:lang w:val="vi-VN"/>
              </w:rPr>
              <w:t>t2</w:t>
            </w:r>
            <w:r w:rsidRPr="00B87B2D">
              <w:rPr>
                <w:sz w:val="24"/>
                <w:szCs w:val="24"/>
                <w:lang w:val="vi-VN"/>
              </w:rPr>
              <w:t> = 1,00</w:t>
            </w:r>
          </w:p>
        </w:tc>
        <w:tc>
          <w:tcPr>
            <w:tcW w:w="2500" w:type="pct"/>
            <w:tcBorders>
              <w:top w:val="nil"/>
              <w:left w:val="nil"/>
              <w:bottom w:val="single" w:sz="8" w:space="0" w:color="auto"/>
              <w:right w:val="single" w:sz="8" w:space="0" w:color="auto"/>
            </w:tcBorders>
            <w:vAlign w:val="center"/>
            <w:hideMark/>
          </w:tcPr>
          <w:p w14:paraId="3DD79006" w14:textId="77777777" w:rsidR="004E7E27" w:rsidRPr="00B87B2D" w:rsidRDefault="004E7E27" w:rsidP="004E7E27">
            <w:pPr>
              <w:spacing w:before="120" w:after="120" w:line="234" w:lineRule="atLeast"/>
              <w:rPr>
                <w:sz w:val="24"/>
                <w:szCs w:val="24"/>
              </w:rPr>
            </w:pPr>
            <w:r w:rsidRPr="00B87B2D">
              <w:rPr>
                <w:sz w:val="24"/>
                <w:szCs w:val="24"/>
                <w:lang w:val="vi-VN"/>
              </w:rPr>
              <w:t>Áp dụng với thực bì phát vỡ nhóm 2</w:t>
            </w:r>
          </w:p>
        </w:tc>
      </w:tr>
      <w:tr w:rsidR="00B87B2D" w:rsidRPr="00B87B2D" w14:paraId="02CB55D7" w14:textId="77777777" w:rsidTr="0079428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C3F0B73"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39A6F838" w14:textId="77777777" w:rsidR="004E7E27" w:rsidRPr="00B87B2D" w:rsidRDefault="004E7E27" w:rsidP="004E7E27">
            <w:pPr>
              <w:spacing w:after="0" w:line="240" w:lineRule="auto"/>
              <w:rPr>
                <w:sz w:val="24"/>
                <w:szCs w:val="24"/>
              </w:rPr>
            </w:pPr>
          </w:p>
        </w:tc>
        <w:tc>
          <w:tcPr>
            <w:tcW w:w="800" w:type="pct"/>
            <w:tcBorders>
              <w:top w:val="nil"/>
              <w:left w:val="nil"/>
              <w:bottom w:val="single" w:sz="8" w:space="0" w:color="auto"/>
              <w:right w:val="single" w:sz="8" w:space="0" w:color="auto"/>
            </w:tcBorders>
            <w:vAlign w:val="center"/>
            <w:hideMark/>
          </w:tcPr>
          <w:p w14:paraId="558D5415" w14:textId="48445461" w:rsidR="004E7E27" w:rsidRPr="00AD2D46" w:rsidRDefault="004E7E27" w:rsidP="004E7E27">
            <w:pPr>
              <w:spacing w:before="120" w:after="120" w:line="234" w:lineRule="atLeast"/>
              <w:jc w:val="center"/>
              <w:rPr>
                <w:sz w:val="24"/>
                <w:szCs w:val="24"/>
              </w:rPr>
            </w:pPr>
            <w:r w:rsidRPr="00B87B2D">
              <w:rPr>
                <w:sz w:val="24"/>
                <w:szCs w:val="24"/>
                <w:lang w:val="vi-VN"/>
              </w:rPr>
              <w:t>K</w:t>
            </w:r>
            <w:r w:rsidRPr="00B87B2D">
              <w:rPr>
                <w:sz w:val="24"/>
                <w:szCs w:val="24"/>
                <w:vertAlign w:val="subscript"/>
                <w:lang w:val="vi-VN"/>
              </w:rPr>
              <w:t>t3</w:t>
            </w:r>
            <w:r w:rsidRPr="00B87B2D">
              <w:rPr>
                <w:sz w:val="24"/>
                <w:szCs w:val="24"/>
                <w:lang w:val="vi-VN"/>
              </w:rPr>
              <w:t xml:space="preserve"> = </w:t>
            </w:r>
            <w:r w:rsidR="00AD2D46">
              <w:rPr>
                <w:sz w:val="24"/>
                <w:szCs w:val="24"/>
              </w:rPr>
              <w:t>1,</w:t>
            </w:r>
            <w:r w:rsidR="0051014E">
              <w:rPr>
                <w:sz w:val="24"/>
                <w:szCs w:val="24"/>
              </w:rPr>
              <w:t>5</w:t>
            </w:r>
          </w:p>
        </w:tc>
        <w:tc>
          <w:tcPr>
            <w:tcW w:w="2500" w:type="pct"/>
            <w:tcBorders>
              <w:top w:val="nil"/>
              <w:left w:val="nil"/>
              <w:bottom w:val="single" w:sz="8" w:space="0" w:color="auto"/>
              <w:right w:val="single" w:sz="8" w:space="0" w:color="auto"/>
            </w:tcBorders>
            <w:vAlign w:val="center"/>
            <w:hideMark/>
          </w:tcPr>
          <w:p w14:paraId="29DF9E5E" w14:textId="77777777" w:rsidR="004E7E27" w:rsidRPr="00B87B2D" w:rsidRDefault="004E7E27" w:rsidP="004E7E27">
            <w:pPr>
              <w:spacing w:before="120" w:after="120" w:line="234" w:lineRule="atLeast"/>
              <w:rPr>
                <w:sz w:val="24"/>
                <w:szCs w:val="24"/>
              </w:rPr>
            </w:pPr>
            <w:r w:rsidRPr="00B87B2D">
              <w:rPr>
                <w:sz w:val="24"/>
                <w:szCs w:val="24"/>
                <w:lang w:val="vi-VN"/>
              </w:rPr>
              <w:t>Áp dụng với thực bì phát vỡ nhóm 3</w:t>
            </w:r>
          </w:p>
        </w:tc>
      </w:tr>
      <w:tr w:rsidR="00B87B2D" w:rsidRPr="00B87B2D" w14:paraId="235AD2DA" w14:textId="77777777" w:rsidTr="0079428F">
        <w:trPr>
          <w:tblCellSpacing w:w="0" w:type="dxa"/>
        </w:trPr>
        <w:tc>
          <w:tcPr>
            <w:tcW w:w="600" w:type="pct"/>
            <w:vMerge w:val="restart"/>
            <w:tcBorders>
              <w:top w:val="nil"/>
              <w:left w:val="single" w:sz="8" w:space="0" w:color="auto"/>
              <w:bottom w:val="single" w:sz="8" w:space="0" w:color="auto"/>
              <w:right w:val="single" w:sz="8" w:space="0" w:color="auto"/>
            </w:tcBorders>
            <w:vAlign w:val="center"/>
            <w:hideMark/>
          </w:tcPr>
          <w:p w14:paraId="4DA8DCD7" w14:textId="77777777" w:rsidR="004E7E27" w:rsidRPr="00B87B2D" w:rsidRDefault="004E7E27" w:rsidP="004E7E27">
            <w:pPr>
              <w:spacing w:before="120" w:after="120" w:line="234" w:lineRule="atLeast"/>
              <w:jc w:val="center"/>
              <w:rPr>
                <w:sz w:val="24"/>
                <w:szCs w:val="24"/>
              </w:rPr>
            </w:pPr>
            <w:r w:rsidRPr="00B87B2D">
              <w:rPr>
                <w:sz w:val="24"/>
                <w:szCs w:val="24"/>
                <w:lang w:val="vi-VN"/>
              </w:rPr>
              <w:t>3</w:t>
            </w:r>
          </w:p>
        </w:tc>
        <w:tc>
          <w:tcPr>
            <w:tcW w:w="1050" w:type="pct"/>
            <w:vMerge w:val="restart"/>
            <w:tcBorders>
              <w:top w:val="nil"/>
              <w:left w:val="nil"/>
              <w:bottom w:val="single" w:sz="8" w:space="0" w:color="auto"/>
              <w:right w:val="single" w:sz="8" w:space="0" w:color="auto"/>
            </w:tcBorders>
            <w:vAlign w:val="center"/>
            <w:hideMark/>
          </w:tcPr>
          <w:p w14:paraId="622D05BD" w14:textId="77777777" w:rsidR="004E7E27" w:rsidRPr="00B87B2D" w:rsidRDefault="004E7E27" w:rsidP="004E7E27">
            <w:pPr>
              <w:spacing w:before="120" w:after="120" w:line="234" w:lineRule="atLeast"/>
              <w:rPr>
                <w:sz w:val="24"/>
                <w:szCs w:val="24"/>
              </w:rPr>
            </w:pPr>
            <w:r w:rsidRPr="00B87B2D">
              <w:rPr>
                <w:sz w:val="24"/>
                <w:szCs w:val="24"/>
                <w:lang w:val="vi-VN"/>
              </w:rPr>
              <w:t>Hệ số chuyển đổi cự ly di chuyển</w:t>
            </w:r>
          </w:p>
        </w:tc>
        <w:tc>
          <w:tcPr>
            <w:tcW w:w="800" w:type="pct"/>
            <w:tcBorders>
              <w:top w:val="nil"/>
              <w:left w:val="nil"/>
              <w:bottom w:val="single" w:sz="8" w:space="0" w:color="auto"/>
              <w:right w:val="single" w:sz="8" w:space="0" w:color="auto"/>
            </w:tcBorders>
            <w:vAlign w:val="center"/>
            <w:hideMark/>
          </w:tcPr>
          <w:p w14:paraId="74420823" w14:textId="77777777" w:rsidR="004E7E27" w:rsidRPr="00B87B2D" w:rsidRDefault="004E7E27" w:rsidP="004E7E27">
            <w:pPr>
              <w:spacing w:before="120" w:after="120" w:line="234" w:lineRule="atLeast"/>
              <w:jc w:val="center"/>
              <w:rPr>
                <w:sz w:val="24"/>
                <w:szCs w:val="24"/>
              </w:rPr>
            </w:pPr>
            <w:r w:rsidRPr="00B87B2D">
              <w:rPr>
                <w:sz w:val="24"/>
                <w:szCs w:val="24"/>
                <w:lang w:val="vi-VN"/>
              </w:rPr>
              <w:t>K</w:t>
            </w:r>
            <w:r w:rsidRPr="00B87B2D">
              <w:rPr>
                <w:sz w:val="24"/>
                <w:szCs w:val="24"/>
                <w:vertAlign w:val="subscript"/>
              </w:rPr>
              <w:t>l1</w:t>
            </w:r>
            <w:r w:rsidRPr="00B87B2D">
              <w:rPr>
                <w:sz w:val="24"/>
                <w:szCs w:val="24"/>
                <w:lang w:val="vi-VN"/>
              </w:rPr>
              <w:t> = 0,90</w:t>
            </w:r>
          </w:p>
        </w:tc>
        <w:tc>
          <w:tcPr>
            <w:tcW w:w="2500" w:type="pct"/>
            <w:tcBorders>
              <w:top w:val="nil"/>
              <w:left w:val="nil"/>
              <w:bottom w:val="single" w:sz="8" w:space="0" w:color="auto"/>
              <w:right w:val="single" w:sz="8" w:space="0" w:color="auto"/>
            </w:tcBorders>
            <w:vAlign w:val="center"/>
            <w:hideMark/>
          </w:tcPr>
          <w:p w14:paraId="243F16CF" w14:textId="77777777" w:rsidR="004E7E27" w:rsidRPr="00B87B2D" w:rsidRDefault="004E7E27" w:rsidP="004E7E27">
            <w:pPr>
              <w:spacing w:before="120" w:after="120" w:line="234" w:lineRule="atLeast"/>
              <w:rPr>
                <w:sz w:val="24"/>
                <w:szCs w:val="24"/>
              </w:rPr>
            </w:pPr>
            <w:r w:rsidRPr="00B87B2D">
              <w:rPr>
                <w:sz w:val="24"/>
                <w:szCs w:val="24"/>
                <w:lang w:val="vi-VN"/>
              </w:rPr>
              <w:t>Áp dụng với cự ly đi làm &lt; 1,0 km</w:t>
            </w:r>
          </w:p>
        </w:tc>
      </w:tr>
      <w:tr w:rsidR="00B87B2D" w:rsidRPr="00B87B2D" w14:paraId="118CCDE1" w14:textId="77777777" w:rsidTr="0079428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E57ABE4"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346A3A99" w14:textId="77777777" w:rsidR="004E7E27" w:rsidRPr="00B87B2D" w:rsidRDefault="004E7E27" w:rsidP="004E7E27">
            <w:pPr>
              <w:spacing w:after="0" w:line="240" w:lineRule="auto"/>
              <w:rPr>
                <w:sz w:val="24"/>
                <w:szCs w:val="24"/>
              </w:rPr>
            </w:pPr>
          </w:p>
        </w:tc>
        <w:tc>
          <w:tcPr>
            <w:tcW w:w="800" w:type="pct"/>
            <w:tcBorders>
              <w:top w:val="nil"/>
              <w:left w:val="nil"/>
              <w:bottom w:val="single" w:sz="8" w:space="0" w:color="auto"/>
              <w:right w:val="single" w:sz="8" w:space="0" w:color="auto"/>
            </w:tcBorders>
            <w:vAlign w:val="center"/>
            <w:hideMark/>
          </w:tcPr>
          <w:p w14:paraId="6A56C14B" w14:textId="77777777" w:rsidR="004E7E27" w:rsidRPr="00B87B2D" w:rsidRDefault="004E7E27" w:rsidP="004E7E27">
            <w:pPr>
              <w:spacing w:before="120" w:after="120" w:line="234" w:lineRule="atLeast"/>
              <w:jc w:val="center"/>
              <w:rPr>
                <w:sz w:val="24"/>
                <w:szCs w:val="24"/>
              </w:rPr>
            </w:pPr>
            <w:r w:rsidRPr="00B87B2D">
              <w:rPr>
                <w:sz w:val="24"/>
                <w:szCs w:val="24"/>
                <w:lang w:val="vi-VN"/>
              </w:rPr>
              <w:t>K</w:t>
            </w:r>
            <w:r w:rsidRPr="00B87B2D">
              <w:rPr>
                <w:sz w:val="24"/>
                <w:szCs w:val="24"/>
                <w:vertAlign w:val="subscript"/>
              </w:rPr>
              <w:t>l</w:t>
            </w:r>
            <w:r w:rsidRPr="00B87B2D">
              <w:rPr>
                <w:sz w:val="24"/>
                <w:szCs w:val="24"/>
                <w:vertAlign w:val="subscript"/>
                <w:lang w:val="vi-VN"/>
              </w:rPr>
              <w:t>2</w:t>
            </w:r>
            <w:r w:rsidRPr="00B87B2D">
              <w:rPr>
                <w:sz w:val="24"/>
                <w:szCs w:val="24"/>
                <w:lang w:val="vi-VN"/>
              </w:rPr>
              <w:t> = 1,00</w:t>
            </w:r>
          </w:p>
        </w:tc>
        <w:tc>
          <w:tcPr>
            <w:tcW w:w="2500" w:type="pct"/>
            <w:tcBorders>
              <w:top w:val="nil"/>
              <w:left w:val="nil"/>
              <w:bottom w:val="single" w:sz="8" w:space="0" w:color="auto"/>
              <w:right w:val="single" w:sz="8" w:space="0" w:color="auto"/>
            </w:tcBorders>
            <w:vAlign w:val="center"/>
            <w:hideMark/>
          </w:tcPr>
          <w:p w14:paraId="1D423F8D" w14:textId="77777777" w:rsidR="004E7E27" w:rsidRPr="00B87B2D" w:rsidRDefault="004E7E27" w:rsidP="004E7E27">
            <w:pPr>
              <w:spacing w:before="120" w:after="120" w:line="234" w:lineRule="atLeast"/>
              <w:rPr>
                <w:sz w:val="24"/>
                <w:szCs w:val="24"/>
              </w:rPr>
            </w:pPr>
            <w:r w:rsidRPr="00B87B2D">
              <w:rPr>
                <w:sz w:val="24"/>
                <w:szCs w:val="24"/>
                <w:lang w:val="vi-VN"/>
              </w:rPr>
              <w:t>Áp dụng với cự ly 1,0 - 2,0 km</w:t>
            </w:r>
          </w:p>
        </w:tc>
      </w:tr>
      <w:tr w:rsidR="00B87B2D" w:rsidRPr="00B87B2D" w14:paraId="7870D606" w14:textId="77777777" w:rsidTr="0079428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1C2F96B"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0FE75F0E" w14:textId="77777777" w:rsidR="004E7E27" w:rsidRPr="00B87B2D" w:rsidRDefault="004E7E27" w:rsidP="004E7E27">
            <w:pPr>
              <w:spacing w:after="0" w:line="240" w:lineRule="auto"/>
              <w:rPr>
                <w:sz w:val="24"/>
                <w:szCs w:val="24"/>
              </w:rPr>
            </w:pPr>
          </w:p>
        </w:tc>
        <w:tc>
          <w:tcPr>
            <w:tcW w:w="800" w:type="pct"/>
            <w:tcBorders>
              <w:top w:val="nil"/>
              <w:left w:val="nil"/>
              <w:bottom w:val="single" w:sz="8" w:space="0" w:color="auto"/>
              <w:right w:val="single" w:sz="8" w:space="0" w:color="auto"/>
            </w:tcBorders>
            <w:vAlign w:val="center"/>
            <w:hideMark/>
          </w:tcPr>
          <w:p w14:paraId="3A36661E" w14:textId="77777777" w:rsidR="004E7E27" w:rsidRPr="00B87B2D" w:rsidRDefault="004E7E27" w:rsidP="004E7E27">
            <w:pPr>
              <w:spacing w:before="120" w:after="120" w:line="234" w:lineRule="atLeast"/>
              <w:jc w:val="center"/>
              <w:rPr>
                <w:sz w:val="24"/>
                <w:szCs w:val="24"/>
              </w:rPr>
            </w:pPr>
            <w:r w:rsidRPr="00B87B2D">
              <w:rPr>
                <w:sz w:val="24"/>
                <w:szCs w:val="24"/>
                <w:lang w:val="vi-VN"/>
              </w:rPr>
              <w:t>K</w:t>
            </w:r>
            <w:r w:rsidRPr="00B87B2D">
              <w:rPr>
                <w:sz w:val="24"/>
                <w:szCs w:val="24"/>
                <w:vertAlign w:val="subscript"/>
              </w:rPr>
              <w:t>l</w:t>
            </w:r>
            <w:r w:rsidRPr="00B87B2D">
              <w:rPr>
                <w:sz w:val="24"/>
                <w:szCs w:val="24"/>
                <w:vertAlign w:val="subscript"/>
                <w:lang w:val="vi-VN"/>
              </w:rPr>
              <w:t>3</w:t>
            </w:r>
            <w:r w:rsidRPr="00B87B2D">
              <w:rPr>
                <w:sz w:val="24"/>
                <w:szCs w:val="24"/>
                <w:lang w:val="vi-VN"/>
              </w:rPr>
              <w:t> = 1,08</w:t>
            </w:r>
          </w:p>
        </w:tc>
        <w:tc>
          <w:tcPr>
            <w:tcW w:w="2500" w:type="pct"/>
            <w:tcBorders>
              <w:top w:val="nil"/>
              <w:left w:val="nil"/>
              <w:bottom w:val="single" w:sz="8" w:space="0" w:color="auto"/>
              <w:right w:val="single" w:sz="8" w:space="0" w:color="auto"/>
            </w:tcBorders>
            <w:vAlign w:val="center"/>
            <w:hideMark/>
          </w:tcPr>
          <w:p w14:paraId="53F8520E" w14:textId="77777777" w:rsidR="004E7E27" w:rsidRPr="00B87B2D" w:rsidRDefault="004E7E27" w:rsidP="004E7E27">
            <w:pPr>
              <w:spacing w:before="120" w:after="120" w:line="234" w:lineRule="atLeast"/>
              <w:rPr>
                <w:sz w:val="24"/>
                <w:szCs w:val="24"/>
              </w:rPr>
            </w:pPr>
            <w:r w:rsidRPr="00B87B2D">
              <w:rPr>
                <w:sz w:val="24"/>
                <w:szCs w:val="24"/>
                <w:lang w:val="vi-VN"/>
              </w:rPr>
              <w:t>Áp dụng với cự ly &gt; 2,0 km</w:t>
            </w:r>
          </w:p>
        </w:tc>
      </w:tr>
      <w:tr w:rsidR="00B87B2D" w:rsidRPr="00B87B2D" w14:paraId="7FACC646" w14:textId="77777777" w:rsidTr="0079428F">
        <w:trPr>
          <w:tblCellSpacing w:w="0" w:type="dxa"/>
        </w:trPr>
        <w:tc>
          <w:tcPr>
            <w:tcW w:w="600" w:type="pct"/>
            <w:vMerge w:val="restart"/>
            <w:tcBorders>
              <w:top w:val="nil"/>
              <w:left w:val="single" w:sz="8" w:space="0" w:color="auto"/>
              <w:bottom w:val="single" w:sz="8" w:space="0" w:color="auto"/>
              <w:right w:val="single" w:sz="8" w:space="0" w:color="auto"/>
            </w:tcBorders>
            <w:vAlign w:val="center"/>
            <w:hideMark/>
          </w:tcPr>
          <w:p w14:paraId="1BCF9673" w14:textId="77777777" w:rsidR="004E7E27" w:rsidRPr="00B87B2D" w:rsidRDefault="004E7E27" w:rsidP="004E7E27">
            <w:pPr>
              <w:spacing w:before="120" w:after="120" w:line="234" w:lineRule="atLeast"/>
              <w:jc w:val="center"/>
              <w:rPr>
                <w:sz w:val="24"/>
                <w:szCs w:val="24"/>
              </w:rPr>
            </w:pPr>
            <w:r w:rsidRPr="00B87B2D">
              <w:rPr>
                <w:sz w:val="24"/>
                <w:szCs w:val="24"/>
                <w:lang w:val="vi-VN"/>
              </w:rPr>
              <w:t>4</w:t>
            </w:r>
          </w:p>
        </w:tc>
        <w:tc>
          <w:tcPr>
            <w:tcW w:w="1050" w:type="pct"/>
            <w:vMerge w:val="restart"/>
            <w:tcBorders>
              <w:top w:val="nil"/>
              <w:left w:val="nil"/>
              <w:bottom w:val="single" w:sz="8" w:space="0" w:color="auto"/>
              <w:right w:val="single" w:sz="8" w:space="0" w:color="auto"/>
            </w:tcBorders>
            <w:vAlign w:val="center"/>
            <w:hideMark/>
          </w:tcPr>
          <w:p w14:paraId="05CB6D68" w14:textId="77777777" w:rsidR="004E7E27" w:rsidRPr="00B87B2D" w:rsidRDefault="004E7E27" w:rsidP="004E7E27">
            <w:pPr>
              <w:spacing w:before="120" w:after="120" w:line="234" w:lineRule="atLeast"/>
              <w:rPr>
                <w:sz w:val="24"/>
                <w:szCs w:val="24"/>
              </w:rPr>
            </w:pPr>
            <w:r w:rsidRPr="00B87B2D">
              <w:rPr>
                <w:sz w:val="24"/>
                <w:szCs w:val="24"/>
                <w:lang w:val="vi-VN"/>
              </w:rPr>
              <w:t>Hệ số chuyển đổi kích thước hố</w:t>
            </w:r>
          </w:p>
        </w:tc>
        <w:tc>
          <w:tcPr>
            <w:tcW w:w="800" w:type="pct"/>
            <w:tcBorders>
              <w:top w:val="nil"/>
              <w:left w:val="nil"/>
              <w:bottom w:val="single" w:sz="8" w:space="0" w:color="auto"/>
              <w:right w:val="single" w:sz="8" w:space="0" w:color="auto"/>
            </w:tcBorders>
            <w:vAlign w:val="center"/>
            <w:hideMark/>
          </w:tcPr>
          <w:p w14:paraId="6830E806" w14:textId="77777777" w:rsidR="004E7E27" w:rsidRPr="00B87B2D" w:rsidRDefault="004E7E27" w:rsidP="004E7E27">
            <w:pPr>
              <w:spacing w:before="120" w:after="120" w:line="234" w:lineRule="atLeast"/>
              <w:jc w:val="center"/>
              <w:rPr>
                <w:sz w:val="24"/>
                <w:szCs w:val="24"/>
              </w:rPr>
            </w:pPr>
            <w:r w:rsidRPr="00B87B2D">
              <w:rPr>
                <w:sz w:val="24"/>
                <w:szCs w:val="24"/>
                <w:lang w:val="vi-VN"/>
              </w:rPr>
              <w:t>K</w:t>
            </w:r>
            <w:r w:rsidRPr="00B87B2D">
              <w:rPr>
                <w:sz w:val="24"/>
                <w:szCs w:val="24"/>
                <w:vertAlign w:val="subscript"/>
                <w:lang w:val="vi-VN"/>
              </w:rPr>
              <w:t>h</w:t>
            </w:r>
            <w:r w:rsidRPr="00B87B2D">
              <w:rPr>
                <w:sz w:val="24"/>
                <w:szCs w:val="24"/>
                <w:vertAlign w:val="subscript"/>
              </w:rPr>
              <w:t>1</w:t>
            </w:r>
            <w:r w:rsidRPr="00B87B2D">
              <w:rPr>
                <w:sz w:val="24"/>
                <w:szCs w:val="24"/>
                <w:lang w:val="vi-VN"/>
              </w:rPr>
              <w:t> = 0,54</w:t>
            </w:r>
          </w:p>
        </w:tc>
        <w:tc>
          <w:tcPr>
            <w:tcW w:w="2500" w:type="pct"/>
            <w:tcBorders>
              <w:top w:val="nil"/>
              <w:left w:val="nil"/>
              <w:bottom w:val="single" w:sz="8" w:space="0" w:color="auto"/>
              <w:right w:val="single" w:sz="8" w:space="0" w:color="auto"/>
            </w:tcBorders>
            <w:vAlign w:val="center"/>
            <w:hideMark/>
          </w:tcPr>
          <w:p w14:paraId="374225B1" w14:textId="77777777" w:rsidR="004E7E27" w:rsidRPr="00B87B2D" w:rsidRDefault="004E7E27" w:rsidP="004E7E27">
            <w:pPr>
              <w:spacing w:before="120" w:after="120" w:line="234" w:lineRule="atLeast"/>
              <w:rPr>
                <w:sz w:val="24"/>
                <w:szCs w:val="24"/>
              </w:rPr>
            </w:pPr>
            <w:r w:rsidRPr="00B87B2D">
              <w:rPr>
                <w:sz w:val="24"/>
                <w:szCs w:val="24"/>
                <w:lang w:val="vi-VN"/>
              </w:rPr>
              <w:t>H</w:t>
            </w:r>
            <w:r w:rsidRPr="00B87B2D">
              <w:rPr>
                <w:sz w:val="24"/>
                <w:szCs w:val="24"/>
              </w:rPr>
              <w:t>ố</w:t>
            </w:r>
            <w:r w:rsidRPr="00B87B2D">
              <w:rPr>
                <w:sz w:val="24"/>
                <w:szCs w:val="24"/>
                <w:lang w:val="vi-VN"/>
              </w:rPr>
              <w:t> đào kích thước 30 × 30 × 30 cm</w:t>
            </w:r>
          </w:p>
        </w:tc>
      </w:tr>
      <w:tr w:rsidR="00B87B2D" w:rsidRPr="00B87B2D" w14:paraId="45C86E1A" w14:textId="77777777" w:rsidTr="0079428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23F5681"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72E65C11" w14:textId="77777777" w:rsidR="004E7E27" w:rsidRPr="00B87B2D" w:rsidRDefault="004E7E27" w:rsidP="004E7E27">
            <w:pPr>
              <w:spacing w:after="0" w:line="240" w:lineRule="auto"/>
              <w:rPr>
                <w:sz w:val="24"/>
                <w:szCs w:val="24"/>
              </w:rPr>
            </w:pPr>
          </w:p>
        </w:tc>
        <w:tc>
          <w:tcPr>
            <w:tcW w:w="800" w:type="pct"/>
            <w:tcBorders>
              <w:top w:val="nil"/>
              <w:left w:val="nil"/>
              <w:bottom w:val="single" w:sz="8" w:space="0" w:color="auto"/>
              <w:right w:val="single" w:sz="8" w:space="0" w:color="auto"/>
            </w:tcBorders>
            <w:vAlign w:val="center"/>
            <w:hideMark/>
          </w:tcPr>
          <w:p w14:paraId="0A66E3C7" w14:textId="77777777" w:rsidR="004E7E27" w:rsidRPr="00B87B2D" w:rsidRDefault="004E7E27" w:rsidP="004E7E27">
            <w:pPr>
              <w:spacing w:before="120" w:after="120" w:line="234" w:lineRule="atLeast"/>
              <w:jc w:val="center"/>
              <w:rPr>
                <w:sz w:val="24"/>
                <w:szCs w:val="24"/>
              </w:rPr>
            </w:pPr>
            <w:r w:rsidRPr="00B87B2D">
              <w:rPr>
                <w:sz w:val="24"/>
                <w:szCs w:val="24"/>
                <w:lang w:val="vi-VN"/>
              </w:rPr>
              <w:t>K</w:t>
            </w:r>
            <w:r w:rsidRPr="00B87B2D">
              <w:rPr>
                <w:sz w:val="24"/>
                <w:szCs w:val="24"/>
                <w:vertAlign w:val="subscript"/>
                <w:lang w:val="vi-VN"/>
              </w:rPr>
              <w:t>h2</w:t>
            </w:r>
            <w:r w:rsidRPr="00B87B2D">
              <w:rPr>
                <w:sz w:val="24"/>
                <w:szCs w:val="24"/>
                <w:lang w:val="vi-VN"/>
              </w:rPr>
              <w:t> = 1,00</w:t>
            </w:r>
          </w:p>
        </w:tc>
        <w:tc>
          <w:tcPr>
            <w:tcW w:w="2500" w:type="pct"/>
            <w:tcBorders>
              <w:top w:val="nil"/>
              <w:left w:val="nil"/>
              <w:bottom w:val="single" w:sz="8" w:space="0" w:color="auto"/>
              <w:right w:val="single" w:sz="8" w:space="0" w:color="auto"/>
            </w:tcBorders>
            <w:vAlign w:val="center"/>
            <w:hideMark/>
          </w:tcPr>
          <w:p w14:paraId="283CF67A" w14:textId="77777777" w:rsidR="004E7E27" w:rsidRPr="00B87B2D" w:rsidRDefault="004E7E27" w:rsidP="004E7E27">
            <w:pPr>
              <w:spacing w:before="120" w:after="120" w:line="234" w:lineRule="atLeast"/>
              <w:rPr>
                <w:sz w:val="24"/>
                <w:szCs w:val="24"/>
              </w:rPr>
            </w:pPr>
            <w:r w:rsidRPr="00B87B2D">
              <w:rPr>
                <w:sz w:val="24"/>
                <w:szCs w:val="24"/>
                <w:lang w:val="vi-VN"/>
              </w:rPr>
              <w:t>Hố đào kích thước 40 × 40 × 40 cm</w:t>
            </w:r>
          </w:p>
        </w:tc>
      </w:tr>
      <w:tr w:rsidR="00B87B2D" w:rsidRPr="00B87B2D" w14:paraId="12B1BA83" w14:textId="77777777" w:rsidTr="0079428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534B5BC"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422CC26A" w14:textId="77777777" w:rsidR="004E7E27" w:rsidRPr="00B87B2D" w:rsidRDefault="004E7E27" w:rsidP="004E7E27">
            <w:pPr>
              <w:spacing w:after="0" w:line="240" w:lineRule="auto"/>
              <w:rPr>
                <w:sz w:val="24"/>
                <w:szCs w:val="24"/>
              </w:rPr>
            </w:pPr>
          </w:p>
        </w:tc>
        <w:tc>
          <w:tcPr>
            <w:tcW w:w="800" w:type="pct"/>
            <w:tcBorders>
              <w:top w:val="nil"/>
              <w:left w:val="nil"/>
              <w:bottom w:val="single" w:sz="8" w:space="0" w:color="auto"/>
              <w:right w:val="single" w:sz="8" w:space="0" w:color="auto"/>
            </w:tcBorders>
            <w:vAlign w:val="center"/>
            <w:hideMark/>
          </w:tcPr>
          <w:p w14:paraId="4A2B4389" w14:textId="77777777" w:rsidR="004E7E27" w:rsidRPr="00B87B2D" w:rsidRDefault="004E7E27" w:rsidP="004E7E27">
            <w:pPr>
              <w:spacing w:before="120" w:after="120" w:line="234" w:lineRule="atLeast"/>
              <w:jc w:val="center"/>
              <w:rPr>
                <w:sz w:val="24"/>
                <w:szCs w:val="24"/>
              </w:rPr>
            </w:pPr>
            <w:r w:rsidRPr="00B87B2D">
              <w:rPr>
                <w:sz w:val="24"/>
                <w:szCs w:val="24"/>
                <w:lang w:val="vi-VN"/>
              </w:rPr>
              <w:t>K</w:t>
            </w:r>
            <w:r w:rsidRPr="00B87B2D">
              <w:rPr>
                <w:sz w:val="24"/>
                <w:szCs w:val="24"/>
                <w:vertAlign w:val="subscript"/>
                <w:lang w:val="vi-VN"/>
              </w:rPr>
              <w:t>h3</w:t>
            </w:r>
            <w:r w:rsidRPr="00B87B2D">
              <w:rPr>
                <w:sz w:val="24"/>
                <w:szCs w:val="24"/>
                <w:lang w:val="vi-VN"/>
              </w:rPr>
              <w:t> = 1,93</w:t>
            </w:r>
          </w:p>
        </w:tc>
        <w:tc>
          <w:tcPr>
            <w:tcW w:w="2500" w:type="pct"/>
            <w:tcBorders>
              <w:top w:val="nil"/>
              <w:left w:val="nil"/>
              <w:bottom w:val="single" w:sz="8" w:space="0" w:color="auto"/>
              <w:right w:val="single" w:sz="8" w:space="0" w:color="auto"/>
            </w:tcBorders>
            <w:vAlign w:val="center"/>
            <w:hideMark/>
          </w:tcPr>
          <w:p w14:paraId="78CAAF3D" w14:textId="77777777" w:rsidR="004E7E27" w:rsidRPr="00B87B2D" w:rsidRDefault="004E7E27" w:rsidP="004E7E27">
            <w:pPr>
              <w:spacing w:before="120" w:after="120" w:line="234" w:lineRule="atLeast"/>
              <w:rPr>
                <w:sz w:val="24"/>
                <w:szCs w:val="24"/>
              </w:rPr>
            </w:pPr>
            <w:r w:rsidRPr="00B87B2D">
              <w:rPr>
                <w:sz w:val="24"/>
                <w:szCs w:val="24"/>
                <w:lang w:val="vi-VN"/>
              </w:rPr>
              <w:t>Hố đào kích thước 50 × 50 × 50 cm</w:t>
            </w:r>
          </w:p>
        </w:tc>
      </w:tr>
      <w:tr w:rsidR="00B87B2D" w:rsidRPr="00B87B2D" w14:paraId="542BB36A" w14:textId="77777777" w:rsidTr="0079428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74CF71A"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6EB06D2B" w14:textId="77777777" w:rsidR="004E7E27" w:rsidRPr="00B87B2D" w:rsidRDefault="004E7E27" w:rsidP="004E7E27">
            <w:pPr>
              <w:spacing w:after="0" w:line="240" w:lineRule="auto"/>
              <w:rPr>
                <w:sz w:val="24"/>
                <w:szCs w:val="24"/>
              </w:rPr>
            </w:pPr>
          </w:p>
        </w:tc>
        <w:tc>
          <w:tcPr>
            <w:tcW w:w="800" w:type="pct"/>
            <w:tcBorders>
              <w:top w:val="nil"/>
              <w:left w:val="nil"/>
              <w:bottom w:val="single" w:sz="8" w:space="0" w:color="auto"/>
              <w:right w:val="single" w:sz="8" w:space="0" w:color="auto"/>
            </w:tcBorders>
            <w:vAlign w:val="center"/>
            <w:hideMark/>
          </w:tcPr>
          <w:p w14:paraId="01590AD4" w14:textId="77777777" w:rsidR="004E7E27" w:rsidRPr="00B87B2D" w:rsidRDefault="004E7E27" w:rsidP="004E7E27">
            <w:pPr>
              <w:spacing w:before="120" w:after="120" w:line="234" w:lineRule="atLeast"/>
              <w:jc w:val="center"/>
              <w:rPr>
                <w:sz w:val="24"/>
                <w:szCs w:val="24"/>
              </w:rPr>
            </w:pPr>
            <w:r w:rsidRPr="00B87B2D">
              <w:rPr>
                <w:sz w:val="24"/>
                <w:szCs w:val="24"/>
                <w:lang w:val="vi-VN"/>
              </w:rPr>
              <w:t>K</w:t>
            </w:r>
            <w:r w:rsidRPr="00B87B2D">
              <w:rPr>
                <w:sz w:val="24"/>
                <w:szCs w:val="24"/>
                <w:vertAlign w:val="subscript"/>
                <w:lang w:val="vi-VN"/>
              </w:rPr>
              <w:t>h4</w:t>
            </w:r>
            <w:r w:rsidRPr="00B87B2D">
              <w:rPr>
                <w:sz w:val="24"/>
                <w:szCs w:val="24"/>
                <w:lang w:val="vi-VN"/>
              </w:rPr>
              <w:t> = 3,60</w:t>
            </w:r>
          </w:p>
        </w:tc>
        <w:tc>
          <w:tcPr>
            <w:tcW w:w="2500" w:type="pct"/>
            <w:tcBorders>
              <w:top w:val="nil"/>
              <w:left w:val="nil"/>
              <w:bottom w:val="single" w:sz="8" w:space="0" w:color="auto"/>
              <w:right w:val="single" w:sz="8" w:space="0" w:color="auto"/>
            </w:tcBorders>
            <w:vAlign w:val="center"/>
            <w:hideMark/>
          </w:tcPr>
          <w:p w14:paraId="50011266" w14:textId="77777777" w:rsidR="004E7E27" w:rsidRPr="00B87B2D" w:rsidRDefault="004E7E27" w:rsidP="004E7E27">
            <w:pPr>
              <w:spacing w:before="120" w:after="120" w:line="234" w:lineRule="atLeast"/>
              <w:rPr>
                <w:sz w:val="24"/>
                <w:szCs w:val="24"/>
              </w:rPr>
            </w:pPr>
            <w:r w:rsidRPr="00B87B2D">
              <w:rPr>
                <w:sz w:val="24"/>
                <w:szCs w:val="24"/>
                <w:lang w:val="vi-VN"/>
              </w:rPr>
              <w:t>Hố đào kích thước 60 × 60 × 60 cm</w:t>
            </w:r>
          </w:p>
        </w:tc>
      </w:tr>
      <w:tr w:rsidR="00B87B2D" w:rsidRPr="00B87B2D" w14:paraId="164AA554" w14:textId="77777777" w:rsidTr="0079428F">
        <w:trPr>
          <w:tblCellSpacing w:w="0" w:type="dxa"/>
        </w:trPr>
        <w:tc>
          <w:tcPr>
            <w:tcW w:w="600" w:type="pct"/>
            <w:vMerge w:val="restart"/>
            <w:tcBorders>
              <w:top w:val="nil"/>
              <w:left w:val="single" w:sz="8" w:space="0" w:color="auto"/>
              <w:bottom w:val="single" w:sz="8" w:space="0" w:color="auto"/>
              <w:right w:val="single" w:sz="8" w:space="0" w:color="auto"/>
            </w:tcBorders>
            <w:vAlign w:val="center"/>
            <w:hideMark/>
          </w:tcPr>
          <w:p w14:paraId="2B8EBF14" w14:textId="77777777" w:rsidR="004E7E27" w:rsidRPr="00B87B2D" w:rsidRDefault="004E7E27" w:rsidP="004E7E27">
            <w:pPr>
              <w:spacing w:before="120" w:after="120" w:line="234" w:lineRule="atLeast"/>
              <w:jc w:val="center"/>
              <w:rPr>
                <w:sz w:val="24"/>
                <w:szCs w:val="24"/>
              </w:rPr>
            </w:pPr>
            <w:r w:rsidRPr="00B87B2D">
              <w:rPr>
                <w:sz w:val="24"/>
                <w:szCs w:val="24"/>
                <w:lang w:val="vi-VN"/>
              </w:rPr>
              <w:t>5</w:t>
            </w:r>
          </w:p>
        </w:tc>
        <w:tc>
          <w:tcPr>
            <w:tcW w:w="1050" w:type="pct"/>
            <w:vMerge w:val="restart"/>
            <w:tcBorders>
              <w:top w:val="nil"/>
              <w:left w:val="nil"/>
              <w:bottom w:val="single" w:sz="8" w:space="0" w:color="auto"/>
              <w:right w:val="single" w:sz="8" w:space="0" w:color="auto"/>
            </w:tcBorders>
            <w:vAlign w:val="center"/>
            <w:hideMark/>
          </w:tcPr>
          <w:p w14:paraId="1E452661" w14:textId="77777777" w:rsidR="004E7E27" w:rsidRPr="00B87B2D" w:rsidRDefault="004E7E27" w:rsidP="004E7E27">
            <w:pPr>
              <w:spacing w:before="120" w:after="120" w:line="234" w:lineRule="atLeast"/>
              <w:rPr>
                <w:sz w:val="24"/>
                <w:szCs w:val="24"/>
              </w:rPr>
            </w:pPr>
            <w:r w:rsidRPr="00B87B2D">
              <w:rPr>
                <w:sz w:val="24"/>
                <w:szCs w:val="24"/>
                <w:lang w:val="vi-VN"/>
              </w:rPr>
              <w:t>Hệ số chuyển đổi đường kính xới chăm sóc</w:t>
            </w:r>
          </w:p>
        </w:tc>
        <w:tc>
          <w:tcPr>
            <w:tcW w:w="800" w:type="pct"/>
            <w:tcBorders>
              <w:top w:val="nil"/>
              <w:left w:val="nil"/>
              <w:bottom w:val="single" w:sz="8" w:space="0" w:color="auto"/>
              <w:right w:val="single" w:sz="8" w:space="0" w:color="auto"/>
            </w:tcBorders>
            <w:vAlign w:val="center"/>
            <w:hideMark/>
          </w:tcPr>
          <w:p w14:paraId="5DDE0EFC" w14:textId="77777777" w:rsidR="004E7E27" w:rsidRPr="00B87B2D" w:rsidRDefault="004E7E27" w:rsidP="004E7E27">
            <w:pPr>
              <w:spacing w:before="120" w:after="120" w:line="234" w:lineRule="atLeast"/>
              <w:jc w:val="center"/>
              <w:rPr>
                <w:sz w:val="24"/>
                <w:szCs w:val="24"/>
              </w:rPr>
            </w:pPr>
            <w:r w:rsidRPr="00B87B2D">
              <w:rPr>
                <w:sz w:val="24"/>
                <w:szCs w:val="24"/>
                <w:lang w:val="vi-VN"/>
              </w:rPr>
              <w:t>K</w:t>
            </w:r>
            <w:r w:rsidRPr="00B87B2D">
              <w:rPr>
                <w:sz w:val="24"/>
                <w:szCs w:val="24"/>
                <w:vertAlign w:val="subscript"/>
                <w:lang w:val="vi-VN"/>
              </w:rPr>
              <w:t>x</w:t>
            </w:r>
            <w:r w:rsidRPr="00B87B2D">
              <w:rPr>
                <w:sz w:val="24"/>
                <w:szCs w:val="24"/>
                <w:vertAlign w:val="subscript"/>
              </w:rPr>
              <w:t>1</w:t>
            </w:r>
            <w:r w:rsidRPr="00B87B2D">
              <w:rPr>
                <w:sz w:val="24"/>
                <w:szCs w:val="24"/>
                <w:lang w:val="vi-VN"/>
              </w:rPr>
              <w:t> = 1,00</w:t>
            </w:r>
          </w:p>
        </w:tc>
        <w:tc>
          <w:tcPr>
            <w:tcW w:w="2500" w:type="pct"/>
            <w:tcBorders>
              <w:top w:val="nil"/>
              <w:left w:val="nil"/>
              <w:bottom w:val="single" w:sz="8" w:space="0" w:color="auto"/>
              <w:right w:val="single" w:sz="8" w:space="0" w:color="auto"/>
            </w:tcBorders>
            <w:vAlign w:val="center"/>
            <w:hideMark/>
          </w:tcPr>
          <w:p w14:paraId="2AF1B8C8" w14:textId="77777777" w:rsidR="004E7E27" w:rsidRPr="00B87B2D" w:rsidRDefault="004E7E27" w:rsidP="004E7E27">
            <w:pPr>
              <w:spacing w:before="120" w:after="120" w:line="234" w:lineRule="atLeast"/>
              <w:rPr>
                <w:sz w:val="24"/>
                <w:szCs w:val="24"/>
              </w:rPr>
            </w:pPr>
            <w:r w:rsidRPr="00B87B2D">
              <w:rPr>
                <w:sz w:val="24"/>
                <w:szCs w:val="24"/>
                <w:lang w:val="vi-VN"/>
              </w:rPr>
              <w:t>Đường kính xới cây thân gỗ &lt;0,8 m và đường kính xới tre luồng &lt;1,0 m</w:t>
            </w:r>
          </w:p>
        </w:tc>
      </w:tr>
      <w:tr w:rsidR="00B87B2D" w:rsidRPr="00B87B2D" w14:paraId="7375E7E7" w14:textId="77777777" w:rsidTr="0079428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8B544BB"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6D1AA321" w14:textId="77777777" w:rsidR="004E7E27" w:rsidRPr="00B87B2D" w:rsidRDefault="004E7E27" w:rsidP="004E7E27">
            <w:pPr>
              <w:spacing w:after="0" w:line="240" w:lineRule="auto"/>
              <w:rPr>
                <w:sz w:val="24"/>
                <w:szCs w:val="24"/>
              </w:rPr>
            </w:pPr>
          </w:p>
        </w:tc>
        <w:tc>
          <w:tcPr>
            <w:tcW w:w="800" w:type="pct"/>
            <w:tcBorders>
              <w:top w:val="nil"/>
              <w:left w:val="nil"/>
              <w:bottom w:val="single" w:sz="8" w:space="0" w:color="auto"/>
              <w:right w:val="single" w:sz="8" w:space="0" w:color="auto"/>
            </w:tcBorders>
            <w:vAlign w:val="center"/>
            <w:hideMark/>
          </w:tcPr>
          <w:p w14:paraId="31F12A17" w14:textId="77777777" w:rsidR="004E7E27" w:rsidRPr="00B87B2D" w:rsidRDefault="004E7E27" w:rsidP="004E7E27">
            <w:pPr>
              <w:spacing w:before="120" w:after="120" w:line="234" w:lineRule="atLeast"/>
              <w:jc w:val="center"/>
              <w:rPr>
                <w:sz w:val="24"/>
                <w:szCs w:val="24"/>
              </w:rPr>
            </w:pPr>
            <w:r w:rsidRPr="00B87B2D">
              <w:rPr>
                <w:sz w:val="24"/>
                <w:szCs w:val="24"/>
                <w:lang w:val="vi-VN"/>
              </w:rPr>
              <w:t>K</w:t>
            </w:r>
            <w:r w:rsidRPr="00B87B2D">
              <w:rPr>
                <w:sz w:val="24"/>
                <w:szCs w:val="24"/>
                <w:vertAlign w:val="subscript"/>
                <w:lang w:val="vi-VN"/>
              </w:rPr>
              <w:t>x2</w:t>
            </w:r>
            <w:r w:rsidRPr="00B87B2D">
              <w:rPr>
                <w:sz w:val="24"/>
                <w:szCs w:val="24"/>
                <w:lang w:val="vi-VN"/>
              </w:rPr>
              <w:t> </w:t>
            </w:r>
            <w:r w:rsidRPr="00B87B2D">
              <w:rPr>
                <w:sz w:val="24"/>
                <w:szCs w:val="24"/>
              </w:rPr>
              <w:t>=</w:t>
            </w:r>
            <w:r w:rsidRPr="00B87B2D">
              <w:rPr>
                <w:sz w:val="24"/>
                <w:szCs w:val="24"/>
                <w:lang w:val="vi-VN"/>
              </w:rPr>
              <w:t> 1,42</w:t>
            </w:r>
          </w:p>
        </w:tc>
        <w:tc>
          <w:tcPr>
            <w:tcW w:w="2500" w:type="pct"/>
            <w:tcBorders>
              <w:top w:val="nil"/>
              <w:left w:val="nil"/>
              <w:bottom w:val="single" w:sz="8" w:space="0" w:color="auto"/>
              <w:right w:val="single" w:sz="8" w:space="0" w:color="auto"/>
            </w:tcBorders>
            <w:vAlign w:val="center"/>
            <w:hideMark/>
          </w:tcPr>
          <w:p w14:paraId="0BE88D00" w14:textId="77777777" w:rsidR="004E7E27" w:rsidRPr="00B87B2D" w:rsidRDefault="004E7E27" w:rsidP="004E7E27">
            <w:pPr>
              <w:spacing w:before="120" w:after="120" w:line="234" w:lineRule="atLeast"/>
              <w:rPr>
                <w:sz w:val="24"/>
                <w:szCs w:val="24"/>
              </w:rPr>
            </w:pPr>
            <w:r w:rsidRPr="00B87B2D">
              <w:rPr>
                <w:sz w:val="24"/>
                <w:szCs w:val="24"/>
                <w:lang w:val="vi-VN"/>
              </w:rPr>
              <w:t>Đường kính xới cây thân gỗ 0,8 - 1,0 m và đường kính xới tre luồng 1,0 - 1,5 m</w:t>
            </w:r>
          </w:p>
        </w:tc>
      </w:tr>
      <w:tr w:rsidR="00B87B2D" w:rsidRPr="00B87B2D" w14:paraId="530BD8DC" w14:textId="77777777" w:rsidTr="0079428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D4E7DE2"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17400F69" w14:textId="77777777" w:rsidR="004E7E27" w:rsidRPr="00B87B2D" w:rsidRDefault="004E7E27" w:rsidP="004E7E27">
            <w:pPr>
              <w:spacing w:after="0" w:line="240" w:lineRule="auto"/>
              <w:rPr>
                <w:sz w:val="24"/>
                <w:szCs w:val="24"/>
              </w:rPr>
            </w:pPr>
          </w:p>
        </w:tc>
        <w:tc>
          <w:tcPr>
            <w:tcW w:w="800" w:type="pct"/>
            <w:tcBorders>
              <w:top w:val="nil"/>
              <w:left w:val="nil"/>
              <w:bottom w:val="single" w:sz="8" w:space="0" w:color="auto"/>
              <w:right w:val="single" w:sz="8" w:space="0" w:color="auto"/>
            </w:tcBorders>
            <w:vAlign w:val="center"/>
            <w:hideMark/>
          </w:tcPr>
          <w:p w14:paraId="0F9BED7D" w14:textId="77777777" w:rsidR="004E7E27" w:rsidRPr="00B87B2D" w:rsidRDefault="004E7E27" w:rsidP="004E7E27">
            <w:pPr>
              <w:spacing w:before="120" w:after="120" w:line="234" w:lineRule="atLeast"/>
              <w:jc w:val="center"/>
              <w:rPr>
                <w:sz w:val="24"/>
                <w:szCs w:val="24"/>
              </w:rPr>
            </w:pPr>
            <w:r w:rsidRPr="00B87B2D">
              <w:rPr>
                <w:sz w:val="24"/>
                <w:szCs w:val="24"/>
                <w:lang w:val="vi-VN"/>
              </w:rPr>
              <w:t>K</w:t>
            </w:r>
            <w:r w:rsidRPr="00B87B2D">
              <w:rPr>
                <w:sz w:val="24"/>
                <w:szCs w:val="24"/>
                <w:vertAlign w:val="subscript"/>
                <w:lang w:val="vi-VN"/>
              </w:rPr>
              <w:t>x3</w:t>
            </w:r>
            <w:r w:rsidRPr="00B87B2D">
              <w:rPr>
                <w:sz w:val="24"/>
                <w:szCs w:val="24"/>
                <w:lang w:val="vi-VN"/>
              </w:rPr>
              <w:t> = 2,19</w:t>
            </w:r>
          </w:p>
        </w:tc>
        <w:tc>
          <w:tcPr>
            <w:tcW w:w="2500" w:type="pct"/>
            <w:tcBorders>
              <w:top w:val="nil"/>
              <w:left w:val="nil"/>
              <w:bottom w:val="single" w:sz="8" w:space="0" w:color="auto"/>
              <w:right w:val="single" w:sz="8" w:space="0" w:color="auto"/>
            </w:tcBorders>
            <w:vAlign w:val="center"/>
            <w:hideMark/>
          </w:tcPr>
          <w:p w14:paraId="6BF28CAE" w14:textId="77777777" w:rsidR="004E7E27" w:rsidRPr="00B87B2D" w:rsidRDefault="004E7E27" w:rsidP="004E7E27">
            <w:pPr>
              <w:spacing w:before="120" w:after="120" w:line="234" w:lineRule="atLeast"/>
              <w:rPr>
                <w:sz w:val="24"/>
                <w:szCs w:val="24"/>
              </w:rPr>
            </w:pPr>
            <w:r w:rsidRPr="00B87B2D">
              <w:rPr>
                <w:sz w:val="24"/>
                <w:szCs w:val="24"/>
                <w:lang w:val="vi-VN"/>
              </w:rPr>
              <w:t>Đường kính xới cây thân gỗ &gt;1,0 m và đường kính xới tre luồng &gt; 1,5 m</w:t>
            </w:r>
          </w:p>
        </w:tc>
      </w:tr>
      <w:tr w:rsidR="00B87B2D" w:rsidRPr="00B87B2D" w14:paraId="144B760A" w14:textId="77777777" w:rsidTr="0079428F">
        <w:trPr>
          <w:tblCellSpacing w:w="0" w:type="dxa"/>
        </w:trPr>
        <w:tc>
          <w:tcPr>
            <w:tcW w:w="600" w:type="pct"/>
            <w:vMerge w:val="restart"/>
            <w:tcBorders>
              <w:top w:val="nil"/>
              <w:left w:val="single" w:sz="8" w:space="0" w:color="auto"/>
              <w:bottom w:val="single" w:sz="8" w:space="0" w:color="auto"/>
              <w:right w:val="single" w:sz="8" w:space="0" w:color="auto"/>
            </w:tcBorders>
            <w:vAlign w:val="center"/>
            <w:hideMark/>
          </w:tcPr>
          <w:p w14:paraId="088B4E43" w14:textId="77777777" w:rsidR="004E7E27" w:rsidRPr="00B87B2D" w:rsidRDefault="004E7E27" w:rsidP="004E7E27">
            <w:pPr>
              <w:spacing w:before="120" w:after="120" w:line="234" w:lineRule="atLeast"/>
              <w:jc w:val="center"/>
              <w:rPr>
                <w:sz w:val="24"/>
                <w:szCs w:val="24"/>
              </w:rPr>
            </w:pPr>
            <w:r w:rsidRPr="00B87B2D">
              <w:rPr>
                <w:sz w:val="24"/>
                <w:szCs w:val="24"/>
                <w:lang w:val="vi-VN"/>
              </w:rPr>
              <w:t>6</w:t>
            </w:r>
          </w:p>
        </w:tc>
        <w:tc>
          <w:tcPr>
            <w:tcW w:w="1050" w:type="pct"/>
            <w:vMerge w:val="restart"/>
            <w:tcBorders>
              <w:top w:val="nil"/>
              <w:left w:val="nil"/>
              <w:bottom w:val="single" w:sz="8" w:space="0" w:color="auto"/>
              <w:right w:val="single" w:sz="8" w:space="0" w:color="auto"/>
            </w:tcBorders>
            <w:vAlign w:val="center"/>
            <w:hideMark/>
          </w:tcPr>
          <w:p w14:paraId="634607C0" w14:textId="77777777" w:rsidR="004E7E27" w:rsidRPr="00B87B2D" w:rsidRDefault="004E7E27" w:rsidP="004E7E27">
            <w:pPr>
              <w:spacing w:before="120" w:after="120" w:line="234" w:lineRule="atLeast"/>
              <w:rPr>
                <w:sz w:val="24"/>
                <w:szCs w:val="24"/>
              </w:rPr>
            </w:pPr>
            <w:r w:rsidRPr="00B87B2D">
              <w:rPr>
                <w:sz w:val="24"/>
                <w:szCs w:val="24"/>
                <w:lang w:val="vi-VN"/>
              </w:rPr>
              <w:t>Hệ số chuyển đổi độ dốc</w:t>
            </w:r>
          </w:p>
        </w:tc>
        <w:tc>
          <w:tcPr>
            <w:tcW w:w="800" w:type="pct"/>
            <w:tcBorders>
              <w:top w:val="nil"/>
              <w:left w:val="nil"/>
              <w:bottom w:val="single" w:sz="8" w:space="0" w:color="auto"/>
              <w:right w:val="single" w:sz="8" w:space="0" w:color="auto"/>
            </w:tcBorders>
            <w:vAlign w:val="center"/>
            <w:hideMark/>
          </w:tcPr>
          <w:p w14:paraId="10A43F6C" w14:textId="77777777" w:rsidR="004E7E27" w:rsidRPr="00B87B2D" w:rsidRDefault="004E7E27" w:rsidP="004E7E27">
            <w:pPr>
              <w:spacing w:before="120" w:after="120" w:line="234" w:lineRule="atLeast"/>
              <w:jc w:val="center"/>
              <w:rPr>
                <w:sz w:val="24"/>
                <w:szCs w:val="24"/>
              </w:rPr>
            </w:pPr>
            <w:r w:rsidRPr="00B87B2D">
              <w:rPr>
                <w:sz w:val="24"/>
                <w:szCs w:val="24"/>
                <w:lang w:val="vi-VN"/>
              </w:rPr>
              <w:t>K</w:t>
            </w:r>
            <w:r w:rsidRPr="00B87B2D">
              <w:rPr>
                <w:sz w:val="24"/>
                <w:szCs w:val="24"/>
                <w:vertAlign w:val="subscript"/>
                <w:lang w:val="vi-VN"/>
              </w:rPr>
              <w:t>d1</w:t>
            </w:r>
            <w:r w:rsidRPr="00B87B2D">
              <w:rPr>
                <w:sz w:val="24"/>
                <w:szCs w:val="24"/>
                <w:lang w:val="vi-VN"/>
              </w:rPr>
              <w:t> = 0,92</w:t>
            </w:r>
          </w:p>
        </w:tc>
        <w:tc>
          <w:tcPr>
            <w:tcW w:w="2500" w:type="pct"/>
            <w:tcBorders>
              <w:top w:val="nil"/>
              <w:left w:val="nil"/>
              <w:bottom w:val="single" w:sz="8" w:space="0" w:color="auto"/>
              <w:right w:val="single" w:sz="8" w:space="0" w:color="auto"/>
            </w:tcBorders>
            <w:vAlign w:val="center"/>
            <w:hideMark/>
          </w:tcPr>
          <w:p w14:paraId="0821D094" w14:textId="77777777" w:rsidR="004E7E27" w:rsidRPr="00B87B2D" w:rsidRDefault="004E7E27" w:rsidP="004E7E27">
            <w:pPr>
              <w:spacing w:before="120" w:after="120" w:line="234" w:lineRule="atLeast"/>
              <w:rPr>
                <w:sz w:val="24"/>
                <w:szCs w:val="24"/>
              </w:rPr>
            </w:pPr>
            <w:r w:rsidRPr="00B87B2D">
              <w:rPr>
                <w:sz w:val="24"/>
                <w:szCs w:val="24"/>
                <w:lang w:val="vi-VN"/>
              </w:rPr>
              <w:t>Áp dụng trường hợp độ dốc từ &lt; 20°</w:t>
            </w:r>
          </w:p>
        </w:tc>
      </w:tr>
      <w:tr w:rsidR="00B87B2D" w:rsidRPr="00B87B2D" w14:paraId="5E120D6A" w14:textId="77777777" w:rsidTr="0079428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DFC20EB"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3C87B58E" w14:textId="77777777" w:rsidR="004E7E27" w:rsidRPr="00B87B2D" w:rsidRDefault="004E7E27" w:rsidP="004E7E27">
            <w:pPr>
              <w:spacing w:after="0" w:line="240" w:lineRule="auto"/>
              <w:rPr>
                <w:sz w:val="24"/>
                <w:szCs w:val="24"/>
              </w:rPr>
            </w:pPr>
          </w:p>
        </w:tc>
        <w:tc>
          <w:tcPr>
            <w:tcW w:w="800" w:type="pct"/>
            <w:tcBorders>
              <w:top w:val="nil"/>
              <w:left w:val="nil"/>
              <w:bottom w:val="single" w:sz="8" w:space="0" w:color="auto"/>
              <w:right w:val="single" w:sz="8" w:space="0" w:color="auto"/>
            </w:tcBorders>
            <w:vAlign w:val="center"/>
            <w:hideMark/>
          </w:tcPr>
          <w:p w14:paraId="3D4CEECA" w14:textId="77777777" w:rsidR="004E7E27" w:rsidRPr="00B87B2D" w:rsidRDefault="004E7E27" w:rsidP="004E7E27">
            <w:pPr>
              <w:spacing w:before="120" w:after="120" w:line="234" w:lineRule="atLeast"/>
              <w:jc w:val="center"/>
              <w:rPr>
                <w:sz w:val="24"/>
                <w:szCs w:val="24"/>
              </w:rPr>
            </w:pPr>
            <w:r w:rsidRPr="00B87B2D">
              <w:rPr>
                <w:sz w:val="24"/>
                <w:szCs w:val="24"/>
              </w:rPr>
              <w:t>K</w:t>
            </w:r>
            <w:r w:rsidRPr="00B87B2D">
              <w:rPr>
                <w:sz w:val="24"/>
                <w:szCs w:val="24"/>
                <w:vertAlign w:val="subscript"/>
              </w:rPr>
              <w:t>d2</w:t>
            </w:r>
            <w:r w:rsidRPr="00B87B2D">
              <w:rPr>
                <w:sz w:val="24"/>
                <w:szCs w:val="24"/>
              </w:rPr>
              <w:t> = 1,00</w:t>
            </w:r>
          </w:p>
        </w:tc>
        <w:tc>
          <w:tcPr>
            <w:tcW w:w="2500" w:type="pct"/>
            <w:tcBorders>
              <w:top w:val="nil"/>
              <w:left w:val="nil"/>
              <w:bottom w:val="single" w:sz="8" w:space="0" w:color="auto"/>
              <w:right w:val="single" w:sz="8" w:space="0" w:color="auto"/>
            </w:tcBorders>
            <w:vAlign w:val="center"/>
            <w:hideMark/>
          </w:tcPr>
          <w:p w14:paraId="4B718BEE" w14:textId="77777777" w:rsidR="004E7E27" w:rsidRPr="00B87B2D" w:rsidRDefault="004E7E27" w:rsidP="004E7E27">
            <w:pPr>
              <w:spacing w:before="120" w:after="120" w:line="234" w:lineRule="atLeast"/>
              <w:rPr>
                <w:sz w:val="24"/>
                <w:szCs w:val="24"/>
              </w:rPr>
            </w:pPr>
            <w:r w:rsidRPr="00B87B2D">
              <w:rPr>
                <w:sz w:val="24"/>
                <w:szCs w:val="24"/>
                <w:lang w:val="vi-VN"/>
              </w:rPr>
              <w:t>Áp dụng trường hợp độ </w:t>
            </w:r>
            <w:r w:rsidRPr="00B87B2D">
              <w:rPr>
                <w:sz w:val="24"/>
                <w:szCs w:val="24"/>
              </w:rPr>
              <w:t>d</w:t>
            </w:r>
            <w:r w:rsidRPr="00B87B2D">
              <w:rPr>
                <w:sz w:val="24"/>
                <w:szCs w:val="24"/>
                <w:lang w:val="vi-VN"/>
              </w:rPr>
              <w:t>ốc từ 20 - 25°</w:t>
            </w:r>
          </w:p>
        </w:tc>
      </w:tr>
      <w:tr w:rsidR="00B87B2D" w:rsidRPr="00B87B2D" w14:paraId="27B8D7A9" w14:textId="77777777" w:rsidTr="0079428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599812F"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1CFDD493" w14:textId="77777777" w:rsidR="004E7E27" w:rsidRPr="00B87B2D" w:rsidRDefault="004E7E27" w:rsidP="004E7E27">
            <w:pPr>
              <w:spacing w:after="0" w:line="240" w:lineRule="auto"/>
              <w:rPr>
                <w:sz w:val="24"/>
                <w:szCs w:val="24"/>
              </w:rPr>
            </w:pPr>
          </w:p>
        </w:tc>
        <w:tc>
          <w:tcPr>
            <w:tcW w:w="800" w:type="pct"/>
            <w:tcBorders>
              <w:top w:val="nil"/>
              <w:left w:val="nil"/>
              <w:bottom w:val="single" w:sz="8" w:space="0" w:color="auto"/>
              <w:right w:val="single" w:sz="8" w:space="0" w:color="auto"/>
            </w:tcBorders>
            <w:vAlign w:val="center"/>
            <w:hideMark/>
          </w:tcPr>
          <w:p w14:paraId="50D0BF7A" w14:textId="77777777" w:rsidR="004E7E27" w:rsidRPr="00B87B2D" w:rsidRDefault="004E7E27" w:rsidP="004E7E27">
            <w:pPr>
              <w:spacing w:before="120" w:after="120" w:line="234" w:lineRule="atLeast"/>
              <w:jc w:val="center"/>
              <w:rPr>
                <w:sz w:val="24"/>
                <w:szCs w:val="24"/>
              </w:rPr>
            </w:pPr>
            <w:r w:rsidRPr="00B87B2D">
              <w:rPr>
                <w:sz w:val="24"/>
                <w:szCs w:val="24"/>
                <w:lang w:val="vi-VN"/>
              </w:rPr>
              <w:t>K</w:t>
            </w:r>
            <w:r w:rsidRPr="00B87B2D">
              <w:rPr>
                <w:sz w:val="24"/>
                <w:szCs w:val="24"/>
                <w:vertAlign w:val="subscript"/>
                <w:lang w:val="vi-VN"/>
              </w:rPr>
              <w:t>d3</w:t>
            </w:r>
            <w:r w:rsidRPr="00B87B2D">
              <w:rPr>
                <w:sz w:val="24"/>
                <w:szCs w:val="24"/>
                <w:lang w:val="vi-VN"/>
              </w:rPr>
              <w:t> =</w:t>
            </w:r>
            <w:r w:rsidRPr="00B87B2D">
              <w:rPr>
                <w:sz w:val="24"/>
                <w:szCs w:val="24"/>
              </w:rPr>
              <w:t> 1</w:t>
            </w:r>
            <w:r w:rsidRPr="00B87B2D">
              <w:rPr>
                <w:sz w:val="24"/>
                <w:szCs w:val="24"/>
                <w:lang w:val="vi-VN"/>
              </w:rPr>
              <w:t>,14</w:t>
            </w:r>
          </w:p>
        </w:tc>
        <w:tc>
          <w:tcPr>
            <w:tcW w:w="2500" w:type="pct"/>
            <w:tcBorders>
              <w:top w:val="nil"/>
              <w:left w:val="nil"/>
              <w:bottom w:val="single" w:sz="8" w:space="0" w:color="auto"/>
              <w:right w:val="single" w:sz="8" w:space="0" w:color="auto"/>
            </w:tcBorders>
            <w:vAlign w:val="center"/>
            <w:hideMark/>
          </w:tcPr>
          <w:p w14:paraId="734E8E5F" w14:textId="77777777" w:rsidR="004E7E27" w:rsidRPr="00B87B2D" w:rsidRDefault="004E7E27" w:rsidP="004E7E27">
            <w:pPr>
              <w:spacing w:before="120" w:after="120" w:line="234" w:lineRule="atLeast"/>
              <w:rPr>
                <w:sz w:val="24"/>
                <w:szCs w:val="24"/>
              </w:rPr>
            </w:pPr>
            <w:r w:rsidRPr="00B87B2D">
              <w:rPr>
                <w:sz w:val="24"/>
                <w:szCs w:val="24"/>
                <w:lang w:val="vi-VN"/>
              </w:rPr>
              <w:t>Áp dụng trường hợp độ dốc &gt; 25°</w:t>
            </w:r>
          </w:p>
        </w:tc>
      </w:tr>
      <w:tr w:rsidR="00B87B2D" w:rsidRPr="00B87B2D" w14:paraId="7E23CDA7" w14:textId="77777777" w:rsidTr="0079428F">
        <w:trPr>
          <w:tblCellSpacing w:w="0" w:type="dxa"/>
        </w:trPr>
        <w:tc>
          <w:tcPr>
            <w:tcW w:w="600" w:type="pct"/>
            <w:tcBorders>
              <w:top w:val="nil"/>
              <w:left w:val="single" w:sz="8" w:space="0" w:color="auto"/>
              <w:bottom w:val="single" w:sz="8" w:space="0" w:color="auto"/>
              <w:right w:val="single" w:sz="8" w:space="0" w:color="auto"/>
            </w:tcBorders>
            <w:vAlign w:val="center"/>
            <w:hideMark/>
          </w:tcPr>
          <w:p w14:paraId="79363FB0"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B</w:t>
            </w:r>
          </w:p>
        </w:tc>
        <w:tc>
          <w:tcPr>
            <w:tcW w:w="1850" w:type="pct"/>
            <w:gridSpan w:val="2"/>
            <w:tcBorders>
              <w:top w:val="nil"/>
              <w:left w:val="nil"/>
              <w:bottom w:val="single" w:sz="8" w:space="0" w:color="auto"/>
              <w:right w:val="single" w:sz="8" w:space="0" w:color="auto"/>
            </w:tcBorders>
            <w:vAlign w:val="center"/>
            <w:hideMark/>
          </w:tcPr>
          <w:p w14:paraId="31364637" w14:textId="77777777" w:rsidR="004E7E27" w:rsidRPr="00B87B2D" w:rsidRDefault="004E7E27" w:rsidP="004E7E27">
            <w:pPr>
              <w:spacing w:before="120" w:after="120" w:line="234" w:lineRule="atLeast"/>
              <w:rPr>
                <w:sz w:val="24"/>
                <w:szCs w:val="24"/>
              </w:rPr>
            </w:pPr>
            <w:r w:rsidRPr="00B87B2D">
              <w:rPr>
                <w:b/>
                <w:bCs/>
                <w:sz w:val="24"/>
                <w:szCs w:val="24"/>
                <w:lang w:val="vi-VN"/>
              </w:rPr>
              <w:t>Nhóm đất ngập mặn</w:t>
            </w:r>
          </w:p>
        </w:tc>
        <w:tc>
          <w:tcPr>
            <w:tcW w:w="2500" w:type="pct"/>
            <w:tcBorders>
              <w:top w:val="nil"/>
              <w:left w:val="nil"/>
              <w:bottom w:val="single" w:sz="8" w:space="0" w:color="auto"/>
              <w:right w:val="single" w:sz="8" w:space="0" w:color="auto"/>
            </w:tcBorders>
            <w:vAlign w:val="center"/>
            <w:hideMark/>
          </w:tcPr>
          <w:p w14:paraId="0A306874" w14:textId="77777777" w:rsidR="004E7E27" w:rsidRPr="00B87B2D" w:rsidRDefault="004E7E27" w:rsidP="004E7E27">
            <w:pPr>
              <w:spacing w:after="0" w:line="240" w:lineRule="auto"/>
              <w:rPr>
                <w:sz w:val="24"/>
                <w:szCs w:val="24"/>
              </w:rPr>
            </w:pPr>
          </w:p>
        </w:tc>
      </w:tr>
      <w:tr w:rsidR="00B87B2D" w:rsidRPr="00B87B2D" w14:paraId="00EACD6A" w14:textId="77777777" w:rsidTr="0079428F">
        <w:trPr>
          <w:tblCellSpacing w:w="0" w:type="dxa"/>
        </w:trPr>
        <w:tc>
          <w:tcPr>
            <w:tcW w:w="600" w:type="pct"/>
            <w:vMerge w:val="restart"/>
            <w:tcBorders>
              <w:top w:val="nil"/>
              <w:left w:val="single" w:sz="8" w:space="0" w:color="auto"/>
              <w:bottom w:val="single" w:sz="8" w:space="0" w:color="auto"/>
              <w:right w:val="single" w:sz="8" w:space="0" w:color="auto"/>
            </w:tcBorders>
            <w:vAlign w:val="center"/>
            <w:hideMark/>
          </w:tcPr>
          <w:p w14:paraId="3E95839E" w14:textId="77777777" w:rsidR="004E7E27" w:rsidRPr="00B87B2D" w:rsidRDefault="004E7E27" w:rsidP="004E7E27">
            <w:pPr>
              <w:spacing w:before="120" w:after="120" w:line="234" w:lineRule="atLeast"/>
              <w:jc w:val="center"/>
              <w:rPr>
                <w:sz w:val="24"/>
                <w:szCs w:val="24"/>
              </w:rPr>
            </w:pPr>
            <w:r w:rsidRPr="00B87B2D">
              <w:rPr>
                <w:sz w:val="24"/>
                <w:szCs w:val="24"/>
                <w:lang w:val="vi-VN"/>
              </w:rPr>
              <w:t>1</w:t>
            </w:r>
          </w:p>
        </w:tc>
        <w:tc>
          <w:tcPr>
            <w:tcW w:w="1050" w:type="pct"/>
            <w:vMerge w:val="restart"/>
            <w:tcBorders>
              <w:top w:val="nil"/>
              <w:left w:val="nil"/>
              <w:bottom w:val="single" w:sz="8" w:space="0" w:color="auto"/>
              <w:right w:val="single" w:sz="8" w:space="0" w:color="auto"/>
            </w:tcBorders>
            <w:vAlign w:val="center"/>
            <w:hideMark/>
          </w:tcPr>
          <w:p w14:paraId="08E7194C" w14:textId="77777777" w:rsidR="004E7E27" w:rsidRPr="00B87B2D" w:rsidRDefault="004E7E27" w:rsidP="004E7E27">
            <w:pPr>
              <w:spacing w:before="120" w:after="120" w:line="234" w:lineRule="atLeast"/>
              <w:rPr>
                <w:sz w:val="24"/>
                <w:szCs w:val="24"/>
              </w:rPr>
            </w:pPr>
            <w:r w:rsidRPr="00B87B2D">
              <w:rPr>
                <w:sz w:val="24"/>
                <w:szCs w:val="24"/>
                <w:lang w:val="vi-VN"/>
              </w:rPr>
              <w:t>Hệ số nhóm đất</w:t>
            </w:r>
          </w:p>
        </w:tc>
        <w:tc>
          <w:tcPr>
            <w:tcW w:w="800" w:type="pct"/>
            <w:tcBorders>
              <w:top w:val="nil"/>
              <w:left w:val="nil"/>
              <w:bottom w:val="single" w:sz="8" w:space="0" w:color="auto"/>
              <w:right w:val="single" w:sz="8" w:space="0" w:color="auto"/>
            </w:tcBorders>
            <w:vAlign w:val="center"/>
            <w:hideMark/>
          </w:tcPr>
          <w:p w14:paraId="24C2245F" w14:textId="77777777" w:rsidR="004E7E27" w:rsidRPr="00B87B2D" w:rsidRDefault="004E7E27" w:rsidP="004E7E27">
            <w:pPr>
              <w:spacing w:before="120" w:after="120" w:line="234" w:lineRule="atLeast"/>
              <w:jc w:val="center"/>
              <w:rPr>
                <w:sz w:val="24"/>
                <w:szCs w:val="24"/>
              </w:rPr>
            </w:pPr>
            <w:r w:rsidRPr="00B87B2D">
              <w:rPr>
                <w:sz w:val="24"/>
                <w:szCs w:val="24"/>
                <w:lang w:val="vi-VN"/>
              </w:rPr>
              <w:t>K</w:t>
            </w:r>
            <w:r w:rsidRPr="00B87B2D">
              <w:rPr>
                <w:sz w:val="24"/>
                <w:szCs w:val="24"/>
                <w:vertAlign w:val="subscript"/>
              </w:rPr>
              <w:t>đ</w:t>
            </w:r>
            <w:r w:rsidRPr="00B87B2D">
              <w:rPr>
                <w:sz w:val="24"/>
                <w:szCs w:val="24"/>
                <w:vertAlign w:val="subscript"/>
                <w:lang w:val="vi-VN"/>
              </w:rPr>
              <w:t>n</w:t>
            </w:r>
            <w:r w:rsidRPr="00B87B2D">
              <w:rPr>
                <w:sz w:val="24"/>
                <w:szCs w:val="24"/>
                <w:vertAlign w:val="subscript"/>
              </w:rPr>
              <w:t>1</w:t>
            </w:r>
            <w:r w:rsidRPr="00B87B2D">
              <w:rPr>
                <w:sz w:val="24"/>
                <w:szCs w:val="24"/>
              </w:rPr>
              <w:t> </w:t>
            </w:r>
            <w:r w:rsidRPr="00B87B2D">
              <w:rPr>
                <w:sz w:val="24"/>
                <w:szCs w:val="24"/>
                <w:lang w:val="vi-VN"/>
              </w:rPr>
              <w:t>= 0,51</w:t>
            </w:r>
          </w:p>
        </w:tc>
        <w:tc>
          <w:tcPr>
            <w:tcW w:w="2500" w:type="pct"/>
            <w:tcBorders>
              <w:top w:val="nil"/>
              <w:left w:val="nil"/>
              <w:bottom w:val="single" w:sz="8" w:space="0" w:color="auto"/>
              <w:right w:val="single" w:sz="8" w:space="0" w:color="auto"/>
            </w:tcBorders>
            <w:vAlign w:val="center"/>
            <w:hideMark/>
          </w:tcPr>
          <w:p w14:paraId="46FA06FC" w14:textId="77777777" w:rsidR="004E7E27" w:rsidRPr="00B87B2D" w:rsidRDefault="004E7E27" w:rsidP="004E7E27">
            <w:pPr>
              <w:spacing w:before="120" w:after="120" w:line="234" w:lineRule="atLeast"/>
              <w:rPr>
                <w:sz w:val="24"/>
                <w:szCs w:val="24"/>
              </w:rPr>
            </w:pPr>
            <w:r w:rsidRPr="00B87B2D">
              <w:rPr>
                <w:sz w:val="24"/>
                <w:szCs w:val="24"/>
                <w:lang w:val="vi-VN"/>
              </w:rPr>
              <w:t>Đất bùn mềm, đi lún sâu từ 15-40 cm.</w:t>
            </w:r>
          </w:p>
        </w:tc>
      </w:tr>
      <w:tr w:rsidR="00B87B2D" w:rsidRPr="00B87B2D" w14:paraId="0F3F4B68" w14:textId="77777777" w:rsidTr="0079428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AD70325"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35A07FA8" w14:textId="77777777" w:rsidR="004E7E27" w:rsidRPr="00B87B2D" w:rsidRDefault="004E7E27" w:rsidP="004E7E27">
            <w:pPr>
              <w:spacing w:after="0" w:line="240" w:lineRule="auto"/>
              <w:rPr>
                <w:sz w:val="24"/>
                <w:szCs w:val="24"/>
              </w:rPr>
            </w:pPr>
          </w:p>
        </w:tc>
        <w:tc>
          <w:tcPr>
            <w:tcW w:w="800" w:type="pct"/>
            <w:tcBorders>
              <w:top w:val="nil"/>
              <w:left w:val="nil"/>
              <w:bottom w:val="single" w:sz="8" w:space="0" w:color="auto"/>
              <w:right w:val="single" w:sz="8" w:space="0" w:color="auto"/>
            </w:tcBorders>
            <w:vAlign w:val="center"/>
            <w:hideMark/>
          </w:tcPr>
          <w:p w14:paraId="694E0D78" w14:textId="77777777" w:rsidR="004E7E27" w:rsidRPr="00B87B2D" w:rsidRDefault="004E7E27" w:rsidP="004E7E27">
            <w:pPr>
              <w:spacing w:before="120" w:after="120" w:line="234" w:lineRule="atLeast"/>
              <w:jc w:val="center"/>
              <w:rPr>
                <w:sz w:val="24"/>
                <w:szCs w:val="24"/>
              </w:rPr>
            </w:pPr>
            <w:r w:rsidRPr="00B87B2D">
              <w:rPr>
                <w:sz w:val="24"/>
                <w:szCs w:val="24"/>
                <w:lang w:val="vi-VN"/>
              </w:rPr>
              <w:t>K</w:t>
            </w:r>
            <w:r w:rsidRPr="00B87B2D">
              <w:rPr>
                <w:sz w:val="24"/>
                <w:szCs w:val="24"/>
                <w:vertAlign w:val="subscript"/>
                <w:lang w:val="vi-VN"/>
              </w:rPr>
              <w:t>đn2</w:t>
            </w:r>
            <w:r w:rsidRPr="00B87B2D">
              <w:rPr>
                <w:sz w:val="24"/>
                <w:szCs w:val="24"/>
                <w:lang w:val="vi-VN"/>
              </w:rPr>
              <w:t> </w:t>
            </w:r>
            <w:r w:rsidRPr="00B87B2D">
              <w:rPr>
                <w:sz w:val="24"/>
                <w:szCs w:val="24"/>
              </w:rPr>
              <w:t>=</w:t>
            </w:r>
            <w:r w:rsidRPr="00B87B2D">
              <w:rPr>
                <w:sz w:val="24"/>
                <w:szCs w:val="24"/>
                <w:lang w:val="vi-VN"/>
              </w:rPr>
              <w:t> 1,00</w:t>
            </w:r>
          </w:p>
        </w:tc>
        <w:tc>
          <w:tcPr>
            <w:tcW w:w="2500" w:type="pct"/>
            <w:tcBorders>
              <w:top w:val="nil"/>
              <w:left w:val="nil"/>
              <w:bottom w:val="single" w:sz="8" w:space="0" w:color="auto"/>
              <w:right w:val="single" w:sz="8" w:space="0" w:color="auto"/>
            </w:tcBorders>
            <w:vAlign w:val="center"/>
            <w:hideMark/>
          </w:tcPr>
          <w:p w14:paraId="7267B2B2" w14:textId="77777777" w:rsidR="004E7E27" w:rsidRPr="00B87B2D" w:rsidRDefault="004E7E27" w:rsidP="004E7E27">
            <w:pPr>
              <w:spacing w:before="120" w:after="120" w:line="234" w:lineRule="atLeast"/>
              <w:rPr>
                <w:sz w:val="24"/>
                <w:szCs w:val="24"/>
              </w:rPr>
            </w:pPr>
            <w:r w:rsidRPr="00B87B2D">
              <w:rPr>
                <w:sz w:val="24"/>
                <w:szCs w:val="24"/>
                <w:lang w:val="vi-VN"/>
              </w:rPr>
              <w:t>Đất bùn cứng hoặc sét, đi lún từ 5-15cm</w:t>
            </w:r>
            <w:r w:rsidRPr="00B87B2D">
              <w:rPr>
                <w:sz w:val="24"/>
                <w:szCs w:val="24"/>
              </w:rPr>
              <w:t>;</w:t>
            </w:r>
            <w:r w:rsidRPr="00B87B2D">
              <w:rPr>
                <w:sz w:val="24"/>
                <w:szCs w:val="24"/>
                <w:lang w:val="vi-VN"/>
              </w:rPr>
              <w:t> có tỷ lệ cát lẫn &lt;70%.</w:t>
            </w:r>
          </w:p>
        </w:tc>
      </w:tr>
      <w:tr w:rsidR="00B87B2D" w:rsidRPr="00B87B2D" w14:paraId="2FD21A96" w14:textId="77777777" w:rsidTr="0079428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A3C8843"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4F441DA6" w14:textId="77777777" w:rsidR="004E7E27" w:rsidRPr="00B87B2D" w:rsidRDefault="004E7E27" w:rsidP="004E7E27">
            <w:pPr>
              <w:spacing w:after="0" w:line="240" w:lineRule="auto"/>
              <w:rPr>
                <w:sz w:val="24"/>
                <w:szCs w:val="24"/>
              </w:rPr>
            </w:pPr>
          </w:p>
        </w:tc>
        <w:tc>
          <w:tcPr>
            <w:tcW w:w="800" w:type="pct"/>
            <w:tcBorders>
              <w:top w:val="nil"/>
              <w:left w:val="nil"/>
              <w:bottom w:val="single" w:sz="8" w:space="0" w:color="auto"/>
              <w:right w:val="single" w:sz="8" w:space="0" w:color="auto"/>
            </w:tcBorders>
            <w:vAlign w:val="center"/>
            <w:hideMark/>
          </w:tcPr>
          <w:p w14:paraId="033242B3" w14:textId="77777777" w:rsidR="004E7E27" w:rsidRPr="00B87B2D" w:rsidRDefault="004E7E27" w:rsidP="004E7E27">
            <w:pPr>
              <w:spacing w:before="120" w:after="120" w:line="234" w:lineRule="atLeast"/>
              <w:jc w:val="center"/>
              <w:rPr>
                <w:sz w:val="24"/>
                <w:szCs w:val="24"/>
              </w:rPr>
            </w:pPr>
            <w:r w:rsidRPr="00B87B2D">
              <w:rPr>
                <w:sz w:val="24"/>
                <w:szCs w:val="24"/>
                <w:lang w:val="vi-VN"/>
              </w:rPr>
              <w:t>K</w:t>
            </w:r>
            <w:r w:rsidRPr="00B87B2D">
              <w:rPr>
                <w:sz w:val="24"/>
                <w:szCs w:val="24"/>
                <w:vertAlign w:val="subscript"/>
              </w:rPr>
              <w:t>đ</w:t>
            </w:r>
            <w:r w:rsidRPr="00B87B2D">
              <w:rPr>
                <w:sz w:val="24"/>
                <w:szCs w:val="24"/>
                <w:vertAlign w:val="subscript"/>
                <w:lang w:val="vi-VN"/>
              </w:rPr>
              <w:t>n3</w:t>
            </w:r>
            <w:r w:rsidRPr="00B87B2D">
              <w:rPr>
                <w:sz w:val="24"/>
                <w:szCs w:val="24"/>
                <w:lang w:val="vi-VN"/>
              </w:rPr>
              <w:t> = 2,13</w:t>
            </w:r>
          </w:p>
        </w:tc>
        <w:tc>
          <w:tcPr>
            <w:tcW w:w="2500" w:type="pct"/>
            <w:tcBorders>
              <w:top w:val="nil"/>
              <w:left w:val="nil"/>
              <w:bottom w:val="single" w:sz="8" w:space="0" w:color="auto"/>
              <w:right w:val="single" w:sz="8" w:space="0" w:color="auto"/>
            </w:tcBorders>
            <w:vAlign w:val="center"/>
            <w:hideMark/>
          </w:tcPr>
          <w:p w14:paraId="3A3574E4" w14:textId="77777777" w:rsidR="004E7E27" w:rsidRPr="00B87B2D" w:rsidRDefault="004E7E27" w:rsidP="004E7E27">
            <w:pPr>
              <w:spacing w:before="120" w:after="120" w:line="234" w:lineRule="atLeast"/>
              <w:rPr>
                <w:sz w:val="24"/>
                <w:szCs w:val="24"/>
              </w:rPr>
            </w:pPr>
            <w:r w:rsidRPr="00B87B2D">
              <w:rPr>
                <w:sz w:val="24"/>
                <w:szCs w:val="24"/>
                <w:lang w:val="vi-VN"/>
              </w:rPr>
              <w:t>Đất sét chặt hoặc sét rắn đi lún &lt; 5cm; c</w:t>
            </w:r>
            <w:r w:rsidRPr="00B87B2D">
              <w:rPr>
                <w:sz w:val="24"/>
                <w:szCs w:val="24"/>
              </w:rPr>
              <w:t>ó</w:t>
            </w:r>
            <w:r w:rsidRPr="00B87B2D">
              <w:rPr>
                <w:sz w:val="24"/>
                <w:szCs w:val="24"/>
                <w:lang w:val="vi-VN"/>
              </w:rPr>
              <w:t> tỷ lệ cát lẫn &gt;70%.</w:t>
            </w:r>
          </w:p>
        </w:tc>
      </w:tr>
      <w:tr w:rsidR="00B87B2D" w:rsidRPr="00B87B2D" w14:paraId="4FCC532F" w14:textId="77777777" w:rsidTr="0079428F">
        <w:trPr>
          <w:tblCellSpacing w:w="0" w:type="dxa"/>
        </w:trPr>
        <w:tc>
          <w:tcPr>
            <w:tcW w:w="600" w:type="pct"/>
            <w:vMerge w:val="restart"/>
            <w:tcBorders>
              <w:top w:val="nil"/>
              <w:left w:val="single" w:sz="8" w:space="0" w:color="auto"/>
              <w:bottom w:val="single" w:sz="8" w:space="0" w:color="auto"/>
              <w:right w:val="single" w:sz="8" w:space="0" w:color="auto"/>
            </w:tcBorders>
            <w:vAlign w:val="center"/>
            <w:hideMark/>
          </w:tcPr>
          <w:p w14:paraId="2A52A91C" w14:textId="77777777" w:rsidR="004E7E27" w:rsidRPr="00B87B2D" w:rsidRDefault="004E7E27" w:rsidP="004E7E27">
            <w:pPr>
              <w:spacing w:before="120" w:after="120" w:line="234" w:lineRule="atLeast"/>
              <w:jc w:val="center"/>
              <w:rPr>
                <w:sz w:val="24"/>
                <w:szCs w:val="24"/>
              </w:rPr>
            </w:pPr>
            <w:r w:rsidRPr="00B87B2D">
              <w:rPr>
                <w:sz w:val="24"/>
                <w:szCs w:val="24"/>
                <w:lang w:val="vi-VN"/>
              </w:rPr>
              <w:t>2</w:t>
            </w:r>
          </w:p>
        </w:tc>
        <w:tc>
          <w:tcPr>
            <w:tcW w:w="1050" w:type="pct"/>
            <w:vMerge w:val="restart"/>
            <w:tcBorders>
              <w:top w:val="nil"/>
              <w:left w:val="nil"/>
              <w:bottom w:val="single" w:sz="8" w:space="0" w:color="auto"/>
              <w:right w:val="single" w:sz="8" w:space="0" w:color="auto"/>
            </w:tcBorders>
            <w:vAlign w:val="center"/>
            <w:hideMark/>
          </w:tcPr>
          <w:p w14:paraId="402E6EFD" w14:textId="77777777" w:rsidR="004E7E27" w:rsidRPr="00B87B2D" w:rsidRDefault="004E7E27" w:rsidP="004E7E27">
            <w:pPr>
              <w:spacing w:before="120" w:after="120" w:line="234" w:lineRule="atLeast"/>
              <w:rPr>
                <w:sz w:val="24"/>
                <w:szCs w:val="24"/>
              </w:rPr>
            </w:pPr>
            <w:r w:rsidRPr="00B87B2D">
              <w:rPr>
                <w:sz w:val="24"/>
                <w:szCs w:val="24"/>
                <w:lang w:val="vi-VN"/>
              </w:rPr>
              <w:t>Hệ số chuyển đổi c</w:t>
            </w:r>
            <w:r w:rsidRPr="00B87B2D">
              <w:rPr>
                <w:sz w:val="24"/>
                <w:szCs w:val="24"/>
              </w:rPr>
              <w:t>ự</w:t>
            </w:r>
            <w:r w:rsidRPr="00B87B2D">
              <w:rPr>
                <w:sz w:val="24"/>
                <w:szCs w:val="24"/>
                <w:lang w:val="vi-VN"/>
              </w:rPr>
              <w:t> ly di chuyển</w:t>
            </w:r>
          </w:p>
        </w:tc>
        <w:tc>
          <w:tcPr>
            <w:tcW w:w="800" w:type="pct"/>
            <w:tcBorders>
              <w:top w:val="nil"/>
              <w:left w:val="nil"/>
              <w:bottom w:val="single" w:sz="8" w:space="0" w:color="auto"/>
              <w:right w:val="single" w:sz="8" w:space="0" w:color="auto"/>
            </w:tcBorders>
            <w:vAlign w:val="center"/>
            <w:hideMark/>
          </w:tcPr>
          <w:p w14:paraId="5064B541" w14:textId="77777777" w:rsidR="004E7E27" w:rsidRPr="00B87B2D" w:rsidRDefault="004E7E27" w:rsidP="004E7E27">
            <w:pPr>
              <w:spacing w:before="120" w:after="120" w:line="234" w:lineRule="atLeast"/>
              <w:jc w:val="center"/>
              <w:rPr>
                <w:sz w:val="24"/>
                <w:szCs w:val="24"/>
              </w:rPr>
            </w:pPr>
            <w:r w:rsidRPr="00B87B2D">
              <w:rPr>
                <w:sz w:val="24"/>
                <w:szCs w:val="24"/>
                <w:lang w:val="vi-VN"/>
              </w:rPr>
              <w:t>K</w:t>
            </w:r>
            <w:r w:rsidRPr="00B87B2D">
              <w:rPr>
                <w:sz w:val="24"/>
                <w:szCs w:val="24"/>
                <w:vertAlign w:val="subscript"/>
                <w:lang w:val="vi-VN"/>
              </w:rPr>
              <w:t>ln1</w:t>
            </w:r>
            <w:r w:rsidRPr="00B87B2D">
              <w:rPr>
                <w:sz w:val="24"/>
                <w:szCs w:val="24"/>
                <w:lang w:val="vi-VN"/>
              </w:rPr>
              <w:t> =0,91</w:t>
            </w:r>
          </w:p>
        </w:tc>
        <w:tc>
          <w:tcPr>
            <w:tcW w:w="2500" w:type="pct"/>
            <w:tcBorders>
              <w:top w:val="nil"/>
              <w:left w:val="nil"/>
              <w:bottom w:val="single" w:sz="8" w:space="0" w:color="auto"/>
              <w:right w:val="single" w:sz="8" w:space="0" w:color="auto"/>
            </w:tcBorders>
            <w:vAlign w:val="center"/>
            <w:hideMark/>
          </w:tcPr>
          <w:p w14:paraId="428A542E" w14:textId="77777777" w:rsidR="004E7E27" w:rsidRPr="00B87B2D" w:rsidRDefault="004E7E27" w:rsidP="004E7E27">
            <w:pPr>
              <w:spacing w:before="120" w:after="120" w:line="234" w:lineRule="atLeast"/>
              <w:rPr>
                <w:sz w:val="24"/>
                <w:szCs w:val="24"/>
              </w:rPr>
            </w:pPr>
            <w:r w:rsidRPr="00B87B2D">
              <w:rPr>
                <w:sz w:val="24"/>
                <w:szCs w:val="24"/>
                <w:lang w:val="vi-VN"/>
              </w:rPr>
              <w:t>Áp dụng với cự ly &lt; 0,5 km</w:t>
            </w:r>
          </w:p>
        </w:tc>
      </w:tr>
      <w:tr w:rsidR="00B87B2D" w:rsidRPr="00B87B2D" w14:paraId="7E1F8CA8" w14:textId="77777777" w:rsidTr="0079428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CA0102F"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5399BA4F" w14:textId="77777777" w:rsidR="004E7E27" w:rsidRPr="00B87B2D" w:rsidRDefault="004E7E27" w:rsidP="004E7E27">
            <w:pPr>
              <w:spacing w:after="0" w:line="240" w:lineRule="auto"/>
              <w:rPr>
                <w:sz w:val="24"/>
                <w:szCs w:val="24"/>
              </w:rPr>
            </w:pPr>
          </w:p>
        </w:tc>
        <w:tc>
          <w:tcPr>
            <w:tcW w:w="800" w:type="pct"/>
            <w:tcBorders>
              <w:top w:val="nil"/>
              <w:left w:val="nil"/>
              <w:bottom w:val="single" w:sz="8" w:space="0" w:color="auto"/>
              <w:right w:val="single" w:sz="8" w:space="0" w:color="auto"/>
            </w:tcBorders>
            <w:vAlign w:val="center"/>
            <w:hideMark/>
          </w:tcPr>
          <w:p w14:paraId="4B8D3D71" w14:textId="77777777" w:rsidR="004E7E27" w:rsidRPr="00B87B2D" w:rsidRDefault="004E7E27" w:rsidP="004E7E27">
            <w:pPr>
              <w:spacing w:before="120" w:after="120" w:line="234" w:lineRule="atLeast"/>
              <w:jc w:val="center"/>
              <w:rPr>
                <w:sz w:val="24"/>
                <w:szCs w:val="24"/>
              </w:rPr>
            </w:pPr>
            <w:r w:rsidRPr="00B87B2D">
              <w:rPr>
                <w:sz w:val="24"/>
                <w:szCs w:val="24"/>
                <w:lang w:val="vi-VN"/>
              </w:rPr>
              <w:t>K</w:t>
            </w:r>
            <w:r w:rsidRPr="00B87B2D">
              <w:rPr>
                <w:sz w:val="24"/>
                <w:szCs w:val="24"/>
                <w:vertAlign w:val="subscript"/>
              </w:rPr>
              <w:t>l</w:t>
            </w:r>
            <w:r w:rsidRPr="00B87B2D">
              <w:rPr>
                <w:sz w:val="24"/>
                <w:szCs w:val="24"/>
                <w:vertAlign w:val="subscript"/>
                <w:lang w:val="vi-VN"/>
              </w:rPr>
              <w:t>n2</w:t>
            </w:r>
            <w:r w:rsidRPr="00B87B2D">
              <w:rPr>
                <w:sz w:val="24"/>
                <w:szCs w:val="24"/>
                <w:lang w:val="vi-VN"/>
              </w:rPr>
              <w:t> = 1,00</w:t>
            </w:r>
          </w:p>
        </w:tc>
        <w:tc>
          <w:tcPr>
            <w:tcW w:w="2500" w:type="pct"/>
            <w:tcBorders>
              <w:top w:val="nil"/>
              <w:left w:val="nil"/>
              <w:bottom w:val="single" w:sz="8" w:space="0" w:color="auto"/>
              <w:right w:val="single" w:sz="8" w:space="0" w:color="auto"/>
            </w:tcBorders>
            <w:vAlign w:val="center"/>
            <w:hideMark/>
          </w:tcPr>
          <w:p w14:paraId="047B029A" w14:textId="77777777" w:rsidR="004E7E27" w:rsidRPr="00B87B2D" w:rsidRDefault="004E7E27" w:rsidP="004E7E27">
            <w:pPr>
              <w:spacing w:before="120" w:after="120" w:line="234" w:lineRule="atLeast"/>
              <w:rPr>
                <w:sz w:val="24"/>
                <w:szCs w:val="24"/>
              </w:rPr>
            </w:pPr>
            <w:r w:rsidRPr="00B87B2D">
              <w:rPr>
                <w:sz w:val="24"/>
                <w:szCs w:val="24"/>
                <w:lang w:val="vi-VN"/>
              </w:rPr>
              <w:t>Áp dụng với cự ly 0,5 - 1,0 km</w:t>
            </w:r>
          </w:p>
        </w:tc>
      </w:tr>
      <w:tr w:rsidR="00B87B2D" w:rsidRPr="00B87B2D" w14:paraId="12E549F5" w14:textId="77777777" w:rsidTr="0079428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B640A83"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67F3F245" w14:textId="77777777" w:rsidR="004E7E27" w:rsidRPr="00B87B2D" w:rsidRDefault="004E7E27" w:rsidP="004E7E27">
            <w:pPr>
              <w:spacing w:after="0" w:line="240" w:lineRule="auto"/>
              <w:rPr>
                <w:sz w:val="24"/>
                <w:szCs w:val="24"/>
              </w:rPr>
            </w:pPr>
          </w:p>
        </w:tc>
        <w:tc>
          <w:tcPr>
            <w:tcW w:w="800" w:type="pct"/>
            <w:tcBorders>
              <w:top w:val="nil"/>
              <w:left w:val="nil"/>
              <w:bottom w:val="single" w:sz="8" w:space="0" w:color="auto"/>
              <w:right w:val="single" w:sz="8" w:space="0" w:color="auto"/>
            </w:tcBorders>
            <w:vAlign w:val="center"/>
            <w:hideMark/>
          </w:tcPr>
          <w:p w14:paraId="14A22121" w14:textId="77777777" w:rsidR="004E7E27" w:rsidRPr="00B87B2D" w:rsidRDefault="004E7E27" w:rsidP="004E7E27">
            <w:pPr>
              <w:spacing w:before="120" w:after="120" w:line="234" w:lineRule="atLeast"/>
              <w:jc w:val="center"/>
              <w:rPr>
                <w:sz w:val="24"/>
                <w:szCs w:val="24"/>
              </w:rPr>
            </w:pPr>
            <w:r w:rsidRPr="00B87B2D">
              <w:rPr>
                <w:sz w:val="24"/>
                <w:szCs w:val="24"/>
                <w:lang w:val="vi-VN"/>
              </w:rPr>
              <w:t>K</w:t>
            </w:r>
            <w:r w:rsidRPr="00B87B2D">
              <w:rPr>
                <w:sz w:val="24"/>
                <w:szCs w:val="24"/>
                <w:vertAlign w:val="subscript"/>
              </w:rPr>
              <w:t>l</w:t>
            </w:r>
            <w:r w:rsidRPr="00B87B2D">
              <w:rPr>
                <w:sz w:val="24"/>
                <w:szCs w:val="24"/>
                <w:vertAlign w:val="subscript"/>
                <w:lang w:val="vi-VN"/>
              </w:rPr>
              <w:t>n3</w:t>
            </w:r>
            <w:r w:rsidRPr="00B87B2D">
              <w:rPr>
                <w:sz w:val="24"/>
                <w:szCs w:val="24"/>
                <w:lang w:val="vi-VN"/>
              </w:rPr>
              <w:t> </w:t>
            </w:r>
            <w:r w:rsidRPr="00B87B2D">
              <w:rPr>
                <w:sz w:val="24"/>
                <w:szCs w:val="24"/>
              </w:rPr>
              <w:t>=</w:t>
            </w:r>
            <w:r w:rsidRPr="00B87B2D">
              <w:rPr>
                <w:sz w:val="24"/>
                <w:szCs w:val="24"/>
                <w:lang w:val="vi-VN"/>
              </w:rPr>
              <w:t> 1,10</w:t>
            </w:r>
          </w:p>
        </w:tc>
        <w:tc>
          <w:tcPr>
            <w:tcW w:w="2500" w:type="pct"/>
            <w:tcBorders>
              <w:top w:val="nil"/>
              <w:left w:val="nil"/>
              <w:bottom w:val="single" w:sz="8" w:space="0" w:color="auto"/>
              <w:right w:val="single" w:sz="8" w:space="0" w:color="auto"/>
            </w:tcBorders>
            <w:vAlign w:val="center"/>
            <w:hideMark/>
          </w:tcPr>
          <w:p w14:paraId="2ADD9D38" w14:textId="77777777" w:rsidR="004E7E27" w:rsidRPr="00B87B2D" w:rsidRDefault="004E7E27" w:rsidP="004E7E27">
            <w:pPr>
              <w:spacing w:before="120" w:after="120" w:line="234" w:lineRule="atLeast"/>
              <w:rPr>
                <w:sz w:val="24"/>
                <w:szCs w:val="24"/>
              </w:rPr>
            </w:pPr>
            <w:r w:rsidRPr="00B87B2D">
              <w:rPr>
                <w:sz w:val="24"/>
                <w:szCs w:val="24"/>
                <w:lang w:val="vi-VN"/>
              </w:rPr>
              <w:t>Áp dụng với cự ly &gt; 1,0 km</w:t>
            </w:r>
          </w:p>
        </w:tc>
      </w:tr>
      <w:tr w:rsidR="00B87B2D" w:rsidRPr="00B87B2D" w14:paraId="0556D746" w14:textId="77777777" w:rsidTr="0079428F">
        <w:trPr>
          <w:tblCellSpacing w:w="0" w:type="dxa"/>
        </w:trPr>
        <w:tc>
          <w:tcPr>
            <w:tcW w:w="600" w:type="pct"/>
            <w:vMerge w:val="restart"/>
            <w:tcBorders>
              <w:top w:val="nil"/>
              <w:left w:val="single" w:sz="8" w:space="0" w:color="auto"/>
              <w:bottom w:val="single" w:sz="8" w:space="0" w:color="auto"/>
              <w:right w:val="single" w:sz="8" w:space="0" w:color="auto"/>
            </w:tcBorders>
            <w:vAlign w:val="center"/>
            <w:hideMark/>
          </w:tcPr>
          <w:p w14:paraId="015302F7" w14:textId="77777777" w:rsidR="004E7E27" w:rsidRPr="00B87B2D" w:rsidRDefault="004E7E27" w:rsidP="004E7E27">
            <w:pPr>
              <w:spacing w:before="120" w:after="120" w:line="234" w:lineRule="atLeast"/>
              <w:jc w:val="center"/>
              <w:rPr>
                <w:sz w:val="24"/>
                <w:szCs w:val="24"/>
              </w:rPr>
            </w:pPr>
            <w:r w:rsidRPr="00B87B2D">
              <w:rPr>
                <w:sz w:val="24"/>
                <w:szCs w:val="24"/>
                <w:lang w:val="vi-VN"/>
              </w:rPr>
              <w:t>3</w:t>
            </w:r>
          </w:p>
        </w:tc>
        <w:tc>
          <w:tcPr>
            <w:tcW w:w="1050" w:type="pct"/>
            <w:vMerge w:val="restart"/>
            <w:tcBorders>
              <w:top w:val="nil"/>
              <w:left w:val="nil"/>
              <w:bottom w:val="single" w:sz="8" w:space="0" w:color="auto"/>
              <w:right w:val="single" w:sz="8" w:space="0" w:color="auto"/>
            </w:tcBorders>
            <w:vAlign w:val="center"/>
            <w:hideMark/>
          </w:tcPr>
          <w:p w14:paraId="68A571BB" w14:textId="77777777" w:rsidR="004E7E27" w:rsidRPr="00B87B2D" w:rsidRDefault="004E7E27" w:rsidP="004E7E27">
            <w:pPr>
              <w:spacing w:before="120" w:after="120" w:line="234" w:lineRule="atLeast"/>
              <w:rPr>
                <w:sz w:val="24"/>
                <w:szCs w:val="24"/>
              </w:rPr>
            </w:pPr>
            <w:r w:rsidRPr="00B87B2D">
              <w:rPr>
                <w:sz w:val="24"/>
                <w:szCs w:val="24"/>
                <w:lang w:val="vi-VN"/>
              </w:rPr>
              <w:t>Hệ số chuyển đổi kích thước hố</w:t>
            </w:r>
          </w:p>
        </w:tc>
        <w:tc>
          <w:tcPr>
            <w:tcW w:w="800" w:type="pct"/>
            <w:tcBorders>
              <w:top w:val="nil"/>
              <w:left w:val="nil"/>
              <w:bottom w:val="single" w:sz="8" w:space="0" w:color="auto"/>
              <w:right w:val="single" w:sz="8" w:space="0" w:color="auto"/>
            </w:tcBorders>
            <w:vAlign w:val="center"/>
            <w:hideMark/>
          </w:tcPr>
          <w:p w14:paraId="2E08EF06" w14:textId="77777777" w:rsidR="004E7E27" w:rsidRPr="00B87B2D" w:rsidRDefault="004E7E27" w:rsidP="004E7E27">
            <w:pPr>
              <w:spacing w:before="120" w:after="120" w:line="234" w:lineRule="atLeast"/>
              <w:jc w:val="center"/>
              <w:rPr>
                <w:sz w:val="24"/>
                <w:szCs w:val="24"/>
              </w:rPr>
            </w:pPr>
            <w:r w:rsidRPr="00B87B2D">
              <w:rPr>
                <w:sz w:val="24"/>
                <w:szCs w:val="24"/>
                <w:lang w:val="vi-VN"/>
              </w:rPr>
              <w:t>K</w:t>
            </w:r>
            <w:r w:rsidRPr="00B87B2D">
              <w:rPr>
                <w:sz w:val="24"/>
                <w:szCs w:val="24"/>
                <w:vertAlign w:val="subscript"/>
                <w:lang w:val="vi-VN"/>
              </w:rPr>
              <w:t>hn</w:t>
            </w:r>
            <w:r w:rsidRPr="00B87B2D">
              <w:rPr>
                <w:sz w:val="24"/>
                <w:szCs w:val="24"/>
                <w:vertAlign w:val="subscript"/>
              </w:rPr>
              <w:t>1</w:t>
            </w:r>
            <w:r w:rsidRPr="00B87B2D">
              <w:rPr>
                <w:sz w:val="24"/>
                <w:szCs w:val="24"/>
                <w:lang w:val="vi-VN"/>
              </w:rPr>
              <w:t> = 0,36</w:t>
            </w:r>
          </w:p>
        </w:tc>
        <w:tc>
          <w:tcPr>
            <w:tcW w:w="2500" w:type="pct"/>
            <w:tcBorders>
              <w:top w:val="nil"/>
              <w:left w:val="nil"/>
              <w:bottom w:val="single" w:sz="8" w:space="0" w:color="auto"/>
              <w:right w:val="single" w:sz="8" w:space="0" w:color="auto"/>
            </w:tcBorders>
            <w:vAlign w:val="center"/>
            <w:hideMark/>
          </w:tcPr>
          <w:p w14:paraId="27C68130" w14:textId="77777777" w:rsidR="004E7E27" w:rsidRPr="00B87B2D" w:rsidRDefault="004E7E27" w:rsidP="004E7E27">
            <w:pPr>
              <w:spacing w:before="120" w:after="120" w:line="234" w:lineRule="atLeast"/>
              <w:rPr>
                <w:sz w:val="24"/>
                <w:szCs w:val="24"/>
              </w:rPr>
            </w:pPr>
            <w:r w:rsidRPr="00B87B2D">
              <w:rPr>
                <w:sz w:val="24"/>
                <w:szCs w:val="24"/>
                <w:lang w:val="vi-VN"/>
              </w:rPr>
              <w:t>Hố đào kích thước 20 × 20 × 20 cm</w:t>
            </w:r>
          </w:p>
        </w:tc>
      </w:tr>
      <w:tr w:rsidR="00B87B2D" w:rsidRPr="00B87B2D" w14:paraId="3286A2C1" w14:textId="77777777" w:rsidTr="0079428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F8D3AD2"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18167271" w14:textId="77777777" w:rsidR="004E7E27" w:rsidRPr="00B87B2D" w:rsidRDefault="004E7E27" w:rsidP="004E7E27">
            <w:pPr>
              <w:spacing w:after="0" w:line="240" w:lineRule="auto"/>
              <w:rPr>
                <w:sz w:val="24"/>
                <w:szCs w:val="24"/>
              </w:rPr>
            </w:pPr>
          </w:p>
        </w:tc>
        <w:tc>
          <w:tcPr>
            <w:tcW w:w="800" w:type="pct"/>
            <w:tcBorders>
              <w:top w:val="nil"/>
              <w:left w:val="nil"/>
              <w:bottom w:val="single" w:sz="8" w:space="0" w:color="auto"/>
              <w:right w:val="single" w:sz="8" w:space="0" w:color="auto"/>
            </w:tcBorders>
            <w:vAlign w:val="center"/>
            <w:hideMark/>
          </w:tcPr>
          <w:p w14:paraId="30311F1C" w14:textId="77777777" w:rsidR="004E7E27" w:rsidRPr="00B87B2D" w:rsidRDefault="004E7E27" w:rsidP="004E7E27">
            <w:pPr>
              <w:spacing w:before="120" w:after="120" w:line="234" w:lineRule="atLeast"/>
              <w:jc w:val="center"/>
              <w:rPr>
                <w:sz w:val="24"/>
                <w:szCs w:val="24"/>
              </w:rPr>
            </w:pPr>
            <w:r w:rsidRPr="00B87B2D">
              <w:rPr>
                <w:sz w:val="24"/>
                <w:szCs w:val="24"/>
                <w:lang w:val="vi-VN"/>
              </w:rPr>
              <w:t>K</w:t>
            </w:r>
            <w:r w:rsidRPr="00B87B2D">
              <w:rPr>
                <w:sz w:val="24"/>
                <w:szCs w:val="24"/>
                <w:vertAlign w:val="subscript"/>
                <w:lang w:val="vi-VN"/>
              </w:rPr>
              <w:t>hn2</w:t>
            </w:r>
            <w:r w:rsidRPr="00B87B2D">
              <w:rPr>
                <w:sz w:val="24"/>
                <w:szCs w:val="24"/>
                <w:lang w:val="vi-VN"/>
              </w:rPr>
              <w:t> = 0,52</w:t>
            </w:r>
          </w:p>
        </w:tc>
        <w:tc>
          <w:tcPr>
            <w:tcW w:w="2500" w:type="pct"/>
            <w:tcBorders>
              <w:top w:val="nil"/>
              <w:left w:val="nil"/>
              <w:bottom w:val="single" w:sz="8" w:space="0" w:color="auto"/>
              <w:right w:val="single" w:sz="8" w:space="0" w:color="auto"/>
            </w:tcBorders>
            <w:vAlign w:val="center"/>
            <w:hideMark/>
          </w:tcPr>
          <w:p w14:paraId="678348A4" w14:textId="77777777" w:rsidR="004E7E27" w:rsidRPr="00B87B2D" w:rsidRDefault="004E7E27" w:rsidP="004E7E27">
            <w:pPr>
              <w:spacing w:before="120" w:after="120" w:line="234" w:lineRule="atLeast"/>
              <w:rPr>
                <w:sz w:val="24"/>
                <w:szCs w:val="24"/>
              </w:rPr>
            </w:pPr>
            <w:r w:rsidRPr="00B87B2D">
              <w:rPr>
                <w:sz w:val="24"/>
                <w:szCs w:val="24"/>
                <w:lang w:val="vi-VN"/>
              </w:rPr>
              <w:t>Hố đào kích thước 30 × 30 × 30 cm</w:t>
            </w:r>
          </w:p>
        </w:tc>
      </w:tr>
      <w:tr w:rsidR="00B87B2D" w:rsidRPr="00B87B2D" w14:paraId="78C9CC72" w14:textId="77777777" w:rsidTr="0079428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21EA485"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1C9A7D6D" w14:textId="77777777" w:rsidR="004E7E27" w:rsidRPr="00B87B2D" w:rsidRDefault="004E7E27" w:rsidP="004E7E27">
            <w:pPr>
              <w:spacing w:after="0" w:line="240" w:lineRule="auto"/>
              <w:rPr>
                <w:sz w:val="24"/>
                <w:szCs w:val="24"/>
              </w:rPr>
            </w:pPr>
          </w:p>
        </w:tc>
        <w:tc>
          <w:tcPr>
            <w:tcW w:w="800" w:type="pct"/>
            <w:tcBorders>
              <w:top w:val="nil"/>
              <w:left w:val="nil"/>
              <w:bottom w:val="single" w:sz="8" w:space="0" w:color="auto"/>
              <w:right w:val="single" w:sz="8" w:space="0" w:color="auto"/>
            </w:tcBorders>
            <w:vAlign w:val="center"/>
            <w:hideMark/>
          </w:tcPr>
          <w:p w14:paraId="6DCA82DB" w14:textId="77777777" w:rsidR="004E7E27" w:rsidRPr="00B87B2D" w:rsidRDefault="004E7E27" w:rsidP="004E7E27">
            <w:pPr>
              <w:spacing w:before="120" w:after="120" w:line="234" w:lineRule="atLeast"/>
              <w:jc w:val="center"/>
              <w:rPr>
                <w:sz w:val="24"/>
                <w:szCs w:val="24"/>
              </w:rPr>
            </w:pPr>
            <w:r w:rsidRPr="00B87B2D">
              <w:rPr>
                <w:sz w:val="24"/>
                <w:szCs w:val="24"/>
                <w:lang w:val="vi-VN"/>
              </w:rPr>
              <w:t>K</w:t>
            </w:r>
            <w:r w:rsidRPr="00B87B2D">
              <w:rPr>
                <w:sz w:val="24"/>
                <w:szCs w:val="24"/>
                <w:vertAlign w:val="subscript"/>
                <w:lang w:val="vi-VN"/>
              </w:rPr>
              <w:t>hn3</w:t>
            </w:r>
            <w:r w:rsidRPr="00B87B2D">
              <w:rPr>
                <w:sz w:val="24"/>
                <w:szCs w:val="24"/>
                <w:lang w:val="vi-VN"/>
              </w:rPr>
              <w:t> </w:t>
            </w:r>
            <w:r w:rsidRPr="00B87B2D">
              <w:rPr>
                <w:sz w:val="24"/>
                <w:szCs w:val="24"/>
              </w:rPr>
              <w:t>=</w:t>
            </w:r>
            <w:r w:rsidRPr="00B87B2D">
              <w:rPr>
                <w:sz w:val="24"/>
                <w:szCs w:val="24"/>
                <w:lang w:val="vi-VN"/>
              </w:rPr>
              <w:t> 1,00</w:t>
            </w:r>
          </w:p>
        </w:tc>
        <w:tc>
          <w:tcPr>
            <w:tcW w:w="2500" w:type="pct"/>
            <w:tcBorders>
              <w:top w:val="nil"/>
              <w:left w:val="nil"/>
              <w:bottom w:val="single" w:sz="8" w:space="0" w:color="auto"/>
              <w:right w:val="single" w:sz="8" w:space="0" w:color="auto"/>
            </w:tcBorders>
            <w:vAlign w:val="center"/>
            <w:hideMark/>
          </w:tcPr>
          <w:p w14:paraId="0D0AF79C" w14:textId="77777777" w:rsidR="004E7E27" w:rsidRPr="00B87B2D" w:rsidRDefault="004E7E27" w:rsidP="004E7E27">
            <w:pPr>
              <w:spacing w:before="120" w:after="120" w:line="234" w:lineRule="atLeast"/>
              <w:rPr>
                <w:sz w:val="24"/>
                <w:szCs w:val="24"/>
              </w:rPr>
            </w:pPr>
            <w:r w:rsidRPr="00B87B2D">
              <w:rPr>
                <w:sz w:val="24"/>
                <w:szCs w:val="24"/>
                <w:lang w:val="vi-VN"/>
              </w:rPr>
              <w:t>Hố đào kích thước 40 × 40 × 40 cm</w:t>
            </w:r>
          </w:p>
        </w:tc>
      </w:tr>
      <w:tr w:rsidR="00B87B2D" w:rsidRPr="00B87B2D" w14:paraId="1CA524B9" w14:textId="77777777" w:rsidTr="0079428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0B53B21"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73AA5BCB" w14:textId="77777777" w:rsidR="004E7E27" w:rsidRPr="00B87B2D" w:rsidRDefault="004E7E27" w:rsidP="004E7E27">
            <w:pPr>
              <w:spacing w:after="0" w:line="240" w:lineRule="auto"/>
              <w:rPr>
                <w:sz w:val="24"/>
                <w:szCs w:val="24"/>
              </w:rPr>
            </w:pPr>
          </w:p>
        </w:tc>
        <w:tc>
          <w:tcPr>
            <w:tcW w:w="800" w:type="pct"/>
            <w:tcBorders>
              <w:top w:val="nil"/>
              <w:left w:val="nil"/>
              <w:bottom w:val="single" w:sz="8" w:space="0" w:color="auto"/>
              <w:right w:val="single" w:sz="8" w:space="0" w:color="auto"/>
            </w:tcBorders>
            <w:vAlign w:val="center"/>
            <w:hideMark/>
          </w:tcPr>
          <w:p w14:paraId="69906FDB" w14:textId="77777777" w:rsidR="004E7E27" w:rsidRPr="00B87B2D" w:rsidRDefault="004E7E27" w:rsidP="004E7E27">
            <w:pPr>
              <w:spacing w:before="120" w:after="120" w:line="234" w:lineRule="atLeast"/>
              <w:jc w:val="center"/>
              <w:rPr>
                <w:sz w:val="24"/>
                <w:szCs w:val="24"/>
              </w:rPr>
            </w:pPr>
            <w:r w:rsidRPr="00B87B2D">
              <w:rPr>
                <w:sz w:val="24"/>
                <w:szCs w:val="24"/>
                <w:lang w:val="vi-VN"/>
              </w:rPr>
              <w:t>K</w:t>
            </w:r>
            <w:r w:rsidRPr="00B87B2D">
              <w:rPr>
                <w:sz w:val="24"/>
                <w:szCs w:val="24"/>
                <w:vertAlign w:val="subscript"/>
                <w:lang w:val="vi-VN"/>
              </w:rPr>
              <w:t>hn4</w:t>
            </w:r>
            <w:r w:rsidRPr="00B87B2D">
              <w:rPr>
                <w:sz w:val="24"/>
                <w:szCs w:val="24"/>
              </w:rPr>
              <w:t> =</w:t>
            </w:r>
            <w:r w:rsidRPr="00B87B2D">
              <w:rPr>
                <w:sz w:val="24"/>
                <w:szCs w:val="24"/>
                <w:lang w:val="vi-VN"/>
              </w:rPr>
              <w:t> 1,18</w:t>
            </w:r>
          </w:p>
        </w:tc>
        <w:tc>
          <w:tcPr>
            <w:tcW w:w="2500" w:type="pct"/>
            <w:tcBorders>
              <w:top w:val="nil"/>
              <w:left w:val="nil"/>
              <w:bottom w:val="single" w:sz="8" w:space="0" w:color="auto"/>
              <w:right w:val="single" w:sz="8" w:space="0" w:color="auto"/>
            </w:tcBorders>
            <w:vAlign w:val="center"/>
            <w:hideMark/>
          </w:tcPr>
          <w:p w14:paraId="6520212A" w14:textId="77777777" w:rsidR="004E7E27" w:rsidRPr="00B87B2D" w:rsidRDefault="004E7E27" w:rsidP="004E7E27">
            <w:pPr>
              <w:spacing w:before="120" w:after="120" w:line="234" w:lineRule="atLeast"/>
              <w:rPr>
                <w:sz w:val="24"/>
                <w:szCs w:val="24"/>
              </w:rPr>
            </w:pPr>
            <w:r w:rsidRPr="00B87B2D">
              <w:rPr>
                <w:sz w:val="24"/>
                <w:szCs w:val="24"/>
                <w:lang w:val="vi-VN"/>
              </w:rPr>
              <w:t>Hố đào kích thước 50 × 50 × 50 cm</w:t>
            </w:r>
          </w:p>
        </w:tc>
      </w:tr>
      <w:tr w:rsidR="00B87B2D" w:rsidRPr="00B87B2D" w14:paraId="134007E1" w14:textId="77777777" w:rsidTr="0079428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67E863B"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3EF041AD" w14:textId="77777777" w:rsidR="004E7E27" w:rsidRPr="00B87B2D" w:rsidRDefault="004E7E27" w:rsidP="004E7E27">
            <w:pPr>
              <w:spacing w:after="0" w:line="240" w:lineRule="auto"/>
              <w:rPr>
                <w:sz w:val="24"/>
                <w:szCs w:val="24"/>
              </w:rPr>
            </w:pPr>
          </w:p>
        </w:tc>
        <w:tc>
          <w:tcPr>
            <w:tcW w:w="800" w:type="pct"/>
            <w:tcBorders>
              <w:top w:val="nil"/>
              <w:left w:val="nil"/>
              <w:bottom w:val="single" w:sz="8" w:space="0" w:color="auto"/>
              <w:right w:val="single" w:sz="8" w:space="0" w:color="auto"/>
            </w:tcBorders>
            <w:vAlign w:val="center"/>
            <w:hideMark/>
          </w:tcPr>
          <w:p w14:paraId="22146530" w14:textId="77777777" w:rsidR="004E7E27" w:rsidRPr="00B87B2D" w:rsidRDefault="004E7E27" w:rsidP="004E7E27">
            <w:pPr>
              <w:spacing w:before="120" w:after="120" w:line="234" w:lineRule="atLeast"/>
              <w:jc w:val="center"/>
              <w:rPr>
                <w:sz w:val="24"/>
                <w:szCs w:val="24"/>
              </w:rPr>
            </w:pPr>
            <w:r w:rsidRPr="00B87B2D">
              <w:rPr>
                <w:sz w:val="24"/>
                <w:szCs w:val="24"/>
                <w:lang w:val="vi-VN"/>
              </w:rPr>
              <w:t>K</w:t>
            </w:r>
            <w:r w:rsidRPr="00B87B2D">
              <w:rPr>
                <w:sz w:val="24"/>
                <w:szCs w:val="24"/>
                <w:vertAlign w:val="subscript"/>
                <w:lang w:val="vi-VN"/>
              </w:rPr>
              <w:t>hn5</w:t>
            </w:r>
            <w:r w:rsidRPr="00B87B2D">
              <w:rPr>
                <w:sz w:val="24"/>
                <w:szCs w:val="24"/>
                <w:lang w:val="vi-VN"/>
              </w:rPr>
              <w:t> =</w:t>
            </w:r>
            <w:r w:rsidRPr="00B87B2D">
              <w:rPr>
                <w:sz w:val="24"/>
                <w:szCs w:val="24"/>
              </w:rPr>
              <w:t> 1</w:t>
            </w:r>
            <w:r w:rsidRPr="00B87B2D">
              <w:rPr>
                <w:sz w:val="24"/>
                <w:szCs w:val="24"/>
                <w:lang w:val="vi-VN"/>
              </w:rPr>
              <w:t>,73</w:t>
            </w:r>
          </w:p>
        </w:tc>
        <w:tc>
          <w:tcPr>
            <w:tcW w:w="2500" w:type="pct"/>
            <w:tcBorders>
              <w:top w:val="nil"/>
              <w:left w:val="nil"/>
              <w:bottom w:val="single" w:sz="8" w:space="0" w:color="auto"/>
              <w:right w:val="single" w:sz="8" w:space="0" w:color="auto"/>
            </w:tcBorders>
            <w:vAlign w:val="center"/>
            <w:hideMark/>
          </w:tcPr>
          <w:p w14:paraId="037AA607" w14:textId="77777777" w:rsidR="004E7E27" w:rsidRPr="00B87B2D" w:rsidRDefault="004E7E27" w:rsidP="004E7E27">
            <w:pPr>
              <w:spacing w:before="120" w:after="120" w:line="234" w:lineRule="atLeast"/>
              <w:rPr>
                <w:sz w:val="24"/>
                <w:szCs w:val="24"/>
              </w:rPr>
            </w:pPr>
            <w:r w:rsidRPr="00B87B2D">
              <w:rPr>
                <w:sz w:val="24"/>
                <w:szCs w:val="24"/>
                <w:lang w:val="vi-VN"/>
              </w:rPr>
              <w:t>Hố đào kích thước 60 × 60 × 60 cm</w:t>
            </w:r>
          </w:p>
        </w:tc>
      </w:tr>
    </w:tbl>
    <w:p w14:paraId="1A7AF218" w14:textId="60983959" w:rsidR="004E7E27" w:rsidRPr="00B87B2D" w:rsidRDefault="003D366B" w:rsidP="004E7E27">
      <w:pPr>
        <w:shd w:val="clear" w:color="auto" w:fill="FFFFFF"/>
        <w:spacing w:before="120" w:after="120" w:line="240" w:lineRule="auto"/>
        <w:ind w:firstLine="709"/>
        <w:jc w:val="both"/>
        <w:rPr>
          <w:szCs w:val="28"/>
        </w:rPr>
      </w:pPr>
      <w:r>
        <w:rPr>
          <w:b/>
          <w:bCs/>
          <w:szCs w:val="28"/>
        </w:rPr>
        <w:t>2</w:t>
      </w:r>
      <w:r w:rsidR="004E7E27" w:rsidRPr="00B87B2D">
        <w:rPr>
          <w:b/>
          <w:bCs/>
          <w:szCs w:val="28"/>
          <w:lang w:val="vi-VN"/>
        </w:rPr>
        <w:t xml:space="preserve">. </w:t>
      </w:r>
      <w:r w:rsidR="002811DE">
        <w:rPr>
          <w:b/>
          <w:bCs/>
          <w:szCs w:val="28"/>
        </w:rPr>
        <w:t>P</w:t>
      </w:r>
      <w:r w:rsidR="002811DE" w:rsidRPr="00B87B2D">
        <w:rPr>
          <w:b/>
          <w:bCs/>
          <w:szCs w:val="28"/>
          <w:lang w:val="vi-VN"/>
        </w:rPr>
        <w:t>HÂN LOẠI ĐẤT TRỒNG RỪNG</w:t>
      </w:r>
    </w:p>
    <w:p w14:paraId="79A654C3" w14:textId="4ADD0564" w:rsidR="004E7E27" w:rsidRPr="00B87B2D" w:rsidRDefault="002811DE" w:rsidP="004E7E27">
      <w:pPr>
        <w:shd w:val="clear" w:color="auto" w:fill="FFFFFF"/>
        <w:spacing w:before="120" w:after="120" w:line="240" w:lineRule="auto"/>
        <w:ind w:firstLine="709"/>
        <w:jc w:val="both"/>
        <w:rPr>
          <w:szCs w:val="28"/>
        </w:rPr>
      </w:pPr>
      <w:r>
        <w:rPr>
          <w:b/>
          <w:bCs/>
          <w:szCs w:val="28"/>
        </w:rPr>
        <w:t>2.2.</w:t>
      </w:r>
      <w:r w:rsidR="004E7E27" w:rsidRPr="00B87B2D">
        <w:rPr>
          <w:b/>
          <w:bCs/>
          <w:szCs w:val="28"/>
          <w:lang w:val="vi-VN"/>
        </w:rPr>
        <w:t xml:space="preserve"> Thuyết minh</w:t>
      </w:r>
    </w:p>
    <w:p w14:paraId="7D0EB911" w14:textId="77777777" w:rsidR="004E7E27" w:rsidRPr="00B87B2D" w:rsidRDefault="004E7E27" w:rsidP="004E7E27">
      <w:pPr>
        <w:shd w:val="clear" w:color="auto" w:fill="FFFFFF"/>
        <w:spacing w:before="120" w:after="120" w:line="240" w:lineRule="auto"/>
        <w:ind w:firstLine="709"/>
        <w:jc w:val="both"/>
        <w:rPr>
          <w:szCs w:val="28"/>
        </w:rPr>
      </w:pPr>
      <w:r w:rsidRPr="00B87B2D">
        <w:rPr>
          <w:szCs w:val="28"/>
          <w:lang w:val="vi-VN"/>
        </w:rPr>
        <w:t>- Nhóm đất khác (K</w:t>
      </w:r>
      <w:r w:rsidRPr="00B87B2D">
        <w:rPr>
          <w:szCs w:val="28"/>
          <w:vertAlign w:val="subscript"/>
          <w:lang w:val="vi-VN"/>
        </w:rPr>
        <w:t>c</w:t>
      </w:r>
      <w:r w:rsidRPr="00B87B2D">
        <w:rPr>
          <w:szCs w:val="28"/>
          <w:lang w:val="vi-VN"/>
        </w:rPr>
        <w:t>): Được phân chia thành 4 nhóm (từ nhóm 1 đến nhóm 4) thể hiện mức độ khó khăn trong làm đất trồng rừng. Các tiêu chí để xác định mức độ khó khăn gồm: Thành phần cơ giới đất, độ dày tầng đất, tỷ lệ đá lẫn và kết von.</w:t>
      </w:r>
    </w:p>
    <w:p w14:paraId="38DEC7AC" w14:textId="77777777" w:rsidR="004E7E27" w:rsidRPr="00B87B2D" w:rsidRDefault="004E7E27" w:rsidP="004E7E27">
      <w:pPr>
        <w:shd w:val="clear" w:color="auto" w:fill="FFFFFF"/>
        <w:spacing w:before="120" w:after="120" w:line="240" w:lineRule="auto"/>
        <w:ind w:firstLine="709"/>
        <w:jc w:val="both"/>
        <w:rPr>
          <w:szCs w:val="28"/>
        </w:rPr>
      </w:pPr>
      <w:r w:rsidRPr="00B87B2D">
        <w:rPr>
          <w:szCs w:val="28"/>
          <w:lang w:val="vi-VN"/>
        </w:rPr>
        <w:t>- Nhóm đất ngập mặn (K</w:t>
      </w:r>
      <w:r w:rsidRPr="00B87B2D">
        <w:rPr>
          <w:szCs w:val="28"/>
          <w:vertAlign w:val="subscript"/>
          <w:lang w:val="vi-VN"/>
        </w:rPr>
        <w:t>d</w:t>
      </w:r>
      <w:r w:rsidRPr="00B87B2D">
        <w:rPr>
          <w:szCs w:val="28"/>
          <w:lang w:val="vi-VN"/>
        </w:rPr>
        <w:t>): Được phân chia thành 3 nhóm (từ nhóm 1 đến nhóm 3) thể hiện mức độ khó khăn trong làm đất trồng rừng. Các tiêu chí để xác định mức độ khó khăn gồm: Thể nền và chế độ ngập nước.</w:t>
      </w:r>
    </w:p>
    <w:p w14:paraId="559EED1F" w14:textId="77777777" w:rsidR="004E7E27" w:rsidRPr="00B87B2D" w:rsidRDefault="004E7E27" w:rsidP="004E7E27">
      <w:pPr>
        <w:shd w:val="clear" w:color="auto" w:fill="FFFFFF"/>
        <w:spacing w:before="120" w:after="120" w:line="240" w:lineRule="auto"/>
        <w:ind w:firstLine="709"/>
        <w:jc w:val="both"/>
        <w:rPr>
          <w:szCs w:val="28"/>
        </w:rPr>
      </w:pPr>
      <w:r w:rsidRPr="00B87B2D">
        <w:rPr>
          <w:szCs w:val="28"/>
          <w:lang w:val="vi-VN"/>
        </w:rPr>
        <w:lastRenderedPageBreak/>
        <w:t>- Phân chia nhóm đất để áp dụng hệ số điều chỉnh mức độ khó khăn trong </w:t>
      </w:r>
      <w:r w:rsidRPr="00B87B2D">
        <w:rPr>
          <w:szCs w:val="28"/>
        </w:rPr>
        <w:t>công </w:t>
      </w:r>
      <w:r w:rsidRPr="00B87B2D">
        <w:rPr>
          <w:szCs w:val="28"/>
          <w:lang w:val="vi-VN"/>
        </w:rPr>
        <w:t>tác làm đất, cuốc hố, lấp hố, xới vun gốc, </w:t>
      </w:r>
      <w:r w:rsidRPr="00B87B2D">
        <w:rPr>
          <w:szCs w:val="28"/>
        </w:rPr>
        <w:t>...</w:t>
      </w:r>
    </w:p>
    <w:p w14:paraId="4CFB9DB8" w14:textId="1C24B16F" w:rsidR="004E7E27" w:rsidRPr="00B87B2D" w:rsidRDefault="002811DE" w:rsidP="004E7E27">
      <w:pPr>
        <w:shd w:val="clear" w:color="auto" w:fill="FFFFFF"/>
        <w:spacing w:before="120" w:after="120" w:line="240" w:lineRule="auto"/>
        <w:ind w:firstLine="709"/>
        <w:jc w:val="both"/>
        <w:rPr>
          <w:szCs w:val="28"/>
        </w:rPr>
      </w:pPr>
      <w:r>
        <w:rPr>
          <w:b/>
          <w:bCs/>
          <w:szCs w:val="28"/>
        </w:rPr>
        <w:t>2.2.</w:t>
      </w:r>
      <w:r w:rsidR="004E7E27" w:rsidRPr="00B87B2D">
        <w:rPr>
          <w:b/>
          <w:bCs/>
          <w:szCs w:val="28"/>
          <w:lang w:val="vi-VN"/>
        </w:rPr>
        <w:t xml:space="preserve"> Bảng phân loại đất trồng rừng</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188"/>
        <w:gridCol w:w="5943"/>
        <w:gridCol w:w="1921"/>
      </w:tblGrid>
      <w:tr w:rsidR="00B87B2D" w:rsidRPr="00B87B2D" w14:paraId="72B50350" w14:textId="77777777" w:rsidTr="0079428F">
        <w:trPr>
          <w:tblCellSpacing w:w="0" w:type="dxa"/>
        </w:trPr>
        <w:tc>
          <w:tcPr>
            <w:tcW w:w="650" w:type="pct"/>
            <w:tcBorders>
              <w:top w:val="single" w:sz="8" w:space="0" w:color="auto"/>
              <w:left w:val="single" w:sz="8" w:space="0" w:color="auto"/>
              <w:bottom w:val="single" w:sz="8" w:space="0" w:color="auto"/>
              <w:right w:val="single" w:sz="8" w:space="0" w:color="auto"/>
            </w:tcBorders>
            <w:vAlign w:val="center"/>
            <w:hideMark/>
          </w:tcPr>
          <w:p w14:paraId="6BDE856A"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TT</w:t>
            </w:r>
          </w:p>
        </w:tc>
        <w:tc>
          <w:tcPr>
            <w:tcW w:w="4300" w:type="pct"/>
            <w:gridSpan w:val="2"/>
            <w:tcBorders>
              <w:top w:val="single" w:sz="8" w:space="0" w:color="auto"/>
              <w:left w:val="nil"/>
              <w:bottom w:val="single" w:sz="8" w:space="0" w:color="auto"/>
              <w:right w:val="single" w:sz="8" w:space="0" w:color="auto"/>
            </w:tcBorders>
            <w:vAlign w:val="center"/>
            <w:hideMark/>
          </w:tcPr>
          <w:p w14:paraId="52B13116"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Lập địa</w:t>
            </w:r>
          </w:p>
        </w:tc>
      </w:tr>
      <w:tr w:rsidR="00B87B2D" w:rsidRPr="00B87B2D" w14:paraId="5FA82A8D" w14:textId="77777777" w:rsidTr="0079428F">
        <w:trPr>
          <w:tblCellSpacing w:w="0" w:type="dxa"/>
        </w:trPr>
        <w:tc>
          <w:tcPr>
            <w:tcW w:w="650" w:type="pct"/>
            <w:tcBorders>
              <w:top w:val="nil"/>
              <w:left w:val="single" w:sz="8" w:space="0" w:color="auto"/>
              <w:bottom w:val="single" w:sz="8" w:space="0" w:color="auto"/>
              <w:right w:val="single" w:sz="8" w:space="0" w:color="auto"/>
            </w:tcBorders>
            <w:vAlign w:val="center"/>
            <w:hideMark/>
          </w:tcPr>
          <w:p w14:paraId="254D0A9A"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I</w:t>
            </w:r>
          </w:p>
        </w:tc>
        <w:tc>
          <w:tcPr>
            <w:tcW w:w="3250" w:type="pct"/>
            <w:tcBorders>
              <w:top w:val="nil"/>
              <w:left w:val="nil"/>
              <w:bottom w:val="single" w:sz="8" w:space="0" w:color="auto"/>
              <w:right w:val="single" w:sz="8" w:space="0" w:color="auto"/>
            </w:tcBorders>
            <w:vAlign w:val="center"/>
            <w:hideMark/>
          </w:tcPr>
          <w:p w14:paraId="179C7736" w14:textId="77777777" w:rsidR="004E7E27" w:rsidRPr="00B87B2D" w:rsidRDefault="004E7E27" w:rsidP="004E7E27">
            <w:pPr>
              <w:spacing w:before="120" w:after="120" w:line="234" w:lineRule="atLeast"/>
              <w:rPr>
                <w:sz w:val="24"/>
                <w:szCs w:val="24"/>
              </w:rPr>
            </w:pPr>
            <w:r w:rsidRPr="00B87B2D">
              <w:rPr>
                <w:b/>
                <w:bCs/>
                <w:sz w:val="24"/>
                <w:szCs w:val="24"/>
                <w:lang w:val="vi-VN"/>
              </w:rPr>
              <w:t>Nhóm đất khác - phân theo thành phần cơ gi</w:t>
            </w:r>
            <w:r w:rsidRPr="00B87B2D">
              <w:rPr>
                <w:b/>
                <w:bCs/>
                <w:sz w:val="24"/>
                <w:szCs w:val="24"/>
              </w:rPr>
              <w:t>ớ</w:t>
            </w:r>
            <w:r w:rsidRPr="00B87B2D">
              <w:rPr>
                <w:b/>
                <w:bCs/>
                <w:sz w:val="24"/>
                <w:szCs w:val="24"/>
                <w:lang w:val="vi-VN"/>
              </w:rPr>
              <w:t>i</w:t>
            </w:r>
          </w:p>
        </w:tc>
        <w:tc>
          <w:tcPr>
            <w:tcW w:w="1050" w:type="pct"/>
            <w:tcBorders>
              <w:top w:val="nil"/>
              <w:left w:val="nil"/>
              <w:bottom w:val="single" w:sz="8" w:space="0" w:color="auto"/>
              <w:right w:val="single" w:sz="8" w:space="0" w:color="auto"/>
            </w:tcBorders>
            <w:vAlign w:val="center"/>
            <w:hideMark/>
          </w:tcPr>
          <w:p w14:paraId="68960E1C"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Tỷ lệ đá lẫn, kết von (%)</w:t>
            </w:r>
          </w:p>
        </w:tc>
      </w:tr>
      <w:tr w:rsidR="00B87B2D" w:rsidRPr="00B87B2D" w14:paraId="5BC73036" w14:textId="77777777" w:rsidTr="0079428F">
        <w:trPr>
          <w:tblCellSpacing w:w="0" w:type="dxa"/>
        </w:trPr>
        <w:tc>
          <w:tcPr>
            <w:tcW w:w="650" w:type="pct"/>
            <w:tcBorders>
              <w:top w:val="nil"/>
              <w:left w:val="single" w:sz="8" w:space="0" w:color="auto"/>
              <w:bottom w:val="single" w:sz="8" w:space="0" w:color="auto"/>
              <w:right w:val="single" w:sz="8" w:space="0" w:color="auto"/>
            </w:tcBorders>
            <w:vAlign w:val="center"/>
            <w:hideMark/>
          </w:tcPr>
          <w:p w14:paraId="51755005" w14:textId="77777777" w:rsidR="004E7E27" w:rsidRPr="00B87B2D" w:rsidRDefault="004E7E27" w:rsidP="004E7E27">
            <w:pPr>
              <w:spacing w:before="120" w:after="120" w:line="234" w:lineRule="atLeast"/>
              <w:jc w:val="center"/>
              <w:rPr>
                <w:sz w:val="24"/>
                <w:szCs w:val="24"/>
              </w:rPr>
            </w:pPr>
            <w:r w:rsidRPr="00B87B2D">
              <w:rPr>
                <w:sz w:val="24"/>
                <w:szCs w:val="24"/>
                <w:lang w:val="vi-VN"/>
              </w:rPr>
              <w:t>Nhóm 1</w:t>
            </w:r>
          </w:p>
        </w:tc>
        <w:tc>
          <w:tcPr>
            <w:tcW w:w="3250" w:type="pct"/>
            <w:tcBorders>
              <w:top w:val="nil"/>
              <w:left w:val="nil"/>
              <w:bottom w:val="single" w:sz="8" w:space="0" w:color="auto"/>
              <w:right w:val="single" w:sz="8" w:space="0" w:color="auto"/>
            </w:tcBorders>
            <w:vAlign w:val="center"/>
            <w:hideMark/>
          </w:tcPr>
          <w:p w14:paraId="1C8B9FC4" w14:textId="77777777" w:rsidR="004E7E27" w:rsidRPr="00B87B2D" w:rsidRDefault="004E7E27" w:rsidP="004E7E27">
            <w:pPr>
              <w:spacing w:before="120" w:after="120" w:line="234" w:lineRule="atLeast"/>
              <w:rPr>
                <w:sz w:val="24"/>
                <w:szCs w:val="24"/>
              </w:rPr>
            </w:pPr>
            <w:r w:rsidRPr="00B87B2D">
              <w:rPr>
                <w:sz w:val="24"/>
                <w:szCs w:val="24"/>
                <w:lang w:val="vi-VN"/>
              </w:rPr>
              <w:t>- Đất đất cát đến cát pha, độ dày tầng đất ≥ 40 cm</w:t>
            </w:r>
          </w:p>
        </w:tc>
        <w:tc>
          <w:tcPr>
            <w:tcW w:w="1050" w:type="pct"/>
            <w:tcBorders>
              <w:top w:val="nil"/>
              <w:left w:val="nil"/>
              <w:bottom w:val="single" w:sz="8" w:space="0" w:color="auto"/>
              <w:right w:val="single" w:sz="8" w:space="0" w:color="auto"/>
            </w:tcBorders>
            <w:vAlign w:val="center"/>
            <w:hideMark/>
          </w:tcPr>
          <w:p w14:paraId="337CF4C6" w14:textId="77777777" w:rsidR="004E7E27" w:rsidRPr="00B87B2D" w:rsidRDefault="004E7E27" w:rsidP="004E7E27">
            <w:pPr>
              <w:spacing w:before="120" w:after="120" w:line="234" w:lineRule="atLeast"/>
              <w:jc w:val="center"/>
              <w:rPr>
                <w:sz w:val="24"/>
                <w:szCs w:val="24"/>
              </w:rPr>
            </w:pPr>
            <w:r w:rsidRPr="00B87B2D">
              <w:rPr>
                <w:sz w:val="24"/>
                <w:szCs w:val="24"/>
                <w:lang w:val="vi-VN"/>
              </w:rPr>
              <w:t>&lt; 20</w:t>
            </w:r>
          </w:p>
        </w:tc>
      </w:tr>
      <w:tr w:rsidR="00B87B2D" w:rsidRPr="00B87B2D" w14:paraId="7CE40569" w14:textId="77777777" w:rsidTr="0079428F">
        <w:trPr>
          <w:tblCellSpacing w:w="0" w:type="dxa"/>
        </w:trPr>
        <w:tc>
          <w:tcPr>
            <w:tcW w:w="650" w:type="pct"/>
            <w:vMerge w:val="restart"/>
            <w:tcBorders>
              <w:top w:val="nil"/>
              <w:left w:val="single" w:sz="8" w:space="0" w:color="auto"/>
              <w:bottom w:val="single" w:sz="8" w:space="0" w:color="auto"/>
              <w:right w:val="single" w:sz="8" w:space="0" w:color="auto"/>
            </w:tcBorders>
            <w:vAlign w:val="center"/>
            <w:hideMark/>
          </w:tcPr>
          <w:p w14:paraId="0391711F" w14:textId="77777777" w:rsidR="004E7E27" w:rsidRPr="00B87B2D" w:rsidRDefault="004E7E27" w:rsidP="004E7E27">
            <w:pPr>
              <w:spacing w:before="120" w:after="120" w:line="234" w:lineRule="atLeast"/>
              <w:jc w:val="center"/>
              <w:rPr>
                <w:sz w:val="24"/>
                <w:szCs w:val="24"/>
              </w:rPr>
            </w:pPr>
            <w:r w:rsidRPr="00B87B2D">
              <w:rPr>
                <w:sz w:val="24"/>
                <w:szCs w:val="24"/>
                <w:lang w:val="vi-VN"/>
              </w:rPr>
              <w:t>Nhóm 2</w:t>
            </w:r>
          </w:p>
        </w:tc>
        <w:tc>
          <w:tcPr>
            <w:tcW w:w="3250" w:type="pct"/>
            <w:tcBorders>
              <w:top w:val="nil"/>
              <w:left w:val="nil"/>
              <w:bottom w:val="single" w:sz="8" w:space="0" w:color="auto"/>
              <w:right w:val="single" w:sz="8" w:space="0" w:color="auto"/>
            </w:tcBorders>
            <w:vAlign w:val="center"/>
            <w:hideMark/>
          </w:tcPr>
          <w:p w14:paraId="7DAD5C25" w14:textId="77777777" w:rsidR="004E7E27" w:rsidRPr="00B87B2D" w:rsidRDefault="004E7E27" w:rsidP="004E7E27">
            <w:pPr>
              <w:spacing w:before="120" w:after="120" w:line="234" w:lineRule="atLeast"/>
              <w:rPr>
                <w:sz w:val="24"/>
                <w:szCs w:val="24"/>
              </w:rPr>
            </w:pPr>
            <w:r w:rsidRPr="00B87B2D">
              <w:rPr>
                <w:sz w:val="24"/>
                <w:szCs w:val="24"/>
                <w:lang w:val="vi-VN"/>
              </w:rPr>
              <w:t>- Đất đất cát đến cát pha, độ </w:t>
            </w:r>
            <w:r w:rsidRPr="00B87B2D">
              <w:rPr>
                <w:sz w:val="24"/>
                <w:szCs w:val="24"/>
              </w:rPr>
              <w:t>d</w:t>
            </w:r>
            <w:r w:rsidRPr="00B87B2D">
              <w:rPr>
                <w:sz w:val="24"/>
                <w:szCs w:val="24"/>
                <w:lang w:val="vi-VN"/>
              </w:rPr>
              <w:t>ày tầng đất ≥ 40 cm</w:t>
            </w:r>
          </w:p>
        </w:tc>
        <w:tc>
          <w:tcPr>
            <w:tcW w:w="1050" w:type="pct"/>
            <w:tcBorders>
              <w:top w:val="nil"/>
              <w:left w:val="nil"/>
              <w:bottom w:val="single" w:sz="8" w:space="0" w:color="auto"/>
              <w:right w:val="single" w:sz="8" w:space="0" w:color="auto"/>
            </w:tcBorders>
            <w:vAlign w:val="center"/>
            <w:hideMark/>
          </w:tcPr>
          <w:p w14:paraId="7EB4E5E2" w14:textId="77777777" w:rsidR="004E7E27" w:rsidRPr="00B87B2D" w:rsidRDefault="004E7E27" w:rsidP="004E7E27">
            <w:pPr>
              <w:spacing w:before="120" w:after="120" w:line="234" w:lineRule="atLeast"/>
              <w:jc w:val="center"/>
              <w:rPr>
                <w:sz w:val="24"/>
                <w:szCs w:val="24"/>
              </w:rPr>
            </w:pPr>
            <w:r w:rsidRPr="00B87B2D">
              <w:rPr>
                <w:sz w:val="24"/>
                <w:szCs w:val="24"/>
                <w:lang w:val="vi-VN"/>
              </w:rPr>
              <w:t>≥ 20</w:t>
            </w:r>
          </w:p>
        </w:tc>
      </w:tr>
      <w:tr w:rsidR="00B87B2D" w:rsidRPr="00B87B2D" w14:paraId="4010DCC4" w14:textId="77777777" w:rsidTr="0079428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2B08627" w14:textId="77777777" w:rsidR="004E7E27" w:rsidRPr="00B87B2D" w:rsidRDefault="004E7E27" w:rsidP="004E7E27">
            <w:pPr>
              <w:spacing w:after="0" w:line="240" w:lineRule="auto"/>
              <w:rPr>
                <w:sz w:val="24"/>
                <w:szCs w:val="24"/>
              </w:rPr>
            </w:pPr>
          </w:p>
        </w:tc>
        <w:tc>
          <w:tcPr>
            <w:tcW w:w="3250" w:type="pct"/>
            <w:tcBorders>
              <w:top w:val="nil"/>
              <w:left w:val="nil"/>
              <w:bottom w:val="single" w:sz="8" w:space="0" w:color="auto"/>
              <w:right w:val="single" w:sz="8" w:space="0" w:color="auto"/>
            </w:tcBorders>
            <w:vAlign w:val="center"/>
            <w:hideMark/>
          </w:tcPr>
          <w:p w14:paraId="59176D7E" w14:textId="77777777" w:rsidR="004E7E27" w:rsidRPr="00B87B2D" w:rsidRDefault="004E7E27" w:rsidP="004E7E27">
            <w:pPr>
              <w:spacing w:before="120" w:after="120" w:line="234" w:lineRule="atLeast"/>
              <w:rPr>
                <w:sz w:val="24"/>
                <w:szCs w:val="24"/>
              </w:rPr>
            </w:pPr>
            <w:r w:rsidRPr="00B87B2D">
              <w:rPr>
                <w:sz w:val="24"/>
                <w:szCs w:val="24"/>
                <w:lang w:val="vi-VN"/>
              </w:rPr>
              <w:t>- Đất thịt nhẹ đến thịt nặng, độ dày tầng đất ≥ 40 cm</w:t>
            </w:r>
          </w:p>
        </w:tc>
        <w:tc>
          <w:tcPr>
            <w:tcW w:w="1050" w:type="pct"/>
            <w:tcBorders>
              <w:top w:val="nil"/>
              <w:left w:val="nil"/>
              <w:bottom w:val="single" w:sz="8" w:space="0" w:color="auto"/>
              <w:right w:val="single" w:sz="8" w:space="0" w:color="auto"/>
            </w:tcBorders>
            <w:vAlign w:val="center"/>
            <w:hideMark/>
          </w:tcPr>
          <w:p w14:paraId="72D0671E" w14:textId="77777777" w:rsidR="004E7E27" w:rsidRPr="00B87B2D" w:rsidRDefault="004E7E27" w:rsidP="004E7E27">
            <w:pPr>
              <w:spacing w:before="120" w:after="120" w:line="234" w:lineRule="atLeast"/>
              <w:jc w:val="center"/>
              <w:rPr>
                <w:sz w:val="24"/>
                <w:szCs w:val="24"/>
              </w:rPr>
            </w:pPr>
            <w:r w:rsidRPr="00B87B2D">
              <w:rPr>
                <w:sz w:val="24"/>
                <w:szCs w:val="24"/>
                <w:lang w:val="vi-VN"/>
              </w:rPr>
              <w:t>&lt; 20</w:t>
            </w:r>
          </w:p>
        </w:tc>
      </w:tr>
      <w:tr w:rsidR="00B87B2D" w:rsidRPr="00B87B2D" w14:paraId="640A7472" w14:textId="77777777" w:rsidTr="0079428F">
        <w:trPr>
          <w:tblCellSpacing w:w="0" w:type="dxa"/>
        </w:trPr>
        <w:tc>
          <w:tcPr>
            <w:tcW w:w="650" w:type="pct"/>
            <w:vMerge w:val="restart"/>
            <w:tcBorders>
              <w:top w:val="nil"/>
              <w:left w:val="single" w:sz="8" w:space="0" w:color="auto"/>
              <w:bottom w:val="single" w:sz="8" w:space="0" w:color="auto"/>
              <w:right w:val="single" w:sz="8" w:space="0" w:color="auto"/>
            </w:tcBorders>
            <w:vAlign w:val="center"/>
            <w:hideMark/>
          </w:tcPr>
          <w:p w14:paraId="61F21036" w14:textId="77777777" w:rsidR="004E7E27" w:rsidRPr="00B87B2D" w:rsidRDefault="004E7E27" w:rsidP="004E7E27">
            <w:pPr>
              <w:spacing w:before="120" w:after="120" w:line="234" w:lineRule="atLeast"/>
              <w:jc w:val="center"/>
              <w:rPr>
                <w:sz w:val="24"/>
                <w:szCs w:val="24"/>
              </w:rPr>
            </w:pPr>
            <w:r w:rsidRPr="00B87B2D">
              <w:rPr>
                <w:sz w:val="24"/>
                <w:szCs w:val="24"/>
                <w:lang w:val="vi-VN"/>
              </w:rPr>
              <w:t>Nhóm 3</w:t>
            </w:r>
          </w:p>
        </w:tc>
        <w:tc>
          <w:tcPr>
            <w:tcW w:w="3250" w:type="pct"/>
            <w:tcBorders>
              <w:top w:val="nil"/>
              <w:left w:val="nil"/>
              <w:bottom w:val="single" w:sz="8" w:space="0" w:color="auto"/>
              <w:right w:val="single" w:sz="8" w:space="0" w:color="auto"/>
            </w:tcBorders>
            <w:vAlign w:val="center"/>
            <w:hideMark/>
          </w:tcPr>
          <w:p w14:paraId="1E64CC9F" w14:textId="77777777" w:rsidR="004E7E27" w:rsidRPr="00B87B2D" w:rsidRDefault="004E7E27" w:rsidP="004E7E27">
            <w:pPr>
              <w:spacing w:before="120" w:after="120" w:line="234" w:lineRule="atLeast"/>
              <w:rPr>
                <w:sz w:val="24"/>
                <w:szCs w:val="24"/>
              </w:rPr>
            </w:pPr>
            <w:r w:rsidRPr="00B87B2D">
              <w:rPr>
                <w:sz w:val="24"/>
                <w:szCs w:val="24"/>
                <w:lang w:val="vi-VN"/>
              </w:rPr>
              <w:t>- Đất thịt nhẹ đến thịt nặng, độ dày tàng đất ≥ 40 cm</w:t>
            </w:r>
          </w:p>
        </w:tc>
        <w:tc>
          <w:tcPr>
            <w:tcW w:w="1050" w:type="pct"/>
            <w:tcBorders>
              <w:top w:val="nil"/>
              <w:left w:val="nil"/>
              <w:bottom w:val="single" w:sz="8" w:space="0" w:color="auto"/>
              <w:right w:val="single" w:sz="8" w:space="0" w:color="auto"/>
            </w:tcBorders>
            <w:vAlign w:val="center"/>
            <w:hideMark/>
          </w:tcPr>
          <w:p w14:paraId="1C0AC3E9" w14:textId="77777777" w:rsidR="004E7E27" w:rsidRPr="00B87B2D" w:rsidRDefault="004E7E27" w:rsidP="004E7E27">
            <w:pPr>
              <w:spacing w:before="120" w:after="120" w:line="234" w:lineRule="atLeast"/>
              <w:jc w:val="center"/>
              <w:rPr>
                <w:sz w:val="24"/>
                <w:szCs w:val="24"/>
              </w:rPr>
            </w:pPr>
            <w:r w:rsidRPr="00B87B2D">
              <w:rPr>
                <w:sz w:val="24"/>
                <w:szCs w:val="24"/>
                <w:lang w:val="vi-VN"/>
              </w:rPr>
              <w:t>20-30</w:t>
            </w:r>
          </w:p>
        </w:tc>
      </w:tr>
      <w:tr w:rsidR="00B87B2D" w:rsidRPr="00B87B2D" w14:paraId="61B5E212" w14:textId="77777777" w:rsidTr="0079428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022191A" w14:textId="77777777" w:rsidR="004E7E27" w:rsidRPr="00B87B2D" w:rsidRDefault="004E7E27" w:rsidP="004E7E27">
            <w:pPr>
              <w:spacing w:after="0" w:line="240" w:lineRule="auto"/>
              <w:rPr>
                <w:sz w:val="24"/>
                <w:szCs w:val="24"/>
              </w:rPr>
            </w:pPr>
          </w:p>
        </w:tc>
        <w:tc>
          <w:tcPr>
            <w:tcW w:w="3250" w:type="pct"/>
            <w:tcBorders>
              <w:top w:val="nil"/>
              <w:left w:val="nil"/>
              <w:bottom w:val="single" w:sz="8" w:space="0" w:color="auto"/>
              <w:right w:val="single" w:sz="8" w:space="0" w:color="auto"/>
            </w:tcBorders>
            <w:vAlign w:val="center"/>
            <w:hideMark/>
          </w:tcPr>
          <w:p w14:paraId="3729AC33" w14:textId="77777777" w:rsidR="004E7E27" w:rsidRPr="00B87B2D" w:rsidRDefault="004E7E27" w:rsidP="004E7E27">
            <w:pPr>
              <w:spacing w:before="120" w:after="120" w:line="234" w:lineRule="atLeast"/>
              <w:rPr>
                <w:sz w:val="24"/>
                <w:szCs w:val="24"/>
              </w:rPr>
            </w:pPr>
            <w:r w:rsidRPr="00B87B2D">
              <w:rPr>
                <w:sz w:val="24"/>
                <w:szCs w:val="24"/>
                <w:lang w:val="vi-VN"/>
              </w:rPr>
              <w:t>- Đất sét nhẹ đến sét nặng, độ dày tầng đất ≥40 cm</w:t>
            </w:r>
          </w:p>
        </w:tc>
        <w:tc>
          <w:tcPr>
            <w:tcW w:w="1050" w:type="pct"/>
            <w:tcBorders>
              <w:top w:val="nil"/>
              <w:left w:val="nil"/>
              <w:bottom w:val="single" w:sz="8" w:space="0" w:color="auto"/>
              <w:right w:val="single" w:sz="8" w:space="0" w:color="auto"/>
            </w:tcBorders>
            <w:vAlign w:val="center"/>
            <w:hideMark/>
          </w:tcPr>
          <w:p w14:paraId="54BFEB62" w14:textId="77777777" w:rsidR="004E7E27" w:rsidRPr="00B87B2D" w:rsidRDefault="004E7E27" w:rsidP="004E7E27">
            <w:pPr>
              <w:spacing w:before="120" w:after="120" w:line="234" w:lineRule="atLeast"/>
              <w:jc w:val="center"/>
              <w:rPr>
                <w:sz w:val="24"/>
                <w:szCs w:val="24"/>
              </w:rPr>
            </w:pPr>
            <w:r w:rsidRPr="00B87B2D">
              <w:rPr>
                <w:sz w:val="24"/>
                <w:szCs w:val="24"/>
                <w:lang w:val="vi-VN"/>
              </w:rPr>
              <w:t>&lt; 20</w:t>
            </w:r>
          </w:p>
        </w:tc>
      </w:tr>
      <w:tr w:rsidR="00B87B2D" w:rsidRPr="00B87B2D" w14:paraId="41950796" w14:textId="77777777" w:rsidTr="0079428F">
        <w:trPr>
          <w:tblCellSpacing w:w="0" w:type="dxa"/>
        </w:trPr>
        <w:tc>
          <w:tcPr>
            <w:tcW w:w="650" w:type="pct"/>
            <w:vMerge w:val="restart"/>
            <w:tcBorders>
              <w:top w:val="nil"/>
              <w:left w:val="single" w:sz="8" w:space="0" w:color="auto"/>
              <w:bottom w:val="single" w:sz="8" w:space="0" w:color="auto"/>
              <w:right w:val="single" w:sz="8" w:space="0" w:color="auto"/>
            </w:tcBorders>
            <w:vAlign w:val="center"/>
            <w:hideMark/>
          </w:tcPr>
          <w:p w14:paraId="19AEB3B8" w14:textId="77777777" w:rsidR="004E7E27" w:rsidRPr="00B87B2D" w:rsidRDefault="004E7E27" w:rsidP="004E7E27">
            <w:pPr>
              <w:spacing w:before="120" w:after="120" w:line="234" w:lineRule="atLeast"/>
              <w:jc w:val="center"/>
              <w:rPr>
                <w:sz w:val="24"/>
                <w:szCs w:val="24"/>
              </w:rPr>
            </w:pPr>
            <w:r w:rsidRPr="00B87B2D">
              <w:rPr>
                <w:sz w:val="24"/>
                <w:szCs w:val="24"/>
                <w:lang w:val="vi-VN"/>
              </w:rPr>
              <w:t>Nhóm 4</w:t>
            </w:r>
          </w:p>
        </w:tc>
        <w:tc>
          <w:tcPr>
            <w:tcW w:w="3250" w:type="pct"/>
            <w:tcBorders>
              <w:top w:val="nil"/>
              <w:left w:val="nil"/>
              <w:bottom w:val="single" w:sz="8" w:space="0" w:color="auto"/>
              <w:right w:val="single" w:sz="8" w:space="0" w:color="auto"/>
            </w:tcBorders>
            <w:vAlign w:val="center"/>
            <w:hideMark/>
          </w:tcPr>
          <w:p w14:paraId="5E3151E3" w14:textId="77777777" w:rsidR="004E7E27" w:rsidRPr="00B87B2D" w:rsidRDefault="004E7E27" w:rsidP="004E7E27">
            <w:pPr>
              <w:spacing w:before="120" w:after="120" w:line="234" w:lineRule="atLeast"/>
              <w:rPr>
                <w:sz w:val="24"/>
                <w:szCs w:val="24"/>
              </w:rPr>
            </w:pPr>
            <w:r w:rsidRPr="00B87B2D">
              <w:rPr>
                <w:sz w:val="24"/>
                <w:szCs w:val="24"/>
                <w:lang w:val="vi-VN"/>
              </w:rPr>
              <w:t>- Đất thịt nhẹ đến thịt nặng, độ dày tầng đất ≥ 40 cm</w:t>
            </w:r>
          </w:p>
        </w:tc>
        <w:tc>
          <w:tcPr>
            <w:tcW w:w="1050" w:type="pct"/>
            <w:tcBorders>
              <w:top w:val="nil"/>
              <w:left w:val="nil"/>
              <w:bottom w:val="single" w:sz="8" w:space="0" w:color="auto"/>
              <w:right w:val="single" w:sz="8" w:space="0" w:color="auto"/>
            </w:tcBorders>
            <w:vAlign w:val="center"/>
            <w:hideMark/>
          </w:tcPr>
          <w:p w14:paraId="251F6C93" w14:textId="77777777" w:rsidR="004E7E27" w:rsidRPr="00B87B2D" w:rsidRDefault="004E7E27" w:rsidP="004E7E27">
            <w:pPr>
              <w:spacing w:before="120" w:after="120" w:line="234" w:lineRule="atLeast"/>
              <w:jc w:val="center"/>
              <w:rPr>
                <w:sz w:val="24"/>
                <w:szCs w:val="24"/>
              </w:rPr>
            </w:pPr>
            <w:r w:rsidRPr="00B87B2D">
              <w:rPr>
                <w:sz w:val="24"/>
                <w:szCs w:val="24"/>
                <w:lang w:val="vi-VN"/>
              </w:rPr>
              <w:t>&gt; 30</w:t>
            </w:r>
          </w:p>
        </w:tc>
      </w:tr>
      <w:tr w:rsidR="00B87B2D" w:rsidRPr="00B87B2D" w14:paraId="4501FEC0" w14:textId="77777777" w:rsidTr="0079428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D50EA93" w14:textId="77777777" w:rsidR="004E7E27" w:rsidRPr="00B87B2D" w:rsidRDefault="004E7E27" w:rsidP="004E7E27">
            <w:pPr>
              <w:spacing w:after="0" w:line="240" w:lineRule="auto"/>
              <w:rPr>
                <w:sz w:val="24"/>
                <w:szCs w:val="24"/>
              </w:rPr>
            </w:pPr>
          </w:p>
        </w:tc>
        <w:tc>
          <w:tcPr>
            <w:tcW w:w="3250" w:type="pct"/>
            <w:tcBorders>
              <w:top w:val="nil"/>
              <w:left w:val="nil"/>
              <w:bottom w:val="single" w:sz="8" w:space="0" w:color="auto"/>
              <w:right w:val="single" w:sz="8" w:space="0" w:color="auto"/>
            </w:tcBorders>
            <w:vAlign w:val="center"/>
            <w:hideMark/>
          </w:tcPr>
          <w:p w14:paraId="7443BE26" w14:textId="77777777" w:rsidR="004E7E27" w:rsidRPr="00B87B2D" w:rsidRDefault="004E7E27" w:rsidP="004E7E27">
            <w:pPr>
              <w:spacing w:before="120" w:after="120" w:line="234" w:lineRule="atLeast"/>
              <w:rPr>
                <w:sz w:val="24"/>
                <w:szCs w:val="24"/>
              </w:rPr>
            </w:pPr>
            <w:r w:rsidRPr="00B87B2D">
              <w:rPr>
                <w:sz w:val="24"/>
                <w:szCs w:val="24"/>
                <w:lang w:val="vi-VN"/>
              </w:rPr>
              <w:t>- Đất sét nhẹ đến sét nặng, độ dày tầng đất ≥ 40 cm</w:t>
            </w:r>
          </w:p>
        </w:tc>
        <w:tc>
          <w:tcPr>
            <w:tcW w:w="1050" w:type="pct"/>
            <w:tcBorders>
              <w:top w:val="nil"/>
              <w:left w:val="nil"/>
              <w:bottom w:val="single" w:sz="8" w:space="0" w:color="auto"/>
              <w:right w:val="single" w:sz="8" w:space="0" w:color="auto"/>
            </w:tcBorders>
            <w:vAlign w:val="center"/>
            <w:hideMark/>
          </w:tcPr>
          <w:p w14:paraId="65E2B336" w14:textId="77777777" w:rsidR="004E7E27" w:rsidRPr="00B87B2D" w:rsidRDefault="004E7E27" w:rsidP="004E7E27">
            <w:pPr>
              <w:spacing w:before="120" w:after="120" w:line="234" w:lineRule="atLeast"/>
              <w:jc w:val="center"/>
              <w:rPr>
                <w:sz w:val="24"/>
                <w:szCs w:val="24"/>
              </w:rPr>
            </w:pPr>
            <w:r w:rsidRPr="00B87B2D">
              <w:rPr>
                <w:sz w:val="24"/>
                <w:szCs w:val="24"/>
                <w:lang w:val="vi-VN"/>
              </w:rPr>
              <w:t>≥ 20</w:t>
            </w:r>
          </w:p>
        </w:tc>
      </w:tr>
      <w:tr w:rsidR="00B87B2D" w:rsidRPr="00B87B2D" w14:paraId="2FD0C416" w14:textId="77777777" w:rsidTr="0079428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896E74F" w14:textId="77777777" w:rsidR="004E7E27" w:rsidRPr="00B87B2D" w:rsidRDefault="004E7E27" w:rsidP="004E7E27">
            <w:pPr>
              <w:spacing w:after="0" w:line="240" w:lineRule="auto"/>
              <w:rPr>
                <w:sz w:val="24"/>
                <w:szCs w:val="24"/>
              </w:rPr>
            </w:pPr>
          </w:p>
        </w:tc>
        <w:tc>
          <w:tcPr>
            <w:tcW w:w="3250" w:type="pct"/>
            <w:tcBorders>
              <w:top w:val="nil"/>
              <w:left w:val="nil"/>
              <w:bottom w:val="single" w:sz="8" w:space="0" w:color="auto"/>
              <w:right w:val="single" w:sz="8" w:space="0" w:color="auto"/>
            </w:tcBorders>
            <w:vAlign w:val="center"/>
            <w:hideMark/>
          </w:tcPr>
          <w:p w14:paraId="5034C08D" w14:textId="77777777" w:rsidR="004E7E27" w:rsidRPr="00B87B2D" w:rsidRDefault="004E7E27" w:rsidP="004E7E27">
            <w:pPr>
              <w:spacing w:before="120" w:after="120" w:line="234" w:lineRule="atLeast"/>
              <w:rPr>
                <w:sz w:val="24"/>
                <w:szCs w:val="24"/>
              </w:rPr>
            </w:pPr>
            <w:r w:rsidRPr="00B87B2D">
              <w:rPr>
                <w:sz w:val="24"/>
                <w:szCs w:val="24"/>
                <w:lang w:val="vi-VN"/>
              </w:rPr>
              <w:t>- Đất từ thịt nhẹ đến sét nặng, độ </w:t>
            </w:r>
            <w:r w:rsidRPr="00B87B2D">
              <w:rPr>
                <w:sz w:val="24"/>
                <w:szCs w:val="24"/>
              </w:rPr>
              <w:t>d</w:t>
            </w:r>
            <w:r w:rsidRPr="00B87B2D">
              <w:rPr>
                <w:sz w:val="24"/>
                <w:szCs w:val="24"/>
                <w:lang w:val="vi-VN"/>
              </w:rPr>
              <w:t>ày tầng đất &lt; 40 cm</w:t>
            </w:r>
          </w:p>
        </w:tc>
        <w:tc>
          <w:tcPr>
            <w:tcW w:w="1050" w:type="pct"/>
            <w:tcBorders>
              <w:top w:val="nil"/>
              <w:left w:val="nil"/>
              <w:bottom w:val="single" w:sz="8" w:space="0" w:color="auto"/>
              <w:right w:val="single" w:sz="8" w:space="0" w:color="auto"/>
            </w:tcBorders>
            <w:vAlign w:val="center"/>
            <w:hideMark/>
          </w:tcPr>
          <w:p w14:paraId="12CBCEFF" w14:textId="77777777" w:rsidR="004E7E27" w:rsidRPr="00B87B2D" w:rsidRDefault="004E7E27" w:rsidP="004E7E27">
            <w:pPr>
              <w:spacing w:after="0" w:line="240" w:lineRule="auto"/>
              <w:rPr>
                <w:sz w:val="24"/>
                <w:szCs w:val="24"/>
              </w:rPr>
            </w:pPr>
          </w:p>
        </w:tc>
      </w:tr>
      <w:tr w:rsidR="00B87B2D" w:rsidRPr="00B87B2D" w14:paraId="3E0B3F10" w14:textId="77777777" w:rsidTr="0079428F">
        <w:trPr>
          <w:tblCellSpacing w:w="0" w:type="dxa"/>
        </w:trPr>
        <w:tc>
          <w:tcPr>
            <w:tcW w:w="650" w:type="pct"/>
            <w:tcBorders>
              <w:top w:val="nil"/>
              <w:left w:val="single" w:sz="8" w:space="0" w:color="auto"/>
              <w:bottom w:val="nil"/>
              <w:right w:val="nil"/>
            </w:tcBorders>
            <w:vAlign w:val="center"/>
            <w:hideMark/>
          </w:tcPr>
          <w:p w14:paraId="76FF435A"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II</w:t>
            </w:r>
          </w:p>
        </w:tc>
        <w:tc>
          <w:tcPr>
            <w:tcW w:w="4300" w:type="pct"/>
            <w:gridSpan w:val="2"/>
            <w:tcBorders>
              <w:top w:val="nil"/>
              <w:left w:val="single" w:sz="8" w:space="0" w:color="auto"/>
              <w:bottom w:val="nil"/>
              <w:right w:val="single" w:sz="8" w:space="0" w:color="auto"/>
            </w:tcBorders>
            <w:vAlign w:val="center"/>
            <w:hideMark/>
          </w:tcPr>
          <w:p w14:paraId="39C7B8D9"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Nhóm đất ngập mặn (Thể nền)</w:t>
            </w:r>
          </w:p>
        </w:tc>
      </w:tr>
      <w:tr w:rsidR="00B87B2D" w:rsidRPr="00B87B2D" w14:paraId="6042C3AB" w14:textId="77777777" w:rsidTr="0079428F">
        <w:trPr>
          <w:tblCellSpacing w:w="0" w:type="dxa"/>
        </w:trPr>
        <w:tc>
          <w:tcPr>
            <w:tcW w:w="650" w:type="pct"/>
            <w:tcBorders>
              <w:top w:val="single" w:sz="8" w:space="0" w:color="auto"/>
              <w:left w:val="single" w:sz="8" w:space="0" w:color="auto"/>
              <w:bottom w:val="nil"/>
              <w:right w:val="nil"/>
            </w:tcBorders>
            <w:vAlign w:val="center"/>
            <w:hideMark/>
          </w:tcPr>
          <w:p w14:paraId="507F27AC" w14:textId="77777777" w:rsidR="004E7E27" w:rsidRPr="00B87B2D" w:rsidRDefault="004E7E27" w:rsidP="004E7E27">
            <w:pPr>
              <w:spacing w:before="120" w:after="120" w:line="234" w:lineRule="atLeast"/>
              <w:jc w:val="center"/>
              <w:rPr>
                <w:sz w:val="24"/>
                <w:szCs w:val="24"/>
              </w:rPr>
            </w:pPr>
            <w:r w:rsidRPr="00B87B2D">
              <w:rPr>
                <w:sz w:val="24"/>
                <w:szCs w:val="24"/>
                <w:lang w:val="vi-VN"/>
              </w:rPr>
              <w:t>Nhóm 1</w:t>
            </w:r>
          </w:p>
        </w:tc>
        <w:tc>
          <w:tcPr>
            <w:tcW w:w="4300" w:type="pct"/>
            <w:gridSpan w:val="2"/>
            <w:tcBorders>
              <w:top w:val="single" w:sz="8" w:space="0" w:color="auto"/>
              <w:left w:val="single" w:sz="8" w:space="0" w:color="auto"/>
              <w:bottom w:val="nil"/>
              <w:right w:val="single" w:sz="8" w:space="0" w:color="auto"/>
            </w:tcBorders>
            <w:vAlign w:val="center"/>
            <w:hideMark/>
          </w:tcPr>
          <w:p w14:paraId="3921C9AD" w14:textId="77777777" w:rsidR="004E7E27" w:rsidRPr="00B87B2D" w:rsidRDefault="004E7E27" w:rsidP="004E7E27">
            <w:pPr>
              <w:spacing w:before="120" w:after="120" w:line="234" w:lineRule="atLeast"/>
              <w:rPr>
                <w:sz w:val="24"/>
                <w:szCs w:val="24"/>
              </w:rPr>
            </w:pPr>
            <w:r w:rsidRPr="00B87B2D">
              <w:rPr>
                <w:sz w:val="24"/>
                <w:szCs w:val="24"/>
                <w:lang w:val="vi-VN"/>
              </w:rPr>
              <w:t>Đất bùn mềm, đi lún sâu từ 15-40 cm.</w:t>
            </w:r>
          </w:p>
        </w:tc>
      </w:tr>
      <w:tr w:rsidR="00B87B2D" w:rsidRPr="00B87B2D" w14:paraId="27C7307E" w14:textId="77777777" w:rsidTr="0079428F">
        <w:trPr>
          <w:tblCellSpacing w:w="0" w:type="dxa"/>
        </w:trPr>
        <w:tc>
          <w:tcPr>
            <w:tcW w:w="650" w:type="pct"/>
            <w:tcBorders>
              <w:top w:val="single" w:sz="8" w:space="0" w:color="auto"/>
              <w:left w:val="single" w:sz="8" w:space="0" w:color="auto"/>
              <w:bottom w:val="nil"/>
              <w:right w:val="nil"/>
            </w:tcBorders>
            <w:vAlign w:val="center"/>
            <w:hideMark/>
          </w:tcPr>
          <w:p w14:paraId="7C595E72" w14:textId="77777777" w:rsidR="004E7E27" w:rsidRPr="00B87B2D" w:rsidRDefault="004E7E27" w:rsidP="004E7E27">
            <w:pPr>
              <w:spacing w:before="120" w:after="120" w:line="234" w:lineRule="atLeast"/>
              <w:jc w:val="center"/>
              <w:rPr>
                <w:sz w:val="24"/>
                <w:szCs w:val="24"/>
              </w:rPr>
            </w:pPr>
            <w:r w:rsidRPr="00B87B2D">
              <w:rPr>
                <w:sz w:val="24"/>
                <w:szCs w:val="24"/>
                <w:lang w:val="vi-VN"/>
              </w:rPr>
              <w:t>Nhóm 2</w:t>
            </w:r>
          </w:p>
        </w:tc>
        <w:tc>
          <w:tcPr>
            <w:tcW w:w="4300" w:type="pct"/>
            <w:gridSpan w:val="2"/>
            <w:tcBorders>
              <w:top w:val="single" w:sz="8" w:space="0" w:color="auto"/>
              <w:left w:val="single" w:sz="8" w:space="0" w:color="auto"/>
              <w:bottom w:val="nil"/>
              <w:right w:val="single" w:sz="8" w:space="0" w:color="auto"/>
            </w:tcBorders>
            <w:vAlign w:val="center"/>
            <w:hideMark/>
          </w:tcPr>
          <w:p w14:paraId="0B8927C4" w14:textId="77777777" w:rsidR="004E7E27" w:rsidRPr="00B87B2D" w:rsidRDefault="004E7E27" w:rsidP="004E7E27">
            <w:pPr>
              <w:spacing w:before="120" w:after="120" w:line="234" w:lineRule="atLeast"/>
              <w:rPr>
                <w:sz w:val="24"/>
                <w:szCs w:val="24"/>
              </w:rPr>
            </w:pPr>
            <w:r w:rsidRPr="00B87B2D">
              <w:rPr>
                <w:sz w:val="24"/>
                <w:szCs w:val="24"/>
                <w:lang w:val="vi-VN"/>
              </w:rPr>
              <w:t>Đất bùn cứng hoặc sét, đi lún từ 5-15cm; có tỷ lệ cật lẫn &lt;70%</w:t>
            </w:r>
            <w:r w:rsidRPr="00B87B2D">
              <w:rPr>
                <w:sz w:val="24"/>
                <w:szCs w:val="24"/>
              </w:rPr>
              <w:t>.</w:t>
            </w:r>
          </w:p>
        </w:tc>
      </w:tr>
      <w:tr w:rsidR="00B87B2D" w:rsidRPr="00B87B2D" w14:paraId="7F343C4F" w14:textId="77777777" w:rsidTr="0079428F">
        <w:trPr>
          <w:tblCellSpacing w:w="0" w:type="dxa"/>
        </w:trPr>
        <w:tc>
          <w:tcPr>
            <w:tcW w:w="650" w:type="pct"/>
            <w:tcBorders>
              <w:top w:val="single" w:sz="8" w:space="0" w:color="auto"/>
              <w:left w:val="single" w:sz="8" w:space="0" w:color="auto"/>
              <w:bottom w:val="single" w:sz="8" w:space="0" w:color="auto"/>
              <w:right w:val="nil"/>
            </w:tcBorders>
            <w:vAlign w:val="center"/>
            <w:hideMark/>
          </w:tcPr>
          <w:p w14:paraId="1F9C24A5" w14:textId="77777777" w:rsidR="004E7E27" w:rsidRPr="00B87B2D" w:rsidRDefault="004E7E27" w:rsidP="004E7E27">
            <w:pPr>
              <w:spacing w:before="120" w:after="120" w:line="234" w:lineRule="atLeast"/>
              <w:jc w:val="center"/>
              <w:rPr>
                <w:sz w:val="24"/>
                <w:szCs w:val="24"/>
              </w:rPr>
            </w:pPr>
            <w:r w:rsidRPr="00B87B2D">
              <w:rPr>
                <w:sz w:val="24"/>
                <w:szCs w:val="24"/>
                <w:lang w:val="vi-VN"/>
              </w:rPr>
              <w:t>Nhóm 3</w:t>
            </w:r>
          </w:p>
        </w:tc>
        <w:tc>
          <w:tcPr>
            <w:tcW w:w="4300" w:type="pct"/>
            <w:gridSpan w:val="2"/>
            <w:tcBorders>
              <w:top w:val="single" w:sz="8" w:space="0" w:color="auto"/>
              <w:left w:val="single" w:sz="8" w:space="0" w:color="auto"/>
              <w:bottom w:val="single" w:sz="8" w:space="0" w:color="auto"/>
              <w:right w:val="single" w:sz="8" w:space="0" w:color="auto"/>
            </w:tcBorders>
            <w:vAlign w:val="center"/>
            <w:hideMark/>
          </w:tcPr>
          <w:p w14:paraId="4436A3BC" w14:textId="77777777" w:rsidR="004E7E27" w:rsidRPr="00B87B2D" w:rsidRDefault="004E7E27" w:rsidP="004E7E27">
            <w:pPr>
              <w:spacing w:before="120" w:after="120" w:line="234" w:lineRule="atLeast"/>
              <w:rPr>
                <w:sz w:val="24"/>
                <w:szCs w:val="24"/>
              </w:rPr>
            </w:pPr>
            <w:r w:rsidRPr="00B87B2D">
              <w:rPr>
                <w:sz w:val="24"/>
                <w:szCs w:val="24"/>
                <w:lang w:val="vi-VN"/>
              </w:rPr>
              <w:t>Đất sét chặt hoặc sét rắn đi lún &lt; 5cm; có tỷ lệ cát lẫn &gt;70%.</w:t>
            </w:r>
          </w:p>
        </w:tc>
      </w:tr>
    </w:tbl>
    <w:p w14:paraId="11FA9AD0" w14:textId="11CA37A9" w:rsidR="004E7E27" w:rsidRPr="00B87B2D" w:rsidRDefault="009E5B37" w:rsidP="004E7E27">
      <w:pPr>
        <w:shd w:val="clear" w:color="auto" w:fill="FFFFFF"/>
        <w:spacing w:before="120" w:after="120" w:line="240" w:lineRule="auto"/>
        <w:ind w:firstLine="709"/>
        <w:rPr>
          <w:szCs w:val="28"/>
        </w:rPr>
      </w:pPr>
      <w:r>
        <w:rPr>
          <w:b/>
          <w:bCs/>
          <w:szCs w:val="28"/>
        </w:rPr>
        <w:t>3</w:t>
      </w:r>
      <w:r w:rsidR="004E7E27" w:rsidRPr="00B87B2D">
        <w:rPr>
          <w:b/>
          <w:bCs/>
          <w:szCs w:val="28"/>
          <w:lang w:val="vi-VN"/>
        </w:rPr>
        <w:t xml:space="preserve">. </w:t>
      </w:r>
      <w:r w:rsidR="00A51DC7">
        <w:rPr>
          <w:b/>
          <w:bCs/>
          <w:szCs w:val="28"/>
        </w:rPr>
        <w:t>P</w:t>
      </w:r>
      <w:r w:rsidR="00A51DC7" w:rsidRPr="00B87B2D">
        <w:rPr>
          <w:b/>
          <w:bCs/>
          <w:szCs w:val="28"/>
          <w:lang w:val="vi-VN"/>
        </w:rPr>
        <w:t>HÂN LOẠI THỰC BÌ PHÁT VỠ</w:t>
      </w:r>
    </w:p>
    <w:p w14:paraId="5611D7A2" w14:textId="15C60339" w:rsidR="004E7E27" w:rsidRPr="00B87B2D" w:rsidRDefault="003A4D37" w:rsidP="004E7E27">
      <w:pPr>
        <w:shd w:val="clear" w:color="auto" w:fill="FFFFFF"/>
        <w:spacing w:before="120" w:after="120" w:line="240" w:lineRule="auto"/>
        <w:ind w:firstLine="709"/>
        <w:rPr>
          <w:szCs w:val="28"/>
        </w:rPr>
      </w:pPr>
      <w:r>
        <w:rPr>
          <w:b/>
          <w:bCs/>
          <w:szCs w:val="28"/>
        </w:rPr>
        <w:t>3.1.</w:t>
      </w:r>
      <w:r w:rsidR="004E7E27" w:rsidRPr="00B87B2D">
        <w:rPr>
          <w:b/>
          <w:bCs/>
          <w:szCs w:val="28"/>
          <w:lang w:val="vi-VN"/>
        </w:rPr>
        <w:t xml:space="preserve"> Thuyết minh</w:t>
      </w:r>
    </w:p>
    <w:p w14:paraId="058A32EE" w14:textId="77777777" w:rsidR="004E7E27" w:rsidRPr="00B87B2D" w:rsidRDefault="004E7E27" w:rsidP="004E7E27">
      <w:pPr>
        <w:shd w:val="clear" w:color="auto" w:fill="FFFFFF"/>
        <w:spacing w:before="120" w:after="120" w:line="240" w:lineRule="auto"/>
        <w:ind w:firstLine="709"/>
        <w:jc w:val="both"/>
        <w:rPr>
          <w:szCs w:val="28"/>
        </w:rPr>
      </w:pPr>
      <w:r w:rsidRPr="00B87B2D">
        <w:rPr>
          <w:szCs w:val="28"/>
          <w:lang w:val="vi-VN"/>
        </w:rPr>
        <w:t>- Nhóm thực bì phát vỡ (Kt): Được phân chia thành 3 nhóm (từ nhóm 1 đến nhóm 3) thể hiện mức độ khó khăn trong phát vỡ thực bì trồng rừng. Các tiêu chí để xác định mức độ khó khăn gồm: Loại thực bì chủ yếu, chiều cao thực bì và độ che phủ của thực bì.</w:t>
      </w:r>
    </w:p>
    <w:p w14:paraId="21D0761B" w14:textId="77777777" w:rsidR="004E7E27" w:rsidRPr="00B87B2D" w:rsidRDefault="004E7E27" w:rsidP="004E7E27">
      <w:pPr>
        <w:shd w:val="clear" w:color="auto" w:fill="FFFFFF"/>
        <w:spacing w:before="120" w:after="120" w:line="240" w:lineRule="auto"/>
        <w:ind w:firstLine="709"/>
        <w:jc w:val="both"/>
        <w:rPr>
          <w:szCs w:val="28"/>
        </w:rPr>
      </w:pPr>
      <w:r w:rsidRPr="00B87B2D">
        <w:rPr>
          <w:szCs w:val="28"/>
          <w:lang w:val="vi-VN"/>
        </w:rPr>
        <w:t>- Phân chia nhóm thực bì để áp dụng hệ số điều chỉnh mức độ khó khăn trong việc phát dọn thực bì và phát chăm sóc .... rừng hàng năm.</w:t>
      </w:r>
    </w:p>
    <w:p w14:paraId="554FB2A3" w14:textId="6876575B" w:rsidR="004E7E27" w:rsidRPr="00B87B2D" w:rsidRDefault="003A4D37" w:rsidP="004E7E27">
      <w:pPr>
        <w:shd w:val="clear" w:color="auto" w:fill="FFFFFF"/>
        <w:spacing w:before="120" w:after="120" w:line="240" w:lineRule="auto"/>
        <w:ind w:firstLine="709"/>
        <w:rPr>
          <w:szCs w:val="28"/>
        </w:rPr>
      </w:pPr>
      <w:r>
        <w:rPr>
          <w:b/>
          <w:bCs/>
          <w:szCs w:val="28"/>
        </w:rPr>
        <w:t>3.2.</w:t>
      </w:r>
      <w:r w:rsidR="004E7E27" w:rsidRPr="00B87B2D">
        <w:rPr>
          <w:b/>
          <w:bCs/>
          <w:szCs w:val="28"/>
          <w:lang w:val="vi-VN"/>
        </w:rPr>
        <w:t xml:space="preserve"> Bảng phân loại nhóm thực bì phát vỡ</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24"/>
        <w:gridCol w:w="5761"/>
        <w:gridCol w:w="1460"/>
        <w:gridCol w:w="1007"/>
      </w:tblGrid>
      <w:tr w:rsidR="00B87B2D" w:rsidRPr="00B87B2D" w14:paraId="6EBC9FF6" w14:textId="77777777" w:rsidTr="0079428F">
        <w:trPr>
          <w:tblCellSpacing w:w="0" w:type="dxa"/>
        </w:trPr>
        <w:tc>
          <w:tcPr>
            <w:tcW w:w="550" w:type="pct"/>
            <w:vMerge w:val="restart"/>
            <w:tcBorders>
              <w:top w:val="single" w:sz="8" w:space="0" w:color="auto"/>
              <w:left w:val="single" w:sz="8" w:space="0" w:color="auto"/>
              <w:bottom w:val="single" w:sz="8" w:space="0" w:color="auto"/>
              <w:right w:val="single" w:sz="8" w:space="0" w:color="auto"/>
            </w:tcBorders>
            <w:vAlign w:val="center"/>
            <w:hideMark/>
          </w:tcPr>
          <w:p w14:paraId="6D850655"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Nhóm thực bì</w:t>
            </w:r>
          </w:p>
        </w:tc>
        <w:tc>
          <w:tcPr>
            <w:tcW w:w="4400" w:type="pct"/>
            <w:gridSpan w:val="3"/>
            <w:tcBorders>
              <w:top w:val="single" w:sz="8" w:space="0" w:color="auto"/>
              <w:left w:val="nil"/>
              <w:bottom w:val="single" w:sz="8" w:space="0" w:color="auto"/>
              <w:right w:val="single" w:sz="8" w:space="0" w:color="auto"/>
            </w:tcBorders>
            <w:vAlign w:val="center"/>
            <w:hideMark/>
          </w:tcPr>
          <w:p w14:paraId="2350D308"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Trạng thái thực bì</w:t>
            </w:r>
          </w:p>
        </w:tc>
      </w:tr>
      <w:tr w:rsidR="00B87B2D" w:rsidRPr="00B87B2D" w14:paraId="04624BDD" w14:textId="77777777" w:rsidTr="0079428F">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55519A33" w14:textId="77777777" w:rsidR="004E7E27" w:rsidRPr="00B87B2D" w:rsidRDefault="004E7E27" w:rsidP="004E7E27">
            <w:pPr>
              <w:spacing w:after="0" w:line="240" w:lineRule="auto"/>
              <w:rPr>
                <w:sz w:val="24"/>
                <w:szCs w:val="24"/>
              </w:rPr>
            </w:pPr>
          </w:p>
        </w:tc>
        <w:tc>
          <w:tcPr>
            <w:tcW w:w="3250" w:type="pct"/>
            <w:tcBorders>
              <w:top w:val="nil"/>
              <w:left w:val="nil"/>
              <w:bottom w:val="single" w:sz="8" w:space="0" w:color="auto"/>
              <w:right w:val="single" w:sz="8" w:space="0" w:color="auto"/>
            </w:tcBorders>
            <w:vAlign w:val="center"/>
            <w:hideMark/>
          </w:tcPr>
          <w:p w14:paraId="36957DDB"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Nhóm loài chủ yếu (chiếm &gt; 50%)</w:t>
            </w:r>
          </w:p>
        </w:tc>
        <w:tc>
          <w:tcPr>
            <w:tcW w:w="500" w:type="pct"/>
            <w:tcBorders>
              <w:top w:val="nil"/>
              <w:left w:val="nil"/>
              <w:bottom w:val="single" w:sz="8" w:space="0" w:color="auto"/>
              <w:right w:val="single" w:sz="8" w:space="0" w:color="auto"/>
            </w:tcBorders>
            <w:vAlign w:val="center"/>
            <w:hideMark/>
          </w:tcPr>
          <w:p w14:paraId="200A008B"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Chiều cao (m)</w:t>
            </w:r>
          </w:p>
        </w:tc>
        <w:tc>
          <w:tcPr>
            <w:tcW w:w="550" w:type="pct"/>
            <w:tcBorders>
              <w:top w:val="nil"/>
              <w:left w:val="nil"/>
              <w:bottom w:val="single" w:sz="8" w:space="0" w:color="auto"/>
              <w:right w:val="single" w:sz="8" w:space="0" w:color="auto"/>
            </w:tcBorders>
            <w:vAlign w:val="center"/>
            <w:hideMark/>
          </w:tcPr>
          <w:p w14:paraId="3AC3A100"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Tỷ lệ che phủ</w:t>
            </w:r>
          </w:p>
          <w:p w14:paraId="7E0441EE"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lastRenderedPageBreak/>
              <w:t>(%)</w:t>
            </w:r>
          </w:p>
        </w:tc>
      </w:tr>
      <w:tr w:rsidR="00B87B2D" w:rsidRPr="00B87B2D" w14:paraId="55849F84" w14:textId="77777777" w:rsidTr="0079428F">
        <w:trPr>
          <w:tblCellSpacing w:w="0" w:type="dxa"/>
        </w:trPr>
        <w:tc>
          <w:tcPr>
            <w:tcW w:w="550" w:type="pct"/>
            <w:vMerge w:val="restart"/>
            <w:tcBorders>
              <w:top w:val="nil"/>
              <w:left w:val="single" w:sz="8" w:space="0" w:color="auto"/>
              <w:bottom w:val="single" w:sz="8" w:space="0" w:color="auto"/>
              <w:right w:val="single" w:sz="8" w:space="0" w:color="auto"/>
            </w:tcBorders>
            <w:vAlign w:val="center"/>
            <w:hideMark/>
          </w:tcPr>
          <w:p w14:paraId="4A050F43" w14:textId="77777777" w:rsidR="004E7E27" w:rsidRPr="00B87B2D" w:rsidRDefault="004E7E27" w:rsidP="004E7E27">
            <w:pPr>
              <w:spacing w:before="120" w:after="120" w:line="234" w:lineRule="atLeast"/>
              <w:jc w:val="center"/>
              <w:rPr>
                <w:sz w:val="24"/>
                <w:szCs w:val="24"/>
              </w:rPr>
            </w:pPr>
            <w:r w:rsidRPr="00B87B2D">
              <w:rPr>
                <w:sz w:val="24"/>
                <w:szCs w:val="24"/>
                <w:lang w:val="vi-VN"/>
              </w:rPr>
              <w:lastRenderedPageBreak/>
              <w:t>Nhóm 1</w:t>
            </w:r>
          </w:p>
        </w:tc>
        <w:tc>
          <w:tcPr>
            <w:tcW w:w="3250" w:type="pct"/>
            <w:tcBorders>
              <w:top w:val="nil"/>
              <w:left w:val="nil"/>
              <w:bottom w:val="single" w:sz="8" w:space="0" w:color="auto"/>
              <w:right w:val="single" w:sz="8" w:space="0" w:color="auto"/>
            </w:tcBorders>
            <w:vAlign w:val="center"/>
            <w:hideMark/>
          </w:tcPr>
          <w:p w14:paraId="3F275D19" w14:textId="77777777" w:rsidR="004E7E27" w:rsidRPr="00B87B2D" w:rsidRDefault="004E7E27" w:rsidP="004E7E27">
            <w:pPr>
              <w:spacing w:before="120" w:after="120" w:line="234" w:lineRule="atLeast"/>
              <w:rPr>
                <w:sz w:val="24"/>
                <w:szCs w:val="24"/>
              </w:rPr>
            </w:pPr>
            <w:r w:rsidRPr="00B87B2D">
              <w:rPr>
                <w:sz w:val="24"/>
                <w:szCs w:val="24"/>
                <w:lang w:val="vi-VN"/>
              </w:rPr>
              <w:t>- Thực bì rừng trồng lại sau khai thác</w:t>
            </w:r>
          </w:p>
        </w:tc>
        <w:tc>
          <w:tcPr>
            <w:tcW w:w="500" w:type="pct"/>
            <w:tcBorders>
              <w:top w:val="nil"/>
              <w:left w:val="nil"/>
              <w:bottom w:val="single" w:sz="8" w:space="0" w:color="auto"/>
              <w:right w:val="single" w:sz="8" w:space="0" w:color="auto"/>
            </w:tcBorders>
            <w:vAlign w:val="center"/>
            <w:hideMark/>
          </w:tcPr>
          <w:p w14:paraId="642B672A" w14:textId="77777777" w:rsidR="004E7E27" w:rsidRPr="00B87B2D" w:rsidRDefault="004E7E27" w:rsidP="004E7E27">
            <w:pPr>
              <w:spacing w:after="0" w:line="240" w:lineRule="auto"/>
              <w:rPr>
                <w:sz w:val="24"/>
                <w:szCs w:val="24"/>
              </w:rPr>
            </w:pPr>
          </w:p>
        </w:tc>
        <w:tc>
          <w:tcPr>
            <w:tcW w:w="550" w:type="pct"/>
            <w:tcBorders>
              <w:top w:val="nil"/>
              <w:left w:val="nil"/>
              <w:bottom w:val="single" w:sz="8" w:space="0" w:color="auto"/>
              <w:right w:val="single" w:sz="8" w:space="0" w:color="auto"/>
            </w:tcBorders>
            <w:vAlign w:val="center"/>
            <w:hideMark/>
          </w:tcPr>
          <w:p w14:paraId="7021A35A" w14:textId="77777777" w:rsidR="004E7E27" w:rsidRPr="00B87B2D" w:rsidRDefault="004E7E27" w:rsidP="004E7E27">
            <w:pPr>
              <w:spacing w:after="0" w:line="240" w:lineRule="auto"/>
              <w:rPr>
                <w:sz w:val="24"/>
                <w:szCs w:val="24"/>
              </w:rPr>
            </w:pPr>
          </w:p>
        </w:tc>
      </w:tr>
      <w:tr w:rsidR="00B87B2D" w:rsidRPr="00B87B2D" w14:paraId="43A4099F" w14:textId="77777777" w:rsidTr="0079428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BE8737A" w14:textId="77777777" w:rsidR="004E7E27" w:rsidRPr="00B87B2D" w:rsidRDefault="004E7E27" w:rsidP="004E7E27">
            <w:pPr>
              <w:spacing w:after="0" w:line="240" w:lineRule="auto"/>
              <w:rPr>
                <w:sz w:val="24"/>
                <w:szCs w:val="24"/>
              </w:rPr>
            </w:pPr>
          </w:p>
        </w:tc>
        <w:tc>
          <w:tcPr>
            <w:tcW w:w="3250" w:type="pct"/>
            <w:tcBorders>
              <w:top w:val="nil"/>
              <w:left w:val="nil"/>
              <w:bottom w:val="single" w:sz="8" w:space="0" w:color="auto"/>
              <w:right w:val="single" w:sz="8" w:space="0" w:color="auto"/>
            </w:tcBorders>
            <w:vAlign w:val="center"/>
            <w:hideMark/>
          </w:tcPr>
          <w:p w14:paraId="7FA2F811" w14:textId="77777777" w:rsidR="004E7E27" w:rsidRPr="00B87B2D" w:rsidRDefault="004E7E27" w:rsidP="004E7E27">
            <w:pPr>
              <w:spacing w:before="120" w:after="120" w:line="234" w:lineRule="atLeast"/>
              <w:rPr>
                <w:sz w:val="24"/>
                <w:szCs w:val="24"/>
              </w:rPr>
            </w:pPr>
            <w:r w:rsidRPr="00B87B2D">
              <w:rPr>
                <w:sz w:val="24"/>
                <w:szCs w:val="24"/>
                <w:lang w:val="vi-VN"/>
              </w:rPr>
              <w:t>- Các loại cỏ (cỏ Tranh, cỏ Lá tre và các loài cỏ khác...)</w:t>
            </w:r>
          </w:p>
        </w:tc>
        <w:tc>
          <w:tcPr>
            <w:tcW w:w="500" w:type="pct"/>
            <w:vMerge w:val="restart"/>
            <w:tcBorders>
              <w:top w:val="nil"/>
              <w:left w:val="nil"/>
              <w:bottom w:val="single" w:sz="8" w:space="0" w:color="auto"/>
              <w:right w:val="single" w:sz="8" w:space="0" w:color="auto"/>
            </w:tcBorders>
            <w:vAlign w:val="center"/>
            <w:hideMark/>
          </w:tcPr>
          <w:p w14:paraId="2A13A1D5" w14:textId="77777777" w:rsidR="004E7E27" w:rsidRPr="00B87B2D" w:rsidRDefault="004E7E27" w:rsidP="004E7E27">
            <w:pPr>
              <w:spacing w:before="120" w:after="120" w:line="234" w:lineRule="atLeast"/>
              <w:jc w:val="center"/>
              <w:rPr>
                <w:sz w:val="24"/>
                <w:szCs w:val="24"/>
              </w:rPr>
            </w:pPr>
            <w:r w:rsidRPr="00B87B2D">
              <w:rPr>
                <w:sz w:val="24"/>
                <w:szCs w:val="24"/>
                <w:lang w:val="vi-VN"/>
              </w:rPr>
              <w:t>≤ 1 m</w:t>
            </w:r>
          </w:p>
        </w:tc>
        <w:tc>
          <w:tcPr>
            <w:tcW w:w="550" w:type="pct"/>
            <w:vMerge w:val="restart"/>
            <w:tcBorders>
              <w:top w:val="nil"/>
              <w:left w:val="nil"/>
              <w:bottom w:val="single" w:sz="8" w:space="0" w:color="auto"/>
              <w:right w:val="single" w:sz="8" w:space="0" w:color="auto"/>
            </w:tcBorders>
            <w:vAlign w:val="center"/>
            <w:hideMark/>
          </w:tcPr>
          <w:p w14:paraId="4E343362" w14:textId="77777777" w:rsidR="004E7E27" w:rsidRPr="00B87B2D" w:rsidRDefault="004E7E27" w:rsidP="004E7E27">
            <w:pPr>
              <w:spacing w:before="120" w:after="120" w:line="234" w:lineRule="atLeast"/>
              <w:jc w:val="center"/>
              <w:rPr>
                <w:sz w:val="24"/>
                <w:szCs w:val="24"/>
              </w:rPr>
            </w:pPr>
            <w:r w:rsidRPr="00B87B2D">
              <w:rPr>
                <w:sz w:val="24"/>
                <w:szCs w:val="24"/>
                <w:lang w:val="vi-VN"/>
              </w:rPr>
              <w:t>≤ 40%</w:t>
            </w:r>
          </w:p>
        </w:tc>
      </w:tr>
      <w:tr w:rsidR="00B87B2D" w:rsidRPr="00B87B2D" w14:paraId="19C66123" w14:textId="77777777" w:rsidTr="0079428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711FC7F" w14:textId="77777777" w:rsidR="004E7E27" w:rsidRPr="00B87B2D" w:rsidRDefault="004E7E27" w:rsidP="004E7E27">
            <w:pPr>
              <w:spacing w:after="0" w:line="240" w:lineRule="auto"/>
              <w:rPr>
                <w:sz w:val="24"/>
                <w:szCs w:val="24"/>
              </w:rPr>
            </w:pPr>
          </w:p>
        </w:tc>
        <w:tc>
          <w:tcPr>
            <w:tcW w:w="3250" w:type="pct"/>
            <w:tcBorders>
              <w:top w:val="nil"/>
              <w:left w:val="nil"/>
              <w:bottom w:val="single" w:sz="8" w:space="0" w:color="auto"/>
              <w:right w:val="single" w:sz="8" w:space="0" w:color="auto"/>
            </w:tcBorders>
            <w:vAlign w:val="center"/>
            <w:hideMark/>
          </w:tcPr>
          <w:p w14:paraId="58103E8C" w14:textId="77777777" w:rsidR="004E7E27" w:rsidRPr="00B87B2D" w:rsidRDefault="004E7E27" w:rsidP="004E7E27">
            <w:pPr>
              <w:spacing w:before="120" w:after="120" w:line="234" w:lineRule="atLeast"/>
              <w:rPr>
                <w:sz w:val="24"/>
                <w:szCs w:val="24"/>
              </w:rPr>
            </w:pPr>
            <w:r w:rsidRPr="00B87B2D">
              <w:rPr>
                <w:sz w:val="24"/>
                <w:szCs w:val="24"/>
                <w:lang w:val="vi-VN"/>
              </w:rPr>
              <w:t>- Các loài T</w:t>
            </w:r>
            <w:r w:rsidRPr="00B87B2D">
              <w:rPr>
                <w:sz w:val="24"/>
                <w:szCs w:val="24"/>
              </w:rPr>
              <w:t>ế</w:t>
            </w:r>
            <w:r w:rsidRPr="00B87B2D">
              <w:rPr>
                <w:sz w:val="24"/>
                <w:szCs w:val="24"/>
                <w:lang w:val="vi-VN"/>
              </w:rPr>
              <w:t> guột, Dương xỉ, Lau, Chít, Chè vè</w:t>
            </w:r>
          </w:p>
        </w:tc>
        <w:tc>
          <w:tcPr>
            <w:tcW w:w="0" w:type="auto"/>
            <w:vMerge/>
            <w:tcBorders>
              <w:top w:val="nil"/>
              <w:left w:val="nil"/>
              <w:bottom w:val="single" w:sz="8" w:space="0" w:color="auto"/>
              <w:right w:val="single" w:sz="8" w:space="0" w:color="auto"/>
            </w:tcBorders>
            <w:shd w:val="clear" w:color="auto" w:fill="FFFFFF"/>
            <w:vAlign w:val="center"/>
            <w:hideMark/>
          </w:tcPr>
          <w:p w14:paraId="023C535C"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5F56A35F" w14:textId="77777777" w:rsidR="004E7E27" w:rsidRPr="00B87B2D" w:rsidRDefault="004E7E27" w:rsidP="004E7E27">
            <w:pPr>
              <w:spacing w:after="0" w:line="240" w:lineRule="auto"/>
              <w:rPr>
                <w:sz w:val="24"/>
                <w:szCs w:val="24"/>
              </w:rPr>
            </w:pPr>
          </w:p>
        </w:tc>
      </w:tr>
      <w:tr w:rsidR="00B87B2D" w:rsidRPr="00B87B2D" w14:paraId="6442EEE8" w14:textId="77777777" w:rsidTr="0079428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A893C3A" w14:textId="77777777" w:rsidR="004E7E27" w:rsidRPr="00B87B2D" w:rsidRDefault="004E7E27" w:rsidP="004E7E27">
            <w:pPr>
              <w:spacing w:after="0" w:line="240" w:lineRule="auto"/>
              <w:rPr>
                <w:sz w:val="24"/>
                <w:szCs w:val="24"/>
              </w:rPr>
            </w:pPr>
          </w:p>
        </w:tc>
        <w:tc>
          <w:tcPr>
            <w:tcW w:w="3250" w:type="pct"/>
            <w:tcBorders>
              <w:top w:val="nil"/>
              <w:left w:val="nil"/>
              <w:bottom w:val="single" w:sz="8" w:space="0" w:color="auto"/>
              <w:right w:val="single" w:sz="8" w:space="0" w:color="auto"/>
            </w:tcBorders>
            <w:vAlign w:val="center"/>
            <w:hideMark/>
          </w:tcPr>
          <w:p w14:paraId="2DD865F9" w14:textId="77777777" w:rsidR="004E7E27" w:rsidRPr="00B87B2D" w:rsidRDefault="004E7E27" w:rsidP="004E7E27">
            <w:pPr>
              <w:spacing w:before="120" w:after="120" w:line="234" w:lineRule="atLeast"/>
              <w:rPr>
                <w:sz w:val="24"/>
                <w:szCs w:val="24"/>
              </w:rPr>
            </w:pPr>
            <w:r w:rsidRPr="00B87B2D">
              <w:rPr>
                <w:sz w:val="24"/>
                <w:szCs w:val="24"/>
                <w:lang w:val="vi-VN"/>
              </w:rPr>
              <w:t>- Các loài cây bụi (Sim, Mua, Đom đóm, Ba bét ...) và tre nứa, dây leo</w:t>
            </w:r>
          </w:p>
        </w:tc>
        <w:tc>
          <w:tcPr>
            <w:tcW w:w="500" w:type="pct"/>
            <w:tcBorders>
              <w:top w:val="nil"/>
              <w:left w:val="nil"/>
              <w:bottom w:val="single" w:sz="8" w:space="0" w:color="auto"/>
              <w:right w:val="single" w:sz="8" w:space="0" w:color="auto"/>
            </w:tcBorders>
            <w:vAlign w:val="center"/>
            <w:hideMark/>
          </w:tcPr>
          <w:p w14:paraId="61CCC052" w14:textId="77777777" w:rsidR="004E7E27" w:rsidRPr="00B87B2D" w:rsidRDefault="004E7E27" w:rsidP="004E7E27">
            <w:pPr>
              <w:spacing w:after="0" w:line="240" w:lineRule="auto"/>
              <w:rPr>
                <w:sz w:val="24"/>
                <w:szCs w:val="24"/>
              </w:rPr>
            </w:pPr>
          </w:p>
        </w:tc>
        <w:tc>
          <w:tcPr>
            <w:tcW w:w="550" w:type="pct"/>
            <w:tcBorders>
              <w:top w:val="nil"/>
              <w:left w:val="nil"/>
              <w:bottom w:val="single" w:sz="8" w:space="0" w:color="auto"/>
              <w:right w:val="single" w:sz="8" w:space="0" w:color="auto"/>
            </w:tcBorders>
            <w:vAlign w:val="center"/>
            <w:hideMark/>
          </w:tcPr>
          <w:p w14:paraId="06FAF2D8" w14:textId="77777777" w:rsidR="004E7E27" w:rsidRPr="00B87B2D" w:rsidRDefault="004E7E27" w:rsidP="004E7E27">
            <w:pPr>
              <w:spacing w:after="0" w:line="240" w:lineRule="auto"/>
              <w:rPr>
                <w:sz w:val="24"/>
                <w:szCs w:val="24"/>
              </w:rPr>
            </w:pPr>
          </w:p>
        </w:tc>
      </w:tr>
      <w:tr w:rsidR="00B87B2D" w:rsidRPr="00B87B2D" w14:paraId="49A5DC37" w14:textId="77777777" w:rsidTr="0079428F">
        <w:trPr>
          <w:tblCellSpacing w:w="0" w:type="dxa"/>
        </w:trPr>
        <w:tc>
          <w:tcPr>
            <w:tcW w:w="550" w:type="pct"/>
            <w:vMerge w:val="restart"/>
            <w:tcBorders>
              <w:top w:val="nil"/>
              <w:left w:val="single" w:sz="8" w:space="0" w:color="auto"/>
              <w:bottom w:val="single" w:sz="8" w:space="0" w:color="auto"/>
              <w:right w:val="single" w:sz="8" w:space="0" w:color="auto"/>
            </w:tcBorders>
            <w:vAlign w:val="center"/>
            <w:hideMark/>
          </w:tcPr>
          <w:p w14:paraId="76D41B16" w14:textId="77777777" w:rsidR="004E7E27" w:rsidRPr="00B87B2D" w:rsidRDefault="004E7E27" w:rsidP="004E7E27">
            <w:pPr>
              <w:spacing w:before="120" w:after="120" w:line="234" w:lineRule="atLeast"/>
              <w:jc w:val="center"/>
              <w:rPr>
                <w:sz w:val="24"/>
                <w:szCs w:val="24"/>
              </w:rPr>
            </w:pPr>
            <w:r w:rsidRPr="00B87B2D">
              <w:rPr>
                <w:sz w:val="24"/>
                <w:szCs w:val="24"/>
                <w:lang w:val="vi-VN"/>
              </w:rPr>
              <w:t>Nhóm 2</w:t>
            </w:r>
          </w:p>
        </w:tc>
        <w:tc>
          <w:tcPr>
            <w:tcW w:w="3250" w:type="pct"/>
            <w:tcBorders>
              <w:top w:val="nil"/>
              <w:left w:val="nil"/>
              <w:bottom w:val="single" w:sz="8" w:space="0" w:color="auto"/>
              <w:right w:val="single" w:sz="8" w:space="0" w:color="auto"/>
            </w:tcBorders>
            <w:vAlign w:val="center"/>
            <w:hideMark/>
          </w:tcPr>
          <w:p w14:paraId="42200EE8" w14:textId="77777777" w:rsidR="004E7E27" w:rsidRPr="00B87B2D" w:rsidRDefault="004E7E27" w:rsidP="004E7E27">
            <w:pPr>
              <w:spacing w:before="120" w:after="120" w:line="234" w:lineRule="atLeast"/>
              <w:rPr>
                <w:sz w:val="24"/>
                <w:szCs w:val="24"/>
              </w:rPr>
            </w:pPr>
            <w:r w:rsidRPr="00B87B2D">
              <w:rPr>
                <w:sz w:val="24"/>
                <w:szCs w:val="24"/>
                <w:lang w:val="vi-VN"/>
              </w:rPr>
              <w:t>- Các loại cỏ (cỏ Tranh, cỏ Lá tre và các loài cỏ khác...)</w:t>
            </w:r>
          </w:p>
        </w:tc>
        <w:tc>
          <w:tcPr>
            <w:tcW w:w="500" w:type="pct"/>
            <w:vMerge w:val="restart"/>
            <w:tcBorders>
              <w:top w:val="nil"/>
              <w:left w:val="nil"/>
              <w:bottom w:val="single" w:sz="8" w:space="0" w:color="auto"/>
              <w:right w:val="single" w:sz="8" w:space="0" w:color="auto"/>
            </w:tcBorders>
            <w:vAlign w:val="center"/>
            <w:hideMark/>
          </w:tcPr>
          <w:p w14:paraId="62E8B41E" w14:textId="77777777" w:rsidR="004E7E27" w:rsidRPr="00B87B2D" w:rsidRDefault="004E7E27" w:rsidP="004E7E27">
            <w:pPr>
              <w:spacing w:before="120" w:after="120" w:line="234" w:lineRule="atLeast"/>
              <w:jc w:val="center"/>
              <w:rPr>
                <w:sz w:val="24"/>
                <w:szCs w:val="24"/>
              </w:rPr>
            </w:pPr>
            <w:r w:rsidRPr="00B87B2D">
              <w:rPr>
                <w:sz w:val="24"/>
                <w:szCs w:val="24"/>
                <w:lang w:val="vi-VN"/>
              </w:rPr>
              <w:t>≤ 2 m</w:t>
            </w:r>
          </w:p>
        </w:tc>
        <w:tc>
          <w:tcPr>
            <w:tcW w:w="550" w:type="pct"/>
            <w:tcBorders>
              <w:top w:val="nil"/>
              <w:left w:val="nil"/>
              <w:bottom w:val="single" w:sz="8" w:space="0" w:color="auto"/>
              <w:right w:val="single" w:sz="8" w:space="0" w:color="auto"/>
            </w:tcBorders>
            <w:vAlign w:val="center"/>
            <w:hideMark/>
          </w:tcPr>
          <w:p w14:paraId="1452DAF0" w14:textId="77777777" w:rsidR="004E7E27" w:rsidRPr="00B87B2D" w:rsidRDefault="004E7E27" w:rsidP="004E7E27">
            <w:pPr>
              <w:spacing w:before="120" w:after="120" w:line="234" w:lineRule="atLeast"/>
              <w:jc w:val="center"/>
              <w:rPr>
                <w:sz w:val="24"/>
                <w:szCs w:val="24"/>
              </w:rPr>
            </w:pPr>
            <w:r w:rsidRPr="00B87B2D">
              <w:rPr>
                <w:sz w:val="24"/>
                <w:szCs w:val="24"/>
                <w:lang w:val="vi-VN"/>
              </w:rPr>
              <w:t>&gt;40%</w:t>
            </w:r>
          </w:p>
        </w:tc>
      </w:tr>
      <w:tr w:rsidR="00B87B2D" w:rsidRPr="00B87B2D" w14:paraId="3B65CEB6" w14:textId="77777777" w:rsidTr="0079428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AFDF834" w14:textId="77777777" w:rsidR="004E7E27" w:rsidRPr="00B87B2D" w:rsidRDefault="004E7E27" w:rsidP="004E7E27">
            <w:pPr>
              <w:spacing w:after="0" w:line="240" w:lineRule="auto"/>
              <w:rPr>
                <w:sz w:val="24"/>
                <w:szCs w:val="24"/>
              </w:rPr>
            </w:pPr>
          </w:p>
        </w:tc>
        <w:tc>
          <w:tcPr>
            <w:tcW w:w="3250" w:type="pct"/>
            <w:tcBorders>
              <w:top w:val="nil"/>
              <w:left w:val="nil"/>
              <w:bottom w:val="single" w:sz="8" w:space="0" w:color="auto"/>
              <w:right w:val="single" w:sz="8" w:space="0" w:color="auto"/>
            </w:tcBorders>
            <w:vAlign w:val="center"/>
            <w:hideMark/>
          </w:tcPr>
          <w:p w14:paraId="7C27D501" w14:textId="77777777" w:rsidR="004E7E27" w:rsidRPr="00B87B2D" w:rsidRDefault="004E7E27" w:rsidP="004E7E27">
            <w:pPr>
              <w:spacing w:before="120" w:after="120" w:line="234" w:lineRule="atLeast"/>
              <w:rPr>
                <w:sz w:val="24"/>
                <w:szCs w:val="24"/>
              </w:rPr>
            </w:pPr>
            <w:r w:rsidRPr="00B87B2D">
              <w:rPr>
                <w:sz w:val="24"/>
                <w:szCs w:val="24"/>
                <w:lang w:val="vi-VN"/>
              </w:rPr>
              <w:t>- Các loài Tế guột, Dương xỉ, Lau, Chít, Chè vè</w:t>
            </w:r>
          </w:p>
        </w:tc>
        <w:tc>
          <w:tcPr>
            <w:tcW w:w="0" w:type="auto"/>
            <w:vMerge/>
            <w:tcBorders>
              <w:top w:val="nil"/>
              <w:left w:val="nil"/>
              <w:bottom w:val="single" w:sz="8" w:space="0" w:color="auto"/>
              <w:right w:val="single" w:sz="8" w:space="0" w:color="auto"/>
            </w:tcBorders>
            <w:shd w:val="clear" w:color="auto" w:fill="FFFFFF"/>
            <w:vAlign w:val="center"/>
            <w:hideMark/>
          </w:tcPr>
          <w:p w14:paraId="1F2379C8" w14:textId="77777777" w:rsidR="004E7E27" w:rsidRPr="00B87B2D" w:rsidRDefault="004E7E27" w:rsidP="004E7E27">
            <w:pPr>
              <w:spacing w:after="0" w:line="240" w:lineRule="auto"/>
              <w:rPr>
                <w:sz w:val="24"/>
                <w:szCs w:val="24"/>
              </w:rPr>
            </w:pPr>
          </w:p>
        </w:tc>
        <w:tc>
          <w:tcPr>
            <w:tcW w:w="550" w:type="pct"/>
            <w:vMerge w:val="restart"/>
            <w:tcBorders>
              <w:top w:val="nil"/>
              <w:left w:val="nil"/>
              <w:bottom w:val="single" w:sz="8" w:space="0" w:color="auto"/>
              <w:right w:val="single" w:sz="8" w:space="0" w:color="auto"/>
            </w:tcBorders>
            <w:vAlign w:val="center"/>
            <w:hideMark/>
          </w:tcPr>
          <w:p w14:paraId="2F03AF38" w14:textId="77777777" w:rsidR="004E7E27" w:rsidRPr="00B87B2D" w:rsidRDefault="004E7E27" w:rsidP="004E7E27">
            <w:pPr>
              <w:spacing w:before="120" w:after="120" w:line="234" w:lineRule="atLeast"/>
              <w:jc w:val="center"/>
              <w:rPr>
                <w:sz w:val="24"/>
                <w:szCs w:val="24"/>
              </w:rPr>
            </w:pPr>
            <w:r w:rsidRPr="00B87B2D">
              <w:rPr>
                <w:sz w:val="24"/>
                <w:szCs w:val="24"/>
                <w:lang w:val="vi-VN"/>
              </w:rPr>
              <w:t>40-70%</w:t>
            </w:r>
          </w:p>
        </w:tc>
      </w:tr>
      <w:tr w:rsidR="00B87B2D" w:rsidRPr="00B87B2D" w14:paraId="6800819A" w14:textId="77777777" w:rsidTr="0079428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BB7EE03" w14:textId="77777777" w:rsidR="004E7E27" w:rsidRPr="00B87B2D" w:rsidRDefault="004E7E27" w:rsidP="004E7E27">
            <w:pPr>
              <w:spacing w:after="0" w:line="240" w:lineRule="auto"/>
              <w:rPr>
                <w:sz w:val="24"/>
                <w:szCs w:val="24"/>
              </w:rPr>
            </w:pPr>
          </w:p>
        </w:tc>
        <w:tc>
          <w:tcPr>
            <w:tcW w:w="3250" w:type="pct"/>
            <w:tcBorders>
              <w:top w:val="nil"/>
              <w:left w:val="nil"/>
              <w:bottom w:val="single" w:sz="8" w:space="0" w:color="auto"/>
              <w:right w:val="single" w:sz="8" w:space="0" w:color="auto"/>
            </w:tcBorders>
            <w:vAlign w:val="center"/>
            <w:hideMark/>
          </w:tcPr>
          <w:p w14:paraId="6A32D762" w14:textId="77777777" w:rsidR="004E7E27" w:rsidRPr="00B87B2D" w:rsidRDefault="004E7E27" w:rsidP="004E7E27">
            <w:pPr>
              <w:spacing w:before="120" w:after="120" w:line="234" w:lineRule="atLeast"/>
              <w:rPr>
                <w:sz w:val="24"/>
                <w:szCs w:val="24"/>
              </w:rPr>
            </w:pPr>
            <w:r w:rsidRPr="00B87B2D">
              <w:rPr>
                <w:sz w:val="24"/>
                <w:szCs w:val="24"/>
                <w:lang w:val="vi-VN"/>
              </w:rPr>
              <w:t>- Các loài cây bụi (Sim, Mua, Đom đóm, Ba bét ...) và tre nứa, dây leo</w:t>
            </w:r>
          </w:p>
        </w:tc>
        <w:tc>
          <w:tcPr>
            <w:tcW w:w="0" w:type="auto"/>
            <w:vMerge/>
            <w:tcBorders>
              <w:top w:val="nil"/>
              <w:left w:val="nil"/>
              <w:bottom w:val="single" w:sz="8" w:space="0" w:color="auto"/>
              <w:right w:val="single" w:sz="8" w:space="0" w:color="auto"/>
            </w:tcBorders>
            <w:shd w:val="clear" w:color="auto" w:fill="FFFFFF"/>
            <w:vAlign w:val="center"/>
            <w:hideMark/>
          </w:tcPr>
          <w:p w14:paraId="3B7DB2D4"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60423BE4" w14:textId="77777777" w:rsidR="004E7E27" w:rsidRPr="00B87B2D" w:rsidRDefault="004E7E27" w:rsidP="004E7E27">
            <w:pPr>
              <w:spacing w:after="0" w:line="240" w:lineRule="auto"/>
              <w:rPr>
                <w:sz w:val="24"/>
                <w:szCs w:val="24"/>
              </w:rPr>
            </w:pPr>
          </w:p>
        </w:tc>
      </w:tr>
      <w:tr w:rsidR="00B87B2D" w:rsidRPr="00B87B2D" w14:paraId="0C85A4F5" w14:textId="77777777" w:rsidTr="0079428F">
        <w:trPr>
          <w:tblCellSpacing w:w="0" w:type="dxa"/>
        </w:trPr>
        <w:tc>
          <w:tcPr>
            <w:tcW w:w="550" w:type="pct"/>
            <w:vMerge w:val="restart"/>
            <w:tcBorders>
              <w:top w:val="nil"/>
              <w:left w:val="single" w:sz="8" w:space="0" w:color="auto"/>
              <w:bottom w:val="single" w:sz="8" w:space="0" w:color="auto"/>
              <w:right w:val="single" w:sz="8" w:space="0" w:color="auto"/>
            </w:tcBorders>
            <w:vAlign w:val="center"/>
            <w:hideMark/>
          </w:tcPr>
          <w:p w14:paraId="7678E0BC" w14:textId="77777777" w:rsidR="004E7E27" w:rsidRPr="00B87B2D" w:rsidRDefault="004E7E27" w:rsidP="004E7E27">
            <w:pPr>
              <w:spacing w:before="120" w:after="120" w:line="234" w:lineRule="atLeast"/>
              <w:jc w:val="center"/>
              <w:rPr>
                <w:sz w:val="24"/>
                <w:szCs w:val="24"/>
              </w:rPr>
            </w:pPr>
            <w:r w:rsidRPr="00B87B2D">
              <w:rPr>
                <w:sz w:val="24"/>
                <w:szCs w:val="24"/>
                <w:lang w:val="vi-VN"/>
              </w:rPr>
              <w:t>Nhóm 3</w:t>
            </w:r>
          </w:p>
        </w:tc>
        <w:tc>
          <w:tcPr>
            <w:tcW w:w="3250" w:type="pct"/>
            <w:tcBorders>
              <w:top w:val="nil"/>
              <w:left w:val="nil"/>
              <w:bottom w:val="single" w:sz="8" w:space="0" w:color="auto"/>
              <w:right w:val="single" w:sz="8" w:space="0" w:color="auto"/>
            </w:tcBorders>
            <w:vAlign w:val="center"/>
            <w:hideMark/>
          </w:tcPr>
          <w:p w14:paraId="16528CCD" w14:textId="77777777" w:rsidR="004E7E27" w:rsidRPr="00B87B2D" w:rsidRDefault="004E7E27" w:rsidP="004E7E27">
            <w:pPr>
              <w:spacing w:before="120" w:after="120" w:line="234" w:lineRule="atLeast"/>
              <w:rPr>
                <w:sz w:val="24"/>
                <w:szCs w:val="24"/>
              </w:rPr>
            </w:pPr>
            <w:r w:rsidRPr="00B87B2D">
              <w:rPr>
                <w:sz w:val="24"/>
                <w:szCs w:val="24"/>
                <w:lang w:val="vi-VN"/>
              </w:rPr>
              <w:t>- Các loài Tế guột, Dương x</w:t>
            </w:r>
            <w:r w:rsidRPr="00B87B2D">
              <w:rPr>
                <w:sz w:val="24"/>
                <w:szCs w:val="24"/>
              </w:rPr>
              <w:t>ỉ</w:t>
            </w:r>
            <w:r w:rsidRPr="00B87B2D">
              <w:rPr>
                <w:sz w:val="24"/>
                <w:szCs w:val="24"/>
                <w:lang w:val="vi-VN"/>
              </w:rPr>
              <w:t>, Lau, Chít, Chè vè</w:t>
            </w:r>
          </w:p>
        </w:tc>
        <w:tc>
          <w:tcPr>
            <w:tcW w:w="500" w:type="pct"/>
            <w:vMerge w:val="restart"/>
            <w:tcBorders>
              <w:top w:val="nil"/>
              <w:left w:val="nil"/>
              <w:bottom w:val="single" w:sz="8" w:space="0" w:color="auto"/>
              <w:right w:val="single" w:sz="8" w:space="0" w:color="auto"/>
            </w:tcBorders>
            <w:vAlign w:val="center"/>
            <w:hideMark/>
          </w:tcPr>
          <w:p w14:paraId="77F05BBA" w14:textId="77777777" w:rsidR="004E7E27" w:rsidRPr="00B87B2D" w:rsidRDefault="004E7E27" w:rsidP="004E7E27">
            <w:pPr>
              <w:spacing w:before="120" w:after="120" w:line="234" w:lineRule="atLeast"/>
              <w:jc w:val="center"/>
              <w:rPr>
                <w:sz w:val="24"/>
                <w:szCs w:val="24"/>
              </w:rPr>
            </w:pPr>
            <w:r w:rsidRPr="00B87B2D">
              <w:rPr>
                <w:sz w:val="24"/>
                <w:szCs w:val="24"/>
                <w:lang w:val="vi-VN"/>
              </w:rPr>
              <w:t>&gt;2 m</w:t>
            </w:r>
          </w:p>
        </w:tc>
        <w:tc>
          <w:tcPr>
            <w:tcW w:w="550" w:type="pct"/>
            <w:vMerge w:val="restart"/>
            <w:tcBorders>
              <w:top w:val="nil"/>
              <w:left w:val="nil"/>
              <w:bottom w:val="single" w:sz="8" w:space="0" w:color="auto"/>
              <w:right w:val="single" w:sz="8" w:space="0" w:color="auto"/>
            </w:tcBorders>
            <w:vAlign w:val="center"/>
            <w:hideMark/>
          </w:tcPr>
          <w:p w14:paraId="5AFBE4CE" w14:textId="77777777" w:rsidR="004E7E27" w:rsidRPr="00B87B2D" w:rsidRDefault="004E7E27" w:rsidP="004E7E27">
            <w:pPr>
              <w:spacing w:before="120" w:after="120" w:line="234" w:lineRule="atLeast"/>
              <w:jc w:val="center"/>
              <w:rPr>
                <w:sz w:val="24"/>
                <w:szCs w:val="24"/>
              </w:rPr>
            </w:pPr>
            <w:r w:rsidRPr="00B87B2D">
              <w:rPr>
                <w:sz w:val="24"/>
                <w:szCs w:val="24"/>
                <w:lang w:val="vi-VN"/>
              </w:rPr>
              <w:t>&gt;70%</w:t>
            </w:r>
          </w:p>
        </w:tc>
      </w:tr>
      <w:tr w:rsidR="00B87B2D" w:rsidRPr="00B87B2D" w14:paraId="229754BF" w14:textId="77777777" w:rsidTr="0079428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E15F09D" w14:textId="77777777" w:rsidR="004E7E27" w:rsidRPr="00B87B2D" w:rsidRDefault="004E7E27" w:rsidP="004E7E27">
            <w:pPr>
              <w:spacing w:after="0" w:line="240" w:lineRule="auto"/>
              <w:rPr>
                <w:sz w:val="24"/>
                <w:szCs w:val="24"/>
              </w:rPr>
            </w:pPr>
          </w:p>
        </w:tc>
        <w:tc>
          <w:tcPr>
            <w:tcW w:w="3250" w:type="pct"/>
            <w:tcBorders>
              <w:top w:val="nil"/>
              <w:left w:val="nil"/>
              <w:bottom w:val="single" w:sz="8" w:space="0" w:color="auto"/>
              <w:right w:val="single" w:sz="8" w:space="0" w:color="auto"/>
            </w:tcBorders>
            <w:vAlign w:val="center"/>
            <w:hideMark/>
          </w:tcPr>
          <w:p w14:paraId="2ABCBE48" w14:textId="77777777" w:rsidR="004E7E27" w:rsidRPr="00B87B2D" w:rsidRDefault="004E7E27" w:rsidP="004E7E27">
            <w:pPr>
              <w:spacing w:before="120" w:after="120" w:line="234" w:lineRule="atLeast"/>
              <w:rPr>
                <w:sz w:val="24"/>
                <w:szCs w:val="24"/>
              </w:rPr>
            </w:pPr>
            <w:r w:rsidRPr="00B87B2D">
              <w:rPr>
                <w:sz w:val="24"/>
                <w:szCs w:val="24"/>
                <w:lang w:val="vi-VN"/>
              </w:rPr>
              <w:t>- Các loài cây bụi (Sim, Mua, Đom đóm, Ba bét ...) và tre nứa, dây leo</w:t>
            </w:r>
          </w:p>
        </w:tc>
        <w:tc>
          <w:tcPr>
            <w:tcW w:w="0" w:type="auto"/>
            <w:vMerge/>
            <w:tcBorders>
              <w:top w:val="nil"/>
              <w:left w:val="nil"/>
              <w:bottom w:val="single" w:sz="8" w:space="0" w:color="auto"/>
              <w:right w:val="single" w:sz="8" w:space="0" w:color="auto"/>
            </w:tcBorders>
            <w:shd w:val="clear" w:color="auto" w:fill="FFFFFF"/>
            <w:vAlign w:val="center"/>
            <w:hideMark/>
          </w:tcPr>
          <w:p w14:paraId="25DCA4C1"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1CA9365D" w14:textId="77777777" w:rsidR="004E7E27" w:rsidRPr="00B87B2D" w:rsidRDefault="004E7E27" w:rsidP="004E7E27">
            <w:pPr>
              <w:spacing w:after="0" w:line="240" w:lineRule="auto"/>
              <w:rPr>
                <w:sz w:val="24"/>
                <w:szCs w:val="24"/>
              </w:rPr>
            </w:pPr>
          </w:p>
        </w:tc>
      </w:tr>
    </w:tbl>
    <w:p w14:paraId="229AD764" w14:textId="1F0219FF" w:rsidR="004E7E27" w:rsidRPr="00B87B2D" w:rsidRDefault="00A51DC7" w:rsidP="0063498D">
      <w:pPr>
        <w:shd w:val="clear" w:color="auto" w:fill="FFFFFF"/>
        <w:spacing w:before="240" w:after="0" w:line="234" w:lineRule="atLeast"/>
        <w:ind w:firstLine="709"/>
        <w:jc w:val="both"/>
        <w:rPr>
          <w:szCs w:val="28"/>
        </w:rPr>
      </w:pPr>
      <w:r>
        <w:rPr>
          <w:b/>
          <w:bCs/>
          <w:szCs w:val="28"/>
        </w:rPr>
        <w:t>4</w:t>
      </w:r>
      <w:r w:rsidR="004E7E27" w:rsidRPr="00B87B2D">
        <w:rPr>
          <w:b/>
          <w:bCs/>
          <w:szCs w:val="28"/>
          <w:lang w:val="vi-VN"/>
        </w:rPr>
        <w:t>. CẤP BẬC CÔNG VIỆC</w:t>
      </w:r>
    </w:p>
    <w:p w14:paraId="2945CD0E" w14:textId="2EAC209B" w:rsidR="004E7E27" w:rsidRPr="00B87B2D" w:rsidRDefault="003A4D37" w:rsidP="004E7E27">
      <w:pPr>
        <w:shd w:val="clear" w:color="auto" w:fill="FFFFFF"/>
        <w:spacing w:before="120" w:after="120" w:line="234" w:lineRule="atLeast"/>
        <w:ind w:firstLine="709"/>
        <w:jc w:val="both"/>
        <w:rPr>
          <w:szCs w:val="28"/>
        </w:rPr>
      </w:pPr>
      <w:r>
        <w:rPr>
          <w:b/>
          <w:bCs/>
          <w:szCs w:val="28"/>
        </w:rPr>
        <w:t>4.1.</w:t>
      </w:r>
      <w:r w:rsidR="004E7E27" w:rsidRPr="00B87B2D">
        <w:rPr>
          <w:b/>
          <w:bCs/>
          <w:szCs w:val="28"/>
          <w:lang w:val="vi-VN"/>
        </w:rPr>
        <w:t xml:space="preserve"> Thuyết minh</w:t>
      </w:r>
    </w:p>
    <w:p w14:paraId="75D84EA0" w14:textId="77777777" w:rsidR="004E7E27" w:rsidRPr="00B87B2D" w:rsidRDefault="004E7E27" w:rsidP="004E7E27">
      <w:pPr>
        <w:shd w:val="clear" w:color="auto" w:fill="FFFFFF"/>
        <w:spacing w:before="120" w:after="120" w:line="234" w:lineRule="atLeast"/>
        <w:ind w:firstLine="709"/>
        <w:jc w:val="both"/>
        <w:rPr>
          <w:szCs w:val="28"/>
        </w:rPr>
      </w:pPr>
      <w:r w:rsidRPr="00B87B2D">
        <w:rPr>
          <w:szCs w:val="28"/>
          <w:lang w:val="vi-VN"/>
        </w:rPr>
        <w:t>Cấp bậc công việc là cấp bậc bình quân của người lao động (kỹ sư, công nhân) trực tiếp tham gia thực hiện một đơn vị khối lượng công việc cụ thể, phù hợp </w:t>
      </w:r>
      <w:r w:rsidRPr="00B87B2D">
        <w:rPr>
          <w:szCs w:val="28"/>
        </w:rPr>
        <w:t>trình độ </w:t>
      </w:r>
      <w:r w:rsidRPr="00B87B2D">
        <w:rPr>
          <w:szCs w:val="28"/>
          <w:lang w:val="vi-VN"/>
        </w:rPr>
        <w:t>đào tạo của người lao động, quy trình công nghệ, tiêu chuẩn kỹ thuật của máy móc thiết bị và bảo đảm các tiêu chuẩn lao động.</w:t>
      </w:r>
    </w:p>
    <w:p w14:paraId="064D4757" w14:textId="77777777" w:rsidR="004E7E27" w:rsidRPr="00B87B2D" w:rsidRDefault="004E7E27" w:rsidP="004E7E27">
      <w:pPr>
        <w:shd w:val="clear" w:color="auto" w:fill="FFFFFF"/>
        <w:spacing w:before="120" w:after="120" w:line="234" w:lineRule="atLeast"/>
        <w:ind w:firstLine="709"/>
        <w:jc w:val="both"/>
        <w:rPr>
          <w:szCs w:val="28"/>
        </w:rPr>
      </w:pPr>
      <w:r w:rsidRPr="00B87B2D">
        <w:rPr>
          <w:szCs w:val="28"/>
          <w:lang w:val="vi-VN"/>
        </w:rPr>
        <w:t>Cấp bậc công việc là căn cứ để tính chi phí tiền lương, chi phí nhân công và chi phí khác (Bảo hiểm xã hội, Bảo hiểm y tế, Bảo hiểm thất nghiệp, kinh phí công đoàn thuộc trách nhiệm đóng của người sử dụng lao động theo quy định của pháp luật) trong </w:t>
      </w:r>
      <w:r w:rsidRPr="00B87B2D">
        <w:rPr>
          <w:szCs w:val="28"/>
        </w:rPr>
        <w:t>g</w:t>
      </w:r>
      <w:r w:rsidRPr="00B87B2D">
        <w:rPr>
          <w:szCs w:val="28"/>
          <w:lang w:val="vi-VN"/>
        </w:rPr>
        <w:t>iá, đơn giá sản phẩm</w:t>
      </w:r>
    </w:p>
    <w:p w14:paraId="5DB687C8" w14:textId="1C6BB367" w:rsidR="004E7E27" w:rsidRPr="00B87B2D" w:rsidRDefault="003A4D37" w:rsidP="004E7E27">
      <w:pPr>
        <w:shd w:val="clear" w:color="auto" w:fill="FFFFFF"/>
        <w:spacing w:before="120" w:after="120" w:line="234" w:lineRule="atLeast"/>
        <w:ind w:firstLine="709"/>
        <w:jc w:val="both"/>
        <w:rPr>
          <w:szCs w:val="28"/>
        </w:rPr>
      </w:pPr>
      <w:r>
        <w:rPr>
          <w:b/>
          <w:bCs/>
          <w:szCs w:val="28"/>
        </w:rPr>
        <w:t>4.2.</w:t>
      </w:r>
      <w:r w:rsidR="004E7E27" w:rsidRPr="00B87B2D">
        <w:rPr>
          <w:b/>
          <w:bCs/>
          <w:szCs w:val="28"/>
          <w:lang w:val="vi-VN"/>
        </w:rPr>
        <w:t xml:space="preserve"> Bảng cấp bậc công việc</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60"/>
        <w:gridCol w:w="3452"/>
        <w:gridCol w:w="2612"/>
        <w:gridCol w:w="1121"/>
        <w:gridCol w:w="1307"/>
      </w:tblGrid>
      <w:tr w:rsidR="00B87B2D" w:rsidRPr="00B87B2D" w14:paraId="23CD61D5" w14:textId="77777777" w:rsidTr="0079428F">
        <w:trPr>
          <w:tblCellSpacing w:w="0" w:type="dxa"/>
        </w:trPr>
        <w:tc>
          <w:tcPr>
            <w:tcW w:w="300" w:type="pct"/>
            <w:tcBorders>
              <w:top w:val="single" w:sz="8" w:space="0" w:color="auto"/>
              <w:left w:val="single" w:sz="8" w:space="0" w:color="auto"/>
              <w:bottom w:val="nil"/>
              <w:right w:val="nil"/>
            </w:tcBorders>
            <w:vAlign w:val="center"/>
            <w:hideMark/>
          </w:tcPr>
          <w:p w14:paraId="3E83DFD2"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TT</w:t>
            </w:r>
          </w:p>
        </w:tc>
        <w:tc>
          <w:tcPr>
            <w:tcW w:w="1850" w:type="pct"/>
            <w:tcBorders>
              <w:top w:val="single" w:sz="8" w:space="0" w:color="auto"/>
              <w:left w:val="single" w:sz="8" w:space="0" w:color="auto"/>
              <w:bottom w:val="nil"/>
              <w:right w:val="nil"/>
            </w:tcBorders>
            <w:vAlign w:val="center"/>
            <w:hideMark/>
          </w:tcPr>
          <w:p w14:paraId="642E3ECC"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Hạng mục công việc</w:t>
            </w:r>
          </w:p>
        </w:tc>
        <w:tc>
          <w:tcPr>
            <w:tcW w:w="1400" w:type="pct"/>
            <w:tcBorders>
              <w:top w:val="single" w:sz="8" w:space="0" w:color="auto"/>
              <w:left w:val="single" w:sz="8" w:space="0" w:color="auto"/>
              <w:bottom w:val="nil"/>
              <w:right w:val="nil"/>
            </w:tcBorders>
            <w:vAlign w:val="center"/>
            <w:hideMark/>
          </w:tcPr>
          <w:p w14:paraId="5D2C0B33"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Bảng lương</w:t>
            </w:r>
          </w:p>
        </w:tc>
        <w:tc>
          <w:tcPr>
            <w:tcW w:w="600" w:type="pct"/>
            <w:tcBorders>
              <w:top w:val="single" w:sz="8" w:space="0" w:color="auto"/>
              <w:left w:val="single" w:sz="8" w:space="0" w:color="auto"/>
              <w:bottom w:val="nil"/>
              <w:right w:val="nil"/>
            </w:tcBorders>
            <w:vAlign w:val="center"/>
            <w:hideMark/>
          </w:tcPr>
          <w:p w14:paraId="7DB67D5D"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Cấp bậc công việc</w:t>
            </w:r>
          </w:p>
        </w:tc>
        <w:tc>
          <w:tcPr>
            <w:tcW w:w="700" w:type="pct"/>
            <w:tcBorders>
              <w:top w:val="single" w:sz="8" w:space="0" w:color="auto"/>
              <w:left w:val="single" w:sz="8" w:space="0" w:color="auto"/>
              <w:bottom w:val="nil"/>
              <w:right w:val="single" w:sz="8" w:space="0" w:color="auto"/>
            </w:tcBorders>
            <w:vAlign w:val="center"/>
            <w:hideMark/>
          </w:tcPr>
          <w:p w14:paraId="5CF450D2"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Hệ số lư</w:t>
            </w:r>
            <w:r w:rsidRPr="00B87B2D">
              <w:rPr>
                <w:b/>
                <w:bCs/>
                <w:sz w:val="24"/>
                <w:szCs w:val="24"/>
              </w:rPr>
              <w:t>ơ</w:t>
            </w:r>
            <w:r w:rsidRPr="00B87B2D">
              <w:rPr>
                <w:b/>
                <w:bCs/>
                <w:sz w:val="24"/>
                <w:szCs w:val="24"/>
                <w:lang w:val="vi-VN"/>
              </w:rPr>
              <w:t>ng bình quân</w:t>
            </w:r>
          </w:p>
        </w:tc>
      </w:tr>
      <w:tr w:rsidR="00B87B2D" w:rsidRPr="00B87B2D" w14:paraId="656E6CD9" w14:textId="77777777" w:rsidTr="0079428F">
        <w:trPr>
          <w:tblCellSpacing w:w="0" w:type="dxa"/>
        </w:trPr>
        <w:tc>
          <w:tcPr>
            <w:tcW w:w="300" w:type="pct"/>
            <w:tcBorders>
              <w:top w:val="single" w:sz="8" w:space="0" w:color="auto"/>
              <w:left w:val="single" w:sz="8" w:space="0" w:color="auto"/>
              <w:bottom w:val="nil"/>
              <w:right w:val="nil"/>
            </w:tcBorders>
            <w:vAlign w:val="center"/>
            <w:hideMark/>
          </w:tcPr>
          <w:p w14:paraId="192EDE2E" w14:textId="77777777" w:rsidR="004E7E27" w:rsidRPr="00B87B2D" w:rsidRDefault="004E7E27" w:rsidP="004E7E27">
            <w:pPr>
              <w:spacing w:before="120" w:after="120" w:line="234" w:lineRule="atLeast"/>
              <w:jc w:val="center"/>
              <w:rPr>
                <w:sz w:val="24"/>
                <w:szCs w:val="24"/>
              </w:rPr>
            </w:pPr>
            <w:r w:rsidRPr="00B87B2D">
              <w:rPr>
                <w:sz w:val="24"/>
                <w:szCs w:val="24"/>
                <w:lang w:val="vi-VN"/>
              </w:rPr>
              <w:t>1</w:t>
            </w:r>
          </w:p>
        </w:tc>
        <w:tc>
          <w:tcPr>
            <w:tcW w:w="1850" w:type="pct"/>
            <w:tcBorders>
              <w:top w:val="single" w:sz="8" w:space="0" w:color="auto"/>
              <w:left w:val="single" w:sz="8" w:space="0" w:color="auto"/>
              <w:bottom w:val="nil"/>
              <w:right w:val="nil"/>
            </w:tcBorders>
            <w:vAlign w:val="center"/>
            <w:hideMark/>
          </w:tcPr>
          <w:p w14:paraId="360E4E39" w14:textId="6ACE28C4" w:rsidR="004E7E27" w:rsidRPr="00B87B2D" w:rsidRDefault="004E7E27" w:rsidP="004E7E27">
            <w:pPr>
              <w:spacing w:before="120" w:after="120" w:line="234" w:lineRule="atLeast"/>
              <w:rPr>
                <w:sz w:val="24"/>
                <w:szCs w:val="24"/>
              </w:rPr>
            </w:pPr>
            <w:r w:rsidRPr="00B87B2D">
              <w:rPr>
                <w:sz w:val="24"/>
                <w:szCs w:val="24"/>
                <w:lang w:val="vi-VN"/>
              </w:rPr>
              <w:t>Công nhân trồng rừng, khoanh nuôi xúc tiến tái sinh, nuôi dưỡng rừng, làm giàu rừng</w:t>
            </w:r>
          </w:p>
        </w:tc>
        <w:tc>
          <w:tcPr>
            <w:tcW w:w="1400" w:type="pct"/>
            <w:tcBorders>
              <w:top w:val="single" w:sz="8" w:space="0" w:color="auto"/>
              <w:left w:val="single" w:sz="8" w:space="0" w:color="auto"/>
              <w:bottom w:val="nil"/>
              <w:right w:val="nil"/>
            </w:tcBorders>
            <w:vAlign w:val="center"/>
            <w:hideMark/>
          </w:tcPr>
          <w:p w14:paraId="5DDBAD6F" w14:textId="77777777" w:rsidR="004E7E27" w:rsidRPr="00B87B2D" w:rsidRDefault="004E7E27" w:rsidP="004E7E27">
            <w:pPr>
              <w:spacing w:after="0" w:line="234" w:lineRule="atLeast"/>
              <w:rPr>
                <w:sz w:val="24"/>
                <w:szCs w:val="24"/>
              </w:rPr>
            </w:pPr>
            <w:r w:rsidRPr="00B87B2D">
              <w:rPr>
                <w:sz w:val="24"/>
                <w:szCs w:val="24"/>
                <w:lang w:val="vi-VN"/>
              </w:rPr>
              <w:t>Nhóm I, </w:t>
            </w:r>
            <w:bookmarkStart w:id="17" w:name="dc_2"/>
            <w:r w:rsidRPr="00B87B2D">
              <w:rPr>
                <w:sz w:val="24"/>
                <w:szCs w:val="24"/>
                <w:lang w:val="vi-VN"/>
              </w:rPr>
              <w:t>mục 1, phụ lục Thông tư 17/2019/TT- BLĐTBXH</w:t>
            </w:r>
            <w:bookmarkEnd w:id="17"/>
            <w:r w:rsidRPr="00B87B2D">
              <w:rPr>
                <w:sz w:val="24"/>
                <w:szCs w:val="24"/>
                <w:lang w:val="vi-VN"/>
              </w:rPr>
              <w:t> hoặc lao động phổ thông</w:t>
            </w:r>
          </w:p>
        </w:tc>
        <w:tc>
          <w:tcPr>
            <w:tcW w:w="600" w:type="pct"/>
            <w:tcBorders>
              <w:top w:val="single" w:sz="8" w:space="0" w:color="auto"/>
              <w:left w:val="single" w:sz="8" w:space="0" w:color="auto"/>
              <w:bottom w:val="nil"/>
              <w:right w:val="nil"/>
            </w:tcBorders>
            <w:vAlign w:val="center"/>
            <w:hideMark/>
          </w:tcPr>
          <w:p w14:paraId="4F99552A" w14:textId="77777777" w:rsidR="004E7E27" w:rsidRPr="00B87B2D" w:rsidRDefault="004E7E27" w:rsidP="004E7E27">
            <w:pPr>
              <w:spacing w:before="120" w:after="120" w:line="234" w:lineRule="atLeast"/>
              <w:jc w:val="center"/>
              <w:rPr>
                <w:sz w:val="24"/>
                <w:szCs w:val="24"/>
              </w:rPr>
            </w:pPr>
            <w:r w:rsidRPr="00B87B2D">
              <w:rPr>
                <w:sz w:val="24"/>
                <w:szCs w:val="24"/>
                <w:lang w:val="vi-VN"/>
              </w:rPr>
              <w:t>4/7</w:t>
            </w:r>
          </w:p>
        </w:tc>
        <w:tc>
          <w:tcPr>
            <w:tcW w:w="700" w:type="pct"/>
            <w:tcBorders>
              <w:top w:val="single" w:sz="8" w:space="0" w:color="auto"/>
              <w:left w:val="single" w:sz="8" w:space="0" w:color="auto"/>
              <w:bottom w:val="nil"/>
              <w:right w:val="single" w:sz="8" w:space="0" w:color="auto"/>
            </w:tcBorders>
            <w:vAlign w:val="center"/>
            <w:hideMark/>
          </w:tcPr>
          <w:p w14:paraId="4864FDEE" w14:textId="77777777" w:rsidR="004E7E27" w:rsidRPr="00B87B2D" w:rsidRDefault="004E7E27" w:rsidP="004E7E27">
            <w:pPr>
              <w:spacing w:before="120" w:after="120" w:line="234" w:lineRule="atLeast"/>
              <w:jc w:val="center"/>
              <w:rPr>
                <w:sz w:val="24"/>
                <w:szCs w:val="24"/>
              </w:rPr>
            </w:pPr>
            <w:r w:rsidRPr="00B87B2D">
              <w:rPr>
                <w:sz w:val="24"/>
                <w:szCs w:val="24"/>
                <w:lang w:val="vi-VN"/>
              </w:rPr>
              <w:t>2,55</w:t>
            </w:r>
          </w:p>
        </w:tc>
      </w:tr>
      <w:tr w:rsidR="00B87B2D" w:rsidRPr="00B87B2D" w14:paraId="6B7B979E" w14:textId="77777777" w:rsidTr="0079428F">
        <w:trPr>
          <w:tblCellSpacing w:w="0" w:type="dxa"/>
        </w:trPr>
        <w:tc>
          <w:tcPr>
            <w:tcW w:w="300" w:type="pct"/>
            <w:tcBorders>
              <w:top w:val="single" w:sz="8" w:space="0" w:color="auto"/>
              <w:left w:val="single" w:sz="8" w:space="0" w:color="auto"/>
              <w:bottom w:val="single" w:sz="8" w:space="0" w:color="auto"/>
              <w:right w:val="nil"/>
            </w:tcBorders>
            <w:vAlign w:val="center"/>
            <w:hideMark/>
          </w:tcPr>
          <w:p w14:paraId="5852B56B" w14:textId="77777777" w:rsidR="004E7E27" w:rsidRPr="00B87B2D" w:rsidRDefault="004E7E27" w:rsidP="004E7E27">
            <w:pPr>
              <w:spacing w:before="120" w:after="120" w:line="234" w:lineRule="atLeast"/>
              <w:jc w:val="center"/>
              <w:rPr>
                <w:sz w:val="24"/>
                <w:szCs w:val="24"/>
              </w:rPr>
            </w:pPr>
            <w:r w:rsidRPr="00B87B2D">
              <w:rPr>
                <w:sz w:val="24"/>
                <w:szCs w:val="24"/>
                <w:lang w:val="vi-VN"/>
              </w:rPr>
              <w:t>2</w:t>
            </w:r>
          </w:p>
        </w:tc>
        <w:tc>
          <w:tcPr>
            <w:tcW w:w="1850" w:type="pct"/>
            <w:tcBorders>
              <w:top w:val="single" w:sz="8" w:space="0" w:color="auto"/>
              <w:left w:val="single" w:sz="8" w:space="0" w:color="auto"/>
              <w:bottom w:val="single" w:sz="8" w:space="0" w:color="auto"/>
              <w:right w:val="nil"/>
            </w:tcBorders>
            <w:vAlign w:val="center"/>
            <w:hideMark/>
          </w:tcPr>
          <w:p w14:paraId="7806BBFC" w14:textId="77777777" w:rsidR="004E7E27" w:rsidRPr="00B87B2D" w:rsidRDefault="004E7E27" w:rsidP="004E7E27">
            <w:pPr>
              <w:spacing w:before="120" w:after="120" w:line="234" w:lineRule="atLeast"/>
              <w:rPr>
                <w:sz w:val="24"/>
                <w:szCs w:val="24"/>
              </w:rPr>
            </w:pPr>
            <w:r w:rsidRPr="00B87B2D">
              <w:rPr>
                <w:sz w:val="24"/>
                <w:szCs w:val="24"/>
                <w:lang w:val="vi-VN"/>
              </w:rPr>
              <w:t>Lao động thiết kế</w:t>
            </w:r>
          </w:p>
        </w:tc>
        <w:tc>
          <w:tcPr>
            <w:tcW w:w="1400" w:type="pct"/>
            <w:tcBorders>
              <w:top w:val="single" w:sz="8" w:space="0" w:color="auto"/>
              <w:left w:val="single" w:sz="8" w:space="0" w:color="auto"/>
              <w:bottom w:val="single" w:sz="8" w:space="0" w:color="auto"/>
              <w:right w:val="nil"/>
            </w:tcBorders>
            <w:vAlign w:val="center"/>
            <w:hideMark/>
          </w:tcPr>
          <w:p w14:paraId="3566A4E3" w14:textId="77777777" w:rsidR="004E7E27" w:rsidRPr="00B87B2D" w:rsidRDefault="004E7E27" w:rsidP="004E7E27">
            <w:pPr>
              <w:spacing w:after="0" w:line="234" w:lineRule="atLeast"/>
              <w:rPr>
                <w:sz w:val="24"/>
                <w:szCs w:val="24"/>
              </w:rPr>
            </w:pPr>
            <w:r w:rsidRPr="00B87B2D">
              <w:rPr>
                <w:sz w:val="24"/>
                <w:szCs w:val="24"/>
                <w:lang w:val="vi-VN"/>
              </w:rPr>
              <w:t>Viên chức loại A</w:t>
            </w:r>
            <w:r w:rsidRPr="00B87B2D">
              <w:rPr>
                <w:sz w:val="24"/>
                <w:szCs w:val="24"/>
              </w:rPr>
              <w:t>1 </w:t>
            </w:r>
            <w:r w:rsidRPr="00B87B2D">
              <w:rPr>
                <w:sz w:val="24"/>
                <w:szCs w:val="24"/>
                <w:lang w:val="vi-VN"/>
              </w:rPr>
              <w:t>Nghị định </w:t>
            </w:r>
            <w:hyperlink r:id="rId9" w:tgtFrame="_blank" w:history="1">
              <w:r w:rsidRPr="00B87B2D">
                <w:rPr>
                  <w:sz w:val="24"/>
                  <w:szCs w:val="24"/>
                  <w:lang w:val="vi-VN"/>
                </w:rPr>
                <w:t>204/2004/NĐ-CP</w:t>
              </w:r>
            </w:hyperlink>
            <w:r w:rsidRPr="00B87B2D">
              <w:rPr>
                <w:sz w:val="24"/>
                <w:szCs w:val="24"/>
                <w:lang w:val="vi-VN"/>
              </w:rPr>
              <w:t> hoặc kỹ sư trong các công ty lâm nghiệp</w:t>
            </w:r>
          </w:p>
        </w:tc>
        <w:tc>
          <w:tcPr>
            <w:tcW w:w="600" w:type="pct"/>
            <w:tcBorders>
              <w:top w:val="single" w:sz="8" w:space="0" w:color="auto"/>
              <w:left w:val="single" w:sz="8" w:space="0" w:color="auto"/>
              <w:bottom w:val="single" w:sz="8" w:space="0" w:color="auto"/>
              <w:right w:val="nil"/>
            </w:tcBorders>
            <w:vAlign w:val="center"/>
            <w:hideMark/>
          </w:tcPr>
          <w:p w14:paraId="3DD0797F" w14:textId="77777777" w:rsidR="004E7E27" w:rsidRPr="00B87B2D" w:rsidRDefault="004E7E27" w:rsidP="004E7E27">
            <w:pPr>
              <w:spacing w:before="120" w:after="120" w:line="234" w:lineRule="atLeast"/>
              <w:jc w:val="center"/>
              <w:rPr>
                <w:sz w:val="24"/>
                <w:szCs w:val="24"/>
              </w:rPr>
            </w:pPr>
            <w:r w:rsidRPr="00B87B2D">
              <w:rPr>
                <w:sz w:val="24"/>
                <w:szCs w:val="24"/>
                <w:lang w:val="vi-VN"/>
              </w:rPr>
              <w:t>4/9</w:t>
            </w:r>
          </w:p>
        </w:tc>
        <w:tc>
          <w:tcPr>
            <w:tcW w:w="700" w:type="pct"/>
            <w:tcBorders>
              <w:top w:val="single" w:sz="8" w:space="0" w:color="auto"/>
              <w:left w:val="single" w:sz="8" w:space="0" w:color="auto"/>
              <w:bottom w:val="single" w:sz="8" w:space="0" w:color="auto"/>
              <w:right w:val="single" w:sz="8" w:space="0" w:color="auto"/>
            </w:tcBorders>
            <w:vAlign w:val="center"/>
            <w:hideMark/>
          </w:tcPr>
          <w:p w14:paraId="01D1DF99" w14:textId="77777777" w:rsidR="004E7E27" w:rsidRPr="00B87B2D" w:rsidRDefault="004E7E27" w:rsidP="004E7E27">
            <w:pPr>
              <w:spacing w:before="120" w:after="120" w:line="234" w:lineRule="atLeast"/>
              <w:jc w:val="center"/>
              <w:rPr>
                <w:sz w:val="24"/>
                <w:szCs w:val="24"/>
              </w:rPr>
            </w:pPr>
            <w:r w:rsidRPr="00B87B2D">
              <w:rPr>
                <w:sz w:val="24"/>
                <w:szCs w:val="24"/>
                <w:lang w:val="vi-VN"/>
              </w:rPr>
              <w:t>3,33</w:t>
            </w:r>
          </w:p>
        </w:tc>
      </w:tr>
    </w:tbl>
    <w:p w14:paraId="3BE889AE" w14:textId="77777777" w:rsidR="00221B8C" w:rsidRDefault="00221B8C" w:rsidP="0063498D">
      <w:pPr>
        <w:shd w:val="clear" w:color="auto" w:fill="FFFFFF"/>
        <w:spacing w:before="240" w:after="0" w:line="234" w:lineRule="atLeast"/>
        <w:ind w:firstLine="709"/>
        <w:jc w:val="both"/>
        <w:rPr>
          <w:b/>
          <w:bCs/>
          <w:szCs w:val="28"/>
        </w:rPr>
      </w:pPr>
    </w:p>
    <w:p w14:paraId="7F747A97" w14:textId="4380B690" w:rsidR="004E7E27" w:rsidRPr="00B87B2D" w:rsidRDefault="00A51DC7" w:rsidP="0063498D">
      <w:pPr>
        <w:shd w:val="clear" w:color="auto" w:fill="FFFFFF"/>
        <w:spacing w:before="240" w:after="0" w:line="234" w:lineRule="atLeast"/>
        <w:ind w:firstLine="709"/>
        <w:jc w:val="both"/>
        <w:rPr>
          <w:szCs w:val="28"/>
        </w:rPr>
      </w:pPr>
      <w:r>
        <w:rPr>
          <w:b/>
          <w:bCs/>
          <w:szCs w:val="28"/>
        </w:rPr>
        <w:lastRenderedPageBreak/>
        <w:t>5</w:t>
      </w:r>
      <w:r w:rsidR="004E7E27" w:rsidRPr="00B87B2D">
        <w:rPr>
          <w:b/>
          <w:bCs/>
          <w:szCs w:val="28"/>
          <w:lang w:val="vi-VN"/>
        </w:rPr>
        <w:t>. ĐỊNH MỨC LAO ĐỘNG GIÁN TIẾP</w:t>
      </w:r>
    </w:p>
    <w:p w14:paraId="328FDCE1" w14:textId="3FD06529" w:rsidR="004E7E27" w:rsidRPr="00B87B2D" w:rsidRDefault="00400901" w:rsidP="004E7E27">
      <w:pPr>
        <w:shd w:val="clear" w:color="auto" w:fill="FFFFFF"/>
        <w:spacing w:before="120" w:after="120" w:line="234" w:lineRule="atLeast"/>
        <w:ind w:firstLine="709"/>
        <w:jc w:val="both"/>
        <w:rPr>
          <w:szCs w:val="28"/>
        </w:rPr>
      </w:pPr>
      <w:r>
        <w:rPr>
          <w:b/>
          <w:bCs/>
          <w:szCs w:val="28"/>
        </w:rPr>
        <w:t>5.</w:t>
      </w:r>
      <w:r w:rsidR="004E7E27" w:rsidRPr="00B87B2D">
        <w:rPr>
          <w:b/>
          <w:bCs/>
          <w:szCs w:val="28"/>
          <w:lang w:val="vi-VN"/>
        </w:rPr>
        <w:t>1. Thuyết minh</w:t>
      </w:r>
    </w:p>
    <w:p w14:paraId="54197E7A" w14:textId="77777777" w:rsidR="004E7E27" w:rsidRPr="00B87B2D" w:rsidRDefault="004E7E27" w:rsidP="004E7E27">
      <w:pPr>
        <w:shd w:val="clear" w:color="auto" w:fill="FFFFFF"/>
        <w:spacing w:before="120" w:after="120" w:line="234" w:lineRule="atLeast"/>
        <w:ind w:firstLine="709"/>
        <w:jc w:val="both"/>
        <w:rPr>
          <w:szCs w:val="28"/>
        </w:rPr>
      </w:pPr>
      <w:r w:rsidRPr="00B87B2D">
        <w:rPr>
          <w:szCs w:val="28"/>
          <w:lang w:val="vi-VN"/>
        </w:rPr>
        <w:t>Định mức lao động gián tiếp là định mức lao động quản lý, chuyên môn, nghiệp vụ, thừa hành, phục vụ để hoàn thành một nội dung công việc cụ thể. Định mức </w:t>
      </w:r>
      <w:r w:rsidRPr="00B87B2D">
        <w:rPr>
          <w:szCs w:val="28"/>
        </w:rPr>
        <w:t>l</w:t>
      </w:r>
      <w:r w:rsidRPr="00B87B2D">
        <w:rPr>
          <w:szCs w:val="28"/>
          <w:lang w:val="vi-VN"/>
        </w:rPr>
        <w:t>ao động gián tiếp được quy định theo tỷ lệ phần trăm (%) của lao động trực tiếp.</w:t>
      </w:r>
    </w:p>
    <w:p w14:paraId="7115E6E2" w14:textId="0989172C" w:rsidR="004E7E27" w:rsidRPr="00334E32" w:rsidRDefault="00400901" w:rsidP="004E7E27">
      <w:pPr>
        <w:shd w:val="clear" w:color="auto" w:fill="FFFFFF"/>
        <w:spacing w:before="120" w:after="120" w:line="234" w:lineRule="atLeast"/>
        <w:ind w:firstLine="709"/>
        <w:jc w:val="both"/>
        <w:rPr>
          <w:b/>
          <w:bCs/>
          <w:szCs w:val="28"/>
        </w:rPr>
      </w:pPr>
      <w:r w:rsidRPr="00334E32">
        <w:rPr>
          <w:b/>
          <w:bCs/>
          <w:szCs w:val="28"/>
        </w:rPr>
        <w:t>5.</w:t>
      </w:r>
      <w:r w:rsidR="004E7E27" w:rsidRPr="00334E32">
        <w:rPr>
          <w:b/>
          <w:bCs/>
          <w:szCs w:val="28"/>
          <w:lang w:val="vi-VN"/>
        </w:rPr>
        <w:t>2. Bảng định mức </w:t>
      </w:r>
      <w:r w:rsidR="004E7E27" w:rsidRPr="00334E32">
        <w:rPr>
          <w:b/>
          <w:bCs/>
          <w:szCs w:val="28"/>
        </w:rPr>
        <w:t>l</w:t>
      </w:r>
      <w:r w:rsidR="004E7E27" w:rsidRPr="00334E32">
        <w:rPr>
          <w:b/>
          <w:bCs/>
          <w:szCs w:val="28"/>
          <w:lang w:val="vi-VN"/>
        </w:rPr>
        <w:t>ao động gián tiếp</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10"/>
        <w:gridCol w:w="1990"/>
        <w:gridCol w:w="1991"/>
        <w:gridCol w:w="1416"/>
        <w:gridCol w:w="1038"/>
        <w:gridCol w:w="2207"/>
      </w:tblGrid>
      <w:tr w:rsidR="00400901" w:rsidRPr="00B87B2D" w14:paraId="18B7D317" w14:textId="77777777" w:rsidTr="00334E32">
        <w:trPr>
          <w:tblCellSpacing w:w="0" w:type="dxa"/>
        </w:trPr>
        <w:tc>
          <w:tcPr>
            <w:tcW w:w="226" w:type="pct"/>
            <w:tcBorders>
              <w:top w:val="single" w:sz="8" w:space="0" w:color="auto"/>
              <w:left w:val="single" w:sz="8" w:space="0" w:color="auto"/>
              <w:bottom w:val="nil"/>
              <w:right w:val="nil"/>
            </w:tcBorders>
            <w:vAlign w:val="center"/>
            <w:hideMark/>
          </w:tcPr>
          <w:p w14:paraId="704760C3" w14:textId="77777777" w:rsidR="00400901" w:rsidRPr="00B87B2D" w:rsidRDefault="00400901" w:rsidP="004E7E27">
            <w:pPr>
              <w:spacing w:before="120" w:after="120" w:line="234" w:lineRule="atLeast"/>
              <w:jc w:val="center"/>
              <w:rPr>
                <w:sz w:val="24"/>
                <w:szCs w:val="24"/>
              </w:rPr>
            </w:pPr>
            <w:r w:rsidRPr="00B87B2D">
              <w:rPr>
                <w:b/>
                <w:bCs/>
                <w:sz w:val="24"/>
                <w:szCs w:val="24"/>
              </w:rPr>
              <w:t>TT</w:t>
            </w:r>
          </w:p>
        </w:tc>
        <w:tc>
          <w:tcPr>
            <w:tcW w:w="1099" w:type="pct"/>
            <w:tcBorders>
              <w:top w:val="single" w:sz="8" w:space="0" w:color="auto"/>
              <w:left w:val="single" w:sz="8" w:space="0" w:color="auto"/>
              <w:bottom w:val="nil"/>
              <w:right w:val="single" w:sz="8" w:space="0" w:color="auto"/>
            </w:tcBorders>
          </w:tcPr>
          <w:p w14:paraId="00B56B50" w14:textId="77777777" w:rsidR="00400901" w:rsidRPr="00B87B2D" w:rsidRDefault="00400901" w:rsidP="004E7E27">
            <w:pPr>
              <w:spacing w:before="120" w:after="120" w:line="234" w:lineRule="atLeast"/>
              <w:jc w:val="center"/>
              <w:rPr>
                <w:b/>
                <w:bCs/>
                <w:sz w:val="24"/>
                <w:szCs w:val="24"/>
                <w:lang w:val="vi-VN"/>
              </w:rPr>
            </w:pPr>
          </w:p>
        </w:tc>
        <w:tc>
          <w:tcPr>
            <w:tcW w:w="1100" w:type="pct"/>
            <w:tcBorders>
              <w:top w:val="single" w:sz="8" w:space="0" w:color="auto"/>
              <w:left w:val="single" w:sz="8" w:space="0" w:color="auto"/>
              <w:bottom w:val="nil"/>
              <w:right w:val="nil"/>
            </w:tcBorders>
            <w:vAlign w:val="center"/>
            <w:hideMark/>
          </w:tcPr>
          <w:p w14:paraId="7D5811FF" w14:textId="1515CF11" w:rsidR="00400901" w:rsidRPr="00B87B2D" w:rsidRDefault="00400901" w:rsidP="004E7E27">
            <w:pPr>
              <w:spacing w:before="120" w:after="120" w:line="234" w:lineRule="atLeast"/>
              <w:jc w:val="center"/>
              <w:rPr>
                <w:sz w:val="24"/>
                <w:szCs w:val="24"/>
              </w:rPr>
            </w:pPr>
            <w:r w:rsidRPr="00B87B2D">
              <w:rPr>
                <w:b/>
                <w:bCs/>
                <w:sz w:val="24"/>
                <w:szCs w:val="24"/>
                <w:lang w:val="vi-VN"/>
              </w:rPr>
              <w:t>Hạng mục công việc</w:t>
            </w:r>
          </w:p>
        </w:tc>
        <w:tc>
          <w:tcPr>
            <w:tcW w:w="782" w:type="pct"/>
            <w:tcBorders>
              <w:top w:val="single" w:sz="8" w:space="0" w:color="auto"/>
              <w:left w:val="single" w:sz="8" w:space="0" w:color="auto"/>
              <w:bottom w:val="nil"/>
              <w:right w:val="nil"/>
            </w:tcBorders>
            <w:vAlign w:val="center"/>
            <w:hideMark/>
          </w:tcPr>
          <w:p w14:paraId="36B758E7" w14:textId="77777777" w:rsidR="00400901" w:rsidRPr="00B87B2D" w:rsidRDefault="00400901" w:rsidP="004E7E27">
            <w:pPr>
              <w:spacing w:before="120" w:after="120" w:line="234" w:lineRule="atLeast"/>
              <w:jc w:val="center"/>
              <w:rPr>
                <w:sz w:val="24"/>
                <w:szCs w:val="24"/>
              </w:rPr>
            </w:pPr>
            <w:r w:rsidRPr="00B87B2D">
              <w:rPr>
                <w:b/>
                <w:bCs/>
                <w:sz w:val="24"/>
                <w:szCs w:val="24"/>
                <w:lang w:val="vi-VN"/>
              </w:rPr>
              <w:t>Đơn vị tính</w:t>
            </w:r>
          </w:p>
        </w:tc>
        <w:tc>
          <w:tcPr>
            <w:tcW w:w="573" w:type="pct"/>
            <w:tcBorders>
              <w:top w:val="single" w:sz="8" w:space="0" w:color="auto"/>
              <w:left w:val="single" w:sz="8" w:space="0" w:color="auto"/>
              <w:bottom w:val="nil"/>
              <w:right w:val="nil"/>
            </w:tcBorders>
            <w:vAlign w:val="center"/>
            <w:hideMark/>
          </w:tcPr>
          <w:p w14:paraId="32DA53BC" w14:textId="77777777" w:rsidR="00400901" w:rsidRPr="00B87B2D" w:rsidRDefault="00400901" w:rsidP="004E7E27">
            <w:pPr>
              <w:spacing w:before="120" w:after="120" w:line="234" w:lineRule="atLeast"/>
              <w:jc w:val="center"/>
              <w:rPr>
                <w:sz w:val="24"/>
                <w:szCs w:val="24"/>
              </w:rPr>
            </w:pPr>
            <w:r w:rsidRPr="00B87B2D">
              <w:rPr>
                <w:b/>
                <w:bCs/>
                <w:sz w:val="24"/>
                <w:szCs w:val="24"/>
                <w:lang w:val="vi-VN"/>
              </w:rPr>
              <w:t>Định mức</w:t>
            </w:r>
          </w:p>
        </w:tc>
        <w:tc>
          <w:tcPr>
            <w:tcW w:w="1219" w:type="pct"/>
            <w:tcBorders>
              <w:top w:val="single" w:sz="8" w:space="0" w:color="auto"/>
              <w:left w:val="single" w:sz="8" w:space="0" w:color="auto"/>
              <w:bottom w:val="nil"/>
              <w:right w:val="single" w:sz="8" w:space="0" w:color="auto"/>
            </w:tcBorders>
            <w:vAlign w:val="center"/>
            <w:hideMark/>
          </w:tcPr>
          <w:p w14:paraId="7CCB2783" w14:textId="77777777" w:rsidR="00400901" w:rsidRPr="00B87B2D" w:rsidRDefault="00400901" w:rsidP="004E7E27">
            <w:pPr>
              <w:spacing w:before="120" w:after="120" w:line="234" w:lineRule="atLeast"/>
              <w:jc w:val="center"/>
              <w:rPr>
                <w:sz w:val="24"/>
                <w:szCs w:val="24"/>
              </w:rPr>
            </w:pPr>
            <w:r w:rsidRPr="00B87B2D">
              <w:rPr>
                <w:b/>
                <w:bCs/>
                <w:sz w:val="24"/>
                <w:szCs w:val="24"/>
                <w:lang w:val="vi-VN"/>
              </w:rPr>
              <w:t>Ghi chú</w:t>
            </w:r>
          </w:p>
        </w:tc>
      </w:tr>
      <w:tr w:rsidR="00400901" w:rsidRPr="00B87B2D" w14:paraId="40D74807" w14:textId="77777777" w:rsidTr="00334E32">
        <w:trPr>
          <w:tblCellSpacing w:w="0" w:type="dxa"/>
        </w:trPr>
        <w:tc>
          <w:tcPr>
            <w:tcW w:w="226" w:type="pct"/>
            <w:tcBorders>
              <w:top w:val="single" w:sz="8" w:space="0" w:color="auto"/>
              <w:left w:val="single" w:sz="8" w:space="0" w:color="auto"/>
              <w:bottom w:val="single" w:sz="8" w:space="0" w:color="auto"/>
              <w:right w:val="nil"/>
            </w:tcBorders>
            <w:vAlign w:val="center"/>
            <w:hideMark/>
          </w:tcPr>
          <w:p w14:paraId="5F29CEA1" w14:textId="77777777" w:rsidR="00400901" w:rsidRPr="00B87B2D" w:rsidRDefault="00400901" w:rsidP="004E7E27">
            <w:pPr>
              <w:spacing w:before="120" w:after="120" w:line="234" w:lineRule="atLeast"/>
              <w:jc w:val="center"/>
              <w:rPr>
                <w:sz w:val="24"/>
                <w:szCs w:val="24"/>
              </w:rPr>
            </w:pPr>
            <w:r w:rsidRPr="00B87B2D">
              <w:rPr>
                <w:sz w:val="24"/>
                <w:szCs w:val="24"/>
                <w:lang w:val="vi-VN"/>
              </w:rPr>
              <w:t>1</w:t>
            </w:r>
          </w:p>
        </w:tc>
        <w:tc>
          <w:tcPr>
            <w:tcW w:w="1099" w:type="pct"/>
            <w:tcBorders>
              <w:top w:val="single" w:sz="8" w:space="0" w:color="auto"/>
              <w:left w:val="single" w:sz="8" w:space="0" w:color="auto"/>
              <w:bottom w:val="single" w:sz="8" w:space="0" w:color="auto"/>
              <w:right w:val="single" w:sz="8" w:space="0" w:color="auto"/>
            </w:tcBorders>
          </w:tcPr>
          <w:p w14:paraId="7E1D7429" w14:textId="77777777" w:rsidR="00400901" w:rsidRPr="00B87B2D" w:rsidRDefault="00400901" w:rsidP="004E7E27">
            <w:pPr>
              <w:spacing w:before="120" w:after="120" w:line="234" w:lineRule="atLeast"/>
              <w:rPr>
                <w:sz w:val="24"/>
                <w:szCs w:val="24"/>
                <w:lang w:val="vi-VN"/>
              </w:rPr>
            </w:pPr>
          </w:p>
        </w:tc>
        <w:tc>
          <w:tcPr>
            <w:tcW w:w="1100" w:type="pct"/>
            <w:tcBorders>
              <w:top w:val="single" w:sz="8" w:space="0" w:color="auto"/>
              <w:left w:val="single" w:sz="8" w:space="0" w:color="auto"/>
              <w:bottom w:val="single" w:sz="8" w:space="0" w:color="auto"/>
              <w:right w:val="nil"/>
            </w:tcBorders>
            <w:vAlign w:val="center"/>
            <w:hideMark/>
          </w:tcPr>
          <w:p w14:paraId="61E8D5F2" w14:textId="2BB94875" w:rsidR="00400901" w:rsidRPr="00B87B2D" w:rsidRDefault="00400901" w:rsidP="004E7E27">
            <w:pPr>
              <w:spacing w:before="120" w:after="120" w:line="234" w:lineRule="atLeast"/>
              <w:rPr>
                <w:sz w:val="24"/>
                <w:szCs w:val="24"/>
              </w:rPr>
            </w:pPr>
            <w:r w:rsidRPr="00B87B2D">
              <w:rPr>
                <w:sz w:val="24"/>
                <w:szCs w:val="24"/>
                <w:lang w:val="vi-VN"/>
              </w:rPr>
              <w:t>Lao động gián tiếp (kiểm tra, giám sát, nghiệm thu, chỉ đạo kỹ thuật...)</w:t>
            </w:r>
          </w:p>
        </w:tc>
        <w:tc>
          <w:tcPr>
            <w:tcW w:w="782" w:type="pct"/>
            <w:tcBorders>
              <w:top w:val="single" w:sz="8" w:space="0" w:color="auto"/>
              <w:left w:val="single" w:sz="8" w:space="0" w:color="auto"/>
              <w:bottom w:val="single" w:sz="8" w:space="0" w:color="auto"/>
              <w:right w:val="nil"/>
            </w:tcBorders>
            <w:vAlign w:val="center"/>
            <w:hideMark/>
          </w:tcPr>
          <w:p w14:paraId="3C648E7D" w14:textId="77777777" w:rsidR="00400901" w:rsidRPr="00B87B2D" w:rsidRDefault="00400901" w:rsidP="004E7E27">
            <w:pPr>
              <w:spacing w:before="120" w:after="120" w:line="234" w:lineRule="atLeast"/>
              <w:jc w:val="center"/>
              <w:rPr>
                <w:sz w:val="24"/>
                <w:szCs w:val="24"/>
              </w:rPr>
            </w:pPr>
            <w:r w:rsidRPr="00B87B2D">
              <w:rPr>
                <w:sz w:val="24"/>
                <w:szCs w:val="24"/>
                <w:lang w:val="vi-VN"/>
              </w:rPr>
              <w:t>% so với nhân công trực tiếp</w:t>
            </w:r>
          </w:p>
        </w:tc>
        <w:tc>
          <w:tcPr>
            <w:tcW w:w="573" w:type="pct"/>
            <w:tcBorders>
              <w:top w:val="single" w:sz="8" w:space="0" w:color="auto"/>
              <w:left w:val="single" w:sz="8" w:space="0" w:color="auto"/>
              <w:bottom w:val="single" w:sz="8" w:space="0" w:color="auto"/>
              <w:right w:val="nil"/>
            </w:tcBorders>
            <w:vAlign w:val="center"/>
            <w:hideMark/>
          </w:tcPr>
          <w:p w14:paraId="78BB28A0" w14:textId="77777777" w:rsidR="00400901" w:rsidRPr="00B87B2D" w:rsidRDefault="00400901" w:rsidP="004E7E27">
            <w:pPr>
              <w:spacing w:before="120" w:after="120" w:line="234" w:lineRule="atLeast"/>
              <w:jc w:val="center"/>
              <w:rPr>
                <w:sz w:val="24"/>
                <w:szCs w:val="24"/>
              </w:rPr>
            </w:pPr>
            <w:r w:rsidRPr="00B87B2D">
              <w:rPr>
                <w:sz w:val="24"/>
                <w:szCs w:val="24"/>
                <w:lang w:val="vi-VN"/>
              </w:rPr>
              <w:t>10%</w:t>
            </w:r>
          </w:p>
        </w:tc>
        <w:tc>
          <w:tcPr>
            <w:tcW w:w="1219" w:type="pct"/>
            <w:tcBorders>
              <w:top w:val="single" w:sz="8" w:space="0" w:color="auto"/>
              <w:left w:val="single" w:sz="8" w:space="0" w:color="auto"/>
              <w:bottom w:val="single" w:sz="8" w:space="0" w:color="auto"/>
              <w:right w:val="single" w:sz="8" w:space="0" w:color="auto"/>
            </w:tcBorders>
            <w:vAlign w:val="center"/>
            <w:hideMark/>
          </w:tcPr>
          <w:p w14:paraId="3F126C73" w14:textId="77777777" w:rsidR="00400901" w:rsidRPr="00B87B2D" w:rsidRDefault="00400901" w:rsidP="004E7E27">
            <w:pPr>
              <w:spacing w:after="0" w:line="240" w:lineRule="auto"/>
              <w:rPr>
                <w:sz w:val="24"/>
                <w:szCs w:val="24"/>
              </w:rPr>
            </w:pPr>
          </w:p>
        </w:tc>
      </w:tr>
    </w:tbl>
    <w:p w14:paraId="1DF2FCA0" w14:textId="77777777" w:rsidR="004E7E27" w:rsidRPr="00B87B2D" w:rsidRDefault="004E7E27" w:rsidP="004E7E27">
      <w:pPr>
        <w:shd w:val="clear" w:color="auto" w:fill="FFFFFF"/>
        <w:spacing w:after="0" w:line="234" w:lineRule="atLeast"/>
        <w:jc w:val="center"/>
        <w:rPr>
          <w:b/>
          <w:bCs/>
          <w:szCs w:val="28"/>
        </w:rPr>
      </w:pPr>
      <w:bookmarkStart w:id="18" w:name="muc_2"/>
    </w:p>
    <w:p w14:paraId="0DD255ED" w14:textId="2B5C4E64" w:rsidR="004E7E27" w:rsidRPr="00B87B2D" w:rsidRDefault="00400901" w:rsidP="004E7E27">
      <w:pPr>
        <w:shd w:val="clear" w:color="auto" w:fill="FFFFFF"/>
        <w:spacing w:after="0" w:line="234" w:lineRule="atLeast"/>
        <w:jc w:val="center"/>
        <w:rPr>
          <w:b/>
          <w:bCs/>
          <w:sz w:val="27"/>
          <w:szCs w:val="27"/>
        </w:rPr>
      </w:pPr>
      <w:r>
        <w:rPr>
          <w:b/>
          <w:bCs/>
          <w:sz w:val="27"/>
          <w:szCs w:val="27"/>
        </w:rPr>
        <w:t>6</w:t>
      </w:r>
      <w:r w:rsidR="004E7E27" w:rsidRPr="00B87B2D">
        <w:rPr>
          <w:b/>
          <w:bCs/>
          <w:sz w:val="27"/>
          <w:szCs w:val="27"/>
          <w:lang w:val="vi-VN"/>
        </w:rPr>
        <w:t>. CÁC Ô MỨC KINH TẾ - KỸ THUẬT MỘT SỐ BIỆN PHÁP LÂM SINH</w:t>
      </w:r>
      <w:bookmarkEnd w:id="18"/>
    </w:p>
    <w:p w14:paraId="593729BB" w14:textId="77777777" w:rsidR="004E7E27" w:rsidRPr="00B87B2D" w:rsidRDefault="004E7E27" w:rsidP="004E7E27">
      <w:pPr>
        <w:shd w:val="clear" w:color="auto" w:fill="FFFFFF"/>
        <w:spacing w:after="0" w:line="234" w:lineRule="atLeast"/>
        <w:jc w:val="center"/>
        <w:rPr>
          <w:sz w:val="27"/>
          <w:szCs w:val="27"/>
        </w:rPr>
      </w:pPr>
    </w:p>
    <w:p w14:paraId="3448D376" w14:textId="77777777" w:rsidR="004E7E27" w:rsidRPr="00B87B2D" w:rsidRDefault="004E7E27" w:rsidP="004E7E27">
      <w:pPr>
        <w:shd w:val="clear" w:color="auto" w:fill="FFFFFF"/>
        <w:spacing w:after="0" w:line="234" w:lineRule="atLeast"/>
        <w:jc w:val="center"/>
        <w:rPr>
          <w:b/>
          <w:bCs/>
          <w:szCs w:val="28"/>
        </w:rPr>
      </w:pPr>
      <w:bookmarkStart w:id="19" w:name="dieu_4_1"/>
      <w:r w:rsidRPr="00B87B2D">
        <w:rPr>
          <w:b/>
          <w:bCs/>
          <w:szCs w:val="28"/>
          <w:lang w:val="vi-VN"/>
        </w:rPr>
        <w:t>Bảng 4. Định mức, vật tư, máy móc thiết bị cho một số biện pháp lâm sinh</w:t>
      </w:r>
      <w:bookmarkEnd w:id="19"/>
    </w:p>
    <w:p w14:paraId="68E51840" w14:textId="77777777" w:rsidR="004E7E27" w:rsidRPr="00B87B2D" w:rsidRDefault="004E7E27" w:rsidP="004E7E27">
      <w:pPr>
        <w:shd w:val="clear" w:color="auto" w:fill="FFFFFF"/>
        <w:spacing w:after="0" w:line="234" w:lineRule="atLeast"/>
        <w:jc w:val="center"/>
        <w:rPr>
          <w:szCs w:val="28"/>
        </w:rPr>
      </w:pPr>
    </w:p>
    <w:tbl>
      <w:tblPr>
        <w:tblW w:w="5084"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660"/>
        <w:gridCol w:w="1927"/>
        <w:gridCol w:w="1180"/>
        <w:gridCol w:w="1337"/>
        <w:gridCol w:w="1878"/>
        <w:gridCol w:w="2222"/>
      </w:tblGrid>
      <w:tr w:rsidR="00B87B2D" w:rsidRPr="00B87B2D" w14:paraId="3FCB8553" w14:textId="77777777" w:rsidTr="0097084D">
        <w:trPr>
          <w:tblCellSpacing w:w="0" w:type="dxa"/>
        </w:trPr>
        <w:tc>
          <w:tcPr>
            <w:tcW w:w="359" w:type="pct"/>
            <w:tcBorders>
              <w:top w:val="single" w:sz="8" w:space="0" w:color="auto"/>
              <w:left w:val="single" w:sz="8" w:space="0" w:color="auto"/>
              <w:bottom w:val="single" w:sz="8" w:space="0" w:color="auto"/>
              <w:right w:val="single" w:sz="8" w:space="0" w:color="auto"/>
            </w:tcBorders>
            <w:vAlign w:val="center"/>
            <w:hideMark/>
          </w:tcPr>
          <w:p w14:paraId="37E04CE8"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TT</w:t>
            </w:r>
          </w:p>
        </w:tc>
        <w:tc>
          <w:tcPr>
            <w:tcW w:w="1047" w:type="pct"/>
            <w:tcBorders>
              <w:top w:val="single" w:sz="8" w:space="0" w:color="auto"/>
              <w:left w:val="nil"/>
              <w:bottom w:val="single" w:sz="8" w:space="0" w:color="auto"/>
              <w:right w:val="single" w:sz="8" w:space="0" w:color="auto"/>
            </w:tcBorders>
            <w:vAlign w:val="center"/>
            <w:hideMark/>
          </w:tcPr>
          <w:p w14:paraId="32F32B36"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Hạng mục</w:t>
            </w:r>
          </w:p>
        </w:tc>
        <w:tc>
          <w:tcPr>
            <w:tcW w:w="641" w:type="pct"/>
            <w:tcBorders>
              <w:top w:val="single" w:sz="8" w:space="0" w:color="auto"/>
              <w:left w:val="nil"/>
              <w:bottom w:val="single" w:sz="8" w:space="0" w:color="auto"/>
              <w:right w:val="single" w:sz="8" w:space="0" w:color="auto"/>
            </w:tcBorders>
            <w:vAlign w:val="center"/>
            <w:hideMark/>
          </w:tcPr>
          <w:p w14:paraId="35CD82AC"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ĐVT</w:t>
            </w:r>
          </w:p>
        </w:tc>
        <w:tc>
          <w:tcPr>
            <w:tcW w:w="726" w:type="pct"/>
            <w:tcBorders>
              <w:top w:val="single" w:sz="8" w:space="0" w:color="auto"/>
              <w:left w:val="nil"/>
              <w:bottom w:val="single" w:sz="8" w:space="0" w:color="auto"/>
              <w:right w:val="single" w:sz="8" w:space="0" w:color="auto"/>
            </w:tcBorders>
            <w:vAlign w:val="center"/>
            <w:hideMark/>
          </w:tcPr>
          <w:p w14:paraId="281AC1F9"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Định mức</w:t>
            </w:r>
          </w:p>
        </w:tc>
        <w:tc>
          <w:tcPr>
            <w:tcW w:w="1020" w:type="pct"/>
            <w:tcBorders>
              <w:top w:val="single" w:sz="8" w:space="0" w:color="auto"/>
              <w:left w:val="nil"/>
              <w:bottom w:val="single" w:sz="8" w:space="0" w:color="auto"/>
              <w:right w:val="single" w:sz="8" w:space="0" w:color="auto"/>
            </w:tcBorders>
            <w:vAlign w:val="center"/>
            <w:hideMark/>
          </w:tcPr>
          <w:p w14:paraId="25903DDB"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Tiêu chu</w:t>
            </w:r>
            <w:r w:rsidRPr="00B87B2D">
              <w:rPr>
                <w:b/>
                <w:bCs/>
                <w:sz w:val="24"/>
                <w:szCs w:val="24"/>
              </w:rPr>
              <w:t>ẩ</w:t>
            </w:r>
            <w:r w:rsidRPr="00B87B2D">
              <w:rPr>
                <w:b/>
                <w:bCs/>
                <w:sz w:val="24"/>
                <w:szCs w:val="24"/>
                <w:lang w:val="vi-VN"/>
              </w:rPr>
              <w:t>n kỹ thuật</w:t>
            </w:r>
          </w:p>
        </w:tc>
        <w:tc>
          <w:tcPr>
            <w:tcW w:w="1207" w:type="pct"/>
            <w:tcBorders>
              <w:top w:val="single" w:sz="8" w:space="0" w:color="auto"/>
              <w:left w:val="nil"/>
              <w:bottom w:val="single" w:sz="8" w:space="0" w:color="auto"/>
              <w:right w:val="single" w:sz="8" w:space="0" w:color="auto"/>
            </w:tcBorders>
            <w:vAlign w:val="center"/>
            <w:hideMark/>
          </w:tcPr>
          <w:p w14:paraId="29A1D094"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Ghi chú</w:t>
            </w:r>
          </w:p>
        </w:tc>
      </w:tr>
      <w:tr w:rsidR="00B87B2D" w:rsidRPr="00B87B2D" w14:paraId="059C7842" w14:textId="77777777" w:rsidTr="0097084D">
        <w:trPr>
          <w:tblCellSpacing w:w="0" w:type="dxa"/>
        </w:trPr>
        <w:tc>
          <w:tcPr>
            <w:tcW w:w="359" w:type="pct"/>
            <w:tcBorders>
              <w:top w:val="nil"/>
              <w:left w:val="single" w:sz="8" w:space="0" w:color="auto"/>
              <w:bottom w:val="single" w:sz="8" w:space="0" w:color="auto"/>
              <w:right w:val="single" w:sz="8" w:space="0" w:color="auto"/>
            </w:tcBorders>
            <w:vAlign w:val="center"/>
            <w:hideMark/>
          </w:tcPr>
          <w:p w14:paraId="7DC68688"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I</w:t>
            </w:r>
          </w:p>
        </w:tc>
        <w:tc>
          <w:tcPr>
            <w:tcW w:w="1047" w:type="pct"/>
            <w:tcBorders>
              <w:top w:val="nil"/>
              <w:left w:val="nil"/>
              <w:bottom w:val="single" w:sz="8" w:space="0" w:color="auto"/>
              <w:right w:val="single" w:sz="8" w:space="0" w:color="auto"/>
            </w:tcBorders>
            <w:vAlign w:val="center"/>
            <w:hideMark/>
          </w:tcPr>
          <w:p w14:paraId="44241740" w14:textId="77777777" w:rsidR="004E7E27" w:rsidRPr="00B87B2D" w:rsidRDefault="004E7E27" w:rsidP="004E7E27">
            <w:pPr>
              <w:spacing w:before="120" w:after="120" w:line="234" w:lineRule="atLeast"/>
              <w:rPr>
                <w:sz w:val="24"/>
                <w:szCs w:val="24"/>
              </w:rPr>
            </w:pPr>
            <w:r w:rsidRPr="00B87B2D">
              <w:rPr>
                <w:b/>
                <w:bCs/>
                <w:sz w:val="24"/>
                <w:szCs w:val="24"/>
                <w:lang w:val="vi-VN"/>
              </w:rPr>
              <w:t>Vật tư</w:t>
            </w:r>
          </w:p>
        </w:tc>
        <w:tc>
          <w:tcPr>
            <w:tcW w:w="641" w:type="pct"/>
            <w:tcBorders>
              <w:top w:val="nil"/>
              <w:left w:val="nil"/>
              <w:bottom w:val="single" w:sz="8" w:space="0" w:color="auto"/>
              <w:right w:val="single" w:sz="8" w:space="0" w:color="auto"/>
            </w:tcBorders>
            <w:vAlign w:val="center"/>
            <w:hideMark/>
          </w:tcPr>
          <w:p w14:paraId="379CD83A" w14:textId="77777777" w:rsidR="004E7E27" w:rsidRPr="00B87B2D" w:rsidRDefault="004E7E27" w:rsidP="004E7E27">
            <w:pPr>
              <w:spacing w:after="0" w:line="240" w:lineRule="auto"/>
              <w:rPr>
                <w:sz w:val="24"/>
                <w:szCs w:val="24"/>
              </w:rPr>
            </w:pPr>
          </w:p>
        </w:tc>
        <w:tc>
          <w:tcPr>
            <w:tcW w:w="726" w:type="pct"/>
            <w:tcBorders>
              <w:top w:val="nil"/>
              <w:left w:val="nil"/>
              <w:bottom w:val="single" w:sz="8" w:space="0" w:color="auto"/>
              <w:right w:val="single" w:sz="8" w:space="0" w:color="auto"/>
            </w:tcBorders>
            <w:vAlign w:val="center"/>
            <w:hideMark/>
          </w:tcPr>
          <w:p w14:paraId="17200B14" w14:textId="77777777" w:rsidR="004E7E27" w:rsidRPr="00B87B2D" w:rsidRDefault="004E7E27" w:rsidP="004E7E27">
            <w:pPr>
              <w:spacing w:after="0" w:line="240" w:lineRule="auto"/>
              <w:rPr>
                <w:sz w:val="24"/>
                <w:szCs w:val="24"/>
              </w:rPr>
            </w:pPr>
          </w:p>
        </w:tc>
        <w:tc>
          <w:tcPr>
            <w:tcW w:w="1020" w:type="pct"/>
            <w:tcBorders>
              <w:top w:val="nil"/>
              <w:left w:val="nil"/>
              <w:bottom w:val="single" w:sz="8" w:space="0" w:color="auto"/>
              <w:right w:val="single" w:sz="8" w:space="0" w:color="auto"/>
            </w:tcBorders>
            <w:vAlign w:val="center"/>
            <w:hideMark/>
          </w:tcPr>
          <w:p w14:paraId="4355C838" w14:textId="77777777" w:rsidR="004E7E27" w:rsidRPr="00B87B2D" w:rsidRDefault="004E7E27" w:rsidP="004E7E27">
            <w:pPr>
              <w:spacing w:after="0" w:line="240" w:lineRule="auto"/>
              <w:rPr>
                <w:sz w:val="24"/>
                <w:szCs w:val="24"/>
              </w:rPr>
            </w:pPr>
          </w:p>
        </w:tc>
        <w:tc>
          <w:tcPr>
            <w:tcW w:w="1207" w:type="pct"/>
            <w:tcBorders>
              <w:top w:val="nil"/>
              <w:left w:val="nil"/>
              <w:bottom w:val="single" w:sz="8" w:space="0" w:color="auto"/>
              <w:right w:val="single" w:sz="8" w:space="0" w:color="auto"/>
            </w:tcBorders>
            <w:vAlign w:val="center"/>
            <w:hideMark/>
          </w:tcPr>
          <w:p w14:paraId="4CEEF0E6" w14:textId="77777777" w:rsidR="004E7E27" w:rsidRPr="00B87B2D" w:rsidRDefault="004E7E27" w:rsidP="004E7E27">
            <w:pPr>
              <w:spacing w:after="0" w:line="240" w:lineRule="auto"/>
              <w:rPr>
                <w:sz w:val="24"/>
                <w:szCs w:val="24"/>
              </w:rPr>
            </w:pPr>
          </w:p>
        </w:tc>
      </w:tr>
      <w:tr w:rsidR="00B87B2D" w:rsidRPr="00B87B2D" w14:paraId="35BC8D13" w14:textId="77777777" w:rsidTr="0097084D">
        <w:trPr>
          <w:tblCellSpacing w:w="0" w:type="dxa"/>
        </w:trPr>
        <w:tc>
          <w:tcPr>
            <w:tcW w:w="359" w:type="pct"/>
            <w:tcBorders>
              <w:top w:val="nil"/>
              <w:left w:val="single" w:sz="8" w:space="0" w:color="auto"/>
              <w:bottom w:val="single" w:sz="8" w:space="0" w:color="auto"/>
              <w:right w:val="single" w:sz="8" w:space="0" w:color="auto"/>
            </w:tcBorders>
            <w:vAlign w:val="center"/>
            <w:hideMark/>
          </w:tcPr>
          <w:p w14:paraId="5EBE2124" w14:textId="77777777" w:rsidR="004E7E27" w:rsidRPr="00B87B2D" w:rsidRDefault="004E7E27" w:rsidP="004E7E27">
            <w:pPr>
              <w:spacing w:before="120" w:after="120" w:line="234" w:lineRule="atLeast"/>
              <w:jc w:val="center"/>
              <w:rPr>
                <w:sz w:val="24"/>
                <w:szCs w:val="24"/>
              </w:rPr>
            </w:pPr>
            <w:r w:rsidRPr="00B87B2D">
              <w:rPr>
                <w:sz w:val="24"/>
                <w:szCs w:val="24"/>
                <w:lang w:val="vi-VN"/>
              </w:rPr>
              <w:t>VT.01</w:t>
            </w:r>
          </w:p>
        </w:tc>
        <w:tc>
          <w:tcPr>
            <w:tcW w:w="1047" w:type="pct"/>
            <w:tcBorders>
              <w:top w:val="nil"/>
              <w:left w:val="nil"/>
              <w:bottom w:val="single" w:sz="8" w:space="0" w:color="auto"/>
              <w:right w:val="single" w:sz="8" w:space="0" w:color="auto"/>
            </w:tcBorders>
            <w:vAlign w:val="center"/>
            <w:hideMark/>
          </w:tcPr>
          <w:p w14:paraId="3F0A3F84" w14:textId="77777777" w:rsidR="004E7E27" w:rsidRPr="00B87B2D" w:rsidRDefault="004E7E27" w:rsidP="004E7E27">
            <w:pPr>
              <w:spacing w:before="120" w:after="120" w:line="234" w:lineRule="atLeast"/>
              <w:rPr>
                <w:sz w:val="24"/>
                <w:szCs w:val="24"/>
              </w:rPr>
            </w:pPr>
            <w:r w:rsidRPr="00B87B2D">
              <w:rPr>
                <w:sz w:val="24"/>
                <w:szCs w:val="24"/>
                <w:lang w:val="vi-VN"/>
              </w:rPr>
              <w:t>Cây giống trồng chính</w:t>
            </w:r>
          </w:p>
        </w:tc>
        <w:tc>
          <w:tcPr>
            <w:tcW w:w="641" w:type="pct"/>
            <w:tcBorders>
              <w:top w:val="nil"/>
              <w:left w:val="nil"/>
              <w:bottom w:val="single" w:sz="8" w:space="0" w:color="auto"/>
              <w:right w:val="single" w:sz="8" w:space="0" w:color="auto"/>
            </w:tcBorders>
            <w:vAlign w:val="center"/>
            <w:hideMark/>
          </w:tcPr>
          <w:p w14:paraId="073371D7" w14:textId="77777777" w:rsidR="004E7E27" w:rsidRPr="00B87B2D" w:rsidRDefault="004E7E27" w:rsidP="004E7E27">
            <w:pPr>
              <w:spacing w:before="120" w:after="120" w:line="234" w:lineRule="atLeast"/>
              <w:jc w:val="center"/>
              <w:rPr>
                <w:sz w:val="24"/>
                <w:szCs w:val="24"/>
              </w:rPr>
            </w:pPr>
            <w:r w:rsidRPr="00B87B2D">
              <w:rPr>
                <w:sz w:val="24"/>
                <w:szCs w:val="24"/>
                <w:lang w:val="vi-VN"/>
              </w:rPr>
              <w:t>Cây/ha</w:t>
            </w:r>
          </w:p>
        </w:tc>
        <w:tc>
          <w:tcPr>
            <w:tcW w:w="726" w:type="pct"/>
            <w:tcBorders>
              <w:top w:val="nil"/>
              <w:left w:val="nil"/>
              <w:bottom w:val="single" w:sz="8" w:space="0" w:color="auto"/>
              <w:right w:val="single" w:sz="8" w:space="0" w:color="auto"/>
            </w:tcBorders>
            <w:vAlign w:val="center"/>
            <w:hideMark/>
          </w:tcPr>
          <w:p w14:paraId="5BA2F223" w14:textId="77777777" w:rsidR="004E7E27" w:rsidRPr="00B87B2D" w:rsidRDefault="004E7E27" w:rsidP="004E7E27">
            <w:pPr>
              <w:spacing w:before="120" w:after="120" w:line="234" w:lineRule="atLeast"/>
              <w:jc w:val="center"/>
              <w:rPr>
                <w:sz w:val="24"/>
                <w:szCs w:val="24"/>
              </w:rPr>
            </w:pPr>
            <w:r w:rsidRPr="00B87B2D">
              <w:rPr>
                <w:sz w:val="24"/>
                <w:szCs w:val="24"/>
                <w:lang w:val="vi-VN"/>
              </w:rPr>
              <w:t>Mật độ </w:t>
            </w:r>
            <w:r w:rsidRPr="00B87B2D">
              <w:rPr>
                <w:sz w:val="24"/>
                <w:szCs w:val="24"/>
              </w:rPr>
              <w:t>trồng</w:t>
            </w:r>
            <w:r w:rsidRPr="00B87B2D">
              <w:rPr>
                <w:sz w:val="24"/>
                <w:szCs w:val="24"/>
                <w:lang w:val="vi-VN"/>
              </w:rPr>
              <w:t> rừng theo hướng dẫn kỹ thuật của từng loài cây.</w:t>
            </w:r>
          </w:p>
        </w:tc>
        <w:tc>
          <w:tcPr>
            <w:tcW w:w="1020" w:type="pct"/>
            <w:vMerge w:val="restart"/>
            <w:tcBorders>
              <w:top w:val="nil"/>
              <w:left w:val="nil"/>
              <w:bottom w:val="single" w:sz="8" w:space="0" w:color="auto"/>
              <w:right w:val="single" w:sz="8" w:space="0" w:color="auto"/>
            </w:tcBorders>
            <w:vAlign w:val="center"/>
            <w:hideMark/>
          </w:tcPr>
          <w:p w14:paraId="153008ED" w14:textId="596980CF" w:rsidR="004E7E27" w:rsidRPr="00B87B2D" w:rsidRDefault="004E7E27" w:rsidP="0063498D">
            <w:pPr>
              <w:spacing w:after="0" w:line="234" w:lineRule="atLeast"/>
              <w:jc w:val="both"/>
              <w:rPr>
                <w:sz w:val="24"/>
                <w:szCs w:val="24"/>
              </w:rPr>
            </w:pPr>
            <w:r w:rsidRPr="0097084D">
              <w:rPr>
                <w:sz w:val="24"/>
                <w:szCs w:val="24"/>
                <w:lang w:val="vi-VN"/>
              </w:rPr>
              <w:t xml:space="preserve">Theo </w:t>
            </w:r>
            <w:r w:rsidR="00C1239F" w:rsidRPr="00C1239F">
              <w:rPr>
                <w:sz w:val="24"/>
                <w:szCs w:val="24"/>
                <w:lang w:val="vi-VN"/>
              </w:rPr>
              <w:t>quy định của Bộ trưởng Bộ Nông nghiệp và Môi trường quy định chi tiết một số điều và biện pháp thi hành Luật Lâm nghiệp</w:t>
            </w:r>
            <w:r w:rsidRPr="00D67D8F">
              <w:rPr>
                <w:sz w:val="24"/>
                <w:szCs w:val="24"/>
                <w:highlight w:val="yellow"/>
                <w:lang w:val="vi-VN"/>
              </w:rPr>
              <w:t>;</w:t>
            </w:r>
            <w:r w:rsidRPr="00B87B2D">
              <w:rPr>
                <w:sz w:val="24"/>
                <w:szCs w:val="24"/>
                <w:lang w:val="vi-VN"/>
              </w:rPr>
              <w:t xml:space="preserve"> Hướng dẫn kỹ thuật (HDKT) đã được ban hành; Tiêu chuẩn quốc </w:t>
            </w:r>
            <w:r w:rsidRPr="00B87B2D">
              <w:rPr>
                <w:sz w:val="24"/>
                <w:szCs w:val="24"/>
              </w:rPr>
              <w:t>gia</w:t>
            </w:r>
            <w:r w:rsidRPr="00B87B2D">
              <w:rPr>
                <w:sz w:val="24"/>
                <w:szCs w:val="24"/>
                <w:lang w:val="vi-VN"/>
              </w:rPr>
              <w:t> về cây giống đối với các loài đã được công bố.</w:t>
            </w:r>
          </w:p>
        </w:tc>
        <w:tc>
          <w:tcPr>
            <w:tcW w:w="1207" w:type="pct"/>
            <w:tcBorders>
              <w:top w:val="nil"/>
              <w:left w:val="nil"/>
              <w:bottom w:val="single" w:sz="8" w:space="0" w:color="auto"/>
              <w:right w:val="single" w:sz="8" w:space="0" w:color="auto"/>
            </w:tcBorders>
            <w:vAlign w:val="center"/>
            <w:hideMark/>
          </w:tcPr>
          <w:p w14:paraId="6ED32843" w14:textId="77777777" w:rsidR="004E7E27" w:rsidRPr="00B87B2D" w:rsidRDefault="004E7E27" w:rsidP="0063498D">
            <w:pPr>
              <w:spacing w:after="0" w:line="240" w:lineRule="auto"/>
              <w:jc w:val="both"/>
              <w:rPr>
                <w:sz w:val="24"/>
                <w:szCs w:val="24"/>
              </w:rPr>
            </w:pPr>
          </w:p>
        </w:tc>
      </w:tr>
      <w:tr w:rsidR="00B87B2D" w:rsidRPr="00B87B2D" w14:paraId="0AD248BC" w14:textId="77777777" w:rsidTr="0097084D">
        <w:trPr>
          <w:tblCellSpacing w:w="0" w:type="dxa"/>
        </w:trPr>
        <w:tc>
          <w:tcPr>
            <w:tcW w:w="359" w:type="pct"/>
            <w:tcBorders>
              <w:top w:val="nil"/>
              <w:left w:val="single" w:sz="8" w:space="0" w:color="auto"/>
              <w:bottom w:val="single" w:sz="8" w:space="0" w:color="auto"/>
              <w:right w:val="single" w:sz="8" w:space="0" w:color="auto"/>
            </w:tcBorders>
            <w:vAlign w:val="center"/>
            <w:hideMark/>
          </w:tcPr>
          <w:p w14:paraId="1D7CD9C3" w14:textId="77777777" w:rsidR="004E7E27" w:rsidRPr="00B87B2D" w:rsidRDefault="004E7E27" w:rsidP="004E7E27">
            <w:pPr>
              <w:spacing w:before="120" w:after="120" w:line="234" w:lineRule="atLeast"/>
              <w:jc w:val="center"/>
              <w:rPr>
                <w:sz w:val="24"/>
                <w:szCs w:val="24"/>
              </w:rPr>
            </w:pPr>
            <w:r w:rsidRPr="00B87B2D">
              <w:rPr>
                <w:sz w:val="24"/>
                <w:szCs w:val="24"/>
                <w:lang w:val="vi-VN"/>
              </w:rPr>
              <w:t>VT.02</w:t>
            </w:r>
          </w:p>
        </w:tc>
        <w:tc>
          <w:tcPr>
            <w:tcW w:w="1047" w:type="pct"/>
            <w:tcBorders>
              <w:top w:val="nil"/>
              <w:left w:val="nil"/>
              <w:bottom w:val="single" w:sz="8" w:space="0" w:color="auto"/>
              <w:right w:val="single" w:sz="8" w:space="0" w:color="auto"/>
            </w:tcBorders>
            <w:vAlign w:val="center"/>
            <w:hideMark/>
          </w:tcPr>
          <w:p w14:paraId="59BAC8BB" w14:textId="77777777" w:rsidR="004E7E27" w:rsidRPr="00B87B2D" w:rsidRDefault="004E7E27" w:rsidP="004E7E27">
            <w:pPr>
              <w:spacing w:before="120" w:after="120" w:line="234" w:lineRule="atLeast"/>
              <w:rPr>
                <w:sz w:val="24"/>
                <w:szCs w:val="24"/>
              </w:rPr>
            </w:pPr>
            <w:r w:rsidRPr="00B87B2D">
              <w:rPr>
                <w:sz w:val="24"/>
                <w:szCs w:val="24"/>
                <w:lang w:val="vi-VN"/>
              </w:rPr>
              <w:t>Cây giống trồng dặm</w:t>
            </w:r>
          </w:p>
        </w:tc>
        <w:tc>
          <w:tcPr>
            <w:tcW w:w="641" w:type="pct"/>
            <w:tcBorders>
              <w:top w:val="nil"/>
              <w:left w:val="nil"/>
              <w:bottom w:val="single" w:sz="8" w:space="0" w:color="auto"/>
              <w:right w:val="single" w:sz="8" w:space="0" w:color="auto"/>
            </w:tcBorders>
            <w:vAlign w:val="center"/>
            <w:hideMark/>
          </w:tcPr>
          <w:p w14:paraId="6DB3A54B" w14:textId="77777777" w:rsidR="004E7E27" w:rsidRPr="00B87B2D" w:rsidRDefault="004E7E27" w:rsidP="004E7E27">
            <w:pPr>
              <w:spacing w:before="120" w:after="120" w:line="234" w:lineRule="atLeast"/>
              <w:jc w:val="center"/>
              <w:rPr>
                <w:sz w:val="24"/>
                <w:szCs w:val="24"/>
              </w:rPr>
            </w:pPr>
            <w:r w:rsidRPr="00B87B2D">
              <w:rPr>
                <w:sz w:val="24"/>
                <w:szCs w:val="24"/>
                <w:lang w:val="vi-VN"/>
              </w:rPr>
              <w:t>Cây/ha/năm</w:t>
            </w:r>
          </w:p>
        </w:tc>
        <w:tc>
          <w:tcPr>
            <w:tcW w:w="726" w:type="pct"/>
            <w:tcBorders>
              <w:top w:val="nil"/>
              <w:left w:val="nil"/>
              <w:bottom w:val="single" w:sz="8" w:space="0" w:color="auto"/>
              <w:right w:val="single" w:sz="8" w:space="0" w:color="auto"/>
            </w:tcBorders>
            <w:vAlign w:val="center"/>
            <w:hideMark/>
          </w:tcPr>
          <w:p w14:paraId="1FD915A6" w14:textId="77777777" w:rsidR="004E7E27" w:rsidRPr="00B87B2D" w:rsidRDefault="004E7E27" w:rsidP="004E7E27">
            <w:pPr>
              <w:spacing w:before="120" w:after="120" w:line="234" w:lineRule="atLeast"/>
              <w:jc w:val="center"/>
              <w:rPr>
                <w:sz w:val="24"/>
                <w:szCs w:val="24"/>
              </w:rPr>
            </w:pPr>
            <w:r w:rsidRPr="00B87B2D">
              <w:rPr>
                <w:sz w:val="24"/>
                <w:szCs w:val="24"/>
                <w:lang w:val="vi-VN"/>
              </w:rPr>
              <w:t>Theo hướng dẫn kỹ thuật của từng loài</w:t>
            </w:r>
          </w:p>
        </w:tc>
        <w:tc>
          <w:tcPr>
            <w:tcW w:w="0" w:type="auto"/>
            <w:vMerge/>
            <w:tcBorders>
              <w:top w:val="nil"/>
              <w:left w:val="nil"/>
              <w:bottom w:val="single" w:sz="8" w:space="0" w:color="auto"/>
              <w:right w:val="single" w:sz="8" w:space="0" w:color="auto"/>
            </w:tcBorders>
            <w:shd w:val="clear" w:color="auto" w:fill="FFFFFF"/>
            <w:vAlign w:val="center"/>
            <w:hideMark/>
          </w:tcPr>
          <w:p w14:paraId="66204E41" w14:textId="77777777" w:rsidR="004E7E27" w:rsidRPr="00B87B2D" w:rsidRDefault="004E7E27" w:rsidP="0063498D">
            <w:pPr>
              <w:spacing w:after="0" w:line="240" w:lineRule="auto"/>
              <w:jc w:val="both"/>
              <w:rPr>
                <w:sz w:val="24"/>
                <w:szCs w:val="24"/>
              </w:rPr>
            </w:pPr>
          </w:p>
        </w:tc>
        <w:tc>
          <w:tcPr>
            <w:tcW w:w="1207" w:type="pct"/>
            <w:tcBorders>
              <w:top w:val="nil"/>
              <w:left w:val="nil"/>
              <w:bottom w:val="single" w:sz="8" w:space="0" w:color="auto"/>
              <w:right w:val="single" w:sz="8" w:space="0" w:color="auto"/>
            </w:tcBorders>
            <w:vAlign w:val="center"/>
            <w:hideMark/>
          </w:tcPr>
          <w:p w14:paraId="0067025D" w14:textId="77777777" w:rsidR="004E7E27" w:rsidRPr="00B87B2D" w:rsidRDefault="004E7E27" w:rsidP="0063498D">
            <w:pPr>
              <w:spacing w:before="120" w:after="120" w:line="234" w:lineRule="atLeast"/>
              <w:jc w:val="both"/>
              <w:rPr>
                <w:sz w:val="24"/>
                <w:szCs w:val="24"/>
              </w:rPr>
            </w:pPr>
            <w:r w:rsidRPr="00B87B2D">
              <w:rPr>
                <w:sz w:val="24"/>
                <w:szCs w:val="24"/>
                <w:lang w:val="vi-VN"/>
              </w:rPr>
              <w:t>Năm đ</w:t>
            </w:r>
            <w:r w:rsidRPr="00B87B2D">
              <w:rPr>
                <w:sz w:val="24"/>
                <w:szCs w:val="24"/>
              </w:rPr>
              <w:t>ầ</w:t>
            </w:r>
            <w:r w:rsidRPr="00B87B2D">
              <w:rPr>
                <w:sz w:val="24"/>
                <w:szCs w:val="24"/>
                <w:lang w:val="vi-VN"/>
              </w:rPr>
              <w:t>u với cây sinh trưởng nhanh; trong 3 năm đầu đối với cây sinh trưởng chậm và rừng trồng ven biển</w:t>
            </w:r>
          </w:p>
        </w:tc>
      </w:tr>
      <w:tr w:rsidR="00B87B2D" w:rsidRPr="00B87B2D" w14:paraId="16F0CA28" w14:textId="77777777" w:rsidTr="0097084D">
        <w:trPr>
          <w:tblCellSpacing w:w="0" w:type="dxa"/>
        </w:trPr>
        <w:tc>
          <w:tcPr>
            <w:tcW w:w="359" w:type="pct"/>
            <w:tcBorders>
              <w:top w:val="nil"/>
              <w:left w:val="single" w:sz="8" w:space="0" w:color="auto"/>
              <w:bottom w:val="single" w:sz="8" w:space="0" w:color="auto"/>
              <w:right w:val="single" w:sz="8" w:space="0" w:color="auto"/>
            </w:tcBorders>
            <w:vAlign w:val="center"/>
            <w:hideMark/>
          </w:tcPr>
          <w:p w14:paraId="403D0873" w14:textId="77777777" w:rsidR="004E7E27" w:rsidRPr="00B87B2D" w:rsidRDefault="004E7E27" w:rsidP="004E7E27">
            <w:pPr>
              <w:spacing w:before="120" w:after="120" w:line="234" w:lineRule="atLeast"/>
              <w:jc w:val="center"/>
              <w:rPr>
                <w:sz w:val="24"/>
                <w:szCs w:val="24"/>
              </w:rPr>
            </w:pPr>
            <w:r w:rsidRPr="00B87B2D">
              <w:rPr>
                <w:sz w:val="24"/>
                <w:szCs w:val="24"/>
                <w:lang w:val="vi-VN"/>
              </w:rPr>
              <w:t>VT.03</w:t>
            </w:r>
          </w:p>
        </w:tc>
        <w:tc>
          <w:tcPr>
            <w:tcW w:w="1047" w:type="pct"/>
            <w:tcBorders>
              <w:top w:val="nil"/>
              <w:left w:val="nil"/>
              <w:bottom w:val="single" w:sz="8" w:space="0" w:color="auto"/>
              <w:right w:val="single" w:sz="8" w:space="0" w:color="auto"/>
            </w:tcBorders>
            <w:vAlign w:val="center"/>
            <w:hideMark/>
          </w:tcPr>
          <w:p w14:paraId="0079F5D2" w14:textId="77777777" w:rsidR="004E7E27" w:rsidRPr="00B87B2D" w:rsidRDefault="004E7E27" w:rsidP="004E7E27">
            <w:pPr>
              <w:spacing w:before="120" w:after="120" w:line="234" w:lineRule="atLeast"/>
              <w:rPr>
                <w:sz w:val="24"/>
                <w:szCs w:val="24"/>
              </w:rPr>
            </w:pPr>
            <w:r w:rsidRPr="00B87B2D">
              <w:rPr>
                <w:sz w:val="24"/>
                <w:szCs w:val="24"/>
                <w:lang w:val="vi-VN"/>
              </w:rPr>
              <w:t>Phân NPK n</w:t>
            </w:r>
            <w:r w:rsidRPr="00B87B2D">
              <w:rPr>
                <w:sz w:val="24"/>
                <w:szCs w:val="24"/>
              </w:rPr>
              <w:t>ă</w:t>
            </w:r>
            <w:r w:rsidRPr="00B87B2D">
              <w:rPr>
                <w:sz w:val="24"/>
                <w:szCs w:val="24"/>
                <w:lang w:val="vi-VN"/>
              </w:rPr>
              <w:t>m thứ nhất</w:t>
            </w:r>
          </w:p>
        </w:tc>
        <w:tc>
          <w:tcPr>
            <w:tcW w:w="641" w:type="pct"/>
            <w:vMerge w:val="restart"/>
            <w:tcBorders>
              <w:top w:val="nil"/>
              <w:left w:val="nil"/>
              <w:bottom w:val="single" w:sz="8" w:space="0" w:color="auto"/>
              <w:right w:val="single" w:sz="8" w:space="0" w:color="auto"/>
            </w:tcBorders>
            <w:vAlign w:val="center"/>
            <w:hideMark/>
          </w:tcPr>
          <w:p w14:paraId="61D81982" w14:textId="77777777" w:rsidR="004E7E27" w:rsidRPr="00B87B2D" w:rsidRDefault="004E7E27" w:rsidP="004E7E27">
            <w:pPr>
              <w:spacing w:before="120" w:after="120" w:line="234" w:lineRule="atLeast"/>
              <w:jc w:val="center"/>
              <w:rPr>
                <w:sz w:val="24"/>
                <w:szCs w:val="24"/>
              </w:rPr>
            </w:pPr>
            <w:r w:rsidRPr="00B87B2D">
              <w:rPr>
                <w:sz w:val="24"/>
                <w:szCs w:val="24"/>
                <w:lang w:val="vi-VN"/>
              </w:rPr>
              <w:t>Kg/ cây</w:t>
            </w:r>
          </w:p>
        </w:tc>
        <w:tc>
          <w:tcPr>
            <w:tcW w:w="726" w:type="pct"/>
            <w:vMerge w:val="restart"/>
            <w:tcBorders>
              <w:top w:val="nil"/>
              <w:left w:val="nil"/>
              <w:bottom w:val="single" w:sz="8" w:space="0" w:color="auto"/>
              <w:right w:val="single" w:sz="8" w:space="0" w:color="auto"/>
            </w:tcBorders>
            <w:vAlign w:val="center"/>
            <w:hideMark/>
          </w:tcPr>
          <w:p w14:paraId="3A576E1D" w14:textId="77777777" w:rsidR="004E7E27" w:rsidRPr="00B87B2D" w:rsidRDefault="004E7E27" w:rsidP="004E7E27">
            <w:pPr>
              <w:spacing w:before="120" w:after="120" w:line="234" w:lineRule="atLeast"/>
              <w:jc w:val="center"/>
              <w:rPr>
                <w:sz w:val="24"/>
                <w:szCs w:val="24"/>
              </w:rPr>
            </w:pPr>
            <w:r w:rsidRPr="00B87B2D">
              <w:rPr>
                <w:sz w:val="24"/>
                <w:szCs w:val="24"/>
                <w:lang w:val="vi-VN"/>
              </w:rPr>
              <w:t>Theo hướng dẫn kỹ thuật cho từng loài cây</w:t>
            </w:r>
          </w:p>
        </w:tc>
        <w:tc>
          <w:tcPr>
            <w:tcW w:w="1020" w:type="pct"/>
            <w:vMerge w:val="restart"/>
            <w:tcBorders>
              <w:top w:val="nil"/>
              <w:left w:val="nil"/>
              <w:bottom w:val="single" w:sz="8" w:space="0" w:color="auto"/>
              <w:right w:val="single" w:sz="8" w:space="0" w:color="auto"/>
            </w:tcBorders>
            <w:vAlign w:val="center"/>
            <w:hideMark/>
          </w:tcPr>
          <w:p w14:paraId="47282454" w14:textId="77777777" w:rsidR="004E7E27" w:rsidRPr="00B87B2D" w:rsidRDefault="004E7E27" w:rsidP="0063498D">
            <w:pPr>
              <w:spacing w:before="120" w:after="120" w:line="234" w:lineRule="atLeast"/>
              <w:jc w:val="both"/>
              <w:rPr>
                <w:sz w:val="24"/>
                <w:szCs w:val="24"/>
              </w:rPr>
            </w:pPr>
            <w:r w:rsidRPr="00B87B2D">
              <w:rPr>
                <w:sz w:val="24"/>
                <w:szCs w:val="24"/>
                <w:lang w:val="vi-VN"/>
              </w:rPr>
              <w:t xml:space="preserve">Phân bón được phép lưu hành tại Việt Nam. Đối với </w:t>
            </w:r>
            <w:r w:rsidRPr="00B87B2D">
              <w:rPr>
                <w:sz w:val="24"/>
                <w:szCs w:val="24"/>
                <w:lang w:val="vi-VN"/>
              </w:rPr>
              <w:lastRenderedPageBreak/>
              <w:t>phân chuồng phải ủ hoai mục</w:t>
            </w:r>
          </w:p>
        </w:tc>
        <w:tc>
          <w:tcPr>
            <w:tcW w:w="1207" w:type="pct"/>
            <w:vMerge w:val="restart"/>
            <w:tcBorders>
              <w:top w:val="nil"/>
              <w:left w:val="nil"/>
              <w:bottom w:val="single" w:sz="8" w:space="0" w:color="auto"/>
              <w:right w:val="single" w:sz="8" w:space="0" w:color="auto"/>
            </w:tcBorders>
            <w:vAlign w:val="center"/>
            <w:hideMark/>
          </w:tcPr>
          <w:p w14:paraId="6A068387" w14:textId="77777777" w:rsidR="004E7E27" w:rsidRPr="00B87B2D" w:rsidRDefault="004E7E27" w:rsidP="0063498D">
            <w:pPr>
              <w:spacing w:before="120" w:after="120" w:line="234" w:lineRule="atLeast"/>
              <w:jc w:val="both"/>
              <w:rPr>
                <w:sz w:val="24"/>
                <w:szCs w:val="24"/>
              </w:rPr>
            </w:pPr>
            <w:r w:rsidRPr="00B87B2D">
              <w:rPr>
                <w:sz w:val="24"/>
                <w:szCs w:val="24"/>
                <w:lang w:val="vi-VN"/>
              </w:rPr>
              <w:lastRenderedPageBreak/>
              <w:t>Các hướng dẫn/quy trình kỹ thuật đã được ban hành</w:t>
            </w:r>
          </w:p>
        </w:tc>
      </w:tr>
      <w:tr w:rsidR="00B87B2D" w:rsidRPr="00B87B2D" w14:paraId="1875E9E2" w14:textId="77777777" w:rsidTr="0097084D">
        <w:trPr>
          <w:tblCellSpacing w:w="0" w:type="dxa"/>
        </w:trPr>
        <w:tc>
          <w:tcPr>
            <w:tcW w:w="359" w:type="pct"/>
            <w:tcBorders>
              <w:top w:val="nil"/>
              <w:left w:val="single" w:sz="8" w:space="0" w:color="auto"/>
              <w:bottom w:val="single" w:sz="8" w:space="0" w:color="auto"/>
              <w:right w:val="single" w:sz="8" w:space="0" w:color="auto"/>
            </w:tcBorders>
            <w:vAlign w:val="center"/>
            <w:hideMark/>
          </w:tcPr>
          <w:p w14:paraId="2E881A87" w14:textId="77777777" w:rsidR="004E7E27" w:rsidRPr="00B87B2D" w:rsidRDefault="004E7E27" w:rsidP="004E7E27">
            <w:pPr>
              <w:spacing w:before="120" w:after="120" w:line="234" w:lineRule="atLeast"/>
              <w:jc w:val="center"/>
              <w:rPr>
                <w:sz w:val="24"/>
                <w:szCs w:val="24"/>
              </w:rPr>
            </w:pPr>
            <w:r w:rsidRPr="00B87B2D">
              <w:rPr>
                <w:sz w:val="24"/>
                <w:szCs w:val="24"/>
                <w:lang w:val="vi-VN"/>
              </w:rPr>
              <w:t>VT.04</w:t>
            </w:r>
          </w:p>
        </w:tc>
        <w:tc>
          <w:tcPr>
            <w:tcW w:w="1047" w:type="pct"/>
            <w:tcBorders>
              <w:top w:val="nil"/>
              <w:left w:val="nil"/>
              <w:bottom w:val="single" w:sz="8" w:space="0" w:color="auto"/>
              <w:right w:val="single" w:sz="8" w:space="0" w:color="auto"/>
            </w:tcBorders>
            <w:vAlign w:val="center"/>
            <w:hideMark/>
          </w:tcPr>
          <w:p w14:paraId="366E7726" w14:textId="77777777" w:rsidR="004E7E27" w:rsidRPr="00B87B2D" w:rsidRDefault="004E7E27" w:rsidP="004E7E27">
            <w:pPr>
              <w:spacing w:before="120" w:after="120" w:line="234" w:lineRule="atLeast"/>
              <w:rPr>
                <w:sz w:val="24"/>
                <w:szCs w:val="24"/>
              </w:rPr>
            </w:pPr>
            <w:r w:rsidRPr="00B87B2D">
              <w:rPr>
                <w:sz w:val="24"/>
                <w:szCs w:val="24"/>
                <w:lang w:val="vi-VN"/>
              </w:rPr>
              <w:t>Phân NPK năm thứ hai</w:t>
            </w:r>
          </w:p>
        </w:tc>
        <w:tc>
          <w:tcPr>
            <w:tcW w:w="0" w:type="auto"/>
            <w:vMerge/>
            <w:tcBorders>
              <w:top w:val="nil"/>
              <w:left w:val="nil"/>
              <w:bottom w:val="single" w:sz="8" w:space="0" w:color="auto"/>
              <w:right w:val="single" w:sz="8" w:space="0" w:color="auto"/>
            </w:tcBorders>
            <w:shd w:val="clear" w:color="auto" w:fill="FFFFFF"/>
            <w:vAlign w:val="center"/>
            <w:hideMark/>
          </w:tcPr>
          <w:p w14:paraId="46DDB8EF"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430C7148"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4F62A36F" w14:textId="77777777" w:rsidR="004E7E27" w:rsidRPr="00B87B2D" w:rsidRDefault="004E7E27" w:rsidP="0063498D">
            <w:pPr>
              <w:spacing w:after="0" w:line="240" w:lineRule="auto"/>
              <w:jc w:val="both"/>
              <w:rPr>
                <w:sz w:val="24"/>
                <w:szCs w:val="24"/>
              </w:rPr>
            </w:pPr>
          </w:p>
        </w:tc>
        <w:tc>
          <w:tcPr>
            <w:tcW w:w="1207" w:type="pct"/>
            <w:vMerge/>
            <w:tcBorders>
              <w:top w:val="nil"/>
              <w:left w:val="nil"/>
              <w:bottom w:val="single" w:sz="8" w:space="0" w:color="auto"/>
              <w:right w:val="single" w:sz="8" w:space="0" w:color="auto"/>
            </w:tcBorders>
            <w:shd w:val="clear" w:color="auto" w:fill="FFFFFF"/>
            <w:vAlign w:val="center"/>
            <w:hideMark/>
          </w:tcPr>
          <w:p w14:paraId="1624AFB8" w14:textId="77777777" w:rsidR="004E7E27" w:rsidRPr="00B87B2D" w:rsidRDefault="004E7E27" w:rsidP="0063498D">
            <w:pPr>
              <w:spacing w:after="0" w:line="240" w:lineRule="auto"/>
              <w:jc w:val="both"/>
              <w:rPr>
                <w:sz w:val="24"/>
                <w:szCs w:val="24"/>
              </w:rPr>
            </w:pPr>
          </w:p>
        </w:tc>
      </w:tr>
      <w:tr w:rsidR="00B87B2D" w:rsidRPr="00B87B2D" w14:paraId="61C19627" w14:textId="77777777" w:rsidTr="0097084D">
        <w:trPr>
          <w:tblCellSpacing w:w="0" w:type="dxa"/>
        </w:trPr>
        <w:tc>
          <w:tcPr>
            <w:tcW w:w="359" w:type="pct"/>
            <w:tcBorders>
              <w:top w:val="nil"/>
              <w:left w:val="single" w:sz="8" w:space="0" w:color="auto"/>
              <w:bottom w:val="single" w:sz="8" w:space="0" w:color="auto"/>
              <w:right w:val="single" w:sz="8" w:space="0" w:color="auto"/>
            </w:tcBorders>
            <w:vAlign w:val="center"/>
            <w:hideMark/>
          </w:tcPr>
          <w:p w14:paraId="7E9A33E0" w14:textId="77777777" w:rsidR="004E7E27" w:rsidRPr="00B87B2D" w:rsidRDefault="004E7E27" w:rsidP="004E7E27">
            <w:pPr>
              <w:spacing w:before="120" w:after="120" w:line="234" w:lineRule="atLeast"/>
              <w:jc w:val="center"/>
              <w:rPr>
                <w:sz w:val="24"/>
                <w:szCs w:val="24"/>
              </w:rPr>
            </w:pPr>
            <w:r w:rsidRPr="00B87B2D">
              <w:rPr>
                <w:sz w:val="24"/>
                <w:szCs w:val="24"/>
                <w:lang w:val="vi-VN"/>
              </w:rPr>
              <w:lastRenderedPageBreak/>
              <w:t>VT.05</w:t>
            </w:r>
          </w:p>
        </w:tc>
        <w:tc>
          <w:tcPr>
            <w:tcW w:w="1047" w:type="pct"/>
            <w:tcBorders>
              <w:top w:val="nil"/>
              <w:left w:val="nil"/>
              <w:bottom w:val="single" w:sz="8" w:space="0" w:color="auto"/>
              <w:right w:val="single" w:sz="8" w:space="0" w:color="auto"/>
            </w:tcBorders>
            <w:vAlign w:val="center"/>
            <w:hideMark/>
          </w:tcPr>
          <w:p w14:paraId="7CC52217" w14:textId="77777777" w:rsidR="004E7E27" w:rsidRPr="00B87B2D" w:rsidRDefault="004E7E27" w:rsidP="004E7E27">
            <w:pPr>
              <w:spacing w:before="120" w:after="120" w:line="234" w:lineRule="atLeast"/>
              <w:rPr>
                <w:sz w:val="24"/>
                <w:szCs w:val="24"/>
              </w:rPr>
            </w:pPr>
            <w:r w:rsidRPr="00B87B2D">
              <w:rPr>
                <w:sz w:val="24"/>
                <w:szCs w:val="24"/>
                <w:lang w:val="vi-VN"/>
              </w:rPr>
              <w:t>Phân NPK năm thứ ba</w:t>
            </w:r>
          </w:p>
        </w:tc>
        <w:tc>
          <w:tcPr>
            <w:tcW w:w="0" w:type="auto"/>
            <w:vMerge/>
            <w:tcBorders>
              <w:top w:val="nil"/>
              <w:left w:val="nil"/>
              <w:bottom w:val="single" w:sz="8" w:space="0" w:color="auto"/>
              <w:right w:val="single" w:sz="8" w:space="0" w:color="auto"/>
            </w:tcBorders>
            <w:shd w:val="clear" w:color="auto" w:fill="FFFFFF"/>
            <w:vAlign w:val="center"/>
            <w:hideMark/>
          </w:tcPr>
          <w:p w14:paraId="31B9C72A"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3F1A6502"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72A1D3E4" w14:textId="77777777" w:rsidR="004E7E27" w:rsidRPr="00B87B2D" w:rsidRDefault="004E7E27" w:rsidP="0063498D">
            <w:pPr>
              <w:spacing w:after="0" w:line="240" w:lineRule="auto"/>
              <w:jc w:val="both"/>
              <w:rPr>
                <w:sz w:val="24"/>
                <w:szCs w:val="24"/>
              </w:rPr>
            </w:pPr>
          </w:p>
        </w:tc>
        <w:tc>
          <w:tcPr>
            <w:tcW w:w="1207" w:type="pct"/>
            <w:vMerge/>
            <w:tcBorders>
              <w:top w:val="nil"/>
              <w:left w:val="nil"/>
              <w:bottom w:val="single" w:sz="8" w:space="0" w:color="auto"/>
              <w:right w:val="single" w:sz="8" w:space="0" w:color="auto"/>
            </w:tcBorders>
            <w:shd w:val="clear" w:color="auto" w:fill="FFFFFF"/>
            <w:vAlign w:val="center"/>
            <w:hideMark/>
          </w:tcPr>
          <w:p w14:paraId="454ACDAF" w14:textId="77777777" w:rsidR="004E7E27" w:rsidRPr="00B87B2D" w:rsidRDefault="004E7E27" w:rsidP="0063498D">
            <w:pPr>
              <w:spacing w:after="0" w:line="240" w:lineRule="auto"/>
              <w:jc w:val="both"/>
              <w:rPr>
                <w:sz w:val="24"/>
                <w:szCs w:val="24"/>
              </w:rPr>
            </w:pPr>
          </w:p>
        </w:tc>
      </w:tr>
      <w:tr w:rsidR="00B87B2D" w:rsidRPr="00B87B2D" w14:paraId="661B381A" w14:textId="77777777" w:rsidTr="0097084D">
        <w:trPr>
          <w:tblCellSpacing w:w="0" w:type="dxa"/>
        </w:trPr>
        <w:tc>
          <w:tcPr>
            <w:tcW w:w="359" w:type="pct"/>
            <w:tcBorders>
              <w:top w:val="nil"/>
              <w:left w:val="single" w:sz="8" w:space="0" w:color="auto"/>
              <w:bottom w:val="single" w:sz="8" w:space="0" w:color="auto"/>
              <w:right w:val="single" w:sz="8" w:space="0" w:color="auto"/>
            </w:tcBorders>
            <w:vAlign w:val="center"/>
            <w:hideMark/>
          </w:tcPr>
          <w:p w14:paraId="5AAA3F5E" w14:textId="77777777" w:rsidR="004E7E27" w:rsidRPr="00B87B2D" w:rsidRDefault="004E7E27" w:rsidP="004E7E27">
            <w:pPr>
              <w:spacing w:before="120" w:after="120" w:line="234" w:lineRule="atLeast"/>
              <w:jc w:val="center"/>
              <w:rPr>
                <w:sz w:val="24"/>
                <w:szCs w:val="24"/>
              </w:rPr>
            </w:pPr>
            <w:r w:rsidRPr="00B87B2D">
              <w:rPr>
                <w:sz w:val="24"/>
                <w:szCs w:val="24"/>
                <w:lang w:val="vi-VN"/>
              </w:rPr>
              <w:t>VT.06</w:t>
            </w:r>
          </w:p>
        </w:tc>
        <w:tc>
          <w:tcPr>
            <w:tcW w:w="1047" w:type="pct"/>
            <w:tcBorders>
              <w:top w:val="nil"/>
              <w:left w:val="nil"/>
              <w:bottom w:val="single" w:sz="8" w:space="0" w:color="auto"/>
              <w:right w:val="single" w:sz="8" w:space="0" w:color="auto"/>
            </w:tcBorders>
            <w:vAlign w:val="center"/>
            <w:hideMark/>
          </w:tcPr>
          <w:p w14:paraId="504DD3E3" w14:textId="77777777" w:rsidR="004E7E27" w:rsidRPr="00B87B2D" w:rsidRDefault="004E7E27" w:rsidP="004E7E27">
            <w:pPr>
              <w:spacing w:before="120" w:after="120" w:line="234" w:lineRule="atLeast"/>
              <w:rPr>
                <w:sz w:val="24"/>
                <w:szCs w:val="24"/>
              </w:rPr>
            </w:pPr>
            <w:r w:rsidRPr="00B87B2D">
              <w:rPr>
                <w:sz w:val="24"/>
                <w:szCs w:val="24"/>
                <w:lang w:val="vi-VN"/>
              </w:rPr>
              <w:t>Phân hữu cơ năm thứ nhất</w:t>
            </w:r>
          </w:p>
        </w:tc>
        <w:tc>
          <w:tcPr>
            <w:tcW w:w="641" w:type="pct"/>
            <w:vMerge w:val="restart"/>
            <w:tcBorders>
              <w:top w:val="nil"/>
              <w:left w:val="nil"/>
              <w:bottom w:val="single" w:sz="8" w:space="0" w:color="auto"/>
              <w:right w:val="single" w:sz="8" w:space="0" w:color="auto"/>
            </w:tcBorders>
            <w:vAlign w:val="center"/>
            <w:hideMark/>
          </w:tcPr>
          <w:p w14:paraId="54C68407" w14:textId="77777777" w:rsidR="004E7E27" w:rsidRPr="00B87B2D" w:rsidRDefault="004E7E27" w:rsidP="004E7E27">
            <w:pPr>
              <w:spacing w:before="120" w:after="120" w:line="234" w:lineRule="atLeast"/>
              <w:jc w:val="center"/>
              <w:rPr>
                <w:sz w:val="24"/>
                <w:szCs w:val="24"/>
              </w:rPr>
            </w:pPr>
            <w:r w:rsidRPr="00B87B2D">
              <w:rPr>
                <w:sz w:val="24"/>
                <w:szCs w:val="24"/>
                <w:lang w:val="vi-VN"/>
              </w:rPr>
              <w:t>Kg/ cây</w:t>
            </w:r>
          </w:p>
        </w:tc>
        <w:tc>
          <w:tcPr>
            <w:tcW w:w="726" w:type="pct"/>
            <w:vMerge w:val="restart"/>
            <w:tcBorders>
              <w:top w:val="nil"/>
              <w:left w:val="nil"/>
              <w:bottom w:val="single" w:sz="8" w:space="0" w:color="auto"/>
              <w:right w:val="single" w:sz="8" w:space="0" w:color="auto"/>
            </w:tcBorders>
            <w:vAlign w:val="center"/>
            <w:hideMark/>
          </w:tcPr>
          <w:p w14:paraId="5EC3F534" w14:textId="77777777" w:rsidR="004E7E27" w:rsidRPr="00B87B2D" w:rsidRDefault="004E7E27" w:rsidP="004E7E27">
            <w:pPr>
              <w:spacing w:before="120" w:after="120" w:line="234" w:lineRule="atLeast"/>
              <w:jc w:val="center"/>
              <w:rPr>
                <w:sz w:val="24"/>
                <w:szCs w:val="24"/>
              </w:rPr>
            </w:pPr>
            <w:r w:rsidRPr="00B87B2D">
              <w:rPr>
                <w:sz w:val="24"/>
                <w:szCs w:val="24"/>
                <w:lang w:val="vi-VN"/>
              </w:rPr>
              <w:t>Theo hướng dẫn kỹ thuật cho từng loài cây</w:t>
            </w:r>
          </w:p>
        </w:tc>
        <w:tc>
          <w:tcPr>
            <w:tcW w:w="1020" w:type="pct"/>
            <w:vMerge w:val="restart"/>
            <w:tcBorders>
              <w:top w:val="nil"/>
              <w:left w:val="nil"/>
              <w:bottom w:val="single" w:sz="8" w:space="0" w:color="auto"/>
              <w:right w:val="single" w:sz="8" w:space="0" w:color="auto"/>
            </w:tcBorders>
            <w:vAlign w:val="center"/>
            <w:hideMark/>
          </w:tcPr>
          <w:p w14:paraId="1EA2C4FA" w14:textId="77777777" w:rsidR="004E7E27" w:rsidRPr="00B87B2D" w:rsidRDefault="004E7E27" w:rsidP="0063498D">
            <w:pPr>
              <w:spacing w:before="120" w:after="120" w:line="234" w:lineRule="atLeast"/>
              <w:jc w:val="both"/>
              <w:rPr>
                <w:sz w:val="24"/>
                <w:szCs w:val="24"/>
              </w:rPr>
            </w:pPr>
            <w:r w:rsidRPr="00B87B2D">
              <w:rPr>
                <w:sz w:val="24"/>
                <w:szCs w:val="24"/>
                <w:lang w:val="vi-VN"/>
              </w:rPr>
              <w:t>Phân bón được phép lưu hành tại Việt Nam. Đối với phân chuồng phải ủ hoai mục</w:t>
            </w:r>
          </w:p>
        </w:tc>
        <w:tc>
          <w:tcPr>
            <w:tcW w:w="1207" w:type="pct"/>
            <w:vMerge/>
            <w:tcBorders>
              <w:top w:val="nil"/>
              <w:left w:val="nil"/>
              <w:bottom w:val="single" w:sz="8" w:space="0" w:color="auto"/>
              <w:right w:val="single" w:sz="8" w:space="0" w:color="auto"/>
            </w:tcBorders>
            <w:shd w:val="clear" w:color="auto" w:fill="FFFFFF"/>
            <w:vAlign w:val="center"/>
            <w:hideMark/>
          </w:tcPr>
          <w:p w14:paraId="656B72AD" w14:textId="77777777" w:rsidR="004E7E27" w:rsidRPr="00B87B2D" w:rsidRDefault="004E7E27" w:rsidP="0063498D">
            <w:pPr>
              <w:spacing w:after="0" w:line="240" w:lineRule="auto"/>
              <w:jc w:val="both"/>
              <w:rPr>
                <w:sz w:val="24"/>
                <w:szCs w:val="24"/>
              </w:rPr>
            </w:pPr>
          </w:p>
        </w:tc>
      </w:tr>
      <w:tr w:rsidR="00B87B2D" w:rsidRPr="00B87B2D" w14:paraId="30936B2D" w14:textId="77777777" w:rsidTr="0097084D">
        <w:trPr>
          <w:tblCellSpacing w:w="0" w:type="dxa"/>
        </w:trPr>
        <w:tc>
          <w:tcPr>
            <w:tcW w:w="359" w:type="pct"/>
            <w:tcBorders>
              <w:top w:val="nil"/>
              <w:left w:val="single" w:sz="8" w:space="0" w:color="auto"/>
              <w:bottom w:val="single" w:sz="8" w:space="0" w:color="auto"/>
              <w:right w:val="single" w:sz="8" w:space="0" w:color="auto"/>
            </w:tcBorders>
            <w:vAlign w:val="center"/>
            <w:hideMark/>
          </w:tcPr>
          <w:p w14:paraId="3D4434CE" w14:textId="77777777" w:rsidR="004E7E27" w:rsidRPr="00B87B2D" w:rsidRDefault="004E7E27" w:rsidP="004E7E27">
            <w:pPr>
              <w:spacing w:before="120" w:after="120" w:line="234" w:lineRule="atLeast"/>
              <w:jc w:val="center"/>
              <w:rPr>
                <w:sz w:val="24"/>
                <w:szCs w:val="24"/>
              </w:rPr>
            </w:pPr>
            <w:r w:rsidRPr="00B87B2D">
              <w:rPr>
                <w:sz w:val="24"/>
                <w:szCs w:val="24"/>
                <w:lang w:val="vi-VN"/>
              </w:rPr>
              <w:t>VT.07</w:t>
            </w:r>
          </w:p>
        </w:tc>
        <w:tc>
          <w:tcPr>
            <w:tcW w:w="1047" w:type="pct"/>
            <w:tcBorders>
              <w:top w:val="nil"/>
              <w:left w:val="nil"/>
              <w:bottom w:val="single" w:sz="8" w:space="0" w:color="auto"/>
              <w:right w:val="single" w:sz="8" w:space="0" w:color="auto"/>
            </w:tcBorders>
            <w:vAlign w:val="center"/>
            <w:hideMark/>
          </w:tcPr>
          <w:p w14:paraId="7CAAAA3C" w14:textId="77777777" w:rsidR="004E7E27" w:rsidRPr="00B87B2D" w:rsidRDefault="004E7E27" w:rsidP="004E7E27">
            <w:pPr>
              <w:spacing w:before="120" w:after="120" w:line="234" w:lineRule="atLeast"/>
              <w:rPr>
                <w:sz w:val="24"/>
                <w:szCs w:val="24"/>
              </w:rPr>
            </w:pPr>
            <w:r w:rsidRPr="00B87B2D">
              <w:rPr>
                <w:sz w:val="24"/>
                <w:szCs w:val="24"/>
                <w:lang w:val="vi-VN"/>
              </w:rPr>
              <w:t>Phân hữu cơ năm thứ hai</w:t>
            </w:r>
          </w:p>
        </w:tc>
        <w:tc>
          <w:tcPr>
            <w:tcW w:w="0" w:type="auto"/>
            <w:vMerge/>
            <w:tcBorders>
              <w:top w:val="nil"/>
              <w:left w:val="nil"/>
              <w:bottom w:val="single" w:sz="8" w:space="0" w:color="auto"/>
              <w:right w:val="single" w:sz="8" w:space="0" w:color="auto"/>
            </w:tcBorders>
            <w:shd w:val="clear" w:color="auto" w:fill="FFFFFF"/>
            <w:vAlign w:val="center"/>
            <w:hideMark/>
          </w:tcPr>
          <w:p w14:paraId="3A51B31D"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6B5127FD"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2378078D" w14:textId="77777777" w:rsidR="004E7E27" w:rsidRPr="00B87B2D" w:rsidRDefault="004E7E27" w:rsidP="0063498D">
            <w:pPr>
              <w:spacing w:after="0" w:line="240" w:lineRule="auto"/>
              <w:jc w:val="both"/>
              <w:rPr>
                <w:sz w:val="24"/>
                <w:szCs w:val="24"/>
              </w:rPr>
            </w:pPr>
          </w:p>
        </w:tc>
        <w:tc>
          <w:tcPr>
            <w:tcW w:w="1207" w:type="pct"/>
            <w:vMerge/>
            <w:tcBorders>
              <w:top w:val="nil"/>
              <w:left w:val="nil"/>
              <w:bottom w:val="single" w:sz="8" w:space="0" w:color="auto"/>
              <w:right w:val="single" w:sz="8" w:space="0" w:color="auto"/>
            </w:tcBorders>
            <w:shd w:val="clear" w:color="auto" w:fill="FFFFFF"/>
            <w:vAlign w:val="center"/>
            <w:hideMark/>
          </w:tcPr>
          <w:p w14:paraId="4EC682C4" w14:textId="77777777" w:rsidR="004E7E27" w:rsidRPr="00B87B2D" w:rsidRDefault="004E7E27" w:rsidP="0063498D">
            <w:pPr>
              <w:spacing w:after="0" w:line="240" w:lineRule="auto"/>
              <w:jc w:val="both"/>
              <w:rPr>
                <w:sz w:val="24"/>
                <w:szCs w:val="24"/>
              </w:rPr>
            </w:pPr>
          </w:p>
        </w:tc>
      </w:tr>
      <w:tr w:rsidR="00B87B2D" w:rsidRPr="00B87B2D" w14:paraId="3227E92A" w14:textId="77777777" w:rsidTr="0097084D">
        <w:trPr>
          <w:tblCellSpacing w:w="0" w:type="dxa"/>
        </w:trPr>
        <w:tc>
          <w:tcPr>
            <w:tcW w:w="359" w:type="pct"/>
            <w:tcBorders>
              <w:top w:val="nil"/>
              <w:left w:val="single" w:sz="8" w:space="0" w:color="auto"/>
              <w:bottom w:val="single" w:sz="8" w:space="0" w:color="auto"/>
              <w:right w:val="single" w:sz="8" w:space="0" w:color="auto"/>
            </w:tcBorders>
            <w:vAlign w:val="center"/>
            <w:hideMark/>
          </w:tcPr>
          <w:p w14:paraId="22836C40" w14:textId="77777777" w:rsidR="004E7E27" w:rsidRPr="00B87B2D" w:rsidRDefault="004E7E27" w:rsidP="004E7E27">
            <w:pPr>
              <w:spacing w:before="120" w:after="120" w:line="234" w:lineRule="atLeast"/>
              <w:jc w:val="center"/>
              <w:rPr>
                <w:sz w:val="24"/>
                <w:szCs w:val="24"/>
              </w:rPr>
            </w:pPr>
            <w:r w:rsidRPr="00B87B2D">
              <w:rPr>
                <w:sz w:val="24"/>
                <w:szCs w:val="24"/>
                <w:lang w:val="vi-VN"/>
              </w:rPr>
              <w:t>VT.08</w:t>
            </w:r>
          </w:p>
        </w:tc>
        <w:tc>
          <w:tcPr>
            <w:tcW w:w="1047" w:type="pct"/>
            <w:tcBorders>
              <w:top w:val="nil"/>
              <w:left w:val="nil"/>
              <w:bottom w:val="single" w:sz="8" w:space="0" w:color="auto"/>
              <w:right w:val="single" w:sz="8" w:space="0" w:color="auto"/>
            </w:tcBorders>
            <w:vAlign w:val="center"/>
            <w:hideMark/>
          </w:tcPr>
          <w:p w14:paraId="26DC90FE" w14:textId="77777777" w:rsidR="004E7E27" w:rsidRPr="00B87B2D" w:rsidRDefault="004E7E27" w:rsidP="004E7E27">
            <w:pPr>
              <w:spacing w:before="120" w:after="120" w:line="234" w:lineRule="atLeast"/>
              <w:rPr>
                <w:sz w:val="24"/>
                <w:szCs w:val="24"/>
              </w:rPr>
            </w:pPr>
            <w:r w:rsidRPr="00B87B2D">
              <w:rPr>
                <w:sz w:val="24"/>
                <w:szCs w:val="24"/>
                <w:lang w:val="vi-VN"/>
              </w:rPr>
              <w:t>Phân hữu cơ năm thứ ba</w:t>
            </w:r>
          </w:p>
        </w:tc>
        <w:tc>
          <w:tcPr>
            <w:tcW w:w="0" w:type="auto"/>
            <w:vMerge/>
            <w:tcBorders>
              <w:top w:val="nil"/>
              <w:left w:val="nil"/>
              <w:bottom w:val="single" w:sz="8" w:space="0" w:color="auto"/>
              <w:right w:val="single" w:sz="8" w:space="0" w:color="auto"/>
            </w:tcBorders>
            <w:shd w:val="clear" w:color="auto" w:fill="FFFFFF"/>
            <w:vAlign w:val="center"/>
            <w:hideMark/>
          </w:tcPr>
          <w:p w14:paraId="76B32D86"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52E651EF"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68E21929" w14:textId="77777777" w:rsidR="004E7E27" w:rsidRPr="00B87B2D" w:rsidRDefault="004E7E27" w:rsidP="0063498D">
            <w:pPr>
              <w:spacing w:after="0" w:line="240" w:lineRule="auto"/>
              <w:jc w:val="both"/>
              <w:rPr>
                <w:sz w:val="24"/>
                <w:szCs w:val="24"/>
              </w:rPr>
            </w:pPr>
          </w:p>
        </w:tc>
        <w:tc>
          <w:tcPr>
            <w:tcW w:w="1207" w:type="pct"/>
            <w:vMerge/>
            <w:tcBorders>
              <w:top w:val="nil"/>
              <w:left w:val="nil"/>
              <w:bottom w:val="single" w:sz="8" w:space="0" w:color="auto"/>
              <w:right w:val="single" w:sz="8" w:space="0" w:color="auto"/>
            </w:tcBorders>
            <w:shd w:val="clear" w:color="auto" w:fill="FFFFFF"/>
            <w:vAlign w:val="center"/>
            <w:hideMark/>
          </w:tcPr>
          <w:p w14:paraId="44EC23D8" w14:textId="77777777" w:rsidR="004E7E27" w:rsidRPr="00B87B2D" w:rsidRDefault="004E7E27" w:rsidP="0063498D">
            <w:pPr>
              <w:spacing w:after="0" w:line="240" w:lineRule="auto"/>
              <w:jc w:val="both"/>
              <w:rPr>
                <w:sz w:val="24"/>
                <w:szCs w:val="24"/>
              </w:rPr>
            </w:pPr>
          </w:p>
        </w:tc>
      </w:tr>
      <w:tr w:rsidR="00B87B2D" w:rsidRPr="00B87B2D" w14:paraId="14292C57" w14:textId="77777777" w:rsidTr="0097084D">
        <w:trPr>
          <w:tblCellSpacing w:w="0" w:type="dxa"/>
        </w:trPr>
        <w:tc>
          <w:tcPr>
            <w:tcW w:w="359" w:type="pct"/>
            <w:tcBorders>
              <w:top w:val="nil"/>
              <w:left w:val="single" w:sz="8" w:space="0" w:color="auto"/>
              <w:bottom w:val="single" w:sz="8" w:space="0" w:color="auto"/>
              <w:right w:val="single" w:sz="8" w:space="0" w:color="auto"/>
            </w:tcBorders>
            <w:vAlign w:val="center"/>
            <w:hideMark/>
          </w:tcPr>
          <w:p w14:paraId="4028C5FA" w14:textId="77777777" w:rsidR="004E7E27" w:rsidRPr="00B87B2D" w:rsidRDefault="004E7E27" w:rsidP="004E7E27">
            <w:pPr>
              <w:spacing w:before="120" w:after="120" w:line="234" w:lineRule="atLeast"/>
              <w:jc w:val="center"/>
              <w:rPr>
                <w:sz w:val="24"/>
                <w:szCs w:val="24"/>
              </w:rPr>
            </w:pPr>
            <w:r w:rsidRPr="00B87B2D">
              <w:rPr>
                <w:sz w:val="24"/>
                <w:szCs w:val="24"/>
                <w:lang w:val="vi-VN"/>
              </w:rPr>
              <w:t>VT.09</w:t>
            </w:r>
          </w:p>
        </w:tc>
        <w:tc>
          <w:tcPr>
            <w:tcW w:w="1047" w:type="pct"/>
            <w:tcBorders>
              <w:top w:val="nil"/>
              <w:left w:val="nil"/>
              <w:bottom w:val="single" w:sz="8" w:space="0" w:color="auto"/>
              <w:right w:val="single" w:sz="8" w:space="0" w:color="auto"/>
            </w:tcBorders>
            <w:vAlign w:val="center"/>
            <w:hideMark/>
          </w:tcPr>
          <w:p w14:paraId="773FD9DD" w14:textId="77777777" w:rsidR="004E7E27" w:rsidRPr="00B87B2D" w:rsidRDefault="004E7E27" w:rsidP="004E7E27">
            <w:pPr>
              <w:spacing w:before="120" w:after="120" w:line="234" w:lineRule="atLeast"/>
              <w:rPr>
                <w:sz w:val="24"/>
                <w:szCs w:val="24"/>
              </w:rPr>
            </w:pPr>
            <w:r w:rsidRPr="00B87B2D">
              <w:rPr>
                <w:sz w:val="24"/>
                <w:szCs w:val="24"/>
                <w:lang w:val="vi-VN"/>
              </w:rPr>
              <w:t>Chế phẩm sinh học năm thứ nhất</w:t>
            </w:r>
          </w:p>
        </w:tc>
        <w:tc>
          <w:tcPr>
            <w:tcW w:w="641" w:type="pct"/>
            <w:vMerge w:val="restart"/>
            <w:tcBorders>
              <w:top w:val="nil"/>
              <w:left w:val="nil"/>
              <w:bottom w:val="single" w:sz="8" w:space="0" w:color="auto"/>
              <w:right w:val="single" w:sz="8" w:space="0" w:color="auto"/>
            </w:tcBorders>
            <w:vAlign w:val="center"/>
            <w:hideMark/>
          </w:tcPr>
          <w:p w14:paraId="6795EF84" w14:textId="77777777" w:rsidR="004E7E27" w:rsidRPr="00B87B2D" w:rsidRDefault="004E7E27" w:rsidP="004E7E27">
            <w:pPr>
              <w:spacing w:before="120" w:after="120" w:line="234" w:lineRule="atLeast"/>
              <w:jc w:val="center"/>
              <w:rPr>
                <w:sz w:val="24"/>
                <w:szCs w:val="24"/>
              </w:rPr>
            </w:pPr>
            <w:r w:rsidRPr="00B87B2D">
              <w:rPr>
                <w:sz w:val="24"/>
                <w:szCs w:val="24"/>
                <w:lang w:val="vi-VN"/>
              </w:rPr>
              <w:t>Kg/ cây</w:t>
            </w:r>
          </w:p>
        </w:tc>
        <w:tc>
          <w:tcPr>
            <w:tcW w:w="726" w:type="pct"/>
            <w:vMerge w:val="restart"/>
            <w:tcBorders>
              <w:top w:val="nil"/>
              <w:left w:val="nil"/>
              <w:bottom w:val="single" w:sz="8" w:space="0" w:color="auto"/>
              <w:right w:val="single" w:sz="8" w:space="0" w:color="auto"/>
            </w:tcBorders>
            <w:vAlign w:val="center"/>
            <w:hideMark/>
          </w:tcPr>
          <w:p w14:paraId="7E127B15" w14:textId="77777777" w:rsidR="004E7E27" w:rsidRPr="00B87B2D" w:rsidRDefault="004E7E27" w:rsidP="004E7E27">
            <w:pPr>
              <w:spacing w:before="120" w:after="120" w:line="234" w:lineRule="atLeast"/>
              <w:jc w:val="center"/>
              <w:rPr>
                <w:sz w:val="24"/>
                <w:szCs w:val="24"/>
              </w:rPr>
            </w:pPr>
            <w:r w:rsidRPr="00B87B2D">
              <w:rPr>
                <w:sz w:val="24"/>
                <w:szCs w:val="24"/>
                <w:lang w:val="vi-VN"/>
              </w:rPr>
              <w:t>Theo hướng dẫn kỹ thuật cho từng loài cây</w:t>
            </w:r>
          </w:p>
        </w:tc>
        <w:tc>
          <w:tcPr>
            <w:tcW w:w="1020" w:type="pct"/>
            <w:vMerge w:val="restart"/>
            <w:tcBorders>
              <w:top w:val="nil"/>
              <w:left w:val="nil"/>
              <w:bottom w:val="single" w:sz="8" w:space="0" w:color="auto"/>
              <w:right w:val="single" w:sz="8" w:space="0" w:color="auto"/>
            </w:tcBorders>
            <w:vAlign w:val="center"/>
            <w:hideMark/>
          </w:tcPr>
          <w:p w14:paraId="2608D68E" w14:textId="77777777" w:rsidR="004E7E27" w:rsidRPr="00B87B2D" w:rsidRDefault="004E7E27" w:rsidP="0063498D">
            <w:pPr>
              <w:spacing w:before="120" w:after="120" w:line="234" w:lineRule="atLeast"/>
              <w:jc w:val="both"/>
              <w:rPr>
                <w:sz w:val="24"/>
                <w:szCs w:val="24"/>
              </w:rPr>
            </w:pPr>
            <w:r w:rsidRPr="00B87B2D">
              <w:rPr>
                <w:sz w:val="24"/>
                <w:szCs w:val="24"/>
                <w:lang w:val="vi-VN"/>
              </w:rPr>
              <w:t>Chế phẩm sinh học được phép lưu hành tại Việt Nam.</w:t>
            </w:r>
          </w:p>
        </w:tc>
        <w:tc>
          <w:tcPr>
            <w:tcW w:w="1207" w:type="pct"/>
            <w:vMerge/>
            <w:tcBorders>
              <w:top w:val="nil"/>
              <w:left w:val="nil"/>
              <w:bottom w:val="single" w:sz="8" w:space="0" w:color="auto"/>
              <w:right w:val="single" w:sz="8" w:space="0" w:color="auto"/>
            </w:tcBorders>
            <w:shd w:val="clear" w:color="auto" w:fill="FFFFFF"/>
            <w:vAlign w:val="center"/>
            <w:hideMark/>
          </w:tcPr>
          <w:p w14:paraId="3C1BDE3A" w14:textId="77777777" w:rsidR="004E7E27" w:rsidRPr="00B87B2D" w:rsidRDefault="004E7E27" w:rsidP="0063498D">
            <w:pPr>
              <w:spacing w:after="0" w:line="240" w:lineRule="auto"/>
              <w:jc w:val="both"/>
              <w:rPr>
                <w:sz w:val="24"/>
                <w:szCs w:val="24"/>
              </w:rPr>
            </w:pPr>
          </w:p>
        </w:tc>
      </w:tr>
      <w:tr w:rsidR="00B87B2D" w:rsidRPr="00B87B2D" w14:paraId="1A2FC328" w14:textId="77777777" w:rsidTr="0097084D">
        <w:trPr>
          <w:tblCellSpacing w:w="0" w:type="dxa"/>
        </w:trPr>
        <w:tc>
          <w:tcPr>
            <w:tcW w:w="359" w:type="pct"/>
            <w:tcBorders>
              <w:top w:val="nil"/>
              <w:left w:val="single" w:sz="8" w:space="0" w:color="auto"/>
              <w:bottom w:val="single" w:sz="8" w:space="0" w:color="auto"/>
              <w:right w:val="single" w:sz="8" w:space="0" w:color="auto"/>
            </w:tcBorders>
            <w:vAlign w:val="center"/>
            <w:hideMark/>
          </w:tcPr>
          <w:p w14:paraId="0A96D435" w14:textId="77777777" w:rsidR="004E7E27" w:rsidRPr="00B87B2D" w:rsidRDefault="004E7E27" w:rsidP="004E7E27">
            <w:pPr>
              <w:spacing w:before="120" w:after="120" w:line="234" w:lineRule="atLeast"/>
              <w:jc w:val="center"/>
              <w:rPr>
                <w:sz w:val="24"/>
                <w:szCs w:val="24"/>
              </w:rPr>
            </w:pPr>
            <w:r w:rsidRPr="00B87B2D">
              <w:rPr>
                <w:sz w:val="24"/>
                <w:szCs w:val="24"/>
                <w:lang w:val="vi-VN"/>
              </w:rPr>
              <w:t>VT.10</w:t>
            </w:r>
          </w:p>
        </w:tc>
        <w:tc>
          <w:tcPr>
            <w:tcW w:w="1047" w:type="pct"/>
            <w:tcBorders>
              <w:top w:val="nil"/>
              <w:left w:val="nil"/>
              <w:bottom w:val="single" w:sz="8" w:space="0" w:color="auto"/>
              <w:right w:val="single" w:sz="8" w:space="0" w:color="auto"/>
            </w:tcBorders>
            <w:vAlign w:val="center"/>
            <w:hideMark/>
          </w:tcPr>
          <w:p w14:paraId="5757BD7C" w14:textId="77777777" w:rsidR="004E7E27" w:rsidRPr="00B87B2D" w:rsidRDefault="004E7E27" w:rsidP="004E7E27">
            <w:pPr>
              <w:spacing w:before="120" w:after="120" w:line="234" w:lineRule="atLeast"/>
              <w:rPr>
                <w:sz w:val="24"/>
                <w:szCs w:val="24"/>
              </w:rPr>
            </w:pPr>
            <w:r w:rsidRPr="00B87B2D">
              <w:rPr>
                <w:sz w:val="24"/>
                <w:szCs w:val="24"/>
                <w:lang w:val="vi-VN"/>
              </w:rPr>
              <w:t>Chế phẩm sinh học năm thứ hai</w:t>
            </w:r>
          </w:p>
        </w:tc>
        <w:tc>
          <w:tcPr>
            <w:tcW w:w="0" w:type="auto"/>
            <w:vMerge/>
            <w:tcBorders>
              <w:top w:val="nil"/>
              <w:left w:val="nil"/>
              <w:bottom w:val="single" w:sz="8" w:space="0" w:color="auto"/>
              <w:right w:val="single" w:sz="8" w:space="0" w:color="auto"/>
            </w:tcBorders>
            <w:shd w:val="clear" w:color="auto" w:fill="FFFFFF"/>
            <w:vAlign w:val="center"/>
            <w:hideMark/>
          </w:tcPr>
          <w:p w14:paraId="5C0D1BC8"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7DEFAA69"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6E69676B" w14:textId="77777777" w:rsidR="004E7E27" w:rsidRPr="00B87B2D" w:rsidRDefault="004E7E27" w:rsidP="0063498D">
            <w:pPr>
              <w:spacing w:after="0" w:line="240" w:lineRule="auto"/>
              <w:jc w:val="both"/>
              <w:rPr>
                <w:sz w:val="24"/>
                <w:szCs w:val="24"/>
              </w:rPr>
            </w:pPr>
          </w:p>
        </w:tc>
        <w:tc>
          <w:tcPr>
            <w:tcW w:w="1207" w:type="pct"/>
            <w:vMerge/>
            <w:tcBorders>
              <w:top w:val="nil"/>
              <w:left w:val="nil"/>
              <w:bottom w:val="single" w:sz="8" w:space="0" w:color="auto"/>
              <w:right w:val="single" w:sz="8" w:space="0" w:color="auto"/>
            </w:tcBorders>
            <w:shd w:val="clear" w:color="auto" w:fill="FFFFFF"/>
            <w:vAlign w:val="center"/>
            <w:hideMark/>
          </w:tcPr>
          <w:p w14:paraId="5CB155A7" w14:textId="77777777" w:rsidR="004E7E27" w:rsidRPr="00B87B2D" w:rsidRDefault="004E7E27" w:rsidP="0063498D">
            <w:pPr>
              <w:spacing w:after="0" w:line="240" w:lineRule="auto"/>
              <w:jc w:val="both"/>
              <w:rPr>
                <w:sz w:val="24"/>
                <w:szCs w:val="24"/>
              </w:rPr>
            </w:pPr>
          </w:p>
        </w:tc>
      </w:tr>
      <w:tr w:rsidR="00B87B2D" w:rsidRPr="00B87B2D" w14:paraId="42EB0774" w14:textId="77777777" w:rsidTr="0097084D">
        <w:trPr>
          <w:tblCellSpacing w:w="0" w:type="dxa"/>
        </w:trPr>
        <w:tc>
          <w:tcPr>
            <w:tcW w:w="359" w:type="pct"/>
            <w:tcBorders>
              <w:top w:val="nil"/>
              <w:left w:val="single" w:sz="8" w:space="0" w:color="auto"/>
              <w:bottom w:val="single" w:sz="8" w:space="0" w:color="auto"/>
              <w:right w:val="single" w:sz="8" w:space="0" w:color="auto"/>
            </w:tcBorders>
            <w:vAlign w:val="center"/>
            <w:hideMark/>
          </w:tcPr>
          <w:p w14:paraId="355EA70E" w14:textId="77777777" w:rsidR="004E7E27" w:rsidRPr="00B87B2D" w:rsidRDefault="004E7E27" w:rsidP="004E7E27">
            <w:pPr>
              <w:spacing w:before="120" w:after="120" w:line="234" w:lineRule="atLeast"/>
              <w:jc w:val="center"/>
              <w:rPr>
                <w:sz w:val="24"/>
                <w:szCs w:val="24"/>
              </w:rPr>
            </w:pPr>
            <w:r w:rsidRPr="00B87B2D">
              <w:rPr>
                <w:sz w:val="24"/>
                <w:szCs w:val="24"/>
                <w:lang w:val="vi-VN"/>
              </w:rPr>
              <w:t>VT.</w:t>
            </w:r>
            <w:r w:rsidRPr="00B87B2D">
              <w:rPr>
                <w:sz w:val="24"/>
                <w:szCs w:val="24"/>
              </w:rPr>
              <w:t>11</w:t>
            </w:r>
          </w:p>
        </w:tc>
        <w:tc>
          <w:tcPr>
            <w:tcW w:w="1047" w:type="pct"/>
            <w:tcBorders>
              <w:top w:val="nil"/>
              <w:left w:val="nil"/>
              <w:bottom w:val="single" w:sz="8" w:space="0" w:color="auto"/>
              <w:right w:val="single" w:sz="8" w:space="0" w:color="auto"/>
            </w:tcBorders>
            <w:vAlign w:val="center"/>
            <w:hideMark/>
          </w:tcPr>
          <w:p w14:paraId="0B3B8F8B" w14:textId="77777777" w:rsidR="004E7E27" w:rsidRPr="00B87B2D" w:rsidRDefault="004E7E27" w:rsidP="004E7E27">
            <w:pPr>
              <w:spacing w:before="120" w:after="120" w:line="234" w:lineRule="atLeast"/>
              <w:rPr>
                <w:sz w:val="24"/>
                <w:szCs w:val="24"/>
              </w:rPr>
            </w:pPr>
            <w:r w:rsidRPr="00B87B2D">
              <w:rPr>
                <w:sz w:val="24"/>
                <w:szCs w:val="24"/>
                <w:lang w:val="vi-VN"/>
              </w:rPr>
              <w:t>Chế phẩm sinh học năm thứ ba</w:t>
            </w:r>
          </w:p>
        </w:tc>
        <w:tc>
          <w:tcPr>
            <w:tcW w:w="0" w:type="auto"/>
            <w:vMerge/>
            <w:tcBorders>
              <w:top w:val="nil"/>
              <w:left w:val="nil"/>
              <w:bottom w:val="single" w:sz="8" w:space="0" w:color="auto"/>
              <w:right w:val="single" w:sz="8" w:space="0" w:color="auto"/>
            </w:tcBorders>
            <w:shd w:val="clear" w:color="auto" w:fill="FFFFFF"/>
            <w:vAlign w:val="center"/>
            <w:hideMark/>
          </w:tcPr>
          <w:p w14:paraId="06FE779B"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6B3F19F2"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6ED3524C" w14:textId="77777777" w:rsidR="004E7E27" w:rsidRPr="00B87B2D" w:rsidRDefault="004E7E27" w:rsidP="0063498D">
            <w:pPr>
              <w:spacing w:after="0" w:line="240" w:lineRule="auto"/>
              <w:jc w:val="both"/>
              <w:rPr>
                <w:sz w:val="24"/>
                <w:szCs w:val="24"/>
              </w:rPr>
            </w:pPr>
          </w:p>
        </w:tc>
        <w:tc>
          <w:tcPr>
            <w:tcW w:w="1207" w:type="pct"/>
            <w:vMerge/>
            <w:tcBorders>
              <w:top w:val="nil"/>
              <w:left w:val="nil"/>
              <w:bottom w:val="single" w:sz="8" w:space="0" w:color="auto"/>
              <w:right w:val="single" w:sz="8" w:space="0" w:color="auto"/>
            </w:tcBorders>
            <w:shd w:val="clear" w:color="auto" w:fill="FFFFFF"/>
            <w:vAlign w:val="center"/>
            <w:hideMark/>
          </w:tcPr>
          <w:p w14:paraId="3C091157" w14:textId="77777777" w:rsidR="004E7E27" w:rsidRPr="00B87B2D" w:rsidRDefault="004E7E27" w:rsidP="0063498D">
            <w:pPr>
              <w:spacing w:after="0" w:line="240" w:lineRule="auto"/>
              <w:jc w:val="both"/>
              <w:rPr>
                <w:sz w:val="24"/>
                <w:szCs w:val="24"/>
              </w:rPr>
            </w:pPr>
          </w:p>
        </w:tc>
      </w:tr>
      <w:tr w:rsidR="00B87B2D" w:rsidRPr="00B87B2D" w14:paraId="2CF2A5FD" w14:textId="77777777" w:rsidTr="0097084D">
        <w:trPr>
          <w:tblCellSpacing w:w="0" w:type="dxa"/>
        </w:trPr>
        <w:tc>
          <w:tcPr>
            <w:tcW w:w="359" w:type="pct"/>
            <w:tcBorders>
              <w:top w:val="nil"/>
              <w:left w:val="single" w:sz="8" w:space="0" w:color="auto"/>
              <w:bottom w:val="single" w:sz="8" w:space="0" w:color="auto"/>
              <w:right w:val="single" w:sz="8" w:space="0" w:color="auto"/>
            </w:tcBorders>
            <w:vAlign w:val="center"/>
            <w:hideMark/>
          </w:tcPr>
          <w:p w14:paraId="4D89C69B" w14:textId="77777777" w:rsidR="004E7E27" w:rsidRPr="00B87B2D" w:rsidRDefault="004E7E27" w:rsidP="004E7E27">
            <w:pPr>
              <w:spacing w:before="120" w:after="120" w:line="234" w:lineRule="atLeast"/>
              <w:jc w:val="center"/>
              <w:rPr>
                <w:sz w:val="24"/>
                <w:szCs w:val="24"/>
              </w:rPr>
            </w:pPr>
            <w:r w:rsidRPr="00B87B2D">
              <w:rPr>
                <w:sz w:val="24"/>
                <w:szCs w:val="24"/>
                <w:lang w:val="vi-VN"/>
              </w:rPr>
              <w:t>VT.12</w:t>
            </w:r>
          </w:p>
        </w:tc>
        <w:tc>
          <w:tcPr>
            <w:tcW w:w="1047" w:type="pct"/>
            <w:tcBorders>
              <w:top w:val="nil"/>
              <w:left w:val="nil"/>
              <w:bottom w:val="single" w:sz="8" w:space="0" w:color="auto"/>
              <w:right w:val="single" w:sz="8" w:space="0" w:color="auto"/>
            </w:tcBorders>
            <w:vAlign w:val="center"/>
            <w:hideMark/>
          </w:tcPr>
          <w:p w14:paraId="3994FD81" w14:textId="77777777" w:rsidR="004E7E27" w:rsidRPr="00B87B2D" w:rsidRDefault="004E7E27" w:rsidP="004E7E27">
            <w:pPr>
              <w:spacing w:before="120" w:after="120" w:line="234" w:lineRule="atLeast"/>
              <w:rPr>
                <w:sz w:val="24"/>
                <w:szCs w:val="24"/>
              </w:rPr>
            </w:pPr>
            <w:r w:rsidRPr="00B87B2D">
              <w:rPr>
                <w:sz w:val="24"/>
                <w:szCs w:val="24"/>
                <w:lang w:val="vi-VN"/>
              </w:rPr>
              <w:t>Thuốc chống mối năm thứ nhất</w:t>
            </w:r>
          </w:p>
        </w:tc>
        <w:tc>
          <w:tcPr>
            <w:tcW w:w="641" w:type="pct"/>
            <w:vMerge w:val="restart"/>
            <w:tcBorders>
              <w:top w:val="nil"/>
              <w:left w:val="nil"/>
              <w:bottom w:val="single" w:sz="8" w:space="0" w:color="auto"/>
              <w:right w:val="single" w:sz="8" w:space="0" w:color="auto"/>
            </w:tcBorders>
            <w:vAlign w:val="center"/>
            <w:hideMark/>
          </w:tcPr>
          <w:p w14:paraId="23CE057F" w14:textId="77777777" w:rsidR="004E7E27" w:rsidRPr="00B87B2D" w:rsidRDefault="004E7E27" w:rsidP="004E7E27">
            <w:pPr>
              <w:spacing w:before="120" w:after="120" w:line="234" w:lineRule="atLeast"/>
              <w:jc w:val="center"/>
              <w:rPr>
                <w:sz w:val="24"/>
                <w:szCs w:val="24"/>
              </w:rPr>
            </w:pPr>
            <w:r w:rsidRPr="00B87B2D">
              <w:rPr>
                <w:sz w:val="24"/>
                <w:szCs w:val="24"/>
                <w:lang w:val="vi-VN"/>
              </w:rPr>
              <w:t>Kg/ cây</w:t>
            </w:r>
          </w:p>
        </w:tc>
        <w:tc>
          <w:tcPr>
            <w:tcW w:w="726" w:type="pct"/>
            <w:vMerge w:val="restart"/>
            <w:tcBorders>
              <w:top w:val="nil"/>
              <w:left w:val="nil"/>
              <w:bottom w:val="single" w:sz="8" w:space="0" w:color="auto"/>
              <w:right w:val="single" w:sz="8" w:space="0" w:color="auto"/>
            </w:tcBorders>
            <w:vAlign w:val="center"/>
            <w:hideMark/>
          </w:tcPr>
          <w:p w14:paraId="31B5A57D" w14:textId="77777777" w:rsidR="004E7E27" w:rsidRPr="00B87B2D" w:rsidRDefault="004E7E27" w:rsidP="004E7E27">
            <w:pPr>
              <w:spacing w:before="120" w:after="120" w:line="234" w:lineRule="atLeast"/>
              <w:jc w:val="center"/>
              <w:rPr>
                <w:sz w:val="24"/>
                <w:szCs w:val="24"/>
              </w:rPr>
            </w:pPr>
            <w:r w:rsidRPr="00B87B2D">
              <w:rPr>
                <w:sz w:val="24"/>
                <w:szCs w:val="24"/>
                <w:lang w:val="vi-VN"/>
              </w:rPr>
              <w:t>Theo hướng dẫn kỹ thuật cho từng loài cây</w:t>
            </w:r>
          </w:p>
        </w:tc>
        <w:tc>
          <w:tcPr>
            <w:tcW w:w="1020" w:type="pct"/>
            <w:vMerge w:val="restart"/>
            <w:tcBorders>
              <w:top w:val="nil"/>
              <w:left w:val="nil"/>
              <w:bottom w:val="single" w:sz="8" w:space="0" w:color="auto"/>
              <w:right w:val="single" w:sz="8" w:space="0" w:color="auto"/>
            </w:tcBorders>
            <w:vAlign w:val="center"/>
            <w:hideMark/>
          </w:tcPr>
          <w:p w14:paraId="209A89C6" w14:textId="77777777" w:rsidR="004E7E27" w:rsidRPr="00B87B2D" w:rsidRDefault="004E7E27" w:rsidP="0063498D">
            <w:pPr>
              <w:spacing w:before="120" w:after="120" w:line="234" w:lineRule="atLeast"/>
              <w:jc w:val="both"/>
              <w:rPr>
                <w:sz w:val="24"/>
                <w:szCs w:val="24"/>
              </w:rPr>
            </w:pPr>
            <w:r w:rsidRPr="00B87B2D">
              <w:rPr>
                <w:sz w:val="24"/>
                <w:szCs w:val="24"/>
                <w:lang w:val="vi-VN"/>
              </w:rPr>
              <w:t>Thuốc chống mối được phép lưu hành tại Việt Nam.</w:t>
            </w:r>
          </w:p>
        </w:tc>
        <w:tc>
          <w:tcPr>
            <w:tcW w:w="1207" w:type="pct"/>
            <w:vMerge w:val="restart"/>
            <w:tcBorders>
              <w:top w:val="nil"/>
              <w:left w:val="nil"/>
              <w:bottom w:val="single" w:sz="8" w:space="0" w:color="auto"/>
              <w:right w:val="single" w:sz="8" w:space="0" w:color="auto"/>
            </w:tcBorders>
            <w:vAlign w:val="center"/>
            <w:hideMark/>
          </w:tcPr>
          <w:p w14:paraId="63A430D7" w14:textId="77777777" w:rsidR="004E7E27" w:rsidRPr="00B87B2D" w:rsidRDefault="004E7E27" w:rsidP="0063498D">
            <w:pPr>
              <w:spacing w:before="120" w:after="120" w:line="234" w:lineRule="atLeast"/>
              <w:jc w:val="both"/>
              <w:rPr>
                <w:sz w:val="24"/>
                <w:szCs w:val="24"/>
              </w:rPr>
            </w:pPr>
            <w:r w:rsidRPr="00B87B2D">
              <w:rPr>
                <w:sz w:val="24"/>
                <w:szCs w:val="24"/>
                <w:lang w:val="vi-VN"/>
              </w:rPr>
              <w:t>Theo HDKT đã được ban </w:t>
            </w:r>
            <w:r w:rsidRPr="00B87B2D">
              <w:rPr>
                <w:sz w:val="24"/>
                <w:szCs w:val="24"/>
              </w:rPr>
              <w:t>h</w:t>
            </w:r>
            <w:r w:rsidRPr="00B87B2D">
              <w:rPr>
                <w:sz w:val="24"/>
                <w:szCs w:val="24"/>
                <w:lang w:val="vi-VN"/>
              </w:rPr>
              <w:t>ành</w:t>
            </w:r>
          </w:p>
        </w:tc>
      </w:tr>
      <w:tr w:rsidR="00B87B2D" w:rsidRPr="00B87B2D" w14:paraId="30A41B02" w14:textId="77777777" w:rsidTr="0097084D">
        <w:trPr>
          <w:tblCellSpacing w:w="0" w:type="dxa"/>
        </w:trPr>
        <w:tc>
          <w:tcPr>
            <w:tcW w:w="359" w:type="pct"/>
            <w:tcBorders>
              <w:top w:val="nil"/>
              <w:left w:val="single" w:sz="8" w:space="0" w:color="auto"/>
              <w:bottom w:val="single" w:sz="8" w:space="0" w:color="auto"/>
              <w:right w:val="single" w:sz="8" w:space="0" w:color="auto"/>
            </w:tcBorders>
            <w:vAlign w:val="center"/>
            <w:hideMark/>
          </w:tcPr>
          <w:p w14:paraId="73D69461" w14:textId="77777777" w:rsidR="004E7E27" w:rsidRPr="00B87B2D" w:rsidRDefault="004E7E27" w:rsidP="004E7E27">
            <w:pPr>
              <w:spacing w:before="120" w:after="120" w:line="234" w:lineRule="atLeast"/>
              <w:jc w:val="center"/>
              <w:rPr>
                <w:sz w:val="24"/>
                <w:szCs w:val="24"/>
              </w:rPr>
            </w:pPr>
            <w:r w:rsidRPr="00B87B2D">
              <w:rPr>
                <w:sz w:val="24"/>
                <w:szCs w:val="24"/>
                <w:lang w:val="vi-VN"/>
              </w:rPr>
              <w:t>VT.13</w:t>
            </w:r>
          </w:p>
        </w:tc>
        <w:tc>
          <w:tcPr>
            <w:tcW w:w="1047" w:type="pct"/>
            <w:tcBorders>
              <w:top w:val="nil"/>
              <w:left w:val="nil"/>
              <w:bottom w:val="single" w:sz="8" w:space="0" w:color="auto"/>
              <w:right w:val="single" w:sz="8" w:space="0" w:color="auto"/>
            </w:tcBorders>
            <w:vAlign w:val="center"/>
            <w:hideMark/>
          </w:tcPr>
          <w:p w14:paraId="0A07334B" w14:textId="77777777" w:rsidR="004E7E27" w:rsidRPr="00B87B2D" w:rsidRDefault="004E7E27" w:rsidP="004E7E27">
            <w:pPr>
              <w:spacing w:before="120" w:after="120" w:line="234" w:lineRule="atLeast"/>
              <w:rPr>
                <w:sz w:val="24"/>
                <w:szCs w:val="24"/>
              </w:rPr>
            </w:pPr>
            <w:r w:rsidRPr="00B87B2D">
              <w:rPr>
                <w:sz w:val="24"/>
                <w:szCs w:val="24"/>
                <w:lang w:val="vi-VN"/>
              </w:rPr>
              <w:t>Thuốc chống mối năm thứ hai</w:t>
            </w:r>
          </w:p>
        </w:tc>
        <w:tc>
          <w:tcPr>
            <w:tcW w:w="0" w:type="auto"/>
            <w:vMerge/>
            <w:tcBorders>
              <w:top w:val="nil"/>
              <w:left w:val="nil"/>
              <w:bottom w:val="single" w:sz="8" w:space="0" w:color="auto"/>
              <w:right w:val="single" w:sz="8" w:space="0" w:color="auto"/>
            </w:tcBorders>
            <w:shd w:val="clear" w:color="auto" w:fill="FFFFFF"/>
            <w:vAlign w:val="center"/>
            <w:hideMark/>
          </w:tcPr>
          <w:p w14:paraId="51478702"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40132B7F"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3A7883D3" w14:textId="77777777" w:rsidR="004E7E27" w:rsidRPr="00B87B2D" w:rsidRDefault="004E7E27" w:rsidP="0063498D">
            <w:pPr>
              <w:spacing w:after="0" w:line="240" w:lineRule="auto"/>
              <w:jc w:val="both"/>
              <w:rPr>
                <w:sz w:val="24"/>
                <w:szCs w:val="24"/>
              </w:rPr>
            </w:pPr>
          </w:p>
        </w:tc>
        <w:tc>
          <w:tcPr>
            <w:tcW w:w="1207" w:type="pct"/>
            <w:vMerge/>
            <w:tcBorders>
              <w:top w:val="nil"/>
              <w:left w:val="nil"/>
              <w:bottom w:val="single" w:sz="8" w:space="0" w:color="auto"/>
              <w:right w:val="single" w:sz="8" w:space="0" w:color="auto"/>
            </w:tcBorders>
            <w:shd w:val="clear" w:color="auto" w:fill="FFFFFF"/>
            <w:vAlign w:val="center"/>
            <w:hideMark/>
          </w:tcPr>
          <w:p w14:paraId="3C660394" w14:textId="77777777" w:rsidR="004E7E27" w:rsidRPr="00B87B2D" w:rsidRDefault="004E7E27" w:rsidP="0063498D">
            <w:pPr>
              <w:spacing w:after="0" w:line="240" w:lineRule="auto"/>
              <w:jc w:val="both"/>
              <w:rPr>
                <w:sz w:val="24"/>
                <w:szCs w:val="24"/>
              </w:rPr>
            </w:pPr>
          </w:p>
        </w:tc>
      </w:tr>
      <w:tr w:rsidR="00B87B2D" w:rsidRPr="00B87B2D" w14:paraId="0A6818D1" w14:textId="77777777" w:rsidTr="0097084D">
        <w:trPr>
          <w:tblCellSpacing w:w="0" w:type="dxa"/>
        </w:trPr>
        <w:tc>
          <w:tcPr>
            <w:tcW w:w="359" w:type="pct"/>
            <w:tcBorders>
              <w:top w:val="nil"/>
              <w:left w:val="single" w:sz="8" w:space="0" w:color="auto"/>
              <w:bottom w:val="single" w:sz="8" w:space="0" w:color="auto"/>
              <w:right w:val="single" w:sz="8" w:space="0" w:color="auto"/>
            </w:tcBorders>
            <w:vAlign w:val="center"/>
            <w:hideMark/>
          </w:tcPr>
          <w:p w14:paraId="22ACF831" w14:textId="77777777" w:rsidR="004E7E27" w:rsidRPr="00B87B2D" w:rsidRDefault="004E7E27" w:rsidP="004E7E27">
            <w:pPr>
              <w:spacing w:before="120" w:after="120" w:line="234" w:lineRule="atLeast"/>
              <w:jc w:val="center"/>
              <w:rPr>
                <w:sz w:val="24"/>
                <w:szCs w:val="24"/>
              </w:rPr>
            </w:pPr>
            <w:r w:rsidRPr="00B87B2D">
              <w:rPr>
                <w:sz w:val="24"/>
                <w:szCs w:val="24"/>
                <w:lang w:val="vi-VN"/>
              </w:rPr>
              <w:t>VT.14</w:t>
            </w:r>
          </w:p>
        </w:tc>
        <w:tc>
          <w:tcPr>
            <w:tcW w:w="1047" w:type="pct"/>
            <w:tcBorders>
              <w:top w:val="nil"/>
              <w:left w:val="nil"/>
              <w:bottom w:val="single" w:sz="8" w:space="0" w:color="auto"/>
              <w:right w:val="single" w:sz="8" w:space="0" w:color="auto"/>
            </w:tcBorders>
            <w:vAlign w:val="center"/>
            <w:hideMark/>
          </w:tcPr>
          <w:p w14:paraId="60BA28D2" w14:textId="77777777" w:rsidR="004E7E27" w:rsidRPr="00B87B2D" w:rsidRDefault="004E7E27" w:rsidP="004E7E27">
            <w:pPr>
              <w:spacing w:before="120" w:after="120" w:line="234" w:lineRule="atLeast"/>
              <w:rPr>
                <w:sz w:val="24"/>
                <w:szCs w:val="24"/>
              </w:rPr>
            </w:pPr>
            <w:r w:rsidRPr="00B87B2D">
              <w:rPr>
                <w:sz w:val="24"/>
                <w:szCs w:val="24"/>
                <w:lang w:val="vi-VN"/>
              </w:rPr>
              <w:t>Thuốc chống mối năm thứ ba</w:t>
            </w:r>
          </w:p>
        </w:tc>
        <w:tc>
          <w:tcPr>
            <w:tcW w:w="0" w:type="auto"/>
            <w:vMerge/>
            <w:tcBorders>
              <w:top w:val="nil"/>
              <w:left w:val="nil"/>
              <w:bottom w:val="single" w:sz="8" w:space="0" w:color="auto"/>
              <w:right w:val="single" w:sz="8" w:space="0" w:color="auto"/>
            </w:tcBorders>
            <w:shd w:val="clear" w:color="auto" w:fill="FFFFFF"/>
            <w:vAlign w:val="center"/>
            <w:hideMark/>
          </w:tcPr>
          <w:p w14:paraId="60BCE2E5"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49594687" w14:textId="77777777" w:rsidR="004E7E27" w:rsidRPr="00B87B2D" w:rsidRDefault="004E7E27" w:rsidP="004E7E27">
            <w:pPr>
              <w:spacing w:after="0" w:line="240" w:lineRule="auto"/>
              <w:rPr>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00F392FF" w14:textId="77777777" w:rsidR="004E7E27" w:rsidRPr="00B87B2D" w:rsidRDefault="004E7E27" w:rsidP="0063498D">
            <w:pPr>
              <w:spacing w:after="0" w:line="240" w:lineRule="auto"/>
              <w:jc w:val="both"/>
              <w:rPr>
                <w:sz w:val="24"/>
                <w:szCs w:val="24"/>
              </w:rPr>
            </w:pPr>
          </w:p>
        </w:tc>
        <w:tc>
          <w:tcPr>
            <w:tcW w:w="1207" w:type="pct"/>
            <w:vMerge/>
            <w:tcBorders>
              <w:top w:val="nil"/>
              <w:left w:val="nil"/>
              <w:bottom w:val="single" w:sz="8" w:space="0" w:color="auto"/>
              <w:right w:val="single" w:sz="8" w:space="0" w:color="auto"/>
            </w:tcBorders>
            <w:shd w:val="clear" w:color="auto" w:fill="FFFFFF"/>
            <w:vAlign w:val="center"/>
            <w:hideMark/>
          </w:tcPr>
          <w:p w14:paraId="1B5AEDF9" w14:textId="77777777" w:rsidR="004E7E27" w:rsidRPr="00B87B2D" w:rsidRDefault="004E7E27" w:rsidP="0063498D">
            <w:pPr>
              <w:spacing w:after="0" w:line="240" w:lineRule="auto"/>
              <w:jc w:val="both"/>
              <w:rPr>
                <w:sz w:val="24"/>
                <w:szCs w:val="24"/>
              </w:rPr>
            </w:pPr>
          </w:p>
        </w:tc>
      </w:tr>
      <w:tr w:rsidR="00B87B2D" w:rsidRPr="00B87B2D" w14:paraId="43C393AC" w14:textId="77777777" w:rsidTr="0097084D">
        <w:trPr>
          <w:tblCellSpacing w:w="0" w:type="dxa"/>
        </w:trPr>
        <w:tc>
          <w:tcPr>
            <w:tcW w:w="359" w:type="pct"/>
            <w:tcBorders>
              <w:top w:val="nil"/>
              <w:left w:val="single" w:sz="8" w:space="0" w:color="auto"/>
              <w:bottom w:val="single" w:sz="8" w:space="0" w:color="auto"/>
              <w:right w:val="single" w:sz="8" w:space="0" w:color="auto"/>
            </w:tcBorders>
            <w:vAlign w:val="center"/>
            <w:hideMark/>
          </w:tcPr>
          <w:p w14:paraId="568CC11C" w14:textId="77777777" w:rsidR="004E7E27" w:rsidRPr="00B87B2D" w:rsidRDefault="004E7E27" w:rsidP="004E7E27">
            <w:pPr>
              <w:spacing w:before="120" w:after="120" w:line="234" w:lineRule="atLeast"/>
              <w:jc w:val="center"/>
              <w:rPr>
                <w:sz w:val="24"/>
                <w:szCs w:val="24"/>
              </w:rPr>
            </w:pPr>
            <w:r w:rsidRPr="00B87B2D">
              <w:rPr>
                <w:sz w:val="24"/>
                <w:szCs w:val="24"/>
                <w:lang w:val="vi-VN"/>
              </w:rPr>
              <w:t>VT.15</w:t>
            </w:r>
          </w:p>
        </w:tc>
        <w:tc>
          <w:tcPr>
            <w:tcW w:w="1047" w:type="pct"/>
            <w:tcBorders>
              <w:top w:val="nil"/>
              <w:left w:val="nil"/>
              <w:bottom w:val="single" w:sz="8" w:space="0" w:color="auto"/>
              <w:right w:val="single" w:sz="8" w:space="0" w:color="auto"/>
            </w:tcBorders>
            <w:vAlign w:val="center"/>
            <w:hideMark/>
          </w:tcPr>
          <w:p w14:paraId="70D933AF" w14:textId="77777777" w:rsidR="004E7E27" w:rsidRPr="00B87B2D" w:rsidRDefault="004E7E27" w:rsidP="004E7E27">
            <w:pPr>
              <w:spacing w:before="120" w:after="120" w:line="234" w:lineRule="atLeast"/>
              <w:rPr>
                <w:sz w:val="24"/>
                <w:szCs w:val="24"/>
              </w:rPr>
            </w:pPr>
            <w:r w:rsidRPr="00B87B2D">
              <w:rPr>
                <w:sz w:val="24"/>
                <w:szCs w:val="24"/>
                <w:lang w:val="vi-VN"/>
              </w:rPr>
              <w:t>Cưa tay</w:t>
            </w:r>
          </w:p>
        </w:tc>
        <w:tc>
          <w:tcPr>
            <w:tcW w:w="641" w:type="pct"/>
            <w:tcBorders>
              <w:top w:val="nil"/>
              <w:left w:val="nil"/>
              <w:bottom w:val="single" w:sz="8" w:space="0" w:color="auto"/>
              <w:right w:val="single" w:sz="8" w:space="0" w:color="auto"/>
            </w:tcBorders>
            <w:vAlign w:val="center"/>
            <w:hideMark/>
          </w:tcPr>
          <w:p w14:paraId="57A0C74B" w14:textId="77777777" w:rsidR="004E7E27" w:rsidRPr="00B87B2D" w:rsidRDefault="004E7E27" w:rsidP="004E7E27">
            <w:pPr>
              <w:spacing w:before="120" w:after="120" w:line="234" w:lineRule="atLeast"/>
              <w:jc w:val="center"/>
              <w:rPr>
                <w:sz w:val="24"/>
                <w:szCs w:val="24"/>
              </w:rPr>
            </w:pPr>
            <w:r w:rsidRPr="00B87B2D">
              <w:rPr>
                <w:sz w:val="24"/>
                <w:szCs w:val="24"/>
                <w:lang w:val="vi-VN"/>
              </w:rPr>
              <w:t>Cái</w:t>
            </w:r>
          </w:p>
        </w:tc>
        <w:tc>
          <w:tcPr>
            <w:tcW w:w="726" w:type="pct"/>
            <w:tcBorders>
              <w:top w:val="nil"/>
              <w:left w:val="nil"/>
              <w:bottom w:val="single" w:sz="8" w:space="0" w:color="auto"/>
              <w:right w:val="single" w:sz="8" w:space="0" w:color="auto"/>
            </w:tcBorders>
            <w:vAlign w:val="center"/>
            <w:hideMark/>
          </w:tcPr>
          <w:p w14:paraId="4E0A78DD" w14:textId="77777777" w:rsidR="004E7E27" w:rsidRPr="00B87B2D" w:rsidRDefault="004E7E27" w:rsidP="004E7E27">
            <w:pPr>
              <w:spacing w:before="120" w:after="120" w:line="234" w:lineRule="atLeast"/>
              <w:jc w:val="center"/>
              <w:rPr>
                <w:sz w:val="24"/>
                <w:szCs w:val="24"/>
              </w:rPr>
            </w:pPr>
            <w:r w:rsidRPr="00B87B2D">
              <w:rPr>
                <w:sz w:val="24"/>
                <w:szCs w:val="24"/>
                <w:lang w:val="vi-VN"/>
              </w:rPr>
              <w:t>1</w:t>
            </w:r>
          </w:p>
        </w:tc>
        <w:tc>
          <w:tcPr>
            <w:tcW w:w="1020" w:type="pct"/>
            <w:tcBorders>
              <w:top w:val="nil"/>
              <w:left w:val="nil"/>
              <w:bottom w:val="single" w:sz="8" w:space="0" w:color="auto"/>
              <w:right w:val="single" w:sz="8" w:space="0" w:color="auto"/>
            </w:tcBorders>
            <w:vAlign w:val="center"/>
            <w:hideMark/>
          </w:tcPr>
          <w:p w14:paraId="02CB905A" w14:textId="77777777" w:rsidR="004E7E27" w:rsidRPr="00B87B2D" w:rsidRDefault="004E7E27" w:rsidP="0063498D">
            <w:pPr>
              <w:spacing w:before="120" w:after="120" w:line="234" w:lineRule="atLeast"/>
              <w:jc w:val="both"/>
              <w:rPr>
                <w:sz w:val="24"/>
                <w:szCs w:val="24"/>
              </w:rPr>
            </w:pPr>
            <w:r w:rsidRPr="00B87B2D">
              <w:rPr>
                <w:sz w:val="24"/>
                <w:szCs w:val="24"/>
                <w:lang w:val="vi-VN"/>
              </w:rPr>
              <w:t>Theo tiêu chuẩn của nhà sản xuất</w:t>
            </w:r>
          </w:p>
        </w:tc>
        <w:tc>
          <w:tcPr>
            <w:tcW w:w="1207" w:type="pct"/>
            <w:tcBorders>
              <w:top w:val="nil"/>
              <w:left w:val="nil"/>
              <w:bottom w:val="single" w:sz="8" w:space="0" w:color="auto"/>
              <w:right w:val="single" w:sz="8" w:space="0" w:color="auto"/>
            </w:tcBorders>
            <w:vAlign w:val="center"/>
            <w:hideMark/>
          </w:tcPr>
          <w:p w14:paraId="566D8CE8" w14:textId="77777777" w:rsidR="004E7E27" w:rsidRPr="00B87B2D" w:rsidRDefault="004E7E27" w:rsidP="0063498D">
            <w:pPr>
              <w:spacing w:after="0" w:line="240" w:lineRule="auto"/>
              <w:jc w:val="both"/>
              <w:rPr>
                <w:sz w:val="24"/>
                <w:szCs w:val="24"/>
              </w:rPr>
            </w:pPr>
          </w:p>
        </w:tc>
      </w:tr>
      <w:tr w:rsidR="00B87B2D" w:rsidRPr="00B87B2D" w14:paraId="57EC8925" w14:textId="77777777" w:rsidTr="0097084D">
        <w:trPr>
          <w:tblCellSpacing w:w="0" w:type="dxa"/>
        </w:trPr>
        <w:tc>
          <w:tcPr>
            <w:tcW w:w="359" w:type="pct"/>
            <w:tcBorders>
              <w:top w:val="nil"/>
              <w:left w:val="single" w:sz="8" w:space="0" w:color="auto"/>
              <w:bottom w:val="single" w:sz="8" w:space="0" w:color="auto"/>
              <w:right w:val="single" w:sz="8" w:space="0" w:color="auto"/>
            </w:tcBorders>
            <w:vAlign w:val="center"/>
            <w:hideMark/>
          </w:tcPr>
          <w:p w14:paraId="410513D6" w14:textId="77777777" w:rsidR="004E7E27" w:rsidRPr="00B87B2D" w:rsidRDefault="004E7E27" w:rsidP="004E7E27">
            <w:pPr>
              <w:spacing w:before="120" w:after="120" w:line="234" w:lineRule="atLeast"/>
              <w:jc w:val="center"/>
              <w:rPr>
                <w:sz w:val="24"/>
                <w:szCs w:val="24"/>
              </w:rPr>
            </w:pPr>
            <w:r w:rsidRPr="00B87B2D">
              <w:rPr>
                <w:sz w:val="24"/>
                <w:szCs w:val="24"/>
                <w:lang w:val="vi-VN"/>
              </w:rPr>
              <w:t>VT.16</w:t>
            </w:r>
          </w:p>
        </w:tc>
        <w:tc>
          <w:tcPr>
            <w:tcW w:w="1047" w:type="pct"/>
            <w:tcBorders>
              <w:top w:val="nil"/>
              <w:left w:val="nil"/>
              <w:bottom w:val="single" w:sz="8" w:space="0" w:color="auto"/>
              <w:right w:val="single" w:sz="8" w:space="0" w:color="auto"/>
            </w:tcBorders>
            <w:vAlign w:val="center"/>
            <w:hideMark/>
          </w:tcPr>
          <w:p w14:paraId="7AD6D739" w14:textId="77777777" w:rsidR="004E7E27" w:rsidRPr="00B87B2D" w:rsidRDefault="004E7E27" w:rsidP="004E7E27">
            <w:pPr>
              <w:spacing w:before="120" w:after="120" w:line="234" w:lineRule="atLeast"/>
              <w:rPr>
                <w:sz w:val="24"/>
                <w:szCs w:val="24"/>
              </w:rPr>
            </w:pPr>
            <w:r w:rsidRPr="00B87B2D">
              <w:rPr>
                <w:sz w:val="24"/>
                <w:szCs w:val="24"/>
                <w:lang w:val="vi-VN"/>
              </w:rPr>
              <w:t>Cọc cắm đỡ cây</w:t>
            </w:r>
          </w:p>
        </w:tc>
        <w:tc>
          <w:tcPr>
            <w:tcW w:w="641" w:type="pct"/>
            <w:tcBorders>
              <w:top w:val="nil"/>
              <w:left w:val="nil"/>
              <w:bottom w:val="single" w:sz="8" w:space="0" w:color="auto"/>
              <w:right w:val="single" w:sz="8" w:space="0" w:color="auto"/>
            </w:tcBorders>
            <w:vAlign w:val="center"/>
            <w:hideMark/>
          </w:tcPr>
          <w:p w14:paraId="1F0BA7C9" w14:textId="77777777" w:rsidR="004E7E27" w:rsidRPr="00B87B2D" w:rsidRDefault="004E7E27" w:rsidP="004E7E27">
            <w:pPr>
              <w:spacing w:before="120" w:after="120" w:line="234" w:lineRule="atLeast"/>
              <w:jc w:val="center"/>
              <w:rPr>
                <w:sz w:val="24"/>
                <w:szCs w:val="24"/>
              </w:rPr>
            </w:pPr>
            <w:r w:rsidRPr="00B87B2D">
              <w:rPr>
                <w:sz w:val="24"/>
                <w:szCs w:val="24"/>
                <w:lang w:val="vi-VN"/>
              </w:rPr>
              <w:t>Cái</w:t>
            </w:r>
          </w:p>
        </w:tc>
        <w:tc>
          <w:tcPr>
            <w:tcW w:w="726" w:type="pct"/>
            <w:tcBorders>
              <w:top w:val="nil"/>
              <w:left w:val="nil"/>
              <w:bottom w:val="single" w:sz="8" w:space="0" w:color="auto"/>
              <w:right w:val="single" w:sz="8" w:space="0" w:color="auto"/>
            </w:tcBorders>
            <w:vAlign w:val="center"/>
            <w:hideMark/>
          </w:tcPr>
          <w:p w14:paraId="1D308A16" w14:textId="77777777" w:rsidR="004E7E27" w:rsidRPr="00B87B2D" w:rsidRDefault="004E7E27" w:rsidP="004E7E27">
            <w:pPr>
              <w:spacing w:before="120" w:after="120" w:line="234" w:lineRule="atLeast"/>
              <w:jc w:val="center"/>
              <w:rPr>
                <w:sz w:val="24"/>
                <w:szCs w:val="24"/>
              </w:rPr>
            </w:pPr>
            <w:r w:rsidRPr="00B87B2D">
              <w:rPr>
                <w:sz w:val="24"/>
                <w:szCs w:val="24"/>
                <w:lang w:val="vi-VN"/>
              </w:rPr>
              <w:t>Theo từng mật độ trồng và phương pháp cắm cho từng loài</w:t>
            </w:r>
          </w:p>
        </w:tc>
        <w:tc>
          <w:tcPr>
            <w:tcW w:w="1020" w:type="pct"/>
            <w:tcBorders>
              <w:top w:val="nil"/>
              <w:left w:val="nil"/>
              <w:bottom w:val="single" w:sz="8" w:space="0" w:color="auto"/>
              <w:right w:val="single" w:sz="8" w:space="0" w:color="auto"/>
            </w:tcBorders>
            <w:vAlign w:val="center"/>
            <w:hideMark/>
          </w:tcPr>
          <w:p w14:paraId="6A2E2D14" w14:textId="77777777" w:rsidR="004E7E27" w:rsidRPr="00B87B2D" w:rsidRDefault="004E7E27" w:rsidP="0063498D">
            <w:pPr>
              <w:spacing w:before="120" w:after="120" w:line="234" w:lineRule="atLeast"/>
              <w:jc w:val="both"/>
              <w:rPr>
                <w:sz w:val="24"/>
                <w:szCs w:val="24"/>
              </w:rPr>
            </w:pPr>
            <w:r w:rsidRPr="00B87B2D">
              <w:rPr>
                <w:sz w:val="24"/>
                <w:szCs w:val="24"/>
                <w:lang w:val="vi-VN"/>
              </w:rPr>
              <w:t>Chiều dài dưới 1,5 m; đường kinh/ hoặc bề rộng 4-5 cm</w:t>
            </w:r>
          </w:p>
        </w:tc>
        <w:tc>
          <w:tcPr>
            <w:tcW w:w="1207" w:type="pct"/>
            <w:tcBorders>
              <w:top w:val="nil"/>
              <w:left w:val="nil"/>
              <w:bottom w:val="single" w:sz="8" w:space="0" w:color="auto"/>
              <w:right w:val="single" w:sz="8" w:space="0" w:color="auto"/>
            </w:tcBorders>
            <w:vAlign w:val="center"/>
            <w:hideMark/>
          </w:tcPr>
          <w:p w14:paraId="08845639" w14:textId="77777777" w:rsidR="004E7E27" w:rsidRPr="00B87B2D" w:rsidRDefault="004E7E27" w:rsidP="0063498D">
            <w:pPr>
              <w:spacing w:before="120" w:after="120" w:line="234" w:lineRule="atLeast"/>
              <w:jc w:val="both"/>
              <w:rPr>
                <w:sz w:val="24"/>
                <w:szCs w:val="24"/>
              </w:rPr>
            </w:pPr>
            <w:r w:rsidRPr="00B87B2D">
              <w:rPr>
                <w:sz w:val="24"/>
                <w:szCs w:val="24"/>
              </w:rPr>
              <w:t>Các hướng dẫn/ quy trình kỹ thuật đã được ban hành</w:t>
            </w:r>
          </w:p>
        </w:tc>
      </w:tr>
      <w:tr w:rsidR="00B87B2D" w:rsidRPr="00B87B2D" w14:paraId="62C0B9F5" w14:textId="77777777" w:rsidTr="0097084D">
        <w:trPr>
          <w:tblCellSpacing w:w="0" w:type="dxa"/>
        </w:trPr>
        <w:tc>
          <w:tcPr>
            <w:tcW w:w="359" w:type="pct"/>
            <w:tcBorders>
              <w:top w:val="nil"/>
              <w:left w:val="single" w:sz="8" w:space="0" w:color="auto"/>
              <w:bottom w:val="single" w:sz="8" w:space="0" w:color="auto"/>
              <w:right w:val="single" w:sz="8" w:space="0" w:color="auto"/>
            </w:tcBorders>
            <w:vAlign w:val="center"/>
            <w:hideMark/>
          </w:tcPr>
          <w:p w14:paraId="28563260" w14:textId="77777777" w:rsidR="004E7E27" w:rsidRPr="00B87B2D" w:rsidRDefault="004E7E27" w:rsidP="004E7E27">
            <w:pPr>
              <w:spacing w:before="120" w:after="120" w:line="234" w:lineRule="atLeast"/>
              <w:jc w:val="center"/>
              <w:rPr>
                <w:sz w:val="24"/>
                <w:szCs w:val="24"/>
              </w:rPr>
            </w:pPr>
            <w:r w:rsidRPr="00B87B2D">
              <w:rPr>
                <w:sz w:val="24"/>
                <w:szCs w:val="24"/>
                <w:lang w:val="vi-VN"/>
              </w:rPr>
              <w:t>VT.17</w:t>
            </w:r>
          </w:p>
        </w:tc>
        <w:tc>
          <w:tcPr>
            <w:tcW w:w="1047" w:type="pct"/>
            <w:tcBorders>
              <w:top w:val="nil"/>
              <w:left w:val="nil"/>
              <w:bottom w:val="single" w:sz="8" w:space="0" w:color="auto"/>
              <w:right w:val="single" w:sz="8" w:space="0" w:color="auto"/>
            </w:tcBorders>
            <w:vAlign w:val="center"/>
            <w:hideMark/>
          </w:tcPr>
          <w:p w14:paraId="0DD74FDD" w14:textId="77777777" w:rsidR="004E7E27" w:rsidRPr="00B87B2D" w:rsidRDefault="004E7E27" w:rsidP="004E7E27">
            <w:pPr>
              <w:spacing w:before="120" w:after="120" w:line="234" w:lineRule="atLeast"/>
              <w:rPr>
                <w:sz w:val="24"/>
                <w:szCs w:val="24"/>
              </w:rPr>
            </w:pPr>
            <w:r w:rsidRPr="00B87B2D">
              <w:rPr>
                <w:sz w:val="24"/>
                <w:szCs w:val="24"/>
                <w:lang w:val="vi-VN"/>
              </w:rPr>
              <w:t>Vật tư khác</w:t>
            </w:r>
          </w:p>
        </w:tc>
        <w:tc>
          <w:tcPr>
            <w:tcW w:w="641" w:type="pct"/>
            <w:tcBorders>
              <w:top w:val="nil"/>
              <w:left w:val="nil"/>
              <w:bottom w:val="single" w:sz="8" w:space="0" w:color="auto"/>
              <w:right w:val="single" w:sz="8" w:space="0" w:color="auto"/>
            </w:tcBorders>
            <w:vAlign w:val="center"/>
            <w:hideMark/>
          </w:tcPr>
          <w:p w14:paraId="181F9399" w14:textId="77777777" w:rsidR="004E7E27" w:rsidRPr="00B87B2D" w:rsidRDefault="004E7E27" w:rsidP="004E7E27">
            <w:pPr>
              <w:spacing w:before="120" w:after="120" w:line="234" w:lineRule="atLeast"/>
              <w:jc w:val="center"/>
              <w:rPr>
                <w:sz w:val="24"/>
                <w:szCs w:val="24"/>
              </w:rPr>
            </w:pPr>
            <w:r w:rsidRPr="00B87B2D">
              <w:rPr>
                <w:sz w:val="24"/>
                <w:szCs w:val="24"/>
                <w:lang w:val="vi-VN"/>
              </w:rPr>
              <w:t>%</w:t>
            </w:r>
          </w:p>
        </w:tc>
        <w:tc>
          <w:tcPr>
            <w:tcW w:w="726" w:type="pct"/>
            <w:tcBorders>
              <w:top w:val="nil"/>
              <w:left w:val="nil"/>
              <w:bottom w:val="single" w:sz="8" w:space="0" w:color="auto"/>
              <w:right w:val="single" w:sz="8" w:space="0" w:color="auto"/>
            </w:tcBorders>
            <w:vAlign w:val="center"/>
            <w:hideMark/>
          </w:tcPr>
          <w:p w14:paraId="0E6E24E9" w14:textId="77777777" w:rsidR="004E7E27" w:rsidRPr="00B87B2D" w:rsidRDefault="004E7E27" w:rsidP="004E7E27">
            <w:pPr>
              <w:spacing w:before="120" w:after="120" w:line="234" w:lineRule="atLeast"/>
              <w:jc w:val="center"/>
              <w:rPr>
                <w:sz w:val="24"/>
                <w:szCs w:val="24"/>
              </w:rPr>
            </w:pPr>
            <w:r w:rsidRPr="00B87B2D">
              <w:rPr>
                <w:sz w:val="24"/>
                <w:szCs w:val="24"/>
                <w:lang w:val="vi-VN"/>
              </w:rPr>
              <w:t>5</w:t>
            </w:r>
          </w:p>
        </w:tc>
        <w:tc>
          <w:tcPr>
            <w:tcW w:w="1020" w:type="pct"/>
            <w:tcBorders>
              <w:top w:val="nil"/>
              <w:left w:val="nil"/>
              <w:bottom w:val="single" w:sz="8" w:space="0" w:color="auto"/>
              <w:right w:val="single" w:sz="8" w:space="0" w:color="auto"/>
            </w:tcBorders>
            <w:vAlign w:val="center"/>
            <w:hideMark/>
          </w:tcPr>
          <w:p w14:paraId="328AA755" w14:textId="77777777" w:rsidR="004E7E27" w:rsidRPr="00B87B2D" w:rsidRDefault="004E7E27" w:rsidP="0063498D">
            <w:pPr>
              <w:spacing w:before="120" w:after="120" w:line="234" w:lineRule="atLeast"/>
              <w:jc w:val="both"/>
              <w:rPr>
                <w:sz w:val="24"/>
                <w:szCs w:val="24"/>
              </w:rPr>
            </w:pPr>
            <w:r w:rsidRPr="00B87B2D">
              <w:rPr>
                <w:sz w:val="24"/>
                <w:szCs w:val="24"/>
                <w:lang w:val="vi-VN"/>
              </w:rPr>
              <w:t>Các loại vật tư khác như: cuốc, xẻng, dao,...</w:t>
            </w:r>
          </w:p>
        </w:tc>
        <w:tc>
          <w:tcPr>
            <w:tcW w:w="1207" w:type="pct"/>
            <w:tcBorders>
              <w:top w:val="nil"/>
              <w:left w:val="nil"/>
              <w:bottom w:val="single" w:sz="8" w:space="0" w:color="auto"/>
              <w:right w:val="single" w:sz="8" w:space="0" w:color="auto"/>
            </w:tcBorders>
            <w:vAlign w:val="center"/>
            <w:hideMark/>
          </w:tcPr>
          <w:p w14:paraId="0C42338F" w14:textId="77777777" w:rsidR="004E7E27" w:rsidRPr="00B87B2D" w:rsidRDefault="004E7E27" w:rsidP="0063498D">
            <w:pPr>
              <w:spacing w:after="0" w:line="240" w:lineRule="auto"/>
              <w:jc w:val="both"/>
              <w:rPr>
                <w:sz w:val="24"/>
                <w:szCs w:val="24"/>
              </w:rPr>
            </w:pPr>
          </w:p>
        </w:tc>
      </w:tr>
      <w:tr w:rsidR="00B87B2D" w:rsidRPr="00B87B2D" w14:paraId="2F8BB15B" w14:textId="77777777" w:rsidTr="0097084D">
        <w:trPr>
          <w:tblCellSpacing w:w="0" w:type="dxa"/>
        </w:trPr>
        <w:tc>
          <w:tcPr>
            <w:tcW w:w="359" w:type="pct"/>
            <w:tcBorders>
              <w:top w:val="nil"/>
              <w:left w:val="single" w:sz="8" w:space="0" w:color="auto"/>
              <w:bottom w:val="single" w:sz="8" w:space="0" w:color="auto"/>
              <w:right w:val="single" w:sz="8" w:space="0" w:color="auto"/>
            </w:tcBorders>
            <w:vAlign w:val="center"/>
            <w:hideMark/>
          </w:tcPr>
          <w:p w14:paraId="16AAD103"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II</w:t>
            </w:r>
          </w:p>
        </w:tc>
        <w:tc>
          <w:tcPr>
            <w:tcW w:w="1047" w:type="pct"/>
            <w:tcBorders>
              <w:top w:val="nil"/>
              <w:left w:val="nil"/>
              <w:bottom w:val="single" w:sz="8" w:space="0" w:color="auto"/>
              <w:right w:val="single" w:sz="8" w:space="0" w:color="auto"/>
            </w:tcBorders>
            <w:vAlign w:val="center"/>
            <w:hideMark/>
          </w:tcPr>
          <w:p w14:paraId="32210DDF" w14:textId="77777777" w:rsidR="004E7E27" w:rsidRPr="00B87B2D" w:rsidRDefault="004E7E27" w:rsidP="004E7E27">
            <w:pPr>
              <w:spacing w:before="120" w:after="120" w:line="234" w:lineRule="atLeast"/>
              <w:rPr>
                <w:sz w:val="24"/>
                <w:szCs w:val="24"/>
              </w:rPr>
            </w:pPr>
            <w:r w:rsidRPr="00B87B2D">
              <w:rPr>
                <w:b/>
                <w:bCs/>
                <w:sz w:val="24"/>
                <w:szCs w:val="24"/>
                <w:lang w:val="vi-VN"/>
              </w:rPr>
              <w:t>Máy móc, thiết bị</w:t>
            </w:r>
          </w:p>
        </w:tc>
        <w:tc>
          <w:tcPr>
            <w:tcW w:w="641" w:type="pct"/>
            <w:tcBorders>
              <w:top w:val="nil"/>
              <w:left w:val="nil"/>
              <w:bottom w:val="single" w:sz="8" w:space="0" w:color="auto"/>
              <w:right w:val="single" w:sz="8" w:space="0" w:color="auto"/>
            </w:tcBorders>
            <w:vAlign w:val="center"/>
            <w:hideMark/>
          </w:tcPr>
          <w:p w14:paraId="391DFD2D" w14:textId="77777777" w:rsidR="004E7E27" w:rsidRPr="00B87B2D" w:rsidRDefault="004E7E27" w:rsidP="004E7E27">
            <w:pPr>
              <w:spacing w:after="0" w:line="240" w:lineRule="auto"/>
              <w:rPr>
                <w:sz w:val="24"/>
                <w:szCs w:val="24"/>
              </w:rPr>
            </w:pPr>
          </w:p>
        </w:tc>
        <w:tc>
          <w:tcPr>
            <w:tcW w:w="726" w:type="pct"/>
            <w:tcBorders>
              <w:top w:val="nil"/>
              <w:left w:val="nil"/>
              <w:bottom w:val="single" w:sz="8" w:space="0" w:color="auto"/>
              <w:right w:val="single" w:sz="8" w:space="0" w:color="auto"/>
            </w:tcBorders>
            <w:vAlign w:val="center"/>
            <w:hideMark/>
          </w:tcPr>
          <w:p w14:paraId="4E868708" w14:textId="77777777" w:rsidR="004E7E27" w:rsidRPr="00B87B2D" w:rsidRDefault="004E7E27" w:rsidP="004E7E27">
            <w:pPr>
              <w:spacing w:after="0" w:line="240" w:lineRule="auto"/>
              <w:rPr>
                <w:sz w:val="24"/>
                <w:szCs w:val="24"/>
              </w:rPr>
            </w:pPr>
          </w:p>
        </w:tc>
        <w:tc>
          <w:tcPr>
            <w:tcW w:w="1020" w:type="pct"/>
            <w:tcBorders>
              <w:top w:val="nil"/>
              <w:left w:val="nil"/>
              <w:bottom w:val="single" w:sz="8" w:space="0" w:color="auto"/>
              <w:right w:val="single" w:sz="8" w:space="0" w:color="auto"/>
            </w:tcBorders>
            <w:vAlign w:val="center"/>
            <w:hideMark/>
          </w:tcPr>
          <w:p w14:paraId="19F71606" w14:textId="77777777" w:rsidR="004E7E27" w:rsidRPr="00B87B2D" w:rsidRDefault="004E7E27" w:rsidP="0063498D">
            <w:pPr>
              <w:spacing w:after="0" w:line="240" w:lineRule="auto"/>
              <w:jc w:val="both"/>
              <w:rPr>
                <w:sz w:val="24"/>
                <w:szCs w:val="24"/>
              </w:rPr>
            </w:pPr>
          </w:p>
        </w:tc>
        <w:tc>
          <w:tcPr>
            <w:tcW w:w="1207" w:type="pct"/>
            <w:tcBorders>
              <w:top w:val="nil"/>
              <w:left w:val="nil"/>
              <w:bottom w:val="single" w:sz="8" w:space="0" w:color="auto"/>
              <w:right w:val="single" w:sz="8" w:space="0" w:color="auto"/>
            </w:tcBorders>
            <w:vAlign w:val="center"/>
            <w:hideMark/>
          </w:tcPr>
          <w:p w14:paraId="3714AF09" w14:textId="77777777" w:rsidR="004E7E27" w:rsidRPr="00B87B2D" w:rsidRDefault="004E7E27" w:rsidP="0063498D">
            <w:pPr>
              <w:spacing w:after="0" w:line="240" w:lineRule="auto"/>
              <w:jc w:val="both"/>
              <w:rPr>
                <w:sz w:val="24"/>
                <w:szCs w:val="24"/>
              </w:rPr>
            </w:pPr>
          </w:p>
        </w:tc>
      </w:tr>
      <w:tr w:rsidR="00B87B2D" w:rsidRPr="00B87B2D" w14:paraId="20334047" w14:textId="77777777" w:rsidTr="0097084D">
        <w:trPr>
          <w:tblCellSpacing w:w="0" w:type="dxa"/>
        </w:trPr>
        <w:tc>
          <w:tcPr>
            <w:tcW w:w="359" w:type="pct"/>
            <w:tcBorders>
              <w:top w:val="nil"/>
              <w:left w:val="single" w:sz="8" w:space="0" w:color="auto"/>
              <w:bottom w:val="single" w:sz="8" w:space="0" w:color="auto"/>
              <w:right w:val="single" w:sz="8" w:space="0" w:color="auto"/>
            </w:tcBorders>
            <w:vAlign w:val="center"/>
            <w:hideMark/>
          </w:tcPr>
          <w:p w14:paraId="1D1FB5AB" w14:textId="77777777" w:rsidR="004E7E27" w:rsidRPr="00B87B2D" w:rsidRDefault="004E7E27" w:rsidP="004E7E27">
            <w:pPr>
              <w:spacing w:before="120" w:after="120" w:line="234" w:lineRule="atLeast"/>
              <w:jc w:val="center"/>
              <w:rPr>
                <w:sz w:val="24"/>
                <w:szCs w:val="24"/>
              </w:rPr>
            </w:pPr>
            <w:r w:rsidRPr="00B87B2D">
              <w:rPr>
                <w:sz w:val="24"/>
                <w:szCs w:val="24"/>
                <w:lang w:val="vi-VN"/>
              </w:rPr>
              <w:t>TB.</w:t>
            </w:r>
            <w:r w:rsidRPr="00B87B2D">
              <w:rPr>
                <w:sz w:val="24"/>
                <w:szCs w:val="24"/>
              </w:rPr>
              <w:t>1</w:t>
            </w:r>
          </w:p>
        </w:tc>
        <w:tc>
          <w:tcPr>
            <w:tcW w:w="1047" w:type="pct"/>
            <w:tcBorders>
              <w:top w:val="nil"/>
              <w:left w:val="nil"/>
              <w:bottom w:val="single" w:sz="8" w:space="0" w:color="auto"/>
              <w:right w:val="single" w:sz="8" w:space="0" w:color="auto"/>
            </w:tcBorders>
            <w:vAlign w:val="center"/>
            <w:hideMark/>
          </w:tcPr>
          <w:p w14:paraId="64893125" w14:textId="77777777" w:rsidR="004E7E27" w:rsidRPr="00B87B2D" w:rsidRDefault="004E7E27" w:rsidP="004E7E27">
            <w:pPr>
              <w:spacing w:before="120" w:after="120" w:line="234" w:lineRule="atLeast"/>
              <w:rPr>
                <w:sz w:val="24"/>
                <w:szCs w:val="24"/>
              </w:rPr>
            </w:pPr>
            <w:r w:rsidRPr="00B87B2D">
              <w:rPr>
                <w:sz w:val="24"/>
                <w:szCs w:val="24"/>
                <w:lang w:val="vi-VN"/>
              </w:rPr>
              <w:t>Máy phát cỏ (Phát dọn thực bì toàn diện - chăm sóc bằng máy 1 CV)</w:t>
            </w:r>
          </w:p>
        </w:tc>
        <w:tc>
          <w:tcPr>
            <w:tcW w:w="641" w:type="pct"/>
            <w:tcBorders>
              <w:top w:val="nil"/>
              <w:left w:val="nil"/>
              <w:bottom w:val="single" w:sz="8" w:space="0" w:color="auto"/>
              <w:right w:val="single" w:sz="8" w:space="0" w:color="auto"/>
            </w:tcBorders>
            <w:vAlign w:val="center"/>
            <w:hideMark/>
          </w:tcPr>
          <w:p w14:paraId="7E2F31FA" w14:textId="77777777" w:rsidR="004E7E27" w:rsidRPr="00B87B2D" w:rsidRDefault="004E7E27" w:rsidP="004E7E27">
            <w:pPr>
              <w:spacing w:before="120" w:after="120" w:line="234" w:lineRule="atLeast"/>
              <w:jc w:val="center"/>
              <w:rPr>
                <w:sz w:val="24"/>
                <w:szCs w:val="24"/>
              </w:rPr>
            </w:pPr>
            <w:r w:rsidRPr="00B87B2D">
              <w:rPr>
                <w:sz w:val="24"/>
                <w:szCs w:val="24"/>
                <w:lang w:val="vi-VN"/>
              </w:rPr>
              <w:t>Ca/1.000 m</w:t>
            </w:r>
            <w:r w:rsidRPr="00B87B2D">
              <w:rPr>
                <w:sz w:val="24"/>
                <w:szCs w:val="24"/>
                <w:vertAlign w:val="superscript"/>
                <w:lang w:val="vi-VN"/>
              </w:rPr>
              <w:t>2</w:t>
            </w:r>
          </w:p>
        </w:tc>
        <w:tc>
          <w:tcPr>
            <w:tcW w:w="726" w:type="pct"/>
            <w:tcBorders>
              <w:top w:val="nil"/>
              <w:left w:val="nil"/>
              <w:bottom w:val="single" w:sz="8" w:space="0" w:color="auto"/>
              <w:right w:val="single" w:sz="8" w:space="0" w:color="auto"/>
            </w:tcBorders>
            <w:vAlign w:val="center"/>
            <w:hideMark/>
          </w:tcPr>
          <w:p w14:paraId="739D4658" w14:textId="77777777" w:rsidR="004E7E27" w:rsidRPr="00B87B2D" w:rsidRDefault="004E7E27" w:rsidP="004E7E27">
            <w:pPr>
              <w:spacing w:before="120" w:after="120" w:line="234" w:lineRule="atLeast"/>
              <w:jc w:val="center"/>
              <w:rPr>
                <w:sz w:val="24"/>
                <w:szCs w:val="24"/>
              </w:rPr>
            </w:pPr>
            <w:r w:rsidRPr="00B87B2D">
              <w:rPr>
                <w:sz w:val="24"/>
                <w:szCs w:val="24"/>
                <w:lang w:val="vi-VN"/>
              </w:rPr>
              <w:t>0,61</w:t>
            </w:r>
          </w:p>
        </w:tc>
        <w:tc>
          <w:tcPr>
            <w:tcW w:w="1020" w:type="pct"/>
            <w:vMerge w:val="restart"/>
            <w:tcBorders>
              <w:top w:val="nil"/>
              <w:left w:val="nil"/>
              <w:bottom w:val="single" w:sz="8" w:space="0" w:color="auto"/>
              <w:right w:val="single" w:sz="8" w:space="0" w:color="auto"/>
            </w:tcBorders>
            <w:vAlign w:val="center"/>
            <w:hideMark/>
          </w:tcPr>
          <w:p w14:paraId="73A087FD" w14:textId="77777777" w:rsidR="004E7E27" w:rsidRPr="00B87B2D" w:rsidRDefault="004E7E27" w:rsidP="0063498D">
            <w:pPr>
              <w:spacing w:before="120" w:after="120" w:line="234" w:lineRule="atLeast"/>
              <w:jc w:val="both"/>
              <w:rPr>
                <w:sz w:val="24"/>
                <w:szCs w:val="24"/>
              </w:rPr>
            </w:pPr>
            <w:r w:rsidRPr="00B87B2D">
              <w:rPr>
                <w:sz w:val="24"/>
                <w:szCs w:val="24"/>
                <w:lang w:val="vi-VN"/>
              </w:rPr>
              <w:t xml:space="preserve">Phát sát gốc và băm dập thành những đoạn ngắn. Nếu phát theo </w:t>
            </w:r>
            <w:r w:rsidRPr="00B87B2D">
              <w:rPr>
                <w:sz w:val="24"/>
                <w:szCs w:val="24"/>
                <w:lang w:val="vi-VN"/>
              </w:rPr>
              <w:lastRenderedPageBreak/>
              <w:t>băng; kích thước băng chừa và băng phát phả</w:t>
            </w:r>
            <w:r w:rsidRPr="00B87B2D">
              <w:rPr>
                <w:sz w:val="24"/>
                <w:szCs w:val="24"/>
              </w:rPr>
              <w:t>i</w:t>
            </w:r>
            <w:r w:rsidRPr="00B87B2D">
              <w:rPr>
                <w:sz w:val="24"/>
                <w:szCs w:val="24"/>
                <w:lang w:val="vi-VN"/>
              </w:rPr>
              <w:t> đảm bảo đúng quy định kỹ thuật, thực bì phát dọn phải xếp gọn theo đường đồng mức.</w:t>
            </w:r>
          </w:p>
        </w:tc>
        <w:tc>
          <w:tcPr>
            <w:tcW w:w="1207" w:type="pct"/>
            <w:vMerge w:val="restart"/>
            <w:tcBorders>
              <w:top w:val="nil"/>
              <w:left w:val="nil"/>
              <w:bottom w:val="single" w:sz="8" w:space="0" w:color="auto"/>
              <w:right w:val="single" w:sz="8" w:space="0" w:color="auto"/>
            </w:tcBorders>
            <w:vAlign w:val="center"/>
            <w:hideMark/>
          </w:tcPr>
          <w:p w14:paraId="708DF602" w14:textId="411979B2" w:rsidR="004E7E27" w:rsidRPr="00B87B2D" w:rsidRDefault="004E7E27" w:rsidP="0063498D">
            <w:pPr>
              <w:spacing w:before="120" w:after="120" w:line="234" w:lineRule="atLeast"/>
              <w:jc w:val="both"/>
              <w:rPr>
                <w:sz w:val="24"/>
                <w:szCs w:val="24"/>
              </w:rPr>
            </w:pPr>
            <w:r w:rsidRPr="00B87B2D">
              <w:rPr>
                <w:sz w:val="24"/>
                <w:szCs w:val="24"/>
              </w:rPr>
              <w:lastRenderedPageBreak/>
              <w:t xml:space="preserve">Đơn giá ca máy áp dụng theo Phụ lục </w:t>
            </w:r>
            <w:r w:rsidR="00C820DE">
              <w:rPr>
                <w:sz w:val="24"/>
                <w:szCs w:val="24"/>
              </w:rPr>
              <w:t>I</w:t>
            </w:r>
            <w:r w:rsidRPr="00B87B2D">
              <w:rPr>
                <w:sz w:val="24"/>
                <w:szCs w:val="24"/>
              </w:rPr>
              <w:t>V</w:t>
            </w:r>
          </w:p>
          <w:p w14:paraId="1123A9BC" w14:textId="429A0437" w:rsidR="004E7E27" w:rsidRPr="00B87B2D" w:rsidRDefault="004E7E27" w:rsidP="0063498D">
            <w:pPr>
              <w:spacing w:after="0" w:line="234" w:lineRule="atLeast"/>
              <w:jc w:val="both"/>
              <w:rPr>
                <w:sz w:val="24"/>
                <w:szCs w:val="24"/>
              </w:rPr>
            </w:pPr>
            <w:r w:rsidRPr="00B87B2D">
              <w:rPr>
                <w:sz w:val="24"/>
                <w:szCs w:val="24"/>
              </w:rPr>
              <w:t xml:space="preserve">Phương pháp xác định giá ca máy và thiết bị </w:t>
            </w:r>
            <w:r w:rsidRPr="00B87B2D">
              <w:rPr>
                <w:sz w:val="24"/>
                <w:szCs w:val="24"/>
              </w:rPr>
              <w:lastRenderedPageBreak/>
              <w:t xml:space="preserve">thi công xây dựng kèm theo </w:t>
            </w:r>
            <w:r w:rsidR="00491141" w:rsidRPr="0097084D">
              <w:rPr>
                <w:sz w:val="24"/>
                <w:szCs w:val="24"/>
              </w:rPr>
              <w:t>T</w:t>
            </w:r>
            <w:r w:rsidRPr="0097084D">
              <w:rPr>
                <w:sz w:val="24"/>
                <w:szCs w:val="24"/>
              </w:rPr>
              <w:t>hông tư số</w:t>
            </w:r>
            <w:hyperlink r:id="rId10" w:tgtFrame="_blank" w:tooltip="Thông tư 13/2021/TT-BXD" w:history="1">
              <w:r w:rsidR="00D8747A" w:rsidRPr="00491141">
                <w:t xml:space="preserve"> </w:t>
              </w:r>
              <w:r w:rsidR="00D8747A" w:rsidRPr="00491141">
                <w:rPr>
                  <w:sz w:val="24"/>
                  <w:szCs w:val="24"/>
                </w:rPr>
                <w:t>37/2026/TT-BX</w:t>
              </w:r>
              <w:r w:rsidRPr="0097084D">
                <w:rPr>
                  <w:sz w:val="24"/>
                  <w:szCs w:val="24"/>
                </w:rPr>
                <w:t>D</w:t>
              </w:r>
            </w:hyperlink>
            <w:r w:rsidRPr="0097084D">
              <w:rPr>
                <w:sz w:val="24"/>
                <w:szCs w:val="24"/>
              </w:rPr>
              <w:t> ngày</w:t>
            </w:r>
            <w:r w:rsidR="00491141" w:rsidRPr="0097084D">
              <w:rPr>
                <w:sz w:val="24"/>
                <w:szCs w:val="24"/>
              </w:rPr>
              <w:t xml:space="preserve"> 2</w:t>
            </w:r>
            <w:r w:rsidR="00D8747A" w:rsidRPr="0097084D">
              <w:rPr>
                <w:sz w:val="24"/>
                <w:szCs w:val="24"/>
              </w:rPr>
              <w:t>6/6/2026</w:t>
            </w:r>
            <w:r w:rsidR="00DB0B78" w:rsidRPr="0097084D">
              <w:rPr>
                <w:sz w:val="24"/>
                <w:szCs w:val="24"/>
              </w:rPr>
              <w:t xml:space="preserve"> </w:t>
            </w:r>
            <w:r w:rsidRPr="0097084D">
              <w:rPr>
                <w:sz w:val="24"/>
                <w:szCs w:val="24"/>
              </w:rPr>
              <w:t>của Bộ</w:t>
            </w:r>
            <w:r w:rsidR="00491141">
              <w:rPr>
                <w:sz w:val="24"/>
                <w:szCs w:val="24"/>
              </w:rPr>
              <w:t xml:space="preserve"> trưởng Bộ</w:t>
            </w:r>
            <w:r w:rsidRPr="0097084D">
              <w:rPr>
                <w:sz w:val="24"/>
                <w:szCs w:val="24"/>
              </w:rPr>
              <w:t xml:space="preserve"> Xây dựng</w:t>
            </w:r>
            <w:r w:rsidRPr="00B87B2D">
              <w:rPr>
                <w:sz w:val="24"/>
                <w:szCs w:val="24"/>
              </w:rPr>
              <w:t xml:space="preserve"> </w:t>
            </w:r>
            <w:r w:rsidR="00020513" w:rsidRPr="00020513">
              <w:rPr>
                <w:sz w:val="24"/>
                <w:szCs w:val="24"/>
              </w:rPr>
              <w:t>hướng dẫn phương pháp xác định định mức dự toán và các chỉ tiêu kinh tế kỹ thuật</w:t>
            </w:r>
          </w:p>
        </w:tc>
      </w:tr>
      <w:tr w:rsidR="00B87B2D" w:rsidRPr="00B87B2D" w14:paraId="51B16443" w14:textId="77777777" w:rsidTr="0097084D">
        <w:trPr>
          <w:tblCellSpacing w:w="0" w:type="dxa"/>
        </w:trPr>
        <w:tc>
          <w:tcPr>
            <w:tcW w:w="359" w:type="pct"/>
            <w:tcBorders>
              <w:top w:val="nil"/>
              <w:left w:val="single" w:sz="8" w:space="0" w:color="auto"/>
              <w:bottom w:val="single" w:sz="8" w:space="0" w:color="auto"/>
              <w:right w:val="single" w:sz="8" w:space="0" w:color="auto"/>
            </w:tcBorders>
            <w:vAlign w:val="center"/>
            <w:hideMark/>
          </w:tcPr>
          <w:p w14:paraId="6935B95C" w14:textId="77777777" w:rsidR="004E7E27" w:rsidRPr="00B87B2D" w:rsidRDefault="004E7E27" w:rsidP="004E7E27">
            <w:pPr>
              <w:spacing w:before="120" w:after="120" w:line="234" w:lineRule="atLeast"/>
              <w:jc w:val="center"/>
              <w:rPr>
                <w:sz w:val="24"/>
                <w:szCs w:val="24"/>
              </w:rPr>
            </w:pPr>
            <w:r w:rsidRPr="00B87B2D">
              <w:rPr>
                <w:sz w:val="24"/>
                <w:szCs w:val="24"/>
                <w:lang w:val="vi-VN"/>
              </w:rPr>
              <w:lastRenderedPageBreak/>
              <w:t>TB.2</w:t>
            </w:r>
          </w:p>
        </w:tc>
        <w:tc>
          <w:tcPr>
            <w:tcW w:w="1047" w:type="pct"/>
            <w:tcBorders>
              <w:top w:val="nil"/>
              <w:left w:val="nil"/>
              <w:bottom w:val="single" w:sz="8" w:space="0" w:color="auto"/>
              <w:right w:val="single" w:sz="8" w:space="0" w:color="auto"/>
            </w:tcBorders>
            <w:vAlign w:val="center"/>
            <w:hideMark/>
          </w:tcPr>
          <w:p w14:paraId="4D14E8E5" w14:textId="77777777" w:rsidR="004E7E27" w:rsidRPr="00B87B2D" w:rsidRDefault="004E7E27" w:rsidP="004E7E27">
            <w:pPr>
              <w:spacing w:before="120" w:after="120" w:line="234" w:lineRule="atLeast"/>
              <w:rPr>
                <w:sz w:val="24"/>
                <w:szCs w:val="24"/>
              </w:rPr>
            </w:pPr>
            <w:r w:rsidRPr="00B87B2D">
              <w:rPr>
                <w:sz w:val="24"/>
                <w:szCs w:val="24"/>
                <w:lang w:val="vi-VN"/>
              </w:rPr>
              <w:t>Máy phát cỏ (Phát dọn thực bì theo băng b</w:t>
            </w:r>
            <w:r w:rsidRPr="00B87B2D">
              <w:rPr>
                <w:sz w:val="24"/>
                <w:szCs w:val="24"/>
              </w:rPr>
              <w:t>ằ</w:t>
            </w:r>
            <w:r w:rsidRPr="00B87B2D">
              <w:rPr>
                <w:sz w:val="24"/>
                <w:szCs w:val="24"/>
                <w:lang w:val="vi-VN"/>
              </w:rPr>
              <w:t>ng máy 1 CV)</w:t>
            </w:r>
          </w:p>
        </w:tc>
        <w:tc>
          <w:tcPr>
            <w:tcW w:w="641" w:type="pct"/>
            <w:tcBorders>
              <w:top w:val="nil"/>
              <w:left w:val="nil"/>
              <w:bottom w:val="single" w:sz="8" w:space="0" w:color="auto"/>
              <w:right w:val="single" w:sz="8" w:space="0" w:color="auto"/>
            </w:tcBorders>
            <w:vAlign w:val="center"/>
            <w:hideMark/>
          </w:tcPr>
          <w:p w14:paraId="3637774D" w14:textId="77777777" w:rsidR="004E7E27" w:rsidRPr="00B87B2D" w:rsidRDefault="004E7E27" w:rsidP="004E7E27">
            <w:pPr>
              <w:spacing w:before="120" w:after="120" w:line="234" w:lineRule="atLeast"/>
              <w:jc w:val="center"/>
              <w:rPr>
                <w:sz w:val="24"/>
                <w:szCs w:val="24"/>
              </w:rPr>
            </w:pPr>
            <w:r w:rsidRPr="00B87B2D">
              <w:rPr>
                <w:sz w:val="24"/>
                <w:szCs w:val="24"/>
                <w:lang w:val="vi-VN"/>
              </w:rPr>
              <w:t>Ca/1.000 m</w:t>
            </w:r>
            <w:r w:rsidRPr="00B87B2D">
              <w:rPr>
                <w:sz w:val="24"/>
                <w:szCs w:val="24"/>
                <w:vertAlign w:val="superscript"/>
                <w:lang w:val="vi-VN"/>
              </w:rPr>
              <w:t>2</w:t>
            </w:r>
          </w:p>
        </w:tc>
        <w:tc>
          <w:tcPr>
            <w:tcW w:w="726" w:type="pct"/>
            <w:tcBorders>
              <w:top w:val="nil"/>
              <w:left w:val="nil"/>
              <w:bottom w:val="single" w:sz="8" w:space="0" w:color="auto"/>
              <w:right w:val="single" w:sz="8" w:space="0" w:color="auto"/>
            </w:tcBorders>
            <w:vAlign w:val="center"/>
            <w:hideMark/>
          </w:tcPr>
          <w:p w14:paraId="08E8A436" w14:textId="77777777" w:rsidR="004E7E27" w:rsidRPr="00B87B2D" w:rsidRDefault="004E7E27" w:rsidP="004E7E27">
            <w:pPr>
              <w:spacing w:before="120" w:after="120" w:line="234" w:lineRule="atLeast"/>
              <w:jc w:val="center"/>
              <w:rPr>
                <w:sz w:val="24"/>
                <w:szCs w:val="24"/>
              </w:rPr>
            </w:pPr>
            <w:r w:rsidRPr="00B87B2D">
              <w:rPr>
                <w:sz w:val="24"/>
                <w:szCs w:val="24"/>
                <w:lang w:val="vi-VN"/>
              </w:rPr>
              <w:t>0,75</w:t>
            </w:r>
          </w:p>
        </w:tc>
        <w:tc>
          <w:tcPr>
            <w:tcW w:w="0" w:type="auto"/>
            <w:vMerge/>
            <w:tcBorders>
              <w:top w:val="nil"/>
              <w:left w:val="nil"/>
              <w:bottom w:val="single" w:sz="8" w:space="0" w:color="auto"/>
              <w:right w:val="single" w:sz="8" w:space="0" w:color="auto"/>
            </w:tcBorders>
            <w:shd w:val="clear" w:color="auto" w:fill="FFFFFF"/>
            <w:vAlign w:val="center"/>
            <w:hideMark/>
          </w:tcPr>
          <w:p w14:paraId="5FF059EC" w14:textId="77777777" w:rsidR="004E7E27" w:rsidRPr="00B87B2D" w:rsidRDefault="004E7E27" w:rsidP="0063498D">
            <w:pPr>
              <w:spacing w:after="0" w:line="240" w:lineRule="auto"/>
              <w:jc w:val="both"/>
              <w:rPr>
                <w:sz w:val="24"/>
                <w:szCs w:val="24"/>
              </w:rPr>
            </w:pPr>
          </w:p>
        </w:tc>
        <w:tc>
          <w:tcPr>
            <w:tcW w:w="1207" w:type="pct"/>
            <w:vMerge/>
            <w:tcBorders>
              <w:top w:val="nil"/>
              <w:left w:val="nil"/>
              <w:bottom w:val="single" w:sz="8" w:space="0" w:color="auto"/>
              <w:right w:val="single" w:sz="8" w:space="0" w:color="auto"/>
            </w:tcBorders>
            <w:shd w:val="clear" w:color="auto" w:fill="FFFFFF"/>
            <w:vAlign w:val="center"/>
            <w:hideMark/>
          </w:tcPr>
          <w:p w14:paraId="22B69651" w14:textId="77777777" w:rsidR="004E7E27" w:rsidRPr="00B87B2D" w:rsidRDefault="004E7E27" w:rsidP="0063498D">
            <w:pPr>
              <w:spacing w:after="0" w:line="240" w:lineRule="auto"/>
              <w:jc w:val="both"/>
              <w:rPr>
                <w:sz w:val="24"/>
                <w:szCs w:val="24"/>
              </w:rPr>
            </w:pPr>
          </w:p>
        </w:tc>
      </w:tr>
      <w:tr w:rsidR="00B87B2D" w:rsidRPr="00B87B2D" w14:paraId="54BCE697" w14:textId="77777777" w:rsidTr="0097084D">
        <w:trPr>
          <w:tblCellSpacing w:w="0" w:type="dxa"/>
        </w:trPr>
        <w:tc>
          <w:tcPr>
            <w:tcW w:w="359" w:type="pct"/>
            <w:tcBorders>
              <w:top w:val="nil"/>
              <w:left w:val="single" w:sz="8" w:space="0" w:color="auto"/>
              <w:bottom w:val="single" w:sz="8" w:space="0" w:color="auto"/>
              <w:right w:val="single" w:sz="8" w:space="0" w:color="auto"/>
            </w:tcBorders>
            <w:vAlign w:val="center"/>
            <w:hideMark/>
          </w:tcPr>
          <w:p w14:paraId="1D603915" w14:textId="77777777" w:rsidR="004E7E27" w:rsidRPr="00B87B2D" w:rsidRDefault="004E7E27" w:rsidP="004E7E27">
            <w:pPr>
              <w:spacing w:before="120" w:after="120" w:line="234" w:lineRule="atLeast"/>
              <w:jc w:val="center"/>
              <w:rPr>
                <w:sz w:val="24"/>
                <w:szCs w:val="24"/>
              </w:rPr>
            </w:pPr>
            <w:r w:rsidRPr="00B87B2D">
              <w:rPr>
                <w:sz w:val="24"/>
                <w:szCs w:val="24"/>
                <w:lang w:val="vi-VN"/>
              </w:rPr>
              <w:t>TB.3</w:t>
            </w:r>
          </w:p>
        </w:tc>
        <w:tc>
          <w:tcPr>
            <w:tcW w:w="1047" w:type="pct"/>
            <w:tcBorders>
              <w:top w:val="nil"/>
              <w:left w:val="nil"/>
              <w:bottom w:val="single" w:sz="8" w:space="0" w:color="auto"/>
              <w:right w:val="single" w:sz="8" w:space="0" w:color="auto"/>
            </w:tcBorders>
            <w:vAlign w:val="center"/>
            <w:hideMark/>
          </w:tcPr>
          <w:p w14:paraId="0F7A8CD6" w14:textId="77777777" w:rsidR="004E7E27" w:rsidRPr="00B87B2D" w:rsidRDefault="004E7E27" w:rsidP="004E7E27">
            <w:pPr>
              <w:spacing w:before="120" w:after="120" w:line="234" w:lineRule="atLeast"/>
              <w:rPr>
                <w:sz w:val="24"/>
                <w:szCs w:val="24"/>
              </w:rPr>
            </w:pPr>
            <w:r w:rsidRPr="00B87B2D">
              <w:rPr>
                <w:sz w:val="24"/>
                <w:szCs w:val="24"/>
                <w:lang w:val="vi-VN"/>
              </w:rPr>
              <w:t>Cưa xăng (CS máy 4,5 CV)</w:t>
            </w:r>
          </w:p>
        </w:tc>
        <w:tc>
          <w:tcPr>
            <w:tcW w:w="641" w:type="pct"/>
            <w:tcBorders>
              <w:top w:val="nil"/>
              <w:left w:val="nil"/>
              <w:bottom w:val="single" w:sz="8" w:space="0" w:color="auto"/>
              <w:right w:val="single" w:sz="8" w:space="0" w:color="auto"/>
            </w:tcBorders>
            <w:vAlign w:val="center"/>
            <w:hideMark/>
          </w:tcPr>
          <w:p w14:paraId="6B7995AD" w14:textId="77777777" w:rsidR="004E7E27" w:rsidRPr="00B87B2D" w:rsidRDefault="004E7E27" w:rsidP="004E7E27">
            <w:pPr>
              <w:spacing w:before="120" w:after="120" w:line="234" w:lineRule="atLeast"/>
              <w:jc w:val="center"/>
              <w:rPr>
                <w:sz w:val="24"/>
                <w:szCs w:val="24"/>
              </w:rPr>
            </w:pPr>
            <w:r w:rsidRPr="00B87B2D">
              <w:rPr>
                <w:sz w:val="24"/>
                <w:szCs w:val="24"/>
                <w:lang w:val="vi-VN"/>
              </w:rPr>
              <w:t>Ca/ha</w:t>
            </w:r>
          </w:p>
        </w:tc>
        <w:tc>
          <w:tcPr>
            <w:tcW w:w="726" w:type="pct"/>
            <w:tcBorders>
              <w:top w:val="nil"/>
              <w:left w:val="nil"/>
              <w:bottom w:val="single" w:sz="8" w:space="0" w:color="auto"/>
              <w:right w:val="single" w:sz="8" w:space="0" w:color="auto"/>
            </w:tcBorders>
            <w:vAlign w:val="center"/>
            <w:hideMark/>
          </w:tcPr>
          <w:p w14:paraId="327006EF" w14:textId="77777777" w:rsidR="004E7E27" w:rsidRPr="00B87B2D" w:rsidRDefault="004E7E27" w:rsidP="004E7E27">
            <w:pPr>
              <w:spacing w:before="120" w:after="120" w:line="234" w:lineRule="atLeast"/>
              <w:jc w:val="center"/>
              <w:rPr>
                <w:sz w:val="24"/>
                <w:szCs w:val="24"/>
              </w:rPr>
            </w:pPr>
            <w:r w:rsidRPr="00B87B2D">
              <w:rPr>
                <w:sz w:val="24"/>
                <w:szCs w:val="24"/>
                <w:lang w:val="vi-VN"/>
              </w:rPr>
              <w:t>4,31</w:t>
            </w:r>
          </w:p>
        </w:tc>
        <w:tc>
          <w:tcPr>
            <w:tcW w:w="1020" w:type="pct"/>
            <w:tcBorders>
              <w:top w:val="nil"/>
              <w:left w:val="nil"/>
              <w:bottom w:val="single" w:sz="8" w:space="0" w:color="auto"/>
              <w:right w:val="single" w:sz="8" w:space="0" w:color="auto"/>
            </w:tcBorders>
            <w:vAlign w:val="center"/>
            <w:hideMark/>
          </w:tcPr>
          <w:p w14:paraId="0EC6C6AF" w14:textId="77777777" w:rsidR="004E7E27" w:rsidRPr="00B87B2D" w:rsidRDefault="004E7E27" w:rsidP="0063498D">
            <w:pPr>
              <w:spacing w:before="120" w:after="120" w:line="234" w:lineRule="atLeast"/>
              <w:jc w:val="both"/>
              <w:rPr>
                <w:sz w:val="24"/>
                <w:szCs w:val="24"/>
              </w:rPr>
            </w:pPr>
            <w:r w:rsidRPr="00B87B2D">
              <w:rPr>
                <w:sz w:val="24"/>
                <w:szCs w:val="24"/>
                <w:lang w:val="vi-VN"/>
              </w:rPr>
              <w:t>Cây phi mục đích được cắt sát gốc (chiều cao gốc không quá 10 cm) và c</w:t>
            </w:r>
            <w:r w:rsidRPr="00B87B2D">
              <w:rPr>
                <w:sz w:val="24"/>
                <w:szCs w:val="24"/>
              </w:rPr>
              <w:t>ắ</w:t>
            </w:r>
            <w:r w:rsidRPr="00B87B2D">
              <w:rPr>
                <w:sz w:val="24"/>
                <w:szCs w:val="24"/>
                <w:lang w:val="vi-VN"/>
              </w:rPr>
              <w:t>t thành những đoạn ngắn, xếp gọn theo đường đồng mức đảm bảo đúng thiết kế định kỹ thuật. Trong quá trình cắt dọn cây p</w:t>
            </w:r>
            <w:r w:rsidRPr="00B87B2D">
              <w:rPr>
                <w:sz w:val="24"/>
                <w:szCs w:val="24"/>
              </w:rPr>
              <w:t>hi </w:t>
            </w:r>
            <w:r w:rsidRPr="00B87B2D">
              <w:rPr>
                <w:sz w:val="24"/>
                <w:szCs w:val="24"/>
                <w:lang w:val="vi-VN"/>
              </w:rPr>
              <w:t>mục đích khôn</w:t>
            </w:r>
            <w:r w:rsidRPr="00B87B2D">
              <w:rPr>
                <w:sz w:val="24"/>
                <w:szCs w:val="24"/>
              </w:rPr>
              <w:t>g</w:t>
            </w:r>
            <w:r w:rsidRPr="00B87B2D">
              <w:rPr>
                <w:sz w:val="24"/>
                <w:szCs w:val="24"/>
                <w:lang w:val="vi-VN"/>
              </w:rPr>
              <w:t> được làm gãy, đổ những cây mục đích xung quanh.</w:t>
            </w:r>
          </w:p>
        </w:tc>
        <w:tc>
          <w:tcPr>
            <w:tcW w:w="1207" w:type="pct"/>
            <w:vMerge/>
            <w:tcBorders>
              <w:top w:val="nil"/>
              <w:left w:val="nil"/>
              <w:bottom w:val="single" w:sz="8" w:space="0" w:color="auto"/>
              <w:right w:val="single" w:sz="8" w:space="0" w:color="auto"/>
            </w:tcBorders>
            <w:shd w:val="clear" w:color="auto" w:fill="FFFFFF"/>
            <w:vAlign w:val="center"/>
            <w:hideMark/>
          </w:tcPr>
          <w:p w14:paraId="7AC0E277" w14:textId="77777777" w:rsidR="004E7E27" w:rsidRPr="00B87B2D" w:rsidRDefault="004E7E27" w:rsidP="0063498D">
            <w:pPr>
              <w:spacing w:after="0" w:line="240" w:lineRule="auto"/>
              <w:jc w:val="both"/>
              <w:rPr>
                <w:sz w:val="24"/>
                <w:szCs w:val="24"/>
              </w:rPr>
            </w:pPr>
          </w:p>
        </w:tc>
      </w:tr>
      <w:tr w:rsidR="00B87B2D" w:rsidRPr="00B87B2D" w14:paraId="7BAE1DBC" w14:textId="77777777" w:rsidTr="0097084D">
        <w:trPr>
          <w:tblCellSpacing w:w="0" w:type="dxa"/>
        </w:trPr>
        <w:tc>
          <w:tcPr>
            <w:tcW w:w="359" w:type="pct"/>
            <w:tcBorders>
              <w:top w:val="nil"/>
              <w:left w:val="single" w:sz="8" w:space="0" w:color="auto"/>
              <w:bottom w:val="single" w:sz="8" w:space="0" w:color="auto"/>
              <w:right w:val="single" w:sz="8" w:space="0" w:color="auto"/>
            </w:tcBorders>
            <w:vAlign w:val="center"/>
            <w:hideMark/>
          </w:tcPr>
          <w:p w14:paraId="6DE71654" w14:textId="77777777" w:rsidR="004E7E27" w:rsidRPr="00B87B2D" w:rsidRDefault="004E7E27" w:rsidP="004E7E27">
            <w:pPr>
              <w:spacing w:before="120" w:after="120" w:line="234" w:lineRule="atLeast"/>
              <w:jc w:val="center"/>
              <w:rPr>
                <w:sz w:val="24"/>
                <w:szCs w:val="24"/>
              </w:rPr>
            </w:pPr>
            <w:r w:rsidRPr="00B87B2D">
              <w:rPr>
                <w:sz w:val="24"/>
                <w:szCs w:val="24"/>
                <w:lang w:val="vi-VN"/>
              </w:rPr>
              <w:t>TB.4</w:t>
            </w:r>
          </w:p>
        </w:tc>
        <w:tc>
          <w:tcPr>
            <w:tcW w:w="1047" w:type="pct"/>
            <w:tcBorders>
              <w:top w:val="nil"/>
              <w:left w:val="nil"/>
              <w:bottom w:val="single" w:sz="8" w:space="0" w:color="auto"/>
              <w:right w:val="single" w:sz="8" w:space="0" w:color="auto"/>
            </w:tcBorders>
            <w:vAlign w:val="center"/>
            <w:hideMark/>
          </w:tcPr>
          <w:p w14:paraId="55508ECC" w14:textId="77777777" w:rsidR="004E7E27" w:rsidRPr="00B87B2D" w:rsidRDefault="004E7E27" w:rsidP="004E7E27">
            <w:pPr>
              <w:spacing w:before="120" w:after="120" w:line="234" w:lineRule="atLeast"/>
              <w:rPr>
                <w:sz w:val="24"/>
                <w:szCs w:val="24"/>
              </w:rPr>
            </w:pPr>
            <w:r w:rsidRPr="00B87B2D">
              <w:rPr>
                <w:sz w:val="24"/>
                <w:szCs w:val="24"/>
                <w:lang w:val="vi-VN"/>
              </w:rPr>
              <w:t>Máy ủi (Làm đường b</w:t>
            </w:r>
            <w:r w:rsidRPr="00B87B2D">
              <w:rPr>
                <w:sz w:val="24"/>
                <w:szCs w:val="24"/>
              </w:rPr>
              <w:t>ă</w:t>
            </w:r>
            <w:r w:rsidRPr="00B87B2D">
              <w:rPr>
                <w:sz w:val="24"/>
                <w:szCs w:val="24"/>
                <w:lang w:val="vi-VN"/>
              </w:rPr>
              <w:t>ng cản lửa - CS máy </w:t>
            </w:r>
            <w:r w:rsidRPr="00B87B2D">
              <w:rPr>
                <w:sz w:val="24"/>
                <w:szCs w:val="24"/>
              </w:rPr>
              <w:t>110</w:t>
            </w:r>
            <w:r w:rsidRPr="00B87B2D">
              <w:rPr>
                <w:sz w:val="24"/>
                <w:szCs w:val="24"/>
                <w:lang w:val="vi-VN"/>
              </w:rPr>
              <w:t> CV)</w:t>
            </w:r>
          </w:p>
        </w:tc>
        <w:tc>
          <w:tcPr>
            <w:tcW w:w="641" w:type="pct"/>
            <w:tcBorders>
              <w:top w:val="nil"/>
              <w:left w:val="nil"/>
              <w:bottom w:val="single" w:sz="8" w:space="0" w:color="auto"/>
              <w:right w:val="single" w:sz="8" w:space="0" w:color="auto"/>
            </w:tcBorders>
            <w:vAlign w:val="center"/>
            <w:hideMark/>
          </w:tcPr>
          <w:p w14:paraId="0E8312BC" w14:textId="77777777" w:rsidR="004E7E27" w:rsidRPr="00B87B2D" w:rsidRDefault="004E7E27" w:rsidP="004E7E27">
            <w:pPr>
              <w:spacing w:before="120" w:after="120" w:line="234" w:lineRule="atLeast"/>
              <w:jc w:val="center"/>
              <w:rPr>
                <w:sz w:val="24"/>
                <w:szCs w:val="24"/>
              </w:rPr>
            </w:pPr>
            <w:r w:rsidRPr="00B87B2D">
              <w:rPr>
                <w:sz w:val="24"/>
                <w:szCs w:val="24"/>
                <w:lang w:val="vi-VN"/>
              </w:rPr>
              <w:t>Ca/ha</w:t>
            </w:r>
          </w:p>
        </w:tc>
        <w:tc>
          <w:tcPr>
            <w:tcW w:w="726" w:type="pct"/>
            <w:tcBorders>
              <w:top w:val="nil"/>
              <w:left w:val="nil"/>
              <w:bottom w:val="single" w:sz="8" w:space="0" w:color="auto"/>
              <w:right w:val="single" w:sz="8" w:space="0" w:color="auto"/>
            </w:tcBorders>
            <w:vAlign w:val="center"/>
            <w:hideMark/>
          </w:tcPr>
          <w:p w14:paraId="55727BFB" w14:textId="77777777" w:rsidR="004E7E27" w:rsidRPr="00B87B2D" w:rsidRDefault="004E7E27" w:rsidP="004E7E27">
            <w:pPr>
              <w:spacing w:before="120" w:after="120" w:line="234" w:lineRule="atLeast"/>
              <w:jc w:val="center"/>
              <w:rPr>
                <w:sz w:val="24"/>
                <w:szCs w:val="24"/>
              </w:rPr>
            </w:pPr>
            <w:r w:rsidRPr="00B87B2D">
              <w:rPr>
                <w:sz w:val="24"/>
                <w:szCs w:val="24"/>
                <w:lang w:val="vi-VN"/>
              </w:rPr>
              <w:t>3,00</w:t>
            </w:r>
          </w:p>
        </w:tc>
        <w:tc>
          <w:tcPr>
            <w:tcW w:w="1020" w:type="pct"/>
            <w:tcBorders>
              <w:top w:val="nil"/>
              <w:left w:val="nil"/>
              <w:bottom w:val="single" w:sz="8" w:space="0" w:color="auto"/>
              <w:right w:val="single" w:sz="8" w:space="0" w:color="auto"/>
            </w:tcBorders>
            <w:vAlign w:val="center"/>
            <w:hideMark/>
          </w:tcPr>
          <w:p w14:paraId="240B232D" w14:textId="77777777" w:rsidR="004E7E27" w:rsidRPr="00B87B2D" w:rsidRDefault="004E7E27" w:rsidP="0063498D">
            <w:pPr>
              <w:spacing w:after="0" w:line="234" w:lineRule="atLeast"/>
              <w:jc w:val="both"/>
              <w:rPr>
                <w:sz w:val="24"/>
                <w:szCs w:val="24"/>
              </w:rPr>
            </w:pPr>
            <w:r w:rsidRPr="00B87B2D">
              <w:rPr>
                <w:sz w:val="24"/>
                <w:szCs w:val="24"/>
                <w:lang w:val="vi-VN"/>
              </w:rPr>
              <w:t>Rà ủi sạch bề mặt bằng cản lửa, thu dọn thân, cành, lá cây, cỏ và thảm mục trên băng cản l</w:t>
            </w:r>
            <w:r w:rsidRPr="00B87B2D">
              <w:rPr>
                <w:sz w:val="24"/>
                <w:szCs w:val="24"/>
              </w:rPr>
              <w:t>ử</w:t>
            </w:r>
            <w:r w:rsidRPr="00B87B2D">
              <w:rPr>
                <w:sz w:val="24"/>
                <w:szCs w:val="24"/>
                <w:lang w:val="vi-VN"/>
              </w:rPr>
              <w:t>a theo đúng thiết kế và quy định của </w:t>
            </w:r>
            <w:bookmarkStart w:id="20" w:name="tvpllink_fyeqdndvrz"/>
            <w:r w:rsidRPr="00B87B2D">
              <w:rPr>
                <w:sz w:val="24"/>
                <w:szCs w:val="24"/>
                <w:lang w:val="vi-VN"/>
              </w:rPr>
              <w:fldChar w:fldCharType="begin"/>
            </w:r>
            <w:r w:rsidRPr="00B87B2D">
              <w:rPr>
                <w:sz w:val="24"/>
                <w:szCs w:val="24"/>
                <w:lang w:val="vi-VN"/>
              </w:rPr>
              <w:instrText>HYPERLINK "https://thuvienphapluat.vn/TCVN/Tai-nguyen-Moi-truong/TCVN-12829-1-2020-Cong-trinh-phong-chay-chua-chay-rung-Phan-1-Bang-trang-918942.aspx" \t "_blank"</w:instrText>
            </w:r>
            <w:r w:rsidRPr="00B87B2D">
              <w:rPr>
                <w:sz w:val="24"/>
                <w:szCs w:val="24"/>
                <w:lang w:val="vi-VN"/>
              </w:rPr>
            </w:r>
            <w:r w:rsidRPr="00B87B2D">
              <w:rPr>
                <w:sz w:val="24"/>
                <w:szCs w:val="24"/>
                <w:lang w:val="vi-VN"/>
              </w:rPr>
              <w:fldChar w:fldCharType="separate"/>
            </w:r>
            <w:r w:rsidRPr="00B87B2D">
              <w:rPr>
                <w:sz w:val="24"/>
                <w:szCs w:val="24"/>
                <w:lang w:val="vi-VN"/>
              </w:rPr>
              <w:t>TCVN 12829-1:2020</w:t>
            </w:r>
            <w:r w:rsidRPr="00B87B2D">
              <w:rPr>
                <w:sz w:val="24"/>
                <w:szCs w:val="24"/>
                <w:lang w:val="vi-VN"/>
              </w:rPr>
              <w:fldChar w:fldCharType="end"/>
            </w:r>
            <w:bookmarkEnd w:id="20"/>
            <w:r w:rsidRPr="00B87B2D">
              <w:rPr>
                <w:sz w:val="24"/>
                <w:szCs w:val="24"/>
                <w:lang w:val="vi-VN"/>
              </w:rPr>
              <w:t> Công trình phòng cháy, chữa cháy rừng - đường băng cản lửa</w:t>
            </w:r>
          </w:p>
        </w:tc>
        <w:tc>
          <w:tcPr>
            <w:tcW w:w="1207" w:type="pct"/>
            <w:vMerge/>
            <w:tcBorders>
              <w:top w:val="nil"/>
              <w:left w:val="nil"/>
              <w:bottom w:val="single" w:sz="8" w:space="0" w:color="auto"/>
              <w:right w:val="single" w:sz="8" w:space="0" w:color="auto"/>
            </w:tcBorders>
            <w:shd w:val="clear" w:color="auto" w:fill="FFFFFF"/>
            <w:vAlign w:val="center"/>
            <w:hideMark/>
          </w:tcPr>
          <w:p w14:paraId="5A514AC4" w14:textId="77777777" w:rsidR="004E7E27" w:rsidRPr="00B87B2D" w:rsidRDefault="004E7E27" w:rsidP="0063498D">
            <w:pPr>
              <w:spacing w:after="0" w:line="240" w:lineRule="auto"/>
              <w:jc w:val="both"/>
              <w:rPr>
                <w:sz w:val="24"/>
                <w:szCs w:val="24"/>
              </w:rPr>
            </w:pPr>
          </w:p>
        </w:tc>
      </w:tr>
      <w:tr w:rsidR="00B87B2D" w:rsidRPr="00B87B2D" w14:paraId="2111A15B" w14:textId="77777777" w:rsidTr="0097084D">
        <w:trPr>
          <w:tblCellSpacing w:w="0" w:type="dxa"/>
        </w:trPr>
        <w:tc>
          <w:tcPr>
            <w:tcW w:w="359" w:type="pct"/>
            <w:tcBorders>
              <w:top w:val="nil"/>
              <w:left w:val="single" w:sz="8" w:space="0" w:color="auto"/>
              <w:bottom w:val="single" w:sz="8" w:space="0" w:color="auto"/>
              <w:right w:val="single" w:sz="8" w:space="0" w:color="auto"/>
            </w:tcBorders>
            <w:vAlign w:val="center"/>
            <w:hideMark/>
          </w:tcPr>
          <w:p w14:paraId="61B7C203" w14:textId="77777777" w:rsidR="004E7E27" w:rsidRPr="00B87B2D" w:rsidRDefault="004E7E27" w:rsidP="004E7E27">
            <w:pPr>
              <w:spacing w:before="120" w:after="120" w:line="234" w:lineRule="atLeast"/>
              <w:jc w:val="center"/>
              <w:rPr>
                <w:sz w:val="24"/>
                <w:szCs w:val="24"/>
              </w:rPr>
            </w:pPr>
            <w:r w:rsidRPr="00B87B2D">
              <w:rPr>
                <w:sz w:val="24"/>
                <w:szCs w:val="24"/>
                <w:lang w:val="vi-VN"/>
              </w:rPr>
              <w:t>TB.5</w:t>
            </w:r>
          </w:p>
        </w:tc>
        <w:tc>
          <w:tcPr>
            <w:tcW w:w="1047" w:type="pct"/>
            <w:tcBorders>
              <w:top w:val="nil"/>
              <w:left w:val="nil"/>
              <w:bottom w:val="single" w:sz="8" w:space="0" w:color="auto"/>
              <w:right w:val="single" w:sz="8" w:space="0" w:color="auto"/>
            </w:tcBorders>
            <w:vAlign w:val="center"/>
            <w:hideMark/>
          </w:tcPr>
          <w:p w14:paraId="619ACBB9" w14:textId="77777777" w:rsidR="004E7E27" w:rsidRPr="00B87B2D" w:rsidRDefault="004E7E27" w:rsidP="004E7E27">
            <w:pPr>
              <w:spacing w:before="120" w:after="120" w:line="234" w:lineRule="atLeast"/>
              <w:rPr>
                <w:sz w:val="24"/>
                <w:szCs w:val="24"/>
              </w:rPr>
            </w:pPr>
            <w:r w:rsidRPr="00B87B2D">
              <w:rPr>
                <w:sz w:val="24"/>
                <w:szCs w:val="24"/>
                <w:lang w:val="vi-VN"/>
              </w:rPr>
              <w:t>Máy cày ngầm (CS máy 110CV)</w:t>
            </w:r>
          </w:p>
        </w:tc>
        <w:tc>
          <w:tcPr>
            <w:tcW w:w="641" w:type="pct"/>
            <w:tcBorders>
              <w:top w:val="nil"/>
              <w:left w:val="nil"/>
              <w:bottom w:val="single" w:sz="8" w:space="0" w:color="auto"/>
              <w:right w:val="single" w:sz="8" w:space="0" w:color="auto"/>
            </w:tcBorders>
            <w:vAlign w:val="center"/>
            <w:hideMark/>
          </w:tcPr>
          <w:p w14:paraId="0A8661DC" w14:textId="77777777" w:rsidR="004E7E27" w:rsidRPr="00B87B2D" w:rsidRDefault="004E7E27" w:rsidP="004E7E27">
            <w:pPr>
              <w:spacing w:before="120" w:after="120" w:line="234" w:lineRule="atLeast"/>
              <w:jc w:val="center"/>
              <w:rPr>
                <w:sz w:val="24"/>
                <w:szCs w:val="24"/>
              </w:rPr>
            </w:pPr>
            <w:r w:rsidRPr="00B87B2D">
              <w:rPr>
                <w:sz w:val="24"/>
                <w:szCs w:val="24"/>
                <w:lang w:val="vi-VN"/>
              </w:rPr>
              <w:t>Ca/ha</w:t>
            </w:r>
          </w:p>
        </w:tc>
        <w:tc>
          <w:tcPr>
            <w:tcW w:w="726" w:type="pct"/>
            <w:tcBorders>
              <w:top w:val="nil"/>
              <w:left w:val="nil"/>
              <w:bottom w:val="single" w:sz="8" w:space="0" w:color="auto"/>
              <w:right w:val="single" w:sz="8" w:space="0" w:color="auto"/>
            </w:tcBorders>
            <w:vAlign w:val="center"/>
            <w:hideMark/>
          </w:tcPr>
          <w:p w14:paraId="6064ECBE" w14:textId="77777777" w:rsidR="004E7E27" w:rsidRPr="00B87B2D" w:rsidRDefault="004E7E27" w:rsidP="004E7E27">
            <w:pPr>
              <w:spacing w:before="120" w:after="120" w:line="234" w:lineRule="atLeast"/>
              <w:jc w:val="center"/>
              <w:rPr>
                <w:sz w:val="24"/>
                <w:szCs w:val="24"/>
              </w:rPr>
            </w:pPr>
            <w:r w:rsidRPr="00B87B2D">
              <w:rPr>
                <w:sz w:val="24"/>
                <w:szCs w:val="24"/>
                <w:lang w:val="vi-VN"/>
              </w:rPr>
              <w:t>1,25</w:t>
            </w:r>
          </w:p>
        </w:tc>
        <w:tc>
          <w:tcPr>
            <w:tcW w:w="1020" w:type="pct"/>
            <w:tcBorders>
              <w:top w:val="nil"/>
              <w:left w:val="nil"/>
              <w:bottom w:val="single" w:sz="8" w:space="0" w:color="auto"/>
              <w:right w:val="single" w:sz="8" w:space="0" w:color="auto"/>
            </w:tcBorders>
            <w:vAlign w:val="center"/>
            <w:hideMark/>
          </w:tcPr>
          <w:p w14:paraId="1ADB1B3A" w14:textId="77777777" w:rsidR="004E7E27" w:rsidRPr="00B87B2D" w:rsidRDefault="004E7E27" w:rsidP="0063498D">
            <w:pPr>
              <w:spacing w:before="120" w:after="120" w:line="234" w:lineRule="atLeast"/>
              <w:jc w:val="both"/>
              <w:rPr>
                <w:sz w:val="24"/>
                <w:szCs w:val="24"/>
              </w:rPr>
            </w:pPr>
            <w:r w:rsidRPr="00B87B2D">
              <w:rPr>
                <w:sz w:val="24"/>
                <w:szCs w:val="24"/>
                <w:lang w:val="vi-VN"/>
              </w:rPr>
              <w:t>Độ sâu, bề rộng rạch cày và khoảng cách giữa hai đường c</w:t>
            </w:r>
            <w:r w:rsidRPr="00B87B2D">
              <w:rPr>
                <w:sz w:val="24"/>
                <w:szCs w:val="24"/>
              </w:rPr>
              <w:t>à</w:t>
            </w:r>
            <w:r w:rsidRPr="00B87B2D">
              <w:rPr>
                <w:sz w:val="24"/>
                <w:szCs w:val="24"/>
                <w:lang w:val="vi-VN"/>
              </w:rPr>
              <w:t>y bảo đảm đúng thiết kế. Rạch cày không được lỏi và khoảng cách giữa hai đường cày không quá 1,5 chiều dài liên hợp máy</w:t>
            </w:r>
          </w:p>
        </w:tc>
        <w:tc>
          <w:tcPr>
            <w:tcW w:w="1207" w:type="pct"/>
            <w:vMerge/>
            <w:tcBorders>
              <w:top w:val="nil"/>
              <w:left w:val="nil"/>
              <w:bottom w:val="single" w:sz="8" w:space="0" w:color="auto"/>
              <w:right w:val="single" w:sz="8" w:space="0" w:color="auto"/>
            </w:tcBorders>
            <w:shd w:val="clear" w:color="auto" w:fill="FFFFFF"/>
            <w:vAlign w:val="center"/>
            <w:hideMark/>
          </w:tcPr>
          <w:p w14:paraId="62B0509E" w14:textId="77777777" w:rsidR="004E7E27" w:rsidRPr="00B87B2D" w:rsidRDefault="004E7E27" w:rsidP="0063498D">
            <w:pPr>
              <w:spacing w:after="0" w:line="240" w:lineRule="auto"/>
              <w:jc w:val="both"/>
              <w:rPr>
                <w:sz w:val="24"/>
                <w:szCs w:val="24"/>
              </w:rPr>
            </w:pPr>
          </w:p>
        </w:tc>
      </w:tr>
      <w:tr w:rsidR="00B87B2D" w:rsidRPr="00B87B2D" w14:paraId="686732FE" w14:textId="77777777" w:rsidTr="0097084D">
        <w:trPr>
          <w:tblCellSpacing w:w="0" w:type="dxa"/>
        </w:trPr>
        <w:tc>
          <w:tcPr>
            <w:tcW w:w="359" w:type="pct"/>
            <w:tcBorders>
              <w:top w:val="nil"/>
              <w:left w:val="single" w:sz="8" w:space="0" w:color="auto"/>
              <w:bottom w:val="single" w:sz="8" w:space="0" w:color="auto"/>
              <w:right w:val="single" w:sz="8" w:space="0" w:color="auto"/>
            </w:tcBorders>
            <w:vAlign w:val="center"/>
            <w:hideMark/>
          </w:tcPr>
          <w:p w14:paraId="3C67DF60" w14:textId="77777777" w:rsidR="004E7E27" w:rsidRPr="00B87B2D" w:rsidRDefault="004E7E27" w:rsidP="004E7E27">
            <w:pPr>
              <w:spacing w:before="120" w:after="120" w:line="234" w:lineRule="atLeast"/>
              <w:jc w:val="center"/>
              <w:rPr>
                <w:sz w:val="24"/>
                <w:szCs w:val="24"/>
              </w:rPr>
            </w:pPr>
            <w:r w:rsidRPr="00B87B2D">
              <w:rPr>
                <w:sz w:val="24"/>
                <w:szCs w:val="24"/>
                <w:lang w:val="vi-VN"/>
              </w:rPr>
              <w:lastRenderedPageBreak/>
              <w:t>TB.6</w:t>
            </w:r>
          </w:p>
        </w:tc>
        <w:tc>
          <w:tcPr>
            <w:tcW w:w="1047" w:type="pct"/>
            <w:tcBorders>
              <w:top w:val="nil"/>
              <w:left w:val="nil"/>
              <w:bottom w:val="single" w:sz="8" w:space="0" w:color="auto"/>
              <w:right w:val="single" w:sz="8" w:space="0" w:color="auto"/>
            </w:tcBorders>
            <w:vAlign w:val="center"/>
            <w:hideMark/>
          </w:tcPr>
          <w:p w14:paraId="77F12C01" w14:textId="77777777" w:rsidR="004E7E27" w:rsidRPr="00B87B2D" w:rsidRDefault="004E7E27" w:rsidP="004E7E27">
            <w:pPr>
              <w:spacing w:before="120" w:after="120" w:line="234" w:lineRule="atLeast"/>
              <w:rPr>
                <w:sz w:val="24"/>
                <w:szCs w:val="24"/>
              </w:rPr>
            </w:pPr>
            <w:r w:rsidRPr="00B87B2D">
              <w:rPr>
                <w:sz w:val="24"/>
                <w:szCs w:val="24"/>
                <w:lang w:val="vi-VN"/>
              </w:rPr>
              <w:t>Máy múc cuốc hố trồng rừng (CS máy 110CV)</w:t>
            </w:r>
          </w:p>
        </w:tc>
        <w:tc>
          <w:tcPr>
            <w:tcW w:w="641" w:type="pct"/>
            <w:tcBorders>
              <w:top w:val="nil"/>
              <w:left w:val="nil"/>
              <w:bottom w:val="single" w:sz="8" w:space="0" w:color="auto"/>
              <w:right w:val="single" w:sz="8" w:space="0" w:color="auto"/>
            </w:tcBorders>
            <w:vAlign w:val="center"/>
            <w:hideMark/>
          </w:tcPr>
          <w:p w14:paraId="7A322329" w14:textId="77777777" w:rsidR="004E7E27" w:rsidRPr="00B87B2D" w:rsidRDefault="004E7E27" w:rsidP="004E7E27">
            <w:pPr>
              <w:spacing w:before="120" w:after="120" w:line="234" w:lineRule="atLeast"/>
              <w:jc w:val="center"/>
              <w:rPr>
                <w:sz w:val="24"/>
                <w:szCs w:val="24"/>
              </w:rPr>
            </w:pPr>
            <w:r w:rsidRPr="00B87B2D">
              <w:rPr>
                <w:sz w:val="24"/>
                <w:szCs w:val="24"/>
                <w:lang w:val="vi-VN"/>
              </w:rPr>
              <w:t>Ca/1000 hố</w:t>
            </w:r>
          </w:p>
        </w:tc>
        <w:tc>
          <w:tcPr>
            <w:tcW w:w="726" w:type="pct"/>
            <w:tcBorders>
              <w:top w:val="nil"/>
              <w:left w:val="nil"/>
              <w:bottom w:val="single" w:sz="8" w:space="0" w:color="auto"/>
              <w:right w:val="single" w:sz="8" w:space="0" w:color="auto"/>
            </w:tcBorders>
            <w:vAlign w:val="center"/>
            <w:hideMark/>
          </w:tcPr>
          <w:p w14:paraId="707BE563" w14:textId="77777777" w:rsidR="004E7E27" w:rsidRPr="00B87B2D" w:rsidRDefault="004E7E27" w:rsidP="004E7E27">
            <w:pPr>
              <w:spacing w:before="120" w:after="120" w:line="234" w:lineRule="atLeast"/>
              <w:jc w:val="center"/>
              <w:rPr>
                <w:sz w:val="24"/>
                <w:szCs w:val="24"/>
              </w:rPr>
            </w:pPr>
            <w:r w:rsidRPr="00B87B2D">
              <w:rPr>
                <w:sz w:val="24"/>
                <w:szCs w:val="24"/>
                <w:lang w:val="vi-VN"/>
              </w:rPr>
              <w:t>1,38</w:t>
            </w:r>
          </w:p>
        </w:tc>
        <w:tc>
          <w:tcPr>
            <w:tcW w:w="1020" w:type="pct"/>
            <w:tcBorders>
              <w:top w:val="nil"/>
              <w:left w:val="nil"/>
              <w:bottom w:val="single" w:sz="8" w:space="0" w:color="auto"/>
              <w:right w:val="single" w:sz="8" w:space="0" w:color="auto"/>
            </w:tcBorders>
            <w:vAlign w:val="center"/>
            <w:hideMark/>
          </w:tcPr>
          <w:p w14:paraId="5C1BECCA" w14:textId="77777777" w:rsidR="004E7E27" w:rsidRPr="00B87B2D" w:rsidRDefault="004E7E27" w:rsidP="0063498D">
            <w:pPr>
              <w:spacing w:before="120" w:after="120" w:line="234" w:lineRule="atLeast"/>
              <w:jc w:val="both"/>
              <w:rPr>
                <w:sz w:val="24"/>
                <w:szCs w:val="24"/>
              </w:rPr>
            </w:pPr>
            <w:r w:rsidRPr="00B87B2D">
              <w:rPr>
                <w:sz w:val="24"/>
                <w:szCs w:val="24"/>
                <w:lang w:val="vi-VN"/>
              </w:rPr>
              <w:t>Cuốc hố theo đúng cự ly (hàng cách hàng, h</w:t>
            </w:r>
            <w:r w:rsidRPr="00B87B2D">
              <w:rPr>
                <w:sz w:val="24"/>
                <w:szCs w:val="24"/>
              </w:rPr>
              <w:t>ố</w:t>
            </w:r>
            <w:r w:rsidRPr="00B87B2D">
              <w:rPr>
                <w:sz w:val="24"/>
                <w:szCs w:val="24"/>
                <w:lang w:val="vi-VN"/>
              </w:rPr>
              <w:t> cách hố), đảm bảo kích thước 50 × 50 × 50 cm hoặc 60 × 60 × 60 cm (sai lệch về thể tích không quá 20%). Đất đào lên đ</w:t>
            </w:r>
            <w:r w:rsidRPr="00B87B2D">
              <w:rPr>
                <w:sz w:val="24"/>
                <w:szCs w:val="24"/>
              </w:rPr>
              <w:t>ể</w:t>
            </w:r>
            <w:r w:rsidRPr="00B87B2D">
              <w:rPr>
                <w:sz w:val="24"/>
                <w:szCs w:val="24"/>
                <w:lang w:val="vi-VN"/>
              </w:rPr>
              <w:t> cạnh miệng hố</w:t>
            </w:r>
          </w:p>
        </w:tc>
        <w:tc>
          <w:tcPr>
            <w:tcW w:w="1207" w:type="pct"/>
            <w:vMerge/>
            <w:tcBorders>
              <w:top w:val="nil"/>
              <w:left w:val="nil"/>
              <w:bottom w:val="single" w:sz="8" w:space="0" w:color="auto"/>
              <w:right w:val="single" w:sz="8" w:space="0" w:color="auto"/>
            </w:tcBorders>
            <w:shd w:val="clear" w:color="auto" w:fill="FFFFFF"/>
            <w:vAlign w:val="center"/>
            <w:hideMark/>
          </w:tcPr>
          <w:p w14:paraId="3657FBE4" w14:textId="77777777" w:rsidR="004E7E27" w:rsidRPr="00B87B2D" w:rsidRDefault="004E7E27" w:rsidP="0063498D">
            <w:pPr>
              <w:spacing w:after="0" w:line="240" w:lineRule="auto"/>
              <w:jc w:val="both"/>
              <w:rPr>
                <w:sz w:val="24"/>
                <w:szCs w:val="24"/>
              </w:rPr>
            </w:pPr>
          </w:p>
        </w:tc>
      </w:tr>
      <w:tr w:rsidR="00B87B2D" w:rsidRPr="00B87B2D" w14:paraId="05066153" w14:textId="77777777" w:rsidTr="0097084D">
        <w:trPr>
          <w:tblCellSpacing w:w="0" w:type="dxa"/>
        </w:trPr>
        <w:tc>
          <w:tcPr>
            <w:tcW w:w="359" w:type="pct"/>
            <w:tcBorders>
              <w:top w:val="nil"/>
              <w:left w:val="single" w:sz="8" w:space="0" w:color="auto"/>
              <w:bottom w:val="single" w:sz="8" w:space="0" w:color="auto"/>
              <w:right w:val="single" w:sz="8" w:space="0" w:color="auto"/>
            </w:tcBorders>
            <w:vAlign w:val="center"/>
            <w:hideMark/>
          </w:tcPr>
          <w:p w14:paraId="5A1C19F5" w14:textId="77777777" w:rsidR="004E7E27" w:rsidRPr="00B87B2D" w:rsidRDefault="004E7E27" w:rsidP="004E7E27">
            <w:pPr>
              <w:spacing w:before="120" w:after="120" w:line="234" w:lineRule="atLeast"/>
              <w:jc w:val="center"/>
              <w:rPr>
                <w:sz w:val="24"/>
                <w:szCs w:val="24"/>
              </w:rPr>
            </w:pPr>
            <w:r w:rsidRPr="00B87B2D">
              <w:rPr>
                <w:sz w:val="24"/>
                <w:szCs w:val="24"/>
                <w:lang w:val="vi-VN"/>
              </w:rPr>
              <w:t>TB.7</w:t>
            </w:r>
          </w:p>
        </w:tc>
        <w:tc>
          <w:tcPr>
            <w:tcW w:w="1047" w:type="pct"/>
            <w:tcBorders>
              <w:top w:val="nil"/>
              <w:left w:val="nil"/>
              <w:bottom w:val="single" w:sz="8" w:space="0" w:color="auto"/>
              <w:right w:val="single" w:sz="8" w:space="0" w:color="auto"/>
            </w:tcBorders>
            <w:vAlign w:val="center"/>
            <w:hideMark/>
          </w:tcPr>
          <w:p w14:paraId="031CA420" w14:textId="77777777" w:rsidR="004E7E27" w:rsidRPr="00B87B2D" w:rsidRDefault="004E7E27" w:rsidP="004E7E27">
            <w:pPr>
              <w:spacing w:before="120" w:after="120" w:line="234" w:lineRule="atLeast"/>
              <w:rPr>
                <w:sz w:val="24"/>
                <w:szCs w:val="24"/>
              </w:rPr>
            </w:pPr>
            <w:r w:rsidRPr="00B87B2D">
              <w:rPr>
                <w:sz w:val="24"/>
                <w:szCs w:val="24"/>
                <w:lang w:val="vi-VN"/>
              </w:rPr>
              <w:t>Máy khoan hố (CS máy 7 CV)</w:t>
            </w:r>
          </w:p>
        </w:tc>
        <w:tc>
          <w:tcPr>
            <w:tcW w:w="641" w:type="pct"/>
            <w:tcBorders>
              <w:top w:val="nil"/>
              <w:left w:val="nil"/>
              <w:bottom w:val="single" w:sz="8" w:space="0" w:color="auto"/>
              <w:right w:val="single" w:sz="8" w:space="0" w:color="auto"/>
            </w:tcBorders>
            <w:vAlign w:val="center"/>
            <w:hideMark/>
          </w:tcPr>
          <w:p w14:paraId="7CD1041D" w14:textId="77777777" w:rsidR="004E7E27" w:rsidRPr="00B87B2D" w:rsidRDefault="004E7E27" w:rsidP="004E7E27">
            <w:pPr>
              <w:spacing w:before="120" w:after="120" w:line="234" w:lineRule="atLeast"/>
              <w:jc w:val="center"/>
              <w:rPr>
                <w:sz w:val="24"/>
                <w:szCs w:val="24"/>
              </w:rPr>
            </w:pPr>
            <w:r w:rsidRPr="00B87B2D">
              <w:rPr>
                <w:sz w:val="24"/>
                <w:szCs w:val="24"/>
                <w:lang w:val="vi-VN"/>
              </w:rPr>
              <w:t>Ca/</w:t>
            </w:r>
            <w:r w:rsidRPr="00B87B2D">
              <w:rPr>
                <w:sz w:val="24"/>
                <w:szCs w:val="24"/>
              </w:rPr>
              <w:t>1000 </w:t>
            </w:r>
            <w:r w:rsidRPr="00B87B2D">
              <w:rPr>
                <w:sz w:val="24"/>
                <w:szCs w:val="24"/>
                <w:lang w:val="vi-VN"/>
              </w:rPr>
              <w:t>hố</w:t>
            </w:r>
          </w:p>
        </w:tc>
        <w:tc>
          <w:tcPr>
            <w:tcW w:w="726" w:type="pct"/>
            <w:tcBorders>
              <w:top w:val="nil"/>
              <w:left w:val="nil"/>
              <w:bottom w:val="single" w:sz="8" w:space="0" w:color="auto"/>
              <w:right w:val="single" w:sz="8" w:space="0" w:color="auto"/>
            </w:tcBorders>
            <w:vAlign w:val="center"/>
            <w:hideMark/>
          </w:tcPr>
          <w:p w14:paraId="7997B7FB" w14:textId="77777777" w:rsidR="004E7E27" w:rsidRPr="00B87B2D" w:rsidRDefault="004E7E27" w:rsidP="004E7E27">
            <w:pPr>
              <w:spacing w:before="120" w:after="120" w:line="234" w:lineRule="atLeast"/>
              <w:jc w:val="center"/>
              <w:rPr>
                <w:sz w:val="24"/>
                <w:szCs w:val="24"/>
              </w:rPr>
            </w:pPr>
            <w:r w:rsidRPr="00B87B2D">
              <w:rPr>
                <w:sz w:val="24"/>
                <w:szCs w:val="24"/>
                <w:lang w:val="vi-VN"/>
              </w:rPr>
              <w:t>4,34</w:t>
            </w:r>
          </w:p>
        </w:tc>
        <w:tc>
          <w:tcPr>
            <w:tcW w:w="1020" w:type="pct"/>
            <w:tcBorders>
              <w:top w:val="nil"/>
              <w:left w:val="nil"/>
              <w:bottom w:val="single" w:sz="8" w:space="0" w:color="auto"/>
              <w:right w:val="single" w:sz="8" w:space="0" w:color="auto"/>
            </w:tcBorders>
            <w:vAlign w:val="center"/>
            <w:hideMark/>
          </w:tcPr>
          <w:p w14:paraId="4C7A1B3C" w14:textId="77777777" w:rsidR="004E7E27" w:rsidRPr="00B87B2D" w:rsidRDefault="004E7E27" w:rsidP="0063498D">
            <w:pPr>
              <w:spacing w:before="120" w:after="120" w:line="234" w:lineRule="atLeast"/>
              <w:jc w:val="both"/>
              <w:rPr>
                <w:sz w:val="24"/>
                <w:szCs w:val="24"/>
              </w:rPr>
            </w:pPr>
            <w:r w:rsidRPr="00B87B2D">
              <w:rPr>
                <w:sz w:val="24"/>
                <w:szCs w:val="24"/>
                <w:lang w:val="vi-VN"/>
              </w:rPr>
              <w:t>Khoan hố theo đúng cự ly (hàng cách hàng, h</w:t>
            </w:r>
            <w:r w:rsidRPr="00B87B2D">
              <w:rPr>
                <w:sz w:val="24"/>
                <w:szCs w:val="24"/>
              </w:rPr>
              <w:t>ố</w:t>
            </w:r>
            <w:r w:rsidRPr="00B87B2D">
              <w:rPr>
                <w:sz w:val="24"/>
                <w:szCs w:val="24"/>
                <w:lang w:val="vi-VN"/>
              </w:rPr>
              <w:t> cách hố), đ</w:t>
            </w:r>
            <w:r w:rsidRPr="00B87B2D">
              <w:rPr>
                <w:sz w:val="24"/>
                <w:szCs w:val="24"/>
              </w:rPr>
              <w:t>ả</w:t>
            </w:r>
            <w:r w:rsidRPr="00B87B2D">
              <w:rPr>
                <w:sz w:val="24"/>
                <w:szCs w:val="24"/>
                <w:lang w:val="vi-VN"/>
              </w:rPr>
              <w:t>m bảo kích thước 30 × 30 × 30 cm hoặc 40 × 40 × 40 cm (sai lệch về thể tích không quá 20%).</w:t>
            </w:r>
          </w:p>
        </w:tc>
        <w:tc>
          <w:tcPr>
            <w:tcW w:w="1207" w:type="pct"/>
            <w:vMerge w:val="restart"/>
            <w:tcBorders>
              <w:top w:val="nil"/>
              <w:left w:val="nil"/>
              <w:bottom w:val="single" w:sz="8" w:space="0" w:color="auto"/>
              <w:right w:val="single" w:sz="8" w:space="0" w:color="auto"/>
            </w:tcBorders>
            <w:vAlign w:val="center"/>
            <w:hideMark/>
          </w:tcPr>
          <w:p w14:paraId="03739ACD" w14:textId="677B7950" w:rsidR="004E7E27" w:rsidRPr="00B87B2D" w:rsidRDefault="004E7E27" w:rsidP="0063498D">
            <w:pPr>
              <w:spacing w:after="0" w:line="234" w:lineRule="atLeast"/>
              <w:jc w:val="both"/>
              <w:rPr>
                <w:sz w:val="24"/>
                <w:szCs w:val="24"/>
              </w:rPr>
            </w:pPr>
            <w:r w:rsidRPr="00B87B2D">
              <w:rPr>
                <w:sz w:val="24"/>
                <w:szCs w:val="24"/>
                <w:lang w:val="vi-VN"/>
              </w:rPr>
              <w:t>Các hao phí nhân công, vật tư áp dụng theo </w:t>
            </w:r>
            <w:bookmarkStart w:id="21" w:name="dc_3"/>
            <w:r w:rsidRPr="00B87B2D">
              <w:rPr>
                <w:sz w:val="24"/>
                <w:szCs w:val="24"/>
                <w:lang w:val="vi-VN"/>
              </w:rPr>
              <w:t xml:space="preserve"> </w:t>
            </w:r>
            <w:r w:rsidR="00491141" w:rsidRPr="004C10D5">
              <w:rPr>
                <w:sz w:val="24"/>
                <w:szCs w:val="24"/>
              </w:rPr>
              <w:t>Thông tư số</w:t>
            </w:r>
            <w:hyperlink r:id="rId11" w:tgtFrame="_blank" w:tooltip="Thông tư 13/2021/TT-BXD" w:history="1">
              <w:r w:rsidR="00491141" w:rsidRPr="00491141">
                <w:t xml:space="preserve"> </w:t>
              </w:r>
              <w:r w:rsidR="00491141" w:rsidRPr="00491141">
                <w:rPr>
                  <w:sz w:val="24"/>
                  <w:szCs w:val="24"/>
                </w:rPr>
                <w:t>37/2026/TT-BX</w:t>
              </w:r>
              <w:r w:rsidR="00491141" w:rsidRPr="004C10D5">
                <w:rPr>
                  <w:sz w:val="24"/>
                  <w:szCs w:val="24"/>
                </w:rPr>
                <w:t>D</w:t>
              </w:r>
            </w:hyperlink>
            <w:r w:rsidR="00491141" w:rsidRPr="004C10D5">
              <w:rPr>
                <w:sz w:val="24"/>
                <w:szCs w:val="24"/>
              </w:rPr>
              <w:t> ngày 26/6/2026 của Bộ</w:t>
            </w:r>
            <w:r w:rsidR="00491141">
              <w:rPr>
                <w:sz w:val="24"/>
                <w:szCs w:val="24"/>
              </w:rPr>
              <w:t xml:space="preserve"> trưởng Bộ</w:t>
            </w:r>
            <w:r w:rsidR="00491141" w:rsidRPr="004C10D5">
              <w:rPr>
                <w:sz w:val="24"/>
                <w:szCs w:val="24"/>
              </w:rPr>
              <w:t xml:space="preserve"> Xây dựng</w:t>
            </w:r>
            <w:r w:rsidR="00491141" w:rsidRPr="00B87B2D">
              <w:rPr>
                <w:sz w:val="24"/>
                <w:szCs w:val="24"/>
              </w:rPr>
              <w:t xml:space="preserve"> </w:t>
            </w:r>
            <w:r w:rsidR="00491141" w:rsidRPr="00020513">
              <w:rPr>
                <w:sz w:val="24"/>
                <w:szCs w:val="24"/>
              </w:rPr>
              <w:t>hướng dẫn phương pháp xác định định mức dự toán và các chỉ tiêu kinh tế kỹ thuật</w:t>
            </w:r>
            <w:bookmarkEnd w:id="21"/>
          </w:p>
        </w:tc>
      </w:tr>
      <w:tr w:rsidR="00B87B2D" w:rsidRPr="00B87B2D" w14:paraId="50B824D3" w14:textId="77777777" w:rsidTr="0097084D">
        <w:trPr>
          <w:tblCellSpacing w:w="0" w:type="dxa"/>
        </w:trPr>
        <w:tc>
          <w:tcPr>
            <w:tcW w:w="359" w:type="pct"/>
            <w:tcBorders>
              <w:top w:val="nil"/>
              <w:left w:val="single" w:sz="8" w:space="0" w:color="auto"/>
              <w:bottom w:val="single" w:sz="8" w:space="0" w:color="auto"/>
              <w:right w:val="single" w:sz="8" w:space="0" w:color="auto"/>
            </w:tcBorders>
            <w:vAlign w:val="center"/>
            <w:hideMark/>
          </w:tcPr>
          <w:p w14:paraId="60D05F21" w14:textId="77777777" w:rsidR="004E7E27" w:rsidRPr="00B87B2D" w:rsidRDefault="004E7E27" w:rsidP="004E7E27">
            <w:pPr>
              <w:spacing w:before="120" w:after="120" w:line="234" w:lineRule="atLeast"/>
              <w:jc w:val="center"/>
              <w:rPr>
                <w:sz w:val="24"/>
                <w:szCs w:val="24"/>
              </w:rPr>
            </w:pPr>
            <w:r w:rsidRPr="00B87B2D">
              <w:rPr>
                <w:sz w:val="24"/>
                <w:szCs w:val="24"/>
                <w:lang w:val="vi-VN"/>
              </w:rPr>
              <w:t>TB.8</w:t>
            </w:r>
          </w:p>
        </w:tc>
        <w:tc>
          <w:tcPr>
            <w:tcW w:w="1047" w:type="pct"/>
            <w:tcBorders>
              <w:top w:val="nil"/>
              <w:left w:val="nil"/>
              <w:bottom w:val="single" w:sz="8" w:space="0" w:color="auto"/>
              <w:right w:val="single" w:sz="8" w:space="0" w:color="auto"/>
            </w:tcBorders>
            <w:vAlign w:val="center"/>
            <w:hideMark/>
          </w:tcPr>
          <w:p w14:paraId="34DE54BF" w14:textId="77777777" w:rsidR="004E7E27" w:rsidRPr="00B87B2D" w:rsidRDefault="004E7E27" w:rsidP="004E7E27">
            <w:pPr>
              <w:spacing w:before="120" w:after="120" w:line="234" w:lineRule="atLeast"/>
              <w:rPr>
                <w:sz w:val="24"/>
                <w:szCs w:val="24"/>
              </w:rPr>
            </w:pPr>
            <w:r w:rsidRPr="00B87B2D">
              <w:rPr>
                <w:sz w:val="24"/>
                <w:szCs w:val="24"/>
                <w:lang w:val="vi-VN"/>
              </w:rPr>
              <w:t>Máy ủi 110 CV (Kích thước líp rộng 3m, cao 0</w:t>
            </w:r>
            <w:r w:rsidRPr="00B87B2D">
              <w:rPr>
                <w:sz w:val="24"/>
                <w:szCs w:val="24"/>
              </w:rPr>
              <w:t>,</w:t>
            </w:r>
            <w:r w:rsidRPr="00B87B2D">
              <w:rPr>
                <w:sz w:val="24"/>
                <w:szCs w:val="24"/>
                <w:lang w:val="vi-VN"/>
              </w:rPr>
              <w:t>4 m; khoảng cách líp 2m)</w:t>
            </w:r>
          </w:p>
        </w:tc>
        <w:tc>
          <w:tcPr>
            <w:tcW w:w="641" w:type="pct"/>
            <w:tcBorders>
              <w:top w:val="nil"/>
              <w:left w:val="nil"/>
              <w:bottom w:val="single" w:sz="8" w:space="0" w:color="auto"/>
              <w:right w:val="single" w:sz="8" w:space="0" w:color="auto"/>
            </w:tcBorders>
            <w:vAlign w:val="center"/>
            <w:hideMark/>
          </w:tcPr>
          <w:p w14:paraId="50660278" w14:textId="77777777" w:rsidR="004E7E27" w:rsidRPr="00B87B2D" w:rsidRDefault="004E7E27" w:rsidP="004E7E27">
            <w:pPr>
              <w:spacing w:before="120" w:after="120" w:line="234" w:lineRule="atLeast"/>
              <w:jc w:val="center"/>
              <w:rPr>
                <w:sz w:val="24"/>
                <w:szCs w:val="24"/>
              </w:rPr>
            </w:pPr>
            <w:r w:rsidRPr="00B87B2D">
              <w:rPr>
                <w:sz w:val="24"/>
                <w:szCs w:val="24"/>
                <w:lang w:val="vi-VN"/>
              </w:rPr>
              <w:t>Ca/ha</w:t>
            </w:r>
          </w:p>
        </w:tc>
        <w:tc>
          <w:tcPr>
            <w:tcW w:w="726" w:type="pct"/>
            <w:tcBorders>
              <w:top w:val="nil"/>
              <w:left w:val="nil"/>
              <w:bottom w:val="single" w:sz="8" w:space="0" w:color="auto"/>
              <w:right w:val="single" w:sz="8" w:space="0" w:color="auto"/>
            </w:tcBorders>
            <w:vAlign w:val="center"/>
            <w:hideMark/>
          </w:tcPr>
          <w:p w14:paraId="7479A2B0" w14:textId="77777777" w:rsidR="004E7E27" w:rsidRPr="00B87B2D" w:rsidRDefault="004E7E27" w:rsidP="004E7E27">
            <w:pPr>
              <w:spacing w:before="120" w:after="120" w:line="234" w:lineRule="atLeast"/>
              <w:jc w:val="center"/>
              <w:rPr>
                <w:sz w:val="24"/>
                <w:szCs w:val="24"/>
              </w:rPr>
            </w:pPr>
            <w:r w:rsidRPr="00B87B2D">
              <w:rPr>
                <w:sz w:val="24"/>
                <w:szCs w:val="24"/>
                <w:lang w:val="vi-VN"/>
              </w:rPr>
              <w:t>0,9</w:t>
            </w:r>
          </w:p>
        </w:tc>
        <w:tc>
          <w:tcPr>
            <w:tcW w:w="1020" w:type="pct"/>
            <w:tcBorders>
              <w:top w:val="nil"/>
              <w:left w:val="nil"/>
              <w:bottom w:val="single" w:sz="8" w:space="0" w:color="auto"/>
              <w:right w:val="single" w:sz="8" w:space="0" w:color="auto"/>
            </w:tcBorders>
            <w:vAlign w:val="center"/>
            <w:hideMark/>
          </w:tcPr>
          <w:p w14:paraId="796325C2" w14:textId="77777777" w:rsidR="004E7E27" w:rsidRPr="00B87B2D" w:rsidRDefault="004E7E27" w:rsidP="0063498D">
            <w:pPr>
              <w:spacing w:before="120" w:after="120" w:line="234" w:lineRule="atLeast"/>
              <w:jc w:val="both"/>
              <w:rPr>
                <w:sz w:val="24"/>
                <w:szCs w:val="24"/>
              </w:rPr>
            </w:pPr>
            <w:r w:rsidRPr="00B87B2D">
              <w:rPr>
                <w:sz w:val="24"/>
                <w:szCs w:val="24"/>
                <w:lang w:val="vi-VN"/>
              </w:rPr>
              <w:t>Bề rộng líp, chiều cao líp theo đúng thiết kế. Bề mặt líp phải được san bằng ph</w:t>
            </w:r>
            <w:r w:rsidRPr="00B87B2D">
              <w:rPr>
                <w:sz w:val="24"/>
                <w:szCs w:val="24"/>
              </w:rPr>
              <w:t>ẳ</w:t>
            </w:r>
            <w:r w:rsidRPr="00B87B2D">
              <w:rPr>
                <w:sz w:val="24"/>
                <w:szCs w:val="24"/>
                <w:lang w:val="vi-VN"/>
              </w:rPr>
              <w:t>ng. Các mương của líp phải được nối thông với mương chính. B</w:t>
            </w:r>
            <w:r w:rsidRPr="00B87B2D">
              <w:rPr>
                <w:sz w:val="24"/>
                <w:szCs w:val="24"/>
              </w:rPr>
              <w:t>ề </w:t>
            </w:r>
            <w:r w:rsidRPr="00B87B2D">
              <w:rPr>
                <w:sz w:val="24"/>
                <w:szCs w:val="24"/>
                <w:lang w:val="vi-VN"/>
              </w:rPr>
              <w:t>rộng quay đ</w:t>
            </w:r>
            <w:r w:rsidRPr="00B87B2D">
              <w:rPr>
                <w:sz w:val="24"/>
                <w:szCs w:val="24"/>
              </w:rPr>
              <w:t>ầ</w:t>
            </w:r>
            <w:r w:rsidRPr="00B87B2D">
              <w:rPr>
                <w:sz w:val="24"/>
                <w:szCs w:val="24"/>
                <w:lang w:val="vi-VN"/>
              </w:rPr>
              <w:t>u bằng 1,5 chiều dài máy</w:t>
            </w:r>
          </w:p>
        </w:tc>
        <w:tc>
          <w:tcPr>
            <w:tcW w:w="1207" w:type="pct"/>
            <w:vMerge/>
            <w:tcBorders>
              <w:top w:val="nil"/>
              <w:left w:val="nil"/>
              <w:bottom w:val="single" w:sz="8" w:space="0" w:color="auto"/>
              <w:right w:val="single" w:sz="8" w:space="0" w:color="auto"/>
            </w:tcBorders>
            <w:shd w:val="clear" w:color="auto" w:fill="FFFFFF"/>
            <w:vAlign w:val="center"/>
            <w:hideMark/>
          </w:tcPr>
          <w:p w14:paraId="6BAC6C00" w14:textId="77777777" w:rsidR="004E7E27" w:rsidRPr="00B87B2D" w:rsidRDefault="004E7E27" w:rsidP="0063498D">
            <w:pPr>
              <w:spacing w:after="0" w:line="240" w:lineRule="auto"/>
              <w:jc w:val="both"/>
              <w:rPr>
                <w:sz w:val="24"/>
                <w:szCs w:val="24"/>
              </w:rPr>
            </w:pPr>
          </w:p>
        </w:tc>
      </w:tr>
      <w:tr w:rsidR="00B87B2D" w:rsidRPr="00B87B2D" w14:paraId="419B29D1" w14:textId="77777777" w:rsidTr="0097084D">
        <w:trPr>
          <w:tblCellSpacing w:w="0" w:type="dxa"/>
        </w:trPr>
        <w:tc>
          <w:tcPr>
            <w:tcW w:w="359" w:type="pct"/>
            <w:tcBorders>
              <w:top w:val="nil"/>
              <w:left w:val="single" w:sz="8" w:space="0" w:color="auto"/>
              <w:bottom w:val="single" w:sz="8" w:space="0" w:color="auto"/>
              <w:right w:val="single" w:sz="8" w:space="0" w:color="auto"/>
            </w:tcBorders>
            <w:vAlign w:val="center"/>
            <w:hideMark/>
          </w:tcPr>
          <w:p w14:paraId="436990FD" w14:textId="77777777" w:rsidR="004E7E27" w:rsidRPr="00B87B2D" w:rsidRDefault="004E7E27" w:rsidP="004E7E27">
            <w:pPr>
              <w:spacing w:before="120" w:after="120" w:line="234" w:lineRule="atLeast"/>
              <w:jc w:val="center"/>
              <w:rPr>
                <w:sz w:val="24"/>
                <w:szCs w:val="24"/>
              </w:rPr>
            </w:pPr>
            <w:r w:rsidRPr="00B87B2D">
              <w:rPr>
                <w:sz w:val="24"/>
                <w:szCs w:val="24"/>
                <w:lang w:val="vi-VN"/>
              </w:rPr>
              <w:t>TB.9</w:t>
            </w:r>
          </w:p>
        </w:tc>
        <w:tc>
          <w:tcPr>
            <w:tcW w:w="1047" w:type="pct"/>
            <w:tcBorders>
              <w:top w:val="nil"/>
              <w:left w:val="nil"/>
              <w:bottom w:val="single" w:sz="8" w:space="0" w:color="auto"/>
              <w:right w:val="single" w:sz="8" w:space="0" w:color="auto"/>
            </w:tcBorders>
            <w:vAlign w:val="center"/>
            <w:hideMark/>
          </w:tcPr>
          <w:p w14:paraId="43EC07B0" w14:textId="77777777" w:rsidR="004E7E27" w:rsidRPr="00B87B2D" w:rsidRDefault="004E7E27" w:rsidP="004E7E27">
            <w:pPr>
              <w:spacing w:before="120" w:after="120" w:line="234" w:lineRule="atLeast"/>
              <w:rPr>
                <w:sz w:val="24"/>
                <w:szCs w:val="24"/>
              </w:rPr>
            </w:pPr>
            <w:r w:rsidRPr="00B87B2D">
              <w:rPr>
                <w:sz w:val="24"/>
                <w:szCs w:val="24"/>
                <w:lang w:val="vi-VN"/>
              </w:rPr>
              <w:t>Máy cạp 9 m</w:t>
            </w:r>
            <w:r w:rsidRPr="00B87B2D">
              <w:rPr>
                <w:sz w:val="24"/>
                <w:szCs w:val="24"/>
                <w:vertAlign w:val="superscript"/>
                <w:lang w:val="vi-VN"/>
              </w:rPr>
              <w:t>3</w:t>
            </w:r>
            <w:r w:rsidRPr="00B87B2D">
              <w:rPr>
                <w:sz w:val="24"/>
                <w:szCs w:val="24"/>
                <w:lang w:val="vi-VN"/>
              </w:rPr>
              <w:t> (Kích thước líp rộng 3m, cao 0,4 m; khoảng cách líp 2m)</w:t>
            </w:r>
          </w:p>
        </w:tc>
        <w:tc>
          <w:tcPr>
            <w:tcW w:w="641" w:type="pct"/>
            <w:tcBorders>
              <w:top w:val="nil"/>
              <w:left w:val="nil"/>
              <w:bottom w:val="single" w:sz="8" w:space="0" w:color="auto"/>
              <w:right w:val="single" w:sz="8" w:space="0" w:color="auto"/>
            </w:tcBorders>
            <w:vAlign w:val="center"/>
            <w:hideMark/>
          </w:tcPr>
          <w:p w14:paraId="50EFB33E" w14:textId="77777777" w:rsidR="004E7E27" w:rsidRPr="00B87B2D" w:rsidRDefault="004E7E27" w:rsidP="004E7E27">
            <w:pPr>
              <w:spacing w:before="120" w:after="120" w:line="234" w:lineRule="atLeast"/>
              <w:jc w:val="center"/>
              <w:rPr>
                <w:sz w:val="24"/>
                <w:szCs w:val="24"/>
              </w:rPr>
            </w:pPr>
            <w:r w:rsidRPr="00B87B2D">
              <w:rPr>
                <w:sz w:val="24"/>
                <w:szCs w:val="24"/>
                <w:lang w:val="vi-VN"/>
              </w:rPr>
              <w:t>Ca/ha</w:t>
            </w:r>
          </w:p>
        </w:tc>
        <w:tc>
          <w:tcPr>
            <w:tcW w:w="726" w:type="pct"/>
            <w:tcBorders>
              <w:top w:val="nil"/>
              <w:left w:val="nil"/>
              <w:bottom w:val="single" w:sz="8" w:space="0" w:color="auto"/>
              <w:right w:val="single" w:sz="8" w:space="0" w:color="auto"/>
            </w:tcBorders>
            <w:vAlign w:val="center"/>
            <w:hideMark/>
          </w:tcPr>
          <w:p w14:paraId="16BC363B" w14:textId="77777777" w:rsidR="004E7E27" w:rsidRPr="00B87B2D" w:rsidRDefault="004E7E27" w:rsidP="004E7E27">
            <w:pPr>
              <w:spacing w:before="120" w:after="120" w:line="234" w:lineRule="atLeast"/>
              <w:jc w:val="center"/>
              <w:rPr>
                <w:sz w:val="24"/>
                <w:szCs w:val="24"/>
              </w:rPr>
            </w:pPr>
            <w:r w:rsidRPr="00B87B2D">
              <w:rPr>
                <w:sz w:val="24"/>
                <w:szCs w:val="24"/>
                <w:lang w:val="vi-VN"/>
              </w:rPr>
              <w:t>2,4</w:t>
            </w:r>
          </w:p>
        </w:tc>
        <w:tc>
          <w:tcPr>
            <w:tcW w:w="1020" w:type="pct"/>
            <w:tcBorders>
              <w:top w:val="nil"/>
              <w:left w:val="nil"/>
              <w:bottom w:val="single" w:sz="8" w:space="0" w:color="auto"/>
              <w:right w:val="single" w:sz="8" w:space="0" w:color="auto"/>
            </w:tcBorders>
            <w:vAlign w:val="center"/>
            <w:hideMark/>
          </w:tcPr>
          <w:p w14:paraId="4D792DB4" w14:textId="77777777" w:rsidR="004E7E27" w:rsidRPr="00B87B2D" w:rsidRDefault="004E7E27" w:rsidP="0063498D">
            <w:pPr>
              <w:spacing w:before="120" w:after="120" w:line="234" w:lineRule="atLeast"/>
              <w:jc w:val="both"/>
              <w:rPr>
                <w:sz w:val="24"/>
                <w:szCs w:val="24"/>
              </w:rPr>
            </w:pPr>
            <w:r w:rsidRPr="00B87B2D">
              <w:rPr>
                <w:sz w:val="24"/>
                <w:szCs w:val="24"/>
                <w:lang w:val="vi-VN"/>
              </w:rPr>
              <w:t>Bề rộng líp, chiều cao líp, độ sâu mương đạt theo đúng thiết kế. Bề mặt líp phải được san bằng phẳng. Các mương của líp phải được nối thông với mương chính.</w:t>
            </w:r>
          </w:p>
        </w:tc>
        <w:tc>
          <w:tcPr>
            <w:tcW w:w="1207" w:type="pct"/>
            <w:vMerge/>
            <w:tcBorders>
              <w:top w:val="nil"/>
              <w:left w:val="nil"/>
              <w:bottom w:val="single" w:sz="8" w:space="0" w:color="auto"/>
              <w:right w:val="single" w:sz="8" w:space="0" w:color="auto"/>
            </w:tcBorders>
            <w:shd w:val="clear" w:color="auto" w:fill="FFFFFF"/>
            <w:vAlign w:val="center"/>
            <w:hideMark/>
          </w:tcPr>
          <w:p w14:paraId="3CDB3C0A" w14:textId="77777777" w:rsidR="004E7E27" w:rsidRPr="00B87B2D" w:rsidRDefault="004E7E27" w:rsidP="0063498D">
            <w:pPr>
              <w:spacing w:after="0" w:line="240" w:lineRule="auto"/>
              <w:jc w:val="both"/>
              <w:rPr>
                <w:sz w:val="24"/>
                <w:szCs w:val="24"/>
              </w:rPr>
            </w:pPr>
          </w:p>
        </w:tc>
      </w:tr>
      <w:tr w:rsidR="00B87B2D" w:rsidRPr="00B87B2D" w14:paraId="41E89C3E" w14:textId="77777777" w:rsidTr="0097084D">
        <w:trPr>
          <w:tblCellSpacing w:w="0" w:type="dxa"/>
        </w:trPr>
        <w:tc>
          <w:tcPr>
            <w:tcW w:w="359" w:type="pct"/>
            <w:tcBorders>
              <w:top w:val="nil"/>
              <w:left w:val="single" w:sz="8" w:space="0" w:color="auto"/>
              <w:bottom w:val="single" w:sz="8" w:space="0" w:color="auto"/>
              <w:right w:val="single" w:sz="8" w:space="0" w:color="auto"/>
            </w:tcBorders>
            <w:vAlign w:val="center"/>
            <w:hideMark/>
          </w:tcPr>
          <w:p w14:paraId="78A01D20" w14:textId="77777777" w:rsidR="004E7E27" w:rsidRPr="00B87B2D" w:rsidRDefault="004E7E27" w:rsidP="004E7E27">
            <w:pPr>
              <w:spacing w:before="120" w:after="120" w:line="234" w:lineRule="atLeast"/>
              <w:jc w:val="center"/>
              <w:rPr>
                <w:sz w:val="24"/>
                <w:szCs w:val="24"/>
              </w:rPr>
            </w:pPr>
            <w:r w:rsidRPr="00B87B2D">
              <w:rPr>
                <w:sz w:val="24"/>
                <w:szCs w:val="24"/>
                <w:lang w:val="vi-VN"/>
              </w:rPr>
              <w:t>TB.10</w:t>
            </w:r>
          </w:p>
        </w:tc>
        <w:tc>
          <w:tcPr>
            <w:tcW w:w="1047" w:type="pct"/>
            <w:tcBorders>
              <w:top w:val="nil"/>
              <w:left w:val="nil"/>
              <w:bottom w:val="single" w:sz="8" w:space="0" w:color="auto"/>
              <w:right w:val="single" w:sz="8" w:space="0" w:color="auto"/>
            </w:tcBorders>
            <w:vAlign w:val="center"/>
            <w:hideMark/>
          </w:tcPr>
          <w:p w14:paraId="318A4B8A" w14:textId="77777777" w:rsidR="004E7E27" w:rsidRPr="00B87B2D" w:rsidRDefault="004E7E27" w:rsidP="004E7E27">
            <w:pPr>
              <w:spacing w:before="120" w:after="120" w:line="234" w:lineRule="atLeast"/>
              <w:rPr>
                <w:sz w:val="24"/>
                <w:szCs w:val="24"/>
              </w:rPr>
            </w:pPr>
            <w:r w:rsidRPr="00B87B2D">
              <w:rPr>
                <w:sz w:val="24"/>
                <w:szCs w:val="24"/>
                <w:lang w:val="vi-VN"/>
              </w:rPr>
              <w:t>Máy làm bậc thang độ dốc 20-25° công suất máy trên 60 Cv</w:t>
            </w:r>
          </w:p>
        </w:tc>
        <w:tc>
          <w:tcPr>
            <w:tcW w:w="641" w:type="pct"/>
            <w:tcBorders>
              <w:top w:val="nil"/>
              <w:left w:val="nil"/>
              <w:bottom w:val="single" w:sz="8" w:space="0" w:color="auto"/>
              <w:right w:val="single" w:sz="8" w:space="0" w:color="auto"/>
            </w:tcBorders>
            <w:vAlign w:val="center"/>
            <w:hideMark/>
          </w:tcPr>
          <w:p w14:paraId="2180AACD" w14:textId="77777777" w:rsidR="004E7E27" w:rsidRPr="00B87B2D" w:rsidRDefault="004E7E27" w:rsidP="004E7E27">
            <w:pPr>
              <w:spacing w:before="120" w:after="120" w:line="234" w:lineRule="atLeast"/>
              <w:jc w:val="center"/>
              <w:rPr>
                <w:sz w:val="24"/>
                <w:szCs w:val="24"/>
              </w:rPr>
            </w:pPr>
            <w:r w:rsidRPr="00B87B2D">
              <w:rPr>
                <w:sz w:val="24"/>
                <w:szCs w:val="24"/>
                <w:lang w:val="vi-VN"/>
              </w:rPr>
              <w:t>Ca/ha</w:t>
            </w:r>
          </w:p>
        </w:tc>
        <w:tc>
          <w:tcPr>
            <w:tcW w:w="726" w:type="pct"/>
            <w:tcBorders>
              <w:top w:val="nil"/>
              <w:left w:val="nil"/>
              <w:bottom w:val="single" w:sz="8" w:space="0" w:color="auto"/>
              <w:right w:val="single" w:sz="8" w:space="0" w:color="auto"/>
            </w:tcBorders>
            <w:vAlign w:val="center"/>
            <w:hideMark/>
          </w:tcPr>
          <w:p w14:paraId="602540C1" w14:textId="77777777" w:rsidR="004E7E27" w:rsidRPr="00B87B2D" w:rsidRDefault="004E7E27" w:rsidP="004E7E27">
            <w:pPr>
              <w:spacing w:before="120" w:after="120" w:line="234" w:lineRule="atLeast"/>
              <w:jc w:val="center"/>
              <w:rPr>
                <w:sz w:val="24"/>
                <w:szCs w:val="24"/>
              </w:rPr>
            </w:pPr>
            <w:r w:rsidRPr="00B87B2D">
              <w:rPr>
                <w:sz w:val="24"/>
                <w:szCs w:val="24"/>
                <w:lang w:val="vi-VN"/>
              </w:rPr>
              <w:t>3,52</w:t>
            </w:r>
          </w:p>
        </w:tc>
        <w:tc>
          <w:tcPr>
            <w:tcW w:w="1020" w:type="pct"/>
            <w:tcBorders>
              <w:top w:val="nil"/>
              <w:left w:val="nil"/>
              <w:bottom w:val="single" w:sz="8" w:space="0" w:color="auto"/>
              <w:right w:val="single" w:sz="8" w:space="0" w:color="auto"/>
            </w:tcBorders>
            <w:vAlign w:val="center"/>
            <w:hideMark/>
          </w:tcPr>
          <w:p w14:paraId="1032147E" w14:textId="77777777" w:rsidR="004E7E27" w:rsidRPr="00B87B2D" w:rsidRDefault="004E7E27" w:rsidP="0063498D">
            <w:pPr>
              <w:spacing w:before="120" w:after="120" w:line="234" w:lineRule="atLeast"/>
              <w:jc w:val="both"/>
              <w:rPr>
                <w:sz w:val="24"/>
                <w:szCs w:val="24"/>
              </w:rPr>
            </w:pPr>
            <w:r w:rsidRPr="00B87B2D">
              <w:rPr>
                <w:sz w:val="24"/>
                <w:szCs w:val="24"/>
                <w:lang w:val="vi-VN"/>
              </w:rPr>
              <w:t>Mặt bậc thang rộng tối thiểu 3,2 m; mặt bậc thang phải bằng ph</w:t>
            </w:r>
            <w:r w:rsidRPr="00B87B2D">
              <w:rPr>
                <w:sz w:val="24"/>
                <w:szCs w:val="24"/>
              </w:rPr>
              <w:t>ẳ</w:t>
            </w:r>
            <w:r w:rsidRPr="00B87B2D">
              <w:rPr>
                <w:sz w:val="24"/>
                <w:szCs w:val="24"/>
                <w:lang w:val="vi-VN"/>
              </w:rPr>
              <w:t xml:space="preserve">ng, chạy theo đường đồng mức và nghiêng vào phía trong 3- </w:t>
            </w:r>
            <w:r w:rsidRPr="00B87B2D">
              <w:rPr>
                <w:sz w:val="24"/>
                <w:szCs w:val="24"/>
                <w:lang w:val="vi-VN"/>
              </w:rPr>
              <w:lastRenderedPageBreak/>
              <w:t>5°. Đất bậc thang trên không được xô xuống bậc dưới.</w:t>
            </w:r>
          </w:p>
        </w:tc>
        <w:tc>
          <w:tcPr>
            <w:tcW w:w="1207" w:type="pct"/>
            <w:vMerge w:val="restart"/>
            <w:tcBorders>
              <w:top w:val="nil"/>
              <w:left w:val="nil"/>
              <w:bottom w:val="single" w:sz="8" w:space="0" w:color="auto"/>
              <w:right w:val="single" w:sz="8" w:space="0" w:color="auto"/>
            </w:tcBorders>
            <w:vAlign w:val="center"/>
            <w:hideMark/>
          </w:tcPr>
          <w:p w14:paraId="6C48DA39" w14:textId="3198534B" w:rsidR="004E7E27" w:rsidRPr="00B87B2D" w:rsidRDefault="004E7E27" w:rsidP="0063498D">
            <w:pPr>
              <w:spacing w:after="0" w:line="234" w:lineRule="atLeast"/>
              <w:jc w:val="both"/>
              <w:rPr>
                <w:sz w:val="24"/>
                <w:szCs w:val="24"/>
              </w:rPr>
            </w:pPr>
            <w:r w:rsidRPr="00B87B2D">
              <w:rPr>
                <w:sz w:val="24"/>
                <w:szCs w:val="24"/>
                <w:lang w:val="vi-VN"/>
              </w:rPr>
              <w:lastRenderedPageBreak/>
              <w:t>Các hao phí nhân công, vật tư áp dụng theo </w:t>
            </w:r>
            <w:bookmarkStart w:id="22" w:name="dc_4"/>
            <w:r w:rsidRPr="00B87B2D">
              <w:rPr>
                <w:sz w:val="24"/>
                <w:szCs w:val="24"/>
                <w:lang w:val="vi-VN"/>
              </w:rPr>
              <w:t xml:space="preserve"> </w:t>
            </w:r>
            <w:r w:rsidR="004B7A78" w:rsidRPr="004C10D5">
              <w:rPr>
                <w:sz w:val="24"/>
                <w:szCs w:val="24"/>
              </w:rPr>
              <w:t>Thông tư số</w:t>
            </w:r>
            <w:hyperlink r:id="rId12" w:tgtFrame="_blank" w:tooltip="Thông tư 13/2021/TT-BXD" w:history="1">
              <w:r w:rsidR="004B7A78" w:rsidRPr="00491141">
                <w:t xml:space="preserve"> </w:t>
              </w:r>
              <w:r w:rsidR="004B7A78" w:rsidRPr="00491141">
                <w:rPr>
                  <w:sz w:val="24"/>
                  <w:szCs w:val="24"/>
                </w:rPr>
                <w:t>37/2026/TT-BX</w:t>
              </w:r>
              <w:r w:rsidR="004B7A78" w:rsidRPr="004C10D5">
                <w:rPr>
                  <w:sz w:val="24"/>
                  <w:szCs w:val="24"/>
                </w:rPr>
                <w:t>D</w:t>
              </w:r>
            </w:hyperlink>
            <w:r w:rsidR="004B7A78" w:rsidRPr="004C10D5">
              <w:rPr>
                <w:sz w:val="24"/>
                <w:szCs w:val="24"/>
              </w:rPr>
              <w:t> ngày 26/6/2026 của Bộ</w:t>
            </w:r>
            <w:r w:rsidR="004B7A78">
              <w:rPr>
                <w:sz w:val="24"/>
                <w:szCs w:val="24"/>
              </w:rPr>
              <w:t xml:space="preserve"> trưởng Bộ</w:t>
            </w:r>
            <w:r w:rsidR="004B7A78" w:rsidRPr="004C10D5">
              <w:rPr>
                <w:sz w:val="24"/>
                <w:szCs w:val="24"/>
              </w:rPr>
              <w:t xml:space="preserve"> Xây dựng</w:t>
            </w:r>
            <w:r w:rsidR="004B7A78" w:rsidRPr="00B87B2D">
              <w:rPr>
                <w:sz w:val="24"/>
                <w:szCs w:val="24"/>
              </w:rPr>
              <w:t xml:space="preserve"> </w:t>
            </w:r>
            <w:r w:rsidR="004B7A78" w:rsidRPr="00020513">
              <w:rPr>
                <w:sz w:val="24"/>
                <w:szCs w:val="24"/>
              </w:rPr>
              <w:t xml:space="preserve">hướng dẫn </w:t>
            </w:r>
            <w:r w:rsidR="004B7A78" w:rsidRPr="00020513">
              <w:rPr>
                <w:sz w:val="24"/>
                <w:szCs w:val="24"/>
              </w:rPr>
              <w:lastRenderedPageBreak/>
              <w:t>phương pháp xác định định mức dự toán và các chỉ tiêu kinh tế kỹ thuật</w:t>
            </w:r>
            <w:bookmarkEnd w:id="22"/>
          </w:p>
        </w:tc>
      </w:tr>
      <w:tr w:rsidR="00B87B2D" w:rsidRPr="00B87B2D" w14:paraId="7E35D132" w14:textId="77777777" w:rsidTr="0097084D">
        <w:trPr>
          <w:tblCellSpacing w:w="0" w:type="dxa"/>
        </w:trPr>
        <w:tc>
          <w:tcPr>
            <w:tcW w:w="359" w:type="pct"/>
            <w:tcBorders>
              <w:top w:val="nil"/>
              <w:left w:val="single" w:sz="8" w:space="0" w:color="auto"/>
              <w:bottom w:val="single" w:sz="8" w:space="0" w:color="auto"/>
              <w:right w:val="single" w:sz="8" w:space="0" w:color="auto"/>
            </w:tcBorders>
            <w:vAlign w:val="center"/>
            <w:hideMark/>
          </w:tcPr>
          <w:p w14:paraId="13BEC0C8" w14:textId="77777777" w:rsidR="004E7E27" w:rsidRPr="00B87B2D" w:rsidRDefault="004E7E27" w:rsidP="004E7E27">
            <w:pPr>
              <w:spacing w:before="120" w:after="120" w:line="234" w:lineRule="atLeast"/>
              <w:jc w:val="center"/>
              <w:rPr>
                <w:sz w:val="24"/>
                <w:szCs w:val="24"/>
              </w:rPr>
            </w:pPr>
            <w:r w:rsidRPr="00B87B2D">
              <w:rPr>
                <w:sz w:val="24"/>
                <w:szCs w:val="24"/>
                <w:lang w:val="vi-VN"/>
              </w:rPr>
              <w:lastRenderedPageBreak/>
              <w:t>TB.11</w:t>
            </w:r>
          </w:p>
        </w:tc>
        <w:tc>
          <w:tcPr>
            <w:tcW w:w="1047" w:type="pct"/>
            <w:tcBorders>
              <w:top w:val="nil"/>
              <w:left w:val="nil"/>
              <w:bottom w:val="single" w:sz="8" w:space="0" w:color="auto"/>
              <w:right w:val="single" w:sz="8" w:space="0" w:color="auto"/>
            </w:tcBorders>
            <w:vAlign w:val="center"/>
            <w:hideMark/>
          </w:tcPr>
          <w:p w14:paraId="17F66C5C" w14:textId="77777777" w:rsidR="004E7E27" w:rsidRPr="00B87B2D" w:rsidRDefault="004E7E27" w:rsidP="004E7E27">
            <w:pPr>
              <w:spacing w:before="120" w:after="120" w:line="234" w:lineRule="atLeast"/>
              <w:rPr>
                <w:sz w:val="24"/>
                <w:szCs w:val="24"/>
              </w:rPr>
            </w:pPr>
            <w:r w:rsidRPr="00B87B2D">
              <w:rPr>
                <w:sz w:val="24"/>
                <w:szCs w:val="24"/>
                <w:lang w:val="vi-VN"/>
              </w:rPr>
              <w:t>Máy cuốc hố độ dốc 20-25° công suất trên 60 Cv</w:t>
            </w:r>
          </w:p>
        </w:tc>
        <w:tc>
          <w:tcPr>
            <w:tcW w:w="641" w:type="pct"/>
            <w:tcBorders>
              <w:top w:val="nil"/>
              <w:left w:val="nil"/>
              <w:bottom w:val="single" w:sz="8" w:space="0" w:color="auto"/>
              <w:right w:val="single" w:sz="8" w:space="0" w:color="auto"/>
            </w:tcBorders>
            <w:vAlign w:val="center"/>
            <w:hideMark/>
          </w:tcPr>
          <w:p w14:paraId="63A7C5A2" w14:textId="77777777" w:rsidR="004E7E27" w:rsidRPr="00B87B2D" w:rsidRDefault="004E7E27" w:rsidP="004E7E27">
            <w:pPr>
              <w:spacing w:before="120" w:after="120" w:line="234" w:lineRule="atLeast"/>
              <w:jc w:val="center"/>
              <w:rPr>
                <w:sz w:val="24"/>
                <w:szCs w:val="24"/>
              </w:rPr>
            </w:pPr>
            <w:r w:rsidRPr="00B87B2D">
              <w:rPr>
                <w:sz w:val="24"/>
                <w:szCs w:val="24"/>
                <w:lang w:val="vi-VN"/>
              </w:rPr>
              <w:t>ca/1000 hố</w:t>
            </w:r>
          </w:p>
        </w:tc>
        <w:tc>
          <w:tcPr>
            <w:tcW w:w="726" w:type="pct"/>
            <w:tcBorders>
              <w:top w:val="nil"/>
              <w:left w:val="nil"/>
              <w:bottom w:val="single" w:sz="8" w:space="0" w:color="auto"/>
              <w:right w:val="single" w:sz="8" w:space="0" w:color="auto"/>
            </w:tcBorders>
            <w:vAlign w:val="center"/>
            <w:hideMark/>
          </w:tcPr>
          <w:p w14:paraId="3655CB3E" w14:textId="77777777" w:rsidR="004E7E27" w:rsidRPr="00B87B2D" w:rsidRDefault="004E7E27" w:rsidP="004E7E27">
            <w:pPr>
              <w:spacing w:before="120" w:after="120" w:line="234" w:lineRule="atLeast"/>
              <w:jc w:val="center"/>
              <w:rPr>
                <w:sz w:val="24"/>
                <w:szCs w:val="24"/>
              </w:rPr>
            </w:pPr>
            <w:r w:rsidRPr="00B87B2D">
              <w:rPr>
                <w:sz w:val="24"/>
                <w:szCs w:val="24"/>
                <w:lang w:val="vi-VN"/>
              </w:rPr>
              <w:t>2,72</w:t>
            </w:r>
          </w:p>
        </w:tc>
        <w:tc>
          <w:tcPr>
            <w:tcW w:w="1020" w:type="pct"/>
            <w:tcBorders>
              <w:top w:val="nil"/>
              <w:left w:val="nil"/>
              <w:bottom w:val="single" w:sz="8" w:space="0" w:color="auto"/>
              <w:right w:val="single" w:sz="8" w:space="0" w:color="auto"/>
            </w:tcBorders>
            <w:vAlign w:val="center"/>
            <w:hideMark/>
          </w:tcPr>
          <w:p w14:paraId="1462D8E0" w14:textId="77777777" w:rsidR="004E7E27" w:rsidRPr="00B87B2D" w:rsidRDefault="004E7E27" w:rsidP="0063498D">
            <w:pPr>
              <w:spacing w:before="120" w:after="120" w:line="234" w:lineRule="atLeast"/>
              <w:jc w:val="both"/>
              <w:rPr>
                <w:sz w:val="24"/>
                <w:szCs w:val="24"/>
              </w:rPr>
            </w:pPr>
            <w:r w:rsidRPr="00B87B2D">
              <w:rPr>
                <w:sz w:val="24"/>
                <w:szCs w:val="24"/>
                <w:lang w:val="vi-VN"/>
              </w:rPr>
              <w:t>Cuốc hố theo đúng cự ly (hàng cách hà</w:t>
            </w:r>
            <w:r w:rsidRPr="00B87B2D">
              <w:rPr>
                <w:sz w:val="24"/>
                <w:szCs w:val="24"/>
              </w:rPr>
              <w:t>n</w:t>
            </w:r>
            <w:r w:rsidRPr="00B87B2D">
              <w:rPr>
                <w:sz w:val="24"/>
                <w:szCs w:val="24"/>
                <w:lang w:val="vi-VN"/>
              </w:rPr>
              <w:t>g, hố cách hố), đảm bảo kích thước hoặc 80 × 80 × 60 cm (sai lệch về thể tích không quá 20%). Đất đào lên để cạnh miệng hố (lấy đất mặt khác cho vào hố nếu làm bậc thang)</w:t>
            </w:r>
          </w:p>
        </w:tc>
        <w:tc>
          <w:tcPr>
            <w:tcW w:w="1207" w:type="pct"/>
            <w:vMerge/>
            <w:tcBorders>
              <w:top w:val="nil"/>
              <w:left w:val="nil"/>
              <w:bottom w:val="single" w:sz="8" w:space="0" w:color="auto"/>
              <w:right w:val="single" w:sz="8" w:space="0" w:color="auto"/>
            </w:tcBorders>
            <w:shd w:val="clear" w:color="auto" w:fill="FFFFFF"/>
            <w:vAlign w:val="center"/>
            <w:hideMark/>
          </w:tcPr>
          <w:p w14:paraId="2F26CA90" w14:textId="77777777" w:rsidR="004E7E27" w:rsidRPr="00B87B2D" w:rsidRDefault="004E7E27" w:rsidP="004E7E27">
            <w:pPr>
              <w:spacing w:after="0" w:line="240" w:lineRule="auto"/>
              <w:rPr>
                <w:sz w:val="24"/>
                <w:szCs w:val="24"/>
              </w:rPr>
            </w:pPr>
          </w:p>
        </w:tc>
      </w:tr>
    </w:tbl>
    <w:p w14:paraId="08890443" w14:textId="77777777" w:rsidR="00517501" w:rsidRPr="00B87B2D" w:rsidRDefault="00517501" w:rsidP="004E7E27">
      <w:pPr>
        <w:shd w:val="clear" w:color="auto" w:fill="FFFFFF"/>
        <w:spacing w:after="0" w:line="234" w:lineRule="atLeast"/>
        <w:jc w:val="center"/>
        <w:rPr>
          <w:b/>
          <w:bCs/>
          <w:szCs w:val="28"/>
        </w:rPr>
      </w:pPr>
      <w:bookmarkStart w:id="23" w:name="dieu_5_1"/>
    </w:p>
    <w:p w14:paraId="71A77807" w14:textId="11F1E91F" w:rsidR="004E7E27" w:rsidRPr="00B87B2D" w:rsidRDefault="004E7E27" w:rsidP="004E7E27">
      <w:pPr>
        <w:shd w:val="clear" w:color="auto" w:fill="FFFFFF"/>
        <w:spacing w:after="0" w:line="234" w:lineRule="atLeast"/>
        <w:jc w:val="center"/>
        <w:rPr>
          <w:b/>
          <w:bCs/>
          <w:szCs w:val="28"/>
        </w:rPr>
      </w:pPr>
      <w:r w:rsidRPr="00B87B2D">
        <w:rPr>
          <w:b/>
          <w:bCs/>
          <w:szCs w:val="28"/>
          <w:lang w:val="vi-VN"/>
        </w:rPr>
        <w:t>Bảng 5. Định mức lao động cho một số biện pháp lâm sinh</w:t>
      </w:r>
      <w:bookmarkEnd w:id="23"/>
    </w:p>
    <w:p w14:paraId="4F3DFB18" w14:textId="77777777" w:rsidR="00517501" w:rsidRPr="00B87B2D" w:rsidRDefault="00517501" w:rsidP="004E7E27">
      <w:pPr>
        <w:shd w:val="clear" w:color="auto" w:fill="FFFFFF"/>
        <w:spacing w:after="0" w:line="234" w:lineRule="atLeast"/>
        <w:jc w:val="center"/>
        <w:rPr>
          <w:b/>
          <w:bCs/>
          <w:szCs w:val="28"/>
        </w:rPr>
      </w:pPr>
    </w:p>
    <w:p w14:paraId="40B490F7" w14:textId="77777777" w:rsidR="004E7E27" w:rsidRPr="00B87B2D" w:rsidRDefault="004E7E27" w:rsidP="004E7E27">
      <w:pPr>
        <w:shd w:val="clear" w:color="auto" w:fill="FFFFFF"/>
        <w:spacing w:after="0" w:line="234" w:lineRule="atLeast"/>
        <w:jc w:val="center"/>
        <w:rPr>
          <w:szCs w:val="28"/>
        </w:rPr>
      </w:pP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87"/>
        <w:gridCol w:w="2700"/>
        <w:gridCol w:w="1360"/>
        <w:gridCol w:w="1038"/>
        <w:gridCol w:w="3067"/>
      </w:tblGrid>
      <w:tr w:rsidR="00B87B2D" w:rsidRPr="00B87B2D" w14:paraId="57D6B2CA" w14:textId="77777777" w:rsidTr="0079428F">
        <w:trPr>
          <w:tblCellSpacing w:w="0" w:type="dxa"/>
        </w:trPr>
        <w:tc>
          <w:tcPr>
            <w:tcW w:w="400" w:type="pct"/>
            <w:tcBorders>
              <w:top w:val="single" w:sz="8" w:space="0" w:color="auto"/>
              <w:left w:val="single" w:sz="8" w:space="0" w:color="auto"/>
              <w:bottom w:val="single" w:sz="8" w:space="0" w:color="auto"/>
              <w:right w:val="single" w:sz="8" w:space="0" w:color="auto"/>
            </w:tcBorders>
            <w:vAlign w:val="center"/>
            <w:hideMark/>
          </w:tcPr>
          <w:p w14:paraId="6A2A2746"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Mã hiệu</w:t>
            </w:r>
          </w:p>
        </w:tc>
        <w:tc>
          <w:tcPr>
            <w:tcW w:w="1650" w:type="pct"/>
            <w:tcBorders>
              <w:top w:val="single" w:sz="8" w:space="0" w:color="auto"/>
              <w:left w:val="nil"/>
              <w:bottom w:val="single" w:sz="8" w:space="0" w:color="auto"/>
              <w:right w:val="single" w:sz="8" w:space="0" w:color="auto"/>
            </w:tcBorders>
            <w:vAlign w:val="center"/>
            <w:hideMark/>
          </w:tcPr>
          <w:p w14:paraId="6E319692"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Hạng mục</w:t>
            </w:r>
          </w:p>
        </w:tc>
        <w:tc>
          <w:tcPr>
            <w:tcW w:w="600" w:type="pct"/>
            <w:tcBorders>
              <w:top w:val="single" w:sz="8" w:space="0" w:color="auto"/>
              <w:left w:val="nil"/>
              <w:bottom w:val="single" w:sz="8" w:space="0" w:color="auto"/>
              <w:right w:val="single" w:sz="8" w:space="0" w:color="auto"/>
            </w:tcBorders>
            <w:vAlign w:val="center"/>
            <w:hideMark/>
          </w:tcPr>
          <w:p w14:paraId="7F6A5FB0"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ĐVT</w:t>
            </w:r>
          </w:p>
        </w:tc>
        <w:tc>
          <w:tcPr>
            <w:tcW w:w="450" w:type="pct"/>
            <w:tcBorders>
              <w:top w:val="single" w:sz="8" w:space="0" w:color="auto"/>
              <w:left w:val="nil"/>
              <w:bottom w:val="single" w:sz="8" w:space="0" w:color="auto"/>
              <w:right w:val="single" w:sz="8" w:space="0" w:color="auto"/>
            </w:tcBorders>
            <w:vAlign w:val="center"/>
            <w:hideMark/>
          </w:tcPr>
          <w:p w14:paraId="2EE5DE7F"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Định mức</w:t>
            </w:r>
          </w:p>
        </w:tc>
        <w:tc>
          <w:tcPr>
            <w:tcW w:w="1800" w:type="pct"/>
            <w:tcBorders>
              <w:top w:val="single" w:sz="8" w:space="0" w:color="auto"/>
              <w:left w:val="nil"/>
              <w:bottom w:val="single" w:sz="8" w:space="0" w:color="auto"/>
              <w:right w:val="single" w:sz="8" w:space="0" w:color="auto"/>
            </w:tcBorders>
            <w:vAlign w:val="center"/>
            <w:hideMark/>
          </w:tcPr>
          <w:p w14:paraId="439575D8"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Yêu cầu kỹ thuật</w:t>
            </w:r>
          </w:p>
        </w:tc>
      </w:tr>
      <w:tr w:rsidR="00B87B2D" w:rsidRPr="00B87B2D" w14:paraId="1F525081"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6295C89F"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A</w:t>
            </w:r>
          </w:p>
        </w:tc>
        <w:tc>
          <w:tcPr>
            <w:tcW w:w="4550" w:type="pct"/>
            <w:gridSpan w:val="4"/>
            <w:tcBorders>
              <w:top w:val="nil"/>
              <w:left w:val="nil"/>
              <w:bottom w:val="single" w:sz="8" w:space="0" w:color="auto"/>
              <w:right w:val="single" w:sz="8" w:space="0" w:color="auto"/>
            </w:tcBorders>
            <w:vAlign w:val="center"/>
            <w:hideMark/>
          </w:tcPr>
          <w:p w14:paraId="273E626A" w14:textId="77777777" w:rsidR="004E7E27" w:rsidRPr="00B87B2D" w:rsidRDefault="004E7E27" w:rsidP="004E7E27">
            <w:pPr>
              <w:spacing w:before="120" w:after="120" w:line="234" w:lineRule="atLeast"/>
              <w:rPr>
                <w:sz w:val="24"/>
                <w:szCs w:val="24"/>
              </w:rPr>
            </w:pPr>
            <w:r w:rsidRPr="00B87B2D">
              <w:rPr>
                <w:b/>
                <w:bCs/>
                <w:sz w:val="24"/>
                <w:szCs w:val="24"/>
                <w:lang w:val="vi-VN"/>
              </w:rPr>
              <w:t>TR</w:t>
            </w:r>
            <w:r w:rsidRPr="00B87B2D">
              <w:rPr>
                <w:b/>
                <w:bCs/>
                <w:sz w:val="24"/>
                <w:szCs w:val="24"/>
              </w:rPr>
              <w:t>Ồ</w:t>
            </w:r>
            <w:r w:rsidRPr="00B87B2D">
              <w:rPr>
                <w:b/>
                <w:bCs/>
                <w:sz w:val="24"/>
                <w:szCs w:val="24"/>
                <w:lang w:val="vi-VN"/>
              </w:rPr>
              <w:t>NG TRÊN Đ</w:t>
            </w:r>
            <w:r w:rsidRPr="00B87B2D">
              <w:rPr>
                <w:b/>
                <w:bCs/>
                <w:sz w:val="24"/>
                <w:szCs w:val="24"/>
              </w:rPr>
              <w:t>Ấ</w:t>
            </w:r>
            <w:r w:rsidRPr="00B87B2D">
              <w:rPr>
                <w:b/>
                <w:bCs/>
                <w:sz w:val="24"/>
                <w:szCs w:val="24"/>
                <w:lang w:val="vi-VN"/>
              </w:rPr>
              <w:t>T Đ</w:t>
            </w:r>
            <w:r w:rsidRPr="00B87B2D">
              <w:rPr>
                <w:b/>
                <w:bCs/>
                <w:sz w:val="24"/>
                <w:szCs w:val="24"/>
              </w:rPr>
              <w:t>Ồ</w:t>
            </w:r>
            <w:r w:rsidRPr="00B87B2D">
              <w:rPr>
                <w:b/>
                <w:bCs/>
                <w:sz w:val="24"/>
                <w:szCs w:val="24"/>
                <w:lang w:val="vi-VN"/>
              </w:rPr>
              <w:t>I </w:t>
            </w:r>
            <w:r w:rsidRPr="00B87B2D">
              <w:rPr>
                <w:b/>
                <w:bCs/>
                <w:sz w:val="24"/>
                <w:szCs w:val="24"/>
              </w:rPr>
              <w:t>NÚI,  ĐẤT </w:t>
            </w:r>
            <w:r w:rsidRPr="00B87B2D">
              <w:rPr>
                <w:b/>
                <w:bCs/>
                <w:sz w:val="24"/>
                <w:szCs w:val="24"/>
                <w:lang w:val="vi-VN"/>
              </w:rPr>
              <w:t>KHÁC</w:t>
            </w:r>
          </w:p>
        </w:tc>
      </w:tr>
      <w:tr w:rsidR="00BD6CC7" w:rsidRPr="00BD6CC7" w14:paraId="68F03AE3"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33E73018" w14:textId="77777777" w:rsidR="004E7E27" w:rsidRPr="00221B8C" w:rsidRDefault="004E7E27" w:rsidP="004E7E27">
            <w:pPr>
              <w:spacing w:before="120" w:after="120" w:line="234" w:lineRule="atLeast"/>
              <w:jc w:val="center"/>
              <w:rPr>
                <w:sz w:val="24"/>
                <w:szCs w:val="24"/>
              </w:rPr>
            </w:pPr>
            <w:r w:rsidRPr="00221B8C">
              <w:rPr>
                <w:sz w:val="24"/>
                <w:szCs w:val="24"/>
                <w:lang w:val="vi-VN"/>
              </w:rPr>
              <w:t>TR.01</w:t>
            </w:r>
          </w:p>
        </w:tc>
        <w:tc>
          <w:tcPr>
            <w:tcW w:w="1650" w:type="pct"/>
            <w:tcBorders>
              <w:top w:val="nil"/>
              <w:left w:val="nil"/>
              <w:bottom w:val="single" w:sz="8" w:space="0" w:color="auto"/>
              <w:right w:val="single" w:sz="8" w:space="0" w:color="auto"/>
            </w:tcBorders>
            <w:vAlign w:val="center"/>
            <w:hideMark/>
          </w:tcPr>
          <w:p w14:paraId="472CCA48" w14:textId="77777777" w:rsidR="004E7E27" w:rsidRPr="00221B8C" w:rsidRDefault="004E7E27" w:rsidP="0063498D">
            <w:pPr>
              <w:spacing w:before="120" w:after="120" w:line="234" w:lineRule="atLeast"/>
              <w:jc w:val="both"/>
              <w:rPr>
                <w:sz w:val="24"/>
                <w:szCs w:val="24"/>
              </w:rPr>
            </w:pPr>
            <w:r w:rsidRPr="00221B8C">
              <w:rPr>
                <w:sz w:val="24"/>
                <w:szCs w:val="24"/>
                <w:lang w:val="vi-VN"/>
              </w:rPr>
              <w:t>Phát dọn thực bì toàn diện thủ công</w:t>
            </w:r>
          </w:p>
        </w:tc>
        <w:tc>
          <w:tcPr>
            <w:tcW w:w="600" w:type="pct"/>
            <w:tcBorders>
              <w:top w:val="nil"/>
              <w:left w:val="nil"/>
              <w:bottom w:val="single" w:sz="8" w:space="0" w:color="auto"/>
              <w:right w:val="single" w:sz="8" w:space="0" w:color="auto"/>
            </w:tcBorders>
            <w:vAlign w:val="center"/>
            <w:hideMark/>
          </w:tcPr>
          <w:p w14:paraId="1C590386" w14:textId="77777777" w:rsidR="004E7E27" w:rsidRPr="00221B8C" w:rsidRDefault="004E7E27" w:rsidP="0063498D">
            <w:pPr>
              <w:spacing w:before="120" w:after="120" w:line="234" w:lineRule="atLeast"/>
              <w:jc w:val="both"/>
              <w:rPr>
                <w:sz w:val="24"/>
                <w:szCs w:val="24"/>
              </w:rPr>
            </w:pPr>
            <w:r w:rsidRPr="00221B8C">
              <w:rPr>
                <w:sz w:val="24"/>
                <w:szCs w:val="24"/>
                <w:lang w:val="vi-VN"/>
              </w:rPr>
              <w:t>công/1000 m</w:t>
            </w:r>
            <w:r w:rsidRPr="00221B8C">
              <w:rPr>
                <w:sz w:val="24"/>
                <w:szCs w:val="24"/>
                <w:vertAlign w:val="superscript"/>
                <w:lang w:val="vi-VN"/>
              </w:rPr>
              <w:t>2</w:t>
            </w:r>
          </w:p>
        </w:tc>
        <w:tc>
          <w:tcPr>
            <w:tcW w:w="450" w:type="pct"/>
            <w:tcBorders>
              <w:top w:val="nil"/>
              <w:left w:val="nil"/>
              <w:bottom w:val="single" w:sz="8" w:space="0" w:color="auto"/>
              <w:right w:val="single" w:sz="8" w:space="0" w:color="auto"/>
            </w:tcBorders>
            <w:vAlign w:val="center"/>
            <w:hideMark/>
          </w:tcPr>
          <w:p w14:paraId="1DE8FD94" w14:textId="77777777" w:rsidR="004E7E27" w:rsidRPr="00221B8C" w:rsidRDefault="004E7E27" w:rsidP="0063498D">
            <w:pPr>
              <w:spacing w:before="120" w:after="120" w:line="234" w:lineRule="atLeast"/>
              <w:jc w:val="both"/>
              <w:rPr>
                <w:sz w:val="24"/>
                <w:szCs w:val="24"/>
              </w:rPr>
            </w:pPr>
            <w:r w:rsidRPr="00221B8C">
              <w:rPr>
                <w:sz w:val="24"/>
                <w:szCs w:val="24"/>
                <w:lang w:val="vi-VN"/>
              </w:rPr>
              <w:t>2,59</w:t>
            </w:r>
          </w:p>
        </w:tc>
        <w:tc>
          <w:tcPr>
            <w:tcW w:w="1800" w:type="pct"/>
            <w:vMerge w:val="restart"/>
            <w:tcBorders>
              <w:top w:val="nil"/>
              <w:left w:val="nil"/>
              <w:bottom w:val="single" w:sz="8" w:space="0" w:color="auto"/>
              <w:right w:val="single" w:sz="8" w:space="0" w:color="auto"/>
            </w:tcBorders>
            <w:vAlign w:val="center"/>
            <w:hideMark/>
          </w:tcPr>
          <w:p w14:paraId="0E54DEB3" w14:textId="77777777" w:rsidR="004E7E27" w:rsidRPr="00221B8C" w:rsidRDefault="004E7E27" w:rsidP="0063498D">
            <w:pPr>
              <w:spacing w:before="120" w:after="120" w:line="234" w:lineRule="atLeast"/>
              <w:jc w:val="both"/>
              <w:rPr>
                <w:sz w:val="24"/>
                <w:szCs w:val="24"/>
              </w:rPr>
            </w:pPr>
            <w:r w:rsidRPr="00221B8C">
              <w:rPr>
                <w:sz w:val="24"/>
                <w:szCs w:val="24"/>
                <w:lang w:val="vi-VN"/>
              </w:rPr>
              <w:t>Phát sát gốc; băm dập thành những đoạn ng</w:t>
            </w:r>
            <w:r w:rsidRPr="00221B8C">
              <w:rPr>
                <w:sz w:val="24"/>
                <w:szCs w:val="24"/>
              </w:rPr>
              <w:t>ắ</w:t>
            </w:r>
            <w:r w:rsidRPr="00221B8C">
              <w:rPr>
                <w:sz w:val="24"/>
                <w:szCs w:val="24"/>
                <w:lang w:val="vi-VN"/>
              </w:rPr>
              <w:t>n. Nếu phát theo băng kích thước b</w:t>
            </w:r>
            <w:r w:rsidRPr="00221B8C">
              <w:rPr>
                <w:sz w:val="24"/>
                <w:szCs w:val="24"/>
              </w:rPr>
              <w:t>ă</w:t>
            </w:r>
            <w:r w:rsidRPr="00221B8C">
              <w:rPr>
                <w:sz w:val="24"/>
                <w:szCs w:val="24"/>
                <w:lang w:val="vi-VN"/>
              </w:rPr>
              <w:t>ng chừa và b</w:t>
            </w:r>
            <w:r w:rsidRPr="00221B8C">
              <w:rPr>
                <w:sz w:val="24"/>
                <w:szCs w:val="24"/>
              </w:rPr>
              <w:t>ă</w:t>
            </w:r>
            <w:r w:rsidRPr="00221B8C">
              <w:rPr>
                <w:sz w:val="24"/>
                <w:szCs w:val="24"/>
                <w:lang w:val="vi-VN"/>
              </w:rPr>
              <w:t>ng phát phải đảm bảo đúng quy định kỹ thuật, thực bì phát dọn phải xếp gọn theo đường đồng mức.</w:t>
            </w:r>
          </w:p>
        </w:tc>
      </w:tr>
      <w:tr w:rsidR="00B87B2D" w:rsidRPr="00B87B2D" w14:paraId="4A054E80"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631009B4" w14:textId="77777777" w:rsidR="004E7E27" w:rsidRPr="00221B8C" w:rsidRDefault="004E7E27" w:rsidP="004E7E27">
            <w:pPr>
              <w:spacing w:before="120" w:after="120" w:line="234" w:lineRule="atLeast"/>
              <w:jc w:val="center"/>
              <w:rPr>
                <w:sz w:val="24"/>
                <w:szCs w:val="24"/>
              </w:rPr>
            </w:pPr>
            <w:r w:rsidRPr="00221B8C">
              <w:rPr>
                <w:sz w:val="24"/>
                <w:szCs w:val="24"/>
                <w:lang w:val="vi-VN"/>
              </w:rPr>
              <w:t>TR.02</w:t>
            </w:r>
          </w:p>
        </w:tc>
        <w:tc>
          <w:tcPr>
            <w:tcW w:w="1650" w:type="pct"/>
            <w:tcBorders>
              <w:top w:val="nil"/>
              <w:left w:val="nil"/>
              <w:bottom w:val="single" w:sz="8" w:space="0" w:color="auto"/>
              <w:right w:val="single" w:sz="8" w:space="0" w:color="auto"/>
            </w:tcBorders>
            <w:vAlign w:val="center"/>
            <w:hideMark/>
          </w:tcPr>
          <w:p w14:paraId="7951262A" w14:textId="77777777" w:rsidR="004E7E27" w:rsidRPr="00221B8C" w:rsidRDefault="004E7E27" w:rsidP="0063498D">
            <w:pPr>
              <w:spacing w:before="120" w:after="120" w:line="234" w:lineRule="atLeast"/>
              <w:jc w:val="both"/>
              <w:rPr>
                <w:sz w:val="24"/>
                <w:szCs w:val="24"/>
              </w:rPr>
            </w:pPr>
            <w:r w:rsidRPr="00221B8C">
              <w:rPr>
                <w:sz w:val="24"/>
                <w:szCs w:val="24"/>
                <w:lang w:val="vi-VN"/>
              </w:rPr>
              <w:t>Phát dọn thực bì theo băng/theo đám thủ công</w:t>
            </w:r>
          </w:p>
        </w:tc>
        <w:tc>
          <w:tcPr>
            <w:tcW w:w="600" w:type="pct"/>
            <w:tcBorders>
              <w:top w:val="nil"/>
              <w:left w:val="nil"/>
              <w:bottom w:val="single" w:sz="8" w:space="0" w:color="auto"/>
              <w:right w:val="single" w:sz="8" w:space="0" w:color="auto"/>
            </w:tcBorders>
            <w:vAlign w:val="center"/>
            <w:hideMark/>
          </w:tcPr>
          <w:p w14:paraId="3932090D" w14:textId="77777777" w:rsidR="004E7E27" w:rsidRPr="00221B8C" w:rsidRDefault="004E7E27" w:rsidP="0063498D">
            <w:pPr>
              <w:spacing w:before="120" w:after="120" w:line="234" w:lineRule="atLeast"/>
              <w:jc w:val="both"/>
              <w:rPr>
                <w:sz w:val="24"/>
                <w:szCs w:val="24"/>
              </w:rPr>
            </w:pPr>
            <w:r w:rsidRPr="00221B8C">
              <w:rPr>
                <w:sz w:val="24"/>
                <w:szCs w:val="24"/>
                <w:lang w:val="vi-VN"/>
              </w:rPr>
              <w:t>công/1000 m</w:t>
            </w:r>
            <w:r w:rsidRPr="00221B8C">
              <w:rPr>
                <w:sz w:val="24"/>
                <w:szCs w:val="24"/>
                <w:vertAlign w:val="superscript"/>
                <w:lang w:val="vi-VN"/>
              </w:rPr>
              <w:t>2</w:t>
            </w:r>
          </w:p>
        </w:tc>
        <w:tc>
          <w:tcPr>
            <w:tcW w:w="450" w:type="pct"/>
            <w:tcBorders>
              <w:top w:val="nil"/>
              <w:left w:val="nil"/>
              <w:bottom w:val="single" w:sz="8" w:space="0" w:color="auto"/>
              <w:right w:val="single" w:sz="8" w:space="0" w:color="auto"/>
            </w:tcBorders>
            <w:vAlign w:val="center"/>
            <w:hideMark/>
          </w:tcPr>
          <w:p w14:paraId="4F9211DC" w14:textId="77777777" w:rsidR="004E7E27" w:rsidRPr="00221B8C" w:rsidRDefault="004E7E27" w:rsidP="0063498D">
            <w:pPr>
              <w:spacing w:before="120" w:after="120" w:line="234" w:lineRule="atLeast"/>
              <w:jc w:val="both"/>
              <w:rPr>
                <w:sz w:val="24"/>
                <w:szCs w:val="24"/>
              </w:rPr>
            </w:pPr>
            <w:r w:rsidRPr="00221B8C">
              <w:rPr>
                <w:sz w:val="24"/>
                <w:szCs w:val="24"/>
                <w:lang w:val="vi-VN"/>
              </w:rPr>
              <w:t>4,08</w:t>
            </w:r>
          </w:p>
        </w:tc>
        <w:tc>
          <w:tcPr>
            <w:tcW w:w="0" w:type="auto"/>
            <w:vMerge/>
            <w:tcBorders>
              <w:top w:val="nil"/>
              <w:left w:val="nil"/>
              <w:bottom w:val="single" w:sz="8" w:space="0" w:color="auto"/>
              <w:right w:val="single" w:sz="8" w:space="0" w:color="auto"/>
            </w:tcBorders>
            <w:shd w:val="clear" w:color="auto" w:fill="FFFFFF"/>
            <w:vAlign w:val="center"/>
            <w:hideMark/>
          </w:tcPr>
          <w:p w14:paraId="31C41278" w14:textId="77777777" w:rsidR="004E7E27" w:rsidRPr="00221B8C" w:rsidRDefault="004E7E27" w:rsidP="0063498D">
            <w:pPr>
              <w:spacing w:after="0" w:line="240" w:lineRule="auto"/>
              <w:jc w:val="both"/>
              <w:rPr>
                <w:sz w:val="24"/>
                <w:szCs w:val="24"/>
              </w:rPr>
            </w:pPr>
          </w:p>
        </w:tc>
      </w:tr>
      <w:tr w:rsidR="00B87B2D" w:rsidRPr="00B87B2D" w14:paraId="00CC9AE9"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48A15439" w14:textId="77777777" w:rsidR="004E7E27" w:rsidRPr="00221B8C" w:rsidRDefault="004E7E27" w:rsidP="004E7E27">
            <w:pPr>
              <w:spacing w:before="120" w:after="120" w:line="234" w:lineRule="atLeast"/>
              <w:jc w:val="center"/>
              <w:rPr>
                <w:sz w:val="24"/>
                <w:szCs w:val="24"/>
              </w:rPr>
            </w:pPr>
            <w:r w:rsidRPr="00221B8C">
              <w:rPr>
                <w:sz w:val="24"/>
                <w:szCs w:val="24"/>
                <w:lang w:val="vi-VN"/>
              </w:rPr>
              <w:t>TR.03</w:t>
            </w:r>
          </w:p>
        </w:tc>
        <w:tc>
          <w:tcPr>
            <w:tcW w:w="1650" w:type="pct"/>
            <w:tcBorders>
              <w:top w:val="nil"/>
              <w:left w:val="nil"/>
              <w:bottom w:val="single" w:sz="8" w:space="0" w:color="auto"/>
              <w:right w:val="single" w:sz="8" w:space="0" w:color="auto"/>
            </w:tcBorders>
            <w:vAlign w:val="center"/>
            <w:hideMark/>
          </w:tcPr>
          <w:p w14:paraId="7028F2BC" w14:textId="77777777" w:rsidR="004E7E27" w:rsidRPr="00221B8C" w:rsidRDefault="004E7E27" w:rsidP="0063498D">
            <w:pPr>
              <w:spacing w:before="120" w:after="120" w:line="234" w:lineRule="atLeast"/>
              <w:jc w:val="both"/>
              <w:rPr>
                <w:sz w:val="24"/>
                <w:szCs w:val="24"/>
              </w:rPr>
            </w:pPr>
            <w:r w:rsidRPr="00221B8C">
              <w:rPr>
                <w:sz w:val="24"/>
                <w:szCs w:val="24"/>
                <w:lang w:val="vi-VN"/>
              </w:rPr>
              <w:t>Xử lý vật liệu hữu cơ sau khai thác thủ công, không đốt</w:t>
            </w:r>
          </w:p>
        </w:tc>
        <w:tc>
          <w:tcPr>
            <w:tcW w:w="600" w:type="pct"/>
            <w:tcBorders>
              <w:top w:val="nil"/>
              <w:left w:val="nil"/>
              <w:bottom w:val="single" w:sz="8" w:space="0" w:color="auto"/>
              <w:right w:val="single" w:sz="8" w:space="0" w:color="auto"/>
            </w:tcBorders>
            <w:vAlign w:val="center"/>
            <w:hideMark/>
          </w:tcPr>
          <w:p w14:paraId="6DF502F1" w14:textId="77777777" w:rsidR="004E7E27" w:rsidRPr="00221B8C" w:rsidRDefault="004E7E27" w:rsidP="0063498D">
            <w:pPr>
              <w:spacing w:before="120" w:after="120" w:line="234" w:lineRule="atLeast"/>
              <w:jc w:val="both"/>
              <w:rPr>
                <w:sz w:val="24"/>
                <w:szCs w:val="24"/>
              </w:rPr>
            </w:pPr>
            <w:r w:rsidRPr="00221B8C">
              <w:rPr>
                <w:sz w:val="24"/>
                <w:szCs w:val="24"/>
                <w:lang w:val="vi-VN"/>
              </w:rPr>
              <w:t>công/1000 m</w:t>
            </w:r>
            <w:r w:rsidRPr="00221B8C">
              <w:rPr>
                <w:sz w:val="24"/>
                <w:szCs w:val="24"/>
                <w:vertAlign w:val="superscript"/>
                <w:lang w:val="vi-VN"/>
              </w:rPr>
              <w:t>2</w:t>
            </w:r>
          </w:p>
        </w:tc>
        <w:tc>
          <w:tcPr>
            <w:tcW w:w="450" w:type="pct"/>
            <w:tcBorders>
              <w:top w:val="nil"/>
              <w:left w:val="nil"/>
              <w:bottom w:val="single" w:sz="8" w:space="0" w:color="auto"/>
              <w:right w:val="single" w:sz="8" w:space="0" w:color="auto"/>
            </w:tcBorders>
            <w:vAlign w:val="center"/>
            <w:hideMark/>
          </w:tcPr>
          <w:p w14:paraId="6B7EC013" w14:textId="77777777" w:rsidR="004E7E27" w:rsidRPr="00221B8C" w:rsidRDefault="004E7E27" w:rsidP="0063498D">
            <w:pPr>
              <w:spacing w:before="120" w:after="120" w:line="234" w:lineRule="atLeast"/>
              <w:jc w:val="both"/>
              <w:rPr>
                <w:sz w:val="24"/>
                <w:szCs w:val="24"/>
              </w:rPr>
            </w:pPr>
            <w:r w:rsidRPr="00221B8C">
              <w:rPr>
                <w:sz w:val="24"/>
                <w:szCs w:val="24"/>
                <w:lang w:val="vi-VN"/>
              </w:rPr>
              <w:t>1,06</w:t>
            </w:r>
          </w:p>
        </w:tc>
        <w:tc>
          <w:tcPr>
            <w:tcW w:w="1800" w:type="pct"/>
            <w:vMerge w:val="restart"/>
            <w:tcBorders>
              <w:top w:val="nil"/>
              <w:left w:val="nil"/>
              <w:bottom w:val="single" w:sz="8" w:space="0" w:color="auto"/>
              <w:right w:val="single" w:sz="8" w:space="0" w:color="auto"/>
            </w:tcBorders>
            <w:vAlign w:val="center"/>
            <w:hideMark/>
          </w:tcPr>
          <w:p w14:paraId="789B81B9" w14:textId="77777777" w:rsidR="004E7E27" w:rsidRPr="00221B8C" w:rsidRDefault="004E7E27" w:rsidP="0063498D">
            <w:pPr>
              <w:spacing w:before="120" w:after="120" w:line="234" w:lineRule="atLeast"/>
              <w:jc w:val="both"/>
              <w:rPr>
                <w:sz w:val="24"/>
                <w:szCs w:val="24"/>
              </w:rPr>
            </w:pPr>
            <w:r w:rsidRPr="00221B8C">
              <w:rPr>
                <w:sz w:val="24"/>
                <w:szCs w:val="24"/>
                <w:lang w:val="vi-VN"/>
              </w:rPr>
              <w:t>Thực bì sau khi khai thác được xếp luống theo đường đồng mức, chặt gốc cây sát gốc để đảm bảo cho diện tích cần cuốc hố hoặc đảm bảo đủ độ rộng để phòng chống cháy rừng. Băm thực bì thành những đoạn ngắn 10-20 cm, xếp theo đường đồng mức. Không đốt hoặc đốt theo băng, theo đám có kiểm soát</w:t>
            </w:r>
          </w:p>
        </w:tc>
      </w:tr>
      <w:tr w:rsidR="00B87B2D" w:rsidRPr="00B87B2D" w14:paraId="646F43B2"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445F8422" w14:textId="77777777" w:rsidR="004E7E27" w:rsidRPr="00221B8C" w:rsidRDefault="004E7E27" w:rsidP="004E7E27">
            <w:pPr>
              <w:spacing w:before="120" w:after="120" w:line="234" w:lineRule="atLeast"/>
              <w:jc w:val="center"/>
              <w:rPr>
                <w:sz w:val="24"/>
                <w:szCs w:val="24"/>
              </w:rPr>
            </w:pPr>
            <w:r w:rsidRPr="00221B8C">
              <w:rPr>
                <w:sz w:val="24"/>
                <w:szCs w:val="24"/>
                <w:lang w:val="vi-VN"/>
              </w:rPr>
              <w:t>TR.04</w:t>
            </w:r>
          </w:p>
        </w:tc>
        <w:tc>
          <w:tcPr>
            <w:tcW w:w="1650" w:type="pct"/>
            <w:tcBorders>
              <w:top w:val="nil"/>
              <w:left w:val="nil"/>
              <w:bottom w:val="single" w:sz="8" w:space="0" w:color="auto"/>
              <w:right w:val="single" w:sz="8" w:space="0" w:color="auto"/>
            </w:tcBorders>
            <w:vAlign w:val="center"/>
            <w:hideMark/>
          </w:tcPr>
          <w:p w14:paraId="1F5CDBA1" w14:textId="77777777" w:rsidR="004E7E27" w:rsidRPr="00221B8C" w:rsidRDefault="004E7E27" w:rsidP="0063498D">
            <w:pPr>
              <w:spacing w:before="120" w:after="120" w:line="234" w:lineRule="atLeast"/>
              <w:jc w:val="both"/>
              <w:rPr>
                <w:sz w:val="24"/>
                <w:szCs w:val="24"/>
              </w:rPr>
            </w:pPr>
            <w:r w:rsidRPr="00221B8C">
              <w:rPr>
                <w:sz w:val="24"/>
                <w:szCs w:val="24"/>
                <w:lang w:val="vi-VN"/>
              </w:rPr>
              <w:t>Xử lý vật liệu hữu cơ sau khai thác thủ công theo hình thức đốt theo băng, theo đám có kiểm soát</w:t>
            </w:r>
          </w:p>
        </w:tc>
        <w:tc>
          <w:tcPr>
            <w:tcW w:w="600" w:type="pct"/>
            <w:tcBorders>
              <w:top w:val="nil"/>
              <w:left w:val="nil"/>
              <w:bottom w:val="single" w:sz="8" w:space="0" w:color="auto"/>
              <w:right w:val="single" w:sz="8" w:space="0" w:color="auto"/>
            </w:tcBorders>
            <w:vAlign w:val="center"/>
            <w:hideMark/>
          </w:tcPr>
          <w:p w14:paraId="4862752C" w14:textId="77777777" w:rsidR="004E7E27" w:rsidRPr="00221B8C" w:rsidRDefault="004E7E27" w:rsidP="0063498D">
            <w:pPr>
              <w:spacing w:before="120" w:after="120" w:line="234" w:lineRule="atLeast"/>
              <w:jc w:val="both"/>
              <w:rPr>
                <w:sz w:val="24"/>
                <w:szCs w:val="24"/>
              </w:rPr>
            </w:pPr>
            <w:r w:rsidRPr="00221B8C">
              <w:rPr>
                <w:sz w:val="24"/>
                <w:szCs w:val="24"/>
                <w:lang w:val="vi-VN"/>
              </w:rPr>
              <w:t>công/1000 m</w:t>
            </w:r>
            <w:r w:rsidRPr="00221B8C">
              <w:rPr>
                <w:sz w:val="24"/>
                <w:szCs w:val="24"/>
                <w:vertAlign w:val="superscript"/>
                <w:lang w:val="vi-VN"/>
              </w:rPr>
              <w:t>2</w:t>
            </w:r>
          </w:p>
        </w:tc>
        <w:tc>
          <w:tcPr>
            <w:tcW w:w="450" w:type="pct"/>
            <w:tcBorders>
              <w:top w:val="nil"/>
              <w:left w:val="nil"/>
              <w:bottom w:val="single" w:sz="8" w:space="0" w:color="auto"/>
              <w:right w:val="single" w:sz="8" w:space="0" w:color="auto"/>
            </w:tcBorders>
            <w:vAlign w:val="center"/>
            <w:hideMark/>
          </w:tcPr>
          <w:p w14:paraId="0435EFFB" w14:textId="77777777" w:rsidR="004E7E27" w:rsidRPr="00221B8C" w:rsidRDefault="004E7E27" w:rsidP="0063498D">
            <w:pPr>
              <w:spacing w:before="120" w:after="120" w:line="234" w:lineRule="atLeast"/>
              <w:jc w:val="both"/>
              <w:rPr>
                <w:sz w:val="24"/>
                <w:szCs w:val="24"/>
              </w:rPr>
            </w:pPr>
            <w:r w:rsidRPr="00221B8C">
              <w:rPr>
                <w:sz w:val="24"/>
                <w:szCs w:val="24"/>
                <w:lang w:val="vi-VN"/>
              </w:rPr>
              <w:t>1,51</w:t>
            </w:r>
          </w:p>
        </w:tc>
        <w:tc>
          <w:tcPr>
            <w:tcW w:w="0" w:type="auto"/>
            <w:vMerge/>
            <w:tcBorders>
              <w:top w:val="nil"/>
              <w:left w:val="nil"/>
              <w:bottom w:val="single" w:sz="8" w:space="0" w:color="auto"/>
              <w:right w:val="single" w:sz="8" w:space="0" w:color="auto"/>
            </w:tcBorders>
            <w:shd w:val="clear" w:color="auto" w:fill="FFFFFF"/>
            <w:vAlign w:val="center"/>
            <w:hideMark/>
          </w:tcPr>
          <w:p w14:paraId="24441F3E" w14:textId="77777777" w:rsidR="004E7E27" w:rsidRPr="00334E32" w:rsidRDefault="004E7E27" w:rsidP="0063498D">
            <w:pPr>
              <w:spacing w:after="0" w:line="240" w:lineRule="auto"/>
              <w:jc w:val="both"/>
              <w:rPr>
                <w:color w:val="0000FF"/>
                <w:sz w:val="24"/>
                <w:szCs w:val="24"/>
              </w:rPr>
            </w:pPr>
          </w:p>
        </w:tc>
      </w:tr>
      <w:tr w:rsidR="00B87B2D" w:rsidRPr="00B87B2D" w14:paraId="736B66F4"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1B84EA05" w14:textId="77777777" w:rsidR="004E7E27" w:rsidRPr="00B87B2D" w:rsidRDefault="004E7E27" w:rsidP="004E7E27">
            <w:pPr>
              <w:spacing w:before="120" w:after="120" w:line="234" w:lineRule="atLeast"/>
              <w:jc w:val="center"/>
              <w:rPr>
                <w:sz w:val="24"/>
                <w:szCs w:val="24"/>
              </w:rPr>
            </w:pPr>
            <w:r w:rsidRPr="00B87B2D">
              <w:rPr>
                <w:sz w:val="24"/>
                <w:szCs w:val="24"/>
                <w:lang w:val="vi-VN"/>
              </w:rPr>
              <w:t>TR.05</w:t>
            </w:r>
          </w:p>
        </w:tc>
        <w:tc>
          <w:tcPr>
            <w:tcW w:w="1650" w:type="pct"/>
            <w:tcBorders>
              <w:top w:val="nil"/>
              <w:left w:val="nil"/>
              <w:bottom w:val="single" w:sz="8" w:space="0" w:color="auto"/>
              <w:right w:val="single" w:sz="8" w:space="0" w:color="auto"/>
            </w:tcBorders>
            <w:vAlign w:val="center"/>
            <w:hideMark/>
          </w:tcPr>
          <w:p w14:paraId="551279F0" w14:textId="77777777" w:rsidR="004E7E27" w:rsidRPr="00B87B2D" w:rsidRDefault="004E7E27" w:rsidP="0063498D">
            <w:pPr>
              <w:spacing w:before="120" w:after="120" w:line="234" w:lineRule="atLeast"/>
              <w:jc w:val="both"/>
              <w:rPr>
                <w:sz w:val="24"/>
                <w:szCs w:val="24"/>
              </w:rPr>
            </w:pPr>
            <w:r w:rsidRPr="00B87B2D">
              <w:rPr>
                <w:sz w:val="24"/>
                <w:szCs w:val="24"/>
                <w:lang w:val="vi-VN"/>
              </w:rPr>
              <w:t>Cuốc hố thủ công kích thước 40×40×40 cm</w:t>
            </w:r>
          </w:p>
        </w:tc>
        <w:tc>
          <w:tcPr>
            <w:tcW w:w="600" w:type="pct"/>
            <w:tcBorders>
              <w:top w:val="nil"/>
              <w:left w:val="nil"/>
              <w:bottom w:val="single" w:sz="8" w:space="0" w:color="auto"/>
              <w:right w:val="single" w:sz="8" w:space="0" w:color="auto"/>
            </w:tcBorders>
            <w:vAlign w:val="center"/>
            <w:hideMark/>
          </w:tcPr>
          <w:p w14:paraId="40DCC7E6"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hố</w:t>
            </w:r>
          </w:p>
        </w:tc>
        <w:tc>
          <w:tcPr>
            <w:tcW w:w="450" w:type="pct"/>
            <w:tcBorders>
              <w:top w:val="nil"/>
              <w:left w:val="nil"/>
              <w:bottom w:val="single" w:sz="8" w:space="0" w:color="auto"/>
              <w:right w:val="single" w:sz="8" w:space="0" w:color="auto"/>
            </w:tcBorders>
            <w:vAlign w:val="center"/>
            <w:hideMark/>
          </w:tcPr>
          <w:p w14:paraId="70EDA8FB" w14:textId="77777777" w:rsidR="004E7E27" w:rsidRPr="00B87B2D" w:rsidRDefault="004E7E27" w:rsidP="0063498D">
            <w:pPr>
              <w:spacing w:before="120" w:after="120" w:line="234" w:lineRule="atLeast"/>
              <w:jc w:val="both"/>
              <w:rPr>
                <w:sz w:val="24"/>
                <w:szCs w:val="24"/>
              </w:rPr>
            </w:pPr>
            <w:r w:rsidRPr="00B87B2D">
              <w:rPr>
                <w:sz w:val="24"/>
                <w:szCs w:val="24"/>
                <w:lang w:val="vi-VN"/>
              </w:rPr>
              <w:t>15,38</w:t>
            </w:r>
          </w:p>
        </w:tc>
        <w:tc>
          <w:tcPr>
            <w:tcW w:w="1800" w:type="pct"/>
            <w:tcBorders>
              <w:top w:val="nil"/>
              <w:left w:val="nil"/>
              <w:bottom w:val="single" w:sz="8" w:space="0" w:color="auto"/>
              <w:right w:val="single" w:sz="8" w:space="0" w:color="auto"/>
            </w:tcBorders>
            <w:vAlign w:val="center"/>
            <w:hideMark/>
          </w:tcPr>
          <w:p w14:paraId="68788AA2" w14:textId="77777777" w:rsidR="004E7E27" w:rsidRPr="00B87B2D" w:rsidRDefault="004E7E27" w:rsidP="0063498D">
            <w:pPr>
              <w:spacing w:before="120" w:after="120" w:line="234" w:lineRule="atLeast"/>
              <w:jc w:val="both"/>
              <w:rPr>
                <w:sz w:val="24"/>
                <w:szCs w:val="24"/>
              </w:rPr>
            </w:pPr>
            <w:r w:rsidRPr="00B87B2D">
              <w:rPr>
                <w:sz w:val="24"/>
                <w:szCs w:val="24"/>
                <w:lang w:val="vi-VN"/>
              </w:rPr>
              <w:t>Cuốc hố theo đúng cự ly (hàng cách hàng, hố cách hố), đảm bảo kích thước quy định (sai lệch về thể tích không quá 20%). Đất đào lên để cạnh miệng hố.</w:t>
            </w:r>
          </w:p>
        </w:tc>
      </w:tr>
      <w:tr w:rsidR="00B87B2D" w:rsidRPr="00B87B2D" w14:paraId="0D3AA53B"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7A599360" w14:textId="77777777" w:rsidR="004E7E27" w:rsidRPr="00B87B2D" w:rsidRDefault="004E7E27" w:rsidP="004E7E27">
            <w:pPr>
              <w:spacing w:before="120" w:after="120" w:line="234" w:lineRule="atLeast"/>
              <w:jc w:val="center"/>
              <w:rPr>
                <w:sz w:val="24"/>
                <w:szCs w:val="24"/>
              </w:rPr>
            </w:pPr>
            <w:r w:rsidRPr="00B87B2D">
              <w:rPr>
                <w:sz w:val="24"/>
                <w:szCs w:val="24"/>
                <w:lang w:val="vi-VN"/>
              </w:rPr>
              <w:lastRenderedPageBreak/>
              <w:t>TR.06</w:t>
            </w:r>
          </w:p>
        </w:tc>
        <w:tc>
          <w:tcPr>
            <w:tcW w:w="1650" w:type="pct"/>
            <w:tcBorders>
              <w:top w:val="nil"/>
              <w:left w:val="nil"/>
              <w:bottom w:val="single" w:sz="8" w:space="0" w:color="auto"/>
              <w:right w:val="single" w:sz="8" w:space="0" w:color="auto"/>
            </w:tcBorders>
            <w:vAlign w:val="center"/>
            <w:hideMark/>
          </w:tcPr>
          <w:p w14:paraId="5977CA13" w14:textId="77777777" w:rsidR="004E7E27" w:rsidRPr="00B87B2D" w:rsidRDefault="004E7E27" w:rsidP="0063498D">
            <w:pPr>
              <w:spacing w:before="120" w:after="120" w:line="234" w:lineRule="atLeast"/>
              <w:jc w:val="both"/>
              <w:rPr>
                <w:sz w:val="24"/>
                <w:szCs w:val="24"/>
              </w:rPr>
            </w:pPr>
            <w:r w:rsidRPr="00B87B2D">
              <w:rPr>
                <w:sz w:val="24"/>
                <w:szCs w:val="24"/>
                <w:lang w:val="vi-VN"/>
              </w:rPr>
              <w:t>Làm bậc thang thủ công độ dốc 15-20°</w:t>
            </w:r>
          </w:p>
        </w:tc>
        <w:tc>
          <w:tcPr>
            <w:tcW w:w="600" w:type="pct"/>
            <w:tcBorders>
              <w:top w:val="nil"/>
              <w:left w:val="nil"/>
              <w:bottom w:val="single" w:sz="8" w:space="0" w:color="auto"/>
              <w:right w:val="single" w:sz="8" w:space="0" w:color="auto"/>
            </w:tcBorders>
            <w:vAlign w:val="center"/>
            <w:hideMark/>
          </w:tcPr>
          <w:p w14:paraId="63903303" w14:textId="77777777" w:rsidR="004E7E27" w:rsidRPr="00B87B2D" w:rsidRDefault="004E7E27" w:rsidP="0063498D">
            <w:pPr>
              <w:spacing w:before="120" w:after="120" w:line="234" w:lineRule="atLeast"/>
              <w:jc w:val="both"/>
              <w:rPr>
                <w:sz w:val="24"/>
                <w:szCs w:val="24"/>
              </w:rPr>
            </w:pPr>
            <w:r w:rsidRPr="00B87B2D">
              <w:rPr>
                <w:sz w:val="24"/>
                <w:szCs w:val="24"/>
                <w:lang w:val="vi-VN"/>
              </w:rPr>
              <w:t>công/</w:t>
            </w:r>
            <w:r w:rsidRPr="00B87B2D">
              <w:rPr>
                <w:sz w:val="24"/>
                <w:szCs w:val="24"/>
              </w:rPr>
              <w:t>1000 </w:t>
            </w:r>
            <w:r w:rsidRPr="00B87B2D">
              <w:rPr>
                <w:sz w:val="24"/>
                <w:szCs w:val="24"/>
                <w:lang w:val="vi-VN"/>
              </w:rPr>
              <w:t>m</w:t>
            </w:r>
            <w:r w:rsidRPr="00B87B2D">
              <w:rPr>
                <w:sz w:val="24"/>
                <w:szCs w:val="24"/>
                <w:vertAlign w:val="superscript"/>
                <w:lang w:val="vi-VN"/>
              </w:rPr>
              <w:t>2</w:t>
            </w:r>
          </w:p>
        </w:tc>
        <w:tc>
          <w:tcPr>
            <w:tcW w:w="450" w:type="pct"/>
            <w:tcBorders>
              <w:top w:val="nil"/>
              <w:left w:val="nil"/>
              <w:bottom w:val="single" w:sz="8" w:space="0" w:color="auto"/>
              <w:right w:val="single" w:sz="8" w:space="0" w:color="auto"/>
            </w:tcBorders>
            <w:vAlign w:val="center"/>
            <w:hideMark/>
          </w:tcPr>
          <w:p w14:paraId="2E01DA73" w14:textId="77777777" w:rsidR="004E7E27" w:rsidRPr="00B87B2D" w:rsidRDefault="004E7E27" w:rsidP="0063498D">
            <w:pPr>
              <w:spacing w:before="120" w:after="120" w:line="234" w:lineRule="atLeast"/>
              <w:jc w:val="both"/>
              <w:rPr>
                <w:sz w:val="24"/>
                <w:szCs w:val="24"/>
              </w:rPr>
            </w:pPr>
            <w:r w:rsidRPr="00B87B2D">
              <w:rPr>
                <w:sz w:val="24"/>
                <w:szCs w:val="24"/>
                <w:lang w:val="vi-VN"/>
              </w:rPr>
              <w:t>17,33</w:t>
            </w:r>
          </w:p>
        </w:tc>
        <w:tc>
          <w:tcPr>
            <w:tcW w:w="1800" w:type="pct"/>
            <w:vMerge w:val="restart"/>
            <w:tcBorders>
              <w:top w:val="nil"/>
              <w:left w:val="nil"/>
              <w:bottom w:val="single" w:sz="8" w:space="0" w:color="auto"/>
              <w:right w:val="single" w:sz="8" w:space="0" w:color="auto"/>
            </w:tcBorders>
            <w:vAlign w:val="center"/>
            <w:hideMark/>
          </w:tcPr>
          <w:p w14:paraId="182637E2" w14:textId="77777777" w:rsidR="004E7E27" w:rsidRPr="00B87B2D" w:rsidRDefault="004E7E27" w:rsidP="0063498D">
            <w:pPr>
              <w:spacing w:before="120" w:after="120" w:line="234" w:lineRule="atLeast"/>
              <w:jc w:val="both"/>
              <w:rPr>
                <w:sz w:val="24"/>
                <w:szCs w:val="24"/>
              </w:rPr>
            </w:pPr>
            <w:r w:rsidRPr="00B87B2D">
              <w:rPr>
                <w:sz w:val="24"/>
                <w:szCs w:val="24"/>
                <w:lang w:val="vi-VN"/>
              </w:rPr>
              <w:t>M</w:t>
            </w:r>
            <w:r w:rsidRPr="00B87B2D">
              <w:rPr>
                <w:sz w:val="24"/>
                <w:szCs w:val="24"/>
              </w:rPr>
              <w:t>ặ</w:t>
            </w:r>
            <w:r w:rsidRPr="00B87B2D">
              <w:rPr>
                <w:sz w:val="24"/>
                <w:szCs w:val="24"/>
                <w:lang w:val="vi-VN"/>
              </w:rPr>
              <w:t>t bậc rộng 2,6 m; m</w:t>
            </w:r>
            <w:r w:rsidRPr="00B87B2D">
              <w:rPr>
                <w:sz w:val="24"/>
                <w:szCs w:val="24"/>
              </w:rPr>
              <w:t>ặt</w:t>
            </w:r>
            <w:r w:rsidRPr="00B87B2D">
              <w:rPr>
                <w:sz w:val="24"/>
                <w:szCs w:val="24"/>
                <w:lang w:val="vi-VN"/>
              </w:rPr>
              <w:t> bậc thang phải bằng phẳng, chạy theo đường đồng mức và nghiêng vào phía trong 3 - 5°. Đất bậc thang trên không được xô xuống bậc dưới.</w:t>
            </w:r>
          </w:p>
        </w:tc>
      </w:tr>
      <w:tr w:rsidR="00BD6CC7" w:rsidRPr="00BD6CC7" w14:paraId="1D985F68"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1DE190E4" w14:textId="77777777" w:rsidR="004E7E27" w:rsidRPr="00221B8C" w:rsidRDefault="004E7E27" w:rsidP="004E7E27">
            <w:pPr>
              <w:spacing w:before="120" w:after="120" w:line="234" w:lineRule="atLeast"/>
              <w:jc w:val="center"/>
              <w:rPr>
                <w:sz w:val="24"/>
                <w:szCs w:val="24"/>
              </w:rPr>
            </w:pPr>
            <w:r w:rsidRPr="00221B8C">
              <w:rPr>
                <w:sz w:val="24"/>
                <w:szCs w:val="24"/>
                <w:lang w:val="vi-VN"/>
              </w:rPr>
              <w:t>TR.07</w:t>
            </w:r>
          </w:p>
        </w:tc>
        <w:tc>
          <w:tcPr>
            <w:tcW w:w="1650" w:type="pct"/>
            <w:tcBorders>
              <w:top w:val="nil"/>
              <w:left w:val="nil"/>
              <w:bottom w:val="single" w:sz="8" w:space="0" w:color="auto"/>
              <w:right w:val="single" w:sz="8" w:space="0" w:color="auto"/>
            </w:tcBorders>
            <w:vAlign w:val="center"/>
            <w:hideMark/>
          </w:tcPr>
          <w:p w14:paraId="7180471A" w14:textId="77777777" w:rsidR="004E7E27" w:rsidRPr="00221B8C" w:rsidRDefault="004E7E27" w:rsidP="0063498D">
            <w:pPr>
              <w:spacing w:before="120" w:after="120" w:line="234" w:lineRule="atLeast"/>
              <w:jc w:val="both"/>
              <w:rPr>
                <w:sz w:val="24"/>
                <w:szCs w:val="24"/>
              </w:rPr>
            </w:pPr>
            <w:r w:rsidRPr="00221B8C">
              <w:rPr>
                <w:sz w:val="24"/>
                <w:szCs w:val="24"/>
                <w:lang w:val="vi-VN"/>
              </w:rPr>
              <w:t>Làm bậc thang thủ công độ dốc 20-25°</w:t>
            </w:r>
          </w:p>
        </w:tc>
        <w:tc>
          <w:tcPr>
            <w:tcW w:w="600" w:type="pct"/>
            <w:tcBorders>
              <w:top w:val="nil"/>
              <w:left w:val="nil"/>
              <w:bottom w:val="single" w:sz="8" w:space="0" w:color="auto"/>
              <w:right w:val="single" w:sz="8" w:space="0" w:color="auto"/>
            </w:tcBorders>
            <w:vAlign w:val="center"/>
            <w:hideMark/>
          </w:tcPr>
          <w:p w14:paraId="6134AD33" w14:textId="77777777" w:rsidR="004E7E27" w:rsidRPr="00221B8C" w:rsidRDefault="004E7E27" w:rsidP="0063498D">
            <w:pPr>
              <w:spacing w:before="120" w:after="120" w:line="234" w:lineRule="atLeast"/>
              <w:jc w:val="both"/>
              <w:rPr>
                <w:sz w:val="24"/>
                <w:szCs w:val="24"/>
              </w:rPr>
            </w:pPr>
            <w:r w:rsidRPr="00221B8C">
              <w:rPr>
                <w:sz w:val="24"/>
                <w:szCs w:val="24"/>
                <w:lang w:val="vi-VN"/>
              </w:rPr>
              <w:t>công/1000 m</w:t>
            </w:r>
            <w:r w:rsidRPr="00221B8C">
              <w:rPr>
                <w:sz w:val="24"/>
                <w:szCs w:val="24"/>
                <w:vertAlign w:val="superscript"/>
                <w:lang w:val="vi-VN"/>
              </w:rPr>
              <w:t>2</w:t>
            </w:r>
          </w:p>
        </w:tc>
        <w:tc>
          <w:tcPr>
            <w:tcW w:w="450" w:type="pct"/>
            <w:tcBorders>
              <w:top w:val="nil"/>
              <w:left w:val="nil"/>
              <w:bottom w:val="single" w:sz="8" w:space="0" w:color="auto"/>
              <w:right w:val="single" w:sz="8" w:space="0" w:color="auto"/>
            </w:tcBorders>
            <w:vAlign w:val="center"/>
            <w:hideMark/>
          </w:tcPr>
          <w:p w14:paraId="3CE56800" w14:textId="77777777" w:rsidR="004E7E27" w:rsidRPr="00221B8C" w:rsidRDefault="004E7E27" w:rsidP="0063498D">
            <w:pPr>
              <w:spacing w:before="120" w:after="120" w:line="234" w:lineRule="atLeast"/>
              <w:jc w:val="both"/>
              <w:rPr>
                <w:sz w:val="24"/>
                <w:szCs w:val="24"/>
              </w:rPr>
            </w:pPr>
            <w:r w:rsidRPr="00221B8C">
              <w:rPr>
                <w:sz w:val="24"/>
                <w:szCs w:val="24"/>
                <w:lang w:val="vi-VN"/>
              </w:rPr>
              <w:t>23,53</w:t>
            </w:r>
          </w:p>
        </w:tc>
        <w:tc>
          <w:tcPr>
            <w:tcW w:w="0" w:type="auto"/>
            <w:vMerge/>
            <w:tcBorders>
              <w:top w:val="nil"/>
              <w:left w:val="nil"/>
              <w:bottom w:val="single" w:sz="8" w:space="0" w:color="auto"/>
              <w:right w:val="single" w:sz="8" w:space="0" w:color="auto"/>
            </w:tcBorders>
            <w:shd w:val="clear" w:color="auto" w:fill="FFFFFF"/>
            <w:vAlign w:val="center"/>
            <w:hideMark/>
          </w:tcPr>
          <w:p w14:paraId="47D3A61C" w14:textId="77777777" w:rsidR="004E7E27" w:rsidRPr="00334E32" w:rsidRDefault="004E7E27" w:rsidP="0063498D">
            <w:pPr>
              <w:spacing w:after="0" w:line="240" w:lineRule="auto"/>
              <w:jc w:val="both"/>
              <w:rPr>
                <w:color w:val="0000FF"/>
                <w:sz w:val="24"/>
                <w:szCs w:val="24"/>
              </w:rPr>
            </w:pPr>
          </w:p>
        </w:tc>
      </w:tr>
      <w:tr w:rsidR="00B87B2D" w:rsidRPr="00B87B2D" w14:paraId="21879DF0"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7990ED72" w14:textId="77777777" w:rsidR="004E7E27" w:rsidRPr="00B87B2D" w:rsidRDefault="004E7E27" w:rsidP="004E7E27">
            <w:pPr>
              <w:spacing w:before="120" w:after="120" w:line="234" w:lineRule="atLeast"/>
              <w:jc w:val="center"/>
              <w:rPr>
                <w:sz w:val="24"/>
                <w:szCs w:val="24"/>
              </w:rPr>
            </w:pPr>
            <w:r w:rsidRPr="00B87B2D">
              <w:rPr>
                <w:sz w:val="24"/>
                <w:szCs w:val="24"/>
                <w:lang w:val="vi-VN"/>
              </w:rPr>
              <w:t>TR.08</w:t>
            </w:r>
          </w:p>
        </w:tc>
        <w:tc>
          <w:tcPr>
            <w:tcW w:w="1650" w:type="pct"/>
            <w:tcBorders>
              <w:top w:val="nil"/>
              <w:left w:val="nil"/>
              <w:bottom w:val="single" w:sz="8" w:space="0" w:color="auto"/>
              <w:right w:val="single" w:sz="8" w:space="0" w:color="auto"/>
            </w:tcBorders>
            <w:vAlign w:val="center"/>
            <w:hideMark/>
          </w:tcPr>
          <w:p w14:paraId="47F2385B" w14:textId="77777777" w:rsidR="004E7E27" w:rsidRPr="00B87B2D" w:rsidRDefault="004E7E27" w:rsidP="0063498D">
            <w:pPr>
              <w:spacing w:before="120" w:after="120" w:line="234" w:lineRule="atLeast"/>
              <w:jc w:val="both"/>
              <w:rPr>
                <w:sz w:val="24"/>
                <w:szCs w:val="24"/>
              </w:rPr>
            </w:pPr>
            <w:r w:rsidRPr="00B87B2D">
              <w:rPr>
                <w:sz w:val="24"/>
                <w:szCs w:val="24"/>
                <w:lang w:val="vi-VN"/>
              </w:rPr>
              <w:t>Làm bậc thang thủ công độ dốc 25-30°</w:t>
            </w:r>
          </w:p>
        </w:tc>
        <w:tc>
          <w:tcPr>
            <w:tcW w:w="600" w:type="pct"/>
            <w:tcBorders>
              <w:top w:val="nil"/>
              <w:left w:val="nil"/>
              <w:bottom w:val="single" w:sz="8" w:space="0" w:color="auto"/>
              <w:right w:val="single" w:sz="8" w:space="0" w:color="auto"/>
            </w:tcBorders>
            <w:vAlign w:val="center"/>
            <w:hideMark/>
          </w:tcPr>
          <w:p w14:paraId="3268E456"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m2</w:t>
            </w:r>
          </w:p>
        </w:tc>
        <w:tc>
          <w:tcPr>
            <w:tcW w:w="450" w:type="pct"/>
            <w:tcBorders>
              <w:top w:val="nil"/>
              <w:left w:val="nil"/>
              <w:bottom w:val="single" w:sz="8" w:space="0" w:color="auto"/>
              <w:right w:val="single" w:sz="8" w:space="0" w:color="auto"/>
            </w:tcBorders>
            <w:vAlign w:val="center"/>
            <w:hideMark/>
          </w:tcPr>
          <w:p w14:paraId="7D0C7295" w14:textId="77777777" w:rsidR="004E7E27" w:rsidRPr="00B87B2D" w:rsidRDefault="004E7E27" w:rsidP="0063498D">
            <w:pPr>
              <w:spacing w:before="120" w:after="120" w:line="234" w:lineRule="atLeast"/>
              <w:jc w:val="both"/>
              <w:rPr>
                <w:sz w:val="24"/>
                <w:szCs w:val="24"/>
              </w:rPr>
            </w:pPr>
            <w:r w:rsidRPr="00B87B2D">
              <w:rPr>
                <w:sz w:val="24"/>
                <w:szCs w:val="24"/>
                <w:lang w:val="vi-VN"/>
              </w:rPr>
              <w:t>34,72</w:t>
            </w:r>
          </w:p>
        </w:tc>
        <w:tc>
          <w:tcPr>
            <w:tcW w:w="0" w:type="auto"/>
            <w:vMerge/>
            <w:tcBorders>
              <w:top w:val="nil"/>
              <w:left w:val="nil"/>
              <w:bottom w:val="single" w:sz="8" w:space="0" w:color="auto"/>
              <w:right w:val="single" w:sz="8" w:space="0" w:color="auto"/>
            </w:tcBorders>
            <w:shd w:val="clear" w:color="auto" w:fill="FFFFFF"/>
            <w:vAlign w:val="center"/>
            <w:hideMark/>
          </w:tcPr>
          <w:p w14:paraId="6194B8EF" w14:textId="77777777" w:rsidR="004E7E27" w:rsidRPr="00B87B2D" w:rsidRDefault="004E7E27" w:rsidP="0063498D">
            <w:pPr>
              <w:spacing w:after="0" w:line="240" w:lineRule="auto"/>
              <w:jc w:val="both"/>
              <w:rPr>
                <w:sz w:val="24"/>
                <w:szCs w:val="24"/>
              </w:rPr>
            </w:pPr>
          </w:p>
        </w:tc>
      </w:tr>
      <w:tr w:rsidR="00B87B2D" w:rsidRPr="00B87B2D" w14:paraId="680C2311"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6AC2D65A" w14:textId="77777777" w:rsidR="004E7E27" w:rsidRPr="00B87B2D" w:rsidRDefault="004E7E27" w:rsidP="004E7E27">
            <w:pPr>
              <w:spacing w:before="120" w:after="120" w:line="234" w:lineRule="atLeast"/>
              <w:jc w:val="center"/>
              <w:rPr>
                <w:sz w:val="24"/>
                <w:szCs w:val="24"/>
              </w:rPr>
            </w:pPr>
            <w:r w:rsidRPr="00B87B2D">
              <w:rPr>
                <w:sz w:val="24"/>
                <w:szCs w:val="24"/>
                <w:lang w:val="vi-VN"/>
              </w:rPr>
              <w:t>TR.09</w:t>
            </w:r>
          </w:p>
        </w:tc>
        <w:tc>
          <w:tcPr>
            <w:tcW w:w="1650" w:type="pct"/>
            <w:tcBorders>
              <w:top w:val="nil"/>
              <w:left w:val="nil"/>
              <w:bottom w:val="single" w:sz="8" w:space="0" w:color="auto"/>
              <w:right w:val="single" w:sz="8" w:space="0" w:color="auto"/>
            </w:tcBorders>
            <w:vAlign w:val="center"/>
            <w:hideMark/>
          </w:tcPr>
          <w:p w14:paraId="4FA6368D" w14:textId="77777777" w:rsidR="004E7E27" w:rsidRPr="00B87B2D" w:rsidRDefault="004E7E27" w:rsidP="0063498D">
            <w:pPr>
              <w:spacing w:before="120" w:after="120" w:line="234" w:lineRule="atLeast"/>
              <w:jc w:val="both"/>
              <w:rPr>
                <w:sz w:val="24"/>
                <w:szCs w:val="24"/>
              </w:rPr>
            </w:pPr>
            <w:r w:rsidRPr="00B87B2D">
              <w:rPr>
                <w:sz w:val="24"/>
                <w:szCs w:val="24"/>
                <w:lang w:val="vi-VN"/>
              </w:rPr>
              <w:t>Lấp hố kích thước 40×40×40 cm</w:t>
            </w:r>
          </w:p>
        </w:tc>
        <w:tc>
          <w:tcPr>
            <w:tcW w:w="600" w:type="pct"/>
            <w:tcBorders>
              <w:top w:val="nil"/>
              <w:left w:val="nil"/>
              <w:bottom w:val="single" w:sz="8" w:space="0" w:color="auto"/>
              <w:right w:val="single" w:sz="8" w:space="0" w:color="auto"/>
            </w:tcBorders>
            <w:vAlign w:val="center"/>
            <w:hideMark/>
          </w:tcPr>
          <w:p w14:paraId="3687A2BA"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hố</w:t>
            </w:r>
          </w:p>
        </w:tc>
        <w:tc>
          <w:tcPr>
            <w:tcW w:w="450" w:type="pct"/>
            <w:tcBorders>
              <w:top w:val="nil"/>
              <w:left w:val="nil"/>
              <w:bottom w:val="single" w:sz="8" w:space="0" w:color="auto"/>
              <w:right w:val="single" w:sz="8" w:space="0" w:color="auto"/>
            </w:tcBorders>
            <w:vAlign w:val="center"/>
            <w:hideMark/>
          </w:tcPr>
          <w:p w14:paraId="0C7A9BCE" w14:textId="77777777" w:rsidR="004E7E27" w:rsidRPr="00B87B2D" w:rsidRDefault="004E7E27" w:rsidP="0063498D">
            <w:pPr>
              <w:spacing w:before="120" w:after="120" w:line="234" w:lineRule="atLeast"/>
              <w:jc w:val="both"/>
              <w:rPr>
                <w:sz w:val="24"/>
                <w:szCs w:val="24"/>
              </w:rPr>
            </w:pPr>
            <w:r w:rsidRPr="00B87B2D">
              <w:rPr>
                <w:sz w:val="24"/>
                <w:szCs w:val="24"/>
                <w:lang w:val="vi-VN"/>
              </w:rPr>
              <w:t>4,90</w:t>
            </w:r>
          </w:p>
        </w:tc>
        <w:tc>
          <w:tcPr>
            <w:tcW w:w="1800" w:type="pct"/>
            <w:tcBorders>
              <w:top w:val="nil"/>
              <w:left w:val="nil"/>
              <w:bottom w:val="single" w:sz="8" w:space="0" w:color="auto"/>
              <w:right w:val="single" w:sz="8" w:space="0" w:color="auto"/>
            </w:tcBorders>
            <w:vAlign w:val="center"/>
            <w:hideMark/>
          </w:tcPr>
          <w:p w14:paraId="56B7E655" w14:textId="77777777" w:rsidR="004E7E27" w:rsidRPr="00B87B2D" w:rsidRDefault="004E7E27" w:rsidP="0063498D">
            <w:pPr>
              <w:spacing w:before="120" w:after="120" w:line="234" w:lineRule="atLeast"/>
              <w:jc w:val="both"/>
              <w:rPr>
                <w:sz w:val="24"/>
                <w:szCs w:val="24"/>
              </w:rPr>
            </w:pPr>
            <w:r w:rsidRPr="00B87B2D">
              <w:rPr>
                <w:sz w:val="24"/>
                <w:szCs w:val="24"/>
                <w:lang w:val="vi-VN"/>
              </w:rPr>
              <w:t>D</w:t>
            </w:r>
            <w:r w:rsidRPr="00B87B2D">
              <w:rPr>
                <w:sz w:val="24"/>
                <w:szCs w:val="24"/>
              </w:rPr>
              <w:t>ẫ</w:t>
            </w:r>
            <w:r w:rsidRPr="00B87B2D">
              <w:rPr>
                <w:sz w:val="24"/>
                <w:szCs w:val="24"/>
                <w:lang w:val="vi-VN"/>
              </w:rPr>
              <w:t>y cỏ xung quanh miệng hố, đập nhỏ những cục đất to, cuốc xới đất mặt và lấp hố</w:t>
            </w:r>
          </w:p>
        </w:tc>
      </w:tr>
      <w:tr w:rsidR="00B87B2D" w:rsidRPr="00B87B2D" w14:paraId="561A131D"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34AA3B5D" w14:textId="77777777" w:rsidR="004E7E27" w:rsidRPr="00B87B2D" w:rsidRDefault="004E7E27" w:rsidP="004E7E27">
            <w:pPr>
              <w:spacing w:before="120" w:after="120" w:line="234" w:lineRule="atLeast"/>
              <w:jc w:val="center"/>
              <w:rPr>
                <w:sz w:val="24"/>
                <w:szCs w:val="24"/>
              </w:rPr>
            </w:pPr>
            <w:r w:rsidRPr="00B87B2D">
              <w:rPr>
                <w:sz w:val="24"/>
                <w:szCs w:val="24"/>
                <w:lang w:val="vi-VN"/>
              </w:rPr>
              <w:t>TR.10</w:t>
            </w:r>
          </w:p>
        </w:tc>
        <w:tc>
          <w:tcPr>
            <w:tcW w:w="1650" w:type="pct"/>
            <w:tcBorders>
              <w:top w:val="nil"/>
              <w:left w:val="nil"/>
              <w:bottom w:val="single" w:sz="8" w:space="0" w:color="auto"/>
              <w:right w:val="single" w:sz="8" w:space="0" w:color="auto"/>
            </w:tcBorders>
            <w:vAlign w:val="center"/>
            <w:hideMark/>
          </w:tcPr>
          <w:p w14:paraId="01B41FC1" w14:textId="77777777" w:rsidR="004E7E27" w:rsidRPr="00B87B2D" w:rsidRDefault="004E7E27" w:rsidP="0063498D">
            <w:pPr>
              <w:spacing w:before="120" w:after="120" w:line="234" w:lineRule="atLeast"/>
              <w:jc w:val="both"/>
              <w:rPr>
                <w:sz w:val="24"/>
                <w:szCs w:val="24"/>
              </w:rPr>
            </w:pPr>
            <w:r w:rsidRPr="00B87B2D">
              <w:rPr>
                <w:sz w:val="24"/>
                <w:szCs w:val="24"/>
                <w:lang w:val="vi-VN"/>
              </w:rPr>
              <w:t>Vận chuyển cây con và trồng, bầu dưới 0,5 kg (bầu 7×9 và b</w:t>
            </w:r>
            <w:r w:rsidRPr="00B87B2D">
              <w:rPr>
                <w:sz w:val="24"/>
                <w:szCs w:val="24"/>
              </w:rPr>
              <w:t>ầ</w:t>
            </w:r>
            <w:r w:rsidRPr="00B87B2D">
              <w:rPr>
                <w:sz w:val="24"/>
                <w:szCs w:val="24"/>
                <w:lang w:val="vi-VN"/>
              </w:rPr>
              <w:t>u 7×12)</w:t>
            </w:r>
          </w:p>
        </w:tc>
        <w:tc>
          <w:tcPr>
            <w:tcW w:w="600" w:type="pct"/>
            <w:tcBorders>
              <w:top w:val="nil"/>
              <w:left w:val="nil"/>
              <w:bottom w:val="single" w:sz="8" w:space="0" w:color="auto"/>
              <w:right w:val="single" w:sz="8" w:space="0" w:color="auto"/>
            </w:tcBorders>
            <w:vAlign w:val="center"/>
            <w:hideMark/>
          </w:tcPr>
          <w:p w14:paraId="7632CEBB"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1631CECE" w14:textId="77777777" w:rsidR="004E7E27" w:rsidRPr="00B87B2D" w:rsidRDefault="004E7E27" w:rsidP="0063498D">
            <w:pPr>
              <w:spacing w:before="120" w:after="120" w:line="234" w:lineRule="atLeast"/>
              <w:jc w:val="both"/>
              <w:rPr>
                <w:sz w:val="24"/>
                <w:szCs w:val="24"/>
              </w:rPr>
            </w:pPr>
            <w:r w:rsidRPr="00B87B2D">
              <w:rPr>
                <w:sz w:val="24"/>
                <w:szCs w:val="24"/>
                <w:lang w:val="vi-VN"/>
              </w:rPr>
              <w:t>5,18</w:t>
            </w:r>
          </w:p>
        </w:tc>
        <w:tc>
          <w:tcPr>
            <w:tcW w:w="1800" w:type="pct"/>
            <w:vMerge w:val="restart"/>
            <w:tcBorders>
              <w:top w:val="nil"/>
              <w:left w:val="nil"/>
              <w:bottom w:val="single" w:sz="8" w:space="0" w:color="auto"/>
              <w:right w:val="single" w:sz="8" w:space="0" w:color="auto"/>
            </w:tcBorders>
            <w:vAlign w:val="center"/>
            <w:hideMark/>
          </w:tcPr>
          <w:p w14:paraId="0FD76A6A" w14:textId="77777777" w:rsidR="004E7E27" w:rsidRPr="00B87B2D" w:rsidRDefault="004E7E27" w:rsidP="0063498D">
            <w:pPr>
              <w:spacing w:before="120" w:after="120" w:line="234" w:lineRule="atLeast"/>
              <w:jc w:val="both"/>
              <w:rPr>
                <w:sz w:val="24"/>
                <w:szCs w:val="24"/>
              </w:rPr>
            </w:pPr>
            <w:r w:rsidRPr="00B87B2D">
              <w:rPr>
                <w:sz w:val="24"/>
                <w:szCs w:val="24"/>
                <w:lang w:val="vi-VN"/>
              </w:rPr>
              <w:t>Vận chuyển cây lên vị trí trồng, rải cây theo hố (không làm vỡ bầu, gãy c</w:t>
            </w:r>
            <w:r w:rsidRPr="00B87B2D">
              <w:rPr>
                <w:sz w:val="24"/>
                <w:szCs w:val="24"/>
              </w:rPr>
              <w:t>à</w:t>
            </w:r>
            <w:r w:rsidRPr="00B87B2D">
              <w:rPr>
                <w:sz w:val="24"/>
                <w:szCs w:val="24"/>
                <w:lang w:val="vi-VN"/>
              </w:rPr>
              <w:t>nh, ngọn). Trồng đúng kỹ thuật, ngay ngắn, lấp đ</w:t>
            </w:r>
            <w:r w:rsidRPr="00B87B2D">
              <w:rPr>
                <w:sz w:val="24"/>
                <w:szCs w:val="24"/>
              </w:rPr>
              <w:t>ấ</w:t>
            </w:r>
            <w:r w:rsidRPr="00B87B2D">
              <w:rPr>
                <w:sz w:val="24"/>
                <w:szCs w:val="24"/>
                <w:lang w:val="vi-VN"/>
              </w:rPr>
              <w:t>t lèn chặt xung quanh b</w:t>
            </w:r>
            <w:r w:rsidRPr="00B87B2D">
              <w:rPr>
                <w:sz w:val="24"/>
                <w:szCs w:val="24"/>
              </w:rPr>
              <w:t>ầ</w:t>
            </w:r>
            <w:r w:rsidRPr="00B87B2D">
              <w:rPr>
                <w:sz w:val="24"/>
                <w:szCs w:val="24"/>
                <w:lang w:val="vi-VN"/>
              </w:rPr>
              <w:t>u, vun đất theo đúng kỹ thuật, trước khi trồng ph</w:t>
            </w:r>
            <w:r w:rsidRPr="00B87B2D">
              <w:rPr>
                <w:sz w:val="24"/>
                <w:szCs w:val="24"/>
              </w:rPr>
              <w:t>ả</w:t>
            </w:r>
            <w:r w:rsidRPr="00B87B2D">
              <w:rPr>
                <w:sz w:val="24"/>
                <w:szCs w:val="24"/>
                <w:lang w:val="vi-VN"/>
              </w:rPr>
              <w:t>i xé bỏ vỏ bầu.</w:t>
            </w:r>
          </w:p>
        </w:tc>
      </w:tr>
      <w:tr w:rsidR="00B87B2D" w:rsidRPr="00B87B2D" w14:paraId="4D8355D1"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415C18A0" w14:textId="77777777" w:rsidR="004E7E27" w:rsidRPr="00B87B2D" w:rsidRDefault="004E7E27" w:rsidP="004E7E27">
            <w:pPr>
              <w:spacing w:before="120" w:after="120" w:line="234" w:lineRule="atLeast"/>
              <w:jc w:val="center"/>
              <w:rPr>
                <w:sz w:val="24"/>
                <w:szCs w:val="24"/>
              </w:rPr>
            </w:pPr>
            <w:r w:rsidRPr="00B87B2D">
              <w:rPr>
                <w:sz w:val="24"/>
                <w:szCs w:val="24"/>
                <w:lang w:val="vi-VN"/>
              </w:rPr>
              <w:t>TR.</w:t>
            </w:r>
            <w:r w:rsidRPr="00B87B2D">
              <w:rPr>
                <w:sz w:val="24"/>
                <w:szCs w:val="24"/>
              </w:rPr>
              <w:t>11</w:t>
            </w:r>
          </w:p>
        </w:tc>
        <w:tc>
          <w:tcPr>
            <w:tcW w:w="1650" w:type="pct"/>
            <w:tcBorders>
              <w:top w:val="nil"/>
              <w:left w:val="nil"/>
              <w:bottom w:val="single" w:sz="8" w:space="0" w:color="auto"/>
              <w:right w:val="single" w:sz="8" w:space="0" w:color="auto"/>
            </w:tcBorders>
            <w:vAlign w:val="center"/>
            <w:hideMark/>
          </w:tcPr>
          <w:p w14:paraId="05298AD8" w14:textId="77777777" w:rsidR="004E7E27" w:rsidRPr="00B87B2D" w:rsidRDefault="004E7E27" w:rsidP="0063498D">
            <w:pPr>
              <w:spacing w:before="120" w:after="120" w:line="234" w:lineRule="atLeast"/>
              <w:jc w:val="both"/>
              <w:rPr>
                <w:sz w:val="24"/>
                <w:szCs w:val="24"/>
              </w:rPr>
            </w:pPr>
            <w:r w:rsidRPr="00B87B2D">
              <w:rPr>
                <w:sz w:val="24"/>
                <w:szCs w:val="24"/>
                <w:lang w:val="vi-VN"/>
              </w:rPr>
              <w:t>Vận chuyển cây con và trồng, bầu từ 0,5 kg đ</w:t>
            </w:r>
            <w:r w:rsidRPr="00B87B2D">
              <w:rPr>
                <w:sz w:val="24"/>
                <w:szCs w:val="24"/>
              </w:rPr>
              <w:t>ế</w:t>
            </w:r>
            <w:r w:rsidRPr="00B87B2D">
              <w:rPr>
                <w:sz w:val="24"/>
                <w:szCs w:val="24"/>
                <w:lang w:val="vi-VN"/>
              </w:rPr>
              <w:t>n 0,8 kg (bầu 9×</w:t>
            </w:r>
            <w:r w:rsidRPr="00B87B2D">
              <w:rPr>
                <w:sz w:val="24"/>
                <w:szCs w:val="24"/>
              </w:rPr>
              <w:t>1</w:t>
            </w:r>
            <w:r w:rsidRPr="00B87B2D">
              <w:rPr>
                <w:sz w:val="24"/>
                <w:szCs w:val="24"/>
                <w:lang w:val="vi-VN"/>
              </w:rPr>
              <w:t>3)</w:t>
            </w:r>
          </w:p>
        </w:tc>
        <w:tc>
          <w:tcPr>
            <w:tcW w:w="600" w:type="pct"/>
            <w:tcBorders>
              <w:top w:val="nil"/>
              <w:left w:val="nil"/>
              <w:bottom w:val="single" w:sz="8" w:space="0" w:color="auto"/>
              <w:right w:val="single" w:sz="8" w:space="0" w:color="auto"/>
            </w:tcBorders>
            <w:vAlign w:val="center"/>
            <w:hideMark/>
          </w:tcPr>
          <w:p w14:paraId="25C03658"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59F19872" w14:textId="77777777" w:rsidR="004E7E27" w:rsidRPr="00B87B2D" w:rsidRDefault="004E7E27" w:rsidP="0063498D">
            <w:pPr>
              <w:spacing w:before="120" w:after="120" w:line="234" w:lineRule="atLeast"/>
              <w:jc w:val="both"/>
              <w:rPr>
                <w:sz w:val="24"/>
                <w:szCs w:val="24"/>
              </w:rPr>
            </w:pPr>
            <w:r w:rsidRPr="00B87B2D">
              <w:rPr>
                <w:sz w:val="24"/>
                <w:szCs w:val="24"/>
                <w:lang w:val="vi-VN"/>
              </w:rPr>
              <w:t>10,31</w:t>
            </w:r>
          </w:p>
        </w:tc>
        <w:tc>
          <w:tcPr>
            <w:tcW w:w="0" w:type="auto"/>
            <w:vMerge/>
            <w:tcBorders>
              <w:top w:val="nil"/>
              <w:left w:val="nil"/>
              <w:bottom w:val="single" w:sz="8" w:space="0" w:color="auto"/>
              <w:right w:val="single" w:sz="8" w:space="0" w:color="auto"/>
            </w:tcBorders>
            <w:shd w:val="clear" w:color="auto" w:fill="FFFFFF"/>
            <w:vAlign w:val="center"/>
            <w:hideMark/>
          </w:tcPr>
          <w:p w14:paraId="24723C63" w14:textId="77777777" w:rsidR="004E7E27" w:rsidRPr="00B87B2D" w:rsidRDefault="004E7E27" w:rsidP="0063498D">
            <w:pPr>
              <w:spacing w:after="0" w:line="240" w:lineRule="auto"/>
              <w:jc w:val="both"/>
              <w:rPr>
                <w:sz w:val="24"/>
                <w:szCs w:val="24"/>
              </w:rPr>
            </w:pPr>
          </w:p>
        </w:tc>
      </w:tr>
      <w:tr w:rsidR="00B87B2D" w:rsidRPr="00B87B2D" w14:paraId="4A2EF10D"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42800113" w14:textId="77777777" w:rsidR="004E7E27" w:rsidRPr="00B87B2D" w:rsidRDefault="004E7E27" w:rsidP="004E7E27">
            <w:pPr>
              <w:spacing w:before="120" w:after="120" w:line="234" w:lineRule="atLeast"/>
              <w:jc w:val="center"/>
              <w:rPr>
                <w:sz w:val="24"/>
                <w:szCs w:val="24"/>
              </w:rPr>
            </w:pPr>
            <w:r w:rsidRPr="00B87B2D">
              <w:rPr>
                <w:sz w:val="24"/>
                <w:szCs w:val="24"/>
                <w:lang w:val="vi-VN"/>
              </w:rPr>
              <w:t>TR.12</w:t>
            </w:r>
          </w:p>
        </w:tc>
        <w:tc>
          <w:tcPr>
            <w:tcW w:w="1650" w:type="pct"/>
            <w:tcBorders>
              <w:top w:val="nil"/>
              <w:left w:val="nil"/>
              <w:bottom w:val="single" w:sz="8" w:space="0" w:color="auto"/>
              <w:right w:val="single" w:sz="8" w:space="0" w:color="auto"/>
            </w:tcBorders>
            <w:vAlign w:val="center"/>
            <w:hideMark/>
          </w:tcPr>
          <w:p w14:paraId="43B6210D" w14:textId="77777777" w:rsidR="004E7E27" w:rsidRPr="00B87B2D" w:rsidRDefault="004E7E27" w:rsidP="0063498D">
            <w:pPr>
              <w:spacing w:before="120" w:after="120" w:line="234" w:lineRule="atLeast"/>
              <w:jc w:val="both"/>
              <w:rPr>
                <w:sz w:val="24"/>
                <w:szCs w:val="24"/>
              </w:rPr>
            </w:pPr>
            <w:r w:rsidRPr="00B87B2D">
              <w:rPr>
                <w:sz w:val="24"/>
                <w:szCs w:val="24"/>
                <w:lang w:val="vi-VN"/>
              </w:rPr>
              <w:t>Vận chuyển cây con và trồng, bầu trên 0,8kg đến 1,2 kg (bầu 10×15)</w:t>
            </w:r>
          </w:p>
        </w:tc>
        <w:tc>
          <w:tcPr>
            <w:tcW w:w="600" w:type="pct"/>
            <w:tcBorders>
              <w:top w:val="nil"/>
              <w:left w:val="nil"/>
              <w:bottom w:val="single" w:sz="8" w:space="0" w:color="auto"/>
              <w:right w:val="single" w:sz="8" w:space="0" w:color="auto"/>
            </w:tcBorders>
            <w:vAlign w:val="center"/>
            <w:hideMark/>
          </w:tcPr>
          <w:p w14:paraId="3D1EBFD2"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5FB1BBCC" w14:textId="77777777" w:rsidR="004E7E27" w:rsidRPr="00B87B2D" w:rsidRDefault="004E7E27" w:rsidP="0063498D">
            <w:pPr>
              <w:spacing w:before="120" w:after="120" w:line="234" w:lineRule="atLeast"/>
              <w:jc w:val="both"/>
              <w:rPr>
                <w:sz w:val="24"/>
                <w:szCs w:val="24"/>
              </w:rPr>
            </w:pPr>
            <w:r w:rsidRPr="00B87B2D">
              <w:rPr>
                <w:sz w:val="24"/>
                <w:szCs w:val="24"/>
                <w:lang w:val="vi-VN"/>
              </w:rPr>
              <w:t>17,24</w:t>
            </w:r>
          </w:p>
        </w:tc>
        <w:tc>
          <w:tcPr>
            <w:tcW w:w="0" w:type="auto"/>
            <w:vMerge/>
            <w:tcBorders>
              <w:top w:val="nil"/>
              <w:left w:val="nil"/>
              <w:bottom w:val="single" w:sz="8" w:space="0" w:color="auto"/>
              <w:right w:val="single" w:sz="8" w:space="0" w:color="auto"/>
            </w:tcBorders>
            <w:shd w:val="clear" w:color="auto" w:fill="FFFFFF"/>
            <w:vAlign w:val="center"/>
            <w:hideMark/>
          </w:tcPr>
          <w:p w14:paraId="407E5927" w14:textId="77777777" w:rsidR="004E7E27" w:rsidRPr="00B87B2D" w:rsidRDefault="004E7E27" w:rsidP="0063498D">
            <w:pPr>
              <w:spacing w:after="0" w:line="240" w:lineRule="auto"/>
              <w:jc w:val="both"/>
              <w:rPr>
                <w:sz w:val="24"/>
                <w:szCs w:val="24"/>
              </w:rPr>
            </w:pPr>
          </w:p>
        </w:tc>
      </w:tr>
      <w:tr w:rsidR="00B87B2D" w:rsidRPr="00B87B2D" w14:paraId="7D666A2E"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05E26F4B" w14:textId="77777777" w:rsidR="004E7E27" w:rsidRPr="00B87B2D" w:rsidRDefault="004E7E27" w:rsidP="004E7E27">
            <w:pPr>
              <w:spacing w:before="120" w:after="120" w:line="234" w:lineRule="atLeast"/>
              <w:jc w:val="center"/>
              <w:rPr>
                <w:sz w:val="24"/>
                <w:szCs w:val="24"/>
              </w:rPr>
            </w:pPr>
            <w:r w:rsidRPr="00B87B2D">
              <w:rPr>
                <w:sz w:val="24"/>
                <w:szCs w:val="24"/>
                <w:lang w:val="vi-VN"/>
              </w:rPr>
              <w:t>TR.13</w:t>
            </w:r>
          </w:p>
        </w:tc>
        <w:tc>
          <w:tcPr>
            <w:tcW w:w="1650" w:type="pct"/>
            <w:tcBorders>
              <w:top w:val="nil"/>
              <w:left w:val="nil"/>
              <w:bottom w:val="single" w:sz="8" w:space="0" w:color="auto"/>
              <w:right w:val="single" w:sz="8" w:space="0" w:color="auto"/>
            </w:tcBorders>
            <w:vAlign w:val="center"/>
            <w:hideMark/>
          </w:tcPr>
          <w:p w14:paraId="5AD4557B" w14:textId="77777777" w:rsidR="004E7E27" w:rsidRPr="00B87B2D" w:rsidRDefault="004E7E27" w:rsidP="0063498D">
            <w:pPr>
              <w:spacing w:before="120" w:after="120" w:line="234" w:lineRule="atLeast"/>
              <w:jc w:val="both"/>
              <w:rPr>
                <w:sz w:val="24"/>
                <w:szCs w:val="24"/>
              </w:rPr>
            </w:pPr>
            <w:r w:rsidRPr="00B87B2D">
              <w:rPr>
                <w:sz w:val="24"/>
                <w:szCs w:val="24"/>
                <w:lang w:val="vi-VN"/>
              </w:rPr>
              <w:t>Vận chuyển cây con và trồng, bầu trên 1,2 kg đến </w:t>
            </w:r>
            <w:r w:rsidRPr="00B87B2D">
              <w:rPr>
                <w:sz w:val="24"/>
                <w:szCs w:val="24"/>
              </w:rPr>
              <w:t>1</w:t>
            </w:r>
            <w:r w:rsidRPr="00B87B2D">
              <w:rPr>
                <w:sz w:val="24"/>
                <w:szCs w:val="24"/>
                <w:lang w:val="vi-VN"/>
              </w:rPr>
              <w:t>,5kg (bầu 13×18)</w:t>
            </w:r>
          </w:p>
        </w:tc>
        <w:tc>
          <w:tcPr>
            <w:tcW w:w="600" w:type="pct"/>
            <w:tcBorders>
              <w:top w:val="nil"/>
              <w:left w:val="nil"/>
              <w:bottom w:val="single" w:sz="8" w:space="0" w:color="auto"/>
              <w:right w:val="single" w:sz="8" w:space="0" w:color="auto"/>
            </w:tcBorders>
            <w:vAlign w:val="center"/>
            <w:hideMark/>
          </w:tcPr>
          <w:p w14:paraId="1EE0233B"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17B45638" w14:textId="77777777" w:rsidR="004E7E27" w:rsidRPr="00B87B2D" w:rsidRDefault="004E7E27" w:rsidP="0063498D">
            <w:pPr>
              <w:spacing w:before="120" w:after="120" w:line="234" w:lineRule="atLeast"/>
              <w:jc w:val="both"/>
              <w:rPr>
                <w:sz w:val="24"/>
                <w:szCs w:val="24"/>
              </w:rPr>
            </w:pPr>
            <w:r w:rsidRPr="00B87B2D">
              <w:rPr>
                <w:sz w:val="24"/>
                <w:szCs w:val="24"/>
                <w:lang w:val="vi-VN"/>
              </w:rPr>
              <w:t>23,26</w:t>
            </w:r>
          </w:p>
        </w:tc>
        <w:tc>
          <w:tcPr>
            <w:tcW w:w="0" w:type="auto"/>
            <w:vMerge/>
            <w:tcBorders>
              <w:top w:val="nil"/>
              <w:left w:val="nil"/>
              <w:bottom w:val="single" w:sz="8" w:space="0" w:color="auto"/>
              <w:right w:val="single" w:sz="8" w:space="0" w:color="auto"/>
            </w:tcBorders>
            <w:shd w:val="clear" w:color="auto" w:fill="FFFFFF"/>
            <w:vAlign w:val="center"/>
            <w:hideMark/>
          </w:tcPr>
          <w:p w14:paraId="7C5C5644" w14:textId="77777777" w:rsidR="004E7E27" w:rsidRPr="00B87B2D" w:rsidRDefault="004E7E27" w:rsidP="0063498D">
            <w:pPr>
              <w:spacing w:after="0" w:line="240" w:lineRule="auto"/>
              <w:jc w:val="both"/>
              <w:rPr>
                <w:sz w:val="24"/>
                <w:szCs w:val="24"/>
              </w:rPr>
            </w:pPr>
          </w:p>
        </w:tc>
      </w:tr>
      <w:tr w:rsidR="00B87B2D" w:rsidRPr="00B87B2D" w14:paraId="5FFDEA8A"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5D047419" w14:textId="77777777" w:rsidR="004E7E27" w:rsidRPr="00B87B2D" w:rsidRDefault="004E7E27" w:rsidP="004E7E27">
            <w:pPr>
              <w:spacing w:before="120" w:after="120" w:line="234" w:lineRule="atLeast"/>
              <w:jc w:val="center"/>
              <w:rPr>
                <w:sz w:val="24"/>
                <w:szCs w:val="24"/>
              </w:rPr>
            </w:pPr>
            <w:r w:rsidRPr="00B87B2D">
              <w:rPr>
                <w:sz w:val="24"/>
                <w:szCs w:val="24"/>
                <w:lang w:val="vi-VN"/>
              </w:rPr>
              <w:t>TR.14</w:t>
            </w:r>
          </w:p>
        </w:tc>
        <w:tc>
          <w:tcPr>
            <w:tcW w:w="1650" w:type="pct"/>
            <w:tcBorders>
              <w:top w:val="nil"/>
              <w:left w:val="nil"/>
              <w:bottom w:val="single" w:sz="8" w:space="0" w:color="auto"/>
              <w:right w:val="single" w:sz="8" w:space="0" w:color="auto"/>
            </w:tcBorders>
            <w:vAlign w:val="center"/>
            <w:hideMark/>
          </w:tcPr>
          <w:p w14:paraId="0EE6D9FF" w14:textId="77777777" w:rsidR="004E7E27" w:rsidRPr="00B87B2D" w:rsidRDefault="004E7E27" w:rsidP="0063498D">
            <w:pPr>
              <w:spacing w:before="120" w:after="120" w:line="234" w:lineRule="atLeast"/>
              <w:jc w:val="both"/>
              <w:rPr>
                <w:sz w:val="24"/>
                <w:szCs w:val="24"/>
              </w:rPr>
            </w:pPr>
            <w:r w:rsidRPr="00B87B2D">
              <w:rPr>
                <w:sz w:val="24"/>
                <w:szCs w:val="24"/>
                <w:lang w:val="vi-VN"/>
              </w:rPr>
              <w:t>Vận chuyển cây con và trồng, bầu trên </w:t>
            </w:r>
            <w:r w:rsidRPr="00B87B2D">
              <w:rPr>
                <w:sz w:val="24"/>
                <w:szCs w:val="24"/>
              </w:rPr>
              <w:t>1</w:t>
            </w:r>
            <w:r w:rsidRPr="00B87B2D">
              <w:rPr>
                <w:sz w:val="24"/>
                <w:szCs w:val="24"/>
                <w:lang w:val="vi-VN"/>
              </w:rPr>
              <w:t>,5kg đến 2,0kg (bầu 18×22)</w:t>
            </w:r>
          </w:p>
        </w:tc>
        <w:tc>
          <w:tcPr>
            <w:tcW w:w="600" w:type="pct"/>
            <w:tcBorders>
              <w:top w:val="nil"/>
              <w:left w:val="nil"/>
              <w:bottom w:val="single" w:sz="8" w:space="0" w:color="auto"/>
              <w:right w:val="single" w:sz="8" w:space="0" w:color="auto"/>
            </w:tcBorders>
            <w:vAlign w:val="center"/>
            <w:hideMark/>
          </w:tcPr>
          <w:p w14:paraId="4945C93A"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15459BC0" w14:textId="77777777" w:rsidR="004E7E27" w:rsidRPr="00B87B2D" w:rsidRDefault="004E7E27" w:rsidP="0063498D">
            <w:pPr>
              <w:spacing w:before="120" w:after="120" w:line="234" w:lineRule="atLeast"/>
              <w:jc w:val="both"/>
              <w:rPr>
                <w:sz w:val="24"/>
                <w:szCs w:val="24"/>
              </w:rPr>
            </w:pPr>
            <w:r w:rsidRPr="00B87B2D">
              <w:rPr>
                <w:sz w:val="24"/>
                <w:szCs w:val="24"/>
                <w:lang w:val="vi-VN"/>
              </w:rPr>
              <w:t>31,25</w:t>
            </w:r>
          </w:p>
        </w:tc>
        <w:tc>
          <w:tcPr>
            <w:tcW w:w="0" w:type="auto"/>
            <w:vMerge/>
            <w:tcBorders>
              <w:top w:val="nil"/>
              <w:left w:val="nil"/>
              <w:bottom w:val="single" w:sz="8" w:space="0" w:color="auto"/>
              <w:right w:val="single" w:sz="8" w:space="0" w:color="auto"/>
            </w:tcBorders>
            <w:shd w:val="clear" w:color="auto" w:fill="FFFFFF"/>
            <w:vAlign w:val="center"/>
            <w:hideMark/>
          </w:tcPr>
          <w:p w14:paraId="2A74DAE2" w14:textId="77777777" w:rsidR="004E7E27" w:rsidRPr="00B87B2D" w:rsidRDefault="004E7E27" w:rsidP="0063498D">
            <w:pPr>
              <w:spacing w:after="0" w:line="240" w:lineRule="auto"/>
              <w:jc w:val="both"/>
              <w:rPr>
                <w:sz w:val="24"/>
                <w:szCs w:val="24"/>
              </w:rPr>
            </w:pPr>
          </w:p>
        </w:tc>
      </w:tr>
      <w:tr w:rsidR="00B87B2D" w:rsidRPr="00B87B2D" w14:paraId="488DB204"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2B1B9331" w14:textId="77777777" w:rsidR="004E7E27" w:rsidRPr="00B87B2D" w:rsidRDefault="004E7E27" w:rsidP="004E7E27">
            <w:pPr>
              <w:spacing w:before="120" w:after="120" w:line="234" w:lineRule="atLeast"/>
              <w:jc w:val="center"/>
              <w:rPr>
                <w:sz w:val="24"/>
                <w:szCs w:val="24"/>
              </w:rPr>
            </w:pPr>
            <w:r w:rsidRPr="00B87B2D">
              <w:rPr>
                <w:sz w:val="24"/>
                <w:szCs w:val="24"/>
                <w:lang w:val="vi-VN"/>
              </w:rPr>
              <w:t>TR.15</w:t>
            </w:r>
          </w:p>
        </w:tc>
        <w:tc>
          <w:tcPr>
            <w:tcW w:w="1650" w:type="pct"/>
            <w:tcBorders>
              <w:top w:val="nil"/>
              <w:left w:val="nil"/>
              <w:bottom w:val="single" w:sz="8" w:space="0" w:color="auto"/>
              <w:right w:val="single" w:sz="8" w:space="0" w:color="auto"/>
            </w:tcBorders>
            <w:vAlign w:val="center"/>
            <w:hideMark/>
          </w:tcPr>
          <w:p w14:paraId="5BEA7738" w14:textId="77777777" w:rsidR="004E7E27" w:rsidRPr="00B87B2D" w:rsidRDefault="004E7E27" w:rsidP="0063498D">
            <w:pPr>
              <w:spacing w:before="120" w:after="120" w:line="234" w:lineRule="atLeast"/>
              <w:jc w:val="both"/>
              <w:rPr>
                <w:sz w:val="24"/>
                <w:szCs w:val="24"/>
              </w:rPr>
            </w:pPr>
            <w:r w:rsidRPr="00B87B2D">
              <w:rPr>
                <w:sz w:val="24"/>
                <w:szCs w:val="24"/>
                <w:lang w:val="vi-VN"/>
              </w:rPr>
              <w:t>Vận chuyển cây con và trồng, bầu trên 2,0 kg (bầu 22×25)</w:t>
            </w:r>
          </w:p>
        </w:tc>
        <w:tc>
          <w:tcPr>
            <w:tcW w:w="600" w:type="pct"/>
            <w:tcBorders>
              <w:top w:val="nil"/>
              <w:left w:val="nil"/>
              <w:bottom w:val="single" w:sz="8" w:space="0" w:color="auto"/>
              <w:right w:val="single" w:sz="8" w:space="0" w:color="auto"/>
            </w:tcBorders>
            <w:vAlign w:val="center"/>
            <w:hideMark/>
          </w:tcPr>
          <w:p w14:paraId="4CEC96EE"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2B66FE68" w14:textId="77777777" w:rsidR="004E7E27" w:rsidRPr="00B87B2D" w:rsidRDefault="004E7E27" w:rsidP="0063498D">
            <w:pPr>
              <w:spacing w:before="120" w:after="120" w:line="234" w:lineRule="atLeast"/>
              <w:jc w:val="both"/>
              <w:rPr>
                <w:sz w:val="24"/>
                <w:szCs w:val="24"/>
              </w:rPr>
            </w:pPr>
            <w:r w:rsidRPr="00B87B2D">
              <w:rPr>
                <w:sz w:val="24"/>
                <w:szCs w:val="24"/>
                <w:lang w:val="vi-VN"/>
              </w:rPr>
              <w:t>30,30</w:t>
            </w:r>
          </w:p>
        </w:tc>
        <w:tc>
          <w:tcPr>
            <w:tcW w:w="0" w:type="auto"/>
            <w:vMerge/>
            <w:tcBorders>
              <w:top w:val="nil"/>
              <w:left w:val="nil"/>
              <w:bottom w:val="single" w:sz="8" w:space="0" w:color="auto"/>
              <w:right w:val="single" w:sz="8" w:space="0" w:color="auto"/>
            </w:tcBorders>
            <w:shd w:val="clear" w:color="auto" w:fill="FFFFFF"/>
            <w:vAlign w:val="center"/>
            <w:hideMark/>
          </w:tcPr>
          <w:p w14:paraId="293A9C5F" w14:textId="77777777" w:rsidR="004E7E27" w:rsidRPr="00B87B2D" w:rsidRDefault="004E7E27" w:rsidP="0063498D">
            <w:pPr>
              <w:spacing w:after="0" w:line="240" w:lineRule="auto"/>
              <w:jc w:val="both"/>
              <w:rPr>
                <w:sz w:val="24"/>
                <w:szCs w:val="24"/>
              </w:rPr>
            </w:pPr>
          </w:p>
        </w:tc>
      </w:tr>
      <w:tr w:rsidR="00B87B2D" w:rsidRPr="00B87B2D" w14:paraId="53F6D191"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7EF3248F" w14:textId="77777777" w:rsidR="004E7E27" w:rsidRPr="00B87B2D" w:rsidRDefault="004E7E27" w:rsidP="004E7E27">
            <w:pPr>
              <w:spacing w:before="120" w:after="120" w:line="234" w:lineRule="atLeast"/>
              <w:jc w:val="center"/>
              <w:rPr>
                <w:sz w:val="24"/>
                <w:szCs w:val="24"/>
              </w:rPr>
            </w:pPr>
            <w:r w:rsidRPr="00B87B2D">
              <w:rPr>
                <w:sz w:val="24"/>
                <w:szCs w:val="24"/>
                <w:lang w:val="vi-VN"/>
              </w:rPr>
              <w:t>TR.16</w:t>
            </w:r>
          </w:p>
        </w:tc>
        <w:tc>
          <w:tcPr>
            <w:tcW w:w="1650" w:type="pct"/>
            <w:tcBorders>
              <w:top w:val="nil"/>
              <w:left w:val="nil"/>
              <w:bottom w:val="single" w:sz="8" w:space="0" w:color="auto"/>
              <w:right w:val="single" w:sz="8" w:space="0" w:color="auto"/>
            </w:tcBorders>
            <w:vAlign w:val="center"/>
            <w:hideMark/>
          </w:tcPr>
          <w:p w14:paraId="50CE6B5F" w14:textId="77777777" w:rsidR="004E7E27" w:rsidRPr="00B87B2D" w:rsidRDefault="004E7E27" w:rsidP="0063498D">
            <w:pPr>
              <w:spacing w:before="120" w:after="120" w:line="234" w:lineRule="atLeast"/>
              <w:jc w:val="both"/>
              <w:rPr>
                <w:sz w:val="24"/>
                <w:szCs w:val="24"/>
              </w:rPr>
            </w:pPr>
            <w:r w:rsidRPr="00B87B2D">
              <w:rPr>
                <w:sz w:val="24"/>
                <w:szCs w:val="24"/>
                <w:lang w:val="vi-VN"/>
              </w:rPr>
              <w:t>Vận chuyển và bón phân, bảo vệ thực vật, lượng bón dưới 0,5 kg</w:t>
            </w:r>
          </w:p>
        </w:tc>
        <w:tc>
          <w:tcPr>
            <w:tcW w:w="600" w:type="pct"/>
            <w:tcBorders>
              <w:top w:val="nil"/>
              <w:left w:val="nil"/>
              <w:bottom w:val="single" w:sz="8" w:space="0" w:color="auto"/>
              <w:right w:val="single" w:sz="8" w:space="0" w:color="auto"/>
            </w:tcBorders>
            <w:vAlign w:val="center"/>
            <w:hideMark/>
          </w:tcPr>
          <w:p w14:paraId="19FA0B3C"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288DA99B" w14:textId="77777777" w:rsidR="004E7E27" w:rsidRPr="00B87B2D" w:rsidRDefault="004E7E27" w:rsidP="0063498D">
            <w:pPr>
              <w:spacing w:before="120" w:after="120" w:line="234" w:lineRule="atLeast"/>
              <w:jc w:val="both"/>
              <w:rPr>
                <w:sz w:val="24"/>
                <w:szCs w:val="24"/>
              </w:rPr>
            </w:pPr>
            <w:r w:rsidRPr="00B87B2D">
              <w:rPr>
                <w:sz w:val="24"/>
                <w:szCs w:val="24"/>
                <w:lang w:val="vi-VN"/>
              </w:rPr>
              <w:t>5,88</w:t>
            </w:r>
          </w:p>
        </w:tc>
        <w:tc>
          <w:tcPr>
            <w:tcW w:w="1800" w:type="pct"/>
            <w:vMerge w:val="restart"/>
            <w:tcBorders>
              <w:top w:val="nil"/>
              <w:left w:val="nil"/>
              <w:bottom w:val="single" w:sz="8" w:space="0" w:color="auto"/>
              <w:right w:val="single" w:sz="8" w:space="0" w:color="auto"/>
            </w:tcBorders>
            <w:vAlign w:val="center"/>
            <w:hideMark/>
          </w:tcPr>
          <w:p w14:paraId="5DB06A9C" w14:textId="77777777" w:rsidR="004E7E27" w:rsidRPr="00B87B2D" w:rsidRDefault="004E7E27" w:rsidP="0063498D">
            <w:pPr>
              <w:spacing w:before="120" w:after="120" w:line="234" w:lineRule="atLeast"/>
              <w:jc w:val="both"/>
              <w:rPr>
                <w:sz w:val="24"/>
                <w:szCs w:val="24"/>
              </w:rPr>
            </w:pPr>
            <w:r w:rsidRPr="00B87B2D">
              <w:rPr>
                <w:sz w:val="24"/>
                <w:szCs w:val="24"/>
                <w:lang w:val="vi-VN"/>
              </w:rPr>
              <w:t>Vận chuyển phân, thuốc </w:t>
            </w:r>
            <w:r w:rsidRPr="00B87B2D">
              <w:rPr>
                <w:sz w:val="24"/>
                <w:szCs w:val="24"/>
              </w:rPr>
              <w:t>bả</w:t>
            </w:r>
            <w:r w:rsidRPr="00B87B2D">
              <w:rPr>
                <w:sz w:val="24"/>
                <w:szCs w:val="24"/>
                <w:lang w:val="vi-VN"/>
              </w:rPr>
              <w:t>o vệ thực vật đến hố hoặc cây tr</w:t>
            </w:r>
            <w:r w:rsidRPr="00B87B2D">
              <w:rPr>
                <w:sz w:val="24"/>
                <w:szCs w:val="24"/>
              </w:rPr>
              <w:t>ồ</w:t>
            </w:r>
            <w:r w:rsidRPr="00B87B2D">
              <w:rPr>
                <w:sz w:val="24"/>
                <w:szCs w:val="24"/>
                <w:lang w:val="vi-VN"/>
              </w:rPr>
              <w:t>ng; bỏ phân đến hố hoặc cây trồng theo đúng t</w:t>
            </w:r>
            <w:r w:rsidRPr="00B87B2D">
              <w:rPr>
                <w:sz w:val="24"/>
                <w:szCs w:val="24"/>
              </w:rPr>
              <w:t>ỉ l</w:t>
            </w:r>
            <w:r w:rsidRPr="00B87B2D">
              <w:rPr>
                <w:sz w:val="24"/>
                <w:szCs w:val="24"/>
                <w:lang w:val="vi-VN"/>
              </w:rPr>
              <w:t>ệ quy định.</w:t>
            </w:r>
          </w:p>
        </w:tc>
      </w:tr>
      <w:tr w:rsidR="00B87B2D" w:rsidRPr="00B87B2D" w14:paraId="45EBCC71"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3ED27AEC" w14:textId="77777777" w:rsidR="004E7E27" w:rsidRPr="00B87B2D" w:rsidRDefault="004E7E27" w:rsidP="004E7E27">
            <w:pPr>
              <w:spacing w:before="120" w:after="120" w:line="234" w:lineRule="atLeast"/>
              <w:jc w:val="center"/>
              <w:rPr>
                <w:sz w:val="24"/>
                <w:szCs w:val="24"/>
              </w:rPr>
            </w:pPr>
            <w:r w:rsidRPr="00B87B2D">
              <w:rPr>
                <w:sz w:val="24"/>
                <w:szCs w:val="24"/>
                <w:lang w:val="vi-VN"/>
              </w:rPr>
              <w:t>TR.</w:t>
            </w:r>
            <w:r w:rsidRPr="00B87B2D">
              <w:rPr>
                <w:sz w:val="24"/>
                <w:szCs w:val="24"/>
              </w:rPr>
              <w:t>1</w:t>
            </w:r>
            <w:r w:rsidRPr="00B87B2D">
              <w:rPr>
                <w:sz w:val="24"/>
                <w:szCs w:val="24"/>
                <w:lang w:val="vi-VN"/>
              </w:rPr>
              <w:t>7</w:t>
            </w:r>
          </w:p>
        </w:tc>
        <w:tc>
          <w:tcPr>
            <w:tcW w:w="1650" w:type="pct"/>
            <w:tcBorders>
              <w:top w:val="nil"/>
              <w:left w:val="nil"/>
              <w:bottom w:val="single" w:sz="8" w:space="0" w:color="auto"/>
              <w:right w:val="single" w:sz="8" w:space="0" w:color="auto"/>
            </w:tcBorders>
            <w:vAlign w:val="center"/>
            <w:hideMark/>
          </w:tcPr>
          <w:p w14:paraId="2BC28202" w14:textId="77777777" w:rsidR="004E7E27" w:rsidRPr="00B87B2D" w:rsidRDefault="004E7E27" w:rsidP="0063498D">
            <w:pPr>
              <w:spacing w:before="120" w:after="120" w:line="234" w:lineRule="atLeast"/>
              <w:jc w:val="both"/>
              <w:rPr>
                <w:sz w:val="24"/>
                <w:szCs w:val="24"/>
              </w:rPr>
            </w:pPr>
            <w:r w:rsidRPr="00B87B2D">
              <w:rPr>
                <w:sz w:val="24"/>
                <w:szCs w:val="24"/>
                <w:lang w:val="vi-VN"/>
              </w:rPr>
              <w:t>Vận chuyển và bón phân, thuốc bảo vệ thực vật, lượng bón từ 0,5 kg đến 1,0 kg</w:t>
            </w:r>
          </w:p>
        </w:tc>
        <w:tc>
          <w:tcPr>
            <w:tcW w:w="600" w:type="pct"/>
            <w:tcBorders>
              <w:top w:val="nil"/>
              <w:left w:val="nil"/>
              <w:bottom w:val="single" w:sz="8" w:space="0" w:color="auto"/>
              <w:right w:val="single" w:sz="8" w:space="0" w:color="auto"/>
            </w:tcBorders>
            <w:vAlign w:val="center"/>
            <w:hideMark/>
          </w:tcPr>
          <w:p w14:paraId="60024B22"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53095155" w14:textId="77777777" w:rsidR="004E7E27" w:rsidRPr="00B87B2D" w:rsidRDefault="004E7E27" w:rsidP="0063498D">
            <w:pPr>
              <w:spacing w:before="120" w:after="120" w:line="234" w:lineRule="atLeast"/>
              <w:jc w:val="both"/>
              <w:rPr>
                <w:sz w:val="24"/>
                <w:szCs w:val="24"/>
              </w:rPr>
            </w:pPr>
            <w:r w:rsidRPr="00B87B2D">
              <w:rPr>
                <w:sz w:val="24"/>
                <w:szCs w:val="24"/>
                <w:lang w:val="vi-VN"/>
              </w:rPr>
              <w:t>6,85</w:t>
            </w:r>
          </w:p>
        </w:tc>
        <w:tc>
          <w:tcPr>
            <w:tcW w:w="0" w:type="auto"/>
            <w:vMerge/>
            <w:tcBorders>
              <w:top w:val="nil"/>
              <w:left w:val="nil"/>
              <w:bottom w:val="single" w:sz="8" w:space="0" w:color="auto"/>
              <w:right w:val="single" w:sz="8" w:space="0" w:color="auto"/>
            </w:tcBorders>
            <w:shd w:val="clear" w:color="auto" w:fill="FFFFFF"/>
            <w:vAlign w:val="center"/>
            <w:hideMark/>
          </w:tcPr>
          <w:p w14:paraId="27821EFE" w14:textId="77777777" w:rsidR="004E7E27" w:rsidRPr="00B87B2D" w:rsidRDefault="004E7E27" w:rsidP="0063498D">
            <w:pPr>
              <w:spacing w:after="0" w:line="240" w:lineRule="auto"/>
              <w:jc w:val="both"/>
              <w:rPr>
                <w:sz w:val="24"/>
                <w:szCs w:val="24"/>
              </w:rPr>
            </w:pPr>
          </w:p>
        </w:tc>
      </w:tr>
      <w:tr w:rsidR="00B87B2D" w:rsidRPr="00B87B2D" w14:paraId="037B1FF2"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020EE08C" w14:textId="77777777" w:rsidR="004E7E27" w:rsidRPr="00B87B2D" w:rsidRDefault="004E7E27" w:rsidP="004E7E27">
            <w:pPr>
              <w:spacing w:before="120" w:after="120" w:line="234" w:lineRule="atLeast"/>
              <w:jc w:val="center"/>
              <w:rPr>
                <w:sz w:val="24"/>
                <w:szCs w:val="24"/>
              </w:rPr>
            </w:pPr>
            <w:r w:rsidRPr="00B87B2D">
              <w:rPr>
                <w:sz w:val="24"/>
                <w:szCs w:val="24"/>
                <w:lang w:val="vi-VN"/>
              </w:rPr>
              <w:t>TR.18</w:t>
            </w:r>
          </w:p>
        </w:tc>
        <w:tc>
          <w:tcPr>
            <w:tcW w:w="1650" w:type="pct"/>
            <w:tcBorders>
              <w:top w:val="nil"/>
              <w:left w:val="nil"/>
              <w:bottom w:val="single" w:sz="8" w:space="0" w:color="auto"/>
              <w:right w:val="single" w:sz="8" w:space="0" w:color="auto"/>
            </w:tcBorders>
            <w:vAlign w:val="center"/>
            <w:hideMark/>
          </w:tcPr>
          <w:p w14:paraId="0FC91801" w14:textId="77777777" w:rsidR="004E7E27" w:rsidRPr="00B87B2D" w:rsidRDefault="004E7E27" w:rsidP="0063498D">
            <w:pPr>
              <w:spacing w:before="120" w:after="120" w:line="234" w:lineRule="atLeast"/>
              <w:jc w:val="both"/>
              <w:rPr>
                <w:sz w:val="24"/>
                <w:szCs w:val="24"/>
              </w:rPr>
            </w:pPr>
            <w:r w:rsidRPr="00B87B2D">
              <w:rPr>
                <w:sz w:val="24"/>
                <w:szCs w:val="24"/>
                <w:lang w:val="vi-VN"/>
              </w:rPr>
              <w:t>Vận chuyển và bón phân, thuốc bảo vệ thực vật, lượng bón trên 1,0 kg đến 2,0 kg</w:t>
            </w:r>
          </w:p>
        </w:tc>
        <w:tc>
          <w:tcPr>
            <w:tcW w:w="600" w:type="pct"/>
            <w:tcBorders>
              <w:top w:val="nil"/>
              <w:left w:val="nil"/>
              <w:bottom w:val="single" w:sz="8" w:space="0" w:color="auto"/>
              <w:right w:val="single" w:sz="8" w:space="0" w:color="auto"/>
            </w:tcBorders>
            <w:vAlign w:val="center"/>
            <w:hideMark/>
          </w:tcPr>
          <w:p w14:paraId="30AA9A3C"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1BEBBF4C" w14:textId="77777777" w:rsidR="004E7E27" w:rsidRPr="00B87B2D" w:rsidRDefault="004E7E27" w:rsidP="0063498D">
            <w:pPr>
              <w:spacing w:before="120" w:after="120" w:line="234" w:lineRule="atLeast"/>
              <w:jc w:val="both"/>
              <w:rPr>
                <w:sz w:val="24"/>
                <w:szCs w:val="24"/>
              </w:rPr>
            </w:pPr>
            <w:r w:rsidRPr="00B87B2D">
              <w:rPr>
                <w:sz w:val="24"/>
                <w:szCs w:val="24"/>
                <w:lang w:val="vi-VN"/>
              </w:rPr>
              <w:t>16,13</w:t>
            </w:r>
          </w:p>
        </w:tc>
        <w:tc>
          <w:tcPr>
            <w:tcW w:w="0" w:type="auto"/>
            <w:vMerge/>
            <w:tcBorders>
              <w:top w:val="nil"/>
              <w:left w:val="nil"/>
              <w:bottom w:val="single" w:sz="8" w:space="0" w:color="auto"/>
              <w:right w:val="single" w:sz="8" w:space="0" w:color="auto"/>
            </w:tcBorders>
            <w:shd w:val="clear" w:color="auto" w:fill="FFFFFF"/>
            <w:vAlign w:val="center"/>
            <w:hideMark/>
          </w:tcPr>
          <w:p w14:paraId="3E1695BC" w14:textId="77777777" w:rsidR="004E7E27" w:rsidRPr="00B87B2D" w:rsidRDefault="004E7E27" w:rsidP="0063498D">
            <w:pPr>
              <w:spacing w:after="0" w:line="240" w:lineRule="auto"/>
              <w:jc w:val="both"/>
              <w:rPr>
                <w:sz w:val="24"/>
                <w:szCs w:val="24"/>
              </w:rPr>
            </w:pPr>
          </w:p>
        </w:tc>
      </w:tr>
      <w:tr w:rsidR="00B87B2D" w:rsidRPr="00B87B2D" w14:paraId="240D3BD6"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258547CE" w14:textId="77777777" w:rsidR="004E7E27" w:rsidRPr="00B87B2D" w:rsidRDefault="004E7E27" w:rsidP="004E7E27">
            <w:pPr>
              <w:spacing w:before="120" w:after="120" w:line="234" w:lineRule="atLeast"/>
              <w:jc w:val="center"/>
              <w:rPr>
                <w:sz w:val="24"/>
                <w:szCs w:val="24"/>
              </w:rPr>
            </w:pPr>
            <w:r w:rsidRPr="00B87B2D">
              <w:rPr>
                <w:sz w:val="24"/>
                <w:szCs w:val="24"/>
                <w:lang w:val="vi-VN"/>
              </w:rPr>
              <w:lastRenderedPageBreak/>
              <w:t>TR.19</w:t>
            </w:r>
          </w:p>
        </w:tc>
        <w:tc>
          <w:tcPr>
            <w:tcW w:w="1650" w:type="pct"/>
            <w:tcBorders>
              <w:top w:val="nil"/>
              <w:left w:val="nil"/>
              <w:bottom w:val="single" w:sz="8" w:space="0" w:color="auto"/>
              <w:right w:val="single" w:sz="8" w:space="0" w:color="auto"/>
            </w:tcBorders>
            <w:vAlign w:val="center"/>
            <w:hideMark/>
          </w:tcPr>
          <w:p w14:paraId="052068DB" w14:textId="77777777" w:rsidR="004E7E27" w:rsidRPr="00B87B2D" w:rsidRDefault="004E7E27" w:rsidP="0063498D">
            <w:pPr>
              <w:spacing w:before="120" w:after="120" w:line="234" w:lineRule="atLeast"/>
              <w:jc w:val="both"/>
              <w:rPr>
                <w:sz w:val="24"/>
                <w:szCs w:val="24"/>
              </w:rPr>
            </w:pPr>
            <w:r w:rsidRPr="00B87B2D">
              <w:rPr>
                <w:sz w:val="24"/>
                <w:szCs w:val="24"/>
                <w:lang w:val="vi-VN"/>
              </w:rPr>
              <w:t>Vận chuyển và bón phân, thuốc bảo vệ thực vật, lượng bón trên 2,0 kg đến 3,0 kg</w:t>
            </w:r>
          </w:p>
        </w:tc>
        <w:tc>
          <w:tcPr>
            <w:tcW w:w="600" w:type="pct"/>
            <w:tcBorders>
              <w:top w:val="nil"/>
              <w:left w:val="nil"/>
              <w:bottom w:val="single" w:sz="8" w:space="0" w:color="auto"/>
              <w:right w:val="single" w:sz="8" w:space="0" w:color="auto"/>
            </w:tcBorders>
            <w:vAlign w:val="center"/>
            <w:hideMark/>
          </w:tcPr>
          <w:p w14:paraId="476343D1"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462D93D9" w14:textId="77777777" w:rsidR="004E7E27" w:rsidRPr="00B87B2D" w:rsidRDefault="004E7E27" w:rsidP="0063498D">
            <w:pPr>
              <w:spacing w:before="120" w:after="120" w:line="234" w:lineRule="atLeast"/>
              <w:jc w:val="both"/>
              <w:rPr>
                <w:sz w:val="24"/>
                <w:szCs w:val="24"/>
              </w:rPr>
            </w:pPr>
            <w:r w:rsidRPr="00B87B2D">
              <w:rPr>
                <w:sz w:val="24"/>
                <w:szCs w:val="24"/>
                <w:lang w:val="vi-VN"/>
              </w:rPr>
              <w:t>20,00</w:t>
            </w:r>
          </w:p>
        </w:tc>
        <w:tc>
          <w:tcPr>
            <w:tcW w:w="0" w:type="auto"/>
            <w:vMerge/>
            <w:tcBorders>
              <w:top w:val="nil"/>
              <w:left w:val="nil"/>
              <w:bottom w:val="single" w:sz="8" w:space="0" w:color="auto"/>
              <w:right w:val="single" w:sz="8" w:space="0" w:color="auto"/>
            </w:tcBorders>
            <w:shd w:val="clear" w:color="auto" w:fill="FFFFFF"/>
            <w:vAlign w:val="center"/>
            <w:hideMark/>
          </w:tcPr>
          <w:p w14:paraId="5D8DCD63" w14:textId="77777777" w:rsidR="004E7E27" w:rsidRPr="00B87B2D" w:rsidRDefault="004E7E27" w:rsidP="0063498D">
            <w:pPr>
              <w:spacing w:after="0" w:line="240" w:lineRule="auto"/>
              <w:jc w:val="both"/>
              <w:rPr>
                <w:sz w:val="24"/>
                <w:szCs w:val="24"/>
              </w:rPr>
            </w:pPr>
          </w:p>
        </w:tc>
      </w:tr>
      <w:tr w:rsidR="00B87B2D" w:rsidRPr="00B87B2D" w14:paraId="5BE00B98"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2ABD57A9" w14:textId="77777777" w:rsidR="004E7E27" w:rsidRPr="00B87B2D" w:rsidRDefault="004E7E27" w:rsidP="004E7E27">
            <w:pPr>
              <w:spacing w:before="120" w:after="120" w:line="234" w:lineRule="atLeast"/>
              <w:jc w:val="center"/>
              <w:rPr>
                <w:sz w:val="24"/>
                <w:szCs w:val="24"/>
              </w:rPr>
            </w:pPr>
            <w:r w:rsidRPr="00B87B2D">
              <w:rPr>
                <w:sz w:val="24"/>
                <w:szCs w:val="24"/>
                <w:lang w:val="vi-VN"/>
              </w:rPr>
              <w:t>TR.20</w:t>
            </w:r>
          </w:p>
        </w:tc>
        <w:tc>
          <w:tcPr>
            <w:tcW w:w="1650" w:type="pct"/>
            <w:tcBorders>
              <w:top w:val="nil"/>
              <w:left w:val="nil"/>
              <w:bottom w:val="single" w:sz="8" w:space="0" w:color="auto"/>
              <w:right w:val="single" w:sz="8" w:space="0" w:color="auto"/>
            </w:tcBorders>
            <w:vAlign w:val="center"/>
            <w:hideMark/>
          </w:tcPr>
          <w:p w14:paraId="3CD8BCD8" w14:textId="77777777" w:rsidR="004E7E27" w:rsidRPr="00B87B2D" w:rsidRDefault="004E7E27" w:rsidP="0063498D">
            <w:pPr>
              <w:spacing w:before="120" w:after="120" w:line="234" w:lineRule="atLeast"/>
              <w:jc w:val="both"/>
              <w:rPr>
                <w:sz w:val="24"/>
                <w:szCs w:val="24"/>
              </w:rPr>
            </w:pPr>
            <w:r w:rsidRPr="00B87B2D">
              <w:rPr>
                <w:sz w:val="24"/>
                <w:szCs w:val="24"/>
                <w:lang w:val="vi-VN"/>
              </w:rPr>
              <w:t>Vận chuyển và bón phân, bảo vệ thực vật, lượng bón ≥ 3,0 kg</w:t>
            </w:r>
          </w:p>
        </w:tc>
        <w:tc>
          <w:tcPr>
            <w:tcW w:w="600" w:type="pct"/>
            <w:tcBorders>
              <w:top w:val="nil"/>
              <w:left w:val="nil"/>
              <w:bottom w:val="single" w:sz="8" w:space="0" w:color="auto"/>
              <w:right w:val="single" w:sz="8" w:space="0" w:color="auto"/>
            </w:tcBorders>
            <w:vAlign w:val="center"/>
            <w:hideMark/>
          </w:tcPr>
          <w:p w14:paraId="61D18B20"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3ED3309A" w14:textId="77777777" w:rsidR="004E7E27" w:rsidRPr="00B87B2D" w:rsidRDefault="004E7E27" w:rsidP="0063498D">
            <w:pPr>
              <w:spacing w:before="120" w:after="120" w:line="234" w:lineRule="atLeast"/>
              <w:jc w:val="both"/>
              <w:rPr>
                <w:sz w:val="24"/>
                <w:szCs w:val="24"/>
              </w:rPr>
            </w:pPr>
            <w:r w:rsidRPr="00B87B2D">
              <w:rPr>
                <w:sz w:val="24"/>
                <w:szCs w:val="24"/>
                <w:lang w:val="vi-VN"/>
              </w:rPr>
              <w:t>27,78</w:t>
            </w:r>
          </w:p>
        </w:tc>
        <w:tc>
          <w:tcPr>
            <w:tcW w:w="0" w:type="auto"/>
            <w:vMerge/>
            <w:tcBorders>
              <w:top w:val="nil"/>
              <w:left w:val="nil"/>
              <w:bottom w:val="single" w:sz="8" w:space="0" w:color="auto"/>
              <w:right w:val="single" w:sz="8" w:space="0" w:color="auto"/>
            </w:tcBorders>
            <w:shd w:val="clear" w:color="auto" w:fill="FFFFFF"/>
            <w:vAlign w:val="center"/>
            <w:hideMark/>
          </w:tcPr>
          <w:p w14:paraId="46FC65F4" w14:textId="77777777" w:rsidR="004E7E27" w:rsidRPr="00B87B2D" w:rsidRDefault="004E7E27" w:rsidP="0063498D">
            <w:pPr>
              <w:spacing w:after="0" w:line="240" w:lineRule="auto"/>
              <w:jc w:val="both"/>
              <w:rPr>
                <w:sz w:val="24"/>
                <w:szCs w:val="24"/>
              </w:rPr>
            </w:pPr>
          </w:p>
        </w:tc>
      </w:tr>
      <w:tr w:rsidR="00B87B2D" w:rsidRPr="00B87B2D" w14:paraId="1C33FED0"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3D29AAC6" w14:textId="77777777" w:rsidR="004E7E27" w:rsidRPr="00B87B2D" w:rsidRDefault="004E7E27" w:rsidP="004E7E27">
            <w:pPr>
              <w:spacing w:before="120" w:after="120" w:line="234" w:lineRule="atLeast"/>
              <w:jc w:val="center"/>
              <w:rPr>
                <w:sz w:val="24"/>
                <w:szCs w:val="24"/>
              </w:rPr>
            </w:pPr>
            <w:r w:rsidRPr="00B87B2D">
              <w:rPr>
                <w:sz w:val="24"/>
                <w:szCs w:val="24"/>
                <w:lang w:val="vi-VN"/>
              </w:rPr>
              <w:t>TR.21</w:t>
            </w:r>
          </w:p>
        </w:tc>
        <w:tc>
          <w:tcPr>
            <w:tcW w:w="1650" w:type="pct"/>
            <w:tcBorders>
              <w:top w:val="nil"/>
              <w:left w:val="nil"/>
              <w:bottom w:val="single" w:sz="8" w:space="0" w:color="auto"/>
              <w:right w:val="single" w:sz="8" w:space="0" w:color="auto"/>
            </w:tcBorders>
            <w:vAlign w:val="center"/>
            <w:hideMark/>
          </w:tcPr>
          <w:p w14:paraId="02893EA2" w14:textId="77777777" w:rsidR="004E7E27" w:rsidRPr="00B87B2D" w:rsidRDefault="004E7E27" w:rsidP="0063498D">
            <w:pPr>
              <w:spacing w:before="120" w:after="120" w:line="234" w:lineRule="atLeast"/>
              <w:jc w:val="both"/>
              <w:rPr>
                <w:sz w:val="24"/>
                <w:szCs w:val="24"/>
              </w:rPr>
            </w:pPr>
            <w:r w:rsidRPr="00B87B2D">
              <w:rPr>
                <w:sz w:val="24"/>
                <w:szCs w:val="24"/>
                <w:lang w:val="vi-VN"/>
              </w:rPr>
              <w:t>Vận chuyển cây con và trồng dặm, bầu dưới 0,5 kg (bầu 7×9 và bầu 7×12)</w:t>
            </w:r>
          </w:p>
        </w:tc>
        <w:tc>
          <w:tcPr>
            <w:tcW w:w="600" w:type="pct"/>
            <w:tcBorders>
              <w:top w:val="nil"/>
              <w:left w:val="nil"/>
              <w:bottom w:val="single" w:sz="8" w:space="0" w:color="auto"/>
              <w:right w:val="single" w:sz="8" w:space="0" w:color="auto"/>
            </w:tcBorders>
            <w:vAlign w:val="center"/>
            <w:hideMark/>
          </w:tcPr>
          <w:p w14:paraId="66347204"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0506E0E5" w14:textId="77777777" w:rsidR="004E7E27" w:rsidRPr="00B87B2D" w:rsidRDefault="004E7E27" w:rsidP="0063498D">
            <w:pPr>
              <w:spacing w:before="120" w:after="120" w:line="234" w:lineRule="atLeast"/>
              <w:jc w:val="both"/>
              <w:rPr>
                <w:sz w:val="24"/>
                <w:szCs w:val="24"/>
              </w:rPr>
            </w:pPr>
            <w:r w:rsidRPr="00B87B2D">
              <w:rPr>
                <w:sz w:val="24"/>
                <w:szCs w:val="24"/>
                <w:lang w:val="vi-VN"/>
              </w:rPr>
              <w:t>7,25</w:t>
            </w:r>
          </w:p>
        </w:tc>
        <w:tc>
          <w:tcPr>
            <w:tcW w:w="1800" w:type="pct"/>
            <w:vMerge w:val="restart"/>
            <w:tcBorders>
              <w:top w:val="nil"/>
              <w:left w:val="nil"/>
              <w:bottom w:val="single" w:sz="8" w:space="0" w:color="auto"/>
              <w:right w:val="single" w:sz="8" w:space="0" w:color="auto"/>
            </w:tcBorders>
            <w:vAlign w:val="center"/>
            <w:hideMark/>
          </w:tcPr>
          <w:p w14:paraId="73EE68B6" w14:textId="77777777" w:rsidR="004E7E27" w:rsidRPr="00B87B2D" w:rsidRDefault="004E7E27" w:rsidP="0063498D">
            <w:pPr>
              <w:spacing w:before="120" w:after="120" w:line="234" w:lineRule="atLeast"/>
              <w:jc w:val="both"/>
              <w:rPr>
                <w:sz w:val="24"/>
                <w:szCs w:val="24"/>
              </w:rPr>
            </w:pPr>
            <w:r w:rsidRPr="00B87B2D">
              <w:rPr>
                <w:sz w:val="24"/>
                <w:szCs w:val="24"/>
                <w:lang w:val="vi-VN"/>
              </w:rPr>
              <w:t>Vận chuyển cây, rải cây the</w:t>
            </w:r>
            <w:r w:rsidRPr="00B87B2D">
              <w:rPr>
                <w:sz w:val="24"/>
                <w:szCs w:val="24"/>
              </w:rPr>
              <w:t>o hố bị</w:t>
            </w:r>
            <w:r w:rsidRPr="00B87B2D">
              <w:rPr>
                <w:sz w:val="24"/>
                <w:szCs w:val="24"/>
                <w:lang w:val="vi-VN"/>
              </w:rPr>
              <w:t> chết cây. Trồng cây nga</w:t>
            </w:r>
            <w:r w:rsidRPr="00B87B2D">
              <w:rPr>
                <w:sz w:val="24"/>
                <w:szCs w:val="24"/>
              </w:rPr>
              <w:t>y ngắn,</w:t>
            </w:r>
            <w:r w:rsidRPr="00B87B2D">
              <w:rPr>
                <w:sz w:val="24"/>
                <w:szCs w:val="24"/>
                <w:lang w:val="vi-VN"/>
              </w:rPr>
              <w:t> lấp đất lèn chặt xung qua</w:t>
            </w:r>
            <w:r w:rsidRPr="00B87B2D">
              <w:rPr>
                <w:sz w:val="24"/>
                <w:szCs w:val="24"/>
              </w:rPr>
              <w:t>nh bầu,</w:t>
            </w:r>
            <w:r w:rsidRPr="00B87B2D">
              <w:rPr>
                <w:sz w:val="24"/>
                <w:szCs w:val="24"/>
                <w:lang w:val="vi-VN"/>
              </w:rPr>
              <w:t> vun đất đúng hướng dẫn kỹ</w:t>
            </w:r>
          </w:p>
        </w:tc>
      </w:tr>
      <w:tr w:rsidR="00B87B2D" w:rsidRPr="00B87B2D" w14:paraId="7B5DAE47"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11C32C3C" w14:textId="77777777" w:rsidR="004E7E27" w:rsidRPr="00B87B2D" w:rsidRDefault="004E7E27" w:rsidP="004E7E27">
            <w:pPr>
              <w:spacing w:before="120" w:after="120" w:line="234" w:lineRule="atLeast"/>
              <w:jc w:val="center"/>
              <w:rPr>
                <w:sz w:val="24"/>
                <w:szCs w:val="24"/>
              </w:rPr>
            </w:pPr>
            <w:r w:rsidRPr="00B87B2D">
              <w:rPr>
                <w:sz w:val="24"/>
                <w:szCs w:val="24"/>
                <w:lang w:val="vi-VN"/>
              </w:rPr>
              <w:t>TR.22</w:t>
            </w:r>
          </w:p>
        </w:tc>
        <w:tc>
          <w:tcPr>
            <w:tcW w:w="1650" w:type="pct"/>
            <w:tcBorders>
              <w:top w:val="nil"/>
              <w:left w:val="nil"/>
              <w:bottom w:val="single" w:sz="8" w:space="0" w:color="auto"/>
              <w:right w:val="single" w:sz="8" w:space="0" w:color="auto"/>
            </w:tcBorders>
            <w:vAlign w:val="center"/>
            <w:hideMark/>
          </w:tcPr>
          <w:p w14:paraId="0784B5E5" w14:textId="77777777" w:rsidR="004E7E27" w:rsidRPr="00B87B2D" w:rsidRDefault="004E7E27" w:rsidP="0063498D">
            <w:pPr>
              <w:spacing w:before="120" w:after="120" w:line="234" w:lineRule="atLeast"/>
              <w:jc w:val="both"/>
              <w:rPr>
                <w:sz w:val="24"/>
                <w:szCs w:val="24"/>
              </w:rPr>
            </w:pPr>
            <w:r w:rsidRPr="00B87B2D">
              <w:rPr>
                <w:sz w:val="24"/>
                <w:szCs w:val="24"/>
                <w:lang w:val="vi-VN"/>
              </w:rPr>
              <w:t>Vận chuyển cây con và trồng dặm, bầu từ 0,5 kg đến 0,8 kg (bầu 9×</w:t>
            </w:r>
            <w:r w:rsidRPr="00B87B2D">
              <w:rPr>
                <w:sz w:val="24"/>
                <w:szCs w:val="24"/>
              </w:rPr>
              <w:t>1</w:t>
            </w:r>
            <w:r w:rsidRPr="00B87B2D">
              <w:rPr>
                <w:sz w:val="24"/>
                <w:szCs w:val="24"/>
                <w:lang w:val="vi-VN"/>
              </w:rPr>
              <w:t>3</w:t>
            </w:r>
            <w:r w:rsidRPr="00B87B2D">
              <w:rPr>
                <w:sz w:val="24"/>
                <w:szCs w:val="24"/>
              </w:rPr>
              <w:t>)</w:t>
            </w:r>
          </w:p>
        </w:tc>
        <w:tc>
          <w:tcPr>
            <w:tcW w:w="600" w:type="pct"/>
            <w:tcBorders>
              <w:top w:val="nil"/>
              <w:left w:val="nil"/>
              <w:bottom w:val="single" w:sz="8" w:space="0" w:color="auto"/>
              <w:right w:val="single" w:sz="8" w:space="0" w:color="auto"/>
            </w:tcBorders>
            <w:vAlign w:val="center"/>
            <w:hideMark/>
          </w:tcPr>
          <w:p w14:paraId="0942B93C"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5FC8D842" w14:textId="77777777" w:rsidR="004E7E27" w:rsidRPr="00B87B2D" w:rsidRDefault="004E7E27" w:rsidP="0063498D">
            <w:pPr>
              <w:spacing w:before="120" w:after="120" w:line="234" w:lineRule="atLeast"/>
              <w:jc w:val="both"/>
              <w:rPr>
                <w:sz w:val="24"/>
                <w:szCs w:val="24"/>
              </w:rPr>
            </w:pPr>
            <w:r w:rsidRPr="00B87B2D">
              <w:rPr>
                <w:sz w:val="24"/>
                <w:szCs w:val="24"/>
                <w:lang w:val="vi-VN"/>
              </w:rPr>
              <w:t>14,49</w:t>
            </w:r>
          </w:p>
        </w:tc>
        <w:tc>
          <w:tcPr>
            <w:tcW w:w="0" w:type="auto"/>
            <w:vMerge/>
            <w:tcBorders>
              <w:top w:val="nil"/>
              <w:left w:val="nil"/>
              <w:bottom w:val="single" w:sz="8" w:space="0" w:color="auto"/>
              <w:right w:val="single" w:sz="8" w:space="0" w:color="auto"/>
            </w:tcBorders>
            <w:shd w:val="clear" w:color="auto" w:fill="FFFFFF"/>
            <w:vAlign w:val="center"/>
            <w:hideMark/>
          </w:tcPr>
          <w:p w14:paraId="371D5549" w14:textId="77777777" w:rsidR="004E7E27" w:rsidRPr="00B87B2D" w:rsidRDefault="004E7E27" w:rsidP="0063498D">
            <w:pPr>
              <w:spacing w:after="0" w:line="240" w:lineRule="auto"/>
              <w:jc w:val="both"/>
              <w:rPr>
                <w:sz w:val="24"/>
                <w:szCs w:val="24"/>
              </w:rPr>
            </w:pPr>
          </w:p>
        </w:tc>
      </w:tr>
      <w:tr w:rsidR="00B87B2D" w:rsidRPr="00B87B2D" w14:paraId="70CC817E"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53F3D50D" w14:textId="77777777" w:rsidR="004E7E27" w:rsidRPr="00B87B2D" w:rsidRDefault="004E7E27" w:rsidP="004E7E27">
            <w:pPr>
              <w:spacing w:before="120" w:after="120" w:line="234" w:lineRule="atLeast"/>
              <w:jc w:val="center"/>
              <w:rPr>
                <w:sz w:val="24"/>
                <w:szCs w:val="24"/>
              </w:rPr>
            </w:pPr>
            <w:r w:rsidRPr="00B87B2D">
              <w:rPr>
                <w:sz w:val="24"/>
                <w:szCs w:val="24"/>
                <w:lang w:val="vi-VN"/>
              </w:rPr>
              <w:t>TR.23</w:t>
            </w:r>
          </w:p>
        </w:tc>
        <w:tc>
          <w:tcPr>
            <w:tcW w:w="1650" w:type="pct"/>
            <w:tcBorders>
              <w:top w:val="nil"/>
              <w:left w:val="nil"/>
              <w:bottom w:val="single" w:sz="8" w:space="0" w:color="auto"/>
              <w:right w:val="single" w:sz="8" w:space="0" w:color="auto"/>
            </w:tcBorders>
            <w:vAlign w:val="center"/>
            <w:hideMark/>
          </w:tcPr>
          <w:p w14:paraId="4C4125EB" w14:textId="77777777" w:rsidR="004E7E27" w:rsidRPr="00B87B2D" w:rsidRDefault="004E7E27" w:rsidP="0063498D">
            <w:pPr>
              <w:spacing w:before="120" w:after="120" w:line="234" w:lineRule="atLeast"/>
              <w:jc w:val="both"/>
              <w:rPr>
                <w:sz w:val="24"/>
                <w:szCs w:val="24"/>
              </w:rPr>
            </w:pPr>
            <w:r w:rsidRPr="00B87B2D">
              <w:rPr>
                <w:sz w:val="24"/>
                <w:szCs w:val="24"/>
                <w:lang w:val="vi-VN"/>
              </w:rPr>
              <w:t>Vận chuyển cây con và trồng dặm, bầu trên 0,8 kg đến 1,2 kg (bầu 10×15)</w:t>
            </w:r>
          </w:p>
        </w:tc>
        <w:tc>
          <w:tcPr>
            <w:tcW w:w="600" w:type="pct"/>
            <w:tcBorders>
              <w:top w:val="nil"/>
              <w:left w:val="nil"/>
              <w:bottom w:val="single" w:sz="8" w:space="0" w:color="auto"/>
              <w:right w:val="single" w:sz="8" w:space="0" w:color="auto"/>
            </w:tcBorders>
            <w:vAlign w:val="center"/>
            <w:hideMark/>
          </w:tcPr>
          <w:p w14:paraId="7A588C2C"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32067217" w14:textId="77777777" w:rsidR="004E7E27" w:rsidRPr="00B87B2D" w:rsidRDefault="004E7E27" w:rsidP="0063498D">
            <w:pPr>
              <w:spacing w:before="120" w:after="120" w:line="234" w:lineRule="atLeast"/>
              <w:jc w:val="both"/>
              <w:rPr>
                <w:sz w:val="24"/>
                <w:szCs w:val="24"/>
              </w:rPr>
            </w:pPr>
            <w:r w:rsidRPr="00B87B2D">
              <w:rPr>
                <w:sz w:val="24"/>
                <w:szCs w:val="24"/>
                <w:lang w:val="vi-VN"/>
              </w:rPr>
              <w:t>25,64</w:t>
            </w:r>
          </w:p>
        </w:tc>
        <w:tc>
          <w:tcPr>
            <w:tcW w:w="0" w:type="auto"/>
            <w:vMerge/>
            <w:tcBorders>
              <w:top w:val="nil"/>
              <w:left w:val="nil"/>
              <w:bottom w:val="single" w:sz="8" w:space="0" w:color="auto"/>
              <w:right w:val="single" w:sz="8" w:space="0" w:color="auto"/>
            </w:tcBorders>
            <w:shd w:val="clear" w:color="auto" w:fill="FFFFFF"/>
            <w:vAlign w:val="center"/>
            <w:hideMark/>
          </w:tcPr>
          <w:p w14:paraId="3C53AACE" w14:textId="77777777" w:rsidR="004E7E27" w:rsidRPr="00B87B2D" w:rsidRDefault="004E7E27" w:rsidP="0063498D">
            <w:pPr>
              <w:spacing w:after="0" w:line="240" w:lineRule="auto"/>
              <w:jc w:val="both"/>
              <w:rPr>
                <w:sz w:val="24"/>
                <w:szCs w:val="24"/>
              </w:rPr>
            </w:pPr>
          </w:p>
        </w:tc>
      </w:tr>
      <w:tr w:rsidR="00B87B2D" w:rsidRPr="00B87B2D" w14:paraId="23EC72A9"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7090A4C0" w14:textId="77777777" w:rsidR="004E7E27" w:rsidRPr="00B87B2D" w:rsidRDefault="004E7E27" w:rsidP="004E7E27">
            <w:pPr>
              <w:spacing w:before="120" w:after="120" w:line="234" w:lineRule="atLeast"/>
              <w:jc w:val="center"/>
              <w:rPr>
                <w:sz w:val="24"/>
                <w:szCs w:val="24"/>
              </w:rPr>
            </w:pPr>
            <w:r w:rsidRPr="00B87B2D">
              <w:rPr>
                <w:sz w:val="24"/>
                <w:szCs w:val="24"/>
                <w:lang w:val="vi-VN"/>
              </w:rPr>
              <w:t>TR.24</w:t>
            </w:r>
          </w:p>
        </w:tc>
        <w:tc>
          <w:tcPr>
            <w:tcW w:w="1650" w:type="pct"/>
            <w:tcBorders>
              <w:top w:val="nil"/>
              <w:left w:val="nil"/>
              <w:bottom w:val="single" w:sz="8" w:space="0" w:color="auto"/>
              <w:right w:val="single" w:sz="8" w:space="0" w:color="auto"/>
            </w:tcBorders>
            <w:vAlign w:val="center"/>
            <w:hideMark/>
          </w:tcPr>
          <w:p w14:paraId="780D3BD4" w14:textId="77777777" w:rsidR="004E7E27" w:rsidRPr="00B87B2D" w:rsidRDefault="004E7E27" w:rsidP="0063498D">
            <w:pPr>
              <w:spacing w:before="120" w:after="120" w:line="234" w:lineRule="atLeast"/>
              <w:jc w:val="both"/>
              <w:rPr>
                <w:sz w:val="24"/>
                <w:szCs w:val="24"/>
              </w:rPr>
            </w:pPr>
            <w:r w:rsidRPr="00B87B2D">
              <w:rPr>
                <w:sz w:val="24"/>
                <w:szCs w:val="24"/>
                <w:lang w:val="vi-VN"/>
              </w:rPr>
              <w:t>Vận chuyển cây con và trồng dặm, bầu trên 1,2 kg đến 1,5 kg (bầu 13×18)</w:t>
            </w:r>
          </w:p>
        </w:tc>
        <w:tc>
          <w:tcPr>
            <w:tcW w:w="600" w:type="pct"/>
            <w:tcBorders>
              <w:top w:val="nil"/>
              <w:left w:val="nil"/>
              <w:bottom w:val="single" w:sz="8" w:space="0" w:color="auto"/>
              <w:right w:val="single" w:sz="8" w:space="0" w:color="auto"/>
            </w:tcBorders>
            <w:vAlign w:val="center"/>
            <w:hideMark/>
          </w:tcPr>
          <w:p w14:paraId="2EBD2B61"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2A35E95A" w14:textId="77777777" w:rsidR="004E7E27" w:rsidRPr="00B87B2D" w:rsidRDefault="004E7E27" w:rsidP="0063498D">
            <w:pPr>
              <w:spacing w:before="120" w:after="120" w:line="234" w:lineRule="atLeast"/>
              <w:jc w:val="both"/>
              <w:rPr>
                <w:sz w:val="24"/>
                <w:szCs w:val="24"/>
              </w:rPr>
            </w:pPr>
            <w:r w:rsidRPr="00B87B2D">
              <w:rPr>
                <w:sz w:val="24"/>
                <w:szCs w:val="24"/>
                <w:lang w:val="vi-VN"/>
              </w:rPr>
              <w:t>50,00</w:t>
            </w:r>
          </w:p>
        </w:tc>
        <w:tc>
          <w:tcPr>
            <w:tcW w:w="0" w:type="auto"/>
            <w:vMerge/>
            <w:tcBorders>
              <w:top w:val="nil"/>
              <w:left w:val="nil"/>
              <w:bottom w:val="single" w:sz="8" w:space="0" w:color="auto"/>
              <w:right w:val="single" w:sz="8" w:space="0" w:color="auto"/>
            </w:tcBorders>
            <w:shd w:val="clear" w:color="auto" w:fill="FFFFFF"/>
            <w:vAlign w:val="center"/>
            <w:hideMark/>
          </w:tcPr>
          <w:p w14:paraId="7145F59D" w14:textId="77777777" w:rsidR="004E7E27" w:rsidRPr="00B87B2D" w:rsidRDefault="004E7E27" w:rsidP="0063498D">
            <w:pPr>
              <w:spacing w:after="0" w:line="240" w:lineRule="auto"/>
              <w:jc w:val="both"/>
              <w:rPr>
                <w:sz w:val="24"/>
                <w:szCs w:val="24"/>
              </w:rPr>
            </w:pPr>
          </w:p>
        </w:tc>
      </w:tr>
      <w:tr w:rsidR="00B87B2D" w:rsidRPr="00B87B2D" w14:paraId="7FA36683"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40F78327" w14:textId="77777777" w:rsidR="004E7E27" w:rsidRPr="00B87B2D" w:rsidRDefault="004E7E27" w:rsidP="004E7E27">
            <w:pPr>
              <w:spacing w:before="120" w:after="120" w:line="234" w:lineRule="atLeast"/>
              <w:jc w:val="center"/>
              <w:rPr>
                <w:sz w:val="24"/>
                <w:szCs w:val="24"/>
              </w:rPr>
            </w:pPr>
            <w:r w:rsidRPr="00B87B2D">
              <w:rPr>
                <w:sz w:val="24"/>
                <w:szCs w:val="24"/>
                <w:lang w:val="vi-VN"/>
              </w:rPr>
              <w:t>TR.25</w:t>
            </w:r>
          </w:p>
        </w:tc>
        <w:tc>
          <w:tcPr>
            <w:tcW w:w="1650" w:type="pct"/>
            <w:tcBorders>
              <w:top w:val="nil"/>
              <w:left w:val="nil"/>
              <w:bottom w:val="single" w:sz="8" w:space="0" w:color="auto"/>
              <w:right w:val="single" w:sz="8" w:space="0" w:color="auto"/>
            </w:tcBorders>
            <w:vAlign w:val="center"/>
            <w:hideMark/>
          </w:tcPr>
          <w:p w14:paraId="726F4D20" w14:textId="77777777" w:rsidR="004E7E27" w:rsidRPr="00B87B2D" w:rsidRDefault="004E7E27" w:rsidP="0063498D">
            <w:pPr>
              <w:spacing w:before="120" w:after="120" w:line="234" w:lineRule="atLeast"/>
              <w:jc w:val="both"/>
              <w:rPr>
                <w:sz w:val="24"/>
                <w:szCs w:val="24"/>
              </w:rPr>
            </w:pPr>
            <w:r w:rsidRPr="00B87B2D">
              <w:rPr>
                <w:sz w:val="24"/>
                <w:szCs w:val="24"/>
                <w:lang w:val="vi-VN"/>
              </w:rPr>
              <w:t>Vận chuyển cây con và trồng dặm, bầu trên 1,5 kg đến 2,0 kg (bầu 18×22)</w:t>
            </w:r>
          </w:p>
        </w:tc>
        <w:tc>
          <w:tcPr>
            <w:tcW w:w="600" w:type="pct"/>
            <w:tcBorders>
              <w:top w:val="nil"/>
              <w:left w:val="nil"/>
              <w:bottom w:val="single" w:sz="8" w:space="0" w:color="auto"/>
              <w:right w:val="single" w:sz="8" w:space="0" w:color="auto"/>
            </w:tcBorders>
            <w:vAlign w:val="center"/>
            <w:hideMark/>
          </w:tcPr>
          <w:p w14:paraId="32EEBC49"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0BBA1982" w14:textId="77777777" w:rsidR="004E7E27" w:rsidRPr="00B87B2D" w:rsidRDefault="004E7E27" w:rsidP="0063498D">
            <w:pPr>
              <w:spacing w:before="120" w:after="120" w:line="234" w:lineRule="atLeast"/>
              <w:jc w:val="both"/>
              <w:rPr>
                <w:sz w:val="24"/>
                <w:szCs w:val="24"/>
              </w:rPr>
            </w:pPr>
            <w:r w:rsidRPr="00B87B2D">
              <w:rPr>
                <w:sz w:val="24"/>
                <w:szCs w:val="24"/>
                <w:lang w:val="vi-VN"/>
              </w:rPr>
              <w:t>71,43</w:t>
            </w:r>
          </w:p>
        </w:tc>
        <w:tc>
          <w:tcPr>
            <w:tcW w:w="0" w:type="auto"/>
            <w:vMerge/>
            <w:tcBorders>
              <w:top w:val="nil"/>
              <w:left w:val="nil"/>
              <w:bottom w:val="single" w:sz="8" w:space="0" w:color="auto"/>
              <w:right w:val="single" w:sz="8" w:space="0" w:color="auto"/>
            </w:tcBorders>
            <w:shd w:val="clear" w:color="auto" w:fill="FFFFFF"/>
            <w:vAlign w:val="center"/>
            <w:hideMark/>
          </w:tcPr>
          <w:p w14:paraId="7D7153A9" w14:textId="77777777" w:rsidR="004E7E27" w:rsidRPr="00B87B2D" w:rsidRDefault="004E7E27" w:rsidP="0063498D">
            <w:pPr>
              <w:spacing w:after="0" w:line="240" w:lineRule="auto"/>
              <w:jc w:val="both"/>
              <w:rPr>
                <w:sz w:val="24"/>
                <w:szCs w:val="24"/>
              </w:rPr>
            </w:pPr>
          </w:p>
        </w:tc>
      </w:tr>
      <w:tr w:rsidR="00B87B2D" w:rsidRPr="00B87B2D" w14:paraId="09314212"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3AA0B3FD" w14:textId="77777777" w:rsidR="004E7E27" w:rsidRPr="00B87B2D" w:rsidRDefault="004E7E27" w:rsidP="004E7E27">
            <w:pPr>
              <w:spacing w:before="120" w:after="120" w:line="234" w:lineRule="atLeast"/>
              <w:jc w:val="center"/>
              <w:rPr>
                <w:sz w:val="24"/>
                <w:szCs w:val="24"/>
              </w:rPr>
            </w:pPr>
            <w:r w:rsidRPr="00B87B2D">
              <w:rPr>
                <w:sz w:val="24"/>
                <w:szCs w:val="24"/>
                <w:lang w:val="vi-VN"/>
              </w:rPr>
              <w:t>TR.26</w:t>
            </w:r>
          </w:p>
        </w:tc>
        <w:tc>
          <w:tcPr>
            <w:tcW w:w="1650" w:type="pct"/>
            <w:tcBorders>
              <w:top w:val="nil"/>
              <w:left w:val="nil"/>
              <w:bottom w:val="single" w:sz="8" w:space="0" w:color="auto"/>
              <w:right w:val="single" w:sz="8" w:space="0" w:color="auto"/>
            </w:tcBorders>
            <w:vAlign w:val="center"/>
            <w:hideMark/>
          </w:tcPr>
          <w:p w14:paraId="4225C940" w14:textId="77777777" w:rsidR="004E7E27" w:rsidRPr="00B87B2D" w:rsidRDefault="004E7E27" w:rsidP="0063498D">
            <w:pPr>
              <w:spacing w:before="120" w:after="120" w:line="234" w:lineRule="atLeast"/>
              <w:jc w:val="both"/>
              <w:rPr>
                <w:sz w:val="24"/>
                <w:szCs w:val="24"/>
              </w:rPr>
            </w:pPr>
            <w:r w:rsidRPr="00B87B2D">
              <w:rPr>
                <w:sz w:val="24"/>
                <w:szCs w:val="24"/>
                <w:lang w:val="vi-VN"/>
              </w:rPr>
              <w:t>Vận chuyển cây con và trồng dặm, bầu trên 2,0 kg (bầu 22×25)</w:t>
            </w:r>
          </w:p>
        </w:tc>
        <w:tc>
          <w:tcPr>
            <w:tcW w:w="600" w:type="pct"/>
            <w:tcBorders>
              <w:top w:val="nil"/>
              <w:left w:val="nil"/>
              <w:bottom w:val="single" w:sz="8" w:space="0" w:color="auto"/>
              <w:right w:val="single" w:sz="8" w:space="0" w:color="auto"/>
            </w:tcBorders>
            <w:vAlign w:val="center"/>
            <w:hideMark/>
          </w:tcPr>
          <w:p w14:paraId="3EA67C02"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13F037D0" w14:textId="77777777" w:rsidR="004E7E27" w:rsidRPr="00B87B2D" w:rsidRDefault="004E7E27" w:rsidP="0063498D">
            <w:pPr>
              <w:spacing w:before="120" w:after="120" w:line="234" w:lineRule="atLeast"/>
              <w:jc w:val="both"/>
              <w:rPr>
                <w:sz w:val="24"/>
                <w:szCs w:val="24"/>
              </w:rPr>
            </w:pPr>
            <w:r w:rsidRPr="00B87B2D">
              <w:rPr>
                <w:sz w:val="24"/>
                <w:szCs w:val="24"/>
                <w:lang w:val="vi-VN"/>
              </w:rPr>
              <w:t>90,91</w:t>
            </w:r>
          </w:p>
        </w:tc>
        <w:tc>
          <w:tcPr>
            <w:tcW w:w="0" w:type="auto"/>
            <w:vMerge/>
            <w:tcBorders>
              <w:top w:val="nil"/>
              <w:left w:val="nil"/>
              <w:bottom w:val="single" w:sz="8" w:space="0" w:color="auto"/>
              <w:right w:val="single" w:sz="8" w:space="0" w:color="auto"/>
            </w:tcBorders>
            <w:shd w:val="clear" w:color="auto" w:fill="FFFFFF"/>
            <w:vAlign w:val="center"/>
            <w:hideMark/>
          </w:tcPr>
          <w:p w14:paraId="0199ED4D" w14:textId="77777777" w:rsidR="004E7E27" w:rsidRPr="00B87B2D" w:rsidRDefault="004E7E27" w:rsidP="0063498D">
            <w:pPr>
              <w:spacing w:after="0" w:line="240" w:lineRule="auto"/>
              <w:jc w:val="both"/>
              <w:rPr>
                <w:sz w:val="24"/>
                <w:szCs w:val="24"/>
              </w:rPr>
            </w:pPr>
          </w:p>
        </w:tc>
      </w:tr>
      <w:tr w:rsidR="00B87B2D" w:rsidRPr="00B87B2D" w14:paraId="2AAC0AB5"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41C06EA1" w14:textId="77777777" w:rsidR="004E7E27" w:rsidRPr="00B87B2D" w:rsidRDefault="004E7E27" w:rsidP="004E7E27">
            <w:pPr>
              <w:spacing w:before="120" w:after="120" w:line="234" w:lineRule="atLeast"/>
              <w:jc w:val="center"/>
              <w:rPr>
                <w:sz w:val="24"/>
                <w:szCs w:val="24"/>
              </w:rPr>
            </w:pPr>
            <w:r w:rsidRPr="00B87B2D">
              <w:rPr>
                <w:sz w:val="24"/>
                <w:szCs w:val="24"/>
                <w:lang w:val="vi-VN"/>
              </w:rPr>
              <w:t>TR.27</w:t>
            </w:r>
          </w:p>
        </w:tc>
        <w:tc>
          <w:tcPr>
            <w:tcW w:w="1650" w:type="pct"/>
            <w:tcBorders>
              <w:top w:val="nil"/>
              <w:left w:val="nil"/>
              <w:bottom w:val="single" w:sz="8" w:space="0" w:color="auto"/>
              <w:right w:val="single" w:sz="8" w:space="0" w:color="auto"/>
            </w:tcBorders>
            <w:vAlign w:val="center"/>
            <w:hideMark/>
          </w:tcPr>
          <w:p w14:paraId="0E60DD69" w14:textId="77777777" w:rsidR="004E7E27" w:rsidRPr="00B87B2D" w:rsidRDefault="004E7E27" w:rsidP="0063498D">
            <w:pPr>
              <w:spacing w:before="120" w:after="120" w:line="234" w:lineRule="atLeast"/>
              <w:jc w:val="both"/>
              <w:rPr>
                <w:sz w:val="24"/>
                <w:szCs w:val="24"/>
              </w:rPr>
            </w:pPr>
            <w:r w:rsidRPr="00B87B2D">
              <w:rPr>
                <w:sz w:val="24"/>
                <w:szCs w:val="24"/>
                <w:lang w:val="vi-VN"/>
              </w:rPr>
              <w:t>Phát chăm sóc thủ công năm thứ 1, thứ 2 (lần 1)</w:t>
            </w:r>
          </w:p>
        </w:tc>
        <w:tc>
          <w:tcPr>
            <w:tcW w:w="600" w:type="pct"/>
            <w:tcBorders>
              <w:top w:val="nil"/>
              <w:left w:val="nil"/>
              <w:bottom w:val="single" w:sz="8" w:space="0" w:color="auto"/>
              <w:right w:val="single" w:sz="8" w:space="0" w:color="auto"/>
            </w:tcBorders>
            <w:vAlign w:val="center"/>
            <w:hideMark/>
          </w:tcPr>
          <w:p w14:paraId="351AC8E1"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m</w:t>
            </w:r>
            <w:r w:rsidRPr="00B87B2D">
              <w:rPr>
                <w:sz w:val="24"/>
                <w:szCs w:val="24"/>
                <w:vertAlign w:val="superscript"/>
                <w:lang w:val="vi-VN"/>
              </w:rPr>
              <w:t>2</w:t>
            </w:r>
          </w:p>
        </w:tc>
        <w:tc>
          <w:tcPr>
            <w:tcW w:w="450" w:type="pct"/>
            <w:tcBorders>
              <w:top w:val="nil"/>
              <w:left w:val="nil"/>
              <w:bottom w:val="single" w:sz="8" w:space="0" w:color="auto"/>
              <w:right w:val="single" w:sz="8" w:space="0" w:color="auto"/>
            </w:tcBorders>
            <w:vAlign w:val="center"/>
            <w:hideMark/>
          </w:tcPr>
          <w:p w14:paraId="5F99415E" w14:textId="77777777" w:rsidR="004E7E27" w:rsidRPr="00B87B2D" w:rsidRDefault="004E7E27" w:rsidP="0063498D">
            <w:pPr>
              <w:spacing w:before="120" w:after="120" w:line="234" w:lineRule="atLeast"/>
              <w:jc w:val="both"/>
              <w:rPr>
                <w:sz w:val="24"/>
                <w:szCs w:val="24"/>
              </w:rPr>
            </w:pPr>
            <w:r w:rsidRPr="00B87B2D">
              <w:rPr>
                <w:sz w:val="24"/>
                <w:szCs w:val="24"/>
                <w:lang w:val="vi-VN"/>
              </w:rPr>
              <w:t>1,58</w:t>
            </w:r>
          </w:p>
        </w:tc>
        <w:tc>
          <w:tcPr>
            <w:tcW w:w="1800" w:type="pct"/>
            <w:vMerge w:val="restart"/>
            <w:tcBorders>
              <w:top w:val="nil"/>
              <w:left w:val="nil"/>
              <w:bottom w:val="single" w:sz="8" w:space="0" w:color="auto"/>
              <w:right w:val="single" w:sz="8" w:space="0" w:color="auto"/>
            </w:tcBorders>
            <w:vAlign w:val="center"/>
            <w:hideMark/>
          </w:tcPr>
          <w:p w14:paraId="156DA6FE" w14:textId="77777777" w:rsidR="004E7E27" w:rsidRPr="00B87B2D" w:rsidRDefault="004E7E27" w:rsidP="0063498D">
            <w:pPr>
              <w:spacing w:before="120" w:after="120" w:line="234" w:lineRule="atLeast"/>
              <w:jc w:val="both"/>
              <w:rPr>
                <w:sz w:val="24"/>
                <w:szCs w:val="24"/>
              </w:rPr>
            </w:pPr>
            <w:r w:rsidRPr="00B87B2D">
              <w:rPr>
                <w:sz w:val="24"/>
                <w:szCs w:val="24"/>
                <w:lang w:val="vi-VN"/>
              </w:rPr>
              <w:t>Phát các loại thực bì (dây </w:t>
            </w:r>
            <w:r w:rsidRPr="00B87B2D">
              <w:rPr>
                <w:sz w:val="24"/>
                <w:szCs w:val="24"/>
              </w:rPr>
              <w:t>leo, cỏ </w:t>
            </w:r>
            <w:r w:rsidRPr="00B87B2D">
              <w:rPr>
                <w:sz w:val="24"/>
                <w:szCs w:val="24"/>
                <w:lang w:val="vi-VN"/>
              </w:rPr>
              <w:t>dại ...) phát chặt sát gốc, </w:t>
            </w:r>
            <w:r w:rsidRPr="00B87B2D">
              <w:rPr>
                <w:sz w:val="24"/>
                <w:szCs w:val="24"/>
              </w:rPr>
              <w:t>băm dập, </w:t>
            </w:r>
            <w:r w:rsidRPr="00B87B2D">
              <w:rPr>
                <w:sz w:val="24"/>
                <w:szCs w:val="24"/>
                <w:lang w:val="vi-VN"/>
              </w:rPr>
              <w:t>rải đều trên toàn bộ diện t</w:t>
            </w:r>
            <w:r w:rsidRPr="00B87B2D">
              <w:rPr>
                <w:sz w:val="24"/>
                <w:szCs w:val="24"/>
              </w:rPr>
              <w:t>ích, tỉa</w:t>
            </w:r>
            <w:r w:rsidRPr="00B87B2D">
              <w:rPr>
                <w:sz w:val="24"/>
                <w:szCs w:val="24"/>
                <w:lang w:val="vi-VN"/>
              </w:rPr>
              <w:t> một số cành sâu bệnh cong</w:t>
            </w:r>
            <w:r w:rsidRPr="00B87B2D">
              <w:rPr>
                <w:sz w:val="24"/>
                <w:szCs w:val="24"/>
              </w:rPr>
              <w:t> queo.</w:t>
            </w:r>
          </w:p>
        </w:tc>
      </w:tr>
      <w:tr w:rsidR="00B87B2D" w:rsidRPr="00B87B2D" w14:paraId="2C2E357A"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25239095" w14:textId="77777777" w:rsidR="004E7E27" w:rsidRPr="00B87B2D" w:rsidRDefault="004E7E27" w:rsidP="004E7E27">
            <w:pPr>
              <w:spacing w:before="120" w:after="120" w:line="234" w:lineRule="atLeast"/>
              <w:jc w:val="center"/>
              <w:rPr>
                <w:sz w:val="24"/>
                <w:szCs w:val="24"/>
              </w:rPr>
            </w:pPr>
            <w:r w:rsidRPr="00B87B2D">
              <w:rPr>
                <w:sz w:val="24"/>
                <w:szCs w:val="24"/>
                <w:lang w:val="vi-VN"/>
              </w:rPr>
              <w:t>TR.28</w:t>
            </w:r>
          </w:p>
        </w:tc>
        <w:tc>
          <w:tcPr>
            <w:tcW w:w="1650" w:type="pct"/>
            <w:tcBorders>
              <w:top w:val="nil"/>
              <w:left w:val="nil"/>
              <w:bottom w:val="single" w:sz="8" w:space="0" w:color="auto"/>
              <w:right w:val="single" w:sz="8" w:space="0" w:color="auto"/>
            </w:tcBorders>
            <w:vAlign w:val="center"/>
            <w:hideMark/>
          </w:tcPr>
          <w:p w14:paraId="606E5AE6" w14:textId="77777777" w:rsidR="004E7E27" w:rsidRPr="00B87B2D" w:rsidRDefault="004E7E27" w:rsidP="0063498D">
            <w:pPr>
              <w:spacing w:before="120" w:after="120" w:line="234" w:lineRule="atLeast"/>
              <w:jc w:val="both"/>
              <w:rPr>
                <w:sz w:val="24"/>
                <w:szCs w:val="24"/>
              </w:rPr>
            </w:pPr>
            <w:r w:rsidRPr="00B87B2D">
              <w:rPr>
                <w:sz w:val="24"/>
                <w:szCs w:val="24"/>
                <w:lang w:val="vi-VN"/>
              </w:rPr>
              <w:t>Phát chăm sóc thủ công năm thứ 1 (lần 2), thứ 2 (lần 2, lần 3)</w:t>
            </w:r>
          </w:p>
        </w:tc>
        <w:tc>
          <w:tcPr>
            <w:tcW w:w="600" w:type="pct"/>
            <w:tcBorders>
              <w:top w:val="nil"/>
              <w:left w:val="nil"/>
              <w:bottom w:val="single" w:sz="8" w:space="0" w:color="auto"/>
              <w:right w:val="single" w:sz="8" w:space="0" w:color="auto"/>
            </w:tcBorders>
            <w:vAlign w:val="center"/>
            <w:hideMark/>
          </w:tcPr>
          <w:p w14:paraId="04A2214B"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m</w:t>
            </w:r>
            <w:r w:rsidRPr="00B87B2D">
              <w:rPr>
                <w:sz w:val="24"/>
                <w:szCs w:val="24"/>
                <w:vertAlign w:val="superscript"/>
                <w:lang w:val="vi-VN"/>
              </w:rPr>
              <w:t>2</w:t>
            </w:r>
          </w:p>
        </w:tc>
        <w:tc>
          <w:tcPr>
            <w:tcW w:w="450" w:type="pct"/>
            <w:tcBorders>
              <w:top w:val="nil"/>
              <w:left w:val="nil"/>
              <w:bottom w:val="single" w:sz="8" w:space="0" w:color="auto"/>
              <w:right w:val="single" w:sz="8" w:space="0" w:color="auto"/>
            </w:tcBorders>
            <w:vAlign w:val="center"/>
            <w:hideMark/>
          </w:tcPr>
          <w:p w14:paraId="5AE3F7C3" w14:textId="77777777" w:rsidR="004E7E27" w:rsidRPr="00B87B2D" w:rsidRDefault="004E7E27" w:rsidP="0063498D">
            <w:pPr>
              <w:spacing w:before="120" w:after="120" w:line="234" w:lineRule="atLeast"/>
              <w:jc w:val="both"/>
              <w:rPr>
                <w:sz w:val="24"/>
                <w:szCs w:val="24"/>
              </w:rPr>
            </w:pPr>
            <w:r w:rsidRPr="00B87B2D">
              <w:rPr>
                <w:sz w:val="24"/>
                <w:szCs w:val="24"/>
                <w:lang w:val="vi-VN"/>
              </w:rPr>
              <w:t>1,05</w:t>
            </w:r>
          </w:p>
        </w:tc>
        <w:tc>
          <w:tcPr>
            <w:tcW w:w="0" w:type="auto"/>
            <w:vMerge/>
            <w:tcBorders>
              <w:top w:val="nil"/>
              <w:left w:val="nil"/>
              <w:bottom w:val="single" w:sz="8" w:space="0" w:color="auto"/>
              <w:right w:val="single" w:sz="8" w:space="0" w:color="auto"/>
            </w:tcBorders>
            <w:shd w:val="clear" w:color="auto" w:fill="FFFFFF"/>
            <w:vAlign w:val="center"/>
            <w:hideMark/>
          </w:tcPr>
          <w:p w14:paraId="76A4D28C" w14:textId="77777777" w:rsidR="004E7E27" w:rsidRPr="00B87B2D" w:rsidRDefault="004E7E27" w:rsidP="0063498D">
            <w:pPr>
              <w:spacing w:after="0" w:line="240" w:lineRule="auto"/>
              <w:jc w:val="both"/>
              <w:rPr>
                <w:sz w:val="24"/>
                <w:szCs w:val="24"/>
              </w:rPr>
            </w:pPr>
          </w:p>
        </w:tc>
      </w:tr>
      <w:tr w:rsidR="00B87B2D" w:rsidRPr="00B87B2D" w14:paraId="6B95537A"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03C66377" w14:textId="77777777" w:rsidR="004E7E27" w:rsidRPr="00B87B2D" w:rsidRDefault="004E7E27" w:rsidP="004E7E27">
            <w:pPr>
              <w:spacing w:before="120" w:after="120" w:line="234" w:lineRule="atLeast"/>
              <w:jc w:val="center"/>
              <w:rPr>
                <w:sz w:val="24"/>
                <w:szCs w:val="24"/>
              </w:rPr>
            </w:pPr>
            <w:r w:rsidRPr="00B87B2D">
              <w:rPr>
                <w:sz w:val="24"/>
                <w:szCs w:val="24"/>
                <w:lang w:val="vi-VN"/>
              </w:rPr>
              <w:t>TR.29</w:t>
            </w:r>
          </w:p>
        </w:tc>
        <w:tc>
          <w:tcPr>
            <w:tcW w:w="1650" w:type="pct"/>
            <w:tcBorders>
              <w:top w:val="nil"/>
              <w:left w:val="nil"/>
              <w:bottom w:val="single" w:sz="8" w:space="0" w:color="auto"/>
              <w:right w:val="single" w:sz="8" w:space="0" w:color="auto"/>
            </w:tcBorders>
            <w:vAlign w:val="center"/>
            <w:hideMark/>
          </w:tcPr>
          <w:p w14:paraId="6CE26D0C" w14:textId="77777777" w:rsidR="004E7E27" w:rsidRPr="00B87B2D" w:rsidRDefault="004E7E27" w:rsidP="0063498D">
            <w:pPr>
              <w:spacing w:before="120" w:after="120" w:line="234" w:lineRule="atLeast"/>
              <w:jc w:val="both"/>
              <w:rPr>
                <w:sz w:val="24"/>
                <w:szCs w:val="24"/>
              </w:rPr>
            </w:pPr>
            <w:r w:rsidRPr="00B87B2D">
              <w:rPr>
                <w:sz w:val="24"/>
                <w:szCs w:val="24"/>
                <w:lang w:val="vi-VN"/>
              </w:rPr>
              <w:t>Phát ch</w:t>
            </w:r>
            <w:r w:rsidRPr="00B87B2D">
              <w:rPr>
                <w:sz w:val="24"/>
                <w:szCs w:val="24"/>
              </w:rPr>
              <w:t>ă</w:t>
            </w:r>
            <w:r w:rsidRPr="00B87B2D">
              <w:rPr>
                <w:sz w:val="24"/>
                <w:szCs w:val="24"/>
                <w:lang w:val="vi-VN"/>
              </w:rPr>
              <w:t>m sóc thủ công năm thứ 3 (lần 1)</w:t>
            </w:r>
          </w:p>
        </w:tc>
        <w:tc>
          <w:tcPr>
            <w:tcW w:w="600" w:type="pct"/>
            <w:tcBorders>
              <w:top w:val="nil"/>
              <w:left w:val="nil"/>
              <w:bottom w:val="single" w:sz="8" w:space="0" w:color="auto"/>
              <w:right w:val="single" w:sz="8" w:space="0" w:color="auto"/>
            </w:tcBorders>
            <w:vAlign w:val="center"/>
            <w:hideMark/>
          </w:tcPr>
          <w:p w14:paraId="457E54A1"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m</w:t>
            </w:r>
            <w:r w:rsidRPr="00B87B2D">
              <w:rPr>
                <w:sz w:val="24"/>
                <w:szCs w:val="24"/>
                <w:vertAlign w:val="superscript"/>
                <w:lang w:val="vi-VN"/>
              </w:rPr>
              <w:t>2</w:t>
            </w:r>
          </w:p>
        </w:tc>
        <w:tc>
          <w:tcPr>
            <w:tcW w:w="450" w:type="pct"/>
            <w:tcBorders>
              <w:top w:val="nil"/>
              <w:left w:val="nil"/>
              <w:bottom w:val="single" w:sz="8" w:space="0" w:color="auto"/>
              <w:right w:val="single" w:sz="8" w:space="0" w:color="auto"/>
            </w:tcBorders>
            <w:vAlign w:val="center"/>
            <w:hideMark/>
          </w:tcPr>
          <w:p w14:paraId="1A81744A" w14:textId="77777777" w:rsidR="004E7E27" w:rsidRPr="00B87B2D" w:rsidRDefault="004E7E27" w:rsidP="0063498D">
            <w:pPr>
              <w:spacing w:before="120" w:after="120" w:line="234" w:lineRule="atLeast"/>
              <w:jc w:val="both"/>
              <w:rPr>
                <w:sz w:val="24"/>
                <w:szCs w:val="24"/>
              </w:rPr>
            </w:pPr>
            <w:r w:rsidRPr="00B87B2D">
              <w:rPr>
                <w:sz w:val="24"/>
                <w:szCs w:val="24"/>
                <w:lang w:val="vi-VN"/>
              </w:rPr>
              <w:t>1,30</w:t>
            </w:r>
          </w:p>
        </w:tc>
        <w:tc>
          <w:tcPr>
            <w:tcW w:w="1800" w:type="pct"/>
            <w:vMerge w:val="restart"/>
            <w:tcBorders>
              <w:top w:val="nil"/>
              <w:left w:val="nil"/>
              <w:bottom w:val="single" w:sz="8" w:space="0" w:color="auto"/>
              <w:right w:val="single" w:sz="8" w:space="0" w:color="auto"/>
            </w:tcBorders>
            <w:vAlign w:val="center"/>
            <w:hideMark/>
          </w:tcPr>
          <w:p w14:paraId="7356FF84" w14:textId="77777777" w:rsidR="004E7E27" w:rsidRPr="00B87B2D" w:rsidRDefault="004E7E27" w:rsidP="0063498D">
            <w:pPr>
              <w:spacing w:before="120" w:after="120" w:line="234" w:lineRule="atLeast"/>
              <w:jc w:val="both"/>
              <w:rPr>
                <w:sz w:val="24"/>
                <w:szCs w:val="24"/>
              </w:rPr>
            </w:pPr>
            <w:r w:rsidRPr="00B87B2D">
              <w:rPr>
                <w:sz w:val="24"/>
                <w:szCs w:val="24"/>
                <w:lang w:val="vi-VN"/>
              </w:rPr>
              <w:t>Phát các loại thực bì (dây leo, cỏ dại...) phát chặt sát gốc, băm dập, rải đều trên toàn bộ diện tích; t</w:t>
            </w:r>
            <w:r w:rsidRPr="00B87B2D">
              <w:rPr>
                <w:sz w:val="24"/>
                <w:szCs w:val="24"/>
              </w:rPr>
              <w:t>ỉ</w:t>
            </w:r>
            <w:r w:rsidRPr="00B87B2D">
              <w:rPr>
                <w:sz w:val="24"/>
                <w:szCs w:val="24"/>
                <w:lang w:val="vi-VN"/>
              </w:rPr>
              <w:t>a một số cành sâu bệnh cong queo.</w:t>
            </w:r>
          </w:p>
        </w:tc>
      </w:tr>
      <w:tr w:rsidR="00B87B2D" w:rsidRPr="00B87B2D" w14:paraId="01ACE89F"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5AB05825" w14:textId="77777777" w:rsidR="004E7E27" w:rsidRPr="00B87B2D" w:rsidRDefault="004E7E27" w:rsidP="004E7E27">
            <w:pPr>
              <w:spacing w:before="120" w:after="120" w:line="234" w:lineRule="atLeast"/>
              <w:jc w:val="center"/>
              <w:rPr>
                <w:sz w:val="24"/>
                <w:szCs w:val="24"/>
              </w:rPr>
            </w:pPr>
            <w:r w:rsidRPr="00B87B2D">
              <w:rPr>
                <w:sz w:val="24"/>
                <w:szCs w:val="24"/>
                <w:lang w:val="vi-VN"/>
              </w:rPr>
              <w:t>TR.30</w:t>
            </w:r>
          </w:p>
        </w:tc>
        <w:tc>
          <w:tcPr>
            <w:tcW w:w="1650" w:type="pct"/>
            <w:tcBorders>
              <w:top w:val="nil"/>
              <w:left w:val="nil"/>
              <w:bottom w:val="single" w:sz="8" w:space="0" w:color="auto"/>
              <w:right w:val="single" w:sz="8" w:space="0" w:color="auto"/>
            </w:tcBorders>
            <w:vAlign w:val="center"/>
            <w:hideMark/>
          </w:tcPr>
          <w:p w14:paraId="3A3261C7" w14:textId="77777777" w:rsidR="004E7E27" w:rsidRPr="00B87B2D" w:rsidRDefault="004E7E27" w:rsidP="0063498D">
            <w:pPr>
              <w:spacing w:before="120" w:after="120" w:line="234" w:lineRule="atLeast"/>
              <w:jc w:val="both"/>
              <w:rPr>
                <w:sz w:val="24"/>
                <w:szCs w:val="24"/>
              </w:rPr>
            </w:pPr>
            <w:r w:rsidRPr="00B87B2D">
              <w:rPr>
                <w:sz w:val="24"/>
                <w:szCs w:val="24"/>
                <w:lang w:val="vi-VN"/>
              </w:rPr>
              <w:t>Phát chăm sóc th</w:t>
            </w:r>
            <w:r w:rsidRPr="00B87B2D">
              <w:rPr>
                <w:sz w:val="24"/>
                <w:szCs w:val="24"/>
              </w:rPr>
              <w:t>ủ</w:t>
            </w:r>
            <w:r w:rsidRPr="00B87B2D">
              <w:rPr>
                <w:sz w:val="24"/>
                <w:szCs w:val="24"/>
                <w:lang w:val="vi-VN"/>
              </w:rPr>
              <w:t> công năm thứ 3 (lần 2, lần 3) và năm thứ 4, thứ 5</w:t>
            </w:r>
          </w:p>
        </w:tc>
        <w:tc>
          <w:tcPr>
            <w:tcW w:w="600" w:type="pct"/>
            <w:tcBorders>
              <w:top w:val="nil"/>
              <w:left w:val="nil"/>
              <w:bottom w:val="single" w:sz="8" w:space="0" w:color="auto"/>
              <w:right w:val="single" w:sz="8" w:space="0" w:color="auto"/>
            </w:tcBorders>
            <w:vAlign w:val="center"/>
            <w:hideMark/>
          </w:tcPr>
          <w:p w14:paraId="39DDDD12"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m</w:t>
            </w:r>
            <w:r w:rsidRPr="00B87B2D">
              <w:rPr>
                <w:sz w:val="24"/>
                <w:szCs w:val="24"/>
                <w:vertAlign w:val="superscript"/>
                <w:lang w:val="vi-VN"/>
              </w:rPr>
              <w:t>2</w:t>
            </w:r>
          </w:p>
        </w:tc>
        <w:tc>
          <w:tcPr>
            <w:tcW w:w="450" w:type="pct"/>
            <w:tcBorders>
              <w:top w:val="nil"/>
              <w:left w:val="nil"/>
              <w:bottom w:val="single" w:sz="8" w:space="0" w:color="auto"/>
              <w:right w:val="single" w:sz="8" w:space="0" w:color="auto"/>
            </w:tcBorders>
            <w:vAlign w:val="center"/>
            <w:hideMark/>
          </w:tcPr>
          <w:p w14:paraId="0F76C3D9" w14:textId="77777777" w:rsidR="004E7E27" w:rsidRPr="00B87B2D" w:rsidRDefault="004E7E27" w:rsidP="0063498D">
            <w:pPr>
              <w:spacing w:before="120" w:after="120" w:line="234" w:lineRule="atLeast"/>
              <w:jc w:val="both"/>
              <w:rPr>
                <w:sz w:val="24"/>
                <w:szCs w:val="24"/>
              </w:rPr>
            </w:pPr>
            <w:r w:rsidRPr="00B87B2D">
              <w:rPr>
                <w:sz w:val="24"/>
                <w:szCs w:val="24"/>
                <w:lang w:val="vi-VN"/>
              </w:rPr>
              <w:t>1,25</w:t>
            </w:r>
          </w:p>
        </w:tc>
        <w:tc>
          <w:tcPr>
            <w:tcW w:w="0" w:type="auto"/>
            <w:vMerge/>
            <w:tcBorders>
              <w:top w:val="nil"/>
              <w:left w:val="nil"/>
              <w:bottom w:val="single" w:sz="8" w:space="0" w:color="auto"/>
              <w:right w:val="single" w:sz="8" w:space="0" w:color="auto"/>
            </w:tcBorders>
            <w:shd w:val="clear" w:color="auto" w:fill="FFFFFF"/>
            <w:vAlign w:val="center"/>
            <w:hideMark/>
          </w:tcPr>
          <w:p w14:paraId="5A441A2C" w14:textId="77777777" w:rsidR="004E7E27" w:rsidRPr="00B87B2D" w:rsidRDefault="004E7E27" w:rsidP="0063498D">
            <w:pPr>
              <w:spacing w:after="0" w:line="240" w:lineRule="auto"/>
              <w:jc w:val="both"/>
              <w:rPr>
                <w:sz w:val="24"/>
                <w:szCs w:val="24"/>
              </w:rPr>
            </w:pPr>
          </w:p>
        </w:tc>
      </w:tr>
      <w:tr w:rsidR="00B87B2D" w:rsidRPr="00B87B2D" w14:paraId="776D39BE"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6164DF0C" w14:textId="77777777" w:rsidR="004E7E27" w:rsidRPr="00B87B2D" w:rsidRDefault="004E7E27" w:rsidP="004E7E27">
            <w:pPr>
              <w:spacing w:before="120" w:after="120" w:line="234" w:lineRule="atLeast"/>
              <w:jc w:val="center"/>
              <w:rPr>
                <w:sz w:val="24"/>
                <w:szCs w:val="24"/>
              </w:rPr>
            </w:pPr>
            <w:r w:rsidRPr="00B87B2D">
              <w:rPr>
                <w:sz w:val="24"/>
                <w:szCs w:val="24"/>
                <w:lang w:val="vi-VN"/>
              </w:rPr>
              <w:t>TR.31</w:t>
            </w:r>
          </w:p>
        </w:tc>
        <w:tc>
          <w:tcPr>
            <w:tcW w:w="1650" w:type="pct"/>
            <w:tcBorders>
              <w:top w:val="nil"/>
              <w:left w:val="nil"/>
              <w:bottom w:val="single" w:sz="8" w:space="0" w:color="auto"/>
              <w:right w:val="single" w:sz="8" w:space="0" w:color="auto"/>
            </w:tcBorders>
            <w:vAlign w:val="center"/>
            <w:hideMark/>
          </w:tcPr>
          <w:p w14:paraId="75CDAD8B" w14:textId="77777777" w:rsidR="004E7E27" w:rsidRPr="00B87B2D" w:rsidRDefault="004E7E27" w:rsidP="0063498D">
            <w:pPr>
              <w:spacing w:before="120" w:after="120" w:line="234" w:lineRule="atLeast"/>
              <w:jc w:val="both"/>
              <w:rPr>
                <w:sz w:val="24"/>
                <w:szCs w:val="24"/>
              </w:rPr>
            </w:pPr>
            <w:r w:rsidRPr="00B87B2D">
              <w:rPr>
                <w:sz w:val="24"/>
                <w:szCs w:val="24"/>
                <w:lang w:val="vi-VN"/>
              </w:rPr>
              <w:t>Xới vun gốc cây thân gỗ, đường kính ≤ 0,8m</w:t>
            </w:r>
          </w:p>
        </w:tc>
        <w:tc>
          <w:tcPr>
            <w:tcW w:w="600" w:type="pct"/>
            <w:tcBorders>
              <w:top w:val="nil"/>
              <w:left w:val="nil"/>
              <w:bottom w:val="single" w:sz="8" w:space="0" w:color="auto"/>
              <w:right w:val="single" w:sz="8" w:space="0" w:color="auto"/>
            </w:tcBorders>
            <w:vAlign w:val="center"/>
            <w:hideMark/>
          </w:tcPr>
          <w:p w14:paraId="6E87AAB3"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65AC82F2" w14:textId="77777777" w:rsidR="004E7E27" w:rsidRPr="00B87B2D" w:rsidRDefault="004E7E27" w:rsidP="0063498D">
            <w:pPr>
              <w:spacing w:before="120" w:after="120" w:line="234" w:lineRule="atLeast"/>
              <w:jc w:val="both"/>
              <w:rPr>
                <w:sz w:val="24"/>
                <w:szCs w:val="24"/>
              </w:rPr>
            </w:pPr>
            <w:r w:rsidRPr="00B87B2D">
              <w:rPr>
                <w:sz w:val="24"/>
                <w:szCs w:val="24"/>
                <w:lang w:val="vi-VN"/>
              </w:rPr>
              <w:t>4,76</w:t>
            </w:r>
          </w:p>
        </w:tc>
        <w:tc>
          <w:tcPr>
            <w:tcW w:w="1800" w:type="pct"/>
            <w:vMerge w:val="restart"/>
            <w:tcBorders>
              <w:top w:val="nil"/>
              <w:left w:val="nil"/>
              <w:bottom w:val="single" w:sz="8" w:space="0" w:color="auto"/>
              <w:right w:val="single" w:sz="8" w:space="0" w:color="auto"/>
            </w:tcBorders>
            <w:vAlign w:val="center"/>
            <w:hideMark/>
          </w:tcPr>
          <w:p w14:paraId="262869BD" w14:textId="77777777" w:rsidR="004E7E27" w:rsidRPr="00B87B2D" w:rsidRDefault="004E7E27" w:rsidP="0063498D">
            <w:pPr>
              <w:spacing w:before="120" w:after="120" w:line="234" w:lineRule="atLeast"/>
              <w:jc w:val="both"/>
              <w:rPr>
                <w:sz w:val="24"/>
                <w:szCs w:val="24"/>
              </w:rPr>
            </w:pPr>
            <w:r w:rsidRPr="00B87B2D">
              <w:rPr>
                <w:sz w:val="24"/>
                <w:szCs w:val="24"/>
                <w:lang w:val="vi-VN"/>
              </w:rPr>
              <w:t>R</w:t>
            </w:r>
            <w:r w:rsidRPr="00B87B2D">
              <w:rPr>
                <w:sz w:val="24"/>
                <w:szCs w:val="24"/>
              </w:rPr>
              <w:t>ẫ</w:t>
            </w:r>
            <w:r w:rsidRPr="00B87B2D">
              <w:rPr>
                <w:sz w:val="24"/>
                <w:szCs w:val="24"/>
                <w:lang w:val="vi-VN"/>
              </w:rPr>
              <w:t>y sạch cỏ và xới quanh gốc; gốc vun hình mui rùa,</w:t>
            </w:r>
          </w:p>
        </w:tc>
      </w:tr>
      <w:tr w:rsidR="00B87B2D" w:rsidRPr="00B87B2D" w14:paraId="1D26E427"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344D362B" w14:textId="77777777" w:rsidR="004E7E27" w:rsidRPr="00B87B2D" w:rsidRDefault="004E7E27" w:rsidP="004E7E27">
            <w:pPr>
              <w:spacing w:before="120" w:after="120" w:line="234" w:lineRule="atLeast"/>
              <w:jc w:val="center"/>
              <w:rPr>
                <w:sz w:val="24"/>
                <w:szCs w:val="24"/>
              </w:rPr>
            </w:pPr>
            <w:r w:rsidRPr="00B87B2D">
              <w:rPr>
                <w:sz w:val="24"/>
                <w:szCs w:val="24"/>
                <w:lang w:val="vi-VN"/>
              </w:rPr>
              <w:t>TR.32</w:t>
            </w:r>
          </w:p>
        </w:tc>
        <w:tc>
          <w:tcPr>
            <w:tcW w:w="1650" w:type="pct"/>
            <w:tcBorders>
              <w:top w:val="nil"/>
              <w:left w:val="nil"/>
              <w:bottom w:val="single" w:sz="8" w:space="0" w:color="auto"/>
              <w:right w:val="single" w:sz="8" w:space="0" w:color="auto"/>
            </w:tcBorders>
            <w:vAlign w:val="center"/>
            <w:hideMark/>
          </w:tcPr>
          <w:p w14:paraId="1123EB1D" w14:textId="77777777" w:rsidR="004E7E27" w:rsidRPr="00B87B2D" w:rsidRDefault="004E7E27" w:rsidP="0063498D">
            <w:pPr>
              <w:spacing w:before="120" w:after="120" w:line="234" w:lineRule="atLeast"/>
              <w:jc w:val="both"/>
              <w:rPr>
                <w:sz w:val="24"/>
                <w:szCs w:val="24"/>
              </w:rPr>
            </w:pPr>
            <w:r w:rsidRPr="00B87B2D">
              <w:rPr>
                <w:sz w:val="24"/>
                <w:szCs w:val="24"/>
                <w:lang w:val="vi-VN"/>
              </w:rPr>
              <w:t>Xới vun gốc cây thân gỗ, đường kính từ 0,8m -1,0 m</w:t>
            </w:r>
          </w:p>
        </w:tc>
        <w:tc>
          <w:tcPr>
            <w:tcW w:w="600" w:type="pct"/>
            <w:tcBorders>
              <w:top w:val="nil"/>
              <w:left w:val="nil"/>
              <w:bottom w:val="single" w:sz="8" w:space="0" w:color="auto"/>
              <w:right w:val="single" w:sz="8" w:space="0" w:color="auto"/>
            </w:tcBorders>
            <w:vAlign w:val="center"/>
            <w:hideMark/>
          </w:tcPr>
          <w:p w14:paraId="29FF62B2"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457A121E" w14:textId="77777777" w:rsidR="004E7E27" w:rsidRPr="00B87B2D" w:rsidRDefault="004E7E27" w:rsidP="0063498D">
            <w:pPr>
              <w:spacing w:before="120" w:after="120" w:line="234" w:lineRule="atLeast"/>
              <w:jc w:val="both"/>
              <w:rPr>
                <w:sz w:val="24"/>
                <w:szCs w:val="24"/>
              </w:rPr>
            </w:pPr>
            <w:r w:rsidRPr="00B87B2D">
              <w:rPr>
                <w:sz w:val="24"/>
                <w:szCs w:val="24"/>
                <w:lang w:val="vi-VN"/>
              </w:rPr>
              <w:t>6,76</w:t>
            </w:r>
          </w:p>
        </w:tc>
        <w:tc>
          <w:tcPr>
            <w:tcW w:w="0" w:type="auto"/>
            <w:vMerge/>
            <w:tcBorders>
              <w:top w:val="nil"/>
              <w:left w:val="nil"/>
              <w:bottom w:val="single" w:sz="8" w:space="0" w:color="auto"/>
              <w:right w:val="single" w:sz="8" w:space="0" w:color="auto"/>
            </w:tcBorders>
            <w:shd w:val="clear" w:color="auto" w:fill="FFFFFF"/>
            <w:vAlign w:val="center"/>
            <w:hideMark/>
          </w:tcPr>
          <w:p w14:paraId="7715DF5D" w14:textId="77777777" w:rsidR="004E7E27" w:rsidRPr="00B87B2D" w:rsidRDefault="004E7E27" w:rsidP="0063498D">
            <w:pPr>
              <w:spacing w:after="0" w:line="240" w:lineRule="auto"/>
              <w:jc w:val="both"/>
              <w:rPr>
                <w:sz w:val="24"/>
                <w:szCs w:val="24"/>
              </w:rPr>
            </w:pPr>
          </w:p>
        </w:tc>
      </w:tr>
      <w:tr w:rsidR="00B87B2D" w:rsidRPr="00B87B2D" w14:paraId="081F612C"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780B7F43" w14:textId="77777777" w:rsidR="004E7E27" w:rsidRPr="00B87B2D" w:rsidRDefault="004E7E27" w:rsidP="004E7E27">
            <w:pPr>
              <w:spacing w:before="120" w:after="120" w:line="234" w:lineRule="atLeast"/>
              <w:jc w:val="center"/>
              <w:rPr>
                <w:sz w:val="24"/>
                <w:szCs w:val="24"/>
              </w:rPr>
            </w:pPr>
            <w:r w:rsidRPr="00B87B2D">
              <w:rPr>
                <w:sz w:val="24"/>
                <w:szCs w:val="24"/>
                <w:lang w:val="vi-VN"/>
              </w:rPr>
              <w:lastRenderedPageBreak/>
              <w:t>TR.33</w:t>
            </w:r>
          </w:p>
        </w:tc>
        <w:tc>
          <w:tcPr>
            <w:tcW w:w="1650" w:type="pct"/>
            <w:tcBorders>
              <w:top w:val="nil"/>
              <w:left w:val="nil"/>
              <w:bottom w:val="single" w:sz="8" w:space="0" w:color="auto"/>
              <w:right w:val="single" w:sz="8" w:space="0" w:color="auto"/>
            </w:tcBorders>
            <w:vAlign w:val="center"/>
            <w:hideMark/>
          </w:tcPr>
          <w:p w14:paraId="6C1E1809" w14:textId="77777777" w:rsidR="004E7E27" w:rsidRPr="00B87B2D" w:rsidRDefault="004E7E27" w:rsidP="0063498D">
            <w:pPr>
              <w:spacing w:before="120" w:after="120" w:line="234" w:lineRule="atLeast"/>
              <w:jc w:val="both"/>
              <w:rPr>
                <w:sz w:val="24"/>
                <w:szCs w:val="24"/>
              </w:rPr>
            </w:pPr>
            <w:r w:rsidRPr="00B87B2D">
              <w:rPr>
                <w:sz w:val="24"/>
                <w:szCs w:val="24"/>
                <w:lang w:val="vi-VN"/>
              </w:rPr>
              <w:t>Xới vun gốc cây thân gỗ, đường kính ≥ 1,0 m</w:t>
            </w:r>
          </w:p>
        </w:tc>
        <w:tc>
          <w:tcPr>
            <w:tcW w:w="600" w:type="pct"/>
            <w:tcBorders>
              <w:top w:val="nil"/>
              <w:left w:val="nil"/>
              <w:bottom w:val="single" w:sz="8" w:space="0" w:color="auto"/>
              <w:right w:val="single" w:sz="8" w:space="0" w:color="auto"/>
            </w:tcBorders>
            <w:vAlign w:val="center"/>
            <w:hideMark/>
          </w:tcPr>
          <w:p w14:paraId="598D0449"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11EA3778" w14:textId="77777777" w:rsidR="004E7E27" w:rsidRPr="00B87B2D" w:rsidRDefault="004E7E27" w:rsidP="0063498D">
            <w:pPr>
              <w:spacing w:before="120" w:after="120" w:line="234" w:lineRule="atLeast"/>
              <w:jc w:val="both"/>
              <w:rPr>
                <w:sz w:val="24"/>
                <w:szCs w:val="24"/>
              </w:rPr>
            </w:pPr>
            <w:r w:rsidRPr="00B87B2D">
              <w:rPr>
                <w:sz w:val="24"/>
                <w:szCs w:val="24"/>
                <w:lang w:val="vi-VN"/>
              </w:rPr>
              <w:t>10,42</w:t>
            </w:r>
          </w:p>
        </w:tc>
        <w:tc>
          <w:tcPr>
            <w:tcW w:w="0" w:type="auto"/>
            <w:vMerge/>
            <w:tcBorders>
              <w:top w:val="nil"/>
              <w:left w:val="nil"/>
              <w:bottom w:val="single" w:sz="8" w:space="0" w:color="auto"/>
              <w:right w:val="single" w:sz="8" w:space="0" w:color="auto"/>
            </w:tcBorders>
            <w:shd w:val="clear" w:color="auto" w:fill="FFFFFF"/>
            <w:vAlign w:val="center"/>
            <w:hideMark/>
          </w:tcPr>
          <w:p w14:paraId="615EACFD" w14:textId="77777777" w:rsidR="004E7E27" w:rsidRPr="00B87B2D" w:rsidRDefault="004E7E27" w:rsidP="0063498D">
            <w:pPr>
              <w:spacing w:after="0" w:line="240" w:lineRule="auto"/>
              <w:jc w:val="both"/>
              <w:rPr>
                <w:sz w:val="24"/>
                <w:szCs w:val="24"/>
              </w:rPr>
            </w:pPr>
          </w:p>
        </w:tc>
      </w:tr>
      <w:tr w:rsidR="00B87B2D" w:rsidRPr="00B87B2D" w14:paraId="679306E2"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36DF80BE" w14:textId="77777777" w:rsidR="004E7E27" w:rsidRPr="00B87B2D" w:rsidRDefault="004E7E27" w:rsidP="004E7E27">
            <w:pPr>
              <w:spacing w:before="120" w:after="120" w:line="234" w:lineRule="atLeast"/>
              <w:jc w:val="center"/>
              <w:rPr>
                <w:sz w:val="24"/>
                <w:szCs w:val="24"/>
              </w:rPr>
            </w:pPr>
            <w:r w:rsidRPr="00B87B2D">
              <w:rPr>
                <w:sz w:val="24"/>
                <w:szCs w:val="24"/>
                <w:lang w:val="vi-VN"/>
              </w:rPr>
              <w:t>TR.34</w:t>
            </w:r>
          </w:p>
        </w:tc>
        <w:tc>
          <w:tcPr>
            <w:tcW w:w="1650" w:type="pct"/>
            <w:tcBorders>
              <w:top w:val="nil"/>
              <w:left w:val="nil"/>
              <w:bottom w:val="single" w:sz="8" w:space="0" w:color="auto"/>
              <w:right w:val="single" w:sz="8" w:space="0" w:color="auto"/>
            </w:tcBorders>
            <w:vAlign w:val="center"/>
            <w:hideMark/>
          </w:tcPr>
          <w:p w14:paraId="375AD5DC" w14:textId="77777777" w:rsidR="004E7E27" w:rsidRPr="00B87B2D" w:rsidRDefault="004E7E27" w:rsidP="0063498D">
            <w:pPr>
              <w:spacing w:before="120" w:after="120" w:line="234" w:lineRule="atLeast"/>
              <w:jc w:val="both"/>
              <w:rPr>
                <w:sz w:val="24"/>
                <w:szCs w:val="24"/>
              </w:rPr>
            </w:pPr>
            <w:r w:rsidRPr="00B87B2D">
              <w:rPr>
                <w:sz w:val="24"/>
                <w:szCs w:val="24"/>
                <w:lang w:val="vi-VN"/>
              </w:rPr>
              <w:t>Xới vun gốc Tre Luồng, đường kính ≤ 1,0m</w:t>
            </w:r>
          </w:p>
        </w:tc>
        <w:tc>
          <w:tcPr>
            <w:tcW w:w="600" w:type="pct"/>
            <w:tcBorders>
              <w:top w:val="nil"/>
              <w:left w:val="nil"/>
              <w:bottom w:val="single" w:sz="8" w:space="0" w:color="auto"/>
              <w:right w:val="single" w:sz="8" w:space="0" w:color="auto"/>
            </w:tcBorders>
            <w:vAlign w:val="center"/>
            <w:hideMark/>
          </w:tcPr>
          <w:p w14:paraId="32CB34C9"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38B4D105" w14:textId="77777777" w:rsidR="004E7E27" w:rsidRPr="00B87B2D" w:rsidRDefault="004E7E27" w:rsidP="0063498D">
            <w:pPr>
              <w:spacing w:before="120" w:after="120" w:line="234" w:lineRule="atLeast"/>
              <w:jc w:val="both"/>
              <w:rPr>
                <w:sz w:val="24"/>
                <w:szCs w:val="24"/>
              </w:rPr>
            </w:pPr>
            <w:r w:rsidRPr="00B87B2D">
              <w:rPr>
                <w:sz w:val="24"/>
                <w:szCs w:val="24"/>
                <w:lang w:val="vi-VN"/>
              </w:rPr>
              <w:t>34,48</w:t>
            </w:r>
          </w:p>
        </w:tc>
        <w:tc>
          <w:tcPr>
            <w:tcW w:w="0" w:type="auto"/>
            <w:vMerge/>
            <w:tcBorders>
              <w:top w:val="nil"/>
              <w:left w:val="nil"/>
              <w:bottom w:val="single" w:sz="8" w:space="0" w:color="auto"/>
              <w:right w:val="single" w:sz="8" w:space="0" w:color="auto"/>
            </w:tcBorders>
            <w:shd w:val="clear" w:color="auto" w:fill="FFFFFF"/>
            <w:vAlign w:val="center"/>
            <w:hideMark/>
          </w:tcPr>
          <w:p w14:paraId="0BC38A08" w14:textId="77777777" w:rsidR="004E7E27" w:rsidRPr="00B87B2D" w:rsidRDefault="004E7E27" w:rsidP="0063498D">
            <w:pPr>
              <w:spacing w:after="0" w:line="240" w:lineRule="auto"/>
              <w:jc w:val="both"/>
              <w:rPr>
                <w:sz w:val="24"/>
                <w:szCs w:val="24"/>
              </w:rPr>
            </w:pPr>
          </w:p>
        </w:tc>
      </w:tr>
      <w:tr w:rsidR="00B87B2D" w:rsidRPr="00B87B2D" w14:paraId="154C569A"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0E7BEBDD" w14:textId="77777777" w:rsidR="004E7E27" w:rsidRPr="00B87B2D" w:rsidRDefault="004E7E27" w:rsidP="004E7E27">
            <w:pPr>
              <w:spacing w:before="120" w:after="120" w:line="234" w:lineRule="atLeast"/>
              <w:jc w:val="center"/>
              <w:rPr>
                <w:sz w:val="24"/>
                <w:szCs w:val="24"/>
              </w:rPr>
            </w:pPr>
            <w:r w:rsidRPr="00B87B2D">
              <w:rPr>
                <w:sz w:val="24"/>
                <w:szCs w:val="24"/>
                <w:lang w:val="vi-VN"/>
              </w:rPr>
              <w:t>TR.35</w:t>
            </w:r>
          </w:p>
        </w:tc>
        <w:tc>
          <w:tcPr>
            <w:tcW w:w="1650" w:type="pct"/>
            <w:tcBorders>
              <w:top w:val="nil"/>
              <w:left w:val="nil"/>
              <w:bottom w:val="single" w:sz="8" w:space="0" w:color="auto"/>
              <w:right w:val="single" w:sz="8" w:space="0" w:color="auto"/>
            </w:tcBorders>
            <w:vAlign w:val="center"/>
            <w:hideMark/>
          </w:tcPr>
          <w:p w14:paraId="43143602" w14:textId="77777777" w:rsidR="004E7E27" w:rsidRPr="00B87B2D" w:rsidRDefault="004E7E27" w:rsidP="0063498D">
            <w:pPr>
              <w:spacing w:before="120" w:after="120" w:line="234" w:lineRule="atLeast"/>
              <w:jc w:val="both"/>
              <w:rPr>
                <w:sz w:val="24"/>
                <w:szCs w:val="24"/>
              </w:rPr>
            </w:pPr>
            <w:r w:rsidRPr="00B87B2D">
              <w:rPr>
                <w:sz w:val="24"/>
                <w:szCs w:val="24"/>
                <w:lang w:val="vi-VN"/>
              </w:rPr>
              <w:t>Xới vun gốc Tre Luồng, đường kính trên 1,0m đến 1,5 m</w:t>
            </w:r>
          </w:p>
        </w:tc>
        <w:tc>
          <w:tcPr>
            <w:tcW w:w="600" w:type="pct"/>
            <w:tcBorders>
              <w:top w:val="nil"/>
              <w:left w:val="nil"/>
              <w:bottom w:val="single" w:sz="8" w:space="0" w:color="auto"/>
              <w:right w:val="single" w:sz="8" w:space="0" w:color="auto"/>
            </w:tcBorders>
            <w:vAlign w:val="center"/>
            <w:hideMark/>
          </w:tcPr>
          <w:p w14:paraId="7968B175"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406CC153" w14:textId="77777777" w:rsidR="004E7E27" w:rsidRPr="00B87B2D" w:rsidRDefault="004E7E27" w:rsidP="0063498D">
            <w:pPr>
              <w:spacing w:before="120" w:after="120" w:line="234" w:lineRule="atLeast"/>
              <w:jc w:val="both"/>
              <w:rPr>
                <w:sz w:val="24"/>
                <w:szCs w:val="24"/>
              </w:rPr>
            </w:pPr>
            <w:r w:rsidRPr="00B87B2D">
              <w:rPr>
                <w:sz w:val="24"/>
                <w:szCs w:val="24"/>
                <w:lang w:val="vi-VN"/>
              </w:rPr>
              <w:t>48,93</w:t>
            </w:r>
          </w:p>
        </w:tc>
        <w:tc>
          <w:tcPr>
            <w:tcW w:w="0" w:type="auto"/>
            <w:vMerge/>
            <w:tcBorders>
              <w:top w:val="nil"/>
              <w:left w:val="nil"/>
              <w:bottom w:val="single" w:sz="8" w:space="0" w:color="auto"/>
              <w:right w:val="single" w:sz="8" w:space="0" w:color="auto"/>
            </w:tcBorders>
            <w:shd w:val="clear" w:color="auto" w:fill="FFFFFF"/>
            <w:vAlign w:val="center"/>
            <w:hideMark/>
          </w:tcPr>
          <w:p w14:paraId="274175AE" w14:textId="77777777" w:rsidR="004E7E27" w:rsidRPr="00B87B2D" w:rsidRDefault="004E7E27" w:rsidP="0063498D">
            <w:pPr>
              <w:spacing w:after="0" w:line="240" w:lineRule="auto"/>
              <w:jc w:val="both"/>
              <w:rPr>
                <w:sz w:val="24"/>
                <w:szCs w:val="24"/>
              </w:rPr>
            </w:pPr>
          </w:p>
        </w:tc>
      </w:tr>
      <w:tr w:rsidR="00B87B2D" w:rsidRPr="00B87B2D" w14:paraId="6616672B"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2CA302E0" w14:textId="77777777" w:rsidR="004E7E27" w:rsidRPr="00B87B2D" w:rsidRDefault="004E7E27" w:rsidP="004E7E27">
            <w:pPr>
              <w:spacing w:before="120" w:after="120" w:line="234" w:lineRule="atLeast"/>
              <w:jc w:val="center"/>
              <w:rPr>
                <w:sz w:val="24"/>
                <w:szCs w:val="24"/>
              </w:rPr>
            </w:pPr>
            <w:r w:rsidRPr="00B87B2D">
              <w:rPr>
                <w:sz w:val="24"/>
                <w:szCs w:val="24"/>
                <w:lang w:val="vi-VN"/>
              </w:rPr>
              <w:t>TR.36</w:t>
            </w:r>
          </w:p>
        </w:tc>
        <w:tc>
          <w:tcPr>
            <w:tcW w:w="1650" w:type="pct"/>
            <w:tcBorders>
              <w:top w:val="nil"/>
              <w:left w:val="nil"/>
              <w:bottom w:val="single" w:sz="8" w:space="0" w:color="auto"/>
              <w:right w:val="single" w:sz="8" w:space="0" w:color="auto"/>
            </w:tcBorders>
            <w:vAlign w:val="center"/>
            <w:hideMark/>
          </w:tcPr>
          <w:p w14:paraId="04B2164F" w14:textId="77777777" w:rsidR="004E7E27" w:rsidRPr="00B87B2D" w:rsidRDefault="004E7E27" w:rsidP="0063498D">
            <w:pPr>
              <w:spacing w:before="120" w:after="120" w:line="234" w:lineRule="atLeast"/>
              <w:jc w:val="both"/>
              <w:rPr>
                <w:sz w:val="24"/>
                <w:szCs w:val="24"/>
              </w:rPr>
            </w:pPr>
            <w:r w:rsidRPr="00B87B2D">
              <w:rPr>
                <w:sz w:val="24"/>
                <w:szCs w:val="24"/>
                <w:lang w:val="vi-VN"/>
              </w:rPr>
              <w:t>Xới vun gốc Tre Luồng, đường kính ≥ 1,5 m</w:t>
            </w:r>
          </w:p>
        </w:tc>
        <w:tc>
          <w:tcPr>
            <w:tcW w:w="600" w:type="pct"/>
            <w:tcBorders>
              <w:top w:val="nil"/>
              <w:left w:val="nil"/>
              <w:bottom w:val="single" w:sz="8" w:space="0" w:color="auto"/>
              <w:right w:val="single" w:sz="8" w:space="0" w:color="auto"/>
            </w:tcBorders>
            <w:vAlign w:val="center"/>
            <w:hideMark/>
          </w:tcPr>
          <w:p w14:paraId="3F0E7A63"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297A0FD1" w14:textId="77777777" w:rsidR="004E7E27" w:rsidRPr="00B87B2D" w:rsidRDefault="004E7E27" w:rsidP="0063498D">
            <w:pPr>
              <w:spacing w:before="120" w:after="120" w:line="234" w:lineRule="atLeast"/>
              <w:jc w:val="both"/>
              <w:rPr>
                <w:sz w:val="24"/>
                <w:szCs w:val="24"/>
              </w:rPr>
            </w:pPr>
            <w:r w:rsidRPr="00B87B2D">
              <w:rPr>
                <w:sz w:val="24"/>
                <w:szCs w:val="24"/>
                <w:lang w:val="vi-VN"/>
              </w:rPr>
              <w:t>75,43</w:t>
            </w:r>
          </w:p>
        </w:tc>
        <w:tc>
          <w:tcPr>
            <w:tcW w:w="0" w:type="auto"/>
            <w:vMerge/>
            <w:tcBorders>
              <w:top w:val="nil"/>
              <w:left w:val="nil"/>
              <w:bottom w:val="single" w:sz="8" w:space="0" w:color="auto"/>
              <w:right w:val="single" w:sz="8" w:space="0" w:color="auto"/>
            </w:tcBorders>
            <w:shd w:val="clear" w:color="auto" w:fill="FFFFFF"/>
            <w:vAlign w:val="center"/>
            <w:hideMark/>
          </w:tcPr>
          <w:p w14:paraId="4ABD9553" w14:textId="77777777" w:rsidR="004E7E27" w:rsidRPr="00B87B2D" w:rsidRDefault="004E7E27" w:rsidP="0063498D">
            <w:pPr>
              <w:spacing w:after="0" w:line="240" w:lineRule="auto"/>
              <w:jc w:val="both"/>
              <w:rPr>
                <w:sz w:val="24"/>
                <w:szCs w:val="24"/>
              </w:rPr>
            </w:pPr>
          </w:p>
        </w:tc>
      </w:tr>
      <w:tr w:rsidR="00B87B2D" w:rsidRPr="00B87B2D" w14:paraId="53C5932C"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0480CA8B" w14:textId="77777777" w:rsidR="004E7E27" w:rsidRPr="00B87B2D" w:rsidRDefault="004E7E27" w:rsidP="004E7E27">
            <w:pPr>
              <w:spacing w:before="120" w:after="120" w:line="234" w:lineRule="atLeast"/>
              <w:jc w:val="center"/>
              <w:rPr>
                <w:sz w:val="24"/>
                <w:szCs w:val="24"/>
              </w:rPr>
            </w:pPr>
            <w:r w:rsidRPr="00B87B2D">
              <w:rPr>
                <w:sz w:val="24"/>
                <w:szCs w:val="24"/>
                <w:lang w:val="vi-VN"/>
              </w:rPr>
              <w:t>TR.37</w:t>
            </w:r>
          </w:p>
        </w:tc>
        <w:tc>
          <w:tcPr>
            <w:tcW w:w="1650" w:type="pct"/>
            <w:tcBorders>
              <w:top w:val="nil"/>
              <w:left w:val="nil"/>
              <w:bottom w:val="single" w:sz="8" w:space="0" w:color="auto"/>
              <w:right w:val="single" w:sz="8" w:space="0" w:color="auto"/>
            </w:tcBorders>
            <w:vAlign w:val="center"/>
            <w:hideMark/>
          </w:tcPr>
          <w:p w14:paraId="5BE6FBE1" w14:textId="77777777" w:rsidR="004E7E27" w:rsidRPr="00B87B2D" w:rsidRDefault="004E7E27" w:rsidP="0063498D">
            <w:pPr>
              <w:spacing w:before="120" w:after="120" w:line="234" w:lineRule="atLeast"/>
              <w:jc w:val="both"/>
              <w:rPr>
                <w:sz w:val="24"/>
                <w:szCs w:val="24"/>
              </w:rPr>
            </w:pPr>
            <w:r w:rsidRPr="00B87B2D">
              <w:rPr>
                <w:sz w:val="24"/>
                <w:szCs w:val="24"/>
                <w:lang w:val="vi-VN"/>
              </w:rPr>
              <w:t>Làm đường băng trắng c</w:t>
            </w:r>
            <w:r w:rsidRPr="00B87B2D">
              <w:rPr>
                <w:sz w:val="24"/>
                <w:szCs w:val="24"/>
              </w:rPr>
              <w:t>ả</w:t>
            </w:r>
            <w:r w:rsidRPr="00B87B2D">
              <w:rPr>
                <w:sz w:val="24"/>
                <w:szCs w:val="24"/>
                <w:lang w:val="vi-VN"/>
              </w:rPr>
              <w:t>n lửa thủ công</w:t>
            </w:r>
          </w:p>
        </w:tc>
        <w:tc>
          <w:tcPr>
            <w:tcW w:w="600" w:type="pct"/>
            <w:tcBorders>
              <w:top w:val="nil"/>
              <w:left w:val="nil"/>
              <w:bottom w:val="single" w:sz="8" w:space="0" w:color="auto"/>
              <w:right w:val="single" w:sz="8" w:space="0" w:color="auto"/>
            </w:tcBorders>
            <w:vAlign w:val="center"/>
            <w:hideMark/>
          </w:tcPr>
          <w:p w14:paraId="4759C838"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Công/1000m</w:t>
            </w:r>
            <w:r w:rsidRPr="00B87B2D">
              <w:rPr>
                <w:sz w:val="24"/>
                <w:szCs w:val="24"/>
                <w:vertAlign w:val="superscript"/>
                <w:lang w:val="vi-VN"/>
              </w:rPr>
              <w:t>2</w:t>
            </w:r>
          </w:p>
        </w:tc>
        <w:tc>
          <w:tcPr>
            <w:tcW w:w="450" w:type="pct"/>
            <w:tcBorders>
              <w:top w:val="nil"/>
              <w:left w:val="nil"/>
              <w:bottom w:val="single" w:sz="8" w:space="0" w:color="auto"/>
              <w:right w:val="single" w:sz="8" w:space="0" w:color="auto"/>
            </w:tcBorders>
            <w:vAlign w:val="center"/>
            <w:hideMark/>
          </w:tcPr>
          <w:p w14:paraId="5A62F23F" w14:textId="77777777" w:rsidR="004E7E27" w:rsidRPr="00B87B2D" w:rsidRDefault="004E7E27" w:rsidP="0063498D">
            <w:pPr>
              <w:spacing w:before="120" w:after="120" w:line="234" w:lineRule="atLeast"/>
              <w:jc w:val="both"/>
              <w:rPr>
                <w:sz w:val="24"/>
                <w:szCs w:val="24"/>
              </w:rPr>
            </w:pPr>
            <w:r w:rsidRPr="00B87B2D">
              <w:rPr>
                <w:sz w:val="24"/>
                <w:szCs w:val="24"/>
                <w:lang w:val="vi-VN"/>
              </w:rPr>
              <w:t>2,19</w:t>
            </w:r>
          </w:p>
        </w:tc>
        <w:tc>
          <w:tcPr>
            <w:tcW w:w="1800" w:type="pct"/>
            <w:tcBorders>
              <w:top w:val="nil"/>
              <w:left w:val="nil"/>
              <w:bottom w:val="single" w:sz="8" w:space="0" w:color="auto"/>
              <w:right w:val="single" w:sz="8" w:space="0" w:color="auto"/>
            </w:tcBorders>
            <w:vAlign w:val="center"/>
            <w:hideMark/>
          </w:tcPr>
          <w:p w14:paraId="20F435ED" w14:textId="77777777" w:rsidR="004E7E27" w:rsidRPr="00B87B2D" w:rsidRDefault="004E7E27" w:rsidP="0063498D">
            <w:pPr>
              <w:spacing w:before="120" w:after="120" w:line="234" w:lineRule="atLeast"/>
              <w:jc w:val="both"/>
              <w:rPr>
                <w:sz w:val="24"/>
                <w:szCs w:val="24"/>
              </w:rPr>
            </w:pPr>
            <w:r w:rsidRPr="00B87B2D">
              <w:rPr>
                <w:sz w:val="24"/>
                <w:szCs w:val="24"/>
                <w:lang w:val="vi-VN"/>
              </w:rPr>
              <w:t>Phát dọn thực bì và dọn c</w:t>
            </w:r>
            <w:r w:rsidRPr="00B87B2D">
              <w:rPr>
                <w:sz w:val="24"/>
                <w:szCs w:val="24"/>
              </w:rPr>
              <w:t>ỏ</w:t>
            </w:r>
            <w:r w:rsidRPr="00B87B2D">
              <w:rPr>
                <w:sz w:val="24"/>
                <w:szCs w:val="24"/>
                <w:lang w:val="vi-VN"/>
              </w:rPr>
              <w:t> trên đường băng, xử lý vật liệu cháy ra khỏi đường băng c</w:t>
            </w:r>
            <w:r w:rsidRPr="00B87B2D">
              <w:rPr>
                <w:sz w:val="24"/>
                <w:szCs w:val="24"/>
              </w:rPr>
              <w:t>ả</w:t>
            </w:r>
            <w:r w:rsidRPr="00B87B2D">
              <w:rPr>
                <w:sz w:val="24"/>
                <w:szCs w:val="24"/>
                <w:lang w:val="vi-VN"/>
              </w:rPr>
              <w:t>n lửa.</w:t>
            </w:r>
          </w:p>
        </w:tc>
      </w:tr>
      <w:tr w:rsidR="00B87B2D" w:rsidRPr="00B87B2D" w14:paraId="4238B56F"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5DABE329" w14:textId="77777777" w:rsidR="004E7E27" w:rsidRPr="00B87B2D" w:rsidRDefault="004E7E27" w:rsidP="004E7E27">
            <w:pPr>
              <w:spacing w:after="0" w:line="240" w:lineRule="auto"/>
              <w:rPr>
                <w:sz w:val="24"/>
                <w:szCs w:val="24"/>
              </w:rPr>
            </w:pPr>
          </w:p>
        </w:tc>
        <w:tc>
          <w:tcPr>
            <w:tcW w:w="1650" w:type="pct"/>
            <w:tcBorders>
              <w:top w:val="nil"/>
              <w:left w:val="nil"/>
              <w:bottom w:val="single" w:sz="8" w:space="0" w:color="auto"/>
              <w:right w:val="single" w:sz="8" w:space="0" w:color="auto"/>
            </w:tcBorders>
            <w:vAlign w:val="center"/>
            <w:hideMark/>
          </w:tcPr>
          <w:p w14:paraId="2636967B" w14:textId="77777777" w:rsidR="004E7E27" w:rsidRPr="00B87B2D" w:rsidRDefault="004E7E27" w:rsidP="0063498D">
            <w:pPr>
              <w:spacing w:before="120" w:after="120" w:line="234" w:lineRule="atLeast"/>
              <w:jc w:val="both"/>
              <w:rPr>
                <w:sz w:val="24"/>
                <w:szCs w:val="24"/>
              </w:rPr>
            </w:pPr>
            <w:r w:rsidRPr="00B87B2D">
              <w:rPr>
                <w:b/>
                <w:bCs/>
                <w:sz w:val="24"/>
                <w:szCs w:val="24"/>
                <w:lang w:val="vi-VN"/>
              </w:rPr>
              <w:t>Công việc khác</w:t>
            </w:r>
          </w:p>
        </w:tc>
        <w:tc>
          <w:tcPr>
            <w:tcW w:w="600" w:type="pct"/>
            <w:tcBorders>
              <w:top w:val="nil"/>
              <w:left w:val="nil"/>
              <w:bottom w:val="single" w:sz="8" w:space="0" w:color="auto"/>
              <w:right w:val="single" w:sz="8" w:space="0" w:color="auto"/>
            </w:tcBorders>
            <w:vAlign w:val="center"/>
            <w:hideMark/>
          </w:tcPr>
          <w:p w14:paraId="1737A675" w14:textId="77777777" w:rsidR="004E7E27" w:rsidRPr="00B87B2D" w:rsidRDefault="004E7E27" w:rsidP="0063498D">
            <w:pPr>
              <w:spacing w:after="0" w:line="240" w:lineRule="auto"/>
              <w:jc w:val="both"/>
              <w:rPr>
                <w:sz w:val="24"/>
                <w:szCs w:val="24"/>
              </w:rPr>
            </w:pPr>
          </w:p>
        </w:tc>
        <w:tc>
          <w:tcPr>
            <w:tcW w:w="450" w:type="pct"/>
            <w:tcBorders>
              <w:top w:val="nil"/>
              <w:left w:val="nil"/>
              <w:bottom w:val="single" w:sz="8" w:space="0" w:color="auto"/>
              <w:right w:val="single" w:sz="8" w:space="0" w:color="auto"/>
            </w:tcBorders>
            <w:vAlign w:val="center"/>
            <w:hideMark/>
          </w:tcPr>
          <w:p w14:paraId="4CF98BB4" w14:textId="77777777" w:rsidR="004E7E27" w:rsidRPr="00B87B2D" w:rsidRDefault="004E7E27" w:rsidP="0063498D">
            <w:pPr>
              <w:spacing w:after="0" w:line="240" w:lineRule="auto"/>
              <w:jc w:val="both"/>
              <w:rPr>
                <w:sz w:val="24"/>
                <w:szCs w:val="24"/>
              </w:rPr>
            </w:pPr>
          </w:p>
        </w:tc>
        <w:tc>
          <w:tcPr>
            <w:tcW w:w="1800" w:type="pct"/>
            <w:tcBorders>
              <w:top w:val="nil"/>
              <w:left w:val="nil"/>
              <w:bottom w:val="single" w:sz="8" w:space="0" w:color="auto"/>
              <w:right w:val="single" w:sz="8" w:space="0" w:color="auto"/>
            </w:tcBorders>
            <w:vAlign w:val="center"/>
            <w:hideMark/>
          </w:tcPr>
          <w:p w14:paraId="1C7150E2" w14:textId="77777777" w:rsidR="004E7E27" w:rsidRPr="00B87B2D" w:rsidRDefault="004E7E27" w:rsidP="0063498D">
            <w:pPr>
              <w:spacing w:after="0" w:line="240" w:lineRule="auto"/>
              <w:jc w:val="both"/>
              <w:rPr>
                <w:sz w:val="24"/>
                <w:szCs w:val="24"/>
              </w:rPr>
            </w:pPr>
          </w:p>
        </w:tc>
      </w:tr>
      <w:tr w:rsidR="00B87B2D" w:rsidRPr="00B87B2D" w14:paraId="7101F8A1"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14953A2B" w14:textId="77777777" w:rsidR="004E7E27" w:rsidRPr="00B87B2D" w:rsidRDefault="004E7E27" w:rsidP="004E7E27">
            <w:pPr>
              <w:spacing w:before="120" w:after="120" w:line="234" w:lineRule="atLeast"/>
              <w:jc w:val="center"/>
              <w:rPr>
                <w:sz w:val="24"/>
                <w:szCs w:val="24"/>
              </w:rPr>
            </w:pPr>
            <w:r w:rsidRPr="00B87B2D">
              <w:rPr>
                <w:sz w:val="24"/>
                <w:szCs w:val="24"/>
                <w:lang w:val="vi-VN"/>
              </w:rPr>
              <w:t>TR.38</w:t>
            </w:r>
          </w:p>
        </w:tc>
        <w:tc>
          <w:tcPr>
            <w:tcW w:w="1650" w:type="pct"/>
            <w:tcBorders>
              <w:top w:val="nil"/>
              <w:left w:val="nil"/>
              <w:bottom w:val="single" w:sz="8" w:space="0" w:color="auto"/>
              <w:right w:val="single" w:sz="8" w:space="0" w:color="auto"/>
            </w:tcBorders>
            <w:vAlign w:val="center"/>
            <w:hideMark/>
          </w:tcPr>
          <w:p w14:paraId="3BE54B1A" w14:textId="77777777" w:rsidR="004E7E27" w:rsidRPr="00B87B2D" w:rsidRDefault="004E7E27" w:rsidP="0063498D">
            <w:pPr>
              <w:spacing w:before="120" w:after="120" w:line="234" w:lineRule="atLeast"/>
              <w:jc w:val="both"/>
              <w:rPr>
                <w:sz w:val="24"/>
                <w:szCs w:val="24"/>
              </w:rPr>
            </w:pPr>
            <w:r w:rsidRPr="00B87B2D">
              <w:rPr>
                <w:sz w:val="24"/>
                <w:szCs w:val="24"/>
                <w:lang w:val="vi-VN"/>
              </w:rPr>
              <w:t>Thiết kế trồng rừng</w:t>
            </w:r>
          </w:p>
        </w:tc>
        <w:tc>
          <w:tcPr>
            <w:tcW w:w="600" w:type="pct"/>
            <w:tcBorders>
              <w:top w:val="nil"/>
              <w:left w:val="nil"/>
              <w:bottom w:val="single" w:sz="8" w:space="0" w:color="auto"/>
              <w:right w:val="single" w:sz="8" w:space="0" w:color="auto"/>
            </w:tcBorders>
            <w:vAlign w:val="center"/>
            <w:hideMark/>
          </w:tcPr>
          <w:p w14:paraId="667F0939" w14:textId="77777777" w:rsidR="004E7E27" w:rsidRPr="00B87B2D" w:rsidRDefault="004E7E27" w:rsidP="0063498D">
            <w:pPr>
              <w:spacing w:before="120" w:after="120" w:line="234" w:lineRule="atLeast"/>
              <w:jc w:val="both"/>
              <w:rPr>
                <w:sz w:val="24"/>
                <w:szCs w:val="24"/>
              </w:rPr>
            </w:pPr>
            <w:r w:rsidRPr="00B87B2D">
              <w:rPr>
                <w:sz w:val="24"/>
                <w:szCs w:val="24"/>
                <w:lang w:val="vi-VN"/>
              </w:rPr>
              <w:t>Công/Ha</w:t>
            </w:r>
          </w:p>
        </w:tc>
        <w:tc>
          <w:tcPr>
            <w:tcW w:w="450" w:type="pct"/>
            <w:tcBorders>
              <w:top w:val="nil"/>
              <w:left w:val="nil"/>
              <w:bottom w:val="single" w:sz="8" w:space="0" w:color="auto"/>
              <w:right w:val="single" w:sz="8" w:space="0" w:color="auto"/>
            </w:tcBorders>
            <w:vAlign w:val="center"/>
            <w:hideMark/>
          </w:tcPr>
          <w:p w14:paraId="3291B550" w14:textId="77777777" w:rsidR="004E7E27" w:rsidRPr="00B87B2D" w:rsidRDefault="004E7E27" w:rsidP="0063498D">
            <w:pPr>
              <w:spacing w:before="120" w:after="120" w:line="234" w:lineRule="atLeast"/>
              <w:jc w:val="both"/>
              <w:rPr>
                <w:sz w:val="24"/>
                <w:szCs w:val="24"/>
              </w:rPr>
            </w:pPr>
            <w:r w:rsidRPr="00B87B2D">
              <w:rPr>
                <w:sz w:val="24"/>
                <w:szCs w:val="24"/>
                <w:lang w:val="vi-VN"/>
              </w:rPr>
              <w:t>7,03</w:t>
            </w:r>
          </w:p>
        </w:tc>
        <w:tc>
          <w:tcPr>
            <w:tcW w:w="1800" w:type="pct"/>
            <w:tcBorders>
              <w:top w:val="nil"/>
              <w:left w:val="nil"/>
              <w:bottom w:val="single" w:sz="8" w:space="0" w:color="auto"/>
              <w:right w:val="single" w:sz="8" w:space="0" w:color="auto"/>
            </w:tcBorders>
            <w:vAlign w:val="center"/>
            <w:hideMark/>
          </w:tcPr>
          <w:p w14:paraId="1AE57D3B" w14:textId="77777777" w:rsidR="004E7E27" w:rsidRPr="00B87B2D" w:rsidRDefault="004E7E27" w:rsidP="0063498D">
            <w:pPr>
              <w:spacing w:before="120" w:after="120" w:line="234" w:lineRule="atLeast"/>
              <w:jc w:val="both"/>
              <w:rPr>
                <w:sz w:val="24"/>
                <w:szCs w:val="24"/>
              </w:rPr>
            </w:pPr>
            <w:r w:rsidRPr="00B87B2D">
              <w:rPr>
                <w:sz w:val="24"/>
                <w:szCs w:val="24"/>
                <w:lang w:val="vi-VN"/>
              </w:rPr>
              <w:t>Chuẩn bị thu thập tài liệu, khảo sát các yếu tố tự nhiên, yếu tố sản xuất có liên quan đến công tác thiết kế; phân chia lô thiết kế, xây dựng bản đồ thiết kế; lập hồ sơ thiết k</w:t>
            </w:r>
            <w:r w:rsidRPr="00B87B2D">
              <w:rPr>
                <w:sz w:val="24"/>
                <w:szCs w:val="24"/>
              </w:rPr>
              <w:t>ế</w:t>
            </w:r>
            <w:r w:rsidRPr="00B87B2D">
              <w:rPr>
                <w:sz w:val="24"/>
                <w:szCs w:val="24"/>
                <w:lang w:val="vi-VN"/>
              </w:rPr>
              <w:t>, dự toán trồng, chăm sóc rừng từ khi trồn</w:t>
            </w:r>
            <w:r w:rsidRPr="00B87B2D">
              <w:rPr>
                <w:sz w:val="24"/>
                <w:szCs w:val="24"/>
              </w:rPr>
              <w:t>g</w:t>
            </w:r>
            <w:r w:rsidRPr="00B87B2D">
              <w:rPr>
                <w:sz w:val="24"/>
                <w:szCs w:val="24"/>
                <w:lang w:val="vi-VN"/>
              </w:rPr>
              <w:t> cho tới khi rừng khép tán.</w:t>
            </w:r>
          </w:p>
        </w:tc>
      </w:tr>
      <w:tr w:rsidR="00B87B2D" w:rsidRPr="00B87B2D" w14:paraId="03469B4E"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73AC1B2B" w14:textId="77777777" w:rsidR="004E7E27" w:rsidRPr="00B87B2D" w:rsidRDefault="004E7E27" w:rsidP="004E7E27">
            <w:pPr>
              <w:spacing w:before="120" w:after="120" w:line="234" w:lineRule="atLeast"/>
              <w:jc w:val="center"/>
              <w:rPr>
                <w:sz w:val="24"/>
                <w:szCs w:val="24"/>
              </w:rPr>
            </w:pPr>
            <w:r w:rsidRPr="00B87B2D">
              <w:rPr>
                <w:sz w:val="24"/>
                <w:szCs w:val="24"/>
                <w:lang w:val="vi-VN"/>
              </w:rPr>
              <w:t>TR.39</w:t>
            </w:r>
          </w:p>
        </w:tc>
        <w:tc>
          <w:tcPr>
            <w:tcW w:w="1650" w:type="pct"/>
            <w:tcBorders>
              <w:top w:val="nil"/>
              <w:left w:val="nil"/>
              <w:bottom w:val="single" w:sz="8" w:space="0" w:color="auto"/>
              <w:right w:val="single" w:sz="8" w:space="0" w:color="auto"/>
            </w:tcBorders>
            <w:vAlign w:val="center"/>
            <w:hideMark/>
          </w:tcPr>
          <w:p w14:paraId="2C9B2301" w14:textId="77777777" w:rsidR="004E7E27" w:rsidRPr="00B87B2D" w:rsidRDefault="004E7E27" w:rsidP="0063498D">
            <w:pPr>
              <w:spacing w:before="120" w:after="120" w:line="234" w:lineRule="atLeast"/>
              <w:jc w:val="both"/>
              <w:rPr>
                <w:sz w:val="24"/>
                <w:szCs w:val="24"/>
              </w:rPr>
            </w:pPr>
            <w:r w:rsidRPr="00B87B2D">
              <w:rPr>
                <w:sz w:val="24"/>
                <w:szCs w:val="24"/>
                <w:lang w:val="vi-VN"/>
              </w:rPr>
              <w:t>Thiết kế chăm sóc rừng</w:t>
            </w:r>
          </w:p>
        </w:tc>
        <w:tc>
          <w:tcPr>
            <w:tcW w:w="600" w:type="pct"/>
            <w:tcBorders>
              <w:top w:val="nil"/>
              <w:left w:val="nil"/>
              <w:bottom w:val="single" w:sz="8" w:space="0" w:color="auto"/>
              <w:right w:val="single" w:sz="8" w:space="0" w:color="auto"/>
            </w:tcBorders>
            <w:vAlign w:val="center"/>
            <w:hideMark/>
          </w:tcPr>
          <w:p w14:paraId="569AA3DF" w14:textId="77777777" w:rsidR="004E7E27" w:rsidRPr="00B87B2D" w:rsidRDefault="004E7E27" w:rsidP="0063498D">
            <w:pPr>
              <w:spacing w:before="120" w:after="120" w:line="234" w:lineRule="atLeast"/>
              <w:jc w:val="both"/>
              <w:rPr>
                <w:sz w:val="24"/>
                <w:szCs w:val="24"/>
              </w:rPr>
            </w:pPr>
            <w:r w:rsidRPr="00B87B2D">
              <w:rPr>
                <w:sz w:val="24"/>
                <w:szCs w:val="24"/>
                <w:lang w:val="vi-VN"/>
              </w:rPr>
              <w:t>Công/Ha</w:t>
            </w:r>
          </w:p>
        </w:tc>
        <w:tc>
          <w:tcPr>
            <w:tcW w:w="450" w:type="pct"/>
            <w:tcBorders>
              <w:top w:val="nil"/>
              <w:left w:val="nil"/>
              <w:bottom w:val="single" w:sz="8" w:space="0" w:color="auto"/>
              <w:right w:val="single" w:sz="8" w:space="0" w:color="auto"/>
            </w:tcBorders>
            <w:vAlign w:val="center"/>
            <w:hideMark/>
          </w:tcPr>
          <w:p w14:paraId="058D78EF" w14:textId="77777777" w:rsidR="004E7E27" w:rsidRPr="00B87B2D" w:rsidRDefault="004E7E27" w:rsidP="0063498D">
            <w:pPr>
              <w:spacing w:before="120" w:after="120" w:line="234" w:lineRule="atLeast"/>
              <w:jc w:val="both"/>
              <w:rPr>
                <w:sz w:val="24"/>
                <w:szCs w:val="24"/>
              </w:rPr>
            </w:pPr>
            <w:r w:rsidRPr="00B87B2D">
              <w:rPr>
                <w:sz w:val="24"/>
                <w:szCs w:val="24"/>
                <w:lang w:val="vi-VN"/>
              </w:rPr>
              <w:t>4,61</w:t>
            </w:r>
          </w:p>
        </w:tc>
        <w:tc>
          <w:tcPr>
            <w:tcW w:w="1800" w:type="pct"/>
            <w:tcBorders>
              <w:top w:val="nil"/>
              <w:left w:val="nil"/>
              <w:bottom w:val="single" w:sz="8" w:space="0" w:color="auto"/>
              <w:right w:val="single" w:sz="8" w:space="0" w:color="auto"/>
            </w:tcBorders>
            <w:vAlign w:val="center"/>
            <w:hideMark/>
          </w:tcPr>
          <w:p w14:paraId="1F6510EA" w14:textId="37A89C83" w:rsidR="004E7E27" w:rsidRPr="00B87B2D" w:rsidRDefault="004E7E27" w:rsidP="0063498D">
            <w:pPr>
              <w:spacing w:after="0" w:line="234" w:lineRule="atLeast"/>
              <w:jc w:val="both"/>
              <w:rPr>
                <w:sz w:val="24"/>
                <w:szCs w:val="24"/>
              </w:rPr>
            </w:pPr>
            <w:r w:rsidRPr="00B87B2D">
              <w:rPr>
                <w:sz w:val="24"/>
                <w:szCs w:val="24"/>
                <w:lang w:val="vi-VN"/>
              </w:rPr>
              <w:t xml:space="preserve">Chuẩn bị thu thập tài liệu, khảo sát rừng trồng (thực bì, tỷ lệ cây sống), lập hồ sơ thiết kế, dự toán cho những năm chăm sóc tiếp theo đến khi rừng khép tán (áp dụng đầu tư tiếp tục với những chương trình/ dự án đầu tư không đủ thời gian </w:t>
            </w:r>
            <w:r w:rsidRPr="0097084D">
              <w:rPr>
                <w:sz w:val="24"/>
                <w:szCs w:val="24"/>
                <w:lang w:val="vi-VN"/>
              </w:rPr>
              <w:t xml:space="preserve">theo </w:t>
            </w:r>
            <w:r w:rsidR="00867CCD" w:rsidRPr="00867CCD">
              <w:rPr>
                <w:sz w:val="24"/>
                <w:szCs w:val="24"/>
                <w:lang w:val="vi-VN"/>
              </w:rPr>
              <w:t>quy định của Bộ trưởng Bộ Nông nghiệp và Môi trường quy định chi tiết một số điều và biện pháp thi hành Luật Lâm nghiệp</w:t>
            </w:r>
            <w:r w:rsidRPr="0097084D">
              <w:rPr>
                <w:sz w:val="24"/>
                <w:szCs w:val="24"/>
                <w:lang w:val="vi-VN"/>
              </w:rPr>
              <w:t>.</w:t>
            </w:r>
          </w:p>
        </w:tc>
      </w:tr>
      <w:tr w:rsidR="00B87B2D" w:rsidRPr="00B87B2D" w14:paraId="5C399897"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46C0BEF3" w14:textId="77777777" w:rsidR="004E7E27" w:rsidRPr="00B87B2D" w:rsidRDefault="004E7E27" w:rsidP="004E7E27">
            <w:pPr>
              <w:spacing w:before="120" w:after="120" w:line="234" w:lineRule="atLeast"/>
              <w:jc w:val="center"/>
              <w:rPr>
                <w:sz w:val="24"/>
                <w:szCs w:val="24"/>
              </w:rPr>
            </w:pPr>
            <w:r w:rsidRPr="00B87B2D">
              <w:rPr>
                <w:sz w:val="24"/>
                <w:szCs w:val="24"/>
                <w:lang w:val="vi-VN"/>
              </w:rPr>
              <w:t>TR.40</w:t>
            </w:r>
          </w:p>
        </w:tc>
        <w:tc>
          <w:tcPr>
            <w:tcW w:w="1650" w:type="pct"/>
            <w:tcBorders>
              <w:top w:val="nil"/>
              <w:left w:val="nil"/>
              <w:bottom w:val="single" w:sz="8" w:space="0" w:color="auto"/>
              <w:right w:val="single" w:sz="8" w:space="0" w:color="auto"/>
            </w:tcBorders>
            <w:vAlign w:val="center"/>
            <w:hideMark/>
          </w:tcPr>
          <w:p w14:paraId="6B6A5249" w14:textId="77777777" w:rsidR="004E7E27" w:rsidRPr="00B87B2D" w:rsidRDefault="004E7E27" w:rsidP="0063498D">
            <w:pPr>
              <w:spacing w:before="120" w:after="120" w:line="234" w:lineRule="atLeast"/>
              <w:jc w:val="both"/>
              <w:rPr>
                <w:sz w:val="24"/>
                <w:szCs w:val="24"/>
              </w:rPr>
            </w:pPr>
            <w:r w:rsidRPr="00B87B2D">
              <w:rPr>
                <w:sz w:val="24"/>
                <w:szCs w:val="24"/>
                <w:lang w:val="vi-VN"/>
              </w:rPr>
              <w:t>Thiết kế khoanh nuôi xúc tiến tái sinh tự nhiên có trồng bổ sung hoặc làm giàu rừng</w:t>
            </w:r>
          </w:p>
        </w:tc>
        <w:tc>
          <w:tcPr>
            <w:tcW w:w="600" w:type="pct"/>
            <w:tcBorders>
              <w:top w:val="nil"/>
              <w:left w:val="nil"/>
              <w:bottom w:val="single" w:sz="8" w:space="0" w:color="auto"/>
              <w:right w:val="single" w:sz="8" w:space="0" w:color="auto"/>
            </w:tcBorders>
            <w:vAlign w:val="center"/>
            <w:hideMark/>
          </w:tcPr>
          <w:p w14:paraId="68E39B79" w14:textId="77777777" w:rsidR="004E7E27" w:rsidRPr="00B87B2D" w:rsidRDefault="004E7E27" w:rsidP="0063498D">
            <w:pPr>
              <w:spacing w:before="120" w:after="120" w:line="234" w:lineRule="atLeast"/>
              <w:jc w:val="both"/>
              <w:rPr>
                <w:sz w:val="24"/>
                <w:szCs w:val="24"/>
              </w:rPr>
            </w:pPr>
            <w:r w:rsidRPr="00B87B2D">
              <w:rPr>
                <w:sz w:val="24"/>
                <w:szCs w:val="24"/>
                <w:lang w:val="vi-VN"/>
              </w:rPr>
              <w:t>Công/Ha</w:t>
            </w:r>
          </w:p>
        </w:tc>
        <w:tc>
          <w:tcPr>
            <w:tcW w:w="450" w:type="pct"/>
            <w:tcBorders>
              <w:top w:val="nil"/>
              <w:left w:val="nil"/>
              <w:bottom w:val="single" w:sz="8" w:space="0" w:color="auto"/>
              <w:right w:val="single" w:sz="8" w:space="0" w:color="auto"/>
            </w:tcBorders>
            <w:vAlign w:val="center"/>
            <w:hideMark/>
          </w:tcPr>
          <w:p w14:paraId="7ED072F4" w14:textId="77777777" w:rsidR="004E7E27" w:rsidRPr="00B87B2D" w:rsidRDefault="004E7E27" w:rsidP="0063498D">
            <w:pPr>
              <w:spacing w:before="120" w:after="120" w:line="234" w:lineRule="atLeast"/>
              <w:jc w:val="both"/>
              <w:rPr>
                <w:sz w:val="24"/>
                <w:szCs w:val="24"/>
              </w:rPr>
            </w:pPr>
            <w:r w:rsidRPr="00B87B2D">
              <w:rPr>
                <w:sz w:val="24"/>
                <w:szCs w:val="24"/>
                <w:lang w:val="vi-VN"/>
              </w:rPr>
              <w:t>6,71</w:t>
            </w:r>
          </w:p>
        </w:tc>
        <w:tc>
          <w:tcPr>
            <w:tcW w:w="1800" w:type="pct"/>
            <w:tcBorders>
              <w:top w:val="nil"/>
              <w:left w:val="nil"/>
              <w:bottom w:val="single" w:sz="8" w:space="0" w:color="auto"/>
              <w:right w:val="single" w:sz="8" w:space="0" w:color="auto"/>
            </w:tcBorders>
            <w:vAlign w:val="center"/>
            <w:hideMark/>
          </w:tcPr>
          <w:p w14:paraId="1DD70077" w14:textId="77777777" w:rsidR="004E7E27" w:rsidRPr="00B87B2D" w:rsidRDefault="004E7E27" w:rsidP="0063498D">
            <w:pPr>
              <w:spacing w:before="120" w:after="120" w:line="234" w:lineRule="atLeast"/>
              <w:jc w:val="both"/>
              <w:rPr>
                <w:sz w:val="24"/>
                <w:szCs w:val="24"/>
              </w:rPr>
            </w:pPr>
            <w:r w:rsidRPr="00B87B2D">
              <w:rPr>
                <w:sz w:val="24"/>
                <w:szCs w:val="24"/>
                <w:lang w:val="vi-VN"/>
              </w:rPr>
              <w:t>Chuẩn bị thu thập tài liệu, khảo sát các yếu tố tự nhiên có liên quan đến công tác thiết kế, phân chia lô thiết kế; xây dựng bản đồ thiết kế, điều </w:t>
            </w:r>
            <w:r w:rsidRPr="00B87B2D">
              <w:rPr>
                <w:sz w:val="24"/>
                <w:szCs w:val="24"/>
              </w:rPr>
              <w:t>tr</w:t>
            </w:r>
            <w:r w:rsidRPr="00B87B2D">
              <w:rPr>
                <w:sz w:val="24"/>
                <w:szCs w:val="24"/>
                <w:lang w:val="vi-VN"/>
              </w:rPr>
              <w:t>a cây gỗ cây t</w:t>
            </w:r>
            <w:r w:rsidRPr="00B87B2D">
              <w:rPr>
                <w:sz w:val="24"/>
                <w:szCs w:val="24"/>
              </w:rPr>
              <w:t>á</w:t>
            </w:r>
            <w:r w:rsidRPr="00B87B2D">
              <w:rPr>
                <w:sz w:val="24"/>
                <w:szCs w:val="24"/>
                <w:lang w:val="vi-VN"/>
              </w:rPr>
              <w:t>i sinh hoặc trữ lượng đối với làm giàu rừng; lập hồ sơ thiết kế dự toán chi phí khoanh nuôi xúc tiến tái</w:t>
            </w:r>
            <w:r w:rsidRPr="00B87B2D">
              <w:rPr>
                <w:sz w:val="24"/>
                <w:szCs w:val="24"/>
              </w:rPr>
              <w:t> sinh có</w:t>
            </w:r>
            <w:r w:rsidRPr="00B87B2D">
              <w:rPr>
                <w:sz w:val="24"/>
                <w:szCs w:val="24"/>
                <w:lang w:val="vi-VN"/>
              </w:rPr>
              <w:t> trồng bổ sung hoặc làm </w:t>
            </w:r>
            <w:r w:rsidRPr="00B87B2D">
              <w:rPr>
                <w:sz w:val="24"/>
                <w:szCs w:val="24"/>
              </w:rPr>
              <w:t>giàu rừng </w:t>
            </w:r>
            <w:r w:rsidRPr="00B87B2D">
              <w:rPr>
                <w:sz w:val="24"/>
                <w:szCs w:val="24"/>
                <w:lang w:val="vi-VN"/>
              </w:rPr>
              <w:t>đến khi thành rừng</w:t>
            </w:r>
            <w:r w:rsidRPr="00B87B2D">
              <w:rPr>
                <w:sz w:val="24"/>
                <w:szCs w:val="24"/>
              </w:rPr>
              <w:t>.</w:t>
            </w:r>
          </w:p>
        </w:tc>
      </w:tr>
      <w:tr w:rsidR="00B87B2D" w:rsidRPr="00B87B2D" w14:paraId="1BBF729D"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289FBE03" w14:textId="77777777" w:rsidR="004E7E27" w:rsidRPr="00B87B2D" w:rsidRDefault="004E7E27" w:rsidP="004E7E27">
            <w:pPr>
              <w:spacing w:before="120" w:after="120" w:line="234" w:lineRule="atLeast"/>
              <w:jc w:val="center"/>
              <w:rPr>
                <w:sz w:val="24"/>
                <w:szCs w:val="24"/>
              </w:rPr>
            </w:pPr>
            <w:r w:rsidRPr="00B87B2D">
              <w:rPr>
                <w:sz w:val="24"/>
                <w:szCs w:val="24"/>
                <w:lang w:val="vi-VN"/>
              </w:rPr>
              <w:lastRenderedPageBreak/>
              <w:t>TR.41</w:t>
            </w:r>
          </w:p>
        </w:tc>
        <w:tc>
          <w:tcPr>
            <w:tcW w:w="1650" w:type="pct"/>
            <w:tcBorders>
              <w:top w:val="nil"/>
              <w:left w:val="nil"/>
              <w:bottom w:val="single" w:sz="8" w:space="0" w:color="auto"/>
              <w:right w:val="single" w:sz="8" w:space="0" w:color="auto"/>
            </w:tcBorders>
            <w:vAlign w:val="center"/>
            <w:hideMark/>
          </w:tcPr>
          <w:p w14:paraId="134934D0" w14:textId="77777777" w:rsidR="004E7E27" w:rsidRPr="00B87B2D" w:rsidRDefault="004E7E27" w:rsidP="0063498D">
            <w:pPr>
              <w:spacing w:before="120" w:after="120" w:line="234" w:lineRule="atLeast"/>
              <w:jc w:val="both"/>
              <w:rPr>
                <w:sz w:val="24"/>
                <w:szCs w:val="24"/>
              </w:rPr>
            </w:pPr>
            <w:r w:rsidRPr="00B87B2D">
              <w:rPr>
                <w:sz w:val="24"/>
                <w:szCs w:val="24"/>
                <w:lang w:val="vi-VN"/>
              </w:rPr>
              <w:t>Thiết kế Khoanh nuôi xúc tiến tái sinh tự nhiên</w:t>
            </w:r>
          </w:p>
        </w:tc>
        <w:tc>
          <w:tcPr>
            <w:tcW w:w="600" w:type="pct"/>
            <w:tcBorders>
              <w:top w:val="nil"/>
              <w:left w:val="nil"/>
              <w:bottom w:val="single" w:sz="8" w:space="0" w:color="auto"/>
              <w:right w:val="single" w:sz="8" w:space="0" w:color="auto"/>
            </w:tcBorders>
            <w:vAlign w:val="center"/>
            <w:hideMark/>
          </w:tcPr>
          <w:p w14:paraId="7A7BBA1E" w14:textId="77777777" w:rsidR="004E7E27" w:rsidRPr="00B87B2D" w:rsidRDefault="004E7E27" w:rsidP="0063498D">
            <w:pPr>
              <w:spacing w:before="120" w:after="120" w:line="234" w:lineRule="atLeast"/>
              <w:jc w:val="both"/>
              <w:rPr>
                <w:sz w:val="24"/>
                <w:szCs w:val="24"/>
              </w:rPr>
            </w:pPr>
            <w:r w:rsidRPr="00B87B2D">
              <w:rPr>
                <w:sz w:val="24"/>
                <w:szCs w:val="24"/>
                <w:lang w:val="vi-VN"/>
              </w:rPr>
              <w:t>Công/Ha</w:t>
            </w:r>
          </w:p>
        </w:tc>
        <w:tc>
          <w:tcPr>
            <w:tcW w:w="450" w:type="pct"/>
            <w:tcBorders>
              <w:top w:val="nil"/>
              <w:left w:val="nil"/>
              <w:bottom w:val="single" w:sz="8" w:space="0" w:color="auto"/>
              <w:right w:val="single" w:sz="8" w:space="0" w:color="auto"/>
            </w:tcBorders>
            <w:vAlign w:val="center"/>
            <w:hideMark/>
          </w:tcPr>
          <w:p w14:paraId="77A017B1" w14:textId="77777777" w:rsidR="004E7E27" w:rsidRPr="00B87B2D" w:rsidRDefault="004E7E27" w:rsidP="0063498D">
            <w:pPr>
              <w:spacing w:before="120" w:after="120" w:line="234" w:lineRule="atLeast"/>
              <w:jc w:val="both"/>
              <w:rPr>
                <w:sz w:val="24"/>
                <w:szCs w:val="24"/>
              </w:rPr>
            </w:pPr>
            <w:r w:rsidRPr="00B87B2D">
              <w:rPr>
                <w:sz w:val="24"/>
                <w:szCs w:val="24"/>
                <w:lang w:val="vi-VN"/>
              </w:rPr>
              <w:t>4,9</w:t>
            </w:r>
          </w:p>
        </w:tc>
        <w:tc>
          <w:tcPr>
            <w:tcW w:w="1800" w:type="pct"/>
            <w:tcBorders>
              <w:top w:val="nil"/>
              <w:left w:val="nil"/>
              <w:bottom w:val="single" w:sz="8" w:space="0" w:color="auto"/>
              <w:right w:val="single" w:sz="8" w:space="0" w:color="auto"/>
            </w:tcBorders>
            <w:vAlign w:val="center"/>
            <w:hideMark/>
          </w:tcPr>
          <w:p w14:paraId="53B9D8CF" w14:textId="77777777" w:rsidR="004E7E27" w:rsidRPr="00B87B2D" w:rsidRDefault="004E7E27" w:rsidP="0063498D">
            <w:pPr>
              <w:spacing w:before="120" w:after="120" w:line="234" w:lineRule="atLeast"/>
              <w:jc w:val="both"/>
              <w:rPr>
                <w:sz w:val="24"/>
                <w:szCs w:val="24"/>
              </w:rPr>
            </w:pPr>
            <w:r w:rsidRPr="00B87B2D">
              <w:rPr>
                <w:sz w:val="24"/>
                <w:szCs w:val="24"/>
                <w:lang w:val="vi-VN"/>
              </w:rPr>
              <w:t>Chuẩn bị thu thập tài liệu, </w:t>
            </w:r>
            <w:r w:rsidRPr="00B87B2D">
              <w:rPr>
                <w:sz w:val="24"/>
                <w:szCs w:val="24"/>
              </w:rPr>
              <w:t>khảo sát </w:t>
            </w:r>
            <w:r w:rsidRPr="00B87B2D">
              <w:rPr>
                <w:sz w:val="24"/>
                <w:szCs w:val="24"/>
                <w:lang w:val="vi-VN"/>
              </w:rPr>
              <w:t>các yếu tố tự nhiên có li</w:t>
            </w:r>
            <w:r w:rsidRPr="00B87B2D">
              <w:rPr>
                <w:sz w:val="24"/>
                <w:szCs w:val="24"/>
              </w:rPr>
              <w:t>ên quan </w:t>
            </w:r>
            <w:r w:rsidRPr="00B87B2D">
              <w:rPr>
                <w:sz w:val="24"/>
                <w:szCs w:val="24"/>
                <w:lang w:val="vi-VN"/>
              </w:rPr>
              <w:t>đến công tác thiết kế, phân </w:t>
            </w:r>
            <w:r w:rsidRPr="00B87B2D">
              <w:rPr>
                <w:sz w:val="24"/>
                <w:szCs w:val="24"/>
              </w:rPr>
              <w:t>chia lô; </w:t>
            </w:r>
            <w:r w:rsidRPr="00B87B2D">
              <w:rPr>
                <w:sz w:val="24"/>
                <w:szCs w:val="24"/>
                <w:lang w:val="vi-VN"/>
              </w:rPr>
              <w:t>xây dựng bản đồ thiết kế, </w:t>
            </w:r>
            <w:r w:rsidRPr="00B87B2D">
              <w:rPr>
                <w:sz w:val="24"/>
                <w:szCs w:val="24"/>
              </w:rPr>
              <w:t>điều tra </w:t>
            </w:r>
            <w:r w:rsidRPr="00B87B2D">
              <w:rPr>
                <w:sz w:val="24"/>
                <w:szCs w:val="24"/>
                <w:lang w:val="vi-VN"/>
              </w:rPr>
              <w:t>cây gỗ, cây tái sinh; lập hồ </w:t>
            </w:r>
            <w:r w:rsidRPr="00B87B2D">
              <w:rPr>
                <w:sz w:val="24"/>
                <w:szCs w:val="24"/>
              </w:rPr>
              <w:t>sơ thiết </w:t>
            </w:r>
            <w:r w:rsidRPr="00B87B2D">
              <w:rPr>
                <w:sz w:val="24"/>
                <w:szCs w:val="24"/>
                <w:lang w:val="vi-VN"/>
              </w:rPr>
              <w:t>kế, dự toán đến khi thành</w:t>
            </w:r>
            <w:r w:rsidRPr="00B87B2D">
              <w:rPr>
                <w:sz w:val="24"/>
                <w:szCs w:val="24"/>
              </w:rPr>
              <w:t> rừng.</w:t>
            </w:r>
          </w:p>
        </w:tc>
      </w:tr>
      <w:tr w:rsidR="00B87B2D" w:rsidRPr="00B87B2D" w14:paraId="7640E10F"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1A9CBCB7" w14:textId="77777777" w:rsidR="004E7E27" w:rsidRPr="00B87B2D" w:rsidRDefault="004E7E27" w:rsidP="004E7E27">
            <w:pPr>
              <w:spacing w:before="120" w:after="120" w:line="234" w:lineRule="atLeast"/>
              <w:jc w:val="center"/>
              <w:rPr>
                <w:sz w:val="24"/>
                <w:szCs w:val="24"/>
              </w:rPr>
            </w:pPr>
            <w:r w:rsidRPr="00B87B2D">
              <w:rPr>
                <w:sz w:val="24"/>
                <w:szCs w:val="24"/>
                <w:lang w:val="vi-VN"/>
              </w:rPr>
              <w:t>TR.42</w:t>
            </w:r>
          </w:p>
        </w:tc>
        <w:tc>
          <w:tcPr>
            <w:tcW w:w="1650" w:type="pct"/>
            <w:tcBorders>
              <w:top w:val="nil"/>
              <w:left w:val="nil"/>
              <w:bottom w:val="single" w:sz="8" w:space="0" w:color="auto"/>
              <w:right w:val="single" w:sz="8" w:space="0" w:color="auto"/>
            </w:tcBorders>
            <w:vAlign w:val="center"/>
            <w:hideMark/>
          </w:tcPr>
          <w:p w14:paraId="0A007D7E" w14:textId="77777777" w:rsidR="004E7E27" w:rsidRPr="00B87B2D" w:rsidRDefault="004E7E27" w:rsidP="0063498D">
            <w:pPr>
              <w:spacing w:before="120" w:after="120" w:line="234" w:lineRule="atLeast"/>
              <w:jc w:val="both"/>
              <w:rPr>
                <w:sz w:val="24"/>
                <w:szCs w:val="24"/>
              </w:rPr>
            </w:pPr>
            <w:r w:rsidRPr="00B87B2D">
              <w:rPr>
                <w:sz w:val="24"/>
                <w:szCs w:val="24"/>
                <w:lang w:val="vi-VN"/>
              </w:rPr>
              <w:t>Thiết kế Nuôi dưỡng rừng</w:t>
            </w:r>
          </w:p>
        </w:tc>
        <w:tc>
          <w:tcPr>
            <w:tcW w:w="600" w:type="pct"/>
            <w:tcBorders>
              <w:top w:val="nil"/>
              <w:left w:val="nil"/>
              <w:bottom w:val="single" w:sz="8" w:space="0" w:color="auto"/>
              <w:right w:val="single" w:sz="8" w:space="0" w:color="auto"/>
            </w:tcBorders>
            <w:vAlign w:val="center"/>
            <w:hideMark/>
          </w:tcPr>
          <w:p w14:paraId="4FDB096A" w14:textId="77777777" w:rsidR="004E7E27" w:rsidRPr="00B87B2D" w:rsidRDefault="004E7E27" w:rsidP="0063498D">
            <w:pPr>
              <w:spacing w:before="120" w:after="120" w:line="234" w:lineRule="atLeast"/>
              <w:jc w:val="both"/>
              <w:rPr>
                <w:sz w:val="24"/>
                <w:szCs w:val="24"/>
              </w:rPr>
            </w:pPr>
            <w:r w:rsidRPr="00B87B2D">
              <w:rPr>
                <w:sz w:val="24"/>
                <w:szCs w:val="24"/>
                <w:lang w:val="vi-VN"/>
              </w:rPr>
              <w:t>Công/Ha</w:t>
            </w:r>
          </w:p>
        </w:tc>
        <w:tc>
          <w:tcPr>
            <w:tcW w:w="450" w:type="pct"/>
            <w:tcBorders>
              <w:top w:val="nil"/>
              <w:left w:val="nil"/>
              <w:bottom w:val="single" w:sz="8" w:space="0" w:color="auto"/>
              <w:right w:val="single" w:sz="8" w:space="0" w:color="auto"/>
            </w:tcBorders>
            <w:vAlign w:val="center"/>
            <w:hideMark/>
          </w:tcPr>
          <w:p w14:paraId="2104FBA8" w14:textId="77777777" w:rsidR="004E7E27" w:rsidRPr="00B87B2D" w:rsidRDefault="004E7E27" w:rsidP="0063498D">
            <w:pPr>
              <w:spacing w:before="120" w:after="120" w:line="234" w:lineRule="atLeast"/>
              <w:jc w:val="both"/>
              <w:rPr>
                <w:sz w:val="24"/>
                <w:szCs w:val="24"/>
              </w:rPr>
            </w:pPr>
            <w:r w:rsidRPr="00B87B2D">
              <w:rPr>
                <w:sz w:val="24"/>
                <w:szCs w:val="24"/>
                <w:lang w:val="vi-VN"/>
              </w:rPr>
              <w:t>6,5</w:t>
            </w:r>
          </w:p>
        </w:tc>
        <w:tc>
          <w:tcPr>
            <w:tcW w:w="1800" w:type="pct"/>
            <w:tcBorders>
              <w:top w:val="nil"/>
              <w:left w:val="nil"/>
              <w:bottom w:val="single" w:sz="8" w:space="0" w:color="auto"/>
              <w:right w:val="single" w:sz="8" w:space="0" w:color="auto"/>
            </w:tcBorders>
            <w:vAlign w:val="center"/>
            <w:hideMark/>
          </w:tcPr>
          <w:p w14:paraId="57370ED5" w14:textId="77777777" w:rsidR="004E7E27" w:rsidRPr="00B87B2D" w:rsidRDefault="004E7E27" w:rsidP="0063498D">
            <w:pPr>
              <w:spacing w:before="120" w:after="120" w:line="234" w:lineRule="atLeast"/>
              <w:jc w:val="both"/>
              <w:rPr>
                <w:sz w:val="24"/>
                <w:szCs w:val="24"/>
              </w:rPr>
            </w:pPr>
            <w:r w:rsidRPr="00B87B2D">
              <w:rPr>
                <w:sz w:val="24"/>
                <w:szCs w:val="24"/>
                <w:lang w:val="vi-VN"/>
              </w:rPr>
              <w:t>Chuẩn bị thu thập tài liệu, </w:t>
            </w:r>
            <w:r w:rsidRPr="00B87B2D">
              <w:rPr>
                <w:sz w:val="24"/>
                <w:szCs w:val="24"/>
              </w:rPr>
              <w:t>khảo sát </w:t>
            </w:r>
            <w:r w:rsidRPr="00B87B2D">
              <w:rPr>
                <w:sz w:val="24"/>
                <w:szCs w:val="24"/>
                <w:lang w:val="vi-VN"/>
              </w:rPr>
              <w:t>các yếu tố tự nhiên có li</w:t>
            </w:r>
            <w:r w:rsidRPr="00B87B2D">
              <w:rPr>
                <w:sz w:val="24"/>
                <w:szCs w:val="24"/>
              </w:rPr>
              <w:t>ên quan </w:t>
            </w:r>
            <w:r w:rsidRPr="00B87B2D">
              <w:rPr>
                <w:sz w:val="24"/>
                <w:szCs w:val="24"/>
                <w:lang w:val="vi-VN"/>
              </w:rPr>
              <w:t>đến công tác thiết kế; phân </w:t>
            </w:r>
            <w:r w:rsidRPr="00B87B2D">
              <w:rPr>
                <w:sz w:val="24"/>
                <w:szCs w:val="24"/>
              </w:rPr>
              <w:t>chia lô </w:t>
            </w:r>
            <w:r w:rsidRPr="00B87B2D">
              <w:rPr>
                <w:sz w:val="24"/>
                <w:szCs w:val="24"/>
                <w:lang w:val="vi-VN"/>
              </w:rPr>
              <w:t>xây dựng bản đồ thiết kế, </w:t>
            </w:r>
            <w:r w:rsidRPr="00B87B2D">
              <w:rPr>
                <w:sz w:val="24"/>
                <w:szCs w:val="24"/>
              </w:rPr>
              <w:t>điều tra</w:t>
            </w:r>
            <w:r w:rsidRPr="00B87B2D">
              <w:rPr>
                <w:sz w:val="24"/>
                <w:szCs w:val="24"/>
                <w:lang w:val="vi-VN"/>
              </w:rPr>
              <w:t> đánh giá trữ lượng và các </w:t>
            </w:r>
            <w:r w:rsidRPr="00B87B2D">
              <w:rPr>
                <w:sz w:val="24"/>
                <w:szCs w:val="24"/>
              </w:rPr>
              <w:t>quy định</w:t>
            </w:r>
            <w:r w:rsidRPr="00B87B2D">
              <w:rPr>
                <w:sz w:val="24"/>
                <w:szCs w:val="24"/>
                <w:lang w:val="vi-VN"/>
              </w:rPr>
              <w:t> thiết kế nuôi dưỡng rừng </w:t>
            </w:r>
            <w:r w:rsidRPr="00B87B2D">
              <w:rPr>
                <w:sz w:val="24"/>
                <w:szCs w:val="24"/>
              </w:rPr>
              <w:t>và lập hồ</w:t>
            </w:r>
            <w:r w:rsidRPr="00B87B2D">
              <w:rPr>
                <w:sz w:val="24"/>
                <w:szCs w:val="24"/>
                <w:lang w:val="vi-VN"/>
              </w:rPr>
              <w:t> sơ thiết kế dự toán.</w:t>
            </w:r>
          </w:p>
        </w:tc>
      </w:tr>
      <w:tr w:rsidR="00B87B2D" w:rsidRPr="00B87B2D" w14:paraId="6EB07CC2"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3206FAEE" w14:textId="77777777" w:rsidR="004E7E27" w:rsidRPr="00B87B2D" w:rsidRDefault="004E7E27" w:rsidP="004E7E27">
            <w:pPr>
              <w:spacing w:before="120" w:after="120" w:line="234" w:lineRule="atLeast"/>
              <w:jc w:val="center"/>
              <w:rPr>
                <w:sz w:val="24"/>
                <w:szCs w:val="24"/>
              </w:rPr>
            </w:pPr>
            <w:r w:rsidRPr="00B87B2D">
              <w:rPr>
                <w:sz w:val="24"/>
                <w:szCs w:val="24"/>
                <w:lang w:val="vi-VN"/>
              </w:rPr>
              <w:t>TR.43</w:t>
            </w:r>
          </w:p>
        </w:tc>
        <w:tc>
          <w:tcPr>
            <w:tcW w:w="1650" w:type="pct"/>
            <w:tcBorders>
              <w:top w:val="nil"/>
              <w:left w:val="nil"/>
              <w:bottom w:val="single" w:sz="8" w:space="0" w:color="auto"/>
              <w:right w:val="single" w:sz="8" w:space="0" w:color="auto"/>
            </w:tcBorders>
            <w:vAlign w:val="center"/>
            <w:hideMark/>
          </w:tcPr>
          <w:p w14:paraId="50D54750" w14:textId="77777777" w:rsidR="004E7E27" w:rsidRPr="00B87B2D" w:rsidRDefault="004E7E27" w:rsidP="0063498D">
            <w:pPr>
              <w:spacing w:before="120" w:after="120" w:line="234" w:lineRule="atLeast"/>
              <w:jc w:val="both"/>
              <w:rPr>
                <w:sz w:val="24"/>
                <w:szCs w:val="24"/>
              </w:rPr>
            </w:pPr>
            <w:r w:rsidRPr="00B87B2D">
              <w:rPr>
                <w:sz w:val="24"/>
                <w:szCs w:val="24"/>
                <w:lang w:val="vi-VN"/>
              </w:rPr>
              <w:t>Tỉa thưa</w:t>
            </w:r>
          </w:p>
        </w:tc>
        <w:tc>
          <w:tcPr>
            <w:tcW w:w="600" w:type="pct"/>
            <w:tcBorders>
              <w:top w:val="nil"/>
              <w:left w:val="nil"/>
              <w:bottom w:val="single" w:sz="8" w:space="0" w:color="auto"/>
              <w:right w:val="single" w:sz="8" w:space="0" w:color="auto"/>
            </w:tcBorders>
            <w:vAlign w:val="center"/>
            <w:hideMark/>
          </w:tcPr>
          <w:p w14:paraId="211DB383"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0B7C6E34" w14:textId="77777777" w:rsidR="004E7E27" w:rsidRPr="00B87B2D" w:rsidRDefault="004E7E27" w:rsidP="0063498D">
            <w:pPr>
              <w:spacing w:before="120" w:after="120" w:line="234" w:lineRule="atLeast"/>
              <w:jc w:val="both"/>
              <w:rPr>
                <w:sz w:val="24"/>
                <w:szCs w:val="24"/>
              </w:rPr>
            </w:pPr>
            <w:r w:rsidRPr="00B87B2D">
              <w:rPr>
                <w:sz w:val="24"/>
                <w:szCs w:val="24"/>
                <w:lang w:val="vi-VN"/>
              </w:rPr>
              <w:t>6,67</w:t>
            </w:r>
          </w:p>
        </w:tc>
        <w:tc>
          <w:tcPr>
            <w:tcW w:w="1800" w:type="pct"/>
            <w:tcBorders>
              <w:top w:val="nil"/>
              <w:left w:val="nil"/>
              <w:bottom w:val="single" w:sz="8" w:space="0" w:color="auto"/>
              <w:right w:val="single" w:sz="8" w:space="0" w:color="auto"/>
            </w:tcBorders>
            <w:vAlign w:val="center"/>
            <w:hideMark/>
          </w:tcPr>
          <w:p w14:paraId="3F9C6A8D" w14:textId="77777777" w:rsidR="004E7E27" w:rsidRPr="00B87B2D" w:rsidRDefault="004E7E27" w:rsidP="0063498D">
            <w:pPr>
              <w:spacing w:before="120" w:after="120" w:line="234" w:lineRule="atLeast"/>
              <w:jc w:val="both"/>
              <w:rPr>
                <w:sz w:val="24"/>
                <w:szCs w:val="24"/>
              </w:rPr>
            </w:pPr>
            <w:r w:rsidRPr="00B87B2D">
              <w:rPr>
                <w:sz w:val="24"/>
                <w:szCs w:val="24"/>
                <w:lang w:val="vi-VN"/>
              </w:rPr>
              <w:t>T</w:t>
            </w:r>
            <w:r w:rsidRPr="00B87B2D">
              <w:rPr>
                <w:sz w:val="24"/>
                <w:szCs w:val="24"/>
              </w:rPr>
              <w:t>ỉa</w:t>
            </w:r>
            <w:r w:rsidRPr="00B87B2D">
              <w:rPr>
                <w:sz w:val="24"/>
                <w:szCs w:val="24"/>
                <w:lang w:val="vi-VN"/>
              </w:rPr>
              <w:t> những cây cong queo, sâu bệnh, bị chèn ép, cụt ng</w:t>
            </w:r>
            <w:r w:rsidRPr="00B87B2D">
              <w:rPr>
                <w:sz w:val="24"/>
                <w:szCs w:val="24"/>
              </w:rPr>
              <w:t>ọn không</w:t>
            </w:r>
            <w:r w:rsidRPr="00B87B2D">
              <w:rPr>
                <w:sz w:val="24"/>
                <w:szCs w:val="24"/>
                <w:lang w:val="vi-VN"/>
              </w:rPr>
              <w:t> đáp ứng được mục đích </w:t>
            </w:r>
            <w:r w:rsidRPr="00B87B2D">
              <w:rPr>
                <w:sz w:val="24"/>
                <w:szCs w:val="24"/>
              </w:rPr>
              <w:t>và một số</w:t>
            </w:r>
            <w:r w:rsidRPr="00B87B2D">
              <w:rPr>
                <w:sz w:val="24"/>
                <w:szCs w:val="24"/>
                <w:lang w:val="vi-VN"/>
              </w:rPr>
              <w:t> cây sinh trưởng bình </w:t>
            </w:r>
            <w:r w:rsidRPr="00B87B2D">
              <w:rPr>
                <w:sz w:val="24"/>
                <w:szCs w:val="24"/>
              </w:rPr>
              <w:t>thường </w:t>
            </w:r>
            <w:r w:rsidRPr="00B87B2D">
              <w:rPr>
                <w:sz w:val="24"/>
                <w:szCs w:val="24"/>
                <w:lang w:val="vi-VN"/>
              </w:rPr>
              <w:t>nhưng mật độ quá dày;</w:t>
            </w:r>
            <w:r w:rsidRPr="00B87B2D">
              <w:rPr>
                <w:sz w:val="24"/>
                <w:szCs w:val="24"/>
              </w:rPr>
              <w:t> giữ lại</w:t>
            </w:r>
            <w:r w:rsidRPr="00B87B2D">
              <w:rPr>
                <w:sz w:val="24"/>
                <w:szCs w:val="24"/>
                <w:lang w:val="vi-VN"/>
              </w:rPr>
              <w:t> những cây khỏe mạnh, tá</w:t>
            </w:r>
            <w:r w:rsidRPr="00B87B2D">
              <w:rPr>
                <w:sz w:val="24"/>
                <w:szCs w:val="24"/>
              </w:rPr>
              <w:t>n lá cân</w:t>
            </w:r>
            <w:r w:rsidRPr="00B87B2D">
              <w:rPr>
                <w:sz w:val="24"/>
                <w:szCs w:val="24"/>
                <w:lang w:val="vi-VN"/>
              </w:rPr>
              <w:t> đối, thân thẳng, tròn đều</w:t>
            </w:r>
          </w:p>
        </w:tc>
      </w:tr>
      <w:tr w:rsidR="00B87B2D" w:rsidRPr="00B87B2D" w14:paraId="1777C0DD"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03AF2101" w14:textId="77777777" w:rsidR="004E7E27" w:rsidRPr="00B87B2D" w:rsidRDefault="004E7E27" w:rsidP="004E7E27">
            <w:pPr>
              <w:spacing w:before="120" w:after="120" w:line="234" w:lineRule="atLeast"/>
              <w:jc w:val="center"/>
              <w:rPr>
                <w:sz w:val="24"/>
                <w:szCs w:val="24"/>
              </w:rPr>
            </w:pPr>
            <w:r w:rsidRPr="00B87B2D">
              <w:rPr>
                <w:sz w:val="24"/>
                <w:szCs w:val="24"/>
                <w:lang w:val="vi-VN"/>
              </w:rPr>
              <w:t>TR.44</w:t>
            </w:r>
          </w:p>
        </w:tc>
        <w:tc>
          <w:tcPr>
            <w:tcW w:w="1650" w:type="pct"/>
            <w:tcBorders>
              <w:top w:val="nil"/>
              <w:left w:val="nil"/>
              <w:bottom w:val="single" w:sz="8" w:space="0" w:color="auto"/>
              <w:right w:val="single" w:sz="8" w:space="0" w:color="auto"/>
            </w:tcBorders>
            <w:vAlign w:val="center"/>
            <w:hideMark/>
          </w:tcPr>
          <w:p w14:paraId="7091E705" w14:textId="77777777" w:rsidR="004E7E27" w:rsidRPr="00B87B2D" w:rsidRDefault="004E7E27" w:rsidP="0063498D">
            <w:pPr>
              <w:spacing w:before="120" w:after="120" w:line="234" w:lineRule="atLeast"/>
              <w:jc w:val="both"/>
              <w:rPr>
                <w:sz w:val="24"/>
                <w:szCs w:val="24"/>
              </w:rPr>
            </w:pPr>
            <w:r w:rsidRPr="00B87B2D">
              <w:rPr>
                <w:sz w:val="24"/>
                <w:szCs w:val="24"/>
                <w:lang w:val="vi-VN"/>
              </w:rPr>
              <w:t>Tỉa thân</w:t>
            </w:r>
          </w:p>
        </w:tc>
        <w:tc>
          <w:tcPr>
            <w:tcW w:w="600" w:type="pct"/>
            <w:tcBorders>
              <w:top w:val="nil"/>
              <w:left w:val="nil"/>
              <w:bottom w:val="single" w:sz="8" w:space="0" w:color="auto"/>
              <w:right w:val="single" w:sz="8" w:space="0" w:color="auto"/>
            </w:tcBorders>
            <w:vAlign w:val="center"/>
            <w:hideMark/>
          </w:tcPr>
          <w:p w14:paraId="2858ABD8"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6CC54F37" w14:textId="77777777" w:rsidR="004E7E27" w:rsidRPr="00B87B2D" w:rsidRDefault="004E7E27" w:rsidP="0063498D">
            <w:pPr>
              <w:spacing w:before="120" w:after="120" w:line="234" w:lineRule="atLeast"/>
              <w:jc w:val="both"/>
              <w:rPr>
                <w:sz w:val="24"/>
                <w:szCs w:val="24"/>
              </w:rPr>
            </w:pPr>
            <w:r w:rsidRPr="00B87B2D">
              <w:rPr>
                <w:sz w:val="24"/>
                <w:szCs w:val="24"/>
                <w:lang w:val="vi-VN"/>
              </w:rPr>
              <w:t>3,91</w:t>
            </w:r>
          </w:p>
        </w:tc>
        <w:tc>
          <w:tcPr>
            <w:tcW w:w="1800" w:type="pct"/>
            <w:tcBorders>
              <w:top w:val="nil"/>
              <w:left w:val="nil"/>
              <w:bottom w:val="single" w:sz="8" w:space="0" w:color="auto"/>
              <w:right w:val="single" w:sz="8" w:space="0" w:color="auto"/>
            </w:tcBorders>
            <w:vAlign w:val="center"/>
            <w:hideMark/>
          </w:tcPr>
          <w:p w14:paraId="687CD156" w14:textId="77777777" w:rsidR="004E7E27" w:rsidRPr="00B87B2D" w:rsidRDefault="004E7E27" w:rsidP="0063498D">
            <w:pPr>
              <w:spacing w:before="120" w:after="120" w:line="234" w:lineRule="atLeast"/>
              <w:jc w:val="both"/>
              <w:rPr>
                <w:sz w:val="24"/>
                <w:szCs w:val="24"/>
              </w:rPr>
            </w:pPr>
            <w:r w:rsidRPr="00B87B2D">
              <w:rPr>
                <w:sz w:val="24"/>
                <w:szCs w:val="24"/>
                <w:lang w:val="vi-VN"/>
              </w:rPr>
              <w:t>Tỉa thân cho nuôi dưỡng rừng trên 4 tu</w:t>
            </w:r>
            <w:r w:rsidRPr="00B87B2D">
              <w:rPr>
                <w:sz w:val="24"/>
                <w:szCs w:val="24"/>
              </w:rPr>
              <w:t>ổ</w:t>
            </w:r>
            <w:r w:rsidRPr="00B87B2D">
              <w:rPr>
                <w:sz w:val="24"/>
                <w:szCs w:val="24"/>
                <w:lang w:val="vi-VN"/>
              </w:rPr>
              <w:t>i đối với những cây nhiều thân, chỉ để lại 1 thân, khi tỉa chú ý cắt sát với thân để lại</w:t>
            </w:r>
          </w:p>
        </w:tc>
      </w:tr>
      <w:tr w:rsidR="00B87B2D" w:rsidRPr="00B87B2D" w14:paraId="7240E340"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682E91FC" w14:textId="77777777" w:rsidR="004E7E27" w:rsidRPr="00B87B2D" w:rsidRDefault="004E7E27" w:rsidP="004E7E27">
            <w:pPr>
              <w:spacing w:before="120" w:after="120" w:line="234" w:lineRule="atLeast"/>
              <w:jc w:val="center"/>
              <w:rPr>
                <w:sz w:val="24"/>
                <w:szCs w:val="24"/>
              </w:rPr>
            </w:pPr>
            <w:r w:rsidRPr="00B87B2D">
              <w:rPr>
                <w:sz w:val="24"/>
                <w:szCs w:val="24"/>
                <w:lang w:val="vi-VN"/>
              </w:rPr>
              <w:t>TR.45</w:t>
            </w:r>
          </w:p>
        </w:tc>
        <w:tc>
          <w:tcPr>
            <w:tcW w:w="1650" w:type="pct"/>
            <w:tcBorders>
              <w:top w:val="nil"/>
              <w:left w:val="nil"/>
              <w:bottom w:val="single" w:sz="8" w:space="0" w:color="auto"/>
              <w:right w:val="single" w:sz="8" w:space="0" w:color="auto"/>
            </w:tcBorders>
            <w:vAlign w:val="center"/>
            <w:hideMark/>
          </w:tcPr>
          <w:p w14:paraId="5DA3571F" w14:textId="77777777" w:rsidR="004E7E27" w:rsidRPr="00B87B2D" w:rsidRDefault="004E7E27" w:rsidP="0063498D">
            <w:pPr>
              <w:spacing w:before="120" w:after="120" w:line="234" w:lineRule="atLeast"/>
              <w:jc w:val="both"/>
              <w:rPr>
                <w:sz w:val="24"/>
                <w:szCs w:val="24"/>
              </w:rPr>
            </w:pPr>
            <w:r w:rsidRPr="00B87B2D">
              <w:rPr>
                <w:sz w:val="24"/>
                <w:szCs w:val="24"/>
                <w:lang w:val="vi-VN"/>
              </w:rPr>
              <w:t>Tỉa cành</w:t>
            </w:r>
          </w:p>
        </w:tc>
        <w:tc>
          <w:tcPr>
            <w:tcW w:w="600" w:type="pct"/>
            <w:tcBorders>
              <w:top w:val="nil"/>
              <w:left w:val="nil"/>
              <w:bottom w:val="single" w:sz="8" w:space="0" w:color="auto"/>
              <w:right w:val="single" w:sz="8" w:space="0" w:color="auto"/>
            </w:tcBorders>
            <w:vAlign w:val="center"/>
            <w:hideMark/>
          </w:tcPr>
          <w:p w14:paraId="5E5233A6"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12945D05" w14:textId="77777777" w:rsidR="004E7E27" w:rsidRPr="00B87B2D" w:rsidRDefault="004E7E27" w:rsidP="0063498D">
            <w:pPr>
              <w:spacing w:before="120" w:after="120" w:line="234" w:lineRule="atLeast"/>
              <w:jc w:val="both"/>
              <w:rPr>
                <w:sz w:val="24"/>
                <w:szCs w:val="24"/>
              </w:rPr>
            </w:pPr>
            <w:r w:rsidRPr="00B87B2D">
              <w:rPr>
                <w:sz w:val="24"/>
                <w:szCs w:val="24"/>
                <w:lang w:val="vi-VN"/>
              </w:rPr>
              <w:t>4,44</w:t>
            </w:r>
          </w:p>
        </w:tc>
        <w:tc>
          <w:tcPr>
            <w:tcW w:w="1800" w:type="pct"/>
            <w:tcBorders>
              <w:top w:val="nil"/>
              <w:left w:val="nil"/>
              <w:bottom w:val="single" w:sz="8" w:space="0" w:color="auto"/>
              <w:right w:val="single" w:sz="8" w:space="0" w:color="auto"/>
            </w:tcBorders>
            <w:vAlign w:val="center"/>
            <w:hideMark/>
          </w:tcPr>
          <w:p w14:paraId="60C14A01" w14:textId="77777777" w:rsidR="004E7E27" w:rsidRPr="00B87B2D" w:rsidRDefault="004E7E27" w:rsidP="0063498D">
            <w:pPr>
              <w:spacing w:before="120" w:after="120" w:line="234" w:lineRule="atLeast"/>
              <w:jc w:val="both"/>
              <w:rPr>
                <w:sz w:val="24"/>
                <w:szCs w:val="24"/>
              </w:rPr>
            </w:pPr>
            <w:r w:rsidRPr="00B87B2D">
              <w:rPr>
                <w:sz w:val="24"/>
                <w:szCs w:val="24"/>
                <w:lang w:val="vi-VN"/>
              </w:rPr>
              <w:t>Tỉa cành cho nuôi dưỡng r</w:t>
            </w:r>
            <w:r w:rsidRPr="00B87B2D">
              <w:rPr>
                <w:sz w:val="24"/>
                <w:szCs w:val="24"/>
              </w:rPr>
              <w:t>ừng trên 4</w:t>
            </w:r>
            <w:r w:rsidRPr="00B87B2D">
              <w:rPr>
                <w:sz w:val="24"/>
                <w:szCs w:val="24"/>
                <w:lang w:val="vi-VN"/>
              </w:rPr>
              <w:t> tuổi những cành nhánh </w:t>
            </w:r>
            <w:r w:rsidRPr="00B87B2D">
              <w:rPr>
                <w:sz w:val="24"/>
                <w:szCs w:val="24"/>
              </w:rPr>
              <w:t>xấu, khô,</w:t>
            </w:r>
            <w:r w:rsidRPr="00B87B2D">
              <w:rPr>
                <w:sz w:val="24"/>
                <w:szCs w:val="24"/>
                <w:lang w:val="vi-VN"/>
              </w:rPr>
              <w:t> gãy để nuôi dưỡng cây.</w:t>
            </w:r>
            <w:r w:rsidRPr="00B87B2D">
              <w:rPr>
                <w:sz w:val="24"/>
                <w:szCs w:val="24"/>
              </w:rPr>
              <w:t> Cắt sát</w:t>
            </w:r>
            <w:r w:rsidRPr="00B87B2D">
              <w:rPr>
                <w:sz w:val="24"/>
                <w:szCs w:val="24"/>
                <w:lang w:val="vi-VN"/>
              </w:rPr>
              <w:t> thân cây để cây liền</w:t>
            </w:r>
            <w:r w:rsidRPr="00B87B2D">
              <w:rPr>
                <w:sz w:val="24"/>
                <w:szCs w:val="24"/>
              </w:rPr>
              <w:t> sẹo nhanh</w:t>
            </w:r>
            <w:r w:rsidRPr="00B87B2D">
              <w:rPr>
                <w:sz w:val="24"/>
                <w:szCs w:val="24"/>
                <w:lang w:val="vi-VN"/>
              </w:rPr>
              <w:t> hơn, không làm xước vỏ t</w:t>
            </w:r>
            <w:r w:rsidRPr="00B87B2D">
              <w:rPr>
                <w:sz w:val="24"/>
                <w:szCs w:val="24"/>
              </w:rPr>
              <w:t>hân cây</w:t>
            </w:r>
          </w:p>
        </w:tc>
      </w:tr>
      <w:tr w:rsidR="00B87B2D" w:rsidRPr="00B87B2D" w14:paraId="3C19E17D"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3E5AF4C1" w14:textId="77777777" w:rsidR="004E7E27" w:rsidRPr="00B87B2D" w:rsidRDefault="004E7E27" w:rsidP="004E7E27">
            <w:pPr>
              <w:spacing w:before="120" w:after="120" w:line="234" w:lineRule="atLeast"/>
              <w:jc w:val="center"/>
              <w:rPr>
                <w:sz w:val="24"/>
                <w:szCs w:val="24"/>
              </w:rPr>
            </w:pPr>
            <w:r w:rsidRPr="00B87B2D">
              <w:rPr>
                <w:sz w:val="24"/>
                <w:szCs w:val="24"/>
                <w:lang w:val="vi-VN"/>
              </w:rPr>
              <w:t>TR.46</w:t>
            </w:r>
          </w:p>
        </w:tc>
        <w:tc>
          <w:tcPr>
            <w:tcW w:w="1650" w:type="pct"/>
            <w:tcBorders>
              <w:top w:val="nil"/>
              <w:left w:val="nil"/>
              <w:bottom w:val="single" w:sz="8" w:space="0" w:color="auto"/>
              <w:right w:val="single" w:sz="8" w:space="0" w:color="auto"/>
            </w:tcBorders>
            <w:vAlign w:val="center"/>
            <w:hideMark/>
          </w:tcPr>
          <w:p w14:paraId="426C562C" w14:textId="77777777" w:rsidR="004E7E27" w:rsidRPr="00B87B2D" w:rsidRDefault="004E7E27" w:rsidP="0063498D">
            <w:pPr>
              <w:spacing w:before="120" w:after="120" w:line="234" w:lineRule="atLeast"/>
              <w:jc w:val="both"/>
              <w:rPr>
                <w:sz w:val="24"/>
                <w:szCs w:val="24"/>
              </w:rPr>
            </w:pPr>
            <w:r w:rsidRPr="00B87B2D">
              <w:rPr>
                <w:sz w:val="24"/>
                <w:szCs w:val="24"/>
                <w:lang w:val="vi-VN"/>
              </w:rPr>
              <w:t>Bài cây</w:t>
            </w:r>
          </w:p>
        </w:tc>
        <w:tc>
          <w:tcPr>
            <w:tcW w:w="600" w:type="pct"/>
            <w:tcBorders>
              <w:top w:val="nil"/>
              <w:left w:val="nil"/>
              <w:bottom w:val="single" w:sz="8" w:space="0" w:color="auto"/>
              <w:right w:val="single" w:sz="8" w:space="0" w:color="auto"/>
            </w:tcBorders>
            <w:vAlign w:val="center"/>
            <w:hideMark/>
          </w:tcPr>
          <w:p w14:paraId="5132A974"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1F9BAE52" w14:textId="77777777" w:rsidR="004E7E27" w:rsidRPr="00B87B2D" w:rsidRDefault="004E7E27" w:rsidP="0063498D">
            <w:pPr>
              <w:spacing w:before="120" w:after="120" w:line="234" w:lineRule="atLeast"/>
              <w:jc w:val="both"/>
              <w:rPr>
                <w:sz w:val="24"/>
                <w:szCs w:val="24"/>
              </w:rPr>
            </w:pPr>
            <w:r w:rsidRPr="00B87B2D">
              <w:rPr>
                <w:sz w:val="24"/>
                <w:szCs w:val="24"/>
                <w:lang w:val="vi-VN"/>
              </w:rPr>
              <w:t>3,00</w:t>
            </w:r>
          </w:p>
        </w:tc>
        <w:tc>
          <w:tcPr>
            <w:tcW w:w="1800" w:type="pct"/>
            <w:tcBorders>
              <w:top w:val="nil"/>
              <w:left w:val="nil"/>
              <w:bottom w:val="single" w:sz="8" w:space="0" w:color="auto"/>
              <w:right w:val="single" w:sz="8" w:space="0" w:color="auto"/>
            </w:tcBorders>
            <w:vAlign w:val="center"/>
            <w:hideMark/>
          </w:tcPr>
          <w:p w14:paraId="327B37D6" w14:textId="77777777" w:rsidR="004E7E27" w:rsidRPr="00B87B2D" w:rsidRDefault="004E7E27" w:rsidP="0063498D">
            <w:pPr>
              <w:spacing w:before="120" w:after="120" w:line="234" w:lineRule="atLeast"/>
              <w:jc w:val="both"/>
              <w:rPr>
                <w:sz w:val="24"/>
                <w:szCs w:val="24"/>
              </w:rPr>
            </w:pPr>
            <w:r w:rsidRPr="00B87B2D">
              <w:rPr>
                <w:sz w:val="24"/>
                <w:szCs w:val="24"/>
                <w:lang w:val="vi-VN"/>
              </w:rPr>
              <w:t>Đánh dấu cây bài tỉa và xác định hướng đổ. Cây bài tỉa là </w:t>
            </w:r>
            <w:r w:rsidRPr="00B87B2D">
              <w:rPr>
                <w:sz w:val="24"/>
                <w:szCs w:val="24"/>
              </w:rPr>
              <w:t>những</w:t>
            </w:r>
            <w:r w:rsidRPr="00B87B2D">
              <w:rPr>
                <w:sz w:val="24"/>
                <w:szCs w:val="24"/>
                <w:lang w:val="vi-VN"/>
              </w:rPr>
              <w:t> cây có chất lượng kém trong lâm phần, sâu bệnh hại, bị chèn ép, bị cụt ngọn, cây phi mục đích</w:t>
            </w:r>
          </w:p>
        </w:tc>
      </w:tr>
      <w:tr w:rsidR="00B87B2D" w:rsidRPr="00B87B2D" w14:paraId="6B999271"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47EC3C98" w14:textId="77777777" w:rsidR="004E7E27" w:rsidRPr="00B87B2D" w:rsidRDefault="004E7E27" w:rsidP="004E7E27">
            <w:pPr>
              <w:spacing w:before="120" w:after="120" w:line="234" w:lineRule="atLeast"/>
              <w:jc w:val="center"/>
              <w:rPr>
                <w:sz w:val="24"/>
                <w:szCs w:val="24"/>
              </w:rPr>
            </w:pPr>
            <w:r w:rsidRPr="00B87B2D">
              <w:rPr>
                <w:sz w:val="24"/>
                <w:szCs w:val="24"/>
                <w:lang w:val="vi-VN"/>
              </w:rPr>
              <w:t>TR.47</w:t>
            </w:r>
          </w:p>
        </w:tc>
        <w:tc>
          <w:tcPr>
            <w:tcW w:w="1650" w:type="pct"/>
            <w:tcBorders>
              <w:top w:val="nil"/>
              <w:left w:val="nil"/>
              <w:bottom w:val="single" w:sz="8" w:space="0" w:color="auto"/>
              <w:right w:val="single" w:sz="8" w:space="0" w:color="auto"/>
            </w:tcBorders>
            <w:vAlign w:val="center"/>
            <w:hideMark/>
          </w:tcPr>
          <w:p w14:paraId="4CDD784C" w14:textId="77777777" w:rsidR="004E7E27" w:rsidRPr="00B87B2D" w:rsidRDefault="004E7E27" w:rsidP="0063498D">
            <w:pPr>
              <w:spacing w:before="120" w:after="120" w:line="234" w:lineRule="atLeast"/>
              <w:jc w:val="both"/>
              <w:rPr>
                <w:sz w:val="24"/>
                <w:szCs w:val="24"/>
              </w:rPr>
            </w:pPr>
            <w:r w:rsidRPr="00B87B2D">
              <w:rPr>
                <w:sz w:val="24"/>
                <w:szCs w:val="24"/>
                <w:lang w:val="vi-VN"/>
              </w:rPr>
              <w:t>Phát dây leo và chặt dọn cây sâu bệnh</w:t>
            </w:r>
          </w:p>
        </w:tc>
        <w:tc>
          <w:tcPr>
            <w:tcW w:w="600" w:type="pct"/>
            <w:tcBorders>
              <w:top w:val="nil"/>
              <w:left w:val="nil"/>
              <w:bottom w:val="single" w:sz="8" w:space="0" w:color="auto"/>
              <w:right w:val="single" w:sz="8" w:space="0" w:color="auto"/>
            </w:tcBorders>
            <w:vAlign w:val="center"/>
            <w:hideMark/>
          </w:tcPr>
          <w:p w14:paraId="675CD6B8"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m</w:t>
            </w:r>
            <w:r w:rsidRPr="00B87B2D">
              <w:rPr>
                <w:sz w:val="24"/>
                <w:szCs w:val="24"/>
                <w:vertAlign w:val="superscript"/>
                <w:lang w:val="vi-VN"/>
              </w:rPr>
              <w:t>2</w:t>
            </w:r>
          </w:p>
        </w:tc>
        <w:tc>
          <w:tcPr>
            <w:tcW w:w="450" w:type="pct"/>
            <w:tcBorders>
              <w:top w:val="nil"/>
              <w:left w:val="nil"/>
              <w:bottom w:val="single" w:sz="8" w:space="0" w:color="auto"/>
              <w:right w:val="single" w:sz="8" w:space="0" w:color="auto"/>
            </w:tcBorders>
            <w:vAlign w:val="center"/>
            <w:hideMark/>
          </w:tcPr>
          <w:p w14:paraId="6FA64C40" w14:textId="77777777" w:rsidR="004E7E27" w:rsidRPr="00B87B2D" w:rsidRDefault="004E7E27" w:rsidP="0063498D">
            <w:pPr>
              <w:spacing w:before="120" w:after="120" w:line="234" w:lineRule="atLeast"/>
              <w:jc w:val="both"/>
              <w:rPr>
                <w:sz w:val="24"/>
                <w:szCs w:val="24"/>
              </w:rPr>
            </w:pPr>
            <w:r w:rsidRPr="00B87B2D">
              <w:rPr>
                <w:sz w:val="24"/>
                <w:szCs w:val="24"/>
                <w:lang w:val="vi-VN"/>
              </w:rPr>
              <w:t>1,23</w:t>
            </w:r>
          </w:p>
        </w:tc>
        <w:tc>
          <w:tcPr>
            <w:tcW w:w="1800" w:type="pct"/>
            <w:tcBorders>
              <w:top w:val="nil"/>
              <w:left w:val="nil"/>
              <w:bottom w:val="single" w:sz="8" w:space="0" w:color="auto"/>
              <w:right w:val="single" w:sz="8" w:space="0" w:color="auto"/>
            </w:tcBorders>
            <w:vAlign w:val="center"/>
            <w:hideMark/>
          </w:tcPr>
          <w:p w14:paraId="59C8134F" w14:textId="77777777" w:rsidR="004E7E27" w:rsidRPr="00B87B2D" w:rsidRDefault="004E7E27" w:rsidP="0063498D">
            <w:pPr>
              <w:spacing w:before="120" w:after="120" w:line="234" w:lineRule="atLeast"/>
              <w:jc w:val="both"/>
              <w:rPr>
                <w:sz w:val="24"/>
                <w:szCs w:val="24"/>
              </w:rPr>
            </w:pPr>
            <w:r w:rsidRPr="00B87B2D">
              <w:rPr>
                <w:sz w:val="24"/>
                <w:szCs w:val="24"/>
                <w:lang w:val="vi-VN"/>
              </w:rPr>
              <w:t>Phát luỗng dây leo và chặt, dọn cây cong queo sâu bệnh</w:t>
            </w:r>
          </w:p>
        </w:tc>
      </w:tr>
      <w:tr w:rsidR="00B87B2D" w:rsidRPr="00B87B2D" w14:paraId="0AB5A8E8"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7D93E398" w14:textId="77777777" w:rsidR="004E7E27" w:rsidRPr="00B87B2D" w:rsidRDefault="004E7E27" w:rsidP="004E7E27">
            <w:pPr>
              <w:spacing w:before="120" w:after="120" w:line="234" w:lineRule="atLeast"/>
              <w:jc w:val="center"/>
              <w:rPr>
                <w:sz w:val="24"/>
                <w:szCs w:val="24"/>
              </w:rPr>
            </w:pPr>
            <w:r w:rsidRPr="00B87B2D">
              <w:rPr>
                <w:sz w:val="24"/>
                <w:szCs w:val="24"/>
                <w:lang w:val="vi-VN"/>
              </w:rPr>
              <w:t>TR.48</w:t>
            </w:r>
          </w:p>
        </w:tc>
        <w:tc>
          <w:tcPr>
            <w:tcW w:w="1650" w:type="pct"/>
            <w:tcBorders>
              <w:top w:val="nil"/>
              <w:left w:val="nil"/>
              <w:bottom w:val="single" w:sz="8" w:space="0" w:color="auto"/>
              <w:right w:val="single" w:sz="8" w:space="0" w:color="auto"/>
            </w:tcBorders>
            <w:vAlign w:val="center"/>
            <w:hideMark/>
          </w:tcPr>
          <w:p w14:paraId="2D8F49D0" w14:textId="77777777" w:rsidR="004E7E27" w:rsidRPr="00B87B2D" w:rsidRDefault="004E7E27" w:rsidP="0063498D">
            <w:pPr>
              <w:spacing w:before="120" w:after="120" w:line="234" w:lineRule="atLeast"/>
              <w:jc w:val="both"/>
              <w:rPr>
                <w:sz w:val="24"/>
                <w:szCs w:val="24"/>
              </w:rPr>
            </w:pPr>
            <w:r w:rsidRPr="00B87B2D">
              <w:rPr>
                <w:sz w:val="24"/>
                <w:szCs w:val="24"/>
                <w:lang w:val="vi-VN"/>
              </w:rPr>
              <w:t>Dọn và chặt gốc cây</w:t>
            </w:r>
          </w:p>
        </w:tc>
        <w:tc>
          <w:tcPr>
            <w:tcW w:w="600" w:type="pct"/>
            <w:tcBorders>
              <w:top w:val="nil"/>
              <w:left w:val="nil"/>
              <w:bottom w:val="single" w:sz="8" w:space="0" w:color="auto"/>
              <w:right w:val="single" w:sz="8" w:space="0" w:color="auto"/>
            </w:tcBorders>
            <w:vAlign w:val="center"/>
            <w:hideMark/>
          </w:tcPr>
          <w:p w14:paraId="6D0F7352"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m</w:t>
            </w:r>
            <w:r w:rsidRPr="00B87B2D">
              <w:rPr>
                <w:sz w:val="24"/>
                <w:szCs w:val="24"/>
                <w:vertAlign w:val="superscript"/>
                <w:lang w:val="vi-VN"/>
              </w:rPr>
              <w:t>2</w:t>
            </w:r>
          </w:p>
        </w:tc>
        <w:tc>
          <w:tcPr>
            <w:tcW w:w="450" w:type="pct"/>
            <w:tcBorders>
              <w:top w:val="nil"/>
              <w:left w:val="nil"/>
              <w:bottom w:val="single" w:sz="8" w:space="0" w:color="auto"/>
              <w:right w:val="single" w:sz="8" w:space="0" w:color="auto"/>
            </w:tcBorders>
            <w:vAlign w:val="center"/>
            <w:hideMark/>
          </w:tcPr>
          <w:p w14:paraId="04C80AED" w14:textId="77777777" w:rsidR="004E7E27" w:rsidRPr="00B87B2D" w:rsidRDefault="004E7E27" w:rsidP="0063498D">
            <w:pPr>
              <w:spacing w:before="120" w:after="120" w:line="234" w:lineRule="atLeast"/>
              <w:jc w:val="both"/>
              <w:rPr>
                <w:sz w:val="24"/>
                <w:szCs w:val="24"/>
              </w:rPr>
            </w:pPr>
            <w:r w:rsidRPr="00B87B2D">
              <w:rPr>
                <w:sz w:val="24"/>
                <w:szCs w:val="24"/>
                <w:lang w:val="vi-VN"/>
              </w:rPr>
              <w:t>13,00</w:t>
            </w:r>
          </w:p>
        </w:tc>
        <w:tc>
          <w:tcPr>
            <w:tcW w:w="1800" w:type="pct"/>
            <w:tcBorders>
              <w:top w:val="nil"/>
              <w:left w:val="nil"/>
              <w:bottom w:val="single" w:sz="8" w:space="0" w:color="auto"/>
              <w:right w:val="single" w:sz="8" w:space="0" w:color="auto"/>
            </w:tcBorders>
            <w:vAlign w:val="center"/>
            <w:hideMark/>
          </w:tcPr>
          <w:p w14:paraId="0957DC93" w14:textId="77777777" w:rsidR="004E7E27" w:rsidRPr="00B87B2D" w:rsidRDefault="004E7E27" w:rsidP="0063498D">
            <w:pPr>
              <w:spacing w:before="120" w:after="120" w:line="234" w:lineRule="atLeast"/>
              <w:jc w:val="both"/>
              <w:rPr>
                <w:sz w:val="24"/>
                <w:szCs w:val="24"/>
              </w:rPr>
            </w:pPr>
            <w:r w:rsidRPr="00B87B2D">
              <w:rPr>
                <w:sz w:val="24"/>
                <w:szCs w:val="24"/>
                <w:lang w:val="vi-VN"/>
              </w:rPr>
              <w:t>Dọn, chặt gốc cây ra khỏi rừng</w:t>
            </w:r>
          </w:p>
        </w:tc>
      </w:tr>
      <w:tr w:rsidR="00B87B2D" w:rsidRPr="00B87B2D" w14:paraId="493C6863"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761D73EA" w14:textId="77777777" w:rsidR="004E7E27" w:rsidRPr="00B87B2D" w:rsidRDefault="004E7E27" w:rsidP="004E7E27">
            <w:pPr>
              <w:spacing w:before="120" w:after="120" w:line="234" w:lineRule="atLeast"/>
              <w:jc w:val="center"/>
              <w:rPr>
                <w:sz w:val="24"/>
                <w:szCs w:val="24"/>
              </w:rPr>
            </w:pPr>
            <w:r w:rsidRPr="00B87B2D">
              <w:rPr>
                <w:sz w:val="24"/>
                <w:szCs w:val="24"/>
                <w:lang w:val="vi-VN"/>
              </w:rPr>
              <w:lastRenderedPageBreak/>
              <w:t>TR.49</w:t>
            </w:r>
          </w:p>
        </w:tc>
        <w:tc>
          <w:tcPr>
            <w:tcW w:w="1650" w:type="pct"/>
            <w:tcBorders>
              <w:top w:val="nil"/>
              <w:left w:val="nil"/>
              <w:bottom w:val="single" w:sz="8" w:space="0" w:color="auto"/>
              <w:right w:val="single" w:sz="8" w:space="0" w:color="auto"/>
            </w:tcBorders>
            <w:vAlign w:val="center"/>
            <w:hideMark/>
          </w:tcPr>
          <w:p w14:paraId="62F4DB95" w14:textId="77777777" w:rsidR="004E7E27" w:rsidRPr="00B87B2D" w:rsidRDefault="004E7E27" w:rsidP="0063498D">
            <w:pPr>
              <w:spacing w:before="120" w:after="120" w:line="234" w:lineRule="atLeast"/>
              <w:jc w:val="both"/>
              <w:rPr>
                <w:sz w:val="24"/>
                <w:szCs w:val="24"/>
              </w:rPr>
            </w:pPr>
            <w:r w:rsidRPr="00B87B2D">
              <w:rPr>
                <w:sz w:val="24"/>
                <w:szCs w:val="24"/>
                <w:lang w:val="vi-VN"/>
              </w:rPr>
              <w:t>Vệ sinh rừng sau tỉa thưa</w:t>
            </w:r>
          </w:p>
        </w:tc>
        <w:tc>
          <w:tcPr>
            <w:tcW w:w="600" w:type="pct"/>
            <w:tcBorders>
              <w:top w:val="nil"/>
              <w:left w:val="nil"/>
              <w:bottom w:val="single" w:sz="8" w:space="0" w:color="auto"/>
              <w:right w:val="single" w:sz="8" w:space="0" w:color="auto"/>
            </w:tcBorders>
            <w:vAlign w:val="center"/>
            <w:hideMark/>
          </w:tcPr>
          <w:p w14:paraId="6698BB78"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m</w:t>
            </w:r>
            <w:r w:rsidRPr="00B87B2D">
              <w:rPr>
                <w:sz w:val="24"/>
                <w:szCs w:val="24"/>
                <w:vertAlign w:val="superscript"/>
                <w:lang w:val="vi-VN"/>
              </w:rPr>
              <w:t>2</w:t>
            </w:r>
          </w:p>
        </w:tc>
        <w:tc>
          <w:tcPr>
            <w:tcW w:w="450" w:type="pct"/>
            <w:tcBorders>
              <w:top w:val="nil"/>
              <w:left w:val="nil"/>
              <w:bottom w:val="single" w:sz="8" w:space="0" w:color="auto"/>
              <w:right w:val="single" w:sz="8" w:space="0" w:color="auto"/>
            </w:tcBorders>
            <w:vAlign w:val="center"/>
            <w:hideMark/>
          </w:tcPr>
          <w:p w14:paraId="0C5CCA5B" w14:textId="77777777" w:rsidR="004E7E27" w:rsidRPr="00B87B2D" w:rsidRDefault="004E7E27" w:rsidP="0063498D">
            <w:pPr>
              <w:spacing w:before="120" w:after="120" w:line="234" w:lineRule="atLeast"/>
              <w:jc w:val="both"/>
              <w:rPr>
                <w:sz w:val="24"/>
                <w:szCs w:val="24"/>
              </w:rPr>
            </w:pPr>
            <w:r w:rsidRPr="00B87B2D">
              <w:rPr>
                <w:sz w:val="24"/>
                <w:szCs w:val="24"/>
                <w:lang w:val="vi-VN"/>
              </w:rPr>
              <w:t>1,20</w:t>
            </w:r>
          </w:p>
        </w:tc>
        <w:tc>
          <w:tcPr>
            <w:tcW w:w="1800" w:type="pct"/>
            <w:tcBorders>
              <w:top w:val="nil"/>
              <w:left w:val="nil"/>
              <w:bottom w:val="single" w:sz="8" w:space="0" w:color="auto"/>
              <w:right w:val="single" w:sz="8" w:space="0" w:color="auto"/>
            </w:tcBorders>
            <w:vAlign w:val="center"/>
            <w:hideMark/>
          </w:tcPr>
          <w:p w14:paraId="5ECBBDC7" w14:textId="77777777" w:rsidR="004E7E27" w:rsidRPr="00B87B2D" w:rsidRDefault="004E7E27" w:rsidP="0063498D">
            <w:pPr>
              <w:spacing w:before="120" w:after="120" w:line="234" w:lineRule="atLeast"/>
              <w:jc w:val="both"/>
              <w:rPr>
                <w:sz w:val="24"/>
                <w:szCs w:val="24"/>
              </w:rPr>
            </w:pPr>
            <w:r w:rsidRPr="00B87B2D">
              <w:rPr>
                <w:sz w:val="24"/>
                <w:szCs w:val="24"/>
                <w:lang w:val="vi-VN"/>
              </w:rPr>
              <w:t>Thu gom thân cây, cành </w:t>
            </w:r>
            <w:r w:rsidRPr="00B87B2D">
              <w:rPr>
                <w:sz w:val="24"/>
                <w:szCs w:val="24"/>
              </w:rPr>
              <w:t>cây to ra</w:t>
            </w:r>
            <w:r w:rsidRPr="00B87B2D">
              <w:rPr>
                <w:sz w:val="24"/>
                <w:szCs w:val="24"/>
                <w:lang w:val="vi-VN"/>
              </w:rPr>
              <w:t> kh</w:t>
            </w:r>
            <w:r w:rsidRPr="00B87B2D">
              <w:rPr>
                <w:sz w:val="24"/>
                <w:szCs w:val="24"/>
              </w:rPr>
              <w:t>ỏi </w:t>
            </w:r>
            <w:r w:rsidRPr="00B87B2D">
              <w:rPr>
                <w:sz w:val="24"/>
                <w:szCs w:val="24"/>
                <w:lang w:val="vi-VN"/>
              </w:rPr>
              <w:t>khu rừng; thu dọn </w:t>
            </w:r>
            <w:r w:rsidRPr="00B87B2D">
              <w:rPr>
                <w:sz w:val="24"/>
                <w:szCs w:val="24"/>
              </w:rPr>
              <w:t>cành cây </w:t>
            </w:r>
            <w:r w:rsidRPr="00B87B2D">
              <w:rPr>
                <w:sz w:val="24"/>
                <w:szCs w:val="24"/>
                <w:lang w:val="vi-VN"/>
              </w:rPr>
              <w:t>nhỏ băm thành từng đoạn và dải theo băng.</w:t>
            </w:r>
          </w:p>
        </w:tc>
      </w:tr>
      <w:tr w:rsidR="00B87B2D" w:rsidRPr="00B87B2D" w14:paraId="3A61E043"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2D7D89CA" w14:textId="77777777" w:rsidR="004E7E27" w:rsidRPr="00B87B2D" w:rsidRDefault="004E7E27" w:rsidP="004E7E27">
            <w:pPr>
              <w:spacing w:before="120" w:after="120" w:line="234" w:lineRule="atLeast"/>
              <w:jc w:val="center"/>
              <w:rPr>
                <w:sz w:val="24"/>
                <w:szCs w:val="24"/>
              </w:rPr>
            </w:pPr>
            <w:r w:rsidRPr="00B87B2D">
              <w:rPr>
                <w:sz w:val="24"/>
                <w:szCs w:val="24"/>
                <w:lang w:val="vi-VN"/>
              </w:rPr>
              <w:t>TR.50</w:t>
            </w:r>
          </w:p>
        </w:tc>
        <w:tc>
          <w:tcPr>
            <w:tcW w:w="1650" w:type="pct"/>
            <w:tcBorders>
              <w:top w:val="nil"/>
              <w:left w:val="nil"/>
              <w:bottom w:val="single" w:sz="8" w:space="0" w:color="auto"/>
              <w:right w:val="single" w:sz="8" w:space="0" w:color="auto"/>
            </w:tcBorders>
            <w:vAlign w:val="center"/>
            <w:hideMark/>
          </w:tcPr>
          <w:p w14:paraId="441BCC78" w14:textId="77777777" w:rsidR="004E7E27" w:rsidRPr="00B87B2D" w:rsidRDefault="004E7E27" w:rsidP="0063498D">
            <w:pPr>
              <w:spacing w:before="120" w:after="120" w:line="234" w:lineRule="atLeast"/>
              <w:jc w:val="both"/>
              <w:rPr>
                <w:sz w:val="24"/>
                <w:szCs w:val="24"/>
              </w:rPr>
            </w:pPr>
            <w:r w:rsidRPr="00B87B2D">
              <w:rPr>
                <w:sz w:val="24"/>
                <w:szCs w:val="24"/>
                <w:lang w:val="vi-VN"/>
              </w:rPr>
              <w:t>Bảo vệ rừng (rừng trồng giai đoạn kiến thiết cơ bản; khoanh nuôi xúc tiến tái sinh </w:t>
            </w:r>
            <w:r w:rsidRPr="00B87B2D">
              <w:rPr>
                <w:sz w:val="24"/>
                <w:szCs w:val="24"/>
              </w:rPr>
              <w:t>tự</w:t>
            </w:r>
            <w:r w:rsidRPr="00B87B2D">
              <w:rPr>
                <w:sz w:val="24"/>
                <w:szCs w:val="24"/>
                <w:lang w:val="vi-VN"/>
              </w:rPr>
              <w:t> nhiên; nuôi dưỡng rừng; làm giàu rừng)</w:t>
            </w:r>
          </w:p>
        </w:tc>
        <w:tc>
          <w:tcPr>
            <w:tcW w:w="600" w:type="pct"/>
            <w:tcBorders>
              <w:top w:val="nil"/>
              <w:left w:val="nil"/>
              <w:bottom w:val="single" w:sz="8" w:space="0" w:color="auto"/>
              <w:right w:val="single" w:sz="8" w:space="0" w:color="auto"/>
            </w:tcBorders>
            <w:vAlign w:val="center"/>
            <w:hideMark/>
          </w:tcPr>
          <w:p w14:paraId="797FF95F" w14:textId="77777777" w:rsidR="004E7E27" w:rsidRPr="00B87B2D" w:rsidRDefault="004E7E27" w:rsidP="0063498D">
            <w:pPr>
              <w:spacing w:before="120" w:after="120" w:line="234" w:lineRule="atLeast"/>
              <w:jc w:val="both"/>
              <w:rPr>
                <w:sz w:val="24"/>
                <w:szCs w:val="24"/>
              </w:rPr>
            </w:pPr>
            <w:r w:rsidRPr="00B87B2D">
              <w:rPr>
                <w:sz w:val="24"/>
                <w:szCs w:val="24"/>
                <w:lang w:val="vi-VN"/>
              </w:rPr>
              <w:t>Công/ Ha</w:t>
            </w:r>
          </w:p>
        </w:tc>
        <w:tc>
          <w:tcPr>
            <w:tcW w:w="450" w:type="pct"/>
            <w:tcBorders>
              <w:top w:val="nil"/>
              <w:left w:val="nil"/>
              <w:bottom w:val="single" w:sz="8" w:space="0" w:color="auto"/>
              <w:right w:val="single" w:sz="8" w:space="0" w:color="auto"/>
            </w:tcBorders>
            <w:vAlign w:val="center"/>
            <w:hideMark/>
          </w:tcPr>
          <w:p w14:paraId="3D8EB34A" w14:textId="77777777" w:rsidR="004E7E27" w:rsidRPr="00B87B2D" w:rsidRDefault="004E7E27" w:rsidP="0063498D">
            <w:pPr>
              <w:spacing w:before="120" w:after="120" w:line="234" w:lineRule="atLeast"/>
              <w:jc w:val="both"/>
              <w:rPr>
                <w:sz w:val="24"/>
                <w:szCs w:val="24"/>
              </w:rPr>
            </w:pPr>
            <w:r w:rsidRPr="00B87B2D">
              <w:rPr>
                <w:sz w:val="24"/>
                <w:szCs w:val="24"/>
                <w:lang w:val="vi-VN"/>
              </w:rPr>
              <w:t>7,28</w:t>
            </w:r>
          </w:p>
        </w:tc>
        <w:tc>
          <w:tcPr>
            <w:tcW w:w="1800" w:type="pct"/>
            <w:tcBorders>
              <w:top w:val="nil"/>
              <w:left w:val="nil"/>
              <w:bottom w:val="single" w:sz="8" w:space="0" w:color="auto"/>
              <w:right w:val="single" w:sz="8" w:space="0" w:color="auto"/>
            </w:tcBorders>
            <w:vAlign w:val="center"/>
            <w:hideMark/>
          </w:tcPr>
          <w:p w14:paraId="2680E870" w14:textId="77777777" w:rsidR="004E7E27" w:rsidRPr="00B87B2D" w:rsidRDefault="004E7E27" w:rsidP="0063498D">
            <w:pPr>
              <w:spacing w:before="120" w:after="120" w:line="234" w:lineRule="atLeast"/>
              <w:jc w:val="both"/>
              <w:rPr>
                <w:sz w:val="24"/>
                <w:szCs w:val="24"/>
              </w:rPr>
            </w:pPr>
            <w:r w:rsidRPr="00B87B2D">
              <w:rPr>
                <w:sz w:val="24"/>
                <w:szCs w:val="24"/>
                <w:lang w:val="vi-VN"/>
              </w:rPr>
              <w:t>Canh gác, phát hiện, ngăn ngừa sự phá hại của người và gia súc, phát hiện sâu bệnh hại, lửa rừng </w:t>
            </w:r>
            <w:r w:rsidRPr="00B87B2D">
              <w:rPr>
                <w:sz w:val="24"/>
                <w:szCs w:val="24"/>
              </w:rPr>
              <w:t>để</w:t>
            </w:r>
            <w:r w:rsidRPr="00B87B2D">
              <w:rPr>
                <w:sz w:val="24"/>
                <w:szCs w:val="24"/>
                <w:lang w:val="vi-VN"/>
              </w:rPr>
              <w:t> có biện pháp ngăn chặn kịp thời</w:t>
            </w:r>
          </w:p>
        </w:tc>
      </w:tr>
      <w:tr w:rsidR="00B87B2D" w:rsidRPr="00B87B2D" w14:paraId="7BF8CA44"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57E5406E" w14:textId="77777777" w:rsidR="004E7E27" w:rsidRPr="00B87B2D" w:rsidRDefault="004E7E27" w:rsidP="004E7E27">
            <w:pPr>
              <w:spacing w:before="120" w:after="120" w:line="234" w:lineRule="atLeast"/>
              <w:jc w:val="center"/>
              <w:rPr>
                <w:sz w:val="24"/>
                <w:szCs w:val="24"/>
              </w:rPr>
            </w:pPr>
            <w:r w:rsidRPr="00B87B2D">
              <w:rPr>
                <w:b/>
                <w:bCs/>
                <w:sz w:val="24"/>
                <w:szCs w:val="24"/>
                <w:lang w:val="vi-VN"/>
              </w:rPr>
              <w:t>B</w:t>
            </w:r>
          </w:p>
        </w:tc>
        <w:tc>
          <w:tcPr>
            <w:tcW w:w="1650" w:type="pct"/>
            <w:tcBorders>
              <w:top w:val="nil"/>
              <w:left w:val="nil"/>
              <w:bottom w:val="single" w:sz="8" w:space="0" w:color="auto"/>
              <w:right w:val="single" w:sz="8" w:space="0" w:color="auto"/>
            </w:tcBorders>
            <w:vAlign w:val="center"/>
            <w:hideMark/>
          </w:tcPr>
          <w:p w14:paraId="10E5B0DA" w14:textId="77777777" w:rsidR="004E7E27" w:rsidRPr="00B87B2D" w:rsidRDefault="004E7E27" w:rsidP="0063498D">
            <w:pPr>
              <w:spacing w:before="120" w:after="120" w:line="234" w:lineRule="atLeast"/>
              <w:jc w:val="both"/>
              <w:rPr>
                <w:sz w:val="24"/>
                <w:szCs w:val="24"/>
              </w:rPr>
            </w:pPr>
            <w:r w:rsidRPr="00B87B2D">
              <w:rPr>
                <w:b/>
                <w:bCs/>
                <w:sz w:val="24"/>
                <w:szCs w:val="24"/>
                <w:lang w:val="vi-VN"/>
              </w:rPr>
              <w:t>TR</w:t>
            </w:r>
            <w:r w:rsidRPr="00B87B2D">
              <w:rPr>
                <w:b/>
                <w:bCs/>
                <w:sz w:val="24"/>
                <w:szCs w:val="24"/>
              </w:rPr>
              <w:t>Ồ</w:t>
            </w:r>
            <w:r w:rsidRPr="00B87B2D">
              <w:rPr>
                <w:b/>
                <w:bCs/>
                <w:sz w:val="24"/>
                <w:szCs w:val="24"/>
                <w:lang w:val="vi-VN"/>
              </w:rPr>
              <w:t>NG TRÊN ĐẤT NGẬP MẶN</w:t>
            </w:r>
          </w:p>
        </w:tc>
        <w:tc>
          <w:tcPr>
            <w:tcW w:w="600" w:type="pct"/>
            <w:tcBorders>
              <w:top w:val="nil"/>
              <w:left w:val="nil"/>
              <w:bottom w:val="single" w:sz="8" w:space="0" w:color="auto"/>
              <w:right w:val="single" w:sz="8" w:space="0" w:color="auto"/>
            </w:tcBorders>
            <w:vAlign w:val="center"/>
            <w:hideMark/>
          </w:tcPr>
          <w:p w14:paraId="56BE5C75" w14:textId="77777777" w:rsidR="004E7E27" w:rsidRPr="00B87B2D" w:rsidRDefault="004E7E27" w:rsidP="0063498D">
            <w:pPr>
              <w:spacing w:after="0" w:line="240" w:lineRule="auto"/>
              <w:jc w:val="both"/>
              <w:rPr>
                <w:sz w:val="24"/>
                <w:szCs w:val="24"/>
              </w:rPr>
            </w:pPr>
          </w:p>
        </w:tc>
        <w:tc>
          <w:tcPr>
            <w:tcW w:w="450" w:type="pct"/>
            <w:tcBorders>
              <w:top w:val="nil"/>
              <w:left w:val="nil"/>
              <w:bottom w:val="single" w:sz="8" w:space="0" w:color="auto"/>
              <w:right w:val="single" w:sz="8" w:space="0" w:color="auto"/>
            </w:tcBorders>
            <w:vAlign w:val="center"/>
            <w:hideMark/>
          </w:tcPr>
          <w:p w14:paraId="5FEDD65C" w14:textId="77777777" w:rsidR="004E7E27" w:rsidRPr="00B87B2D" w:rsidRDefault="004E7E27" w:rsidP="0063498D">
            <w:pPr>
              <w:spacing w:after="0" w:line="240" w:lineRule="auto"/>
              <w:jc w:val="both"/>
              <w:rPr>
                <w:sz w:val="24"/>
                <w:szCs w:val="24"/>
              </w:rPr>
            </w:pPr>
          </w:p>
        </w:tc>
        <w:tc>
          <w:tcPr>
            <w:tcW w:w="1800" w:type="pct"/>
            <w:tcBorders>
              <w:top w:val="nil"/>
              <w:left w:val="nil"/>
              <w:bottom w:val="single" w:sz="8" w:space="0" w:color="auto"/>
              <w:right w:val="single" w:sz="8" w:space="0" w:color="auto"/>
            </w:tcBorders>
            <w:vAlign w:val="center"/>
            <w:hideMark/>
          </w:tcPr>
          <w:p w14:paraId="424569CE" w14:textId="77777777" w:rsidR="004E7E27" w:rsidRPr="00B87B2D" w:rsidRDefault="004E7E27" w:rsidP="0063498D">
            <w:pPr>
              <w:spacing w:after="0" w:line="240" w:lineRule="auto"/>
              <w:jc w:val="both"/>
              <w:rPr>
                <w:sz w:val="24"/>
                <w:szCs w:val="24"/>
              </w:rPr>
            </w:pPr>
          </w:p>
        </w:tc>
      </w:tr>
      <w:tr w:rsidR="00BD6CC7" w:rsidRPr="00BD6CC7" w14:paraId="02C0AD82"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12748905" w14:textId="77777777" w:rsidR="004E7E27" w:rsidRPr="00221B8C" w:rsidRDefault="004E7E27" w:rsidP="004E7E27">
            <w:pPr>
              <w:spacing w:before="120" w:after="120" w:line="234" w:lineRule="atLeast"/>
              <w:jc w:val="center"/>
              <w:rPr>
                <w:sz w:val="24"/>
                <w:szCs w:val="24"/>
              </w:rPr>
            </w:pPr>
            <w:r w:rsidRPr="00221B8C">
              <w:rPr>
                <w:sz w:val="24"/>
                <w:szCs w:val="24"/>
                <w:lang w:val="vi-VN"/>
              </w:rPr>
              <w:t>TR.51</w:t>
            </w:r>
          </w:p>
        </w:tc>
        <w:tc>
          <w:tcPr>
            <w:tcW w:w="1650" w:type="pct"/>
            <w:tcBorders>
              <w:top w:val="nil"/>
              <w:left w:val="nil"/>
              <w:bottom w:val="single" w:sz="8" w:space="0" w:color="auto"/>
              <w:right w:val="single" w:sz="8" w:space="0" w:color="auto"/>
            </w:tcBorders>
            <w:vAlign w:val="center"/>
            <w:hideMark/>
          </w:tcPr>
          <w:p w14:paraId="1BB9311A" w14:textId="77777777" w:rsidR="004E7E27" w:rsidRPr="00221B8C" w:rsidRDefault="004E7E27" w:rsidP="0063498D">
            <w:pPr>
              <w:spacing w:before="120" w:after="120" w:line="234" w:lineRule="atLeast"/>
              <w:jc w:val="both"/>
              <w:rPr>
                <w:sz w:val="24"/>
                <w:szCs w:val="24"/>
              </w:rPr>
            </w:pPr>
            <w:r w:rsidRPr="00221B8C">
              <w:rPr>
                <w:sz w:val="24"/>
                <w:szCs w:val="24"/>
                <w:lang w:val="vi-VN"/>
              </w:rPr>
              <w:t>Xử lý thực bì</w:t>
            </w:r>
          </w:p>
        </w:tc>
        <w:tc>
          <w:tcPr>
            <w:tcW w:w="600" w:type="pct"/>
            <w:tcBorders>
              <w:top w:val="nil"/>
              <w:left w:val="nil"/>
              <w:bottom w:val="single" w:sz="8" w:space="0" w:color="auto"/>
              <w:right w:val="single" w:sz="8" w:space="0" w:color="auto"/>
            </w:tcBorders>
            <w:vAlign w:val="center"/>
            <w:hideMark/>
          </w:tcPr>
          <w:p w14:paraId="2A9D7356" w14:textId="77777777" w:rsidR="004E7E27" w:rsidRPr="00221B8C" w:rsidRDefault="004E7E27" w:rsidP="0063498D">
            <w:pPr>
              <w:spacing w:before="120" w:after="120" w:line="234" w:lineRule="atLeast"/>
              <w:jc w:val="both"/>
              <w:rPr>
                <w:sz w:val="24"/>
                <w:szCs w:val="24"/>
              </w:rPr>
            </w:pPr>
            <w:r w:rsidRPr="00221B8C">
              <w:rPr>
                <w:sz w:val="24"/>
                <w:szCs w:val="24"/>
                <w:lang w:val="vi-VN"/>
              </w:rPr>
              <w:t>Công/1000 m</w:t>
            </w:r>
            <w:r w:rsidRPr="00221B8C">
              <w:rPr>
                <w:sz w:val="24"/>
                <w:szCs w:val="24"/>
                <w:vertAlign w:val="superscript"/>
                <w:lang w:val="vi-VN"/>
              </w:rPr>
              <w:t>2</w:t>
            </w:r>
          </w:p>
        </w:tc>
        <w:tc>
          <w:tcPr>
            <w:tcW w:w="450" w:type="pct"/>
            <w:tcBorders>
              <w:top w:val="nil"/>
              <w:left w:val="nil"/>
              <w:bottom w:val="single" w:sz="8" w:space="0" w:color="auto"/>
              <w:right w:val="single" w:sz="8" w:space="0" w:color="auto"/>
            </w:tcBorders>
            <w:vAlign w:val="center"/>
            <w:hideMark/>
          </w:tcPr>
          <w:p w14:paraId="755E6941" w14:textId="77777777" w:rsidR="004E7E27" w:rsidRPr="00221B8C" w:rsidRDefault="004E7E27" w:rsidP="0063498D">
            <w:pPr>
              <w:spacing w:before="120" w:after="120" w:line="234" w:lineRule="atLeast"/>
              <w:jc w:val="both"/>
              <w:rPr>
                <w:sz w:val="24"/>
                <w:szCs w:val="24"/>
              </w:rPr>
            </w:pPr>
            <w:r w:rsidRPr="00221B8C">
              <w:rPr>
                <w:sz w:val="24"/>
                <w:szCs w:val="24"/>
                <w:lang w:val="vi-VN"/>
              </w:rPr>
              <w:t>2,00</w:t>
            </w:r>
          </w:p>
        </w:tc>
        <w:tc>
          <w:tcPr>
            <w:tcW w:w="1800" w:type="pct"/>
            <w:tcBorders>
              <w:top w:val="nil"/>
              <w:left w:val="nil"/>
              <w:bottom w:val="single" w:sz="8" w:space="0" w:color="auto"/>
              <w:right w:val="single" w:sz="8" w:space="0" w:color="auto"/>
            </w:tcBorders>
            <w:vAlign w:val="center"/>
            <w:hideMark/>
          </w:tcPr>
          <w:p w14:paraId="41F8D99A" w14:textId="77777777" w:rsidR="004E7E27" w:rsidRPr="00221B8C" w:rsidRDefault="004E7E27" w:rsidP="0063498D">
            <w:pPr>
              <w:spacing w:before="120" w:after="120" w:line="234" w:lineRule="atLeast"/>
              <w:jc w:val="both"/>
              <w:rPr>
                <w:sz w:val="24"/>
                <w:szCs w:val="24"/>
              </w:rPr>
            </w:pPr>
            <w:r w:rsidRPr="00221B8C">
              <w:rPr>
                <w:sz w:val="24"/>
                <w:szCs w:val="24"/>
                <w:lang w:val="vi-VN"/>
              </w:rPr>
              <w:t>Xử lý thực bì theo yêu cầu kỹ thuật, thu dọn hiện trường</w:t>
            </w:r>
          </w:p>
        </w:tc>
      </w:tr>
      <w:tr w:rsidR="00B87B2D" w:rsidRPr="00B87B2D" w14:paraId="56D56042"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34CD0F6C" w14:textId="77777777" w:rsidR="004E7E27" w:rsidRPr="00B87B2D" w:rsidRDefault="004E7E27" w:rsidP="004E7E27">
            <w:pPr>
              <w:spacing w:before="120" w:after="120" w:line="234" w:lineRule="atLeast"/>
              <w:jc w:val="center"/>
              <w:rPr>
                <w:sz w:val="24"/>
                <w:szCs w:val="24"/>
              </w:rPr>
            </w:pPr>
            <w:r w:rsidRPr="00B87B2D">
              <w:rPr>
                <w:sz w:val="24"/>
                <w:szCs w:val="24"/>
                <w:lang w:val="vi-VN"/>
              </w:rPr>
              <w:t>TR.52</w:t>
            </w:r>
          </w:p>
        </w:tc>
        <w:tc>
          <w:tcPr>
            <w:tcW w:w="1650" w:type="pct"/>
            <w:tcBorders>
              <w:top w:val="nil"/>
              <w:left w:val="nil"/>
              <w:bottom w:val="single" w:sz="8" w:space="0" w:color="auto"/>
              <w:right w:val="single" w:sz="8" w:space="0" w:color="auto"/>
            </w:tcBorders>
            <w:vAlign w:val="center"/>
            <w:hideMark/>
          </w:tcPr>
          <w:p w14:paraId="39D568BF" w14:textId="77777777" w:rsidR="004E7E27" w:rsidRPr="00B87B2D" w:rsidRDefault="004E7E27" w:rsidP="0063498D">
            <w:pPr>
              <w:spacing w:before="120" w:after="120" w:line="234" w:lineRule="atLeast"/>
              <w:jc w:val="both"/>
              <w:rPr>
                <w:sz w:val="24"/>
                <w:szCs w:val="24"/>
              </w:rPr>
            </w:pPr>
            <w:r w:rsidRPr="00B87B2D">
              <w:rPr>
                <w:sz w:val="24"/>
                <w:szCs w:val="24"/>
                <w:lang w:val="vi-VN"/>
              </w:rPr>
              <w:t>Lên líp thủ công: Rộng 3m, cao 0,2 m</w:t>
            </w:r>
          </w:p>
        </w:tc>
        <w:tc>
          <w:tcPr>
            <w:tcW w:w="600" w:type="pct"/>
            <w:tcBorders>
              <w:top w:val="nil"/>
              <w:left w:val="nil"/>
              <w:bottom w:val="single" w:sz="8" w:space="0" w:color="auto"/>
              <w:right w:val="single" w:sz="8" w:space="0" w:color="auto"/>
            </w:tcBorders>
            <w:vAlign w:val="center"/>
            <w:hideMark/>
          </w:tcPr>
          <w:p w14:paraId="4B202EF1"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m</w:t>
            </w:r>
          </w:p>
        </w:tc>
        <w:tc>
          <w:tcPr>
            <w:tcW w:w="450" w:type="pct"/>
            <w:tcBorders>
              <w:top w:val="nil"/>
              <w:left w:val="nil"/>
              <w:bottom w:val="single" w:sz="8" w:space="0" w:color="auto"/>
              <w:right w:val="single" w:sz="8" w:space="0" w:color="auto"/>
            </w:tcBorders>
            <w:vAlign w:val="center"/>
            <w:hideMark/>
          </w:tcPr>
          <w:p w14:paraId="2CB5BF4D" w14:textId="77777777" w:rsidR="004E7E27" w:rsidRPr="00B87B2D" w:rsidRDefault="004E7E27" w:rsidP="0063498D">
            <w:pPr>
              <w:spacing w:before="120" w:after="120" w:line="234" w:lineRule="atLeast"/>
              <w:jc w:val="both"/>
              <w:rPr>
                <w:sz w:val="24"/>
                <w:szCs w:val="24"/>
              </w:rPr>
            </w:pPr>
            <w:r w:rsidRPr="00B87B2D">
              <w:rPr>
                <w:sz w:val="24"/>
                <w:szCs w:val="24"/>
                <w:lang w:val="vi-VN"/>
              </w:rPr>
              <w:t>37,04</w:t>
            </w:r>
          </w:p>
        </w:tc>
        <w:tc>
          <w:tcPr>
            <w:tcW w:w="1800" w:type="pct"/>
            <w:vMerge w:val="restart"/>
            <w:tcBorders>
              <w:top w:val="nil"/>
              <w:left w:val="nil"/>
              <w:bottom w:val="single" w:sz="8" w:space="0" w:color="auto"/>
              <w:right w:val="single" w:sz="8" w:space="0" w:color="auto"/>
            </w:tcBorders>
            <w:vAlign w:val="center"/>
            <w:hideMark/>
          </w:tcPr>
          <w:p w14:paraId="5378A817" w14:textId="77777777" w:rsidR="004E7E27" w:rsidRPr="00B87B2D" w:rsidRDefault="004E7E27" w:rsidP="0063498D">
            <w:pPr>
              <w:spacing w:before="120" w:after="120" w:line="234" w:lineRule="atLeast"/>
              <w:jc w:val="both"/>
              <w:rPr>
                <w:sz w:val="24"/>
                <w:szCs w:val="24"/>
              </w:rPr>
            </w:pPr>
            <w:r w:rsidRPr="00B87B2D">
              <w:rPr>
                <w:sz w:val="24"/>
                <w:szCs w:val="24"/>
                <w:lang w:val="vi-VN"/>
              </w:rPr>
              <w:t>Độ sâu líp, mương đạt theo đúng thiết kế. B</w:t>
            </w:r>
            <w:r w:rsidRPr="00B87B2D">
              <w:rPr>
                <w:sz w:val="24"/>
                <w:szCs w:val="24"/>
              </w:rPr>
              <w:t>ề </w:t>
            </w:r>
            <w:r w:rsidRPr="00B87B2D">
              <w:rPr>
                <w:sz w:val="24"/>
                <w:szCs w:val="24"/>
                <w:lang w:val="vi-VN"/>
              </w:rPr>
              <w:t>mặt líp phải được san bằng phẳng. Các mương của líp phải được nối thông với mương chính.</w:t>
            </w:r>
          </w:p>
        </w:tc>
      </w:tr>
      <w:tr w:rsidR="00B87B2D" w:rsidRPr="00B87B2D" w14:paraId="7917D0FF"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52DA9F03" w14:textId="77777777" w:rsidR="004E7E27" w:rsidRPr="00B87B2D" w:rsidRDefault="004E7E27" w:rsidP="004E7E27">
            <w:pPr>
              <w:spacing w:before="120" w:after="120" w:line="234" w:lineRule="atLeast"/>
              <w:jc w:val="center"/>
              <w:rPr>
                <w:sz w:val="24"/>
                <w:szCs w:val="24"/>
              </w:rPr>
            </w:pPr>
            <w:r w:rsidRPr="00B87B2D">
              <w:rPr>
                <w:sz w:val="24"/>
                <w:szCs w:val="24"/>
                <w:lang w:val="vi-VN"/>
              </w:rPr>
              <w:t>TR.53</w:t>
            </w:r>
          </w:p>
        </w:tc>
        <w:tc>
          <w:tcPr>
            <w:tcW w:w="1650" w:type="pct"/>
            <w:tcBorders>
              <w:top w:val="nil"/>
              <w:left w:val="nil"/>
              <w:bottom w:val="single" w:sz="8" w:space="0" w:color="auto"/>
              <w:right w:val="single" w:sz="8" w:space="0" w:color="auto"/>
            </w:tcBorders>
            <w:vAlign w:val="center"/>
            <w:hideMark/>
          </w:tcPr>
          <w:p w14:paraId="28132A88" w14:textId="77777777" w:rsidR="004E7E27" w:rsidRPr="00B87B2D" w:rsidRDefault="004E7E27" w:rsidP="0063498D">
            <w:pPr>
              <w:spacing w:before="120" w:after="120" w:line="234" w:lineRule="atLeast"/>
              <w:jc w:val="both"/>
              <w:rPr>
                <w:sz w:val="24"/>
                <w:szCs w:val="24"/>
              </w:rPr>
            </w:pPr>
            <w:r w:rsidRPr="00B87B2D">
              <w:rPr>
                <w:sz w:val="24"/>
                <w:szCs w:val="24"/>
                <w:lang w:val="vi-VN"/>
              </w:rPr>
              <w:t>Lên líp thủ công: Rộng 3m, cao 0,45m</w:t>
            </w:r>
          </w:p>
        </w:tc>
        <w:tc>
          <w:tcPr>
            <w:tcW w:w="600" w:type="pct"/>
            <w:tcBorders>
              <w:top w:val="nil"/>
              <w:left w:val="nil"/>
              <w:bottom w:val="single" w:sz="8" w:space="0" w:color="auto"/>
              <w:right w:val="single" w:sz="8" w:space="0" w:color="auto"/>
            </w:tcBorders>
            <w:vAlign w:val="center"/>
            <w:hideMark/>
          </w:tcPr>
          <w:p w14:paraId="0253613A"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m</w:t>
            </w:r>
          </w:p>
        </w:tc>
        <w:tc>
          <w:tcPr>
            <w:tcW w:w="450" w:type="pct"/>
            <w:tcBorders>
              <w:top w:val="nil"/>
              <w:left w:val="nil"/>
              <w:bottom w:val="single" w:sz="8" w:space="0" w:color="auto"/>
              <w:right w:val="single" w:sz="8" w:space="0" w:color="auto"/>
            </w:tcBorders>
            <w:vAlign w:val="center"/>
            <w:hideMark/>
          </w:tcPr>
          <w:p w14:paraId="53C59BED" w14:textId="77777777" w:rsidR="004E7E27" w:rsidRPr="00B87B2D" w:rsidRDefault="004E7E27" w:rsidP="0063498D">
            <w:pPr>
              <w:spacing w:before="120" w:after="120" w:line="234" w:lineRule="atLeast"/>
              <w:jc w:val="both"/>
              <w:rPr>
                <w:sz w:val="24"/>
                <w:szCs w:val="24"/>
              </w:rPr>
            </w:pPr>
            <w:r w:rsidRPr="00B87B2D">
              <w:rPr>
                <w:sz w:val="24"/>
                <w:szCs w:val="24"/>
                <w:lang w:val="vi-VN"/>
              </w:rPr>
              <w:t>75,19</w:t>
            </w:r>
          </w:p>
        </w:tc>
        <w:tc>
          <w:tcPr>
            <w:tcW w:w="0" w:type="auto"/>
            <w:vMerge/>
            <w:tcBorders>
              <w:top w:val="nil"/>
              <w:left w:val="nil"/>
              <w:bottom w:val="single" w:sz="8" w:space="0" w:color="auto"/>
              <w:right w:val="single" w:sz="8" w:space="0" w:color="auto"/>
            </w:tcBorders>
            <w:shd w:val="clear" w:color="auto" w:fill="FFFFFF"/>
            <w:vAlign w:val="center"/>
            <w:hideMark/>
          </w:tcPr>
          <w:p w14:paraId="5EFBB33B" w14:textId="77777777" w:rsidR="004E7E27" w:rsidRPr="00B87B2D" w:rsidRDefault="004E7E27" w:rsidP="0063498D">
            <w:pPr>
              <w:spacing w:after="0" w:line="240" w:lineRule="auto"/>
              <w:jc w:val="both"/>
              <w:rPr>
                <w:sz w:val="24"/>
                <w:szCs w:val="24"/>
              </w:rPr>
            </w:pPr>
          </w:p>
        </w:tc>
      </w:tr>
      <w:tr w:rsidR="00B87B2D" w:rsidRPr="00B87B2D" w14:paraId="4E876DD5"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21B9BC6D" w14:textId="77777777" w:rsidR="004E7E27" w:rsidRPr="00B87B2D" w:rsidRDefault="004E7E27" w:rsidP="004E7E27">
            <w:pPr>
              <w:spacing w:before="120" w:after="120" w:line="234" w:lineRule="atLeast"/>
              <w:jc w:val="center"/>
              <w:rPr>
                <w:sz w:val="24"/>
                <w:szCs w:val="24"/>
              </w:rPr>
            </w:pPr>
            <w:r w:rsidRPr="00B87B2D">
              <w:rPr>
                <w:sz w:val="24"/>
                <w:szCs w:val="24"/>
                <w:lang w:val="vi-VN"/>
              </w:rPr>
              <w:t>TR.54</w:t>
            </w:r>
          </w:p>
        </w:tc>
        <w:tc>
          <w:tcPr>
            <w:tcW w:w="1650" w:type="pct"/>
            <w:tcBorders>
              <w:top w:val="nil"/>
              <w:left w:val="nil"/>
              <w:bottom w:val="single" w:sz="8" w:space="0" w:color="auto"/>
              <w:right w:val="single" w:sz="8" w:space="0" w:color="auto"/>
            </w:tcBorders>
            <w:vAlign w:val="center"/>
            <w:hideMark/>
          </w:tcPr>
          <w:p w14:paraId="6D7E69C0" w14:textId="77777777" w:rsidR="004E7E27" w:rsidRPr="00B87B2D" w:rsidRDefault="004E7E27" w:rsidP="0063498D">
            <w:pPr>
              <w:spacing w:before="120" w:after="120" w:line="234" w:lineRule="atLeast"/>
              <w:jc w:val="both"/>
              <w:rPr>
                <w:sz w:val="24"/>
                <w:szCs w:val="24"/>
              </w:rPr>
            </w:pPr>
            <w:r w:rsidRPr="00B87B2D">
              <w:rPr>
                <w:sz w:val="24"/>
                <w:szCs w:val="24"/>
                <w:lang w:val="vi-VN"/>
              </w:rPr>
              <w:t>Lên líp thủ công: Rộng 3m, cao 0,6m</w:t>
            </w:r>
          </w:p>
        </w:tc>
        <w:tc>
          <w:tcPr>
            <w:tcW w:w="600" w:type="pct"/>
            <w:tcBorders>
              <w:top w:val="nil"/>
              <w:left w:val="nil"/>
              <w:bottom w:val="single" w:sz="8" w:space="0" w:color="auto"/>
              <w:right w:val="single" w:sz="8" w:space="0" w:color="auto"/>
            </w:tcBorders>
            <w:vAlign w:val="center"/>
            <w:hideMark/>
          </w:tcPr>
          <w:p w14:paraId="25ABE7E2"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m</w:t>
            </w:r>
          </w:p>
        </w:tc>
        <w:tc>
          <w:tcPr>
            <w:tcW w:w="450" w:type="pct"/>
            <w:tcBorders>
              <w:top w:val="nil"/>
              <w:left w:val="nil"/>
              <w:bottom w:val="single" w:sz="8" w:space="0" w:color="auto"/>
              <w:right w:val="single" w:sz="8" w:space="0" w:color="auto"/>
            </w:tcBorders>
            <w:vAlign w:val="center"/>
            <w:hideMark/>
          </w:tcPr>
          <w:p w14:paraId="4EEB89C4" w14:textId="77777777" w:rsidR="004E7E27" w:rsidRPr="00B87B2D" w:rsidRDefault="004E7E27" w:rsidP="0063498D">
            <w:pPr>
              <w:spacing w:before="120" w:after="120" w:line="234" w:lineRule="atLeast"/>
              <w:jc w:val="both"/>
              <w:rPr>
                <w:sz w:val="24"/>
                <w:szCs w:val="24"/>
              </w:rPr>
            </w:pPr>
            <w:r w:rsidRPr="00B87B2D">
              <w:rPr>
                <w:sz w:val="24"/>
                <w:szCs w:val="24"/>
                <w:lang w:val="vi-VN"/>
              </w:rPr>
              <w:t>111,11</w:t>
            </w:r>
          </w:p>
        </w:tc>
        <w:tc>
          <w:tcPr>
            <w:tcW w:w="0" w:type="auto"/>
            <w:vMerge/>
            <w:tcBorders>
              <w:top w:val="nil"/>
              <w:left w:val="nil"/>
              <w:bottom w:val="single" w:sz="8" w:space="0" w:color="auto"/>
              <w:right w:val="single" w:sz="8" w:space="0" w:color="auto"/>
            </w:tcBorders>
            <w:shd w:val="clear" w:color="auto" w:fill="FFFFFF"/>
            <w:vAlign w:val="center"/>
            <w:hideMark/>
          </w:tcPr>
          <w:p w14:paraId="3D10F4AD" w14:textId="77777777" w:rsidR="004E7E27" w:rsidRPr="00B87B2D" w:rsidRDefault="004E7E27" w:rsidP="0063498D">
            <w:pPr>
              <w:spacing w:after="0" w:line="240" w:lineRule="auto"/>
              <w:jc w:val="both"/>
              <w:rPr>
                <w:sz w:val="24"/>
                <w:szCs w:val="24"/>
              </w:rPr>
            </w:pPr>
          </w:p>
        </w:tc>
      </w:tr>
      <w:tr w:rsidR="00B87B2D" w:rsidRPr="00B87B2D" w14:paraId="3C92F9EC"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3C8D6E2E" w14:textId="77777777" w:rsidR="004E7E27" w:rsidRPr="00B87B2D" w:rsidRDefault="004E7E27" w:rsidP="004E7E27">
            <w:pPr>
              <w:spacing w:before="120" w:after="120" w:line="234" w:lineRule="atLeast"/>
              <w:jc w:val="center"/>
              <w:rPr>
                <w:sz w:val="24"/>
                <w:szCs w:val="24"/>
              </w:rPr>
            </w:pPr>
            <w:r w:rsidRPr="00B87B2D">
              <w:rPr>
                <w:sz w:val="24"/>
                <w:szCs w:val="24"/>
                <w:lang w:val="vi-VN"/>
              </w:rPr>
              <w:t>TR.55</w:t>
            </w:r>
          </w:p>
        </w:tc>
        <w:tc>
          <w:tcPr>
            <w:tcW w:w="1650" w:type="pct"/>
            <w:tcBorders>
              <w:top w:val="nil"/>
              <w:left w:val="nil"/>
              <w:bottom w:val="single" w:sz="8" w:space="0" w:color="auto"/>
              <w:right w:val="single" w:sz="8" w:space="0" w:color="auto"/>
            </w:tcBorders>
            <w:vAlign w:val="center"/>
            <w:hideMark/>
          </w:tcPr>
          <w:p w14:paraId="18C8A079" w14:textId="77777777" w:rsidR="004E7E27" w:rsidRPr="00B87B2D" w:rsidRDefault="004E7E27" w:rsidP="0063498D">
            <w:pPr>
              <w:spacing w:before="120" w:after="120" w:line="234" w:lineRule="atLeast"/>
              <w:jc w:val="both"/>
              <w:rPr>
                <w:sz w:val="24"/>
                <w:szCs w:val="24"/>
              </w:rPr>
            </w:pPr>
            <w:r w:rsidRPr="00B87B2D">
              <w:rPr>
                <w:sz w:val="24"/>
                <w:szCs w:val="24"/>
                <w:lang w:val="vi-VN"/>
              </w:rPr>
              <w:t>Vận chuyển và rải cây con có bầu kích thước bầu 13×18 cm.</w:t>
            </w:r>
          </w:p>
        </w:tc>
        <w:tc>
          <w:tcPr>
            <w:tcW w:w="600" w:type="pct"/>
            <w:tcBorders>
              <w:top w:val="nil"/>
              <w:left w:val="nil"/>
              <w:bottom w:val="single" w:sz="8" w:space="0" w:color="auto"/>
              <w:right w:val="single" w:sz="8" w:space="0" w:color="auto"/>
            </w:tcBorders>
            <w:vAlign w:val="center"/>
            <w:hideMark/>
          </w:tcPr>
          <w:p w14:paraId="63C0F98D"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7D328DE1" w14:textId="77777777" w:rsidR="004E7E27" w:rsidRPr="00B87B2D" w:rsidRDefault="004E7E27" w:rsidP="0063498D">
            <w:pPr>
              <w:spacing w:before="120" w:after="120" w:line="234" w:lineRule="atLeast"/>
              <w:jc w:val="both"/>
              <w:rPr>
                <w:sz w:val="24"/>
                <w:szCs w:val="24"/>
              </w:rPr>
            </w:pPr>
            <w:r w:rsidRPr="00B87B2D">
              <w:rPr>
                <w:sz w:val="24"/>
                <w:szCs w:val="24"/>
                <w:lang w:val="vi-VN"/>
              </w:rPr>
              <w:t>2,50</w:t>
            </w:r>
          </w:p>
        </w:tc>
        <w:tc>
          <w:tcPr>
            <w:tcW w:w="1800" w:type="pct"/>
            <w:tcBorders>
              <w:top w:val="nil"/>
              <w:left w:val="nil"/>
              <w:bottom w:val="single" w:sz="8" w:space="0" w:color="auto"/>
              <w:right w:val="single" w:sz="8" w:space="0" w:color="auto"/>
            </w:tcBorders>
            <w:vAlign w:val="center"/>
            <w:hideMark/>
          </w:tcPr>
          <w:p w14:paraId="1779F404" w14:textId="77777777" w:rsidR="004E7E27" w:rsidRPr="00B87B2D" w:rsidRDefault="004E7E27" w:rsidP="0063498D">
            <w:pPr>
              <w:spacing w:before="120" w:after="120" w:line="234" w:lineRule="atLeast"/>
              <w:jc w:val="both"/>
              <w:rPr>
                <w:sz w:val="24"/>
                <w:szCs w:val="24"/>
              </w:rPr>
            </w:pPr>
            <w:r w:rsidRPr="00B87B2D">
              <w:rPr>
                <w:sz w:val="24"/>
                <w:szCs w:val="24"/>
                <w:lang w:val="vi-VN"/>
              </w:rPr>
              <w:t>Vận chuyển cây giống tới địa điểm trồng, rải cây theo từng hố, thu dọn hiện trường sau thi công.</w:t>
            </w:r>
          </w:p>
        </w:tc>
      </w:tr>
      <w:tr w:rsidR="00B87B2D" w:rsidRPr="00B87B2D" w14:paraId="70E0BC1D"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6D8A9C9C" w14:textId="77777777" w:rsidR="004E7E27" w:rsidRPr="00B87B2D" w:rsidRDefault="004E7E27" w:rsidP="004E7E27">
            <w:pPr>
              <w:spacing w:before="120" w:after="120" w:line="234" w:lineRule="atLeast"/>
              <w:jc w:val="center"/>
              <w:rPr>
                <w:sz w:val="24"/>
                <w:szCs w:val="24"/>
              </w:rPr>
            </w:pPr>
            <w:r w:rsidRPr="00B87B2D">
              <w:rPr>
                <w:sz w:val="24"/>
                <w:szCs w:val="24"/>
                <w:lang w:val="vi-VN"/>
              </w:rPr>
              <w:t>TR.56</w:t>
            </w:r>
          </w:p>
        </w:tc>
        <w:tc>
          <w:tcPr>
            <w:tcW w:w="1650" w:type="pct"/>
            <w:tcBorders>
              <w:top w:val="nil"/>
              <w:left w:val="nil"/>
              <w:bottom w:val="single" w:sz="8" w:space="0" w:color="auto"/>
              <w:right w:val="single" w:sz="8" w:space="0" w:color="auto"/>
            </w:tcBorders>
            <w:vAlign w:val="center"/>
            <w:hideMark/>
          </w:tcPr>
          <w:p w14:paraId="79A7109E" w14:textId="77777777" w:rsidR="004E7E27" w:rsidRPr="00B87B2D" w:rsidRDefault="004E7E27" w:rsidP="0063498D">
            <w:pPr>
              <w:spacing w:before="120" w:after="120" w:line="234" w:lineRule="atLeast"/>
              <w:jc w:val="both"/>
              <w:rPr>
                <w:sz w:val="24"/>
                <w:szCs w:val="24"/>
              </w:rPr>
            </w:pPr>
            <w:r w:rsidRPr="00B87B2D">
              <w:rPr>
                <w:sz w:val="24"/>
                <w:szCs w:val="24"/>
                <w:lang w:val="vi-VN"/>
              </w:rPr>
              <w:t>Vận chuyển và rải cây con c</w:t>
            </w:r>
            <w:r w:rsidRPr="00B87B2D">
              <w:rPr>
                <w:sz w:val="24"/>
                <w:szCs w:val="24"/>
              </w:rPr>
              <w:t>ó</w:t>
            </w:r>
            <w:r w:rsidRPr="00B87B2D">
              <w:rPr>
                <w:sz w:val="24"/>
                <w:szCs w:val="24"/>
                <w:lang w:val="vi-VN"/>
              </w:rPr>
              <w:t> bầu kích thước bầu 18×22 cm</w:t>
            </w:r>
          </w:p>
        </w:tc>
        <w:tc>
          <w:tcPr>
            <w:tcW w:w="600" w:type="pct"/>
            <w:tcBorders>
              <w:top w:val="nil"/>
              <w:left w:val="nil"/>
              <w:bottom w:val="single" w:sz="8" w:space="0" w:color="auto"/>
              <w:right w:val="single" w:sz="8" w:space="0" w:color="auto"/>
            </w:tcBorders>
            <w:vAlign w:val="center"/>
            <w:hideMark/>
          </w:tcPr>
          <w:p w14:paraId="193578A8"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3362973B" w14:textId="77777777" w:rsidR="004E7E27" w:rsidRPr="00B87B2D" w:rsidRDefault="004E7E27" w:rsidP="0063498D">
            <w:pPr>
              <w:spacing w:before="120" w:after="120" w:line="234" w:lineRule="atLeast"/>
              <w:jc w:val="both"/>
              <w:rPr>
                <w:sz w:val="24"/>
                <w:szCs w:val="24"/>
              </w:rPr>
            </w:pPr>
            <w:r w:rsidRPr="00B87B2D">
              <w:rPr>
                <w:sz w:val="24"/>
                <w:szCs w:val="24"/>
                <w:lang w:val="vi-VN"/>
              </w:rPr>
              <w:t>4,17</w:t>
            </w:r>
          </w:p>
        </w:tc>
        <w:tc>
          <w:tcPr>
            <w:tcW w:w="1800" w:type="pct"/>
            <w:tcBorders>
              <w:top w:val="nil"/>
              <w:left w:val="nil"/>
              <w:bottom w:val="single" w:sz="8" w:space="0" w:color="auto"/>
              <w:right w:val="single" w:sz="8" w:space="0" w:color="auto"/>
            </w:tcBorders>
            <w:vAlign w:val="center"/>
            <w:hideMark/>
          </w:tcPr>
          <w:p w14:paraId="68506FDF" w14:textId="77777777" w:rsidR="004E7E27" w:rsidRPr="00B87B2D" w:rsidRDefault="004E7E27" w:rsidP="0063498D">
            <w:pPr>
              <w:spacing w:before="120" w:after="120" w:line="234" w:lineRule="atLeast"/>
              <w:jc w:val="both"/>
              <w:rPr>
                <w:sz w:val="24"/>
                <w:szCs w:val="24"/>
              </w:rPr>
            </w:pPr>
            <w:r w:rsidRPr="00B87B2D">
              <w:rPr>
                <w:sz w:val="24"/>
                <w:szCs w:val="24"/>
                <w:lang w:val="vi-VN"/>
              </w:rPr>
              <w:t>Vận chuyển cây giống tới địa điểm trồng, rải cây theo từng hố, thu dọn hiện trường sau thi công.</w:t>
            </w:r>
          </w:p>
        </w:tc>
      </w:tr>
      <w:tr w:rsidR="00B87B2D" w:rsidRPr="00B87B2D" w14:paraId="0D2E463C"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789D9945" w14:textId="77777777" w:rsidR="004E7E27" w:rsidRPr="00B87B2D" w:rsidRDefault="004E7E27" w:rsidP="004E7E27">
            <w:pPr>
              <w:spacing w:before="120" w:after="120" w:line="234" w:lineRule="atLeast"/>
              <w:jc w:val="center"/>
              <w:rPr>
                <w:sz w:val="24"/>
                <w:szCs w:val="24"/>
              </w:rPr>
            </w:pPr>
            <w:r w:rsidRPr="00B87B2D">
              <w:rPr>
                <w:sz w:val="24"/>
                <w:szCs w:val="24"/>
                <w:lang w:val="vi-VN"/>
              </w:rPr>
              <w:t>TR.57</w:t>
            </w:r>
          </w:p>
        </w:tc>
        <w:tc>
          <w:tcPr>
            <w:tcW w:w="1650" w:type="pct"/>
            <w:tcBorders>
              <w:top w:val="nil"/>
              <w:left w:val="nil"/>
              <w:bottom w:val="single" w:sz="8" w:space="0" w:color="auto"/>
              <w:right w:val="single" w:sz="8" w:space="0" w:color="auto"/>
            </w:tcBorders>
            <w:vAlign w:val="center"/>
            <w:hideMark/>
          </w:tcPr>
          <w:p w14:paraId="510DEC45" w14:textId="77777777" w:rsidR="004E7E27" w:rsidRPr="00B87B2D" w:rsidRDefault="004E7E27" w:rsidP="0063498D">
            <w:pPr>
              <w:spacing w:before="120" w:after="120" w:line="234" w:lineRule="atLeast"/>
              <w:jc w:val="both"/>
              <w:rPr>
                <w:sz w:val="24"/>
                <w:szCs w:val="24"/>
              </w:rPr>
            </w:pPr>
            <w:r w:rsidRPr="00B87B2D">
              <w:rPr>
                <w:sz w:val="24"/>
                <w:szCs w:val="24"/>
                <w:lang w:val="vi-VN"/>
              </w:rPr>
              <w:t>Vận chuyển và rải cây con có bầu kích thước bầu 22×25 cm</w:t>
            </w:r>
          </w:p>
        </w:tc>
        <w:tc>
          <w:tcPr>
            <w:tcW w:w="600" w:type="pct"/>
            <w:tcBorders>
              <w:top w:val="nil"/>
              <w:left w:val="nil"/>
              <w:bottom w:val="single" w:sz="8" w:space="0" w:color="auto"/>
              <w:right w:val="single" w:sz="8" w:space="0" w:color="auto"/>
            </w:tcBorders>
            <w:vAlign w:val="center"/>
            <w:hideMark/>
          </w:tcPr>
          <w:p w14:paraId="1E2DE4D1"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61AFDFEB" w14:textId="77777777" w:rsidR="004E7E27" w:rsidRPr="00B87B2D" w:rsidRDefault="004E7E27" w:rsidP="0063498D">
            <w:pPr>
              <w:spacing w:before="120" w:after="120" w:line="234" w:lineRule="atLeast"/>
              <w:jc w:val="both"/>
              <w:rPr>
                <w:sz w:val="24"/>
                <w:szCs w:val="24"/>
              </w:rPr>
            </w:pPr>
            <w:r w:rsidRPr="00B87B2D">
              <w:rPr>
                <w:sz w:val="24"/>
                <w:szCs w:val="24"/>
                <w:lang w:val="vi-VN"/>
              </w:rPr>
              <w:t>6,67</w:t>
            </w:r>
          </w:p>
        </w:tc>
        <w:tc>
          <w:tcPr>
            <w:tcW w:w="1800" w:type="pct"/>
            <w:tcBorders>
              <w:top w:val="nil"/>
              <w:left w:val="nil"/>
              <w:bottom w:val="single" w:sz="8" w:space="0" w:color="auto"/>
              <w:right w:val="single" w:sz="8" w:space="0" w:color="auto"/>
            </w:tcBorders>
            <w:vAlign w:val="center"/>
            <w:hideMark/>
          </w:tcPr>
          <w:p w14:paraId="332E2AD7" w14:textId="77777777" w:rsidR="004E7E27" w:rsidRPr="00B87B2D" w:rsidRDefault="004E7E27" w:rsidP="0063498D">
            <w:pPr>
              <w:spacing w:before="120" w:after="120" w:line="234" w:lineRule="atLeast"/>
              <w:jc w:val="both"/>
              <w:rPr>
                <w:sz w:val="24"/>
                <w:szCs w:val="24"/>
              </w:rPr>
            </w:pPr>
            <w:r w:rsidRPr="00B87B2D">
              <w:rPr>
                <w:sz w:val="24"/>
                <w:szCs w:val="24"/>
                <w:lang w:val="vi-VN"/>
              </w:rPr>
              <w:t>Vận chuyển cây giống tới địa điểm trồng, rải cây theo từng hố, thu dọn hiện trường sau thi công.</w:t>
            </w:r>
          </w:p>
        </w:tc>
      </w:tr>
      <w:tr w:rsidR="00B87B2D" w:rsidRPr="00B87B2D" w14:paraId="12727EB1"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43493441" w14:textId="77777777" w:rsidR="004E7E27" w:rsidRPr="00B87B2D" w:rsidRDefault="004E7E27" w:rsidP="004E7E27">
            <w:pPr>
              <w:spacing w:before="120" w:after="120" w:line="234" w:lineRule="atLeast"/>
              <w:jc w:val="center"/>
              <w:rPr>
                <w:sz w:val="24"/>
                <w:szCs w:val="24"/>
              </w:rPr>
            </w:pPr>
            <w:r w:rsidRPr="00B87B2D">
              <w:rPr>
                <w:sz w:val="24"/>
                <w:szCs w:val="24"/>
                <w:lang w:val="vi-VN"/>
              </w:rPr>
              <w:t>TR.58</w:t>
            </w:r>
          </w:p>
        </w:tc>
        <w:tc>
          <w:tcPr>
            <w:tcW w:w="1650" w:type="pct"/>
            <w:tcBorders>
              <w:top w:val="nil"/>
              <w:left w:val="nil"/>
              <w:bottom w:val="single" w:sz="8" w:space="0" w:color="auto"/>
              <w:right w:val="single" w:sz="8" w:space="0" w:color="auto"/>
            </w:tcBorders>
            <w:vAlign w:val="center"/>
            <w:hideMark/>
          </w:tcPr>
          <w:p w14:paraId="6A666DE3" w14:textId="77777777" w:rsidR="004E7E27" w:rsidRPr="00B87B2D" w:rsidRDefault="004E7E27" w:rsidP="0063498D">
            <w:pPr>
              <w:spacing w:before="120" w:after="120" w:line="234" w:lineRule="atLeast"/>
              <w:jc w:val="both"/>
              <w:rPr>
                <w:sz w:val="24"/>
                <w:szCs w:val="24"/>
              </w:rPr>
            </w:pPr>
            <w:r w:rsidRPr="00B87B2D">
              <w:rPr>
                <w:sz w:val="24"/>
                <w:szCs w:val="24"/>
                <w:lang w:val="vi-VN"/>
              </w:rPr>
              <w:t>Vận chuy</w:t>
            </w:r>
            <w:r w:rsidRPr="00B87B2D">
              <w:rPr>
                <w:sz w:val="24"/>
                <w:szCs w:val="24"/>
              </w:rPr>
              <w:t>ể</w:t>
            </w:r>
            <w:r w:rsidRPr="00B87B2D">
              <w:rPr>
                <w:sz w:val="24"/>
                <w:szCs w:val="24"/>
                <w:lang w:val="vi-VN"/>
              </w:rPr>
              <w:t>n và rải cây con bầu rọ</w:t>
            </w:r>
          </w:p>
        </w:tc>
        <w:tc>
          <w:tcPr>
            <w:tcW w:w="600" w:type="pct"/>
            <w:tcBorders>
              <w:top w:val="nil"/>
              <w:left w:val="nil"/>
              <w:bottom w:val="single" w:sz="8" w:space="0" w:color="auto"/>
              <w:right w:val="single" w:sz="8" w:space="0" w:color="auto"/>
            </w:tcBorders>
            <w:vAlign w:val="center"/>
            <w:hideMark/>
          </w:tcPr>
          <w:p w14:paraId="76929A38" w14:textId="77777777" w:rsidR="004E7E27" w:rsidRPr="00B87B2D" w:rsidRDefault="004E7E27" w:rsidP="0063498D">
            <w:pPr>
              <w:spacing w:before="120" w:after="120" w:line="234" w:lineRule="atLeast"/>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713340BD" w14:textId="77777777" w:rsidR="004E7E27" w:rsidRPr="00B87B2D" w:rsidRDefault="004E7E27" w:rsidP="0063498D">
            <w:pPr>
              <w:spacing w:before="120" w:after="120" w:line="234" w:lineRule="atLeast"/>
              <w:jc w:val="both"/>
              <w:rPr>
                <w:sz w:val="24"/>
                <w:szCs w:val="24"/>
              </w:rPr>
            </w:pPr>
            <w:r w:rsidRPr="00B87B2D">
              <w:rPr>
                <w:sz w:val="24"/>
                <w:szCs w:val="24"/>
                <w:lang w:val="vi-VN"/>
              </w:rPr>
              <w:t>11,67</w:t>
            </w:r>
          </w:p>
        </w:tc>
        <w:tc>
          <w:tcPr>
            <w:tcW w:w="1800" w:type="pct"/>
            <w:tcBorders>
              <w:top w:val="nil"/>
              <w:left w:val="nil"/>
              <w:bottom w:val="single" w:sz="8" w:space="0" w:color="auto"/>
              <w:right w:val="single" w:sz="8" w:space="0" w:color="auto"/>
            </w:tcBorders>
            <w:vAlign w:val="center"/>
            <w:hideMark/>
          </w:tcPr>
          <w:p w14:paraId="5647902A" w14:textId="77777777" w:rsidR="004E7E27" w:rsidRPr="00B87B2D" w:rsidRDefault="004E7E27" w:rsidP="0063498D">
            <w:pPr>
              <w:spacing w:before="120" w:after="120" w:line="234" w:lineRule="atLeast"/>
              <w:jc w:val="both"/>
              <w:rPr>
                <w:sz w:val="24"/>
                <w:szCs w:val="24"/>
              </w:rPr>
            </w:pPr>
            <w:r w:rsidRPr="00B87B2D">
              <w:rPr>
                <w:sz w:val="24"/>
                <w:szCs w:val="24"/>
                <w:lang w:val="vi-VN"/>
              </w:rPr>
              <w:t>Vận chuyển cây giống tới địa điểm trồng, rải cây theo từng hố, thu dọn hiện trườ</w:t>
            </w:r>
            <w:r w:rsidRPr="00B87B2D">
              <w:rPr>
                <w:sz w:val="24"/>
                <w:szCs w:val="24"/>
              </w:rPr>
              <w:t>n</w:t>
            </w:r>
            <w:r w:rsidRPr="00B87B2D">
              <w:rPr>
                <w:sz w:val="24"/>
                <w:szCs w:val="24"/>
                <w:lang w:val="vi-VN"/>
              </w:rPr>
              <w:t>g sau thi công.</w:t>
            </w:r>
          </w:p>
        </w:tc>
      </w:tr>
      <w:tr w:rsidR="00B87B2D" w:rsidRPr="00B87B2D" w14:paraId="4484BB54"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4D730133" w14:textId="77777777" w:rsidR="004E7E27" w:rsidRPr="00B87B2D" w:rsidRDefault="004E7E27" w:rsidP="00751E35">
            <w:pPr>
              <w:spacing w:after="0" w:line="240" w:lineRule="auto"/>
              <w:jc w:val="center"/>
              <w:rPr>
                <w:sz w:val="24"/>
                <w:szCs w:val="24"/>
              </w:rPr>
            </w:pPr>
            <w:r w:rsidRPr="00B87B2D">
              <w:rPr>
                <w:sz w:val="24"/>
                <w:szCs w:val="24"/>
                <w:lang w:val="vi-VN"/>
              </w:rPr>
              <w:t>TR.59</w:t>
            </w:r>
          </w:p>
        </w:tc>
        <w:tc>
          <w:tcPr>
            <w:tcW w:w="1650" w:type="pct"/>
            <w:tcBorders>
              <w:top w:val="nil"/>
              <w:left w:val="nil"/>
              <w:bottom w:val="single" w:sz="8" w:space="0" w:color="auto"/>
              <w:right w:val="single" w:sz="8" w:space="0" w:color="auto"/>
            </w:tcBorders>
            <w:vAlign w:val="center"/>
            <w:hideMark/>
          </w:tcPr>
          <w:p w14:paraId="5001E482" w14:textId="77777777" w:rsidR="004E7E27" w:rsidRPr="00B87B2D" w:rsidRDefault="004E7E27" w:rsidP="00751E35">
            <w:pPr>
              <w:spacing w:after="0" w:line="240" w:lineRule="auto"/>
              <w:jc w:val="both"/>
              <w:rPr>
                <w:sz w:val="24"/>
                <w:szCs w:val="24"/>
              </w:rPr>
            </w:pPr>
            <w:r w:rsidRPr="00B87B2D">
              <w:rPr>
                <w:sz w:val="24"/>
                <w:szCs w:val="24"/>
                <w:lang w:val="vi-VN"/>
              </w:rPr>
              <w:t>Cuốc hố thủ công kích thước 40×40×40 cm</w:t>
            </w:r>
          </w:p>
        </w:tc>
        <w:tc>
          <w:tcPr>
            <w:tcW w:w="600" w:type="pct"/>
            <w:tcBorders>
              <w:top w:val="nil"/>
              <w:left w:val="nil"/>
              <w:bottom w:val="single" w:sz="8" w:space="0" w:color="auto"/>
              <w:right w:val="single" w:sz="8" w:space="0" w:color="auto"/>
            </w:tcBorders>
            <w:vAlign w:val="center"/>
            <w:hideMark/>
          </w:tcPr>
          <w:p w14:paraId="73A8270A" w14:textId="77777777" w:rsidR="004E7E27" w:rsidRPr="00B87B2D" w:rsidRDefault="004E7E27" w:rsidP="00751E35">
            <w:pPr>
              <w:spacing w:after="0" w:line="240" w:lineRule="auto"/>
              <w:jc w:val="both"/>
              <w:rPr>
                <w:sz w:val="24"/>
                <w:szCs w:val="24"/>
              </w:rPr>
            </w:pPr>
            <w:r w:rsidRPr="00B87B2D">
              <w:rPr>
                <w:sz w:val="24"/>
                <w:szCs w:val="24"/>
                <w:lang w:val="vi-VN"/>
              </w:rPr>
              <w:t>công/1000 hố</w:t>
            </w:r>
          </w:p>
        </w:tc>
        <w:tc>
          <w:tcPr>
            <w:tcW w:w="450" w:type="pct"/>
            <w:tcBorders>
              <w:top w:val="nil"/>
              <w:left w:val="nil"/>
              <w:bottom w:val="single" w:sz="8" w:space="0" w:color="auto"/>
              <w:right w:val="single" w:sz="8" w:space="0" w:color="auto"/>
            </w:tcBorders>
            <w:vAlign w:val="center"/>
            <w:hideMark/>
          </w:tcPr>
          <w:p w14:paraId="14EEA658" w14:textId="77777777" w:rsidR="004E7E27" w:rsidRPr="00B87B2D" w:rsidRDefault="004E7E27" w:rsidP="00751E35">
            <w:pPr>
              <w:spacing w:after="0" w:line="240" w:lineRule="auto"/>
              <w:jc w:val="both"/>
              <w:rPr>
                <w:sz w:val="24"/>
                <w:szCs w:val="24"/>
              </w:rPr>
            </w:pPr>
            <w:r w:rsidRPr="00B87B2D">
              <w:rPr>
                <w:sz w:val="24"/>
                <w:szCs w:val="24"/>
                <w:lang w:val="vi-VN"/>
              </w:rPr>
              <w:t>9,50</w:t>
            </w:r>
          </w:p>
        </w:tc>
        <w:tc>
          <w:tcPr>
            <w:tcW w:w="1800" w:type="pct"/>
            <w:tcBorders>
              <w:top w:val="nil"/>
              <w:left w:val="nil"/>
              <w:bottom w:val="single" w:sz="8" w:space="0" w:color="auto"/>
              <w:right w:val="single" w:sz="8" w:space="0" w:color="auto"/>
            </w:tcBorders>
            <w:vAlign w:val="center"/>
            <w:hideMark/>
          </w:tcPr>
          <w:p w14:paraId="22702D40" w14:textId="77777777" w:rsidR="004E7E27" w:rsidRPr="00B87B2D" w:rsidRDefault="004E7E27" w:rsidP="00751E35">
            <w:pPr>
              <w:spacing w:after="0" w:line="240" w:lineRule="auto"/>
              <w:jc w:val="both"/>
              <w:rPr>
                <w:sz w:val="24"/>
                <w:szCs w:val="24"/>
              </w:rPr>
            </w:pPr>
            <w:r w:rsidRPr="00B87B2D">
              <w:rPr>
                <w:sz w:val="24"/>
                <w:szCs w:val="24"/>
                <w:lang w:val="vi-VN"/>
              </w:rPr>
              <w:t>Đào hố theo đúng yêu cầu kỹ thuật thiết kế. Thu dọn hiện trường sau khi thi công</w:t>
            </w:r>
          </w:p>
        </w:tc>
      </w:tr>
      <w:tr w:rsidR="00B87B2D" w:rsidRPr="00B87B2D" w14:paraId="5BF89610"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33135F81" w14:textId="77777777" w:rsidR="004E7E27" w:rsidRPr="00B87B2D" w:rsidRDefault="004E7E27" w:rsidP="00751E35">
            <w:pPr>
              <w:spacing w:after="0" w:line="240" w:lineRule="auto"/>
              <w:jc w:val="center"/>
              <w:rPr>
                <w:sz w:val="24"/>
                <w:szCs w:val="24"/>
              </w:rPr>
            </w:pPr>
            <w:r w:rsidRPr="00B87B2D">
              <w:rPr>
                <w:sz w:val="24"/>
                <w:szCs w:val="24"/>
                <w:lang w:val="vi-VN"/>
              </w:rPr>
              <w:t>TR.60</w:t>
            </w:r>
          </w:p>
        </w:tc>
        <w:tc>
          <w:tcPr>
            <w:tcW w:w="1650" w:type="pct"/>
            <w:tcBorders>
              <w:top w:val="nil"/>
              <w:left w:val="nil"/>
              <w:bottom w:val="single" w:sz="8" w:space="0" w:color="auto"/>
              <w:right w:val="single" w:sz="8" w:space="0" w:color="auto"/>
            </w:tcBorders>
            <w:vAlign w:val="center"/>
            <w:hideMark/>
          </w:tcPr>
          <w:p w14:paraId="0943B77A" w14:textId="77777777" w:rsidR="004E7E27" w:rsidRPr="00B87B2D" w:rsidRDefault="004E7E27" w:rsidP="00751E35">
            <w:pPr>
              <w:spacing w:after="0" w:line="240" w:lineRule="auto"/>
              <w:jc w:val="both"/>
              <w:rPr>
                <w:sz w:val="24"/>
                <w:szCs w:val="24"/>
              </w:rPr>
            </w:pPr>
            <w:r w:rsidRPr="00B87B2D">
              <w:rPr>
                <w:sz w:val="24"/>
                <w:szCs w:val="24"/>
                <w:lang w:val="vi-VN"/>
              </w:rPr>
              <w:t>Lấp hố trồng cây</w:t>
            </w:r>
          </w:p>
        </w:tc>
        <w:tc>
          <w:tcPr>
            <w:tcW w:w="600" w:type="pct"/>
            <w:tcBorders>
              <w:top w:val="nil"/>
              <w:left w:val="nil"/>
              <w:bottom w:val="single" w:sz="8" w:space="0" w:color="auto"/>
              <w:right w:val="single" w:sz="8" w:space="0" w:color="auto"/>
            </w:tcBorders>
            <w:vAlign w:val="center"/>
            <w:hideMark/>
          </w:tcPr>
          <w:p w14:paraId="05E26E1C" w14:textId="77777777" w:rsidR="004E7E27" w:rsidRPr="00B87B2D" w:rsidRDefault="004E7E27" w:rsidP="00751E35">
            <w:pPr>
              <w:spacing w:after="0" w:line="240" w:lineRule="auto"/>
              <w:jc w:val="both"/>
              <w:rPr>
                <w:sz w:val="24"/>
                <w:szCs w:val="24"/>
              </w:rPr>
            </w:pPr>
            <w:r w:rsidRPr="00B87B2D">
              <w:rPr>
                <w:sz w:val="24"/>
                <w:szCs w:val="24"/>
                <w:lang w:val="vi-VN"/>
              </w:rPr>
              <w:t>công/1000 hố</w:t>
            </w:r>
          </w:p>
        </w:tc>
        <w:tc>
          <w:tcPr>
            <w:tcW w:w="450" w:type="pct"/>
            <w:tcBorders>
              <w:top w:val="nil"/>
              <w:left w:val="nil"/>
              <w:bottom w:val="single" w:sz="8" w:space="0" w:color="auto"/>
              <w:right w:val="single" w:sz="8" w:space="0" w:color="auto"/>
            </w:tcBorders>
            <w:vAlign w:val="center"/>
            <w:hideMark/>
          </w:tcPr>
          <w:p w14:paraId="5AA6D0C8" w14:textId="77777777" w:rsidR="004E7E27" w:rsidRPr="00B87B2D" w:rsidRDefault="004E7E27" w:rsidP="00751E35">
            <w:pPr>
              <w:spacing w:after="0" w:line="240" w:lineRule="auto"/>
              <w:jc w:val="both"/>
              <w:rPr>
                <w:sz w:val="24"/>
                <w:szCs w:val="24"/>
              </w:rPr>
            </w:pPr>
            <w:r w:rsidRPr="00B87B2D">
              <w:rPr>
                <w:sz w:val="24"/>
                <w:szCs w:val="24"/>
                <w:lang w:val="vi-VN"/>
              </w:rPr>
              <w:t>4,50</w:t>
            </w:r>
          </w:p>
        </w:tc>
        <w:tc>
          <w:tcPr>
            <w:tcW w:w="1800" w:type="pct"/>
            <w:tcBorders>
              <w:top w:val="nil"/>
              <w:left w:val="nil"/>
              <w:bottom w:val="single" w:sz="8" w:space="0" w:color="auto"/>
              <w:right w:val="single" w:sz="8" w:space="0" w:color="auto"/>
            </w:tcBorders>
            <w:vAlign w:val="center"/>
            <w:hideMark/>
          </w:tcPr>
          <w:p w14:paraId="4CA473BA" w14:textId="77777777" w:rsidR="004E7E27" w:rsidRPr="00B87B2D" w:rsidRDefault="004E7E27" w:rsidP="00751E35">
            <w:pPr>
              <w:spacing w:after="0" w:line="240" w:lineRule="auto"/>
              <w:jc w:val="both"/>
              <w:rPr>
                <w:sz w:val="24"/>
                <w:szCs w:val="24"/>
              </w:rPr>
            </w:pPr>
            <w:r w:rsidRPr="00B87B2D">
              <w:rPr>
                <w:sz w:val="24"/>
                <w:szCs w:val="24"/>
                <w:lang w:val="vi-VN"/>
              </w:rPr>
              <w:t>Trồng cây theo đúng yêu cầu kỹ thuật, thu dọn hiện trường sau thi công</w:t>
            </w:r>
          </w:p>
        </w:tc>
      </w:tr>
      <w:tr w:rsidR="00B87B2D" w:rsidRPr="00B87B2D" w14:paraId="6466CF23"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6AA1C870" w14:textId="77777777" w:rsidR="004E7E27" w:rsidRPr="00B87B2D" w:rsidRDefault="004E7E27" w:rsidP="00751E35">
            <w:pPr>
              <w:spacing w:after="0" w:line="240" w:lineRule="auto"/>
              <w:jc w:val="center"/>
              <w:rPr>
                <w:sz w:val="24"/>
                <w:szCs w:val="24"/>
              </w:rPr>
            </w:pPr>
            <w:r w:rsidRPr="00B87B2D">
              <w:rPr>
                <w:sz w:val="24"/>
                <w:szCs w:val="24"/>
                <w:lang w:val="vi-VN"/>
              </w:rPr>
              <w:lastRenderedPageBreak/>
              <w:t>TR.61</w:t>
            </w:r>
          </w:p>
        </w:tc>
        <w:tc>
          <w:tcPr>
            <w:tcW w:w="1650" w:type="pct"/>
            <w:tcBorders>
              <w:top w:val="nil"/>
              <w:left w:val="nil"/>
              <w:bottom w:val="single" w:sz="8" w:space="0" w:color="auto"/>
              <w:right w:val="single" w:sz="8" w:space="0" w:color="auto"/>
            </w:tcBorders>
            <w:vAlign w:val="center"/>
            <w:hideMark/>
          </w:tcPr>
          <w:p w14:paraId="5B936EB7" w14:textId="77777777" w:rsidR="004E7E27" w:rsidRPr="00B87B2D" w:rsidRDefault="004E7E27" w:rsidP="00751E35">
            <w:pPr>
              <w:spacing w:after="0" w:line="240" w:lineRule="auto"/>
              <w:jc w:val="both"/>
              <w:rPr>
                <w:sz w:val="24"/>
                <w:szCs w:val="24"/>
              </w:rPr>
            </w:pPr>
            <w:r w:rsidRPr="00B87B2D">
              <w:rPr>
                <w:sz w:val="24"/>
                <w:szCs w:val="24"/>
                <w:lang w:val="vi-VN"/>
              </w:rPr>
              <w:t>Cuốc hố, lấp hố và trồng kích thước hố 40×40×40 cm, cây con c</w:t>
            </w:r>
            <w:r w:rsidRPr="00B87B2D">
              <w:rPr>
                <w:sz w:val="24"/>
                <w:szCs w:val="24"/>
              </w:rPr>
              <w:t>ó</w:t>
            </w:r>
            <w:r w:rsidRPr="00B87B2D">
              <w:rPr>
                <w:sz w:val="24"/>
                <w:szCs w:val="24"/>
                <w:lang w:val="vi-VN"/>
              </w:rPr>
              <w:t> bầu kích thước 13×18 cm (từ 1,2-1,5 kg)</w:t>
            </w:r>
          </w:p>
        </w:tc>
        <w:tc>
          <w:tcPr>
            <w:tcW w:w="600" w:type="pct"/>
            <w:tcBorders>
              <w:top w:val="nil"/>
              <w:left w:val="nil"/>
              <w:bottom w:val="single" w:sz="8" w:space="0" w:color="auto"/>
              <w:right w:val="single" w:sz="8" w:space="0" w:color="auto"/>
            </w:tcBorders>
            <w:vAlign w:val="center"/>
            <w:hideMark/>
          </w:tcPr>
          <w:p w14:paraId="420B5040" w14:textId="77777777" w:rsidR="004E7E27" w:rsidRPr="00B87B2D" w:rsidRDefault="004E7E27" w:rsidP="00751E35">
            <w:pPr>
              <w:spacing w:after="0" w:line="240" w:lineRule="auto"/>
              <w:jc w:val="both"/>
              <w:rPr>
                <w:sz w:val="24"/>
                <w:szCs w:val="24"/>
              </w:rPr>
            </w:pPr>
            <w:r w:rsidRPr="00B87B2D">
              <w:rPr>
                <w:sz w:val="24"/>
                <w:szCs w:val="24"/>
                <w:lang w:val="vi-VN"/>
              </w:rPr>
              <w:t>Công/1000 hố</w:t>
            </w:r>
          </w:p>
        </w:tc>
        <w:tc>
          <w:tcPr>
            <w:tcW w:w="450" w:type="pct"/>
            <w:tcBorders>
              <w:top w:val="nil"/>
              <w:left w:val="nil"/>
              <w:bottom w:val="single" w:sz="8" w:space="0" w:color="auto"/>
              <w:right w:val="single" w:sz="8" w:space="0" w:color="auto"/>
            </w:tcBorders>
            <w:vAlign w:val="center"/>
            <w:hideMark/>
          </w:tcPr>
          <w:p w14:paraId="4712850F" w14:textId="77777777" w:rsidR="004E7E27" w:rsidRPr="00B87B2D" w:rsidRDefault="004E7E27" w:rsidP="00751E35">
            <w:pPr>
              <w:spacing w:after="0" w:line="240" w:lineRule="auto"/>
              <w:jc w:val="both"/>
              <w:rPr>
                <w:sz w:val="24"/>
                <w:szCs w:val="24"/>
              </w:rPr>
            </w:pPr>
            <w:r w:rsidRPr="00B87B2D">
              <w:rPr>
                <w:sz w:val="24"/>
                <w:szCs w:val="24"/>
                <w:lang w:val="vi-VN"/>
              </w:rPr>
              <w:t>16,50</w:t>
            </w:r>
          </w:p>
        </w:tc>
        <w:tc>
          <w:tcPr>
            <w:tcW w:w="1800" w:type="pct"/>
            <w:tcBorders>
              <w:top w:val="nil"/>
              <w:left w:val="nil"/>
              <w:bottom w:val="single" w:sz="8" w:space="0" w:color="auto"/>
              <w:right w:val="single" w:sz="8" w:space="0" w:color="auto"/>
            </w:tcBorders>
            <w:vAlign w:val="center"/>
            <w:hideMark/>
          </w:tcPr>
          <w:p w14:paraId="2C877A2D" w14:textId="77777777" w:rsidR="004E7E27" w:rsidRPr="00B87B2D" w:rsidRDefault="004E7E27" w:rsidP="00751E35">
            <w:pPr>
              <w:spacing w:after="0" w:line="240" w:lineRule="auto"/>
              <w:jc w:val="both"/>
              <w:rPr>
                <w:sz w:val="24"/>
                <w:szCs w:val="24"/>
              </w:rPr>
            </w:pPr>
            <w:r w:rsidRPr="00B87B2D">
              <w:rPr>
                <w:sz w:val="24"/>
                <w:szCs w:val="24"/>
                <w:lang w:val="vi-VN"/>
              </w:rPr>
              <w:t>Cuốc hố, lấp hố, vận chuyển cây và trồng theo đúng yêu cầu kỹ thuật. Thu dọn hiện trường sau khi thi công</w:t>
            </w:r>
          </w:p>
        </w:tc>
      </w:tr>
      <w:tr w:rsidR="00B87B2D" w:rsidRPr="00B87B2D" w14:paraId="72D3EF2C"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572553CB" w14:textId="77777777" w:rsidR="004E7E27" w:rsidRPr="00B87B2D" w:rsidRDefault="004E7E27" w:rsidP="00751E35">
            <w:pPr>
              <w:spacing w:after="0" w:line="240" w:lineRule="auto"/>
              <w:jc w:val="center"/>
              <w:rPr>
                <w:sz w:val="24"/>
                <w:szCs w:val="24"/>
              </w:rPr>
            </w:pPr>
            <w:r w:rsidRPr="00B87B2D">
              <w:rPr>
                <w:sz w:val="24"/>
                <w:szCs w:val="24"/>
                <w:lang w:val="vi-VN"/>
              </w:rPr>
              <w:t>TR.62</w:t>
            </w:r>
          </w:p>
        </w:tc>
        <w:tc>
          <w:tcPr>
            <w:tcW w:w="1650" w:type="pct"/>
            <w:tcBorders>
              <w:top w:val="nil"/>
              <w:left w:val="nil"/>
              <w:bottom w:val="single" w:sz="8" w:space="0" w:color="auto"/>
              <w:right w:val="single" w:sz="8" w:space="0" w:color="auto"/>
            </w:tcBorders>
            <w:vAlign w:val="center"/>
            <w:hideMark/>
          </w:tcPr>
          <w:p w14:paraId="4E0C8A08" w14:textId="77777777" w:rsidR="004E7E27" w:rsidRPr="00B87B2D" w:rsidRDefault="004E7E27" w:rsidP="00751E35">
            <w:pPr>
              <w:spacing w:after="0" w:line="240" w:lineRule="auto"/>
              <w:jc w:val="both"/>
              <w:rPr>
                <w:sz w:val="24"/>
                <w:szCs w:val="24"/>
              </w:rPr>
            </w:pPr>
            <w:r w:rsidRPr="00B87B2D">
              <w:rPr>
                <w:sz w:val="24"/>
                <w:szCs w:val="24"/>
                <w:lang w:val="vi-VN"/>
              </w:rPr>
              <w:t>Trồng trụ mầm</w:t>
            </w:r>
          </w:p>
        </w:tc>
        <w:tc>
          <w:tcPr>
            <w:tcW w:w="600" w:type="pct"/>
            <w:tcBorders>
              <w:top w:val="nil"/>
              <w:left w:val="nil"/>
              <w:bottom w:val="single" w:sz="8" w:space="0" w:color="auto"/>
              <w:right w:val="single" w:sz="8" w:space="0" w:color="auto"/>
            </w:tcBorders>
            <w:vAlign w:val="center"/>
            <w:hideMark/>
          </w:tcPr>
          <w:p w14:paraId="52183557" w14:textId="77777777" w:rsidR="004E7E27" w:rsidRPr="00B87B2D" w:rsidRDefault="004E7E27" w:rsidP="00751E35">
            <w:pPr>
              <w:spacing w:after="0" w:line="240" w:lineRule="auto"/>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05C31BAF" w14:textId="77777777" w:rsidR="004E7E27" w:rsidRPr="00B87B2D" w:rsidRDefault="004E7E27" w:rsidP="00751E35">
            <w:pPr>
              <w:spacing w:after="0" w:line="240" w:lineRule="auto"/>
              <w:jc w:val="both"/>
              <w:rPr>
                <w:sz w:val="24"/>
                <w:szCs w:val="24"/>
              </w:rPr>
            </w:pPr>
            <w:r w:rsidRPr="00B87B2D">
              <w:rPr>
                <w:sz w:val="24"/>
                <w:szCs w:val="24"/>
                <w:lang w:val="vi-VN"/>
              </w:rPr>
              <w:t>0,77</w:t>
            </w:r>
          </w:p>
        </w:tc>
        <w:tc>
          <w:tcPr>
            <w:tcW w:w="1800" w:type="pct"/>
            <w:tcBorders>
              <w:top w:val="nil"/>
              <w:left w:val="nil"/>
              <w:bottom w:val="single" w:sz="8" w:space="0" w:color="auto"/>
              <w:right w:val="single" w:sz="8" w:space="0" w:color="auto"/>
            </w:tcBorders>
            <w:vAlign w:val="center"/>
            <w:hideMark/>
          </w:tcPr>
          <w:p w14:paraId="2909AA38" w14:textId="77777777" w:rsidR="004E7E27" w:rsidRPr="00B87B2D" w:rsidRDefault="004E7E27" w:rsidP="00751E35">
            <w:pPr>
              <w:spacing w:after="0" w:line="240" w:lineRule="auto"/>
              <w:jc w:val="both"/>
              <w:rPr>
                <w:sz w:val="24"/>
                <w:szCs w:val="24"/>
              </w:rPr>
            </w:pPr>
            <w:r w:rsidRPr="00B87B2D">
              <w:rPr>
                <w:sz w:val="24"/>
                <w:szCs w:val="24"/>
                <w:lang w:val="vi-VN"/>
              </w:rPr>
              <w:t>Vận chuyển trụ mầm, trồng trụ mầm theo đúng yêu cầu kỹ thuật. Thu dọn hiện trường sau khi thi công</w:t>
            </w:r>
          </w:p>
        </w:tc>
      </w:tr>
      <w:tr w:rsidR="00B87B2D" w:rsidRPr="00B87B2D" w14:paraId="1252B125"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478B5A1A" w14:textId="77777777" w:rsidR="004E7E27" w:rsidRPr="00B87B2D" w:rsidRDefault="004E7E27" w:rsidP="00751E35">
            <w:pPr>
              <w:spacing w:after="0" w:line="240" w:lineRule="auto"/>
              <w:jc w:val="center"/>
              <w:rPr>
                <w:sz w:val="24"/>
                <w:szCs w:val="24"/>
              </w:rPr>
            </w:pPr>
            <w:r w:rsidRPr="00B87B2D">
              <w:rPr>
                <w:sz w:val="24"/>
                <w:szCs w:val="24"/>
                <w:lang w:val="vi-VN"/>
              </w:rPr>
              <w:t>TR.63</w:t>
            </w:r>
          </w:p>
        </w:tc>
        <w:tc>
          <w:tcPr>
            <w:tcW w:w="1650" w:type="pct"/>
            <w:tcBorders>
              <w:top w:val="nil"/>
              <w:left w:val="nil"/>
              <w:bottom w:val="single" w:sz="8" w:space="0" w:color="auto"/>
              <w:right w:val="single" w:sz="8" w:space="0" w:color="auto"/>
            </w:tcBorders>
            <w:vAlign w:val="center"/>
            <w:hideMark/>
          </w:tcPr>
          <w:p w14:paraId="480C7FAC" w14:textId="77777777" w:rsidR="004E7E27" w:rsidRPr="00B87B2D" w:rsidRDefault="004E7E27" w:rsidP="00751E35">
            <w:pPr>
              <w:spacing w:after="0" w:line="240" w:lineRule="auto"/>
              <w:jc w:val="both"/>
              <w:rPr>
                <w:sz w:val="24"/>
                <w:szCs w:val="24"/>
              </w:rPr>
            </w:pPr>
            <w:r w:rsidRPr="00B87B2D">
              <w:rPr>
                <w:sz w:val="24"/>
                <w:szCs w:val="24"/>
                <w:lang w:val="vi-VN"/>
              </w:rPr>
              <w:t>Cắm cọc buộc giữ cây</w:t>
            </w:r>
          </w:p>
        </w:tc>
        <w:tc>
          <w:tcPr>
            <w:tcW w:w="600" w:type="pct"/>
            <w:tcBorders>
              <w:top w:val="nil"/>
              <w:left w:val="nil"/>
              <w:bottom w:val="single" w:sz="8" w:space="0" w:color="auto"/>
              <w:right w:val="single" w:sz="8" w:space="0" w:color="auto"/>
            </w:tcBorders>
            <w:vAlign w:val="center"/>
            <w:hideMark/>
          </w:tcPr>
          <w:p w14:paraId="228AB65D" w14:textId="77777777" w:rsidR="004E7E27" w:rsidRPr="00B87B2D" w:rsidRDefault="004E7E27" w:rsidP="00751E35">
            <w:pPr>
              <w:spacing w:after="0" w:line="240" w:lineRule="auto"/>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3E82CF33" w14:textId="77777777" w:rsidR="004E7E27" w:rsidRPr="00B87B2D" w:rsidRDefault="004E7E27" w:rsidP="00751E35">
            <w:pPr>
              <w:spacing w:after="0" w:line="240" w:lineRule="auto"/>
              <w:jc w:val="both"/>
              <w:rPr>
                <w:sz w:val="24"/>
                <w:szCs w:val="24"/>
              </w:rPr>
            </w:pPr>
            <w:r w:rsidRPr="00B87B2D">
              <w:rPr>
                <w:sz w:val="24"/>
                <w:szCs w:val="24"/>
                <w:lang w:val="vi-VN"/>
              </w:rPr>
              <w:t>5,50</w:t>
            </w:r>
          </w:p>
        </w:tc>
        <w:tc>
          <w:tcPr>
            <w:tcW w:w="1800" w:type="pct"/>
            <w:tcBorders>
              <w:top w:val="nil"/>
              <w:left w:val="nil"/>
              <w:bottom w:val="single" w:sz="8" w:space="0" w:color="auto"/>
              <w:right w:val="single" w:sz="8" w:space="0" w:color="auto"/>
            </w:tcBorders>
            <w:vAlign w:val="center"/>
            <w:hideMark/>
          </w:tcPr>
          <w:p w14:paraId="3B53A0F5" w14:textId="77777777" w:rsidR="004E7E27" w:rsidRPr="00B87B2D" w:rsidRDefault="004E7E27" w:rsidP="00751E35">
            <w:pPr>
              <w:spacing w:after="0" w:line="240" w:lineRule="auto"/>
              <w:jc w:val="both"/>
              <w:rPr>
                <w:sz w:val="24"/>
                <w:szCs w:val="24"/>
              </w:rPr>
            </w:pPr>
            <w:r w:rsidRPr="00B87B2D">
              <w:rPr>
                <w:sz w:val="24"/>
                <w:szCs w:val="24"/>
                <w:lang w:val="vi-VN"/>
              </w:rPr>
              <w:t>Chuẩn bị cọc, dụng cụ, vận </w:t>
            </w:r>
            <w:r w:rsidRPr="00B87B2D">
              <w:rPr>
                <w:sz w:val="24"/>
                <w:szCs w:val="24"/>
              </w:rPr>
              <w:t>chuyển </w:t>
            </w:r>
            <w:r w:rsidRPr="00B87B2D">
              <w:rPr>
                <w:sz w:val="24"/>
                <w:szCs w:val="24"/>
                <w:lang w:val="vi-VN"/>
              </w:rPr>
              <w:t>cọc đến địa điểm trồn</w:t>
            </w:r>
            <w:r w:rsidRPr="00B87B2D">
              <w:rPr>
                <w:sz w:val="24"/>
                <w:szCs w:val="24"/>
              </w:rPr>
              <w:t>g</w:t>
            </w:r>
            <w:r w:rsidRPr="00B87B2D">
              <w:rPr>
                <w:sz w:val="24"/>
                <w:szCs w:val="24"/>
                <w:lang w:val="vi-VN"/>
              </w:rPr>
              <w:t>, b</w:t>
            </w:r>
            <w:r w:rsidRPr="00B87B2D">
              <w:rPr>
                <w:sz w:val="24"/>
                <w:szCs w:val="24"/>
              </w:rPr>
              <w:t>uộc giữ</w:t>
            </w:r>
            <w:r w:rsidRPr="00B87B2D">
              <w:rPr>
                <w:sz w:val="24"/>
                <w:szCs w:val="24"/>
                <w:lang w:val="vi-VN"/>
              </w:rPr>
              <w:t> cây theo đúng thiết k</w:t>
            </w:r>
            <w:r w:rsidRPr="00B87B2D">
              <w:rPr>
                <w:sz w:val="24"/>
                <w:szCs w:val="24"/>
              </w:rPr>
              <w:t>ế</w:t>
            </w:r>
            <w:r w:rsidRPr="00B87B2D">
              <w:rPr>
                <w:sz w:val="24"/>
                <w:szCs w:val="24"/>
                <w:lang w:val="vi-VN"/>
              </w:rPr>
              <w:t>. T</w:t>
            </w:r>
            <w:r w:rsidRPr="00B87B2D">
              <w:rPr>
                <w:sz w:val="24"/>
                <w:szCs w:val="24"/>
              </w:rPr>
              <w:t>hu dọn</w:t>
            </w:r>
            <w:r w:rsidRPr="00B87B2D">
              <w:rPr>
                <w:sz w:val="24"/>
                <w:szCs w:val="24"/>
                <w:lang w:val="vi-VN"/>
              </w:rPr>
              <w:t> hiện trường sau khi thi côn</w:t>
            </w:r>
            <w:r w:rsidRPr="00B87B2D">
              <w:rPr>
                <w:sz w:val="24"/>
                <w:szCs w:val="24"/>
              </w:rPr>
              <w:t>g</w:t>
            </w:r>
          </w:p>
        </w:tc>
      </w:tr>
      <w:tr w:rsidR="00B87B2D" w:rsidRPr="00B87B2D" w14:paraId="1220CDF6"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09629FA0" w14:textId="77777777" w:rsidR="004E7E27" w:rsidRPr="00B87B2D" w:rsidRDefault="004E7E27" w:rsidP="00751E35">
            <w:pPr>
              <w:spacing w:after="0" w:line="240" w:lineRule="auto"/>
              <w:jc w:val="center"/>
              <w:rPr>
                <w:sz w:val="24"/>
                <w:szCs w:val="24"/>
              </w:rPr>
            </w:pPr>
            <w:r w:rsidRPr="00B87B2D">
              <w:rPr>
                <w:sz w:val="24"/>
                <w:szCs w:val="24"/>
                <w:lang w:val="vi-VN"/>
              </w:rPr>
              <w:t>TR.64</w:t>
            </w:r>
          </w:p>
        </w:tc>
        <w:tc>
          <w:tcPr>
            <w:tcW w:w="1650" w:type="pct"/>
            <w:tcBorders>
              <w:top w:val="nil"/>
              <w:left w:val="nil"/>
              <w:bottom w:val="single" w:sz="8" w:space="0" w:color="auto"/>
              <w:right w:val="single" w:sz="8" w:space="0" w:color="auto"/>
            </w:tcBorders>
            <w:vAlign w:val="center"/>
            <w:hideMark/>
          </w:tcPr>
          <w:p w14:paraId="27928608" w14:textId="77777777" w:rsidR="004E7E27" w:rsidRPr="00B87B2D" w:rsidRDefault="004E7E27" w:rsidP="00751E35">
            <w:pPr>
              <w:spacing w:after="0" w:line="240" w:lineRule="auto"/>
              <w:jc w:val="both"/>
              <w:rPr>
                <w:sz w:val="24"/>
                <w:szCs w:val="24"/>
              </w:rPr>
            </w:pPr>
            <w:r w:rsidRPr="00B87B2D">
              <w:rPr>
                <w:sz w:val="24"/>
                <w:szCs w:val="24"/>
                <w:lang w:val="vi-VN"/>
              </w:rPr>
              <w:t>Trồng dặm trụ mầm</w:t>
            </w:r>
          </w:p>
        </w:tc>
        <w:tc>
          <w:tcPr>
            <w:tcW w:w="600" w:type="pct"/>
            <w:tcBorders>
              <w:top w:val="nil"/>
              <w:left w:val="nil"/>
              <w:bottom w:val="single" w:sz="8" w:space="0" w:color="auto"/>
              <w:right w:val="single" w:sz="8" w:space="0" w:color="auto"/>
            </w:tcBorders>
            <w:vAlign w:val="center"/>
            <w:hideMark/>
          </w:tcPr>
          <w:p w14:paraId="3B2CB0A1" w14:textId="77777777" w:rsidR="004E7E27" w:rsidRPr="00B87B2D" w:rsidRDefault="004E7E27" w:rsidP="00751E35">
            <w:pPr>
              <w:spacing w:after="0" w:line="240" w:lineRule="auto"/>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3C80F485" w14:textId="77777777" w:rsidR="004E7E27" w:rsidRPr="00B87B2D" w:rsidRDefault="004E7E27" w:rsidP="00751E35">
            <w:pPr>
              <w:spacing w:after="0" w:line="240" w:lineRule="auto"/>
              <w:jc w:val="both"/>
              <w:rPr>
                <w:sz w:val="24"/>
                <w:szCs w:val="24"/>
              </w:rPr>
            </w:pPr>
            <w:r w:rsidRPr="00B87B2D">
              <w:rPr>
                <w:sz w:val="24"/>
                <w:szCs w:val="24"/>
                <w:lang w:val="vi-VN"/>
              </w:rPr>
              <w:t>0,85</w:t>
            </w:r>
          </w:p>
        </w:tc>
        <w:tc>
          <w:tcPr>
            <w:tcW w:w="1800" w:type="pct"/>
            <w:tcBorders>
              <w:top w:val="nil"/>
              <w:left w:val="nil"/>
              <w:bottom w:val="single" w:sz="8" w:space="0" w:color="auto"/>
              <w:right w:val="single" w:sz="8" w:space="0" w:color="auto"/>
            </w:tcBorders>
            <w:vAlign w:val="center"/>
            <w:hideMark/>
          </w:tcPr>
          <w:p w14:paraId="3A31589A" w14:textId="77777777" w:rsidR="004E7E27" w:rsidRPr="00B87B2D" w:rsidRDefault="004E7E27" w:rsidP="00751E35">
            <w:pPr>
              <w:spacing w:after="0" w:line="240" w:lineRule="auto"/>
              <w:jc w:val="both"/>
              <w:rPr>
                <w:sz w:val="24"/>
                <w:szCs w:val="24"/>
              </w:rPr>
            </w:pPr>
            <w:r w:rsidRPr="00B87B2D">
              <w:rPr>
                <w:sz w:val="24"/>
                <w:szCs w:val="24"/>
                <w:lang w:val="vi-VN"/>
              </w:rPr>
              <w:t>Vận chuyển trụ mầm, ki</w:t>
            </w:r>
            <w:r w:rsidRPr="00B87B2D">
              <w:rPr>
                <w:sz w:val="24"/>
                <w:szCs w:val="24"/>
              </w:rPr>
              <w:t>ể</w:t>
            </w:r>
            <w:r w:rsidRPr="00B87B2D">
              <w:rPr>
                <w:sz w:val="24"/>
                <w:szCs w:val="24"/>
                <w:lang w:val="vi-VN"/>
              </w:rPr>
              <w:t>m </w:t>
            </w:r>
            <w:r w:rsidRPr="00B87B2D">
              <w:rPr>
                <w:sz w:val="24"/>
                <w:szCs w:val="24"/>
              </w:rPr>
              <w:t>tra cây </w:t>
            </w:r>
            <w:r w:rsidRPr="00B87B2D">
              <w:rPr>
                <w:sz w:val="24"/>
                <w:szCs w:val="24"/>
                <w:lang w:val="vi-VN"/>
              </w:rPr>
              <w:t>chết, cắm trụ mầm. Thu d</w:t>
            </w:r>
            <w:r w:rsidRPr="00B87B2D">
              <w:rPr>
                <w:sz w:val="24"/>
                <w:szCs w:val="24"/>
              </w:rPr>
              <w:t>ọn hiện</w:t>
            </w:r>
            <w:r w:rsidRPr="00B87B2D">
              <w:rPr>
                <w:sz w:val="24"/>
                <w:szCs w:val="24"/>
                <w:lang w:val="vi-VN"/>
              </w:rPr>
              <w:t> trường sau khi thi công</w:t>
            </w:r>
          </w:p>
        </w:tc>
      </w:tr>
      <w:tr w:rsidR="00B87B2D" w:rsidRPr="00B87B2D" w14:paraId="556317C2"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0F8A0AD2" w14:textId="77777777" w:rsidR="004E7E27" w:rsidRPr="00B87B2D" w:rsidRDefault="004E7E27" w:rsidP="00751E35">
            <w:pPr>
              <w:spacing w:after="0" w:line="240" w:lineRule="auto"/>
              <w:jc w:val="center"/>
              <w:rPr>
                <w:sz w:val="24"/>
                <w:szCs w:val="24"/>
              </w:rPr>
            </w:pPr>
            <w:r w:rsidRPr="00B87B2D">
              <w:rPr>
                <w:sz w:val="24"/>
                <w:szCs w:val="24"/>
                <w:lang w:val="vi-VN"/>
              </w:rPr>
              <w:t>TR.65</w:t>
            </w:r>
          </w:p>
        </w:tc>
        <w:tc>
          <w:tcPr>
            <w:tcW w:w="1650" w:type="pct"/>
            <w:tcBorders>
              <w:top w:val="nil"/>
              <w:left w:val="nil"/>
              <w:bottom w:val="single" w:sz="8" w:space="0" w:color="auto"/>
              <w:right w:val="single" w:sz="8" w:space="0" w:color="auto"/>
            </w:tcBorders>
            <w:vAlign w:val="center"/>
            <w:hideMark/>
          </w:tcPr>
          <w:p w14:paraId="3DCDD376" w14:textId="77777777" w:rsidR="004E7E27" w:rsidRPr="00B87B2D" w:rsidRDefault="004E7E27" w:rsidP="00751E35">
            <w:pPr>
              <w:spacing w:after="0" w:line="240" w:lineRule="auto"/>
              <w:jc w:val="both"/>
              <w:rPr>
                <w:sz w:val="24"/>
                <w:szCs w:val="24"/>
              </w:rPr>
            </w:pPr>
            <w:r w:rsidRPr="00B87B2D">
              <w:rPr>
                <w:sz w:val="24"/>
                <w:szCs w:val="24"/>
                <w:lang w:val="vi-VN"/>
              </w:rPr>
              <w:t>Vận, chuyển cây con và trồng dặm, kích thước hố 40×40×40 cm, cây con có bầu kích thước 13×18 cm.</w:t>
            </w:r>
          </w:p>
        </w:tc>
        <w:tc>
          <w:tcPr>
            <w:tcW w:w="600" w:type="pct"/>
            <w:tcBorders>
              <w:top w:val="nil"/>
              <w:left w:val="nil"/>
              <w:bottom w:val="single" w:sz="8" w:space="0" w:color="auto"/>
              <w:right w:val="single" w:sz="8" w:space="0" w:color="auto"/>
            </w:tcBorders>
            <w:vAlign w:val="center"/>
            <w:hideMark/>
          </w:tcPr>
          <w:p w14:paraId="1C36200C" w14:textId="77777777" w:rsidR="004E7E27" w:rsidRPr="00B87B2D" w:rsidRDefault="004E7E27" w:rsidP="00751E35">
            <w:pPr>
              <w:spacing w:after="0" w:line="240" w:lineRule="auto"/>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63783F74" w14:textId="77777777" w:rsidR="004E7E27" w:rsidRPr="00B87B2D" w:rsidRDefault="004E7E27" w:rsidP="00751E35">
            <w:pPr>
              <w:spacing w:after="0" w:line="240" w:lineRule="auto"/>
              <w:jc w:val="both"/>
              <w:rPr>
                <w:sz w:val="24"/>
                <w:szCs w:val="24"/>
              </w:rPr>
            </w:pPr>
            <w:r w:rsidRPr="00B87B2D">
              <w:rPr>
                <w:sz w:val="24"/>
                <w:szCs w:val="24"/>
                <w:lang w:val="vi-VN"/>
              </w:rPr>
              <w:t>18,15</w:t>
            </w:r>
          </w:p>
        </w:tc>
        <w:tc>
          <w:tcPr>
            <w:tcW w:w="1800" w:type="pct"/>
            <w:vMerge w:val="restart"/>
            <w:tcBorders>
              <w:top w:val="nil"/>
              <w:left w:val="nil"/>
              <w:bottom w:val="single" w:sz="8" w:space="0" w:color="auto"/>
              <w:right w:val="single" w:sz="8" w:space="0" w:color="auto"/>
            </w:tcBorders>
            <w:vAlign w:val="center"/>
            <w:hideMark/>
          </w:tcPr>
          <w:p w14:paraId="17272FD7" w14:textId="77777777" w:rsidR="004E7E27" w:rsidRPr="00B87B2D" w:rsidRDefault="004E7E27" w:rsidP="00751E35">
            <w:pPr>
              <w:spacing w:after="0" w:line="240" w:lineRule="auto"/>
              <w:jc w:val="both"/>
              <w:rPr>
                <w:sz w:val="24"/>
                <w:szCs w:val="24"/>
              </w:rPr>
            </w:pPr>
            <w:r w:rsidRPr="00B87B2D">
              <w:rPr>
                <w:sz w:val="24"/>
                <w:szCs w:val="24"/>
                <w:lang w:val="vi-VN"/>
              </w:rPr>
              <w:t>Ki</w:t>
            </w:r>
            <w:r w:rsidRPr="00B87B2D">
              <w:rPr>
                <w:sz w:val="24"/>
                <w:szCs w:val="24"/>
              </w:rPr>
              <w:t>ể</w:t>
            </w:r>
            <w:r w:rsidRPr="00B87B2D">
              <w:rPr>
                <w:sz w:val="24"/>
                <w:szCs w:val="24"/>
                <w:lang w:val="vi-VN"/>
              </w:rPr>
              <w:t>m tra cây chết, vận chuyển cây, trồng dặm. Thu dọn hi</w:t>
            </w:r>
            <w:r w:rsidRPr="00B87B2D">
              <w:rPr>
                <w:sz w:val="24"/>
                <w:szCs w:val="24"/>
              </w:rPr>
              <w:t>ện trườ</w:t>
            </w:r>
            <w:r w:rsidRPr="00B87B2D">
              <w:rPr>
                <w:sz w:val="24"/>
                <w:szCs w:val="24"/>
                <w:lang w:val="vi-VN"/>
              </w:rPr>
              <w:t>ng sau khi thi công</w:t>
            </w:r>
          </w:p>
        </w:tc>
      </w:tr>
      <w:tr w:rsidR="00B87B2D" w:rsidRPr="00B87B2D" w14:paraId="7BFF08A3"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55934059" w14:textId="77777777" w:rsidR="004E7E27" w:rsidRPr="00B87B2D" w:rsidRDefault="004E7E27" w:rsidP="00751E35">
            <w:pPr>
              <w:spacing w:after="0" w:line="240" w:lineRule="auto"/>
              <w:jc w:val="center"/>
              <w:rPr>
                <w:sz w:val="24"/>
                <w:szCs w:val="24"/>
              </w:rPr>
            </w:pPr>
            <w:r w:rsidRPr="00B87B2D">
              <w:rPr>
                <w:sz w:val="24"/>
                <w:szCs w:val="24"/>
                <w:lang w:val="vi-VN"/>
              </w:rPr>
              <w:t>TR.66</w:t>
            </w:r>
          </w:p>
        </w:tc>
        <w:tc>
          <w:tcPr>
            <w:tcW w:w="1650" w:type="pct"/>
            <w:tcBorders>
              <w:top w:val="nil"/>
              <w:left w:val="nil"/>
              <w:bottom w:val="single" w:sz="8" w:space="0" w:color="auto"/>
              <w:right w:val="single" w:sz="8" w:space="0" w:color="auto"/>
            </w:tcBorders>
            <w:vAlign w:val="center"/>
            <w:hideMark/>
          </w:tcPr>
          <w:p w14:paraId="0D186C21" w14:textId="77777777" w:rsidR="004E7E27" w:rsidRPr="00B87B2D" w:rsidRDefault="004E7E27" w:rsidP="00751E35">
            <w:pPr>
              <w:spacing w:after="0" w:line="240" w:lineRule="auto"/>
              <w:jc w:val="both"/>
              <w:rPr>
                <w:sz w:val="24"/>
                <w:szCs w:val="24"/>
              </w:rPr>
            </w:pPr>
            <w:r w:rsidRPr="00B87B2D">
              <w:rPr>
                <w:sz w:val="24"/>
                <w:szCs w:val="24"/>
                <w:lang w:val="vi-VN"/>
              </w:rPr>
              <w:t>Vận chuyển cây con và trồng dặm, kích thước hố 40×40×40 cm, cây con có bầu kích thước 18×22 cm.</w:t>
            </w:r>
          </w:p>
        </w:tc>
        <w:tc>
          <w:tcPr>
            <w:tcW w:w="600" w:type="pct"/>
            <w:tcBorders>
              <w:top w:val="nil"/>
              <w:left w:val="nil"/>
              <w:bottom w:val="single" w:sz="8" w:space="0" w:color="auto"/>
              <w:right w:val="single" w:sz="8" w:space="0" w:color="auto"/>
            </w:tcBorders>
            <w:vAlign w:val="center"/>
            <w:hideMark/>
          </w:tcPr>
          <w:p w14:paraId="7CF8E0A3" w14:textId="77777777" w:rsidR="004E7E27" w:rsidRPr="00B87B2D" w:rsidRDefault="004E7E27" w:rsidP="00751E35">
            <w:pPr>
              <w:spacing w:after="0" w:line="240" w:lineRule="auto"/>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72CEC552" w14:textId="77777777" w:rsidR="004E7E27" w:rsidRPr="00B87B2D" w:rsidRDefault="004E7E27" w:rsidP="00751E35">
            <w:pPr>
              <w:spacing w:after="0" w:line="240" w:lineRule="auto"/>
              <w:jc w:val="both"/>
              <w:rPr>
                <w:sz w:val="24"/>
                <w:szCs w:val="24"/>
              </w:rPr>
            </w:pPr>
            <w:r w:rsidRPr="00B87B2D">
              <w:rPr>
                <w:sz w:val="24"/>
                <w:szCs w:val="24"/>
                <w:lang w:val="vi-VN"/>
              </w:rPr>
              <w:t>19,98</w:t>
            </w:r>
          </w:p>
        </w:tc>
        <w:tc>
          <w:tcPr>
            <w:tcW w:w="0" w:type="auto"/>
            <w:vMerge/>
            <w:tcBorders>
              <w:top w:val="nil"/>
              <w:left w:val="nil"/>
              <w:bottom w:val="single" w:sz="8" w:space="0" w:color="auto"/>
              <w:right w:val="single" w:sz="8" w:space="0" w:color="auto"/>
            </w:tcBorders>
            <w:shd w:val="clear" w:color="auto" w:fill="FFFFFF"/>
            <w:vAlign w:val="center"/>
            <w:hideMark/>
          </w:tcPr>
          <w:p w14:paraId="0174E197" w14:textId="77777777" w:rsidR="004E7E27" w:rsidRPr="00B87B2D" w:rsidRDefault="004E7E27" w:rsidP="00751E35">
            <w:pPr>
              <w:spacing w:after="0" w:line="240" w:lineRule="auto"/>
              <w:jc w:val="both"/>
              <w:rPr>
                <w:sz w:val="24"/>
                <w:szCs w:val="24"/>
              </w:rPr>
            </w:pPr>
          </w:p>
        </w:tc>
      </w:tr>
      <w:tr w:rsidR="00B87B2D" w:rsidRPr="00B87B2D" w14:paraId="38C542E4"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01FB4A8F" w14:textId="77777777" w:rsidR="004E7E27" w:rsidRPr="00B87B2D" w:rsidRDefault="004E7E27" w:rsidP="00751E35">
            <w:pPr>
              <w:spacing w:after="0" w:line="240" w:lineRule="auto"/>
              <w:jc w:val="center"/>
              <w:rPr>
                <w:sz w:val="24"/>
                <w:szCs w:val="24"/>
              </w:rPr>
            </w:pPr>
            <w:r w:rsidRPr="00B87B2D">
              <w:rPr>
                <w:sz w:val="24"/>
                <w:szCs w:val="24"/>
                <w:lang w:val="vi-VN"/>
              </w:rPr>
              <w:t>TR.67</w:t>
            </w:r>
          </w:p>
        </w:tc>
        <w:tc>
          <w:tcPr>
            <w:tcW w:w="1650" w:type="pct"/>
            <w:tcBorders>
              <w:top w:val="nil"/>
              <w:left w:val="nil"/>
              <w:bottom w:val="single" w:sz="8" w:space="0" w:color="auto"/>
              <w:right w:val="single" w:sz="8" w:space="0" w:color="auto"/>
            </w:tcBorders>
            <w:vAlign w:val="center"/>
            <w:hideMark/>
          </w:tcPr>
          <w:p w14:paraId="2067F9D6" w14:textId="77777777" w:rsidR="004E7E27" w:rsidRPr="00B87B2D" w:rsidRDefault="004E7E27" w:rsidP="00751E35">
            <w:pPr>
              <w:spacing w:after="0" w:line="240" w:lineRule="auto"/>
              <w:jc w:val="both"/>
              <w:rPr>
                <w:sz w:val="24"/>
                <w:szCs w:val="24"/>
              </w:rPr>
            </w:pPr>
            <w:r w:rsidRPr="00B87B2D">
              <w:rPr>
                <w:sz w:val="24"/>
                <w:szCs w:val="24"/>
                <w:lang w:val="vi-VN"/>
              </w:rPr>
              <w:t>Vận chuyển cây con và trồng dặm, kích thước hố 40×40×40 cm, cây con có bầu kích thước 22x25 cm.</w:t>
            </w:r>
          </w:p>
        </w:tc>
        <w:tc>
          <w:tcPr>
            <w:tcW w:w="600" w:type="pct"/>
            <w:tcBorders>
              <w:top w:val="nil"/>
              <w:left w:val="nil"/>
              <w:bottom w:val="single" w:sz="8" w:space="0" w:color="auto"/>
              <w:right w:val="single" w:sz="8" w:space="0" w:color="auto"/>
            </w:tcBorders>
            <w:vAlign w:val="center"/>
            <w:hideMark/>
          </w:tcPr>
          <w:p w14:paraId="4FE84ED3" w14:textId="77777777" w:rsidR="004E7E27" w:rsidRPr="00B87B2D" w:rsidRDefault="004E7E27" w:rsidP="00751E35">
            <w:pPr>
              <w:spacing w:after="0" w:line="240" w:lineRule="auto"/>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1E24DB75" w14:textId="77777777" w:rsidR="004E7E27" w:rsidRPr="00B87B2D" w:rsidRDefault="004E7E27" w:rsidP="00751E35">
            <w:pPr>
              <w:spacing w:after="0" w:line="240" w:lineRule="auto"/>
              <w:jc w:val="both"/>
              <w:rPr>
                <w:sz w:val="24"/>
                <w:szCs w:val="24"/>
              </w:rPr>
            </w:pPr>
            <w:r w:rsidRPr="00B87B2D">
              <w:rPr>
                <w:sz w:val="24"/>
                <w:szCs w:val="24"/>
                <w:lang w:val="vi-VN"/>
              </w:rPr>
              <w:t>22,74</w:t>
            </w:r>
          </w:p>
        </w:tc>
        <w:tc>
          <w:tcPr>
            <w:tcW w:w="0" w:type="auto"/>
            <w:vMerge/>
            <w:tcBorders>
              <w:top w:val="nil"/>
              <w:left w:val="nil"/>
              <w:bottom w:val="single" w:sz="8" w:space="0" w:color="auto"/>
              <w:right w:val="single" w:sz="8" w:space="0" w:color="auto"/>
            </w:tcBorders>
            <w:shd w:val="clear" w:color="auto" w:fill="FFFFFF"/>
            <w:vAlign w:val="center"/>
            <w:hideMark/>
          </w:tcPr>
          <w:p w14:paraId="0703D313" w14:textId="77777777" w:rsidR="004E7E27" w:rsidRPr="00B87B2D" w:rsidRDefault="004E7E27" w:rsidP="00751E35">
            <w:pPr>
              <w:spacing w:after="0" w:line="240" w:lineRule="auto"/>
              <w:jc w:val="both"/>
              <w:rPr>
                <w:sz w:val="24"/>
                <w:szCs w:val="24"/>
              </w:rPr>
            </w:pPr>
          </w:p>
        </w:tc>
      </w:tr>
      <w:tr w:rsidR="00B87B2D" w:rsidRPr="00B87B2D" w14:paraId="32713920"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02A3E725" w14:textId="77777777" w:rsidR="004E7E27" w:rsidRPr="00B87B2D" w:rsidRDefault="004E7E27" w:rsidP="00751E35">
            <w:pPr>
              <w:spacing w:after="0" w:line="240" w:lineRule="auto"/>
              <w:jc w:val="center"/>
              <w:rPr>
                <w:sz w:val="24"/>
                <w:szCs w:val="24"/>
              </w:rPr>
            </w:pPr>
            <w:r w:rsidRPr="00B87B2D">
              <w:rPr>
                <w:sz w:val="24"/>
                <w:szCs w:val="24"/>
                <w:lang w:val="vi-VN"/>
              </w:rPr>
              <w:t>TR.68</w:t>
            </w:r>
          </w:p>
        </w:tc>
        <w:tc>
          <w:tcPr>
            <w:tcW w:w="1650" w:type="pct"/>
            <w:tcBorders>
              <w:top w:val="nil"/>
              <w:left w:val="nil"/>
              <w:bottom w:val="single" w:sz="8" w:space="0" w:color="auto"/>
              <w:right w:val="single" w:sz="8" w:space="0" w:color="auto"/>
            </w:tcBorders>
            <w:vAlign w:val="center"/>
            <w:hideMark/>
          </w:tcPr>
          <w:p w14:paraId="64E72066" w14:textId="77777777" w:rsidR="004E7E27" w:rsidRPr="00B87B2D" w:rsidRDefault="004E7E27" w:rsidP="00751E35">
            <w:pPr>
              <w:spacing w:after="0" w:line="240" w:lineRule="auto"/>
              <w:jc w:val="both"/>
              <w:rPr>
                <w:sz w:val="24"/>
                <w:szCs w:val="24"/>
              </w:rPr>
            </w:pPr>
            <w:r w:rsidRPr="00B87B2D">
              <w:rPr>
                <w:sz w:val="24"/>
                <w:szCs w:val="24"/>
                <w:lang w:val="vi-VN"/>
              </w:rPr>
              <w:t>Vận chuyển cây con và trồng dặm, kích thước hố 40×40×40 cm, cây bầu rọ</w:t>
            </w:r>
          </w:p>
        </w:tc>
        <w:tc>
          <w:tcPr>
            <w:tcW w:w="600" w:type="pct"/>
            <w:tcBorders>
              <w:top w:val="nil"/>
              <w:left w:val="nil"/>
              <w:bottom w:val="single" w:sz="8" w:space="0" w:color="auto"/>
              <w:right w:val="single" w:sz="8" w:space="0" w:color="auto"/>
            </w:tcBorders>
            <w:vAlign w:val="center"/>
            <w:hideMark/>
          </w:tcPr>
          <w:p w14:paraId="11D2DE79" w14:textId="77777777" w:rsidR="004E7E27" w:rsidRPr="00B87B2D" w:rsidRDefault="004E7E27" w:rsidP="00751E35">
            <w:pPr>
              <w:spacing w:after="0" w:line="240" w:lineRule="auto"/>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61AD8446" w14:textId="77777777" w:rsidR="004E7E27" w:rsidRPr="00B87B2D" w:rsidRDefault="004E7E27" w:rsidP="00751E35">
            <w:pPr>
              <w:spacing w:after="0" w:line="240" w:lineRule="auto"/>
              <w:jc w:val="both"/>
              <w:rPr>
                <w:sz w:val="24"/>
                <w:szCs w:val="24"/>
              </w:rPr>
            </w:pPr>
            <w:r w:rsidRPr="00B87B2D">
              <w:rPr>
                <w:sz w:val="24"/>
                <w:szCs w:val="24"/>
                <w:lang w:val="vi-VN"/>
              </w:rPr>
              <w:t>28,24</w:t>
            </w:r>
          </w:p>
        </w:tc>
        <w:tc>
          <w:tcPr>
            <w:tcW w:w="0" w:type="auto"/>
            <w:vMerge/>
            <w:tcBorders>
              <w:top w:val="nil"/>
              <w:left w:val="nil"/>
              <w:bottom w:val="single" w:sz="8" w:space="0" w:color="auto"/>
              <w:right w:val="single" w:sz="8" w:space="0" w:color="auto"/>
            </w:tcBorders>
            <w:shd w:val="clear" w:color="auto" w:fill="FFFFFF"/>
            <w:vAlign w:val="center"/>
            <w:hideMark/>
          </w:tcPr>
          <w:p w14:paraId="58B853BC" w14:textId="77777777" w:rsidR="004E7E27" w:rsidRPr="00B87B2D" w:rsidRDefault="004E7E27" w:rsidP="00751E35">
            <w:pPr>
              <w:spacing w:after="0" w:line="240" w:lineRule="auto"/>
              <w:jc w:val="both"/>
              <w:rPr>
                <w:sz w:val="24"/>
                <w:szCs w:val="24"/>
              </w:rPr>
            </w:pPr>
          </w:p>
        </w:tc>
      </w:tr>
      <w:tr w:rsidR="00B87B2D" w:rsidRPr="00B87B2D" w14:paraId="51B3F987"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3CA954B2" w14:textId="77777777" w:rsidR="004E7E27" w:rsidRPr="00B87B2D" w:rsidRDefault="004E7E27" w:rsidP="00751E35">
            <w:pPr>
              <w:spacing w:after="0" w:line="240" w:lineRule="auto"/>
              <w:jc w:val="center"/>
              <w:rPr>
                <w:sz w:val="24"/>
                <w:szCs w:val="24"/>
              </w:rPr>
            </w:pPr>
            <w:r w:rsidRPr="00B87B2D">
              <w:rPr>
                <w:sz w:val="24"/>
                <w:szCs w:val="24"/>
                <w:lang w:val="vi-VN"/>
              </w:rPr>
              <w:t>TR.69</w:t>
            </w:r>
          </w:p>
        </w:tc>
        <w:tc>
          <w:tcPr>
            <w:tcW w:w="1650" w:type="pct"/>
            <w:tcBorders>
              <w:top w:val="nil"/>
              <w:left w:val="nil"/>
              <w:bottom w:val="single" w:sz="8" w:space="0" w:color="auto"/>
              <w:right w:val="single" w:sz="8" w:space="0" w:color="auto"/>
            </w:tcBorders>
            <w:vAlign w:val="center"/>
            <w:hideMark/>
          </w:tcPr>
          <w:p w14:paraId="472302DC" w14:textId="77777777" w:rsidR="004E7E27" w:rsidRPr="00B87B2D" w:rsidRDefault="004E7E27" w:rsidP="00751E35">
            <w:pPr>
              <w:spacing w:after="0" w:line="240" w:lineRule="auto"/>
              <w:jc w:val="both"/>
              <w:rPr>
                <w:sz w:val="24"/>
                <w:szCs w:val="24"/>
              </w:rPr>
            </w:pPr>
            <w:r w:rsidRPr="00B87B2D">
              <w:rPr>
                <w:sz w:val="24"/>
                <w:szCs w:val="24"/>
                <w:lang w:val="vi-VN"/>
              </w:rPr>
              <w:t>Chăm sóc cây trụ m</w:t>
            </w:r>
            <w:r w:rsidRPr="00B87B2D">
              <w:rPr>
                <w:sz w:val="24"/>
                <w:szCs w:val="24"/>
              </w:rPr>
              <w:t>ầ</w:t>
            </w:r>
            <w:r w:rsidRPr="00B87B2D">
              <w:rPr>
                <w:sz w:val="24"/>
                <w:szCs w:val="24"/>
                <w:lang w:val="vi-VN"/>
              </w:rPr>
              <w:t>m (năm thứ nhất, năm thứ hai)</w:t>
            </w:r>
          </w:p>
        </w:tc>
        <w:tc>
          <w:tcPr>
            <w:tcW w:w="600" w:type="pct"/>
            <w:tcBorders>
              <w:top w:val="nil"/>
              <w:left w:val="nil"/>
              <w:bottom w:val="single" w:sz="8" w:space="0" w:color="auto"/>
              <w:right w:val="single" w:sz="8" w:space="0" w:color="auto"/>
            </w:tcBorders>
            <w:vAlign w:val="center"/>
            <w:hideMark/>
          </w:tcPr>
          <w:p w14:paraId="253195BA" w14:textId="77777777" w:rsidR="004E7E27" w:rsidRPr="00B87B2D" w:rsidRDefault="004E7E27" w:rsidP="00751E35">
            <w:pPr>
              <w:spacing w:after="0" w:line="240" w:lineRule="auto"/>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7A49D84F" w14:textId="77777777" w:rsidR="004E7E27" w:rsidRPr="00B87B2D" w:rsidRDefault="004E7E27" w:rsidP="00751E35">
            <w:pPr>
              <w:spacing w:after="0" w:line="240" w:lineRule="auto"/>
              <w:jc w:val="both"/>
              <w:rPr>
                <w:sz w:val="24"/>
                <w:szCs w:val="24"/>
              </w:rPr>
            </w:pPr>
            <w:r w:rsidRPr="00B87B2D">
              <w:rPr>
                <w:sz w:val="24"/>
                <w:szCs w:val="24"/>
                <w:lang w:val="vi-VN"/>
              </w:rPr>
              <w:t>1,28</w:t>
            </w:r>
          </w:p>
        </w:tc>
        <w:tc>
          <w:tcPr>
            <w:tcW w:w="1800" w:type="pct"/>
            <w:vMerge w:val="restart"/>
            <w:tcBorders>
              <w:top w:val="nil"/>
              <w:left w:val="nil"/>
              <w:bottom w:val="single" w:sz="8" w:space="0" w:color="auto"/>
              <w:right w:val="single" w:sz="8" w:space="0" w:color="auto"/>
            </w:tcBorders>
            <w:vAlign w:val="center"/>
            <w:hideMark/>
          </w:tcPr>
          <w:p w14:paraId="7DFC436F" w14:textId="77777777" w:rsidR="004E7E27" w:rsidRPr="00B87B2D" w:rsidRDefault="004E7E27" w:rsidP="00751E35">
            <w:pPr>
              <w:spacing w:after="0" w:line="240" w:lineRule="auto"/>
              <w:jc w:val="both"/>
              <w:rPr>
                <w:sz w:val="24"/>
                <w:szCs w:val="24"/>
              </w:rPr>
            </w:pPr>
            <w:r w:rsidRPr="00B87B2D">
              <w:rPr>
                <w:sz w:val="24"/>
                <w:szCs w:val="24"/>
                <w:lang w:val="vi-VN"/>
              </w:rPr>
              <w:t>Bắt Hà, cắm lại cọc, vớt b</w:t>
            </w:r>
            <w:r w:rsidRPr="00B87B2D">
              <w:rPr>
                <w:sz w:val="24"/>
                <w:szCs w:val="24"/>
              </w:rPr>
              <w:t>èo rác đè</w:t>
            </w:r>
            <w:r w:rsidRPr="00B87B2D">
              <w:rPr>
                <w:sz w:val="24"/>
                <w:szCs w:val="24"/>
                <w:lang w:val="vi-VN"/>
              </w:rPr>
              <w:t> lên cây, buộc giữ cây the</w:t>
            </w:r>
            <w:r w:rsidRPr="00B87B2D">
              <w:rPr>
                <w:sz w:val="24"/>
                <w:szCs w:val="24"/>
              </w:rPr>
              <w:t>o đúng</w:t>
            </w:r>
            <w:r w:rsidRPr="00B87B2D">
              <w:rPr>
                <w:sz w:val="24"/>
                <w:szCs w:val="24"/>
                <w:lang w:val="vi-VN"/>
              </w:rPr>
              <w:t> thiết kế. Thu d</w:t>
            </w:r>
            <w:r w:rsidRPr="00B87B2D">
              <w:rPr>
                <w:sz w:val="24"/>
                <w:szCs w:val="24"/>
              </w:rPr>
              <w:t>ọ</w:t>
            </w:r>
            <w:r w:rsidRPr="00B87B2D">
              <w:rPr>
                <w:sz w:val="24"/>
                <w:szCs w:val="24"/>
                <w:lang w:val="vi-VN"/>
              </w:rPr>
              <w:t>n hi</w:t>
            </w:r>
            <w:r w:rsidRPr="00B87B2D">
              <w:rPr>
                <w:sz w:val="24"/>
                <w:szCs w:val="24"/>
              </w:rPr>
              <w:t>ệ</w:t>
            </w:r>
            <w:r w:rsidRPr="00B87B2D">
              <w:rPr>
                <w:sz w:val="24"/>
                <w:szCs w:val="24"/>
                <w:lang w:val="vi-VN"/>
              </w:rPr>
              <w:t>n tr</w:t>
            </w:r>
            <w:r w:rsidRPr="00B87B2D">
              <w:rPr>
                <w:sz w:val="24"/>
                <w:szCs w:val="24"/>
              </w:rPr>
              <w:t>ường sau khi thi công</w:t>
            </w:r>
          </w:p>
        </w:tc>
      </w:tr>
      <w:tr w:rsidR="00B87B2D" w:rsidRPr="00B87B2D" w14:paraId="7FE7477C"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007881CB" w14:textId="77777777" w:rsidR="004E7E27" w:rsidRPr="00B87B2D" w:rsidRDefault="004E7E27" w:rsidP="00751E35">
            <w:pPr>
              <w:spacing w:after="0" w:line="240" w:lineRule="auto"/>
              <w:jc w:val="center"/>
              <w:rPr>
                <w:sz w:val="24"/>
                <w:szCs w:val="24"/>
              </w:rPr>
            </w:pPr>
            <w:r w:rsidRPr="00B87B2D">
              <w:rPr>
                <w:sz w:val="24"/>
                <w:szCs w:val="24"/>
                <w:lang w:val="vi-VN"/>
              </w:rPr>
              <w:t>TR.70</w:t>
            </w:r>
          </w:p>
        </w:tc>
        <w:tc>
          <w:tcPr>
            <w:tcW w:w="1650" w:type="pct"/>
            <w:tcBorders>
              <w:top w:val="nil"/>
              <w:left w:val="nil"/>
              <w:bottom w:val="single" w:sz="8" w:space="0" w:color="auto"/>
              <w:right w:val="single" w:sz="8" w:space="0" w:color="auto"/>
            </w:tcBorders>
            <w:vAlign w:val="center"/>
            <w:hideMark/>
          </w:tcPr>
          <w:p w14:paraId="2A1802BE" w14:textId="77777777" w:rsidR="004E7E27" w:rsidRPr="00B87B2D" w:rsidRDefault="004E7E27" w:rsidP="00751E35">
            <w:pPr>
              <w:spacing w:after="0" w:line="240" w:lineRule="auto"/>
              <w:jc w:val="both"/>
              <w:rPr>
                <w:sz w:val="24"/>
                <w:szCs w:val="24"/>
              </w:rPr>
            </w:pPr>
            <w:r w:rsidRPr="00B87B2D">
              <w:rPr>
                <w:sz w:val="24"/>
                <w:szCs w:val="24"/>
                <w:lang w:val="vi-VN"/>
              </w:rPr>
              <w:t>Chăm sóc cây trụ mầm (năm thứ ba, năm thứ tư và năm thứ năm)</w:t>
            </w:r>
          </w:p>
        </w:tc>
        <w:tc>
          <w:tcPr>
            <w:tcW w:w="600" w:type="pct"/>
            <w:tcBorders>
              <w:top w:val="nil"/>
              <w:left w:val="nil"/>
              <w:bottom w:val="single" w:sz="8" w:space="0" w:color="auto"/>
              <w:right w:val="single" w:sz="8" w:space="0" w:color="auto"/>
            </w:tcBorders>
            <w:vAlign w:val="center"/>
            <w:hideMark/>
          </w:tcPr>
          <w:p w14:paraId="762DFD20" w14:textId="77777777" w:rsidR="004E7E27" w:rsidRPr="00B87B2D" w:rsidRDefault="004E7E27" w:rsidP="00751E35">
            <w:pPr>
              <w:spacing w:after="0" w:line="240" w:lineRule="auto"/>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5D54B29E" w14:textId="77777777" w:rsidR="004E7E27" w:rsidRPr="00B87B2D" w:rsidRDefault="004E7E27" w:rsidP="00751E35">
            <w:pPr>
              <w:spacing w:after="0" w:line="240" w:lineRule="auto"/>
              <w:jc w:val="both"/>
              <w:rPr>
                <w:sz w:val="24"/>
                <w:szCs w:val="24"/>
              </w:rPr>
            </w:pPr>
            <w:r w:rsidRPr="00B87B2D">
              <w:rPr>
                <w:sz w:val="24"/>
                <w:szCs w:val="24"/>
                <w:lang w:val="vi-VN"/>
              </w:rPr>
              <w:t>1,10</w:t>
            </w:r>
          </w:p>
        </w:tc>
        <w:tc>
          <w:tcPr>
            <w:tcW w:w="0" w:type="auto"/>
            <w:vMerge/>
            <w:tcBorders>
              <w:top w:val="nil"/>
              <w:left w:val="nil"/>
              <w:bottom w:val="single" w:sz="8" w:space="0" w:color="auto"/>
              <w:right w:val="single" w:sz="8" w:space="0" w:color="auto"/>
            </w:tcBorders>
            <w:shd w:val="clear" w:color="auto" w:fill="FFFFFF"/>
            <w:vAlign w:val="center"/>
            <w:hideMark/>
          </w:tcPr>
          <w:p w14:paraId="15552E8B" w14:textId="77777777" w:rsidR="004E7E27" w:rsidRPr="00B87B2D" w:rsidRDefault="004E7E27" w:rsidP="00751E35">
            <w:pPr>
              <w:spacing w:after="0" w:line="240" w:lineRule="auto"/>
              <w:jc w:val="both"/>
              <w:rPr>
                <w:sz w:val="24"/>
                <w:szCs w:val="24"/>
              </w:rPr>
            </w:pPr>
          </w:p>
        </w:tc>
      </w:tr>
      <w:tr w:rsidR="00B87B2D" w:rsidRPr="00B87B2D" w14:paraId="400B908C"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66AE5AB4" w14:textId="77777777" w:rsidR="004E7E27" w:rsidRPr="00B87B2D" w:rsidRDefault="004E7E27" w:rsidP="00751E35">
            <w:pPr>
              <w:spacing w:after="0" w:line="240" w:lineRule="auto"/>
              <w:jc w:val="center"/>
              <w:rPr>
                <w:sz w:val="24"/>
                <w:szCs w:val="24"/>
              </w:rPr>
            </w:pPr>
            <w:r w:rsidRPr="00B87B2D">
              <w:rPr>
                <w:sz w:val="24"/>
                <w:szCs w:val="24"/>
                <w:lang w:val="vi-VN"/>
              </w:rPr>
              <w:t>TR.71</w:t>
            </w:r>
          </w:p>
        </w:tc>
        <w:tc>
          <w:tcPr>
            <w:tcW w:w="1650" w:type="pct"/>
            <w:tcBorders>
              <w:top w:val="nil"/>
              <w:left w:val="nil"/>
              <w:bottom w:val="single" w:sz="8" w:space="0" w:color="auto"/>
              <w:right w:val="single" w:sz="8" w:space="0" w:color="auto"/>
            </w:tcBorders>
            <w:vAlign w:val="center"/>
            <w:hideMark/>
          </w:tcPr>
          <w:p w14:paraId="49DA9291" w14:textId="77777777" w:rsidR="004E7E27" w:rsidRPr="00B87B2D" w:rsidRDefault="004E7E27" w:rsidP="00751E35">
            <w:pPr>
              <w:spacing w:after="0" w:line="240" w:lineRule="auto"/>
              <w:jc w:val="both"/>
              <w:rPr>
                <w:sz w:val="24"/>
                <w:szCs w:val="24"/>
              </w:rPr>
            </w:pPr>
            <w:r w:rsidRPr="00B87B2D">
              <w:rPr>
                <w:sz w:val="24"/>
                <w:szCs w:val="24"/>
                <w:lang w:val="vi-VN"/>
              </w:rPr>
              <w:t>Chăm sóc cây có bầu (năm thứ nhất)</w:t>
            </w:r>
          </w:p>
        </w:tc>
        <w:tc>
          <w:tcPr>
            <w:tcW w:w="600" w:type="pct"/>
            <w:tcBorders>
              <w:top w:val="nil"/>
              <w:left w:val="nil"/>
              <w:bottom w:val="single" w:sz="8" w:space="0" w:color="auto"/>
              <w:right w:val="single" w:sz="8" w:space="0" w:color="auto"/>
            </w:tcBorders>
            <w:vAlign w:val="center"/>
            <w:hideMark/>
          </w:tcPr>
          <w:p w14:paraId="6135A315" w14:textId="77777777" w:rsidR="004E7E27" w:rsidRPr="00B87B2D" w:rsidRDefault="004E7E27" w:rsidP="00751E35">
            <w:pPr>
              <w:spacing w:after="0" w:line="240" w:lineRule="auto"/>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61BE57BC" w14:textId="77777777" w:rsidR="004E7E27" w:rsidRPr="00B87B2D" w:rsidRDefault="004E7E27" w:rsidP="00751E35">
            <w:pPr>
              <w:spacing w:after="0" w:line="240" w:lineRule="auto"/>
              <w:jc w:val="both"/>
              <w:rPr>
                <w:sz w:val="24"/>
                <w:szCs w:val="24"/>
              </w:rPr>
            </w:pPr>
            <w:r w:rsidRPr="00B87B2D">
              <w:rPr>
                <w:sz w:val="24"/>
                <w:szCs w:val="24"/>
                <w:lang w:val="vi-VN"/>
              </w:rPr>
              <w:t>3,30</w:t>
            </w:r>
          </w:p>
        </w:tc>
        <w:tc>
          <w:tcPr>
            <w:tcW w:w="0" w:type="auto"/>
            <w:vMerge/>
            <w:tcBorders>
              <w:top w:val="nil"/>
              <w:left w:val="nil"/>
              <w:bottom w:val="single" w:sz="8" w:space="0" w:color="auto"/>
              <w:right w:val="single" w:sz="8" w:space="0" w:color="auto"/>
            </w:tcBorders>
            <w:shd w:val="clear" w:color="auto" w:fill="FFFFFF"/>
            <w:vAlign w:val="center"/>
            <w:hideMark/>
          </w:tcPr>
          <w:p w14:paraId="5E38B1D8" w14:textId="77777777" w:rsidR="004E7E27" w:rsidRPr="00B87B2D" w:rsidRDefault="004E7E27" w:rsidP="00751E35">
            <w:pPr>
              <w:spacing w:after="0" w:line="240" w:lineRule="auto"/>
              <w:jc w:val="both"/>
              <w:rPr>
                <w:sz w:val="24"/>
                <w:szCs w:val="24"/>
              </w:rPr>
            </w:pPr>
          </w:p>
        </w:tc>
      </w:tr>
      <w:tr w:rsidR="00B87B2D" w:rsidRPr="00B87B2D" w14:paraId="1D76D422"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16B525FA" w14:textId="77777777" w:rsidR="004E7E27" w:rsidRPr="00B87B2D" w:rsidRDefault="004E7E27" w:rsidP="00751E35">
            <w:pPr>
              <w:spacing w:after="0" w:line="240" w:lineRule="auto"/>
              <w:jc w:val="center"/>
              <w:rPr>
                <w:sz w:val="24"/>
                <w:szCs w:val="24"/>
              </w:rPr>
            </w:pPr>
            <w:r w:rsidRPr="00B87B2D">
              <w:rPr>
                <w:sz w:val="24"/>
                <w:szCs w:val="24"/>
                <w:lang w:val="vi-VN"/>
              </w:rPr>
              <w:t>TR.72</w:t>
            </w:r>
          </w:p>
        </w:tc>
        <w:tc>
          <w:tcPr>
            <w:tcW w:w="1650" w:type="pct"/>
            <w:tcBorders>
              <w:top w:val="nil"/>
              <w:left w:val="nil"/>
              <w:bottom w:val="single" w:sz="8" w:space="0" w:color="auto"/>
              <w:right w:val="single" w:sz="8" w:space="0" w:color="auto"/>
            </w:tcBorders>
            <w:vAlign w:val="center"/>
            <w:hideMark/>
          </w:tcPr>
          <w:p w14:paraId="3E7E9680" w14:textId="77777777" w:rsidR="004E7E27" w:rsidRPr="00B87B2D" w:rsidRDefault="004E7E27" w:rsidP="00751E35">
            <w:pPr>
              <w:spacing w:after="0" w:line="240" w:lineRule="auto"/>
              <w:jc w:val="both"/>
              <w:rPr>
                <w:sz w:val="24"/>
                <w:szCs w:val="24"/>
              </w:rPr>
            </w:pPr>
            <w:r w:rsidRPr="00B87B2D">
              <w:rPr>
                <w:sz w:val="24"/>
                <w:szCs w:val="24"/>
                <w:lang w:val="vi-VN"/>
              </w:rPr>
              <w:t>Chăm sóc cây có bầu (năm thứ hai)</w:t>
            </w:r>
          </w:p>
        </w:tc>
        <w:tc>
          <w:tcPr>
            <w:tcW w:w="600" w:type="pct"/>
            <w:tcBorders>
              <w:top w:val="nil"/>
              <w:left w:val="nil"/>
              <w:bottom w:val="single" w:sz="8" w:space="0" w:color="auto"/>
              <w:right w:val="single" w:sz="8" w:space="0" w:color="auto"/>
            </w:tcBorders>
            <w:vAlign w:val="center"/>
            <w:hideMark/>
          </w:tcPr>
          <w:p w14:paraId="19608C90" w14:textId="77777777" w:rsidR="004E7E27" w:rsidRPr="00B87B2D" w:rsidRDefault="004E7E27" w:rsidP="00751E35">
            <w:pPr>
              <w:spacing w:after="0" w:line="240" w:lineRule="auto"/>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27FD1E8C" w14:textId="77777777" w:rsidR="004E7E27" w:rsidRPr="00B87B2D" w:rsidRDefault="004E7E27" w:rsidP="00751E35">
            <w:pPr>
              <w:spacing w:after="0" w:line="240" w:lineRule="auto"/>
              <w:jc w:val="both"/>
              <w:rPr>
                <w:sz w:val="24"/>
                <w:szCs w:val="24"/>
              </w:rPr>
            </w:pPr>
            <w:r w:rsidRPr="00B87B2D">
              <w:rPr>
                <w:sz w:val="24"/>
                <w:szCs w:val="24"/>
                <w:lang w:val="vi-VN"/>
              </w:rPr>
              <w:t>2,75</w:t>
            </w:r>
          </w:p>
        </w:tc>
        <w:tc>
          <w:tcPr>
            <w:tcW w:w="0" w:type="auto"/>
            <w:vMerge/>
            <w:tcBorders>
              <w:top w:val="nil"/>
              <w:left w:val="nil"/>
              <w:bottom w:val="single" w:sz="8" w:space="0" w:color="auto"/>
              <w:right w:val="single" w:sz="8" w:space="0" w:color="auto"/>
            </w:tcBorders>
            <w:shd w:val="clear" w:color="auto" w:fill="FFFFFF"/>
            <w:vAlign w:val="center"/>
            <w:hideMark/>
          </w:tcPr>
          <w:p w14:paraId="3489971C" w14:textId="77777777" w:rsidR="004E7E27" w:rsidRPr="00B87B2D" w:rsidRDefault="004E7E27" w:rsidP="00751E35">
            <w:pPr>
              <w:spacing w:after="0" w:line="240" w:lineRule="auto"/>
              <w:jc w:val="both"/>
              <w:rPr>
                <w:sz w:val="24"/>
                <w:szCs w:val="24"/>
              </w:rPr>
            </w:pPr>
          </w:p>
        </w:tc>
      </w:tr>
      <w:tr w:rsidR="00B87B2D" w:rsidRPr="00B87B2D" w14:paraId="6B9030D1"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72B4D059" w14:textId="77777777" w:rsidR="004E7E27" w:rsidRPr="00B87B2D" w:rsidRDefault="004E7E27" w:rsidP="00751E35">
            <w:pPr>
              <w:spacing w:after="0" w:line="240" w:lineRule="auto"/>
              <w:jc w:val="center"/>
              <w:rPr>
                <w:sz w:val="24"/>
                <w:szCs w:val="24"/>
              </w:rPr>
            </w:pPr>
            <w:r w:rsidRPr="00B87B2D">
              <w:rPr>
                <w:sz w:val="24"/>
                <w:szCs w:val="24"/>
                <w:lang w:val="vi-VN"/>
              </w:rPr>
              <w:t>TR.73</w:t>
            </w:r>
          </w:p>
        </w:tc>
        <w:tc>
          <w:tcPr>
            <w:tcW w:w="1650" w:type="pct"/>
            <w:tcBorders>
              <w:top w:val="nil"/>
              <w:left w:val="nil"/>
              <w:bottom w:val="single" w:sz="8" w:space="0" w:color="auto"/>
              <w:right w:val="single" w:sz="8" w:space="0" w:color="auto"/>
            </w:tcBorders>
            <w:vAlign w:val="center"/>
            <w:hideMark/>
          </w:tcPr>
          <w:p w14:paraId="1DA9E8C9" w14:textId="77777777" w:rsidR="004E7E27" w:rsidRPr="00B87B2D" w:rsidRDefault="004E7E27" w:rsidP="00751E35">
            <w:pPr>
              <w:spacing w:after="0" w:line="240" w:lineRule="auto"/>
              <w:jc w:val="both"/>
              <w:rPr>
                <w:spacing w:val="-6"/>
                <w:sz w:val="24"/>
                <w:szCs w:val="24"/>
              </w:rPr>
            </w:pPr>
            <w:r w:rsidRPr="00B87B2D">
              <w:rPr>
                <w:spacing w:val="-6"/>
                <w:sz w:val="24"/>
                <w:szCs w:val="24"/>
                <w:lang w:val="vi-VN"/>
              </w:rPr>
              <w:t>Chăm sóc cây có bầu (năm thứ ba, năm thứ tư, n</w:t>
            </w:r>
            <w:r w:rsidRPr="00B87B2D">
              <w:rPr>
                <w:spacing w:val="-6"/>
                <w:sz w:val="24"/>
                <w:szCs w:val="24"/>
              </w:rPr>
              <w:t>ă</w:t>
            </w:r>
            <w:r w:rsidRPr="00B87B2D">
              <w:rPr>
                <w:spacing w:val="-6"/>
                <w:sz w:val="24"/>
                <w:szCs w:val="24"/>
                <w:lang w:val="vi-VN"/>
              </w:rPr>
              <w:t>m thứ năm)</w:t>
            </w:r>
          </w:p>
        </w:tc>
        <w:tc>
          <w:tcPr>
            <w:tcW w:w="600" w:type="pct"/>
            <w:tcBorders>
              <w:top w:val="nil"/>
              <w:left w:val="nil"/>
              <w:bottom w:val="single" w:sz="8" w:space="0" w:color="auto"/>
              <w:right w:val="single" w:sz="8" w:space="0" w:color="auto"/>
            </w:tcBorders>
            <w:vAlign w:val="center"/>
            <w:hideMark/>
          </w:tcPr>
          <w:p w14:paraId="1A5423A4" w14:textId="77777777" w:rsidR="004E7E27" w:rsidRPr="00B87B2D" w:rsidRDefault="004E7E27" w:rsidP="00751E35">
            <w:pPr>
              <w:spacing w:after="0" w:line="240" w:lineRule="auto"/>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28E7FC08" w14:textId="77777777" w:rsidR="004E7E27" w:rsidRPr="00B87B2D" w:rsidRDefault="004E7E27" w:rsidP="00751E35">
            <w:pPr>
              <w:spacing w:after="0" w:line="240" w:lineRule="auto"/>
              <w:jc w:val="both"/>
              <w:rPr>
                <w:sz w:val="24"/>
                <w:szCs w:val="24"/>
              </w:rPr>
            </w:pPr>
            <w:r w:rsidRPr="00B87B2D">
              <w:rPr>
                <w:sz w:val="24"/>
                <w:szCs w:val="24"/>
                <w:lang w:val="vi-VN"/>
              </w:rPr>
              <w:t>1,65</w:t>
            </w:r>
          </w:p>
        </w:tc>
        <w:tc>
          <w:tcPr>
            <w:tcW w:w="0" w:type="auto"/>
            <w:vMerge/>
            <w:tcBorders>
              <w:top w:val="nil"/>
              <w:left w:val="nil"/>
              <w:bottom w:val="single" w:sz="8" w:space="0" w:color="auto"/>
              <w:right w:val="single" w:sz="8" w:space="0" w:color="auto"/>
            </w:tcBorders>
            <w:shd w:val="clear" w:color="auto" w:fill="FFFFFF"/>
            <w:vAlign w:val="center"/>
            <w:hideMark/>
          </w:tcPr>
          <w:p w14:paraId="66BC943F" w14:textId="77777777" w:rsidR="004E7E27" w:rsidRPr="00B87B2D" w:rsidRDefault="004E7E27" w:rsidP="00751E35">
            <w:pPr>
              <w:spacing w:after="0" w:line="240" w:lineRule="auto"/>
              <w:jc w:val="both"/>
              <w:rPr>
                <w:sz w:val="24"/>
                <w:szCs w:val="24"/>
              </w:rPr>
            </w:pPr>
          </w:p>
        </w:tc>
      </w:tr>
      <w:tr w:rsidR="00B87B2D" w:rsidRPr="00B87B2D" w14:paraId="5FFFF60E"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15ADAC67" w14:textId="77777777" w:rsidR="004E7E27" w:rsidRPr="00B87B2D" w:rsidRDefault="004E7E27" w:rsidP="00751E35">
            <w:pPr>
              <w:spacing w:after="0" w:line="240" w:lineRule="auto"/>
              <w:jc w:val="center"/>
              <w:rPr>
                <w:sz w:val="24"/>
                <w:szCs w:val="24"/>
              </w:rPr>
            </w:pPr>
            <w:r w:rsidRPr="00B87B2D">
              <w:rPr>
                <w:sz w:val="24"/>
                <w:szCs w:val="24"/>
                <w:lang w:val="vi-VN"/>
              </w:rPr>
              <w:t>TR.74</w:t>
            </w:r>
          </w:p>
        </w:tc>
        <w:tc>
          <w:tcPr>
            <w:tcW w:w="1650" w:type="pct"/>
            <w:tcBorders>
              <w:top w:val="nil"/>
              <w:left w:val="nil"/>
              <w:bottom w:val="single" w:sz="8" w:space="0" w:color="auto"/>
              <w:right w:val="single" w:sz="8" w:space="0" w:color="auto"/>
            </w:tcBorders>
            <w:vAlign w:val="center"/>
            <w:hideMark/>
          </w:tcPr>
          <w:p w14:paraId="42BBA33D" w14:textId="77777777" w:rsidR="004E7E27" w:rsidRPr="00B87B2D" w:rsidRDefault="004E7E27" w:rsidP="00751E35">
            <w:pPr>
              <w:spacing w:after="0" w:line="240" w:lineRule="auto"/>
              <w:jc w:val="both"/>
              <w:rPr>
                <w:sz w:val="24"/>
                <w:szCs w:val="24"/>
              </w:rPr>
            </w:pPr>
            <w:r w:rsidRPr="00B87B2D">
              <w:rPr>
                <w:sz w:val="24"/>
                <w:szCs w:val="24"/>
                <w:lang w:val="vi-VN"/>
              </w:rPr>
              <w:t>Bảo vệ rừng (rừng trồng giai đoạn kiến thiết cơ bản; khoanh nuôi xúc tiến tái sinh tự nhiên; nuôi dưỡng rừng; làm giàu rừng)</w:t>
            </w:r>
          </w:p>
        </w:tc>
        <w:tc>
          <w:tcPr>
            <w:tcW w:w="600" w:type="pct"/>
            <w:tcBorders>
              <w:top w:val="nil"/>
              <w:left w:val="nil"/>
              <w:bottom w:val="single" w:sz="8" w:space="0" w:color="auto"/>
              <w:right w:val="single" w:sz="8" w:space="0" w:color="auto"/>
            </w:tcBorders>
            <w:vAlign w:val="center"/>
            <w:hideMark/>
          </w:tcPr>
          <w:p w14:paraId="3372415D" w14:textId="77777777" w:rsidR="004E7E27" w:rsidRPr="00B87B2D" w:rsidRDefault="004E7E27" w:rsidP="00751E35">
            <w:pPr>
              <w:spacing w:after="0" w:line="240" w:lineRule="auto"/>
              <w:jc w:val="both"/>
              <w:rPr>
                <w:sz w:val="24"/>
                <w:szCs w:val="24"/>
              </w:rPr>
            </w:pPr>
            <w:r w:rsidRPr="00B87B2D">
              <w:rPr>
                <w:sz w:val="24"/>
                <w:szCs w:val="24"/>
                <w:lang w:val="vi-VN"/>
              </w:rPr>
              <w:t>Công/Ha</w:t>
            </w:r>
          </w:p>
        </w:tc>
        <w:tc>
          <w:tcPr>
            <w:tcW w:w="450" w:type="pct"/>
            <w:tcBorders>
              <w:top w:val="nil"/>
              <w:left w:val="nil"/>
              <w:bottom w:val="single" w:sz="8" w:space="0" w:color="auto"/>
              <w:right w:val="single" w:sz="8" w:space="0" w:color="auto"/>
            </w:tcBorders>
            <w:vAlign w:val="center"/>
            <w:hideMark/>
          </w:tcPr>
          <w:p w14:paraId="41425D55" w14:textId="77777777" w:rsidR="004E7E27" w:rsidRPr="00B87B2D" w:rsidRDefault="004E7E27" w:rsidP="00751E35">
            <w:pPr>
              <w:spacing w:after="0" w:line="240" w:lineRule="auto"/>
              <w:jc w:val="both"/>
              <w:rPr>
                <w:sz w:val="24"/>
                <w:szCs w:val="24"/>
              </w:rPr>
            </w:pPr>
            <w:r w:rsidRPr="00B87B2D">
              <w:rPr>
                <w:sz w:val="24"/>
                <w:szCs w:val="24"/>
                <w:lang w:val="vi-VN"/>
              </w:rPr>
              <w:t>7,28</w:t>
            </w:r>
          </w:p>
        </w:tc>
        <w:tc>
          <w:tcPr>
            <w:tcW w:w="1800" w:type="pct"/>
            <w:tcBorders>
              <w:top w:val="nil"/>
              <w:left w:val="nil"/>
              <w:bottom w:val="single" w:sz="8" w:space="0" w:color="auto"/>
              <w:right w:val="single" w:sz="8" w:space="0" w:color="auto"/>
            </w:tcBorders>
            <w:vAlign w:val="center"/>
            <w:hideMark/>
          </w:tcPr>
          <w:p w14:paraId="2A0369D6" w14:textId="77777777" w:rsidR="004E7E27" w:rsidRPr="00B87B2D" w:rsidRDefault="004E7E27" w:rsidP="00751E35">
            <w:pPr>
              <w:spacing w:after="0" w:line="240" w:lineRule="auto"/>
              <w:jc w:val="both"/>
              <w:rPr>
                <w:sz w:val="24"/>
                <w:szCs w:val="24"/>
              </w:rPr>
            </w:pPr>
            <w:r w:rsidRPr="00B87B2D">
              <w:rPr>
                <w:sz w:val="24"/>
                <w:szCs w:val="24"/>
                <w:lang w:val="vi-VN"/>
              </w:rPr>
              <w:t>Kiểm tra, bảo vệ, hạn chế </w:t>
            </w:r>
            <w:r w:rsidRPr="00B87B2D">
              <w:rPr>
                <w:sz w:val="24"/>
                <w:szCs w:val="24"/>
              </w:rPr>
              <w:t>mọi</w:t>
            </w:r>
            <w:r w:rsidRPr="00B87B2D">
              <w:rPr>
                <w:sz w:val="24"/>
                <w:szCs w:val="24"/>
                <w:lang w:val="vi-VN"/>
              </w:rPr>
              <w:t> hoạt động nuôi trồng đánh bắt thủy hải sản, đi lại của thuyền bè,.</w:t>
            </w:r>
            <w:r w:rsidRPr="00B87B2D">
              <w:rPr>
                <w:sz w:val="24"/>
                <w:szCs w:val="24"/>
              </w:rPr>
              <w:t>.. </w:t>
            </w:r>
            <w:r w:rsidRPr="00B87B2D">
              <w:rPr>
                <w:sz w:val="24"/>
                <w:szCs w:val="24"/>
                <w:lang w:val="vi-VN"/>
              </w:rPr>
              <w:t>trong khu vực trồng cây, bảo v</w:t>
            </w:r>
            <w:r w:rsidRPr="00B87B2D">
              <w:rPr>
                <w:sz w:val="24"/>
                <w:szCs w:val="24"/>
              </w:rPr>
              <w:t>ệ</w:t>
            </w:r>
            <w:r w:rsidRPr="00B87B2D">
              <w:rPr>
                <w:sz w:val="24"/>
                <w:szCs w:val="24"/>
                <w:lang w:val="vi-VN"/>
              </w:rPr>
              <w:t> chống phá hoại cây trồng</w:t>
            </w:r>
          </w:p>
        </w:tc>
      </w:tr>
      <w:tr w:rsidR="00B87B2D" w:rsidRPr="00B87B2D" w14:paraId="43515052" w14:textId="77777777" w:rsidTr="0079428F">
        <w:trPr>
          <w:tblCellSpacing w:w="0" w:type="dxa"/>
        </w:trPr>
        <w:tc>
          <w:tcPr>
            <w:tcW w:w="400" w:type="pct"/>
            <w:tcBorders>
              <w:top w:val="nil"/>
              <w:left w:val="single" w:sz="8" w:space="0" w:color="auto"/>
              <w:bottom w:val="single" w:sz="8" w:space="0" w:color="auto"/>
              <w:right w:val="single" w:sz="8" w:space="0" w:color="auto"/>
            </w:tcBorders>
            <w:vAlign w:val="center"/>
            <w:hideMark/>
          </w:tcPr>
          <w:p w14:paraId="798F6394" w14:textId="77777777" w:rsidR="004E7E27" w:rsidRPr="00B87B2D" w:rsidRDefault="004E7E27" w:rsidP="00751E35">
            <w:pPr>
              <w:spacing w:after="0" w:line="240" w:lineRule="auto"/>
              <w:jc w:val="center"/>
              <w:rPr>
                <w:sz w:val="24"/>
                <w:szCs w:val="24"/>
              </w:rPr>
            </w:pPr>
            <w:r w:rsidRPr="00B87B2D">
              <w:rPr>
                <w:sz w:val="24"/>
                <w:szCs w:val="24"/>
                <w:lang w:val="vi-VN"/>
              </w:rPr>
              <w:lastRenderedPageBreak/>
              <w:t>TR.75</w:t>
            </w:r>
          </w:p>
        </w:tc>
        <w:tc>
          <w:tcPr>
            <w:tcW w:w="1650" w:type="pct"/>
            <w:tcBorders>
              <w:top w:val="nil"/>
              <w:left w:val="nil"/>
              <w:bottom w:val="single" w:sz="8" w:space="0" w:color="auto"/>
              <w:right w:val="single" w:sz="8" w:space="0" w:color="auto"/>
            </w:tcBorders>
            <w:vAlign w:val="center"/>
            <w:hideMark/>
          </w:tcPr>
          <w:p w14:paraId="0CEC2592" w14:textId="77777777" w:rsidR="004E7E27" w:rsidRPr="00B87B2D" w:rsidRDefault="004E7E27" w:rsidP="00751E35">
            <w:pPr>
              <w:spacing w:after="0" w:line="240" w:lineRule="auto"/>
              <w:jc w:val="both"/>
              <w:rPr>
                <w:sz w:val="24"/>
                <w:szCs w:val="24"/>
              </w:rPr>
            </w:pPr>
            <w:r w:rsidRPr="00B87B2D">
              <w:rPr>
                <w:sz w:val="24"/>
                <w:szCs w:val="24"/>
                <w:lang w:val="vi-VN"/>
              </w:rPr>
              <w:t>Trồng tràm rễ </w:t>
            </w:r>
            <w:r w:rsidRPr="00B87B2D">
              <w:rPr>
                <w:sz w:val="24"/>
                <w:szCs w:val="24"/>
              </w:rPr>
              <w:t>trần</w:t>
            </w:r>
          </w:p>
        </w:tc>
        <w:tc>
          <w:tcPr>
            <w:tcW w:w="600" w:type="pct"/>
            <w:tcBorders>
              <w:top w:val="nil"/>
              <w:left w:val="nil"/>
              <w:bottom w:val="single" w:sz="8" w:space="0" w:color="auto"/>
              <w:right w:val="single" w:sz="8" w:space="0" w:color="auto"/>
            </w:tcBorders>
            <w:vAlign w:val="center"/>
            <w:hideMark/>
          </w:tcPr>
          <w:p w14:paraId="5A6A0ECE" w14:textId="77777777" w:rsidR="004E7E27" w:rsidRPr="00B87B2D" w:rsidRDefault="004E7E27" w:rsidP="00751E35">
            <w:pPr>
              <w:spacing w:after="0" w:line="240" w:lineRule="auto"/>
              <w:jc w:val="both"/>
              <w:rPr>
                <w:sz w:val="24"/>
                <w:szCs w:val="24"/>
              </w:rPr>
            </w:pPr>
            <w:r w:rsidRPr="00B87B2D">
              <w:rPr>
                <w:sz w:val="24"/>
                <w:szCs w:val="24"/>
                <w:lang w:val="vi-VN"/>
              </w:rPr>
              <w:t>Công/1000 cây</w:t>
            </w:r>
          </w:p>
        </w:tc>
        <w:tc>
          <w:tcPr>
            <w:tcW w:w="450" w:type="pct"/>
            <w:tcBorders>
              <w:top w:val="nil"/>
              <w:left w:val="nil"/>
              <w:bottom w:val="single" w:sz="8" w:space="0" w:color="auto"/>
              <w:right w:val="single" w:sz="8" w:space="0" w:color="auto"/>
            </w:tcBorders>
            <w:vAlign w:val="center"/>
            <w:hideMark/>
          </w:tcPr>
          <w:p w14:paraId="31C6DA97" w14:textId="77777777" w:rsidR="004E7E27" w:rsidRPr="00B87B2D" w:rsidRDefault="004E7E27" w:rsidP="00751E35">
            <w:pPr>
              <w:spacing w:after="0" w:line="240" w:lineRule="auto"/>
              <w:jc w:val="both"/>
              <w:rPr>
                <w:sz w:val="24"/>
                <w:szCs w:val="24"/>
              </w:rPr>
            </w:pPr>
            <w:r w:rsidRPr="00B87B2D">
              <w:rPr>
                <w:sz w:val="24"/>
                <w:szCs w:val="24"/>
                <w:lang w:val="vi-VN"/>
              </w:rPr>
              <w:t>0,95</w:t>
            </w:r>
          </w:p>
        </w:tc>
        <w:tc>
          <w:tcPr>
            <w:tcW w:w="1800" w:type="pct"/>
            <w:tcBorders>
              <w:top w:val="nil"/>
              <w:left w:val="nil"/>
              <w:bottom w:val="single" w:sz="8" w:space="0" w:color="auto"/>
              <w:right w:val="single" w:sz="8" w:space="0" w:color="auto"/>
            </w:tcBorders>
            <w:vAlign w:val="center"/>
            <w:hideMark/>
          </w:tcPr>
          <w:p w14:paraId="34BC9FF5" w14:textId="77777777" w:rsidR="004E7E27" w:rsidRPr="00B87B2D" w:rsidRDefault="004E7E27" w:rsidP="00751E35">
            <w:pPr>
              <w:spacing w:after="0" w:line="240" w:lineRule="auto"/>
              <w:jc w:val="both"/>
              <w:rPr>
                <w:sz w:val="24"/>
                <w:szCs w:val="24"/>
              </w:rPr>
            </w:pPr>
            <w:r w:rsidRPr="00B87B2D">
              <w:rPr>
                <w:sz w:val="24"/>
                <w:szCs w:val="24"/>
                <w:lang w:val="vi-VN"/>
              </w:rPr>
              <w:t>Vận chuyển cây từ vị trí t</w:t>
            </w:r>
            <w:r w:rsidRPr="00B87B2D">
              <w:rPr>
                <w:sz w:val="24"/>
                <w:szCs w:val="24"/>
              </w:rPr>
              <w:t>ậ</w:t>
            </w:r>
            <w:r w:rsidRPr="00B87B2D">
              <w:rPr>
                <w:sz w:val="24"/>
                <w:szCs w:val="24"/>
                <w:lang w:val="vi-VN"/>
              </w:rPr>
              <w:t>p kết hoặc </w:t>
            </w:r>
            <w:r w:rsidRPr="00B87B2D">
              <w:rPr>
                <w:sz w:val="24"/>
                <w:szCs w:val="24"/>
              </w:rPr>
              <w:t>g</w:t>
            </w:r>
            <w:r w:rsidRPr="00B87B2D">
              <w:rPr>
                <w:sz w:val="24"/>
                <w:szCs w:val="24"/>
                <w:lang w:val="vi-VN"/>
              </w:rPr>
              <w:t>he thuyền đến vị trí 1 trồng cây; </w:t>
            </w:r>
            <w:r w:rsidRPr="00B87B2D">
              <w:rPr>
                <w:sz w:val="24"/>
                <w:szCs w:val="24"/>
              </w:rPr>
              <w:t>trồ</w:t>
            </w:r>
            <w:r w:rsidRPr="00B87B2D">
              <w:rPr>
                <w:sz w:val="24"/>
                <w:szCs w:val="24"/>
                <w:lang w:val="vi-VN"/>
              </w:rPr>
              <w:t>ng cây theo đúng cự ly theo sơ đồ kỹ thuật; trồng cây theo đúng hướng dẫn kỹ thuật.</w:t>
            </w:r>
          </w:p>
        </w:tc>
      </w:tr>
    </w:tbl>
    <w:p w14:paraId="2D3AA909" w14:textId="69D6811E" w:rsidR="00841D8A" w:rsidRPr="00B87B2D" w:rsidRDefault="00841D8A" w:rsidP="00B87B2D">
      <w:pPr>
        <w:rPr>
          <w:szCs w:val="28"/>
          <w:lang w:val="vi-VN"/>
        </w:rPr>
      </w:pPr>
    </w:p>
    <w:sectPr w:rsidR="00841D8A" w:rsidRPr="00B87B2D" w:rsidSect="000E4DBE">
      <w:headerReference w:type="default" r:id="rId13"/>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24B68" w14:textId="77777777" w:rsidR="00D456A8" w:rsidRDefault="00D456A8" w:rsidP="00D8495E">
      <w:pPr>
        <w:spacing w:after="0" w:line="240" w:lineRule="auto"/>
      </w:pPr>
      <w:r>
        <w:separator/>
      </w:r>
    </w:p>
  </w:endnote>
  <w:endnote w:type="continuationSeparator" w:id="0">
    <w:p w14:paraId="0FA5C9EC" w14:textId="77777777" w:rsidR="00D456A8" w:rsidRDefault="00D456A8" w:rsidP="00D84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notTrueType/>
    <w:pitch w:val="default"/>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4380C" w14:textId="77777777" w:rsidR="00D456A8" w:rsidRDefault="00D456A8" w:rsidP="00D8495E">
      <w:pPr>
        <w:spacing w:after="0" w:line="240" w:lineRule="auto"/>
      </w:pPr>
      <w:r>
        <w:separator/>
      </w:r>
    </w:p>
  </w:footnote>
  <w:footnote w:type="continuationSeparator" w:id="0">
    <w:p w14:paraId="4F3E3BAE" w14:textId="77777777" w:rsidR="00D456A8" w:rsidRDefault="00D456A8" w:rsidP="00D849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972035"/>
      <w:docPartObj>
        <w:docPartGallery w:val="Page Numbers (Top of Page)"/>
        <w:docPartUnique/>
      </w:docPartObj>
    </w:sdtPr>
    <w:sdtEndPr>
      <w:rPr>
        <w:noProof/>
        <w:sz w:val="26"/>
        <w:szCs w:val="26"/>
      </w:rPr>
    </w:sdtEndPr>
    <w:sdtContent>
      <w:p w14:paraId="006ABD21" w14:textId="741D0335" w:rsidR="0079428F" w:rsidRPr="00EB1A64" w:rsidRDefault="0079428F">
        <w:pPr>
          <w:pStyle w:val="Header"/>
          <w:jc w:val="center"/>
          <w:rPr>
            <w:sz w:val="26"/>
            <w:szCs w:val="26"/>
          </w:rPr>
        </w:pPr>
        <w:r w:rsidRPr="00EB1A64">
          <w:rPr>
            <w:sz w:val="26"/>
            <w:szCs w:val="26"/>
          </w:rPr>
          <w:fldChar w:fldCharType="begin"/>
        </w:r>
        <w:r w:rsidRPr="00EB1A64">
          <w:rPr>
            <w:sz w:val="26"/>
            <w:szCs w:val="26"/>
          </w:rPr>
          <w:instrText xml:space="preserve"> PAGE   \* MERGEFORMAT </w:instrText>
        </w:r>
        <w:r w:rsidRPr="00EB1A64">
          <w:rPr>
            <w:sz w:val="26"/>
            <w:szCs w:val="26"/>
          </w:rPr>
          <w:fldChar w:fldCharType="separate"/>
        </w:r>
        <w:r w:rsidRPr="00EB1A64">
          <w:rPr>
            <w:noProof/>
            <w:sz w:val="26"/>
            <w:szCs w:val="26"/>
          </w:rPr>
          <w:t>14</w:t>
        </w:r>
        <w:r w:rsidRPr="00EB1A64">
          <w:rPr>
            <w:noProof/>
            <w:sz w:val="26"/>
            <w:szCs w:val="26"/>
          </w:rPr>
          <w:fldChar w:fldCharType="end"/>
        </w:r>
      </w:p>
    </w:sdtContent>
  </w:sdt>
  <w:p w14:paraId="19E6433A" w14:textId="77777777" w:rsidR="0079428F" w:rsidRDefault="007942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07E16FD"/>
    <w:multiLevelType w:val="hybridMultilevel"/>
    <w:tmpl w:val="03A2986C"/>
    <w:lvl w:ilvl="0" w:tplc="EB84CAC2">
      <w:start w:val="1"/>
      <w:numFmt w:val="upperLetter"/>
      <w:lvlText w:val="%1."/>
      <w:lvlJc w:val="left"/>
      <w:pPr>
        <w:ind w:left="720" w:hanging="360"/>
      </w:pPr>
      <w:rPr>
        <w:rFonts w:eastAsia="Calibri"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C706C3"/>
    <w:multiLevelType w:val="hybridMultilevel"/>
    <w:tmpl w:val="3DCC4F30"/>
    <w:lvl w:ilvl="0" w:tplc="5A54B4B0">
      <w:start w:val="2"/>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 w15:restartNumberingAfterBreak="0">
    <w:nsid w:val="08AB265A"/>
    <w:multiLevelType w:val="hybridMultilevel"/>
    <w:tmpl w:val="4906F244"/>
    <w:lvl w:ilvl="0" w:tplc="67F822B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3C7EA2"/>
    <w:multiLevelType w:val="hybridMultilevel"/>
    <w:tmpl w:val="C0DC4F68"/>
    <w:lvl w:ilvl="0" w:tplc="FFFFFFFF">
      <w:start w:val="1"/>
      <w:numFmt w:val="decimal"/>
      <w:lvlText w:val="%1"/>
      <w:lvlJc w:val="left"/>
      <w:pPr>
        <w:ind w:left="0" w:firstLine="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5187A2F"/>
    <w:multiLevelType w:val="hybridMultilevel"/>
    <w:tmpl w:val="A2668D70"/>
    <w:lvl w:ilvl="0" w:tplc="7102BD16">
      <w:start w:val="1"/>
      <w:numFmt w:val="upperRoman"/>
      <w:lvlText w:val="%1."/>
      <w:lvlJc w:val="left"/>
      <w:pPr>
        <w:ind w:left="4692" w:hanging="360"/>
      </w:pPr>
      <w:rPr>
        <w:rFonts w:ascii="Times New Roman" w:eastAsiaTheme="minorHAnsi" w:hAnsi="Times New Roman" w:cs="Times New Roman"/>
      </w:rPr>
    </w:lvl>
    <w:lvl w:ilvl="1" w:tplc="04090019" w:tentative="1">
      <w:start w:val="1"/>
      <w:numFmt w:val="lowerLetter"/>
      <w:lvlText w:val="%2."/>
      <w:lvlJc w:val="left"/>
      <w:pPr>
        <w:ind w:left="5772" w:hanging="360"/>
      </w:pPr>
    </w:lvl>
    <w:lvl w:ilvl="2" w:tplc="0409001B" w:tentative="1">
      <w:start w:val="1"/>
      <w:numFmt w:val="lowerRoman"/>
      <w:lvlText w:val="%3."/>
      <w:lvlJc w:val="right"/>
      <w:pPr>
        <w:ind w:left="6492" w:hanging="180"/>
      </w:pPr>
    </w:lvl>
    <w:lvl w:ilvl="3" w:tplc="0409000F" w:tentative="1">
      <w:start w:val="1"/>
      <w:numFmt w:val="decimal"/>
      <w:lvlText w:val="%4."/>
      <w:lvlJc w:val="left"/>
      <w:pPr>
        <w:ind w:left="7212" w:hanging="360"/>
      </w:pPr>
    </w:lvl>
    <w:lvl w:ilvl="4" w:tplc="04090019" w:tentative="1">
      <w:start w:val="1"/>
      <w:numFmt w:val="lowerLetter"/>
      <w:lvlText w:val="%5."/>
      <w:lvlJc w:val="left"/>
      <w:pPr>
        <w:ind w:left="7932" w:hanging="360"/>
      </w:pPr>
    </w:lvl>
    <w:lvl w:ilvl="5" w:tplc="0409001B" w:tentative="1">
      <w:start w:val="1"/>
      <w:numFmt w:val="lowerRoman"/>
      <w:lvlText w:val="%6."/>
      <w:lvlJc w:val="right"/>
      <w:pPr>
        <w:ind w:left="8652" w:hanging="180"/>
      </w:pPr>
    </w:lvl>
    <w:lvl w:ilvl="6" w:tplc="0409000F" w:tentative="1">
      <w:start w:val="1"/>
      <w:numFmt w:val="decimal"/>
      <w:lvlText w:val="%7."/>
      <w:lvlJc w:val="left"/>
      <w:pPr>
        <w:ind w:left="9372" w:hanging="360"/>
      </w:pPr>
    </w:lvl>
    <w:lvl w:ilvl="7" w:tplc="04090019" w:tentative="1">
      <w:start w:val="1"/>
      <w:numFmt w:val="lowerLetter"/>
      <w:lvlText w:val="%8."/>
      <w:lvlJc w:val="left"/>
      <w:pPr>
        <w:ind w:left="10092" w:hanging="360"/>
      </w:pPr>
    </w:lvl>
    <w:lvl w:ilvl="8" w:tplc="0409001B" w:tentative="1">
      <w:start w:val="1"/>
      <w:numFmt w:val="lowerRoman"/>
      <w:lvlText w:val="%9."/>
      <w:lvlJc w:val="right"/>
      <w:pPr>
        <w:ind w:left="10812" w:hanging="180"/>
      </w:pPr>
    </w:lvl>
  </w:abstractNum>
  <w:abstractNum w:abstractNumId="11" w15:restartNumberingAfterBreak="0">
    <w:nsid w:val="17A96848"/>
    <w:multiLevelType w:val="hybridMultilevel"/>
    <w:tmpl w:val="0C8478A6"/>
    <w:lvl w:ilvl="0" w:tplc="C6B6DBE8">
      <w:start w:val="1"/>
      <w:numFmt w:val="upperRoman"/>
      <w:lvlText w:val="%1."/>
      <w:lvlJc w:val="left"/>
      <w:pPr>
        <w:ind w:left="1080" w:hanging="72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CE3F84"/>
    <w:multiLevelType w:val="hybridMultilevel"/>
    <w:tmpl w:val="50309FCC"/>
    <w:lvl w:ilvl="0" w:tplc="59E8ABF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190921B5"/>
    <w:multiLevelType w:val="hybridMultilevel"/>
    <w:tmpl w:val="5D643CB0"/>
    <w:lvl w:ilvl="0" w:tplc="FFFFFFFF">
      <w:start w:val="1"/>
      <w:numFmt w:val="decimal"/>
      <w:lvlText w:val="%1."/>
      <w:lvlJc w:val="left"/>
      <w:pPr>
        <w:ind w:left="990" w:hanging="360"/>
      </w:pPr>
      <w:rPr>
        <w:rFonts w:hint="default"/>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14" w15:restartNumberingAfterBreak="0">
    <w:nsid w:val="1F110F75"/>
    <w:multiLevelType w:val="hybridMultilevel"/>
    <w:tmpl w:val="5B508408"/>
    <w:lvl w:ilvl="0" w:tplc="D1F088A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FDF570A"/>
    <w:multiLevelType w:val="hybridMultilevel"/>
    <w:tmpl w:val="BE4A91AA"/>
    <w:lvl w:ilvl="0" w:tplc="8072011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44D479A"/>
    <w:multiLevelType w:val="hybridMultilevel"/>
    <w:tmpl w:val="651C4922"/>
    <w:lvl w:ilvl="0" w:tplc="7BFCD1B4">
      <w:start w:val="1"/>
      <w:numFmt w:val="decimal"/>
      <w:lvlText w:val="%1."/>
      <w:lvlJc w:val="left"/>
      <w:pPr>
        <w:ind w:left="1069" w:hanging="360"/>
      </w:pPr>
      <w:rPr>
        <w:rFonts w:hint="default"/>
        <w:sz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25764E68"/>
    <w:multiLevelType w:val="hybridMultilevel"/>
    <w:tmpl w:val="5D643CB0"/>
    <w:lvl w:ilvl="0" w:tplc="FFFFFFFF">
      <w:start w:val="1"/>
      <w:numFmt w:val="decimal"/>
      <w:lvlText w:val="%1."/>
      <w:lvlJc w:val="left"/>
      <w:pPr>
        <w:ind w:left="990" w:hanging="360"/>
      </w:pPr>
      <w:rPr>
        <w:rFonts w:hint="default"/>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18" w15:restartNumberingAfterBreak="0">
    <w:nsid w:val="2955616A"/>
    <w:multiLevelType w:val="hybridMultilevel"/>
    <w:tmpl w:val="116E2D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280F6B"/>
    <w:multiLevelType w:val="hybridMultilevel"/>
    <w:tmpl w:val="5DD2C618"/>
    <w:lvl w:ilvl="0" w:tplc="FB00E980">
      <w:start w:val="1"/>
      <w:numFmt w:val="lowerLetter"/>
      <w:lvlText w:val="%1."/>
      <w:lvlJc w:val="left"/>
      <w:pPr>
        <w:ind w:left="720" w:hanging="360"/>
      </w:pPr>
      <w:rPr>
        <w:rFonts w:eastAsia="Calibri"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927DE8"/>
    <w:multiLevelType w:val="hybridMultilevel"/>
    <w:tmpl w:val="A0321082"/>
    <w:lvl w:ilvl="0" w:tplc="6144F35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3DC32C29"/>
    <w:multiLevelType w:val="hybridMultilevel"/>
    <w:tmpl w:val="05F6F0FC"/>
    <w:lvl w:ilvl="0" w:tplc="8E0E1278">
      <w:start w:val="1"/>
      <w:numFmt w:val="upperRoman"/>
      <w:lvlText w:val="%1."/>
      <w:lvlJc w:val="left"/>
      <w:pPr>
        <w:ind w:left="1571" w:hanging="72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82A27C7"/>
    <w:multiLevelType w:val="hybridMultilevel"/>
    <w:tmpl w:val="D2080D10"/>
    <w:lvl w:ilvl="0" w:tplc="E376A0EA">
      <w:start w:val="1"/>
      <w:numFmt w:val="decimal"/>
      <w:lvlText w:val="%1."/>
      <w:lvlJc w:val="left"/>
      <w:pPr>
        <w:ind w:left="928"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3" w15:restartNumberingAfterBreak="0">
    <w:nsid w:val="484E2B32"/>
    <w:multiLevelType w:val="hybridMultilevel"/>
    <w:tmpl w:val="20805032"/>
    <w:lvl w:ilvl="0" w:tplc="977AAA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820F9D"/>
    <w:multiLevelType w:val="hybridMultilevel"/>
    <w:tmpl w:val="8E501A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465E71"/>
    <w:multiLevelType w:val="hybridMultilevel"/>
    <w:tmpl w:val="929010EA"/>
    <w:lvl w:ilvl="0" w:tplc="F1E472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C5233BA"/>
    <w:multiLevelType w:val="hybridMultilevel"/>
    <w:tmpl w:val="5DD07A0C"/>
    <w:lvl w:ilvl="0" w:tplc="BA0E61CC">
      <w:start w:val="4"/>
      <w:numFmt w:val="bullet"/>
      <w:lvlText w:val=""/>
      <w:lvlJc w:val="left"/>
      <w:pPr>
        <w:ind w:left="990" w:hanging="360"/>
      </w:pPr>
      <w:rPr>
        <w:rFonts w:ascii="Wingdings" w:eastAsia="Times New Roman" w:hAnsi="Wingdings"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7" w15:restartNumberingAfterBreak="0">
    <w:nsid w:val="58241702"/>
    <w:multiLevelType w:val="hybridMultilevel"/>
    <w:tmpl w:val="53CE56C4"/>
    <w:lvl w:ilvl="0" w:tplc="A38CAB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680958"/>
    <w:multiLevelType w:val="hybridMultilevel"/>
    <w:tmpl w:val="2940CFD4"/>
    <w:lvl w:ilvl="0" w:tplc="0350578C">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6004334D"/>
    <w:multiLevelType w:val="hybridMultilevel"/>
    <w:tmpl w:val="5262105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15:restartNumberingAfterBreak="0">
    <w:nsid w:val="62511068"/>
    <w:multiLevelType w:val="hybridMultilevel"/>
    <w:tmpl w:val="5D643CB0"/>
    <w:lvl w:ilvl="0" w:tplc="FFFFFFFF">
      <w:start w:val="1"/>
      <w:numFmt w:val="decimal"/>
      <w:lvlText w:val="%1."/>
      <w:lvlJc w:val="left"/>
      <w:pPr>
        <w:ind w:left="990" w:hanging="360"/>
      </w:pPr>
      <w:rPr>
        <w:rFonts w:hint="default"/>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31" w15:restartNumberingAfterBreak="0">
    <w:nsid w:val="636F5700"/>
    <w:multiLevelType w:val="hybridMultilevel"/>
    <w:tmpl w:val="D69A4BC4"/>
    <w:lvl w:ilvl="0" w:tplc="C4FC7E9E">
      <w:start w:val="1"/>
      <w:numFmt w:val="decimal"/>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6E6650D"/>
    <w:multiLevelType w:val="multilevel"/>
    <w:tmpl w:val="0206DA04"/>
    <w:lvl w:ilvl="0">
      <w:start w:val="1"/>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1151D1"/>
    <w:multiLevelType w:val="hybridMultilevel"/>
    <w:tmpl w:val="DB028F2C"/>
    <w:lvl w:ilvl="0" w:tplc="547C7D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90B2A82"/>
    <w:multiLevelType w:val="hybridMultilevel"/>
    <w:tmpl w:val="E8E429FC"/>
    <w:lvl w:ilvl="0" w:tplc="2DE2A5EC">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748032CC"/>
    <w:multiLevelType w:val="hybridMultilevel"/>
    <w:tmpl w:val="511AD4D0"/>
    <w:lvl w:ilvl="0" w:tplc="7550F792">
      <w:start w:val="3"/>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6" w15:restartNumberingAfterBreak="0">
    <w:nsid w:val="76C07DDB"/>
    <w:multiLevelType w:val="hybridMultilevel"/>
    <w:tmpl w:val="511AD4D0"/>
    <w:lvl w:ilvl="0" w:tplc="FFFFFFFF">
      <w:start w:val="3"/>
      <w:numFmt w:val="decimal"/>
      <w:lvlText w:val="%1."/>
      <w:lvlJc w:val="left"/>
      <w:pPr>
        <w:ind w:left="1350" w:hanging="360"/>
      </w:pPr>
      <w:rPr>
        <w:rFonts w:hint="default"/>
      </w:rPr>
    </w:lvl>
    <w:lvl w:ilvl="1" w:tplc="FFFFFFFF" w:tentative="1">
      <w:start w:val="1"/>
      <w:numFmt w:val="lowerLetter"/>
      <w:lvlText w:val="%2."/>
      <w:lvlJc w:val="left"/>
      <w:pPr>
        <w:ind w:left="2070" w:hanging="360"/>
      </w:pPr>
    </w:lvl>
    <w:lvl w:ilvl="2" w:tplc="FFFFFFFF" w:tentative="1">
      <w:start w:val="1"/>
      <w:numFmt w:val="lowerRoman"/>
      <w:lvlText w:val="%3."/>
      <w:lvlJc w:val="right"/>
      <w:pPr>
        <w:ind w:left="2790" w:hanging="180"/>
      </w:pPr>
    </w:lvl>
    <w:lvl w:ilvl="3" w:tplc="FFFFFFFF" w:tentative="1">
      <w:start w:val="1"/>
      <w:numFmt w:val="decimal"/>
      <w:lvlText w:val="%4."/>
      <w:lvlJc w:val="left"/>
      <w:pPr>
        <w:ind w:left="3510" w:hanging="360"/>
      </w:pPr>
    </w:lvl>
    <w:lvl w:ilvl="4" w:tplc="FFFFFFFF" w:tentative="1">
      <w:start w:val="1"/>
      <w:numFmt w:val="lowerLetter"/>
      <w:lvlText w:val="%5."/>
      <w:lvlJc w:val="left"/>
      <w:pPr>
        <w:ind w:left="4230" w:hanging="360"/>
      </w:pPr>
    </w:lvl>
    <w:lvl w:ilvl="5" w:tplc="FFFFFFFF" w:tentative="1">
      <w:start w:val="1"/>
      <w:numFmt w:val="lowerRoman"/>
      <w:lvlText w:val="%6."/>
      <w:lvlJc w:val="right"/>
      <w:pPr>
        <w:ind w:left="4950" w:hanging="180"/>
      </w:pPr>
    </w:lvl>
    <w:lvl w:ilvl="6" w:tplc="FFFFFFFF" w:tentative="1">
      <w:start w:val="1"/>
      <w:numFmt w:val="decimal"/>
      <w:lvlText w:val="%7."/>
      <w:lvlJc w:val="left"/>
      <w:pPr>
        <w:ind w:left="5670" w:hanging="360"/>
      </w:pPr>
    </w:lvl>
    <w:lvl w:ilvl="7" w:tplc="FFFFFFFF" w:tentative="1">
      <w:start w:val="1"/>
      <w:numFmt w:val="lowerLetter"/>
      <w:lvlText w:val="%8."/>
      <w:lvlJc w:val="left"/>
      <w:pPr>
        <w:ind w:left="6390" w:hanging="360"/>
      </w:pPr>
    </w:lvl>
    <w:lvl w:ilvl="8" w:tplc="FFFFFFFF" w:tentative="1">
      <w:start w:val="1"/>
      <w:numFmt w:val="lowerRoman"/>
      <w:lvlText w:val="%9."/>
      <w:lvlJc w:val="right"/>
      <w:pPr>
        <w:ind w:left="7110" w:hanging="180"/>
      </w:pPr>
    </w:lvl>
  </w:abstractNum>
  <w:abstractNum w:abstractNumId="37" w15:restartNumberingAfterBreak="0">
    <w:nsid w:val="793F34B8"/>
    <w:multiLevelType w:val="hybridMultilevel"/>
    <w:tmpl w:val="E4789508"/>
    <w:lvl w:ilvl="0" w:tplc="605E92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C010ED1"/>
    <w:multiLevelType w:val="hybridMultilevel"/>
    <w:tmpl w:val="51E2B07A"/>
    <w:lvl w:ilvl="0" w:tplc="8E480072">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9" w15:restartNumberingAfterBreak="0">
    <w:nsid w:val="7CC438DC"/>
    <w:multiLevelType w:val="hybridMultilevel"/>
    <w:tmpl w:val="5D643CB0"/>
    <w:lvl w:ilvl="0" w:tplc="B078674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257249421">
    <w:abstractNumId w:val="5"/>
  </w:num>
  <w:num w:numId="2" w16cid:durableId="709577623">
    <w:abstractNumId w:val="3"/>
  </w:num>
  <w:num w:numId="3" w16cid:durableId="613099829">
    <w:abstractNumId w:val="2"/>
  </w:num>
  <w:num w:numId="4" w16cid:durableId="1728410082">
    <w:abstractNumId w:val="4"/>
  </w:num>
  <w:num w:numId="5" w16cid:durableId="562059741">
    <w:abstractNumId w:val="1"/>
  </w:num>
  <w:num w:numId="6" w16cid:durableId="917129221">
    <w:abstractNumId w:val="0"/>
  </w:num>
  <w:num w:numId="7" w16cid:durableId="1995716540">
    <w:abstractNumId w:val="8"/>
  </w:num>
  <w:num w:numId="8" w16cid:durableId="282814180">
    <w:abstractNumId w:val="12"/>
  </w:num>
  <w:num w:numId="9" w16cid:durableId="627324040">
    <w:abstractNumId w:val="29"/>
  </w:num>
  <w:num w:numId="10" w16cid:durableId="697971753">
    <w:abstractNumId w:val="28"/>
  </w:num>
  <w:num w:numId="11" w16cid:durableId="409084268">
    <w:abstractNumId w:val="35"/>
  </w:num>
  <w:num w:numId="12" w16cid:durableId="235894744">
    <w:abstractNumId w:val="9"/>
  </w:num>
  <w:num w:numId="13" w16cid:durableId="1290936876">
    <w:abstractNumId w:val="23"/>
  </w:num>
  <w:num w:numId="14" w16cid:durableId="500001319">
    <w:abstractNumId w:val="19"/>
  </w:num>
  <w:num w:numId="15" w16cid:durableId="1337421710">
    <w:abstractNumId w:val="6"/>
  </w:num>
  <w:num w:numId="16" w16cid:durableId="1898853879">
    <w:abstractNumId w:val="24"/>
  </w:num>
  <w:num w:numId="17" w16cid:durableId="1298610903">
    <w:abstractNumId w:val="18"/>
  </w:num>
  <w:num w:numId="18" w16cid:durableId="1258295748">
    <w:abstractNumId w:val="33"/>
  </w:num>
  <w:num w:numId="19" w16cid:durableId="651762204">
    <w:abstractNumId w:val="25"/>
  </w:num>
  <w:num w:numId="20" w16cid:durableId="1319654540">
    <w:abstractNumId w:val="10"/>
  </w:num>
  <w:num w:numId="21" w16cid:durableId="2031642060">
    <w:abstractNumId w:val="22"/>
  </w:num>
  <w:num w:numId="22" w16cid:durableId="2015690910">
    <w:abstractNumId w:val="31"/>
  </w:num>
  <w:num w:numId="23" w16cid:durableId="882788711">
    <w:abstractNumId w:val="15"/>
  </w:num>
  <w:num w:numId="24" w16cid:durableId="1119763896">
    <w:abstractNumId w:val="14"/>
  </w:num>
  <w:num w:numId="25" w16cid:durableId="1818378651">
    <w:abstractNumId w:val="34"/>
  </w:num>
  <w:num w:numId="26" w16cid:durableId="1345324461">
    <w:abstractNumId w:val="39"/>
  </w:num>
  <w:num w:numId="27" w16cid:durableId="584146639">
    <w:abstractNumId w:val="32"/>
  </w:num>
  <w:num w:numId="28" w16cid:durableId="1674991643">
    <w:abstractNumId w:val="26"/>
  </w:num>
  <w:num w:numId="29" w16cid:durableId="1275553864">
    <w:abstractNumId w:val="17"/>
  </w:num>
  <w:num w:numId="30" w16cid:durableId="876429094">
    <w:abstractNumId w:val="30"/>
  </w:num>
  <w:num w:numId="31" w16cid:durableId="148132654">
    <w:abstractNumId w:val="21"/>
  </w:num>
  <w:num w:numId="32" w16cid:durableId="985088066">
    <w:abstractNumId w:val="11"/>
  </w:num>
  <w:num w:numId="33" w16cid:durableId="119422105">
    <w:abstractNumId w:val="20"/>
  </w:num>
  <w:num w:numId="34" w16cid:durableId="187841465">
    <w:abstractNumId w:val="13"/>
  </w:num>
  <w:num w:numId="35" w16cid:durableId="723332365">
    <w:abstractNumId w:val="38"/>
  </w:num>
  <w:num w:numId="36" w16cid:durableId="2146700082">
    <w:abstractNumId w:val="16"/>
  </w:num>
  <w:num w:numId="37" w16cid:durableId="1120686410">
    <w:abstractNumId w:val="7"/>
  </w:num>
  <w:num w:numId="38" w16cid:durableId="2096584903">
    <w:abstractNumId w:val="37"/>
  </w:num>
  <w:num w:numId="39" w16cid:durableId="769084127">
    <w:abstractNumId w:val="36"/>
  </w:num>
  <w:num w:numId="40" w16cid:durableId="806554692">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0524C"/>
    <w:rsid w:val="0001323E"/>
    <w:rsid w:val="00020513"/>
    <w:rsid w:val="000262B5"/>
    <w:rsid w:val="000278D6"/>
    <w:rsid w:val="00030342"/>
    <w:rsid w:val="00034616"/>
    <w:rsid w:val="00035A4B"/>
    <w:rsid w:val="00035F4A"/>
    <w:rsid w:val="0004630A"/>
    <w:rsid w:val="000470E9"/>
    <w:rsid w:val="000522E8"/>
    <w:rsid w:val="0006063C"/>
    <w:rsid w:val="00073ED6"/>
    <w:rsid w:val="00081AF0"/>
    <w:rsid w:val="000824FA"/>
    <w:rsid w:val="00086566"/>
    <w:rsid w:val="00095455"/>
    <w:rsid w:val="000963A3"/>
    <w:rsid w:val="000A30B8"/>
    <w:rsid w:val="000B0ABD"/>
    <w:rsid w:val="000B7118"/>
    <w:rsid w:val="000D5F28"/>
    <w:rsid w:val="000D6D42"/>
    <w:rsid w:val="000E0C4A"/>
    <w:rsid w:val="000E245B"/>
    <w:rsid w:val="000E249B"/>
    <w:rsid w:val="000E4DBE"/>
    <w:rsid w:val="000E7FE8"/>
    <w:rsid w:val="000F5E40"/>
    <w:rsid w:val="00124188"/>
    <w:rsid w:val="0015074B"/>
    <w:rsid w:val="001513B6"/>
    <w:rsid w:val="00155013"/>
    <w:rsid w:val="0015608B"/>
    <w:rsid w:val="00157A6D"/>
    <w:rsid w:val="00176D05"/>
    <w:rsid w:val="0018019C"/>
    <w:rsid w:val="001822F1"/>
    <w:rsid w:val="00187B68"/>
    <w:rsid w:val="00197807"/>
    <w:rsid w:val="001A38DD"/>
    <w:rsid w:val="001B2023"/>
    <w:rsid w:val="001B2A02"/>
    <w:rsid w:val="001B34B0"/>
    <w:rsid w:val="001B4B92"/>
    <w:rsid w:val="001C1677"/>
    <w:rsid w:val="001C2E82"/>
    <w:rsid w:val="001D1525"/>
    <w:rsid w:val="001E51C8"/>
    <w:rsid w:val="001E73B7"/>
    <w:rsid w:val="001E7D4C"/>
    <w:rsid w:val="001F7AF9"/>
    <w:rsid w:val="002054D8"/>
    <w:rsid w:val="00210B11"/>
    <w:rsid w:val="002117DA"/>
    <w:rsid w:val="00214E9A"/>
    <w:rsid w:val="00221B8C"/>
    <w:rsid w:val="002277E4"/>
    <w:rsid w:val="00241B3C"/>
    <w:rsid w:val="00243B24"/>
    <w:rsid w:val="00244B0F"/>
    <w:rsid w:val="0025076B"/>
    <w:rsid w:val="002609CC"/>
    <w:rsid w:val="002634D1"/>
    <w:rsid w:val="002646D5"/>
    <w:rsid w:val="00270321"/>
    <w:rsid w:val="00276742"/>
    <w:rsid w:val="002811DE"/>
    <w:rsid w:val="002879E4"/>
    <w:rsid w:val="00290769"/>
    <w:rsid w:val="0029639D"/>
    <w:rsid w:val="002A6175"/>
    <w:rsid w:val="002B0095"/>
    <w:rsid w:val="002C2273"/>
    <w:rsid w:val="002D161B"/>
    <w:rsid w:val="003013EE"/>
    <w:rsid w:val="00301A42"/>
    <w:rsid w:val="00303DB1"/>
    <w:rsid w:val="00305583"/>
    <w:rsid w:val="00321239"/>
    <w:rsid w:val="00326F90"/>
    <w:rsid w:val="00327386"/>
    <w:rsid w:val="00327B30"/>
    <w:rsid w:val="00331180"/>
    <w:rsid w:val="00331219"/>
    <w:rsid w:val="00334E32"/>
    <w:rsid w:val="003363E6"/>
    <w:rsid w:val="0035387D"/>
    <w:rsid w:val="003541DF"/>
    <w:rsid w:val="0036026B"/>
    <w:rsid w:val="00366CA0"/>
    <w:rsid w:val="003675AE"/>
    <w:rsid w:val="00370CF5"/>
    <w:rsid w:val="00375CE1"/>
    <w:rsid w:val="00380B3D"/>
    <w:rsid w:val="0038230C"/>
    <w:rsid w:val="00386483"/>
    <w:rsid w:val="003916CF"/>
    <w:rsid w:val="00395E2C"/>
    <w:rsid w:val="003A4D37"/>
    <w:rsid w:val="003A75CA"/>
    <w:rsid w:val="003C096E"/>
    <w:rsid w:val="003C0FEF"/>
    <w:rsid w:val="003C1C63"/>
    <w:rsid w:val="003C32F3"/>
    <w:rsid w:val="003C532D"/>
    <w:rsid w:val="003D02B5"/>
    <w:rsid w:val="003D0A29"/>
    <w:rsid w:val="003D366B"/>
    <w:rsid w:val="003D59D6"/>
    <w:rsid w:val="003D641E"/>
    <w:rsid w:val="003E1091"/>
    <w:rsid w:val="003E45A9"/>
    <w:rsid w:val="003F0F34"/>
    <w:rsid w:val="003F6264"/>
    <w:rsid w:val="003F69EC"/>
    <w:rsid w:val="003F796C"/>
    <w:rsid w:val="00400901"/>
    <w:rsid w:val="00416F56"/>
    <w:rsid w:val="00424C8D"/>
    <w:rsid w:val="00430C5B"/>
    <w:rsid w:val="00431D88"/>
    <w:rsid w:val="004338DC"/>
    <w:rsid w:val="0044090D"/>
    <w:rsid w:val="00444E27"/>
    <w:rsid w:val="00451570"/>
    <w:rsid w:val="00454119"/>
    <w:rsid w:val="004552D0"/>
    <w:rsid w:val="00460BD6"/>
    <w:rsid w:val="004629E7"/>
    <w:rsid w:val="004661AB"/>
    <w:rsid w:val="00467A82"/>
    <w:rsid w:val="00473AA0"/>
    <w:rsid w:val="00476EC1"/>
    <w:rsid w:val="00491141"/>
    <w:rsid w:val="004934B2"/>
    <w:rsid w:val="00496187"/>
    <w:rsid w:val="00496AC4"/>
    <w:rsid w:val="00497D44"/>
    <w:rsid w:val="004A4561"/>
    <w:rsid w:val="004A7C21"/>
    <w:rsid w:val="004B0FEF"/>
    <w:rsid w:val="004B66EA"/>
    <w:rsid w:val="004B7156"/>
    <w:rsid w:val="004B7A78"/>
    <w:rsid w:val="004C1B3B"/>
    <w:rsid w:val="004D0191"/>
    <w:rsid w:val="004D0659"/>
    <w:rsid w:val="004D277B"/>
    <w:rsid w:val="004D4D26"/>
    <w:rsid w:val="004D6333"/>
    <w:rsid w:val="004E6982"/>
    <w:rsid w:val="004E7E27"/>
    <w:rsid w:val="00500CA6"/>
    <w:rsid w:val="0051014E"/>
    <w:rsid w:val="00510440"/>
    <w:rsid w:val="00517501"/>
    <w:rsid w:val="00542E66"/>
    <w:rsid w:val="00546ED2"/>
    <w:rsid w:val="00552BEC"/>
    <w:rsid w:val="00552E5D"/>
    <w:rsid w:val="00566B16"/>
    <w:rsid w:val="00567B02"/>
    <w:rsid w:val="00571C9E"/>
    <w:rsid w:val="00571F59"/>
    <w:rsid w:val="00573E75"/>
    <w:rsid w:val="00577615"/>
    <w:rsid w:val="0058232C"/>
    <w:rsid w:val="0058474D"/>
    <w:rsid w:val="00584E22"/>
    <w:rsid w:val="00595F97"/>
    <w:rsid w:val="005A439C"/>
    <w:rsid w:val="005C1B17"/>
    <w:rsid w:val="005C2EEA"/>
    <w:rsid w:val="005C70F1"/>
    <w:rsid w:val="005D4F70"/>
    <w:rsid w:val="005F09EA"/>
    <w:rsid w:val="005F5C93"/>
    <w:rsid w:val="005F6171"/>
    <w:rsid w:val="005F75AC"/>
    <w:rsid w:val="00600B0B"/>
    <w:rsid w:val="0062454A"/>
    <w:rsid w:val="006333C3"/>
    <w:rsid w:val="0063498D"/>
    <w:rsid w:val="00635AE4"/>
    <w:rsid w:val="00647730"/>
    <w:rsid w:val="00650715"/>
    <w:rsid w:val="00654B6D"/>
    <w:rsid w:val="00655BE5"/>
    <w:rsid w:val="0066037F"/>
    <w:rsid w:val="00661E20"/>
    <w:rsid w:val="00667845"/>
    <w:rsid w:val="00672DB8"/>
    <w:rsid w:val="006765F1"/>
    <w:rsid w:val="00686F45"/>
    <w:rsid w:val="0069105E"/>
    <w:rsid w:val="00691BB6"/>
    <w:rsid w:val="00693984"/>
    <w:rsid w:val="006A5800"/>
    <w:rsid w:val="006A72EA"/>
    <w:rsid w:val="006B1532"/>
    <w:rsid w:val="006B70ED"/>
    <w:rsid w:val="006C4BCB"/>
    <w:rsid w:val="006C5595"/>
    <w:rsid w:val="006C714D"/>
    <w:rsid w:val="006D0E6B"/>
    <w:rsid w:val="006D364D"/>
    <w:rsid w:val="006D3CF3"/>
    <w:rsid w:val="006D5121"/>
    <w:rsid w:val="006E3076"/>
    <w:rsid w:val="006E3231"/>
    <w:rsid w:val="006F29BF"/>
    <w:rsid w:val="006F383B"/>
    <w:rsid w:val="007024BC"/>
    <w:rsid w:val="007068FF"/>
    <w:rsid w:val="00707319"/>
    <w:rsid w:val="007163A8"/>
    <w:rsid w:val="00723B8E"/>
    <w:rsid w:val="007263B3"/>
    <w:rsid w:val="0072728C"/>
    <w:rsid w:val="0073186E"/>
    <w:rsid w:val="007327A8"/>
    <w:rsid w:val="007409AA"/>
    <w:rsid w:val="00741078"/>
    <w:rsid w:val="0074397D"/>
    <w:rsid w:val="00746F66"/>
    <w:rsid w:val="00747FBF"/>
    <w:rsid w:val="007502CC"/>
    <w:rsid w:val="00750E44"/>
    <w:rsid w:val="00751694"/>
    <w:rsid w:val="00751E35"/>
    <w:rsid w:val="0075255E"/>
    <w:rsid w:val="007525DD"/>
    <w:rsid w:val="00763369"/>
    <w:rsid w:val="00766E54"/>
    <w:rsid w:val="007715F0"/>
    <w:rsid w:val="007816A4"/>
    <w:rsid w:val="00793228"/>
    <w:rsid w:val="0079411B"/>
    <w:rsid w:val="0079428F"/>
    <w:rsid w:val="0079689B"/>
    <w:rsid w:val="0079698C"/>
    <w:rsid w:val="007A186D"/>
    <w:rsid w:val="007A3123"/>
    <w:rsid w:val="007A4CC3"/>
    <w:rsid w:val="007B1C10"/>
    <w:rsid w:val="007B252E"/>
    <w:rsid w:val="007C4057"/>
    <w:rsid w:val="007C4657"/>
    <w:rsid w:val="007D318A"/>
    <w:rsid w:val="007D3BE5"/>
    <w:rsid w:val="007D4FB2"/>
    <w:rsid w:val="007F7546"/>
    <w:rsid w:val="007F76D9"/>
    <w:rsid w:val="00801BF6"/>
    <w:rsid w:val="00827C48"/>
    <w:rsid w:val="00830E8C"/>
    <w:rsid w:val="00835F39"/>
    <w:rsid w:val="0084013A"/>
    <w:rsid w:val="00841D8A"/>
    <w:rsid w:val="008637E8"/>
    <w:rsid w:val="00867CCD"/>
    <w:rsid w:val="008710A8"/>
    <w:rsid w:val="00873383"/>
    <w:rsid w:val="00881321"/>
    <w:rsid w:val="00881FDB"/>
    <w:rsid w:val="00885776"/>
    <w:rsid w:val="00890AE2"/>
    <w:rsid w:val="008918BC"/>
    <w:rsid w:val="00895B49"/>
    <w:rsid w:val="008A3B95"/>
    <w:rsid w:val="008A64B3"/>
    <w:rsid w:val="008A69AE"/>
    <w:rsid w:val="008B0324"/>
    <w:rsid w:val="008C341C"/>
    <w:rsid w:val="008C7A45"/>
    <w:rsid w:val="008D0DF7"/>
    <w:rsid w:val="008D2EF2"/>
    <w:rsid w:val="008D2F03"/>
    <w:rsid w:val="008D5349"/>
    <w:rsid w:val="008D60E4"/>
    <w:rsid w:val="008D7317"/>
    <w:rsid w:val="008F1896"/>
    <w:rsid w:val="008F1AEB"/>
    <w:rsid w:val="008F4EEF"/>
    <w:rsid w:val="00903AF4"/>
    <w:rsid w:val="009045C8"/>
    <w:rsid w:val="009055FC"/>
    <w:rsid w:val="0090787C"/>
    <w:rsid w:val="00907B25"/>
    <w:rsid w:val="0092458C"/>
    <w:rsid w:val="00926E08"/>
    <w:rsid w:val="00927354"/>
    <w:rsid w:val="00930D3E"/>
    <w:rsid w:val="00931B2D"/>
    <w:rsid w:val="0093348F"/>
    <w:rsid w:val="00941AC5"/>
    <w:rsid w:val="00942A85"/>
    <w:rsid w:val="00942B3B"/>
    <w:rsid w:val="0094345F"/>
    <w:rsid w:val="0095080B"/>
    <w:rsid w:val="0096647F"/>
    <w:rsid w:val="00966563"/>
    <w:rsid w:val="0096694E"/>
    <w:rsid w:val="0097084D"/>
    <w:rsid w:val="00976EC6"/>
    <w:rsid w:val="0097700C"/>
    <w:rsid w:val="00980921"/>
    <w:rsid w:val="009818F8"/>
    <w:rsid w:val="009871A8"/>
    <w:rsid w:val="0099040E"/>
    <w:rsid w:val="00996838"/>
    <w:rsid w:val="00997E94"/>
    <w:rsid w:val="009A11FD"/>
    <w:rsid w:val="009A2518"/>
    <w:rsid w:val="009A2EF4"/>
    <w:rsid w:val="009A4E2C"/>
    <w:rsid w:val="009B1F4A"/>
    <w:rsid w:val="009B3A0F"/>
    <w:rsid w:val="009C01DC"/>
    <w:rsid w:val="009C0693"/>
    <w:rsid w:val="009C1B19"/>
    <w:rsid w:val="009C1FD5"/>
    <w:rsid w:val="009C6442"/>
    <w:rsid w:val="009D188F"/>
    <w:rsid w:val="009D4918"/>
    <w:rsid w:val="009E0971"/>
    <w:rsid w:val="009E5B37"/>
    <w:rsid w:val="009E765C"/>
    <w:rsid w:val="009F414F"/>
    <w:rsid w:val="009F584E"/>
    <w:rsid w:val="009F6649"/>
    <w:rsid w:val="00A1007D"/>
    <w:rsid w:val="00A12855"/>
    <w:rsid w:val="00A12AE5"/>
    <w:rsid w:val="00A146F2"/>
    <w:rsid w:val="00A2337E"/>
    <w:rsid w:val="00A233A6"/>
    <w:rsid w:val="00A24E77"/>
    <w:rsid w:val="00A26612"/>
    <w:rsid w:val="00A324B7"/>
    <w:rsid w:val="00A42369"/>
    <w:rsid w:val="00A42E02"/>
    <w:rsid w:val="00A51DC7"/>
    <w:rsid w:val="00A60755"/>
    <w:rsid w:val="00A70D8D"/>
    <w:rsid w:val="00A7277E"/>
    <w:rsid w:val="00A73FA0"/>
    <w:rsid w:val="00A75580"/>
    <w:rsid w:val="00A84EB3"/>
    <w:rsid w:val="00A86B84"/>
    <w:rsid w:val="00A9266A"/>
    <w:rsid w:val="00A9448D"/>
    <w:rsid w:val="00AA1D8D"/>
    <w:rsid w:val="00AA21A1"/>
    <w:rsid w:val="00AA62F5"/>
    <w:rsid w:val="00AB42E1"/>
    <w:rsid w:val="00AC3E7D"/>
    <w:rsid w:val="00AC72F3"/>
    <w:rsid w:val="00AD0290"/>
    <w:rsid w:val="00AD0589"/>
    <w:rsid w:val="00AD2D46"/>
    <w:rsid w:val="00AE1531"/>
    <w:rsid w:val="00AF6BD6"/>
    <w:rsid w:val="00AF6FEF"/>
    <w:rsid w:val="00B10BDF"/>
    <w:rsid w:val="00B11F69"/>
    <w:rsid w:val="00B166FF"/>
    <w:rsid w:val="00B24A09"/>
    <w:rsid w:val="00B34FAB"/>
    <w:rsid w:val="00B41978"/>
    <w:rsid w:val="00B4206D"/>
    <w:rsid w:val="00B456A7"/>
    <w:rsid w:val="00B46FBD"/>
    <w:rsid w:val="00B47730"/>
    <w:rsid w:val="00B55F1A"/>
    <w:rsid w:val="00B66614"/>
    <w:rsid w:val="00B71E77"/>
    <w:rsid w:val="00B7453A"/>
    <w:rsid w:val="00B8228E"/>
    <w:rsid w:val="00B826D0"/>
    <w:rsid w:val="00B84DB4"/>
    <w:rsid w:val="00B864F5"/>
    <w:rsid w:val="00B87B2D"/>
    <w:rsid w:val="00B90736"/>
    <w:rsid w:val="00B96CDE"/>
    <w:rsid w:val="00BA0CFD"/>
    <w:rsid w:val="00BB34A3"/>
    <w:rsid w:val="00BB469F"/>
    <w:rsid w:val="00BC219A"/>
    <w:rsid w:val="00BC7D93"/>
    <w:rsid w:val="00BD0A2F"/>
    <w:rsid w:val="00BD206E"/>
    <w:rsid w:val="00BD6CC7"/>
    <w:rsid w:val="00BE4C84"/>
    <w:rsid w:val="00BE54DC"/>
    <w:rsid w:val="00BF53B3"/>
    <w:rsid w:val="00C01880"/>
    <w:rsid w:val="00C07CD6"/>
    <w:rsid w:val="00C1239F"/>
    <w:rsid w:val="00C20C0B"/>
    <w:rsid w:val="00C21727"/>
    <w:rsid w:val="00C303BE"/>
    <w:rsid w:val="00C353A3"/>
    <w:rsid w:val="00C37254"/>
    <w:rsid w:val="00C51048"/>
    <w:rsid w:val="00C52770"/>
    <w:rsid w:val="00C572EE"/>
    <w:rsid w:val="00C66DAF"/>
    <w:rsid w:val="00C67F7C"/>
    <w:rsid w:val="00C73CB3"/>
    <w:rsid w:val="00C75681"/>
    <w:rsid w:val="00C80B20"/>
    <w:rsid w:val="00C820DE"/>
    <w:rsid w:val="00C8438F"/>
    <w:rsid w:val="00C8531B"/>
    <w:rsid w:val="00C87279"/>
    <w:rsid w:val="00C875C6"/>
    <w:rsid w:val="00C90203"/>
    <w:rsid w:val="00C91663"/>
    <w:rsid w:val="00C92AF8"/>
    <w:rsid w:val="00CA723C"/>
    <w:rsid w:val="00CB0664"/>
    <w:rsid w:val="00CB3BB7"/>
    <w:rsid w:val="00CC02C9"/>
    <w:rsid w:val="00CC0A3D"/>
    <w:rsid w:val="00CC1BAF"/>
    <w:rsid w:val="00CC20B8"/>
    <w:rsid w:val="00CC2A24"/>
    <w:rsid w:val="00CC2D3F"/>
    <w:rsid w:val="00CE5801"/>
    <w:rsid w:val="00CE75B1"/>
    <w:rsid w:val="00CF32D8"/>
    <w:rsid w:val="00CF47BF"/>
    <w:rsid w:val="00CF5299"/>
    <w:rsid w:val="00D03D3B"/>
    <w:rsid w:val="00D10453"/>
    <w:rsid w:val="00D25FBF"/>
    <w:rsid w:val="00D273D4"/>
    <w:rsid w:val="00D305A4"/>
    <w:rsid w:val="00D31190"/>
    <w:rsid w:val="00D40B17"/>
    <w:rsid w:val="00D456A8"/>
    <w:rsid w:val="00D51A23"/>
    <w:rsid w:val="00D51BB1"/>
    <w:rsid w:val="00D5526C"/>
    <w:rsid w:val="00D63E02"/>
    <w:rsid w:val="00D65CE6"/>
    <w:rsid w:val="00D67D8F"/>
    <w:rsid w:val="00D7393D"/>
    <w:rsid w:val="00D81004"/>
    <w:rsid w:val="00D8495E"/>
    <w:rsid w:val="00D84AFD"/>
    <w:rsid w:val="00D8747A"/>
    <w:rsid w:val="00D9184B"/>
    <w:rsid w:val="00DB0B78"/>
    <w:rsid w:val="00DB51E6"/>
    <w:rsid w:val="00DB7D64"/>
    <w:rsid w:val="00DC58BB"/>
    <w:rsid w:val="00DD1239"/>
    <w:rsid w:val="00DE1F6B"/>
    <w:rsid w:val="00DE5972"/>
    <w:rsid w:val="00DE6321"/>
    <w:rsid w:val="00DF1493"/>
    <w:rsid w:val="00DF183D"/>
    <w:rsid w:val="00DF1F18"/>
    <w:rsid w:val="00DF43EC"/>
    <w:rsid w:val="00DF7D9A"/>
    <w:rsid w:val="00E038C8"/>
    <w:rsid w:val="00E35D9D"/>
    <w:rsid w:val="00E53E84"/>
    <w:rsid w:val="00E56522"/>
    <w:rsid w:val="00E63F4B"/>
    <w:rsid w:val="00E64A1D"/>
    <w:rsid w:val="00E70C56"/>
    <w:rsid w:val="00E74075"/>
    <w:rsid w:val="00E770EA"/>
    <w:rsid w:val="00E87428"/>
    <w:rsid w:val="00E94E78"/>
    <w:rsid w:val="00EA15BD"/>
    <w:rsid w:val="00EA17D2"/>
    <w:rsid w:val="00EB0ED5"/>
    <w:rsid w:val="00EB1AC0"/>
    <w:rsid w:val="00EC67CF"/>
    <w:rsid w:val="00ED189A"/>
    <w:rsid w:val="00ED2FFC"/>
    <w:rsid w:val="00ED7111"/>
    <w:rsid w:val="00EE1BCA"/>
    <w:rsid w:val="00EF1D1D"/>
    <w:rsid w:val="00EF4CD4"/>
    <w:rsid w:val="00F015EC"/>
    <w:rsid w:val="00F01E4F"/>
    <w:rsid w:val="00F06E35"/>
    <w:rsid w:val="00F119C8"/>
    <w:rsid w:val="00F21DB8"/>
    <w:rsid w:val="00F22141"/>
    <w:rsid w:val="00F33C6C"/>
    <w:rsid w:val="00F47957"/>
    <w:rsid w:val="00F64D19"/>
    <w:rsid w:val="00F74251"/>
    <w:rsid w:val="00F83B1C"/>
    <w:rsid w:val="00F862A1"/>
    <w:rsid w:val="00F86C34"/>
    <w:rsid w:val="00F947A0"/>
    <w:rsid w:val="00F97122"/>
    <w:rsid w:val="00F97B8F"/>
    <w:rsid w:val="00FA20EE"/>
    <w:rsid w:val="00FA2FB7"/>
    <w:rsid w:val="00FA46BC"/>
    <w:rsid w:val="00FA5426"/>
    <w:rsid w:val="00FA63CE"/>
    <w:rsid w:val="00FB20CE"/>
    <w:rsid w:val="00FB37F8"/>
    <w:rsid w:val="00FB4770"/>
    <w:rsid w:val="00FC458C"/>
    <w:rsid w:val="00FC693F"/>
    <w:rsid w:val="00FD21D2"/>
    <w:rsid w:val="00FE2770"/>
    <w:rsid w:val="00FF3CE5"/>
    <w:rsid w:val="00FF46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17E16A"/>
  <w14:defaultImageDpi w14:val="300"/>
  <w15:docId w15:val="{12044574-C203-4E9D-96FC-F20C28F91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501"/>
    <w:rPr>
      <w:rFonts w:ascii="Times New Roman" w:eastAsia="Times New Roman" w:hAnsi="Times New Roman" w:cs="Times New Roman"/>
      <w:sz w:val="28"/>
    </w:rPr>
  </w:style>
  <w:style w:type="paragraph" w:styleId="Heading1">
    <w:name w:val="heading 1"/>
    <w:aliases w:val="Char,ABC"/>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E2"/>
    <w:basedOn w:val="Normal"/>
    <w:next w:val="Normal"/>
    <w:link w:val="Heading3Char"/>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TEXT BẢNG"/>
    <w:basedOn w:val="Normal"/>
    <w:next w:val="Normal"/>
    <w:link w:val="Heading4Char"/>
    <w:uiPriority w:val="9"/>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aliases w:val="Char Char,ABC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aliases w:val="HE2 Char"/>
    <w:basedOn w:val="DefaultParagraphFont"/>
    <w:link w:val="Heading3"/>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qFormat/>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aliases w:val="Numbered List Paragraph,List Bullet Mary,Heading 1.1,Use Case List Paragraph,List Paragraph Char Char Char,List Paragraph (numbered (a)),Bullets,ANNEX,List Paragraph1,List Paragraph2,Main numbered paragraph,lp1,References"/>
    <w:basedOn w:val="Normal"/>
    <w:link w:val="ListParagraphChar"/>
    <w:uiPriority w:val="34"/>
    <w:qFormat/>
    <w:rsid w:val="00FC693F"/>
    <w:pPr>
      <w:ind w:left="720"/>
      <w:contextualSpacing/>
    </w:pPr>
  </w:style>
  <w:style w:type="paragraph" w:styleId="BodyText">
    <w:name w:val="Body Text"/>
    <w:basedOn w:val="Normal"/>
    <w:link w:val="BodyTextChar"/>
    <w:uiPriority w:val="99"/>
    <w:unhideWhenUsed/>
    <w:qFormat/>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nhideWhenUsed/>
    <w:rsid w:val="00AA1D8D"/>
    <w:pPr>
      <w:spacing w:after="120" w:line="480" w:lineRule="auto"/>
    </w:pPr>
  </w:style>
  <w:style w:type="character" w:customStyle="1" w:styleId="BodyText2Char">
    <w:name w:val="Body Text 2 Char"/>
    <w:basedOn w:val="DefaultParagraphFont"/>
    <w:link w:val="BodyText2"/>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aliases w:val="TEXT BẢNG Char"/>
    <w:basedOn w:val="DefaultParagraphFont"/>
    <w:link w:val="Heading4"/>
    <w:uiPriority w:val="9"/>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link w:val="CaptionChar"/>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unhideWhenUsed/>
    <w:qFormat/>
    <w:rsid w:val="00FC693F"/>
    <w:pPr>
      <w:outlineLvl w:val="9"/>
    </w:pPr>
  </w:style>
  <w:style w:type="table" w:styleId="TableGrid">
    <w:name w:val="Table Grid"/>
    <w:basedOn w:val="TableNormal"/>
    <w:uiPriority w:val="3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D8495E"/>
    <w:pPr>
      <w:spacing w:after="0" w:line="240" w:lineRule="auto"/>
    </w:pPr>
    <w:rPr>
      <w:rFonts w:ascii="Times New Roman" w:eastAsia="Times New Roman" w:hAnsi="Times New Roman" w:cs="Times New Roman"/>
      <w:sz w:val="28"/>
    </w:rPr>
  </w:style>
  <w:style w:type="paragraph" w:styleId="FootnoteText">
    <w:name w:val="footnote text"/>
    <w:basedOn w:val="Normal"/>
    <w:link w:val="FootnoteTextChar"/>
    <w:uiPriority w:val="99"/>
    <w:unhideWhenUsed/>
    <w:qFormat/>
    <w:rsid w:val="00D8495E"/>
    <w:pPr>
      <w:spacing w:after="0" w:line="240" w:lineRule="auto"/>
    </w:pPr>
    <w:rPr>
      <w:sz w:val="20"/>
      <w:szCs w:val="20"/>
    </w:rPr>
  </w:style>
  <w:style w:type="character" w:customStyle="1" w:styleId="FootnoteTextChar">
    <w:name w:val="Footnote Text Char"/>
    <w:basedOn w:val="DefaultParagraphFont"/>
    <w:link w:val="FootnoteText"/>
    <w:uiPriority w:val="99"/>
    <w:rsid w:val="00D8495E"/>
    <w:rPr>
      <w:rFonts w:ascii="Times New Roman" w:eastAsia="Times New Roman" w:hAnsi="Times New Roman" w:cs="Times New Roman"/>
      <w:sz w:val="20"/>
      <w:szCs w:val="20"/>
    </w:rPr>
  </w:style>
  <w:style w:type="character" w:styleId="FootnoteReference">
    <w:name w:val="footnote reference"/>
    <w:aliases w:val="Footnote text,ftref,16 Point,Superscript 6 Point,Ref,de nota al pie,BVI fnr,BearingPoint,fr,Footnote + Arial,10 pt,Black,Footnote,Footnote Text1,f,Footnote Text11,Văn bản nội dung (2) + Franklin Gothic Demi,Giãn cách 0 pt1"/>
    <w:basedOn w:val="DefaultParagraphFont"/>
    <w:unhideWhenUsed/>
    <w:qFormat/>
    <w:rsid w:val="00D8495E"/>
    <w:rPr>
      <w:vertAlign w:val="superscript"/>
    </w:rPr>
  </w:style>
  <w:style w:type="paragraph" w:styleId="BalloonText">
    <w:name w:val="Balloon Text"/>
    <w:basedOn w:val="Normal"/>
    <w:link w:val="BalloonTextChar"/>
    <w:uiPriority w:val="99"/>
    <w:unhideWhenUsed/>
    <w:rsid w:val="00895B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95B49"/>
    <w:rPr>
      <w:rFonts w:ascii="Segoe UI" w:eastAsia="Times New Roman" w:hAnsi="Segoe UI" w:cs="Segoe UI"/>
      <w:sz w:val="18"/>
      <w:szCs w:val="18"/>
    </w:rPr>
  </w:style>
  <w:style w:type="paragraph" w:styleId="NormalWeb">
    <w:name w:val="Normal (Web)"/>
    <w:aliases w:val=" Char Char Char,Normal (Web) Char,Char Char Char"/>
    <w:basedOn w:val="Normal"/>
    <w:link w:val="NormalWebChar1"/>
    <w:uiPriority w:val="99"/>
    <w:unhideWhenUsed/>
    <w:qFormat/>
    <w:rsid w:val="00D63E02"/>
    <w:pPr>
      <w:spacing w:before="100" w:beforeAutospacing="1" w:after="100" w:afterAutospacing="1" w:line="240" w:lineRule="auto"/>
    </w:pPr>
    <w:rPr>
      <w:sz w:val="24"/>
      <w:szCs w:val="24"/>
    </w:rPr>
  </w:style>
  <w:style w:type="character" w:styleId="Hyperlink">
    <w:name w:val="Hyperlink"/>
    <w:basedOn w:val="DefaultParagraphFont"/>
    <w:uiPriority w:val="99"/>
    <w:unhideWhenUsed/>
    <w:rsid w:val="0025076B"/>
    <w:rPr>
      <w:color w:val="0000FF" w:themeColor="hyperlink"/>
      <w:u w:val="single"/>
    </w:rPr>
  </w:style>
  <w:style w:type="character" w:styleId="UnresolvedMention">
    <w:name w:val="Unresolved Mention"/>
    <w:basedOn w:val="DefaultParagraphFont"/>
    <w:uiPriority w:val="99"/>
    <w:semiHidden/>
    <w:unhideWhenUsed/>
    <w:rsid w:val="0025076B"/>
    <w:rPr>
      <w:color w:val="605E5C"/>
      <w:shd w:val="clear" w:color="auto" w:fill="E1DFDD"/>
    </w:rPr>
  </w:style>
  <w:style w:type="numbering" w:customStyle="1" w:styleId="NoList1">
    <w:name w:val="No List1"/>
    <w:next w:val="NoList"/>
    <w:uiPriority w:val="99"/>
    <w:semiHidden/>
    <w:unhideWhenUsed/>
    <w:rsid w:val="00AE1531"/>
  </w:style>
  <w:style w:type="paragraph" w:customStyle="1" w:styleId="Style2">
    <w:name w:val="Style2"/>
    <w:basedOn w:val="Heading2"/>
    <w:autoRedefine/>
    <w:rsid w:val="00AE1531"/>
    <w:pPr>
      <w:keepLines w:val="0"/>
      <w:spacing w:before="120" w:after="120" w:line="240" w:lineRule="auto"/>
      <w:jc w:val="right"/>
    </w:pPr>
    <w:rPr>
      <w:rFonts w:ascii="Arial" w:eastAsia="Times New Roman" w:hAnsi="Arial" w:cs="Times New Roman"/>
      <w:bCs w:val="0"/>
      <w:color w:val="auto"/>
      <w:sz w:val="24"/>
      <w:szCs w:val="20"/>
    </w:rPr>
  </w:style>
  <w:style w:type="paragraph" w:styleId="BodyTextIndent">
    <w:name w:val="Body Text Indent"/>
    <w:basedOn w:val="Normal"/>
    <w:link w:val="BodyTextIndentChar"/>
    <w:uiPriority w:val="99"/>
    <w:rsid w:val="00AE1531"/>
    <w:pPr>
      <w:spacing w:before="120" w:after="0" w:line="240" w:lineRule="auto"/>
      <w:ind w:firstLine="720"/>
      <w:jc w:val="both"/>
    </w:pPr>
    <w:rPr>
      <w:rFonts w:ascii=".VnTime" w:hAnsi=".VnTime"/>
      <w:sz w:val="24"/>
      <w:szCs w:val="24"/>
      <w:lang w:val="pt-BR"/>
    </w:rPr>
  </w:style>
  <w:style w:type="character" w:customStyle="1" w:styleId="BodyTextIndentChar">
    <w:name w:val="Body Text Indent Char"/>
    <w:basedOn w:val="DefaultParagraphFont"/>
    <w:link w:val="BodyTextIndent"/>
    <w:uiPriority w:val="99"/>
    <w:rsid w:val="00AE1531"/>
    <w:rPr>
      <w:rFonts w:ascii=".VnTime" w:eastAsia="Times New Roman" w:hAnsi=".VnTime" w:cs="Times New Roman"/>
      <w:sz w:val="24"/>
      <w:szCs w:val="24"/>
      <w:lang w:val="pt-BR"/>
    </w:rPr>
  </w:style>
  <w:style w:type="character" w:styleId="PageNumber">
    <w:name w:val="page number"/>
    <w:basedOn w:val="DefaultParagraphFont"/>
    <w:rsid w:val="00AE1531"/>
  </w:style>
  <w:style w:type="paragraph" w:customStyle="1" w:styleId="T">
    <w:name w:val="T"/>
    <w:basedOn w:val="Normal"/>
    <w:rsid w:val="00AE1531"/>
    <w:pPr>
      <w:autoSpaceDE w:val="0"/>
      <w:autoSpaceDN w:val="0"/>
      <w:spacing w:after="0" w:line="240" w:lineRule="auto"/>
    </w:pPr>
    <w:rPr>
      <w:rFonts w:ascii=".VnTime" w:hAnsi=".VnTime" w:cs=".VnTime"/>
      <w:sz w:val="24"/>
      <w:szCs w:val="24"/>
    </w:rPr>
  </w:style>
  <w:style w:type="paragraph" w:styleId="BodyTextIndent2">
    <w:name w:val="Body Text Indent 2"/>
    <w:basedOn w:val="Normal"/>
    <w:link w:val="BodyTextIndent2Char"/>
    <w:uiPriority w:val="99"/>
    <w:rsid w:val="00AE1531"/>
    <w:pPr>
      <w:spacing w:before="60" w:after="120" w:line="240" w:lineRule="auto"/>
      <w:ind w:firstLine="720"/>
      <w:jc w:val="both"/>
    </w:pPr>
    <w:rPr>
      <w:b/>
      <w:bCs/>
      <w:sz w:val="24"/>
      <w:szCs w:val="24"/>
    </w:rPr>
  </w:style>
  <w:style w:type="character" w:customStyle="1" w:styleId="BodyTextIndent2Char">
    <w:name w:val="Body Text Indent 2 Char"/>
    <w:basedOn w:val="DefaultParagraphFont"/>
    <w:link w:val="BodyTextIndent2"/>
    <w:uiPriority w:val="99"/>
    <w:rsid w:val="00AE1531"/>
    <w:rPr>
      <w:rFonts w:ascii="Times New Roman" w:eastAsia="Times New Roman" w:hAnsi="Times New Roman" w:cs="Times New Roman"/>
      <w:b/>
      <w:bCs/>
      <w:sz w:val="24"/>
      <w:szCs w:val="24"/>
    </w:rPr>
  </w:style>
  <w:style w:type="paragraph" w:customStyle="1" w:styleId="BodyText21">
    <w:name w:val="Body Text 21"/>
    <w:basedOn w:val="Normal"/>
    <w:rsid w:val="00AE1531"/>
    <w:pPr>
      <w:autoSpaceDE w:val="0"/>
      <w:autoSpaceDN w:val="0"/>
      <w:spacing w:before="120" w:after="0" w:line="24" w:lineRule="atLeast"/>
      <w:ind w:firstLine="720"/>
      <w:jc w:val="both"/>
    </w:pPr>
    <w:rPr>
      <w:rFonts w:ascii=".VnTime" w:hAnsi=".VnTime"/>
      <w:sz w:val="24"/>
      <w:szCs w:val="24"/>
    </w:rPr>
  </w:style>
  <w:style w:type="paragraph" w:customStyle="1" w:styleId="Level2">
    <w:name w:val="Level 2"/>
    <w:basedOn w:val="Heading2"/>
    <w:link w:val="Level2Char"/>
    <w:qFormat/>
    <w:rsid w:val="00AE1531"/>
    <w:pPr>
      <w:keepLines w:val="0"/>
      <w:spacing w:before="240" w:after="120" w:line="264" w:lineRule="auto"/>
      <w:ind w:firstLine="567"/>
    </w:pPr>
    <w:rPr>
      <w:rFonts w:ascii="Times New Roman" w:eastAsia="Times New Roman" w:hAnsi="Times New Roman" w:cs="Times New Roman"/>
      <w:bCs w:val="0"/>
      <w:iCs/>
      <w:color w:val="auto"/>
      <w:sz w:val="28"/>
      <w:szCs w:val="28"/>
      <w:lang w:val="da-DK" w:eastAsia="x-none"/>
    </w:rPr>
  </w:style>
  <w:style w:type="character" w:customStyle="1" w:styleId="Level2Char">
    <w:name w:val="Level 2 Char"/>
    <w:link w:val="Level2"/>
    <w:rsid w:val="00AE1531"/>
    <w:rPr>
      <w:rFonts w:ascii="Times New Roman" w:eastAsia="Times New Roman" w:hAnsi="Times New Roman" w:cs="Times New Roman"/>
      <w:b/>
      <w:iCs/>
      <w:sz w:val="28"/>
      <w:szCs w:val="28"/>
      <w:lang w:val="da-DK" w:eastAsia="x-none"/>
    </w:rPr>
  </w:style>
  <w:style w:type="character" w:styleId="CommentReference">
    <w:name w:val="annotation reference"/>
    <w:basedOn w:val="DefaultParagraphFont"/>
    <w:uiPriority w:val="99"/>
    <w:rsid w:val="00AE1531"/>
    <w:rPr>
      <w:sz w:val="16"/>
      <w:szCs w:val="16"/>
    </w:rPr>
  </w:style>
  <w:style w:type="paragraph" w:styleId="CommentText">
    <w:name w:val="annotation text"/>
    <w:basedOn w:val="Normal"/>
    <w:link w:val="CommentTextChar"/>
    <w:uiPriority w:val="99"/>
    <w:rsid w:val="00AE1531"/>
    <w:pPr>
      <w:spacing w:after="0" w:line="240" w:lineRule="auto"/>
    </w:pPr>
    <w:rPr>
      <w:sz w:val="20"/>
      <w:szCs w:val="20"/>
    </w:rPr>
  </w:style>
  <w:style w:type="character" w:customStyle="1" w:styleId="CommentTextChar">
    <w:name w:val="Comment Text Char"/>
    <w:basedOn w:val="DefaultParagraphFont"/>
    <w:link w:val="CommentText"/>
    <w:uiPriority w:val="99"/>
    <w:rsid w:val="00AE153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AE1531"/>
    <w:rPr>
      <w:b/>
      <w:bCs/>
    </w:rPr>
  </w:style>
  <w:style w:type="character" w:customStyle="1" w:styleId="CommentSubjectChar">
    <w:name w:val="Comment Subject Char"/>
    <w:basedOn w:val="CommentTextChar"/>
    <w:link w:val="CommentSubject"/>
    <w:uiPriority w:val="99"/>
    <w:rsid w:val="00AE1531"/>
    <w:rPr>
      <w:rFonts w:ascii="Times New Roman" w:eastAsia="Times New Roman" w:hAnsi="Times New Roman" w:cs="Times New Roman"/>
      <w:b/>
      <w:bCs/>
      <w:sz w:val="20"/>
      <w:szCs w:val="20"/>
    </w:rPr>
  </w:style>
  <w:style w:type="character" w:customStyle="1" w:styleId="SubtleEmphasis1">
    <w:name w:val="Subtle Emphasis1"/>
    <w:basedOn w:val="DefaultParagraphFont"/>
    <w:uiPriority w:val="19"/>
    <w:qFormat/>
    <w:rsid w:val="00AE1531"/>
    <w:rPr>
      <w:i/>
      <w:iCs/>
      <w:color w:val="404040"/>
    </w:rPr>
  </w:style>
  <w:style w:type="character" w:customStyle="1" w:styleId="ListParagraphChar">
    <w:name w:val="List Paragraph Char"/>
    <w:aliases w:val="Numbered List Paragraph Char,List Bullet Mary Char,Heading 1.1 Char,Use Case List Paragraph Char,List Paragraph Char Char Char Char,List Paragraph (numbered (a)) Char,Bullets Char,ANNEX Char,List Paragraph1 Char,List Paragraph2 Char"/>
    <w:link w:val="ListParagraph"/>
    <w:uiPriority w:val="34"/>
    <w:locked/>
    <w:rsid w:val="00AE1531"/>
    <w:rPr>
      <w:rFonts w:ascii="Times New Roman" w:eastAsia="Times New Roman" w:hAnsi="Times New Roman" w:cs="Times New Roman"/>
      <w:sz w:val="28"/>
    </w:rPr>
  </w:style>
  <w:style w:type="character" w:customStyle="1" w:styleId="fontstyle01">
    <w:name w:val="fontstyle01"/>
    <w:basedOn w:val="DefaultParagraphFont"/>
    <w:rsid w:val="00AE1531"/>
    <w:rPr>
      <w:rFonts w:ascii="Times New Roman" w:hAnsi="Times New Roman" w:cs="Times New Roman" w:hint="default"/>
      <w:b w:val="0"/>
      <w:bCs w:val="0"/>
      <w:i/>
      <w:iCs/>
      <w:color w:val="000000"/>
      <w:sz w:val="28"/>
      <w:szCs w:val="28"/>
    </w:rPr>
  </w:style>
  <w:style w:type="character" w:customStyle="1" w:styleId="UnresolvedMention1">
    <w:name w:val="Unresolved Mention1"/>
    <w:basedOn w:val="DefaultParagraphFont"/>
    <w:uiPriority w:val="99"/>
    <w:semiHidden/>
    <w:unhideWhenUsed/>
    <w:rsid w:val="00841D8A"/>
    <w:rPr>
      <w:color w:val="605E5C"/>
      <w:shd w:val="clear" w:color="auto" w:fill="E1DFDD"/>
    </w:rPr>
  </w:style>
  <w:style w:type="paragraph" w:customStyle="1" w:styleId="Heading21">
    <w:name w:val="Heading 21"/>
    <w:basedOn w:val="Normal"/>
    <w:next w:val="Normal"/>
    <w:unhideWhenUsed/>
    <w:qFormat/>
    <w:locked/>
    <w:rsid w:val="004E7E27"/>
    <w:pPr>
      <w:keepNext/>
      <w:keepLines/>
      <w:spacing w:before="40" w:after="0" w:line="240" w:lineRule="auto"/>
      <w:outlineLvl w:val="1"/>
    </w:pPr>
    <w:rPr>
      <w:rFonts w:ascii="Cambria" w:hAnsi="Cambria"/>
      <w:color w:val="365F91"/>
      <w:sz w:val="26"/>
      <w:szCs w:val="26"/>
    </w:rPr>
  </w:style>
  <w:style w:type="paragraph" w:customStyle="1" w:styleId="Heading31">
    <w:name w:val="Heading 31"/>
    <w:basedOn w:val="Normal"/>
    <w:next w:val="Normal"/>
    <w:unhideWhenUsed/>
    <w:qFormat/>
    <w:locked/>
    <w:rsid w:val="004E7E27"/>
    <w:pPr>
      <w:keepNext/>
      <w:keepLines/>
      <w:spacing w:before="40" w:after="0" w:line="240" w:lineRule="auto"/>
      <w:outlineLvl w:val="2"/>
    </w:pPr>
    <w:rPr>
      <w:rFonts w:ascii="Cambria" w:hAnsi="Cambria"/>
      <w:color w:val="243F60"/>
      <w:sz w:val="24"/>
      <w:szCs w:val="24"/>
    </w:rPr>
  </w:style>
  <w:style w:type="numbering" w:customStyle="1" w:styleId="NoList11">
    <w:name w:val="No List11"/>
    <w:next w:val="NoList"/>
    <w:uiPriority w:val="99"/>
    <w:semiHidden/>
    <w:unhideWhenUsed/>
    <w:rsid w:val="004E7E27"/>
  </w:style>
  <w:style w:type="character" w:customStyle="1" w:styleId="a">
    <w:name w:val="a"/>
    <w:basedOn w:val="DefaultParagraphFont"/>
    <w:uiPriority w:val="99"/>
    <w:rsid w:val="004E7E27"/>
  </w:style>
  <w:style w:type="character" w:customStyle="1" w:styleId="Bodytext30">
    <w:name w:val="Body text (3)_"/>
    <w:basedOn w:val="DefaultParagraphFont"/>
    <w:link w:val="Bodytext31"/>
    <w:rsid w:val="004E7E27"/>
    <w:rPr>
      <w:b/>
      <w:bCs/>
      <w:sz w:val="27"/>
      <w:szCs w:val="27"/>
      <w:shd w:val="clear" w:color="auto" w:fill="FFFFFF"/>
    </w:rPr>
  </w:style>
  <w:style w:type="paragraph" w:customStyle="1" w:styleId="Bodytext31">
    <w:name w:val="Body text (3)"/>
    <w:basedOn w:val="Normal"/>
    <w:link w:val="Bodytext30"/>
    <w:rsid w:val="004E7E27"/>
    <w:pPr>
      <w:widowControl w:val="0"/>
      <w:shd w:val="clear" w:color="auto" w:fill="FFFFFF"/>
      <w:spacing w:before="60" w:after="60" w:line="240" w:lineRule="atLeast"/>
      <w:ind w:firstLine="720"/>
      <w:jc w:val="both"/>
    </w:pPr>
    <w:rPr>
      <w:rFonts w:asciiTheme="minorHAnsi" w:eastAsiaTheme="minorEastAsia" w:hAnsiTheme="minorHAnsi" w:cstheme="minorBidi"/>
      <w:b/>
      <w:bCs/>
      <w:sz w:val="27"/>
      <w:szCs w:val="27"/>
    </w:rPr>
  </w:style>
  <w:style w:type="paragraph" w:customStyle="1" w:styleId="Default">
    <w:name w:val="Default"/>
    <w:rsid w:val="004E7E27"/>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TableGrid1">
    <w:name w:val="Table Grid1"/>
    <w:basedOn w:val="TableNormal"/>
    <w:next w:val="TableGrid"/>
    <w:uiPriority w:val="39"/>
    <w:locked/>
    <w:rsid w:val="004E7E27"/>
    <w:pPr>
      <w:spacing w:after="0" w:line="240" w:lineRule="auto"/>
    </w:pPr>
    <w:rPr>
      <w:rFonts w:ascii="Times New Roman" w:eastAsia="Calibri"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E7E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uiPriority w:val="99"/>
    <w:semiHidden/>
    <w:unhideWhenUsed/>
    <w:rsid w:val="004E7E27"/>
    <w:rPr>
      <w:color w:val="800080"/>
      <w:u w:val="single"/>
    </w:rPr>
  </w:style>
  <w:style w:type="character" w:customStyle="1" w:styleId="Heading2Char1">
    <w:name w:val="Heading 2 Char1"/>
    <w:basedOn w:val="DefaultParagraphFont"/>
    <w:uiPriority w:val="9"/>
    <w:semiHidden/>
    <w:rsid w:val="004E7E27"/>
    <w:rPr>
      <w:rFonts w:ascii="Calibri Light" w:eastAsia="Times New Roman" w:hAnsi="Calibri Light" w:cs="Times New Roman"/>
      <w:color w:val="2E74B5"/>
      <w:sz w:val="26"/>
      <w:szCs w:val="26"/>
    </w:rPr>
  </w:style>
  <w:style w:type="character" w:customStyle="1" w:styleId="Heading3Char1">
    <w:name w:val="Heading 3 Char1"/>
    <w:basedOn w:val="DefaultParagraphFont"/>
    <w:uiPriority w:val="9"/>
    <w:semiHidden/>
    <w:rsid w:val="004E7E27"/>
    <w:rPr>
      <w:rFonts w:ascii="Calibri Light" w:eastAsia="Times New Roman" w:hAnsi="Calibri Light" w:cs="Times New Roman"/>
      <w:color w:val="1F4D78"/>
      <w:sz w:val="24"/>
      <w:szCs w:val="24"/>
    </w:rPr>
  </w:style>
  <w:style w:type="table" w:customStyle="1" w:styleId="TableGrid2">
    <w:name w:val="Table Grid2"/>
    <w:basedOn w:val="TableNormal"/>
    <w:next w:val="TableGrid"/>
    <w:uiPriority w:val="39"/>
    <w:rsid w:val="004E7E27"/>
    <w:pPr>
      <w:spacing w:after="0" w:line="240" w:lineRule="auto"/>
    </w:pPr>
    <w:rPr>
      <w:rFonts w:ascii="Times New Roman" w:eastAsia="Calibri"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2">
    <w:name w:val="FollowedHyperlink2"/>
    <w:basedOn w:val="DefaultParagraphFont"/>
    <w:uiPriority w:val="99"/>
    <w:semiHidden/>
    <w:unhideWhenUsed/>
    <w:rsid w:val="004E7E27"/>
    <w:rPr>
      <w:color w:val="954F72"/>
      <w:u w:val="single"/>
    </w:rPr>
  </w:style>
  <w:style w:type="paragraph" w:styleId="EndnoteText">
    <w:name w:val="endnote text"/>
    <w:basedOn w:val="Normal"/>
    <w:link w:val="EndnoteTextChar"/>
    <w:uiPriority w:val="99"/>
    <w:semiHidden/>
    <w:unhideWhenUsed/>
    <w:rsid w:val="004E7E27"/>
    <w:pPr>
      <w:spacing w:after="0" w:line="240" w:lineRule="auto"/>
    </w:pPr>
    <w:rPr>
      <w:rFonts w:eastAsia="Calibri"/>
      <w:sz w:val="20"/>
      <w:szCs w:val="20"/>
    </w:rPr>
  </w:style>
  <w:style w:type="character" w:customStyle="1" w:styleId="EndnoteTextChar">
    <w:name w:val="Endnote Text Char"/>
    <w:basedOn w:val="DefaultParagraphFont"/>
    <w:link w:val="EndnoteText"/>
    <w:uiPriority w:val="99"/>
    <w:semiHidden/>
    <w:rsid w:val="004E7E27"/>
    <w:rPr>
      <w:rFonts w:ascii="Times New Roman" w:eastAsia="Calibri" w:hAnsi="Times New Roman" w:cs="Times New Roman"/>
      <w:sz w:val="20"/>
      <w:szCs w:val="20"/>
    </w:rPr>
  </w:style>
  <w:style w:type="character" w:styleId="EndnoteReference">
    <w:name w:val="endnote reference"/>
    <w:basedOn w:val="DefaultParagraphFont"/>
    <w:uiPriority w:val="99"/>
    <w:semiHidden/>
    <w:unhideWhenUsed/>
    <w:rsid w:val="004E7E27"/>
    <w:rPr>
      <w:vertAlign w:val="superscript"/>
    </w:rPr>
  </w:style>
  <w:style w:type="character" w:styleId="FollowedHyperlink">
    <w:name w:val="FollowedHyperlink"/>
    <w:basedOn w:val="DefaultParagraphFont"/>
    <w:uiPriority w:val="99"/>
    <w:semiHidden/>
    <w:unhideWhenUsed/>
    <w:rsid w:val="004E7E27"/>
    <w:rPr>
      <w:color w:val="800080" w:themeColor="followedHyperlink"/>
      <w:u w:val="single"/>
    </w:rPr>
  </w:style>
  <w:style w:type="numbering" w:customStyle="1" w:styleId="NoList2">
    <w:name w:val="No List2"/>
    <w:next w:val="NoList"/>
    <w:uiPriority w:val="99"/>
    <w:semiHidden/>
    <w:unhideWhenUsed/>
    <w:rsid w:val="004E7E27"/>
  </w:style>
  <w:style w:type="numbering" w:customStyle="1" w:styleId="NoList12">
    <w:name w:val="No List12"/>
    <w:next w:val="NoList"/>
    <w:uiPriority w:val="99"/>
    <w:semiHidden/>
    <w:unhideWhenUsed/>
    <w:rsid w:val="004E7E27"/>
  </w:style>
  <w:style w:type="table" w:customStyle="1" w:styleId="TableGrid12">
    <w:name w:val="Table Grid12"/>
    <w:basedOn w:val="TableNormal"/>
    <w:next w:val="TableGrid"/>
    <w:uiPriority w:val="39"/>
    <w:locked/>
    <w:rsid w:val="004E7E27"/>
    <w:pPr>
      <w:spacing w:after="0" w:line="240" w:lineRule="auto"/>
    </w:pPr>
    <w:rPr>
      <w:rFonts w:ascii="Times New Roman" w:eastAsia="Calibri"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E7E27"/>
    <w:pPr>
      <w:spacing w:after="0" w:line="240" w:lineRule="auto"/>
    </w:pPr>
    <w:rPr>
      <w:rFonts w:ascii="Times New Roman" w:eastAsia="Calibri"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E7E27"/>
  </w:style>
  <w:style w:type="paragraph" w:customStyle="1" w:styleId="msonormal0">
    <w:name w:val="msonormal"/>
    <w:basedOn w:val="Normal"/>
    <w:rsid w:val="004E7E27"/>
    <w:pPr>
      <w:spacing w:before="100" w:beforeAutospacing="1" w:after="100" w:afterAutospacing="1" w:line="240" w:lineRule="auto"/>
    </w:pPr>
    <w:rPr>
      <w:sz w:val="24"/>
      <w:szCs w:val="24"/>
    </w:rPr>
  </w:style>
  <w:style w:type="numbering" w:customStyle="1" w:styleId="NoList4">
    <w:name w:val="No List4"/>
    <w:next w:val="NoList"/>
    <w:uiPriority w:val="99"/>
    <w:semiHidden/>
    <w:unhideWhenUsed/>
    <w:rsid w:val="004E7E27"/>
  </w:style>
  <w:style w:type="numbering" w:customStyle="1" w:styleId="NoList5">
    <w:name w:val="No List5"/>
    <w:next w:val="NoList"/>
    <w:uiPriority w:val="99"/>
    <w:semiHidden/>
    <w:unhideWhenUsed/>
    <w:rsid w:val="004E7E27"/>
  </w:style>
  <w:style w:type="numbering" w:customStyle="1" w:styleId="NoList6">
    <w:name w:val="No List6"/>
    <w:next w:val="NoList"/>
    <w:uiPriority w:val="99"/>
    <w:semiHidden/>
    <w:unhideWhenUsed/>
    <w:rsid w:val="004E7E27"/>
  </w:style>
  <w:style w:type="numbering" w:customStyle="1" w:styleId="NoList7">
    <w:name w:val="No List7"/>
    <w:next w:val="NoList"/>
    <w:uiPriority w:val="99"/>
    <w:semiHidden/>
    <w:unhideWhenUsed/>
    <w:rsid w:val="004E7E27"/>
  </w:style>
  <w:style w:type="paragraph" w:customStyle="1" w:styleId="n-dieund">
    <w:name w:val="n-dieund"/>
    <w:basedOn w:val="Normal"/>
    <w:rsid w:val="004E7E27"/>
    <w:pPr>
      <w:spacing w:after="120" w:line="240" w:lineRule="auto"/>
      <w:ind w:firstLine="709"/>
      <w:jc w:val="both"/>
    </w:pPr>
    <w:rPr>
      <w:rFonts w:ascii=".VnTime" w:hAnsi=".VnTime"/>
      <w:szCs w:val="20"/>
    </w:rPr>
  </w:style>
  <w:style w:type="paragraph" w:customStyle="1" w:styleId="CharChar7">
    <w:name w:val="Char Char7"/>
    <w:basedOn w:val="Normal"/>
    <w:rsid w:val="004E7E27"/>
    <w:pPr>
      <w:spacing w:after="160" w:line="240" w:lineRule="exact"/>
    </w:pPr>
    <w:rPr>
      <w:rFonts w:ascii="Tahoma" w:eastAsia="PMingLiU" w:hAnsi="Tahoma"/>
      <w:sz w:val="20"/>
      <w:szCs w:val="20"/>
    </w:rPr>
  </w:style>
  <w:style w:type="character" w:customStyle="1" w:styleId="FootnoteCharacters">
    <w:name w:val="Footnote Characters"/>
    <w:rsid w:val="004E7E27"/>
    <w:rPr>
      <w:rFonts w:cs="Times New Roman"/>
      <w:vertAlign w:val="superscript"/>
    </w:rPr>
  </w:style>
  <w:style w:type="paragraph" w:customStyle="1" w:styleId="yiv1815297694msonormal">
    <w:name w:val="yiv1815297694msonormal"/>
    <w:basedOn w:val="Normal"/>
    <w:rsid w:val="004E7E27"/>
    <w:pPr>
      <w:suppressAutoHyphens/>
      <w:spacing w:before="280" w:after="280" w:line="264" w:lineRule="auto"/>
      <w:ind w:firstLine="709"/>
      <w:jc w:val="both"/>
    </w:pPr>
    <w:rPr>
      <w:rFonts w:ascii="Arial" w:hAnsi="Arial" w:cs="Arial"/>
      <w:sz w:val="24"/>
      <w:szCs w:val="24"/>
      <w:lang w:val="nb-NO" w:eastAsia="ar-SA"/>
    </w:rPr>
  </w:style>
  <w:style w:type="character" w:customStyle="1" w:styleId="apple-converted-space">
    <w:name w:val="apple-converted-space"/>
    <w:rsid w:val="004E7E27"/>
  </w:style>
  <w:style w:type="paragraph" w:customStyle="1" w:styleId="NormalText">
    <w:name w:val="Normal Text"/>
    <w:basedOn w:val="Normal"/>
    <w:qFormat/>
    <w:rsid w:val="004E7E27"/>
    <w:pPr>
      <w:spacing w:before="240" w:after="0" w:line="360" w:lineRule="auto"/>
      <w:ind w:firstLine="567"/>
      <w:jc w:val="both"/>
    </w:pPr>
    <w:rPr>
      <w:sz w:val="26"/>
      <w:szCs w:val="20"/>
      <w:lang w:val="vi-VN" w:eastAsia="vi-VN"/>
    </w:rPr>
  </w:style>
  <w:style w:type="paragraph" w:styleId="TOC1">
    <w:name w:val="toc 1"/>
    <w:basedOn w:val="Normal"/>
    <w:next w:val="Normal"/>
    <w:autoRedefine/>
    <w:uiPriority w:val="39"/>
    <w:qFormat/>
    <w:rsid w:val="004E7E27"/>
    <w:pPr>
      <w:tabs>
        <w:tab w:val="right" w:leader="dot" w:pos="9638"/>
      </w:tabs>
      <w:spacing w:before="60" w:after="60" w:line="240" w:lineRule="auto"/>
      <w:jc w:val="center"/>
    </w:pPr>
    <w:rPr>
      <w:b/>
      <w:noProof/>
      <w:snapToGrid w:val="0"/>
      <w:sz w:val="26"/>
      <w:szCs w:val="24"/>
      <w:lang w:val="fr-FR"/>
    </w:rPr>
  </w:style>
  <w:style w:type="paragraph" w:styleId="TOC2">
    <w:name w:val="toc 2"/>
    <w:basedOn w:val="Normal"/>
    <w:next w:val="Normal"/>
    <w:autoRedefine/>
    <w:uiPriority w:val="39"/>
    <w:qFormat/>
    <w:rsid w:val="004E7E27"/>
    <w:pPr>
      <w:tabs>
        <w:tab w:val="left" w:pos="567"/>
        <w:tab w:val="right" w:leader="dot" w:pos="9638"/>
      </w:tabs>
      <w:spacing w:after="0" w:line="240" w:lineRule="auto"/>
      <w:ind w:firstLine="540"/>
    </w:pPr>
    <w:rPr>
      <w:noProof/>
      <w:snapToGrid w:val="0"/>
      <w:color w:val="000000"/>
      <w:sz w:val="26"/>
      <w:szCs w:val="26"/>
    </w:rPr>
  </w:style>
  <w:style w:type="paragraph" w:styleId="TOC3">
    <w:name w:val="toc 3"/>
    <w:basedOn w:val="Normal"/>
    <w:next w:val="Normal"/>
    <w:autoRedefine/>
    <w:uiPriority w:val="39"/>
    <w:qFormat/>
    <w:rsid w:val="004E7E27"/>
    <w:pPr>
      <w:tabs>
        <w:tab w:val="right" w:leader="dot" w:pos="9639"/>
      </w:tabs>
      <w:spacing w:after="0" w:line="240" w:lineRule="auto"/>
      <w:ind w:left="520"/>
    </w:pPr>
    <w:rPr>
      <w:rFonts w:ascii=".VnTime" w:hAnsi=".VnTime"/>
      <w:snapToGrid w:val="0"/>
      <w:color w:val="000000"/>
      <w:sz w:val="26"/>
      <w:szCs w:val="26"/>
    </w:rPr>
  </w:style>
  <w:style w:type="paragraph" w:styleId="TableofFigures">
    <w:name w:val="table of figures"/>
    <w:basedOn w:val="Normal"/>
    <w:next w:val="Normal"/>
    <w:uiPriority w:val="99"/>
    <w:qFormat/>
    <w:rsid w:val="004E7E27"/>
    <w:pPr>
      <w:spacing w:after="0" w:line="240" w:lineRule="auto"/>
      <w:ind w:left="480" w:hanging="480"/>
    </w:pPr>
    <w:rPr>
      <w:rFonts w:ascii="Calibri" w:hAnsi="Calibri" w:cs="Calibri"/>
      <w:b/>
      <w:bCs/>
      <w:sz w:val="20"/>
      <w:szCs w:val="20"/>
    </w:rPr>
  </w:style>
  <w:style w:type="character" w:customStyle="1" w:styleId="NormalWebChar1">
    <w:name w:val="Normal (Web) Char1"/>
    <w:aliases w:val=" Char Char Char Char,Normal (Web) Char Char,Char Char Char Char"/>
    <w:link w:val="NormalWeb"/>
    <w:uiPriority w:val="99"/>
    <w:rsid w:val="004E7E27"/>
    <w:rPr>
      <w:rFonts w:ascii="Times New Roman" w:eastAsia="Times New Roman" w:hAnsi="Times New Roman" w:cs="Times New Roman"/>
      <w:sz w:val="24"/>
      <w:szCs w:val="24"/>
    </w:rPr>
  </w:style>
  <w:style w:type="table" w:customStyle="1" w:styleId="TableGrid4">
    <w:name w:val="Table Grid4"/>
    <w:basedOn w:val="TableNormal"/>
    <w:next w:val="TableGrid"/>
    <w:uiPriority w:val="39"/>
    <w:rsid w:val="004E7E27"/>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
    <w:rsid w:val="004E7E27"/>
    <w:pPr>
      <w:spacing w:before="100" w:beforeAutospacing="1" w:after="100" w:afterAutospacing="1" w:line="240" w:lineRule="auto"/>
    </w:pPr>
    <w:rPr>
      <w:sz w:val="26"/>
      <w:szCs w:val="26"/>
    </w:rPr>
  </w:style>
  <w:style w:type="paragraph" w:customStyle="1" w:styleId="xl64">
    <w:name w:val="xl64"/>
    <w:basedOn w:val="Normal"/>
    <w:rsid w:val="004E7E27"/>
    <w:pPr>
      <w:spacing w:before="100" w:beforeAutospacing="1" w:after="100" w:afterAutospacing="1" w:line="240" w:lineRule="auto"/>
      <w:jc w:val="center"/>
    </w:pPr>
    <w:rPr>
      <w:sz w:val="26"/>
      <w:szCs w:val="26"/>
    </w:rPr>
  </w:style>
  <w:style w:type="paragraph" w:customStyle="1" w:styleId="xl65">
    <w:name w:val="xl65"/>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b/>
      <w:bCs/>
      <w:sz w:val="26"/>
      <w:szCs w:val="26"/>
    </w:rPr>
  </w:style>
  <w:style w:type="paragraph" w:customStyle="1" w:styleId="xl66">
    <w:name w:val="xl66"/>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b/>
      <w:bCs/>
      <w:sz w:val="26"/>
      <w:szCs w:val="26"/>
    </w:rPr>
  </w:style>
  <w:style w:type="paragraph" w:customStyle="1" w:styleId="xl67">
    <w:name w:val="xl67"/>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6"/>
      <w:szCs w:val="26"/>
    </w:rPr>
  </w:style>
  <w:style w:type="paragraph" w:customStyle="1" w:styleId="xl68">
    <w:name w:val="xl68"/>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sz w:val="26"/>
      <w:szCs w:val="26"/>
    </w:rPr>
  </w:style>
  <w:style w:type="paragraph" w:customStyle="1" w:styleId="xl69">
    <w:name w:val="xl69"/>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6"/>
      <w:szCs w:val="26"/>
    </w:rPr>
  </w:style>
  <w:style w:type="paragraph" w:customStyle="1" w:styleId="xl70">
    <w:name w:val="xl70"/>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6"/>
      <w:szCs w:val="26"/>
    </w:rPr>
  </w:style>
  <w:style w:type="paragraph" w:customStyle="1" w:styleId="xl71">
    <w:name w:val="xl71"/>
    <w:basedOn w:val="Normal"/>
    <w:rsid w:val="004E7E27"/>
    <w:pPr>
      <w:spacing w:before="100" w:beforeAutospacing="1" w:after="100" w:afterAutospacing="1" w:line="240" w:lineRule="auto"/>
    </w:pPr>
    <w:rPr>
      <w:sz w:val="26"/>
      <w:szCs w:val="26"/>
    </w:rPr>
  </w:style>
  <w:style w:type="paragraph" w:customStyle="1" w:styleId="xl72">
    <w:name w:val="xl72"/>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6"/>
      <w:szCs w:val="26"/>
    </w:rPr>
  </w:style>
  <w:style w:type="paragraph" w:customStyle="1" w:styleId="xl73">
    <w:name w:val="xl73"/>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6"/>
      <w:szCs w:val="26"/>
    </w:rPr>
  </w:style>
  <w:style w:type="paragraph" w:customStyle="1" w:styleId="xl74">
    <w:name w:val="xl74"/>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b/>
      <w:bCs/>
      <w:sz w:val="26"/>
      <w:szCs w:val="26"/>
    </w:rPr>
  </w:style>
  <w:style w:type="paragraph" w:customStyle="1" w:styleId="xl75">
    <w:name w:val="xl75"/>
    <w:basedOn w:val="Normal"/>
    <w:rsid w:val="004E7E27"/>
    <w:pPr>
      <w:spacing w:before="100" w:beforeAutospacing="1" w:after="100" w:afterAutospacing="1" w:line="240" w:lineRule="auto"/>
    </w:pPr>
    <w:rPr>
      <w:sz w:val="26"/>
      <w:szCs w:val="26"/>
    </w:rPr>
  </w:style>
  <w:style w:type="paragraph" w:customStyle="1" w:styleId="xl76">
    <w:name w:val="xl76"/>
    <w:basedOn w:val="Normal"/>
    <w:rsid w:val="004E7E2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24"/>
      <w:szCs w:val="24"/>
    </w:rPr>
  </w:style>
  <w:style w:type="paragraph" w:customStyle="1" w:styleId="xl77">
    <w:name w:val="xl77"/>
    <w:basedOn w:val="Normal"/>
    <w:rsid w:val="004E7E27"/>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000000"/>
      <w:sz w:val="24"/>
      <w:szCs w:val="24"/>
    </w:rPr>
  </w:style>
  <w:style w:type="paragraph" w:customStyle="1" w:styleId="xl78">
    <w:name w:val="xl78"/>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rPr>
  </w:style>
  <w:style w:type="paragraph" w:customStyle="1" w:styleId="xl79">
    <w:name w:val="xl79"/>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 w:val="24"/>
      <w:szCs w:val="24"/>
    </w:rPr>
  </w:style>
  <w:style w:type="paragraph" w:customStyle="1" w:styleId="xl80">
    <w:name w:val="xl80"/>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 w:val="26"/>
      <w:szCs w:val="26"/>
    </w:rPr>
  </w:style>
  <w:style w:type="paragraph" w:customStyle="1" w:styleId="xl81">
    <w:name w:val="xl81"/>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24"/>
      <w:szCs w:val="24"/>
    </w:rPr>
  </w:style>
  <w:style w:type="paragraph" w:customStyle="1" w:styleId="xl82">
    <w:name w:val="xl82"/>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000000"/>
      <w:sz w:val="24"/>
      <w:szCs w:val="24"/>
    </w:rPr>
  </w:style>
  <w:style w:type="paragraph" w:customStyle="1" w:styleId="xl83">
    <w:name w:val="xl83"/>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 w:val="26"/>
      <w:szCs w:val="26"/>
    </w:rPr>
  </w:style>
  <w:style w:type="paragraph" w:customStyle="1" w:styleId="xl84">
    <w:name w:val="xl84"/>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6"/>
      <w:szCs w:val="26"/>
    </w:rPr>
  </w:style>
  <w:style w:type="paragraph" w:customStyle="1" w:styleId="xl85">
    <w:name w:val="xl85"/>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6"/>
      <w:szCs w:val="26"/>
    </w:rPr>
  </w:style>
  <w:style w:type="paragraph" w:customStyle="1" w:styleId="xl86">
    <w:name w:val="xl86"/>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6"/>
      <w:szCs w:val="26"/>
    </w:rPr>
  </w:style>
  <w:style w:type="paragraph" w:customStyle="1" w:styleId="xl87">
    <w:name w:val="xl87"/>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sz w:val="26"/>
      <w:szCs w:val="26"/>
    </w:rPr>
  </w:style>
  <w:style w:type="paragraph" w:customStyle="1" w:styleId="xl88">
    <w:name w:val="xl88"/>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b/>
      <w:bCs/>
      <w:i/>
      <w:iCs/>
      <w:sz w:val="26"/>
      <w:szCs w:val="26"/>
    </w:rPr>
  </w:style>
  <w:style w:type="paragraph" w:customStyle="1" w:styleId="xl89">
    <w:name w:val="xl89"/>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b/>
      <w:bCs/>
      <w:i/>
      <w:iCs/>
      <w:sz w:val="26"/>
      <w:szCs w:val="26"/>
    </w:rPr>
  </w:style>
  <w:style w:type="paragraph" w:customStyle="1" w:styleId="xl90">
    <w:name w:val="xl90"/>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i/>
      <w:iCs/>
      <w:sz w:val="26"/>
      <w:szCs w:val="26"/>
    </w:rPr>
  </w:style>
  <w:style w:type="paragraph" w:customStyle="1" w:styleId="xl91">
    <w:name w:val="xl91"/>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6"/>
      <w:szCs w:val="26"/>
    </w:rPr>
  </w:style>
  <w:style w:type="paragraph" w:customStyle="1" w:styleId="xl92">
    <w:name w:val="xl92"/>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6"/>
      <w:szCs w:val="26"/>
    </w:rPr>
  </w:style>
  <w:style w:type="paragraph" w:customStyle="1" w:styleId="xl93">
    <w:name w:val="xl93"/>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sz w:val="24"/>
      <w:szCs w:val="24"/>
    </w:rPr>
  </w:style>
  <w:style w:type="paragraph" w:customStyle="1" w:styleId="xl94">
    <w:name w:val="xl94"/>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i/>
      <w:iCs/>
      <w:sz w:val="24"/>
      <w:szCs w:val="24"/>
    </w:rPr>
  </w:style>
  <w:style w:type="paragraph" w:customStyle="1" w:styleId="xl95">
    <w:name w:val="xl95"/>
    <w:basedOn w:val="Normal"/>
    <w:rsid w:val="004E7E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26"/>
      <w:szCs w:val="26"/>
    </w:rPr>
  </w:style>
  <w:style w:type="paragraph" w:customStyle="1" w:styleId="xl96">
    <w:name w:val="xl96"/>
    <w:basedOn w:val="Normal"/>
    <w:rsid w:val="004E7E27"/>
    <w:pPr>
      <w:pBdr>
        <w:top w:val="single" w:sz="4" w:space="0" w:color="auto"/>
        <w:left w:val="single" w:sz="4" w:space="0" w:color="auto"/>
        <w:right w:val="single" w:sz="4" w:space="0" w:color="auto"/>
      </w:pBdr>
      <w:spacing w:before="100" w:beforeAutospacing="1" w:after="100" w:afterAutospacing="1" w:line="240" w:lineRule="auto"/>
      <w:textAlignment w:val="center"/>
    </w:pPr>
    <w:rPr>
      <w:sz w:val="26"/>
      <w:szCs w:val="26"/>
    </w:rPr>
  </w:style>
  <w:style w:type="paragraph" w:customStyle="1" w:styleId="xl97">
    <w:name w:val="xl97"/>
    <w:basedOn w:val="Normal"/>
    <w:rsid w:val="004E7E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24"/>
      <w:szCs w:val="24"/>
    </w:rPr>
  </w:style>
  <w:style w:type="paragraph" w:customStyle="1" w:styleId="xl98">
    <w:name w:val="xl98"/>
    <w:basedOn w:val="Normal"/>
    <w:rsid w:val="004E7E27"/>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sz w:val="24"/>
      <w:szCs w:val="24"/>
    </w:rPr>
  </w:style>
  <w:style w:type="paragraph" w:customStyle="1" w:styleId="xl99">
    <w:name w:val="xl99"/>
    <w:basedOn w:val="Normal"/>
    <w:rsid w:val="004E7E27"/>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sz w:val="26"/>
      <w:szCs w:val="26"/>
    </w:rPr>
  </w:style>
  <w:style w:type="paragraph" w:customStyle="1" w:styleId="xl100">
    <w:name w:val="xl100"/>
    <w:basedOn w:val="Normal"/>
    <w:rsid w:val="004E7E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sz w:val="26"/>
      <w:szCs w:val="26"/>
    </w:rPr>
  </w:style>
  <w:style w:type="paragraph" w:customStyle="1" w:styleId="xl101">
    <w:name w:val="xl101"/>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rPr>
  </w:style>
  <w:style w:type="paragraph" w:customStyle="1" w:styleId="xl102">
    <w:name w:val="xl102"/>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 w:val="24"/>
      <w:szCs w:val="24"/>
    </w:rPr>
  </w:style>
  <w:style w:type="paragraph" w:customStyle="1" w:styleId="xl103">
    <w:name w:val="xl103"/>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6"/>
      <w:szCs w:val="26"/>
    </w:rPr>
  </w:style>
  <w:style w:type="paragraph" w:customStyle="1" w:styleId="xl104">
    <w:name w:val="xl104"/>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sz w:val="26"/>
      <w:szCs w:val="26"/>
    </w:rPr>
  </w:style>
  <w:style w:type="paragraph" w:customStyle="1" w:styleId="xl105">
    <w:name w:val="xl105"/>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sz w:val="26"/>
      <w:szCs w:val="26"/>
    </w:rPr>
  </w:style>
  <w:style w:type="paragraph" w:customStyle="1" w:styleId="xl106">
    <w:name w:val="xl106"/>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6"/>
      <w:szCs w:val="26"/>
    </w:rPr>
  </w:style>
  <w:style w:type="paragraph" w:customStyle="1" w:styleId="xl107">
    <w:name w:val="xl107"/>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b/>
      <w:bCs/>
      <w:sz w:val="26"/>
      <w:szCs w:val="26"/>
    </w:rPr>
  </w:style>
  <w:style w:type="paragraph" w:customStyle="1" w:styleId="xl108">
    <w:name w:val="xl108"/>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6"/>
      <w:szCs w:val="26"/>
    </w:rPr>
  </w:style>
  <w:style w:type="paragraph" w:customStyle="1" w:styleId="xl109">
    <w:name w:val="xl109"/>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b/>
      <w:bCs/>
      <w:sz w:val="26"/>
      <w:szCs w:val="26"/>
    </w:rPr>
  </w:style>
  <w:style w:type="paragraph" w:customStyle="1" w:styleId="xl110">
    <w:name w:val="xl110"/>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sz w:val="26"/>
      <w:szCs w:val="26"/>
    </w:rPr>
  </w:style>
  <w:style w:type="paragraph" w:customStyle="1" w:styleId="xl111">
    <w:name w:val="xl111"/>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6"/>
      <w:szCs w:val="26"/>
    </w:rPr>
  </w:style>
  <w:style w:type="paragraph" w:customStyle="1" w:styleId="xl112">
    <w:name w:val="xl112"/>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6"/>
      <w:szCs w:val="26"/>
    </w:rPr>
  </w:style>
  <w:style w:type="paragraph" w:customStyle="1" w:styleId="xl113">
    <w:name w:val="xl113"/>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 w:val="26"/>
      <w:szCs w:val="26"/>
    </w:rPr>
  </w:style>
  <w:style w:type="paragraph" w:customStyle="1" w:styleId="xl114">
    <w:name w:val="xl114"/>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6"/>
      <w:szCs w:val="26"/>
    </w:rPr>
  </w:style>
  <w:style w:type="paragraph" w:customStyle="1" w:styleId="xl115">
    <w:name w:val="xl115"/>
    <w:basedOn w:val="Normal"/>
    <w:rsid w:val="004E7E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 w:val="26"/>
      <w:szCs w:val="26"/>
    </w:rPr>
  </w:style>
  <w:style w:type="paragraph" w:customStyle="1" w:styleId="xl116">
    <w:name w:val="xl116"/>
    <w:basedOn w:val="Normal"/>
    <w:rsid w:val="004E7E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i/>
      <w:iCs/>
      <w:sz w:val="26"/>
      <w:szCs w:val="26"/>
    </w:rPr>
  </w:style>
  <w:style w:type="paragraph" w:customStyle="1" w:styleId="xl117">
    <w:name w:val="xl117"/>
    <w:basedOn w:val="Normal"/>
    <w:rsid w:val="004E7E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sz w:val="26"/>
      <w:szCs w:val="26"/>
    </w:rPr>
  </w:style>
  <w:style w:type="paragraph" w:customStyle="1" w:styleId="xl118">
    <w:name w:val="xl118"/>
    <w:basedOn w:val="Normal"/>
    <w:rsid w:val="004E7E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i/>
      <w:iCs/>
      <w:sz w:val="26"/>
      <w:szCs w:val="26"/>
      <w:u w:val="single"/>
    </w:rPr>
  </w:style>
  <w:style w:type="paragraph" w:customStyle="1" w:styleId="xl119">
    <w:name w:val="xl119"/>
    <w:basedOn w:val="Normal"/>
    <w:rsid w:val="004E7E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sz w:val="26"/>
      <w:szCs w:val="26"/>
    </w:rPr>
  </w:style>
  <w:style w:type="paragraph" w:customStyle="1" w:styleId="xl120">
    <w:name w:val="xl120"/>
    <w:basedOn w:val="Normal"/>
    <w:rsid w:val="004E7E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sz w:val="26"/>
      <w:szCs w:val="26"/>
    </w:rPr>
  </w:style>
  <w:style w:type="paragraph" w:customStyle="1" w:styleId="xl121">
    <w:name w:val="xl121"/>
    <w:basedOn w:val="Normal"/>
    <w:rsid w:val="004E7E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sz w:val="26"/>
      <w:szCs w:val="26"/>
    </w:rPr>
  </w:style>
  <w:style w:type="paragraph" w:customStyle="1" w:styleId="xl122">
    <w:name w:val="xl122"/>
    <w:basedOn w:val="Normal"/>
    <w:rsid w:val="004E7E2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sz w:val="26"/>
      <w:szCs w:val="26"/>
    </w:rPr>
  </w:style>
  <w:style w:type="paragraph" w:customStyle="1" w:styleId="xl123">
    <w:name w:val="xl123"/>
    <w:basedOn w:val="Normal"/>
    <w:rsid w:val="004E7E27"/>
    <w:pPr>
      <w:pBdr>
        <w:left w:val="single" w:sz="4" w:space="0" w:color="auto"/>
        <w:bottom w:val="single" w:sz="4" w:space="0" w:color="auto"/>
        <w:right w:val="single" w:sz="4" w:space="0" w:color="auto"/>
      </w:pBdr>
      <w:spacing w:before="100" w:beforeAutospacing="1" w:after="100" w:afterAutospacing="1" w:line="240" w:lineRule="auto"/>
      <w:textAlignment w:val="center"/>
    </w:pPr>
    <w:rPr>
      <w:b/>
      <w:bCs/>
      <w:i/>
      <w:iCs/>
      <w:sz w:val="26"/>
      <w:szCs w:val="26"/>
    </w:rPr>
  </w:style>
  <w:style w:type="paragraph" w:customStyle="1" w:styleId="xl124">
    <w:name w:val="xl124"/>
    <w:basedOn w:val="Normal"/>
    <w:rsid w:val="004E7E2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sz w:val="24"/>
      <w:szCs w:val="24"/>
    </w:rPr>
  </w:style>
  <w:style w:type="paragraph" w:customStyle="1" w:styleId="xl125">
    <w:name w:val="xl125"/>
    <w:basedOn w:val="Normal"/>
    <w:rsid w:val="004E7E27"/>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i/>
      <w:iCs/>
      <w:sz w:val="24"/>
      <w:szCs w:val="24"/>
    </w:rPr>
  </w:style>
  <w:style w:type="paragraph" w:customStyle="1" w:styleId="xl126">
    <w:name w:val="xl126"/>
    <w:basedOn w:val="Normal"/>
    <w:rsid w:val="004E7E27"/>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i/>
      <w:iCs/>
      <w:sz w:val="26"/>
      <w:szCs w:val="26"/>
    </w:rPr>
  </w:style>
  <w:style w:type="paragraph" w:customStyle="1" w:styleId="xl127">
    <w:name w:val="xl127"/>
    <w:basedOn w:val="Normal"/>
    <w:rsid w:val="004E7E2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6"/>
      <w:szCs w:val="26"/>
    </w:rPr>
  </w:style>
  <w:style w:type="paragraph" w:customStyle="1" w:styleId="xl128">
    <w:name w:val="xl128"/>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4"/>
      <w:szCs w:val="24"/>
    </w:rPr>
  </w:style>
  <w:style w:type="paragraph" w:customStyle="1" w:styleId="xl129">
    <w:name w:val="xl129"/>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sz w:val="24"/>
      <w:szCs w:val="24"/>
    </w:rPr>
  </w:style>
  <w:style w:type="paragraph" w:customStyle="1" w:styleId="xl130">
    <w:name w:val="xl130"/>
    <w:basedOn w:val="Normal"/>
    <w:rsid w:val="004E7E27"/>
    <w:pPr>
      <w:pBdr>
        <w:left w:val="single" w:sz="4" w:space="0" w:color="auto"/>
        <w:bottom w:val="single" w:sz="4" w:space="0" w:color="auto"/>
        <w:right w:val="single" w:sz="4" w:space="0" w:color="auto"/>
      </w:pBdr>
      <w:spacing w:before="100" w:beforeAutospacing="1" w:after="100" w:afterAutospacing="1" w:line="240" w:lineRule="auto"/>
      <w:textAlignment w:val="center"/>
    </w:pPr>
    <w:rPr>
      <w:b/>
      <w:bCs/>
      <w:i/>
      <w:iCs/>
      <w:sz w:val="26"/>
      <w:szCs w:val="26"/>
    </w:rPr>
  </w:style>
  <w:style w:type="paragraph" w:customStyle="1" w:styleId="xl131">
    <w:name w:val="xl131"/>
    <w:basedOn w:val="Normal"/>
    <w:rsid w:val="004E7E2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6"/>
      <w:szCs w:val="26"/>
    </w:rPr>
  </w:style>
  <w:style w:type="paragraph" w:customStyle="1" w:styleId="xl132">
    <w:name w:val="xl132"/>
    <w:basedOn w:val="Normal"/>
    <w:rsid w:val="004E7E27"/>
    <w:pPr>
      <w:pBdr>
        <w:left w:val="single" w:sz="4" w:space="0" w:color="auto"/>
        <w:bottom w:val="single" w:sz="4" w:space="0" w:color="auto"/>
        <w:right w:val="single" w:sz="4" w:space="0" w:color="auto"/>
      </w:pBdr>
      <w:spacing w:before="100" w:beforeAutospacing="1" w:after="100" w:afterAutospacing="1" w:line="240" w:lineRule="auto"/>
      <w:textAlignment w:val="center"/>
    </w:pPr>
    <w:rPr>
      <w:sz w:val="26"/>
      <w:szCs w:val="26"/>
    </w:rPr>
  </w:style>
  <w:style w:type="paragraph" w:customStyle="1" w:styleId="xl133">
    <w:name w:val="xl133"/>
    <w:basedOn w:val="Normal"/>
    <w:rsid w:val="004E7E27"/>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sz w:val="26"/>
      <w:szCs w:val="26"/>
    </w:rPr>
  </w:style>
  <w:style w:type="paragraph" w:customStyle="1" w:styleId="xl134">
    <w:name w:val="xl134"/>
    <w:basedOn w:val="Normal"/>
    <w:rsid w:val="004E7E2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6"/>
      <w:szCs w:val="26"/>
    </w:rPr>
  </w:style>
  <w:style w:type="paragraph" w:customStyle="1" w:styleId="xl135">
    <w:name w:val="xl135"/>
    <w:basedOn w:val="Normal"/>
    <w:rsid w:val="004E7E27"/>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sz w:val="26"/>
      <w:szCs w:val="26"/>
    </w:rPr>
  </w:style>
  <w:style w:type="paragraph" w:customStyle="1" w:styleId="xl136">
    <w:name w:val="xl136"/>
    <w:basedOn w:val="Normal"/>
    <w:rsid w:val="004E7E27"/>
    <w:pPr>
      <w:pBdr>
        <w:left w:val="single" w:sz="4" w:space="0" w:color="auto"/>
        <w:bottom w:val="single" w:sz="4" w:space="0" w:color="auto"/>
        <w:right w:val="single" w:sz="4" w:space="0" w:color="auto"/>
      </w:pBdr>
      <w:spacing w:before="100" w:beforeAutospacing="1" w:after="100" w:afterAutospacing="1" w:line="240" w:lineRule="auto"/>
      <w:textAlignment w:val="center"/>
    </w:pPr>
    <w:rPr>
      <w:sz w:val="26"/>
      <w:szCs w:val="26"/>
    </w:rPr>
  </w:style>
  <w:style w:type="paragraph" w:customStyle="1" w:styleId="xl137">
    <w:name w:val="xl137"/>
    <w:basedOn w:val="Normal"/>
    <w:rsid w:val="004E7E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26"/>
      <w:szCs w:val="26"/>
    </w:rPr>
  </w:style>
  <w:style w:type="paragraph" w:customStyle="1" w:styleId="xl138">
    <w:name w:val="xl138"/>
    <w:basedOn w:val="Normal"/>
    <w:rsid w:val="004E7E27"/>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sz w:val="26"/>
      <w:szCs w:val="26"/>
    </w:rPr>
  </w:style>
  <w:style w:type="paragraph" w:customStyle="1" w:styleId="xl139">
    <w:name w:val="xl139"/>
    <w:basedOn w:val="Normal"/>
    <w:rsid w:val="004E7E27"/>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sz w:val="26"/>
      <w:szCs w:val="26"/>
    </w:rPr>
  </w:style>
  <w:style w:type="paragraph" w:customStyle="1" w:styleId="xl140">
    <w:name w:val="xl140"/>
    <w:basedOn w:val="Normal"/>
    <w:rsid w:val="004E7E2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sz w:val="26"/>
      <w:szCs w:val="26"/>
    </w:rPr>
  </w:style>
  <w:style w:type="paragraph" w:customStyle="1" w:styleId="xl141">
    <w:name w:val="xl141"/>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 w:val="26"/>
      <w:szCs w:val="26"/>
    </w:rPr>
  </w:style>
  <w:style w:type="paragraph" w:customStyle="1" w:styleId="xl142">
    <w:name w:val="xl142"/>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6"/>
      <w:szCs w:val="26"/>
    </w:rPr>
  </w:style>
  <w:style w:type="paragraph" w:customStyle="1" w:styleId="xl143">
    <w:name w:val="xl143"/>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6"/>
      <w:szCs w:val="26"/>
    </w:rPr>
  </w:style>
  <w:style w:type="paragraph" w:customStyle="1" w:styleId="xl144">
    <w:name w:val="xl144"/>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 w:val="26"/>
      <w:szCs w:val="26"/>
    </w:rPr>
  </w:style>
  <w:style w:type="paragraph" w:customStyle="1" w:styleId="xl145">
    <w:name w:val="xl145"/>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 w:val="26"/>
      <w:szCs w:val="26"/>
    </w:rPr>
  </w:style>
  <w:style w:type="paragraph" w:customStyle="1" w:styleId="xl146">
    <w:name w:val="xl146"/>
    <w:basedOn w:val="Normal"/>
    <w:rsid w:val="004E7E2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6"/>
      <w:szCs w:val="26"/>
    </w:rPr>
  </w:style>
  <w:style w:type="paragraph" w:customStyle="1" w:styleId="xl147">
    <w:name w:val="xl147"/>
    <w:basedOn w:val="Normal"/>
    <w:rsid w:val="004E7E27"/>
    <w:pPr>
      <w:pBdr>
        <w:left w:val="single" w:sz="4" w:space="0" w:color="auto"/>
        <w:bottom w:val="single" w:sz="4" w:space="0" w:color="auto"/>
        <w:right w:val="single" w:sz="4" w:space="0" w:color="auto"/>
      </w:pBdr>
      <w:spacing w:before="100" w:beforeAutospacing="1" w:after="100" w:afterAutospacing="1" w:line="240" w:lineRule="auto"/>
      <w:textAlignment w:val="center"/>
    </w:pPr>
    <w:rPr>
      <w:i/>
      <w:iCs/>
      <w:sz w:val="26"/>
      <w:szCs w:val="26"/>
    </w:rPr>
  </w:style>
  <w:style w:type="paragraph" w:customStyle="1" w:styleId="xl148">
    <w:name w:val="xl148"/>
    <w:basedOn w:val="Normal"/>
    <w:rsid w:val="004E7E2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i/>
      <w:iCs/>
      <w:sz w:val="26"/>
      <w:szCs w:val="26"/>
    </w:rPr>
  </w:style>
  <w:style w:type="paragraph" w:customStyle="1" w:styleId="xl149">
    <w:name w:val="xl149"/>
    <w:basedOn w:val="Normal"/>
    <w:rsid w:val="004E7E27"/>
    <w:pPr>
      <w:pBdr>
        <w:left w:val="single" w:sz="4" w:space="0" w:color="auto"/>
        <w:bottom w:val="single" w:sz="4" w:space="0" w:color="auto"/>
        <w:right w:val="single" w:sz="4" w:space="0" w:color="auto"/>
      </w:pBdr>
      <w:spacing w:before="100" w:beforeAutospacing="1" w:after="100" w:afterAutospacing="1" w:line="240" w:lineRule="auto"/>
      <w:textAlignment w:val="center"/>
    </w:pPr>
    <w:rPr>
      <w:i/>
      <w:iCs/>
      <w:sz w:val="26"/>
      <w:szCs w:val="26"/>
    </w:rPr>
  </w:style>
  <w:style w:type="paragraph" w:customStyle="1" w:styleId="xl150">
    <w:name w:val="xl150"/>
    <w:basedOn w:val="Normal"/>
    <w:rsid w:val="004E7E27"/>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i/>
      <w:iCs/>
      <w:sz w:val="26"/>
      <w:szCs w:val="26"/>
      <w:u w:val="single"/>
    </w:rPr>
  </w:style>
  <w:style w:type="paragraph" w:customStyle="1" w:styleId="xl151">
    <w:name w:val="xl151"/>
    <w:basedOn w:val="Normal"/>
    <w:rsid w:val="004E7E27"/>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sz w:val="26"/>
      <w:szCs w:val="26"/>
    </w:rPr>
  </w:style>
  <w:style w:type="paragraph" w:customStyle="1" w:styleId="xl152">
    <w:name w:val="xl152"/>
    <w:basedOn w:val="Normal"/>
    <w:rsid w:val="004E7E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26"/>
      <w:szCs w:val="26"/>
    </w:rPr>
  </w:style>
  <w:style w:type="paragraph" w:customStyle="1" w:styleId="xl153">
    <w:name w:val="xl153"/>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000000"/>
      <w:sz w:val="26"/>
      <w:szCs w:val="26"/>
    </w:rPr>
  </w:style>
  <w:style w:type="paragraph" w:customStyle="1" w:styleId="xl154">
    <w:name w:val="xl154"/>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b/>
      <w:bCs/>
      <w:color w:val="000000"/>
      <w:sz w:val="26"/>
      <w:szCs w:val="26"/>
    </w:rPr>
  </w:style>
  <w:style w:type="paragraph" w:customStyle="1" w:styleId="xl155">
    <w:name w:val="xl155"/>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000000"/>
      <w:sz w:val="26"/>
      <w:szCs w:val="26"/>
    </w:rPr>
  </w:style>
  <w:style w:type="paragraph" w:customStyle="1" w:styleId="xl156">
    <w:name w:val="xl156"/>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000000"/>
      <w:sz w:val="26"/>
      <w:szCs w:val="26"/>
    </w:rPr>
  </w:style>
  <w:style w:type="paragraph" w:customStyle="1" w:styleId="xl157">
    <w:name w:val="xl157"/>
    <w:basedOn w:val="Normal"/>
    <w:rsid w:val="004E7E2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000000"/>
      <w:sz w:val="26"/>
      <w:szCs w:val="26"/>
    </w:rPr>
  </w:style>
  <w:style w:type="paragraph" w:customStyle="1" w:styleId="xl158">
    <w:name w:val="xl158"/>
    <w:basedOn w:val="Normal"/>
    <w:rsid w:val="004E7E27"/>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color w:val="000000"/>
      <w:sz w:val="26"/>
      <w:szCs w:val="26"/>
    </w:rPr>
  </w:style>
  <w:style w:type="paragraph" w:customStyle="1" w:styleId="xl159">
    <w:name w:val="xl159"/>
    <w:basedOn w:val="Normal"/>
    <w:rsid w:val="004E7E2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26"/>
      <w:szCs w:val="26"/>
    </w:rPr>
  </w:style>
  <w:style w:type="paragraph" w:customStyle="1" w:styleId="xl160">
    <w:name w:val="xl160"/>
    <w:basedOn w:val="Normal"/>
    <w:rsid w:val="004E7E27"/>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000000"/>
      <w:sz w:val="26"/>
      <w:szCs w:val="26"/>
    </w:rPr>
  </w:style>
  <w:style w:type="paragraph" w:customStyle="1" w:styleId="xl161">
    <w:name w:val="xl161"/>
    <w:basedOn w:val="Normal"/>
    <w:rsid w:val="004E7E27"/>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sz w:val="26"/>
      <w:szCs w:val="26"/>
    </w:rPr>
  </w:style>
  <w:style w:type="paragraph" w:customStyle="1" w:styleId="xl162">
    <w:name w:val="xl162"/>
    <w:basedOn w:val="Normal"/>
    <w:rsid w:val="004E7E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26"/>
      <w:szCs w:val="26"/>
    </w:rPr>
  </w:style>
  <w:style w:type="paragraph" w:customStyle="1" w:styleId="xl163">
    <w:name w:val="xl163"/>
    <w:basedOn w:val="Normal"/>
    <w:rsid w:val="004E7E27"/>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sz w:val="26"/>
      <w:szCs w:val="26"/>
    </w:rPr>
  </w:style>
  <w:style w:type="paragraph" w:customStyle="1" w:styleId="xl164">
    <w:name w:val="xl164"/>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 w:val="26"/>
      <w:szCs w:val="26"/>
    </w:rPr>
  </w:style>
  <w:style w:type="paragraph" w:customStyle="1" w:styleId="xl165">
    <w:name w:val="xl165"/>
    <w:basedOn w:val="Normal"/>
    <w:rsid w:val="004E7E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6"/>
      <w:szCs w:val="26"/>
    </w:rPr>
  </w:style>
  <w:style w:type="paragraph" w:customStyle="1" w:styleId="xl166">
    <w:name w:val="xl166"/>
    <w:basedOn w:val="Normal"/>
    <w:rsid w:val="004E7E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26"/>
      <w:szCs w:val="26"/>
    </w:rPr>
  </w:style>
  <w:style w:type="paragraph" w:customStyle="1" w:styleId="xl167">
    <w:name w:val="xl167"/>
    <w:basedOn w:val="Normal"/>
    <w:rsid w:val="004E7E27"/>
    <w:pPr>
      <w:pBdr>
        <w:left w:val="single" w:sz="4" w:space="0" w:color="auto"/>
        <w:right w:val="single" w:sz="4" w:space="0" w:color="auto"/>
      </w:pBdr>
      <w:spacing w:before="100" w:beforeAutospacing="1" w:after="100" w:afterAutospacing="1" w:line="240" w:lineRule="auto"/>
      <w:jc w:val="center"/>
      <w:textAlignment w:val="center"/>
    </w:pPr>
    <w:rPr>
      <w:sz w:val="26"/>
      <w:szCs w:val="26"/>
    </w:rPr>
  </w:style>
  <w:style w:type="paragraph" w:styleId="BodyTextIndent3">
    <w:name w:val="Body Text Indent 3"/>
    <w:basedOn w:val="Normal"/>
    <w:link w:val="BodyTextIndent3Char"/>
    <w:uiPriority w:val="99"/>
    <w:semiHidden/>
    <w:unhideWhenUsed/>
    <w:rsid w:val="004E7E27"/>
    <w:pPr>
      <w:widowControl w:val="0"/>
      <w:autoSpaceDE w:val="0"/>
      <w:autoSpaceDN w:val="0"/>
      <w:spacing w:after="120" w:line="240" w:lineRule="auto"/>
      <w:ind w:left="283"/>
    </w:pPr>
    <w:rPr>
      <w:sz w:val="16"/>
      <w:szCs w:val="16"/>
      <w:lang w:val="vi"/>
    </w:rPr>
  </w:style>
  <w:style w:type="character" w:customStyle="1" w:styleId="BodyTextIndent3Char">
    <w:name w:val="Body Text Indent 3 Char"/>
    <w:basedOn w:val="DefaultParagraphFont"/>
    <w:link w:val="BodyTextIndent3"/>
    <w:uiPriority w:val="99"/>
    <w:semiHidden/>
    <w:rsid w:val="004E7E27"/>
    <w:rPr>
      <w:rFonts w:ascii="Times New Roman" w:eastAsia="Times New Roman" w:hAnsi="Times New Roman" w:cs="Times New Roman"/>
      <w:sz w:val="16"/>
      <w:szCs w:val="16"/>
      <w:lang w:val="vi"/>
    </w:rPr>
  </w:style>
  <w:style w:type="paragraph" w:customStyle="1" w:styleId="FirstParagraph">
    <w:name w:val="First Paragraph"/>
    <w:basedOn w:val="BodyText"/>
    <w:next w:val="BodyText"/>
    <w:qFormat/>
    <w:rsid w:val="004E7E27"/>
    <w:pPr>
      <w:spacing w:before="180" w:after="180" w:line="240" w:lineRule="auto"/>
    </w:pPr>
    <w:rPr>
      <w:rFonts w:ascii="Cambria" w:eastAsia="Cambria" w:hAnsi="Cambria"/>
      <w:sz w:val="24"/>
      <w:szCs w:val="24"/>
    </w:rPr>
  </w:style>
  <w:style w:type="paragraph" w:customStyle="1" w:styleId="Compact">
    <w:name w:val="Compact"/>
    <w:basedOn w:val="BodyText"/>
    <w:qFormat/>
    <w:rsid w:val="004E7E27"/>
    <w:pPr>
      <w:spacing w:before="36" w:after="36" w:line="240" w:lineRule="auto"/>
    </w:pPr>
    <w:rPr>
      <w:rFonts w:ascii="Cambria" w:eastAsia="Cambria" w:hAnsi="Cambria"/>
      <w:sz w:val="24"/>
      <w:szCs w:val="24"/>
    </w:rPr>
  </w:style>
  <w:style w:type="character" w:customStyle="1" w:styleId="BodyTextChar1">
    <w:name w:val="Body Text Char1"/>
    <w:uiPriority w:val="99"/>
    <w:rsid w:val="004E7E27"/>
    <w:rPr>
      <w:b/>
      <w:bCs/>
      <w:sz w:val="26"/>
      <w:szCs w:val="24"/>
    </w:rPr>
  </w:style>
  <w:style w:type="paragraph" w:customStyle="1" w:styleId="TEXT">
    <w:name w:val="TEXT"/>
    <w:basedOn w:val="Normal"/>
    <w:link w:val="TEXTChar"/>
    <w:qFormat/>
    <w:rsid w:val="004E7E27"/>
    <w:pPr>
      <w:widowControl w:val="0"/>
      <w:spacing w:before="60" w:after="60" w:line="312" w:lineRule="auto"/>
      <w:ind w:firstLine="720"/>
      <w:jc w:val="both"/>
    </w:pPr>
    <w:rPr>
      <w:rFonts w:eastAsia="Tahoma" w:cs="Tahoma"/>
      <w:bCs/>
      <w:color w:val="000000"/>
      <w:sz w:val="26"/>
      <w:szCs w:val="28"/>
      <w:lang w:val="fr-FR" w:eastAsia="vi-VN"/>
    </w:rPr>
  </w:style>
  <w:style w:type="character" w:customStyle="1" w:styleId="TEXTChar">
    <w:name w:val="TEXT Char"/>
    <w:link w:val="TEXT"/>
    <w:rsid w:val="004E7E27"/>
    <w:rPr>
      <w:rFonts w:ascii="Times New Roman" w:eastAsia="Tahoma" w:hAnsi="Times New Roman" w:cs="Tahoma"/>
      <w:bCs/>
      <w:color w:val="000000"/>
      <w:sz w:val="26"/>
      <w:szCs w:val="28"/>
      <w:lang w:val="fr-FR" w:eastAsia="vi-VN"/>
    </w:rPr>
  </w:style>
  <w:style w:type="paragraph" w:customStyle="1" w:styleId="ABC1">
    <w:name w:val="ABC1"/>
    <w:basedOn w:val="Normal"/>
    <w:next w:val="Normal"/>
    <w:uiPriority w:val="9"/>
    <w:rsid w:val="004E7E27"/>
    <w:pPr>
      <w:widowControl w:val="0"/>
      <w:spacing w:before="60" w:after="60" w:line="312" w:lineRule="auto"/>
      <w:ind w:firstLine="720"/>
      <w:jc w:val="both"/>
      <w:outlineLvl w:val="0"/>
    </w:pPr>
    <w:rPr>
      <w:color w:val="000000"/>
      <w:sz w:val="26"/>
      <w:szCs w:val="32"/>
    </w:rPr>
  </w:style>
  <w:style w:type="paragraph" w:customStyle="1" w:styleId="ABCM">
    <w:name w:val="ABC ĐẬM"/>
    <w:basedOn w:val="Normal"/>
    <w:next w:val="Normal"/>
    <w:uiPriority w:val="9"/>
    <w:unhideWhenUsed/>
    <w:qFormat/>
    <w:rsid w:val="004E7E27"/>
    <w:pPr>
      <w:widowControl w:val="0"/>
      <w:spacing w:before="120" w:after="120" w:line="360" w:lineRule="auto"/>
      <w:ind w:firstLine="720"/>
      <w:contextualSpacing/>
      <w:jc w:val="both"/>
      <w:outlineLvl w:val="2"/>
    </w:pPr>
    <w:rPr>
      <w:rFonts w:ascii="Times New Roman Bold" w:hAnsi="Times New Roman Bold"/>
      <w:b/>
      <w:bCs/>
      <w:color w:val="000000"/>
      <w:sz w:val="26"/>
    </w:rPr>
  </w:style>
  <w:style w:type="paragraph" w:customStyle="1" w:styleId="Bng">
    <w:name w:val="Bảng"/>
    <w:basedOn w:val="Normal"/>
    <w:next w:val="Normal"/>
    <w:uiPriority w:val="9"/>
    <w:unhideWhenUsed/>
    <w:qFormat/>
    <w:rsid w:val="004E7E27"/>
    <w:pPr>
      <w:widowControl w:val="0"/>
      <w:spacing w:before="40" w:after="60" w:line="360" w:lineRule="auto"/>
      <w:jc w:val="center"/>
      <w:outlineLvl w:val="3"/>
    </w:pPr>
    <w:rPr>
      <w:b/>
      <w:iCs/>
      <w:color w:val="000000"/>
      <w:sz w:val="26"/>
    </w:rPr>
  </w:style>
  <w:style w:type="paragraph" w:customStyle="1" w:styleId="HEA31">
    <w:name w:val="HEA31"/>
    <w:basedOn w:val="Normal"/>
    <w:next w:val="Normal"/>
    <w:uiPriority w:val="9"/>
    <w:unhideWhenUsed/>
    <w:qFormat/>
    <w:rsid w:val="004E7E27"/>
    <w:pPr>
      <w:widowControl w:val="0"/>
      <w:spacing w:before="60" w:after="60" w:line="312" w:lineRule="auto"/>
      <w:jc w:val="both"/>
      <w:outlineLvl w:val="4"/>
    </w:pPr>
    <w:rPr>
      <w:b/>
      <w:i/>
      <w:color w:val="000000"/>
      <w:szCs w:val="24"/>
    </w:rPr>
  </w:style>
  <w:style w:type="numbering" w:customStyle="1" w:styleId="NoList13">
    <w:name w:val="No List13"/>
    <w:next w:val="NoList"/>
    <w:uiPriority w:val="99"/>
    <w:semiHidden/>
    <w:unhideWhenUsed/>
    <w:rsid w:val="004E7E27"/>
  </w:style>
  <w:style w:type="paragraph" w:customStyle="1" w:styleId="Hnh1">
    <w:name w:val="Hình 1"/>
    <w:basedOn w:val="Normal"/>
    <w:qFormat/>
    <w:rsid w:val="004E7E27"/>
    <w:pPr>
      <w:widowControl w:val="0"/>
      <w:spacing w:before="60" w:after="60" w:line="312" w:lineRule="auto"/>
      <w:jc w:val="center"/>
    </w:pPr>
    <w:rPr>
      <w:rFonts w:eastAsia="Tahoma" w:cs="Tahoma"/>
      <w:b/>
      <w:color w:val="000000"/>
      <w:sz w:val="26"/>
      <w:szCs w:val="28"/>
      <w:lang w:val="vi-VN" w:eastAsia="vi-VN"/>
    </w:rPr>
  </w:style>
  <w:style w:type="paragraph" w:customStyle="1" w:styleId="NoSpacing1">
    <w:name w:val="No Spacing1"/>
    <w:next w:val="NoSpacing"/>
    <w:uiPriority w:val="1"/>
    <w:rsid w:val="004E7E27"/>
    <w:pPr>
      <w:spacing w:before="120" w:after="120" w:line="360" w:lineRule="auto"/>
      <w:ind w:firstLine="720"/>
      <w:jc w:val="both"/>
    </w:pPr>
    <w:rPr>
      <w:rFonts w:ascii="Times New Roman" w:eastAsia="Tahoma" w:hAnsi="Times New Roman" w:cs="Times New Roman"/>
      <w:color w:val="000000"/>
      <w:sz w:val="28"/>
    </w:rPr>
  </w:style>
  <w:style w:type="paragraph" w:customStyle="1" w:styleId="HA2">
    <w:name w:val="HA2"/>
    <w:basedOn w:val="Normal"/>
    <w:rsid w:val="004E7E27"/>
    <w:pPr>
      <w:widowControl w:val="0"/>
      <w:spacing w:before="60" w:after="60" w:line="312" w:lineRule="auto"/>
      <w:jc w:val="both"/>
    </w:pPr>
    <w:rPr>
      <w:rFonts w:eastAsia="MS Mincho"/>
      <w:bCs/>
      <w:i/>
      <w:color w:val="000000"/>
      <w:szCs w:val="26"/>
      <w:lang w:val="vi-VN" w:eastAsia="ja-JP"/>
    </w:rPr>
  </w:style>
  <w:style w:type="paragraph" w:customStyle="1" w:styleId="HEA3">
    <w:name w:val="HEA3"/>
    <w:basedOn w:val="Normal"/>
    <w:next w:val="Normal"/>
    <w:qFormat/>
    <w:rsid w:val="004E7E27"/>
    <w:pPr>
      <w:widowControl w:val="0"/>
      <w:numPr>
        <w:ilvl w:val="1"/>
      </w:numPr>
      <w:spacing w:before="60" w:after="60" w:line="360" w:lineRule="auto"/>
      <w:ind w:firstLine="720"/>
      <w:jc w:val="both"/>
    </w:pPr>
    <w:rPr>
      <w:rFonts w:ascii="Times New Roman Bold" w:hAnsi="Times New Roman Bold"/>
      <w:b/>
      <w:i/>
      <w:iCs/>
      <w:color w:val="000000"/>
      <w:sz w:val="26"/>
      <w:szCs w:val="24"/>
      <w:lang w:val="vi-VN" w:eastAsia="vi-VN"/>
    </w:rPr>
  </w:style>
  <w:style w:type="paragraph" w:customStyle="1" w:styleId="HEA1">
    <w:name w:val="HEA1"/>
    <w:basedOn w:val="Normal"/>
    <w:link w:val="HEA1Char"/>
    <w:qFormat/>
    <w:rsid w:val="004E7E27"/>
    <w:pPr>
      <w:widowControl w:val="0"/>
      <w:spacing w:before="60" w:after="60" w:line="312" w:lineRule="auto"/>
      <w:jc w:val="both"/>
    </w:pPr>
    <w:rPr>
      <w:rFonts w:eastAsia="Tahoma" w:cs="Tahoma"/>
      <w:b/>
      <w:bCs/>
      <w:iCs/>
      <w:color w:val="000000"/>
      <w:sz w:val="26"/>
      <w:szCs w:val="26"/>
      <w:lang w:val="nl-NL" w:eastAsia="vi-VN"/>
    </w:rPr>
  </w:style>
  <w:style w:type="character" w:customStyle="1" w:styleId="HEA1Char">
    <w:name w:val="HEA1 Char"/>
    <w:link w:val="HEA1"/>
    <w:rsid w:val="004E7E27"/>
    <w:rPr>
      <w:rFonts w:ascii="Times New Roman" w:eastAsia="Tahoma" w:hAnsi="Times New Roman" w:cs="Tahoma"/>
      <w:b/>
      <w:bCs/>
      <w:iCs/>
      <w:color w:val="000000"/>
      <w:sz w:val="26"/>
      <w:szCs w:val="26"/>
      <w:lang w:val="nl-NL" w:eastAsia="vi-VN"/>
    </w:rPr>
  </w:style>
  <w:style w:type="paragraph" w:customStyle="1" w:styleId="HEA2">
    <w:name w:val="HEA2"/>
    <w:basedOn w:val="Normal"/>
    <w:link w:val="HEA2Char"/>
    <w:qFormat/>
    <w:rsid w:val="004E7E27"/>
    <w:pPr>
      <w:widowControl w:val="0"/>
      <w:autoSpaceDE w:val="0"/>
      <w:autoSpaceDN w:val="0"/>
      <w:spacing w:before="60" w:after="60" w:line="312" w:lineRule="auto"/>
      <w:ind w:firstLine="720"/>
      <w:jc w:val="both"/>
    </w:pPr>
    <w:rPr>
      <w:rFonts w:cs="Tahoma"/>
      <w:b/>
      <w:bCs/>
      <w:color w:val="000000"/>
      <w:sz w:val="26"/>
      <w:szCs w:val="24"/>
      <w:lang w:val="vi-VN" w:eastAsia="vi-VN"/>
    </w:rPr>
  </w:style>
  <w:style w:type="character" w:customStyle="1" w:styleId="HEA2Char">
    <w:name w:val="HEA2 Char"/>
    <w:link w:val="HEA2"/>
    <w:rsid w:val="004E7E27"/>
    <w:rPr>
      <w:rFonts w:ascii="Times New Roman" w:eastAsia="Times New Roman" w:hAnsi="Times New Roman" w:cs="Tahoma"/>
      <w:b/>
      <w:bCs/>
      <w:color w:val="000000"/>
      <w:sz w:val="26"/>
      <w:szCs w:val="24"/>
      <w:lang w:val="vi-VN" w:eastAsia="vi-VN"/>
    </w:rPr>
  </w:style>
  <w:style w:type="paragraph" w:customStyle="1" w:styleId="ListParagraph11">
    <w:name w:val="List Paragraph11"/>
    <w:basedOn w:val="Normal"/>
    <w:next w:val="ListParagraph"/>
    <w:uiPriority w:val="1"/>
    <w:rsid w:val="004E7E27"/>
    <w:pPr>
      <w:widowControl w:val="0"/>
      <w:spacing w:before="60" w:after="60" w:line="312" w:lineRule="auto"/>
      <w:contextualSpacing/>
      <w:jc w:val="center"/>
    </w:pPr>
    <w:rPr>
      <w:rFonts w:ascii="Calibri" w:eastAsia="Tahoma" w:hAnsi="Calibri" w:cs="Tahoma"/>
      <w:i/>
      <w:color w:val="000000"/>
      <w:szCs w:val="24"/>
      <w:lang w:val="vi-VN" w:eastAsia="vi-VN"/>
    </w:rPr>
  </w:style>
  <w:style w:type="table" w:customStyle="1" w:styleId="TableGrid13">
    <w:name w:val="Table Grid13"/>
    <w:basedOn w:val="TableNormal"/>
    <w:next w:val="TableGrid"/>
    <w:uiPriority w:val="39"/>
    <w:rsid w:val="004E7E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E7E27"/>
    <w:pPr>
      <w:spacing w:after="0" w:line="240" w:lineRule="auto"/>
    </w:pPr>
    <w:rPr>
      <w:rFonts w:ascii="Calibri" w:eastAsia="Tahoma"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rsid w:val="004E7E27"/>
    <w:pPr>
      <w:widowControl w:val="0"/>
      <w:autoSpaceDE w:val="0"/>
      <w:autoSpaceDN w:val="0"/>
      <w:adjustRightInd w:val="0"/>
      <w:spacing w:before="60" w:after="60" w:line="240" w:lineRule="auto"/>
    </w:pPr>
    <w:rPr>
      <w:sz w:val="24"/>
      <w:szCs w:val="24"/>
    </w:rPr>
  </w:style>
  <w:style w:type="character" w:customStyle="1" w:styleId="fontstyle21">
    <w:name w:val="fontstyle21"/>
    <w:rsid w:val="004E7E27"/>
    <w:rPr>
      <w:rFonts w:ascii="TimesNewRomanPSMT" w:hAnsi="TimesNewRomanPSMT" w:hint="default"/>
      <w:b w:val="0"/>
      <w:bCs w:val="0"/>
      <w:i w:val="0"/>
      <w:iCs w:val="0"/>
      <w:color w:val="000000"/>
      <w:sz w:val="26"/>
      <w:szCs w:val="26"/>
    </w:rPr>
  </w:style>
  <w:style w:type="paragraph" w:customStyle="1" w:styleId="TOC11">
    <w:name w:val="TOC 11"/>
    <w:basedOn w:val="Normal"/>
    <w:next w:val="Normal"/>
    <w:autoRedefine/>
    <w:uiPriority w:val="39"/>
    <w:unhideWhenUsed/>
    <w:rsid w:val="004E7E27"/>
    <w:pPr>
      <w:widowControl w:val="0"/>
      <w:spacing w:before="240" w:after="120" w:line="312" w:lineRule="auto"/>
    </w:pPr>
    <w:rPr>
      <w:rFonts w:ascii="Calibri" w:eastAsia="Tahoma" w:hAnsi="Calibri" w:cs="Calibri"/>
      <w:b/>
      <w:bCs/>
      <w:color w:val="000000"/>
      <w:sz w:val="20"/>
      <w:szCs w:val="20"/>
      <w:lang w:val="vi-VN" w:eastAsia="vi-VN"/>
    </w:rPr>
  </w:style>
  <w:style w:type="paragraph" w:customStyle="1" w:styleId="TOC21">
    <w:name w:val="TOC 21"/>
    <w:basedOn w:val="Normal"/>
    <w:next w:val="Normal"/>
    <w:autoRedefine/>
    <w:uiPriority w:val="39"/>
    <w:unhideWhenUsed/>
    <w:rsid w:val="004E7E27"/>
    <w:pPr>
      <w:widowControl w:val="0"/>
      <w:spacing w:before="120" w:after="0" w:line="312" w:lineRule="auto"/>
      <w:ind w:left="280"/>
    </w:pPr>
    <w:rPr>
      <w:rFonts w:ascii="Calibri" w:eastAsia="Tahoma" w:hAnsi="Calibri" w:cs="Calibri"/>
      <w:i/>
      <w:iCs/>
      <w:color w:val="000000"/>
      <w:sz w:val="20"/>
      <w:szCs w:val="20"/>
      <w:lang w:val="vi-VN" w:eastAsia="vi-VN"/>
    </w:rPr>
  </w:style>
  <w:style w:type="paragraph" w:customStyle="1" w:styleId="TOC31">
    <w:name w:val="TOC 31"/>
    <w:basedOn w:val="Normal"/>
    <w:next w:val="Normal"/>
    <w:autoRedefine/>
    <w:uiPriority w:val="39"/>
    <w:unhideWhenUsed/>
    <w:rsid w:val="004E7E27"/>
    <w:pPr>
      <w:widowControl w:val="0"/>
      <w:spacing w:after="0" w:line="312" w:lineRule="auto"/>
      <w:ind w:left="560"/>
    </w:pPr>
    <w:rPr>
      <w:rFonts w:ascii="Calibri" w:eastAsia="Tahoma" w:hAnsi="Calibri" w:cs="Calibri"/>
      <w:color w:val="000000"/>
      <w:sz w:val="20"/>
      <w:szCs w:val="20"/>
      <w:lang w:val="vi-VN" w:eastAsia="vi-VN"/>
    </w:rPr>
  </w:style>
  <w:style w:type="paragraph" w:customStyle="1" w:styleId="TOC41">
    <w:name w:val="TOC 41"/>
    <w:basedOn w:val="Normal"/>
    <w:next w:val="Normal"/>
    <w:autoRedefine/>
    <w:uiPriority w:val="39"/>
    <w:unhideWhenUsed/>
    <w:rsid w:val="004E7E27"/>
    <w:pPr>
      <w:widowControl w:val="0"/>
      <w:spacing w:after="0" w:line="312" w:lineRule="auto"/>
      <w:ind w:left="840"/>
    </w:pPr>
    <w:rPr>
      <w:rFonts w:ascii="Calibri" w:eastAsia="Tahoma" w:hAnsi="Calibri" w:cs="Calibri"/>
      <w:color w:val="000000"/>
      <w:sz w:val="20"/>
      <w:szCs w:val="20"/>
      <w:lang w:val="vi-VN" w:eastAsia="vi-VN"/>
    </w:rPr>
  </w:style>
  <w:style w:type="paragraph" w:customStyle="1" w:styleId="TOC51">
    <w:name w:val="TOC 51"/>
    <w:basedOn w:val="Normal"/>
    <w:next w:val="Normal"/>
    <w:autoRedefine/>
    <w:uiPriority w:val="39"/>
    <w:unhideWhenUsed/>
    <w:rsid w:val="004E7E27"/>
    <w:pPr>
      <w:widowControl w:val="0"/>
      <w:spacing w:after="0" w:line="312" w:lineRule="auto"/>
      <w:ind w:left="1120"/>
    </w:pPr>
    <w:rPr>
      <w:rFonts w:ascii="Calibri" w:eastAsia="Tahoma" w:hAnsi="Calibri" w:cs="Calibri"/>
      <w:color w:val="000000"/>
      <w:sz w:val="20"/>
      <w:szCs w:val="20"/>
      <w:lang w:val="vi-VN" w:eastAsia="vi-VN"/>
    </w:rPr>
  </w:style>
  <w:style w:type="paragraph" w:customStyle="1" w:styleId="TOC61">
    <w:name w:val="TOC 61"/>
    <w:basedOn w:val="Normal"/>
    <w:next w:val="Normal"/>
    <w:autoRedefine/>
    <w:uiPriority w:val="39"/>
    <w:unhideWhenUsed/>
    <w:rsid w:val="004E7E27"/>
    <w:pPr>
      <w:widowControl w:val="0"/>
      <w:spacing w:after="0" w:line="312" w:lineRule="auto"/>
      <w:ind w:left="1400"/>
    </w:pPr>
    <w:rPr>
      <w:rFonts w:ascii="Calibri" w:eastAsia="Tahoma" w:hAnsi="Calibri" w:cs="Calibri"/>
      <w:color w:val="000000"/>
      <w:sz w:val="20"/>
      <w:szCs w:val="20"/>
      <w:lang w:val="vi-VN" w:eastAsia="vi-VN"/>
    </w:rPr>
  </w:style>
  <w:style w:type="paragraph" w:customStyle="1" w:styleId="TOC71">
    <w:name w:val="TOC 71"/>
    <w:basedOn w:val="Normal"/>
    <w:next w:val="Normal"/>
    <w:autoRedefine/>
    <w:uiPriority w:val="39"/>
    <w:unhideWhenUsed/>
    <w:rsid w:val="004E7E27"/>
    <w:pPr>
      <w:widowControl w:val="0"/>
      <w:spacing w:after="0" w:line="312" w:lineRule="auto"/>
      <w:ind w:left="1680"/>
    </w:pPr>
    <w:rPr>
      <w:rFonts w:ascii="Calibri" w:eastAsia="Tahoma" w:hAnsi="Calibri" w:cs="Calibri"/>
      <w:color w:val="000000"/>
      <w:sz w:val="20"/>
      <w:szCs w:val="20"/>
      <w:lang w:val="vi-VN" w:eastAsia="vi-VN"/>
    </w:rPr>
  </w:style>
  <w:style w:type="paragraph" w:customStyle="1" w:styleId="TOC81">
    <w:name w:val="TOC 81"/>
    <w:basedOn w:val="Normal"/>
    <w:next w:val="Normal"/>
    <w:autoRedefine/>
    <w:uiPriority w:val="39"/>
    <w:unhideWhenUsed/>
    <w:rsid w:val="004E7E27"/>
    <w:pPr>
      <w:widowControl w:val="0"/>
      <w:spacing w:after="0" w:line="312" w:lineRule="auto"/>
      <w:ind w:left="1960"/>
    </w:pPr>
    <w:rPr>
      <w:rFonts w:ascii="Calibri" w:eastAsia="Tahoma" w:hAnsi="Calibri" w:cs="Calibri"/>
      <w:color w:val="000000"/>
      <w:sz w:val="20"/>
      <w:szCs w:val="20"/>
      <w:lang w:val="vi-VN" w:eastAsia="vi-VN"/>
    </w:rPr>
  </w:style>
  <w:style w:type="paragraph" w:customStyle="1" w:styleId="TOC91">
    <w:name w:val="TOC 91"/>
    <w:basedOn w:val="Normal"/>
    <w:next w:val="Normal"/>
    <w:autoRedefine/>
    <w:uiPriority w:val="39"/>
    <w:unhideWhenUsed/>
    <w:rsid w:val="004E7E27"/>
    <w:pPr>
      <w:widowControl w:val="0"/>
      <w:spacing w:after="0" w:line="312" w:lineRule="auto"/>
      <w:ind w:left="2240"/>
    </w:pPr>
    <w:rPr>
      <w:rFonts w:ascii="Calibri" w:eastAsia="Tahoma" w:hAnsi="Calibri" w:cs="Calibri"/>
      <w:color w:val="000000"/>
      <w:sz w:val="20"/>
      <w:szCs w:val="20"/>
      <w:lang w:val="vi-VN" w:eastAsia="vi-VN"/>
    </w:rPr>
  </w:style>
  <w:style w:type="character" w:customStyle="1" w:styleId="Hyperlink1">
    <w:name w:val="Hyperlink1"/>
    <w:uiPriority w:val="99"/>
    <w:unhideWhenUsed/>
    <w:rsid w:val="004E7E27"/>
    <w:rPr>
      <w:color w:val="0563C1"/>
      <w:u w:val="single"/>
    </w:rPr>
  </w:style>
  <w:style w:type="character" w:customStyle="1" w:styleId="Heading1Char1">
    <w:name w:val="Heading 1 Char1"/>
    <w:uiPriority w:val="9"/>
    <w:rsid w:val="004E7E27"/>
    <w:rPr>
      <w:rFonts w:ascii="Calibri Light" w:eastAsia="Malgun Gothic" w:hAnsi="Calibri Light" w:cs="Times New Roman"/>
      <w:color w:val="2F5496"/>
      <w:sz w:val="32"/>
      <w:szCs w:val="32"/>
    </w:rPr>
  </w:style>
  <w:style w:type="character" w:customStyle="1" w:styleId="Heading4Char1">
    <w:name w:val="Heading 4 Char1"/>
    <w:uiPriority w:val="9"/>
    <w:semiHidden/>
    <w:rsid w:val="004E7E27"/>
    <w:rPr>
      <w:rFonts w:ascii="Calibri Light" w:eastAsia="Malgun Gothic" w:hAnsi="Calibri Light" w:cs="Times New Roman"/>
      <w:i/>
      <w:iCs/>
      <w:color w:val="2F5496"/>
    </w:rPr>
  </w:style>
  <w:style w:type="character" w:customStyle="1" w:styleId="Heading5Char1">
    <w:name w:val="Heading 5 Char1"/>
    <w:uiPriority w:val="9"/>
    <w:semiHidden/>
    <w:rsid w:val="004E7E27"/>
    <w:rPr>
      <w:rFonts w:ascii="Calibri Light" w:eastAsia="Malgun Gothic" w:hAnsi="Calibri Light" w:cs="Times New Roman"/>
      <w:color w:val="2F5496"/>
    </w:rPr>
  </w:style>
  <w:style w:type="character" w:customStyle="1" w:styleId="SubtitleChar1">
    <w:name w:val="Subtitle Char1"/>
    <w:uiPriority w:val="11"/>
    <w:rsid w:val="004E7E27"/>
    <w:rPr>
      <w:rFonts w:ascii="Calibri Light" w:eastAsia="Times New Roman" w:hAnsi="Calibri Light" w:cs="Times New Roman"/>
      <w:sz w:val="24"/>
      <w:szCs w:val="24"/>
    </w:rPr>
  </w:style>
  <w:style w:type="paragraph" w:styleId="TOC4">
    <w:name w:val="toc 4"/>
    <w:basedOn w:val="Normal"/>
    <w:next w:val="Normal"/>
    <w:autoRedefine/>
    <w:uiPriority w:val="39"/>
    <w:unhideWhenUsed/>
    <w:rsid w:val="004E7E27"/>
    <w:pPr>
      <w:spacing w:after="0" w:line="259" w:lineRule="auto"/>
      <w:ind w:left="660"/>
    </w:pPr>
    <w:rPr>
      <w:rFonts w:ascii="Calibri" w:eastAsia="Calibri" w:hAnsi="Calibri"/>
      <w:sz w:val="20"/>
      <w:szCs w:val="20"/>
    </w:rPr>
  </w:style>
  <w:style w:type="paragraph" w:styleId="TOC5">
    <w:name w:val="toc 5"/>
    <w:basedOn w:val="Normal"/>
    <w:next w:val="Normal"/>
    <w:autoRedefine/>
    <w:uiPriority w:val="39"/>
    <w:unhideWhenUsed/>
    <w:rsid w:val="004E7E27"/>
    <w:pPr>
      <w:spacing w:after="0" w:line="259" w:lineRule="auto"/>
      <w:ind w:left="880"/>
    </w:pPr>
    <w:rPr>
      <w:rFonts w:ascii="Calibri" w:eastAsia="Calibri" w:hAnsi="Calibri"/>
      <w:sz w:val="20"/>
      <w:szCs w:val="20"/>
    </w:rPr>
  </w:style>
  <w:style w:type="paragraph" w:styleId="TOC6">
    <w:name w:val="toc 6"/>
    <w:basedOn w:val="Normal"/>
    <w:next w:val="Normal"/>
    <w:autoRedefine/>
    <w:uiPriority w:val="39"/>
    <w:unhideWhenUsed/>
    <w:rsid w:val="004E7E27"/>
    <w:pPr>
      <w:spacing w:after="0" w:line="259" w:lineRule="auto"/>
      <w:ind w:left="1100"/>
    </w:pPr>
    <w:rPr>
      <w:rFonts w:ascii="Calibri" w:eastAsia="Calibri" w:hAnsi="Calibri"/>
      <w:sz w:val="20"/>
      <w:szCs w:val="20"/>
    </w:rPr>
  </w:style>
  <w:style w:type="paragraph" w:styleId="TOC7">
    <w:name w:val="toc 7"/>
    <w:basedOn w:val="Normal"/>
    <w:next w:val="Normal"/>
    <w:autoRedefine/>
    <w:uiPriority w:val="39"/>
    <w:unhideWhenUsed/>
    <w:rsid w:val="004E7E27"/>
    <w:pPr>
      <w:spacing w:after="0" w:line="259" w:lineRule="auto"/>
      <w:ind w:left="1320"/>
    </w:pPr>
    <w:rPr>
      <w:rFonts w:ascii="Calibri" w:eastAsia="Calibri" w:hAnsi="Calibri"/>
      <w:sz w:val="20"/>
      <w:szCs w:val="20"/>
    </w:rPr>
  </w:style>
  <w:style w:type="paragraph" w:styleId="TOC8">
    <w:name w:val="toc 8"/>
    <w:basedOn w:val="Normal"/>
    <w:next w:val="Normal"/>
    <w:autoRedefine/>
    <w:uiPriority w:val="39"/>
    <w:unhideWhenUsed/>
    <w:rsid w:val="004E7E27"/>
    <w:pPr>
      <w:spacing w:after="0" w:line="259" w:lineRule="auto"/>
      <w:ind w:left="1540"/>
    </w:pPr>
    <w:rPr>
      <w:rFonts w:ascii="Calibri" w:eastAsia="Calibri" w:hAnsi="Calibri"/>
      <w:sz w:val="20"/>
      <w:szCs w:val="20"/>
    </w:rPr>
  </w:style>
  <w:style w:type="paragraph" w:styleId="TOC9">
    <w:name w:val="toc 9"/>
    <w:basedOn w:val="Normal"/>
    <w:next w:val="Normal"/>
    <w:autoRedefine/>
    <w:uiPriority w:val="39"/>
    <w:unhideWhenUsed/>
    <w:rsid w:val="004E7E27"/>
    <w:pPr>
      <w:spacing w:after="0" w:line="259" w:lineRule="auto"/>
      <w:ind w:left="1760"/>
    </w:pPr>
    <w:rPr>
      <w:rFonts w:ascii="Calibri" w:eastAsia="Calibri" w:hAnsi="Calibri"/>
      <w:sz w:val="20"/>
      <w:szCs w:val="20"/>
    </w:rPr>
  </w:style>
  <w:style w:type="character" w:customStyle="1" w:styleId="CaptionChar">
    <w:name w:val="Caption Char"/>
    <w:link w:val="Caption"/>
    <w:rsid w:val="004E7E27"/>
    <w:rPr>
      <w:rFonts w:ascii="Times New Roman" w:eastAsia="Times New Roman" w:hAnsi="Times New Roman" w:cs="Times New Roman"/>
      <w:b/>
      <w:bCs/>
      <w:color w:val="4F81BD" w:themeColor="accent1"/>
      <w:sz w:val="18"/>
      <w:szCs w:val="18"/>
    </w:rPr>
  </w:style>
  <w:style w:type="paragraph" w:customStyle="1" w:styleId="Level3">
    <w:name w:val="Level 3"/>
    <w:basedOn w:val="Heading3"/>
    <w:link w:val="Level3Char"/>
    <w:qFormat/>
    <w:rsid w:val="004E7E27"/>
    <w:pPr>
      <w:keepLines w:val="0"/>
      <w:spacing w:before="120" w:after="120" w:line="264" w:lineRule="auto"/>
      <w:ind w:firstLine="709"/>
      <w:jc w:val="both"/>
    </w:pPr>
    <w:rPr>
      <w:rFonts w:ascii="Times New Roman" w:eastAsia="Times New Roman" w:hAnsi="Times New Roman" w:cs="Times New Roman"/>
      <w:i/>
      <w:color w:val="auto"/>
      <w:szCs w:val="28"/>
      <w:lang w:val="x-none" w:eastAsia="x-none"/>
    </w:rPr>
  </w:style>
  <w:style w:type="character" w:customStyle="1" w:styleId="Level3Char">
    <w:name w:val="Level 3 Char"/>
    <w:link w:val="Level3"/>
    <w:rsid w:val="004E7E27"/>
    <w:rPr>
      <w:rFonts w:ascii="Times New Roman" w:eastAsia="Times New Roman" w:hAnsi="Times New Roman" w:cs="Times New Roman"/>
      <w:b/>
      <w:bCs/>
      <w:i/>
      <w:sz w:val="28"/>
      <w:szCs w:val="28"/>
      <w:lang w:val="x-none" w:eastAsia="x-none"/>
    </w:rPr>
  </w:style>
  <w:style w:type="paragraph" w:customStyle="1" w:styleId="Level4">
    <w:name w:val="Level 4"/>
    <w:basedOn w:val="Heading4"/>
    <w:link w:val="Level4Char"/>
    <w:qFormat/>
    <w:rsid w:val="004E7E27"/>
    <w:pPr>
      <w:keepLines w:val="0"/>
      <w:spacing w:before="120" w:after="120" w:line="240" w:lineRule="auto"/>
      <w:ind w:firstLine="720"/>
    </w:pPr>
    <w:rPr>
      <w:rFonts w:ascii="Times New Roman" w:eastAsia="Times New Roman" w:hAnsi="Times New Roman" w:cs="Times New Roman"/>
      <w:iCs w:val="0"/>
      <w:color w:val="auto"/>
      <w:szCs w:val="28"/>
      <w:lang w:val="x-none" w:eastAsia="vi-VN"/>
    </w:rPr>
  </w:style>
  <w:style w:type="character" w:customStyle="1" w:styleId="Level4Char">
    <w:name w:val="Level 4 Char"/>
    <w:link w:val="Level4"/>
    <w:rsid w:val="004E7E27"/>
    <w:rPr>
      <w:rFonts w:ascii="Times New Roman" w:eastAsia="Times New Roman" w:hAnsi="Times New Roman" w:cs="Times New Roman"/>
      <w:b/>
      <w:bCs/>
      <w:i/>
      <w:sz w:val="28"/>
      <w:szCs w:val="28"/>
      <w:lang w:val="x-none" w:eastAsia="vi-VN"/>
    </w:rPr>
  </w:style>
  <w:style w:type="character" w:customStyle="1" w:styleId="fontstyle11">
    <w:name w:val="fontstyle11"/>
    <w:rsid w:val="004E7E27"/>
    <w:rPr>
      <w:rFonts w:ascii="Times-Roman" w:hAnsi="Times-Roman" w:hint="default"/>
      <w:b w:val="0"/>
      <w:bCs w:val="0"/>
      <w:i w:val="0"/>
      <w:iCs w:val="0"/>
      <w:color w:val="000000"/>
      <w:sz w:val="28"/>
      <w:szCs w:val="28"/>
    </w:rPr>
  </w:style>
  <w:style w:type="character" w:styleId="PlaceholderText">
    <w:name w:val="Placeholder Text"/>
    <w:uiPriority w:val="99"/>
    <w:semiHidden/>
    <w:rsid w:val="004E7E27"/>
    <w:rPr>
      <w:color w:val="808080"/>
    </w:rPr>
  </w:style>
  <w:style w:type="paragraph" w:customStyle="1" w:styleId="MediumGrid21">
    <w:name w:val="Medium Grid 21"/>
    <w:uiPriority w:val="1"/>
    <w:rsid w:val="004E7E27"/>
    <w:pPr>
      <w:spacing w:after="0" w:line="240" w:lineRule="auto"/>
    </w:pPr>
    <w:rPr>
      <w:rFonts w:ascii="Calibri" w:eastAsia="Calibri" w:hAnsi="Calibri" w:cs="Times New Roman"/>
    </w:rPr>
  </w:style>
  <w:style w:type="character" w:customStyle="1" w:styleId="MediumGrid11">
    <w:name w:val="Medium Grid 11"/>
    <w:uiPriority w:val="99"/>
    <w:semiHidden/>
    <w:rsid w:val="004E7E27"/>
    <w:rPr>
      <w:color w:val="808080"/>
    </w:rPr>
  </w:style>
  <w:style w:type="table" w:customStyle="1" w:styleId="TableGrid31">
    <w:name w:val="Table Grid31"/>
    <w:basedOn w:val="TableNormal"/>
    <w:next w:val="TableGrid"/>
    <w:rsid w:val="004E7E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4E7E27"/>
    <w:pPr>
      <w:spacing w:before="100" w:beforeAutospacing="1" w:after="100" w:afterAutospacing="1" w:line="240" w:lineRule="auto"/>
    </w:pPr>
    <w:rPr>
      <w:color w:val="000000"/>
      <w:sz w:val="26"/>
      <w:szCs w:val="26"/>
    </w:rPr>
  </w:style>
  <w:style w:type="paragraph" w:customStyle="1" w:styleId="font6">
    <w:name w:val="font6"/>
    <w:basedOn w:val="Normal"/>
    <w:rsid w:val="004E7E27"/>
    <w:pPr>
      <w:spacing w:before="100" w:beforeAutospacing="1" w:after="100" w:afterAutospacing="1" w:line="240" w:lineRule="auto"/>
    </w:pPr>
    <w:rPr>
      <w:color w:val="000000"/>
      <w:sz w:val="26"/>
      <w:szCs w:val="26"/>
    </w:rPr>
  </w:style>
  <w:style w:type="paragraph" w:customStyle="1" w:styleId="font7">
    <w:name w:val="font7"/>
    <w:basedOn w:val="Normal"/>
    <w:rsid w:val="004E7E27"/>
    <w:pPr>
      <w:spacing w:before="100" w:beforeAutospacing="1" w:after="100" w:afterAutospacing="1" w:line="240" w:lineRule="auto"/>
    </w:pPr>
    <w:rPr>
      <w:b/>
      <w:bCs/>
      <w:i/>
      <w:iCs/>
      <w:color w:val="000000"/>
      <w:sz w:val="26"/>
      <w:szCs w:val="26"/>
    </w:rPr>
  </w:style>
  <w:style w:type="paragraph" w:customStyle="1" w:styleId="font8">
    <w:name w:val="font8"/>
    <w:basedOn w:val="Normal"/>
    <w:rsid w:val="004E7E27"/>
    <w:pPr>
      <w:spacing w:before="100" w:beforeAutospacing="1" w:after="100" w:afterAutospacing="1" w:line="240" w:lineRule="auto"/>
    </w:pPr>
    <w:rPr>
      <w:b/>
      <w:bCs/>
      <w:i/>
      <w:iCs/>
      <w:color w:val="00B0F0"/>
      <w:sz w:val="26"/>
      <w:szCs w:val="26"/>
    </w:rPr>
  </w:style>
  <w:style w:type="paragraph" w:customStyle="1" w:styleId="font9">
    <w:name w:val="font9"/>
    <w:basedOn w:val="Normal"/>
    <w:rsid w:val="004E7E27"/>
    <w:pPr>
      <w:spacing w:before="100" w:beforeAutospacing="1" w:after="100" w:afterAutospacing="1" w:line="240" w:lineRule="auto"/>
    </w:pPr>
    <w:rPr>
      <w:b/>
      <w:bCs/>
      <w:color w:val="00B0F0"/>
      <w:sz w:val="26"/>
      <w:szCs w:val="26"/>
    </w:rPr>
  </w:style>
  <w:style w:type="numbering" w:customStyle="1" w:styleId="NoList8">
    <w:name w:val="No List8"/>
    <w:next w:val="NoList"/>
    <w:uiPriority w:val="99"/>
    <w:semiHidden/>
    <w:unhideWhenUsed/>
    <w:rsid w:val="00907B25"/>
  </w:style>
  <w:style w:type="numbering" w:customStyle="1" w:styleId="NoList14">
    <w:name w:val="No List14"/>
    <w:next w:val="NoList"/>
    <w:uiPriority w:val="99"/>
    <w:semiHidden/>
    <w:unhideWhenUsed/>
    <w:rsid w:val="00907B25"/>
  </w:style>
  <w:style w:type="table" w:customStyle="1" w:styleId="TableGrid14">
    <w:name w:val="Table Grid14"/>
    <w:basedOn w:val="TableNormal"/>
    <w:next w:val="TableGrid"/>
    <w:uiPriority w:val="39"/>
    <w:rsid w:val="00907B2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907B25"/>
    <w:pPr>
      <w:spacing w:after="0" w:line="240" w:lineRule="auto"/>
    </w:pPr>
    <w:rPr>
      <w:rFonts w:eastAsia="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07B2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07B2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07B2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907B2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2D16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xay-dung-do-thi/thong-tu-13-2021-tt-bxd-xac-dinh-cac-chi-tieu-kinh-te-ky-thuat-va-do-boc-khoi-luong-cong-trinh-487048.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xay-dung-do-thi/thong-tu-13-2021-tt-bxd-xac-dinh-cac-chi-tieu-kinh-te-ky-thuat-va-do-boc-khoi-luong-cong-trinh-487048.asp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huvienphapluat.vn/van-ban/xay-dung-do-thi/thong-tu-13-2021-tt-bxd-xac-dinh-cac-chi-tieu-kinh-te-ky-thuat-va-do-boc-khoi-luong-cong-trinh-487048.aspx" TargetMode="External"/><Relationship Id="rId4" Type="http://schemas.openxmlformats.org/officeDocument/2006/relationships/settings" Target="settings.xml"/><Relationship Id="rId9" Type="http://schemas.openxmlformats.org/officeDocument/2006/relationships/hyperlink" Target="https://thuvienphapluat.vn/van-ban/Lao-dong-Tien-luong/Nghi-dinh-204-2004-ND-CP-che-do-tien-luong-doi-voi-can-bo-cong-chuc-vien-chuc-luc-luong-vu-trang-52629.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47C8D-023F-45C1-8DC1-CCC6462DE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9860</Words>
  <Characters>56205</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Khuong Nguyen</cp:lastModifiedBy>
  <cp:revision>4</cp:revision>
  <cp:lastPrinted>2026-05-19T11:13:00Z</cp:lastPrinted>
  <dcterms:created xsi:type="dcterms:W3CDTF">2026-07-23T09:23:00Z</dcterms:created>
  <dcterms:modified xsi:type="dcterms:W3CDTF">2026-07-23T09:23:00Z</dcterms:modified>
  <cp:category/>
</cp:coreProperties>
</file>